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9A32A0" w14:textId="0DEC55C2" w:rsidR="002E1256" w:rsidRPr="00081D48" w:rsidRDefault="002E1256" w:rsidP="00191992">
      <w:pPr>
        <w:spacing w:line="240" w:lineRule="atLeast"/>
        <w:jc w:val="center"/>
        <w:rPr>
          <w:rFonts w:cs="Cordia New"/>
          <w:lang w:val="en-US" w:bidi="th-TH"/>
        </w:rPr>
      </w:pPr>
    </w:p>
    <w:p w14:paraId="4994EC81" w14:textId="77777777" w:rsidR="00183FB7" w:rsidRPr="00313788" w:rsidRDefault="009453E1" w:rsidP="005748C7">
      <w:pPr>
        <w:spacing w:line="240" w:lineRule="atLeast"/>
        <w:rPr>
          <w:rFonts w:cstheme="minorBidi"/>
          <w:cs/>
          <w:lang w:val="en-US" w:bidi="th-TH"/>
        </w:rPr>
      </w:pPr>
      <w:r>
        <w:rPr>
          <w:rFonts w:cs="Times New Roman"/>
          <w:lang w:val="en-US" w:bidi="th-TH"/>
        </w:rPr>
        <w:t xml:space="preserve"> </w:t>
      </w:r>
    </w:p>
    <w:p w14:paraId="7141FC88" w14:textId="77777777" w:rsidR="00183FB7" w:rsidRPr="0076551F" w:rsidRDefault="00183FB7" w:rsidP="005748C7">
      <w:pPr>
        <w:spacing w:line="240" w:lineRule="atLeast"/>
        <w:rPr>
          <w:rFonts w:cs="Times New Roman"/>
          <w:cs/>
          <w:lang w:bidi="th-TH"/>
        </w:rPr>
      </w:pPr>
    </w:p>
    <w:p w14:paraId="0B81EE49" w14:textId="77777777" w:rsidR="00183FB7" w:rsidRPr="0076551F" w:rsidRDefault="00183FB7" w:rsidP="005748C7">
      <w:pPr>
        <w:spacing w:line="240" w:lineRule="atLeast"/>
        <w:rPr>
          <w:rFonts w:cs="Times New Roman"/>
        </w:rPr>
      </w:pPr>
    </w:p>
    <w:p w14:paraId="129F2A2F" w14:textId="77777777" w:rsidR="00183FB7" w:rsidRPr="0076551F" w:rsidRDefault="00183FB7" w:rsidP="005748C7">
      <w:pPr>
        <w:spacing w:line="240" w:lineRule="atLeast"/>
        <w:rPr>
          <w:rFonts w:cs="Times New Roman"/>
          <w:cs/>
          <w:lang w:bidi="th-TH"/>
        </w:rPr>
      </w:pPr>
    </w:p>
    <w:p w14:paraId="7F22015F" w14:textId="77777777" w:rsidR="00183FB7" w:rsidRPr="0076551F" w:rsidRDefault="00183FB7" w:rsidP="005748C7">
      <w:pPr>
        <w:spacing w:line="240" w:lineRule="atLeast"/>
        <w:rPr>
          <w:rFonts w:cs="Times New Roman"/>
          <w:cs/>
          <w:lang w:bidi="th-TH"/>
        </w:rPr>
      </w:pPr>
    </w:p>
    <w:p w14:paraId="569B9179" w14:textId="77777777" w:rsidR="00183FB7" w:rsidRPr="0076551F" w:rsidRDefault="00183FB7" w:rsidP="005748C7">
      <w:pPr>
        <w:spacing w:line="240" w:lineRule="atLeast"/>
        <w:rPr>
          <w:rFonts w:cs="Times New Roman"/>
          <w:lang w:val="en-US"/>
        </w:rPr>
      </w:pPr>
    </w:p>
    <w:p w14:paraId="2928A174" w14:textId="77777777" w:rsidR="00183FB7" w:rsidRPr="0076551F" w:rsidRDefault="00183FB7" w:rsidP="005748C7">
      <w:pPr>
        <w:spacing w:line="240" w:lineRule="atLeast"/>
        <w:rPr>
          <w:rFonts w:cs="Times New Roman"/>
          <w:lang w:val="en-US"/>
        </w:rPr>
      </w:pPr>
    </w:p>
    <w:p w14:paraId="16C6B875" w14:textId="77777777" w:rsidR="00183FB7" w:rsidRPr="0076551F" w:rsidRDefault="00183FB7" w:rsidP="005748C7">
      <w:pPr>
        <w:spacing w:line="240" w:lineRule="atLeast"/>
        <w:rPr>
          <w:rFonts w:cs="Times New Roman"/>
          <w:lang w:val="en-US"/>
        </w:rPr>
      </w:pPr>
    </w:p>
    <w:p w14:paraId="609F27C2" w14:textId="77777777" w:rsidR="00183FB7" w:rsidRPr="00BB3878" w:rsidRDefault="00183FB7" w:rsidP="005748C7">
      <w:pPr>
        <w:tabs>
          <w:tab w:val="left" w:pos="8440"/>
        </w:tabs>
        <w:spacing w:line="240" w:lineRule="atLeast"/>
        <w:rPr>
          <w:rFonts w:cs="Cordia New"/>
          <w:cs/>
          <w:lang w:bidi="th-TH"/>
        </w:rPr>
      </w:pPr>
    </w:p>
    <w:p w14:paraId="54C533B6" w14:textId="77777777" w:rsidR="00183FB7" w:rsidRPr="00DE0ED5" w:rsidRDefault="00183FB7" w:rsidP="005748C7">
      <w:pPr>
        <w:spacing w:line="240" w:lineRule="atLeast"/>
        <w:rPr>
          <w:rFonts w:cs="Cordia New"/>
          <w:cs/>
          <w:lang w:bidi="th-TH"/>
        </w:rPr>
      </w:pPr>
    </w:p>
    <w:p w14:paraId="2C5DBF16" w14:textId="77777777" w:rsidR="00183FB7" w:rsidRPr="00BA44CA" w:rsidRDefault="00183FB7" w:rsidP="005748C7">
      <w:pPr>
        <w:spacing w:line="240" w:lineRule="atLeast"/>
        <w:rPr>
          <w:rFonts w:cstheme="minorBidi"/>
          <w:cs/>
          <w:lang w:bidi="th-TH"/>
        </w:rPr>
      </w:pPr>
    </w:p>
    <w:p w14:paraId="23786D09" w14:textId="77777777" w:rsidR="00183FB7" w:rsidRPr="0076551F" w:rsidRDefault="00183FB7" w:rsidP="005748C7">
      <w:pPr>
        <w:spacing w:line="240" w:lineRule="atLeast"/>
        <w:rPr>
          <w:rFonts w:cs="Times New Roman"/>
          <w:lang w:val="en-US"/>
        </w:rPr>
      </w:pPr>
    </w:p>
    <w:p w14:paraId="5DFBB507" w14:textId="77777777" w:rsidR="00183FB7" w:rsidRPr="00C545D5" w:rsidRDefault="00183FB7" w:rsidP="005748C7">
      <w:pPr>
        <w:spacing w:line="240" w:lineRule="atLeast"/>
        <w:rPr>
          <w:rFonts w:cs="Cordia New"/>
          <w:cs/>
          <w:lang w:bidi="th-TH"/>
        </w:rPr>
      </w:pPr>
    </w:p>
    <w:p w14:paraId="1C5CC7AE" w14:textId="77777777" w:rsidR="00183FB7" w:rsidRPr="0076551F" w:rsidRDefault="00183FB7" w:rsidP="005748C7">
      <w:pPr>
        <w:spacing w:line="240" w:lineRule="atLeast"/>
        <w:rPr>
          <w:rFonts w:cs="Times New Roman"/>
          <w:lang w:val="en-US"/>
        </w:rPr>
      </w:pPr>
    </w:p>
    <w:p w14:paraId="2E651489" w14:textId="77777777" w:rsidR="00183FB7" w:rsidRPr="0076551F" w:rsidRDefault="00183FB7" w:rsidP="005748C7">
      <w:pPr>
        <w:spacing w:line="240" w:lineRule="atLeast"/>
        <w:rPr>
          <w:rFonts w:cs="Times New Roman"/>
          <w:lang w:val="en-US"/>
        </w:rPr>
      </w:pPr>
    </w:p>
    <w:p w14:paraId="76D199B1" w14:textId="77777777" w:rsidR="00183FB7" w:rsidRPr="0076551F" w:rsidRDefault="00183FB7" w:rsidP="005748C7">
      <w:pPr>
        <w:spacing w:line="240" w:lineRule="atLeast"/>
        <w:rPr>
          <w:rFonts w:cs="Times New Roman"/>
          <w:cs/>
          <w:lang w:bidi="th-TH"/>
        </w:rPr>
      </w:pPr>
    </w:p>
    <w:p w14:paraId="620217E8" w14:textId="77777777" w:rsidR="00183FB7" w:rsidRPr="0076551F" w:rsidRDefault="00183FB7" w:rsidP="005748C7">
      <w:pPr>
        <w:spacing w:line="240" w:lineRule="atLeast"/>
        <w:rPr>
          <w:rFonts w:cs="Times New Roman"/>
          <w:lang w:val="en-US"/>
        </w:rPr>
      </w:pPr>
    </w:p>
    <w:p w14:paraId="055BFBD2" w14:textId="77777777" w:rsidR="00183FB7" w:rsidRPr="0076551F" w:rsidRDefault="00183FB7" w:rsidP="005748C7">
      <w:pPr>
        <w:spacing w:line="240" w:lineRule="atLeast"/>
        <w:rPr>
          <w:rFonts w:cs="Times New Roman"/>
          <w:cs/>
          <w:lang w:bidi="th-TH"/>
        </w:rPr>
      </w:pPr>
    </w:p>
    <w:p w14:paraId="34D86747" w14:textId="77777777" w:rsidR="00183FB7" w:rsidRPr="003C2281" w:rsidRDefault="00183FB7" w:rsidP="005748C7">
      <w:pPr>
        <w:spacing w:line="240" w:lineRule="atLeast"/>
        <w:rPr>
          <w:rFonts w:cstheme="minorBidi"/>
          <w:cs/>
          <w:lang w:bidi="th-TH"/>
        </w:rPr>
      </w:pPr>
    </w:p>
    <w:p w14:paraId="56EA0540" w14:textId="77777777" w:rsidR="000F6243" w:rsidRPr="00392524" w:rsidRDefault="000F6243" w:rsidP="000F6243">
      <w:pPr>
        <w:pStyle w:val="CoverClientName"/>
        <w:spacing w:before="0" w:after="0" w:line="240" w:lineRule="atLeast"/>
        <w:jc w:val="center"/>
        <w:rPr>
          <w:rFonts w:ascii="CordiaUPC" w:hAnsi="CordiaUPC" w:cs="CordiaUPC"/>
          <w:sz w:val="40"/>
          <w:szCs w:val="50"/>
          <w:cs/>
          <w:lang w:bidi="th-TH"/>
        </w:rPr>
      </w:pPr>
      <w:r w:rsidRPr="00392524">
        <w:rPr>
          <w:rFonts w:ascii="CordiaUPC" w:hAnsi="CordiaUPC" w:cs="CordiaUPC" w:hint="cs"/>
          <w:sz w:val="40"/>
          <w:szCs w:val="40"/>
        </w:rPr>
        <w:t>TMB</w:t>
      </w:r>
      <w:r w:rsidRPr="00392524">
        <w:rPr>
          <w:rFonts w:ascii="CordiaUPC" w:hAnsi="CordiaUPC" w:cs="CordiaUPC"/>
          <w:sz w:val="40"/>
          <w:szCs w:val="40"/>
        </w:rPr>
        <w:t xml:space="preserve">Thanachart Bank </w:t>
      </w:r>
      <w:r w:rsidRPr="00392524">
        <w:rPr>
          <w:rFonts w:ascii="CordiaUPC" w:hAnsi="CordiaUPC" w:cs="CordiaUPC" w:hint="cs"/>
          <w:sz w:val="40"/>
          <w:szCs w:val="40"/>
        </w:rPr>
        <w:t>Public Company Limited</w:t>
      </w:r>
    </w:p>
    <w:p w14:paraId="0AE19882" w14:textId="55D84C48" w:rsidR="005E5FDE" w:rsidRPr="00392524" w:rsidRDefault="000F6243" w:rsidP="007A3CAE">
      <w:pPr>
        <w:pStyle w:val="CoverClientName"/>
        <w:spacing w:before="0" w:after="0" w:line="240" w:lineRule="atLeast"/>
        <w:jc w:val="center"/>
        <w:rPr>
          <w:rFonts w:ascii="CordiaUPC" w:hAnsi="CordiaUPC" w:cs="CordiaUPC"/>
          <w:sz w:val="40"/>
          <w:szCs w:val="40"/>
        </w:rPr>
      </w:pPr>
      <w:r w:rsidRPr="00392524">
        <w:rPr>
          <w:rFonts w:ascii="CordiaUPC" w:hAnsi="CordiaUPC" w:cs="CordiaUPC" w:hint="cs"/>
          <w:sz w:val="40"/>
          <w:szCs w:val="40"/>
        </w:rPr>
        <w:t>and its Subsidiaries</w:t>
      </w:r>
    </w:p>
    <w:p w14:paraId="0BA4734B" w14:textId="77777777" w:rsidR="004250F1" w:rsidRPr="00392524" w:rsidRDefault="004250F1" w:rsidP="005748C7">
      <w:pPr>
        <w:pStyle w:val="CoverClientName"/>
        <w:spacing w:before="0" w:after="0" w:line="240" w:lineRule="atLeast"/>
        <w:jc w:val="center"/>
        <w:rPr>
          <w:rFonts w:cs="Times New Roman"/>
          <w:sz w:val="40"/>
          <w:szCs w:val="40"/>
        </w:rPr>
      </w:pPr>
    </w:p>
    <w:p w14:paraId="3EEFCAEF" w14:textId="77777777" w:rsidR="00722829" w:rsidRPr="00392524" w:rsidRDefault="00722829" w:rsidP="00722829">
      <w:pPr>
        <w:spacing w:line="360" w:lineRule="exact"/>
        <w:jc w:val="center"/>
        <w:rPr>
          <w:rFonts w:ascii="CordiaUPC" w:eastAsia="Times New Roman" w:hAnsi="CordiaUPC" w:cs="CordiaUPC"/>
          <w:spacing w:val="-3"/>
          <w:sz w:val="36"/>
          <w:szCs w:val="36"/>
        </w:rPr>
      </w:pPr>
      <w:r w:rsidRPr="00392524">
        <w:rPr>
          <w:rFonts w:ascii="CordiaUPC" w:eastAsia="Times New Roman" w:hAnsi="CordiaUPC" w:cs="CordiaUPC" w:hint="cs"/>
          <w:sz w:val="36"/>
          <w:szCs w:val="36"/>
        </w:rPr>
        <w:t>Condensed interim financial statements</w:t>
      </w:r>
      <w:r w:rsidRPr="00392524">
        <w:rPr>
          <w:rFonts w:ascii="CordiaUPC" w:eastAsia="Times New Roman" w:hAnsi="CordiaUPC" w:cs="CordiaUPC" w:hint="cs"/>
          <w:spacing w:val="-3"/>
          <w:sz w:val="36"/>
          <w:szCs w:val="36"/>
        </w:rPr>
        <w:t xml:space="preserve"> </w:t>
      </w:r>
    </w:p>
    <w:p w14:paraId="48BEA984" w14:textId="77777777" w:rsidR="00D257F4" w:rsidRPr="005B2349" w:rsidRDefault="00D257F4" w:rsidP="00D257F4">
      <w:pPr>
        <w:spacing w:line="360" w:lineRule="exact"/>
        <w:jc w:val="center"/>
        <w:rPr>
          <w:rFonts w:ascii="CordiaUPC" w:eastAsia="Times New Roman" w:hAnsi="CordiaUPC" w:cs="CordiaUPC"/>
          <w:sz w:val="36"/>
          <w:szCs w:val="36"/>
        </w:rPr>
      </w:pPr>
      <w:r w:rsidRPr="005B2349">
        <w:rPr>
          <w:rFonts w:ascii="CordiaUPC" w:eastAsia="Times New Roman" w:hAnsi="CordiaUPC" w:cs="CordiaUPC" w:hint="cs"/>
          <w:sz w:val="36"/>
          <w:szCs w:val="36"/>
        </w:rPr>
        <w:t xml:space="preserve">for the three-month </w:t>
      </w:r>
      <w:r w:rsidRPr="005B2349">
        <w:rPr>
          <w:rFonts w:ascii="CordiaUPC" w:eastAsia="Times New Roman" w:hAnsi="CordiaUPC" w:cs="CordiaUPC" w:hint="cs"/>
          <w:sz w:val="36"/>
          <w:szCs w:val="36"/>
          <w:lang w:val="en-US" w:eastAsia="en-GB" w:bidi="th-TH"/>
        </w:rPr>
        <w:t xml:space="preserve">and </w:t>
      </w:r>
      <w:r w:rsidRPr="005B2349">
        <w:rPr>
          <w:rFonts w:ascii="CordiaUPC" w:eastAsia="Times New Roman" w:hAnsi="CordiaUPC" w:cs="CordiaUPC"/>
          <w:sz w:val="36"/>
          <w:szCs w:val="36"/>
          <w:lang w:val="en-US" w:eastAsia="en-GB" w:bidi="th-TH"/>
        </w:rPr>
        <w:t>nine</w:t>
      </w:r>
      <w:r w:rsidRPr="005B2349">
        <w:rPr>
          <w:rFonts w:ascii="CordiaUPC" w:eastAsia="Times New Roman" w:hAnsi="CordiaUPC" w:cs="CordiaUPC" w:hint="cs"/>
          <w:sz w:val="36"/>
          <w:szCs w:val="36"/>
          <w:lang w:val="en-US" w:eastAsia="en-GB" w:bidi="th-TH"/>
        </w:rPr>
        <w:t xml:space="preserve">-month </w:t>
      </w:r>
      <w:r w:rsidRPr="005B2349">
        <w:rPr>
          <w:rFonts w:ascii="CordiaUPC" w:eastAsia="Times New Roman" w:hAnsi="CordiaUPC" w:cs="CordiaUPC" w:hint="cs"/>
          <w:sz w:val="36"/>
          <w:szCs w:val="36"/>
        </w:rPr>
        <w:t>period</w:t>
      </w:r>
      <w:r w:rsidRPr="005B2349">
        <w:rPr>
          <w:rFonts w:ascii="CordiaUPC" w:eastAsia="Times New Roman" w:hAnsi="CordiaUPC" w:cs="CordiaUPC"/>
          <w:sz w:val="36"/>
          <w:szCs w:val="36"/>
        </w:rPr>
        <w:t>s</w:t>
      </w:r>
      <w:r w:rsidRPr="005B2349">
        <w:rPr>
          <w:rFonts w:ascii="CordiaUPC" w:eastAsia="Times New Roman" w:hAnsi="CordiaUPC" w:cs="CordiaUPC" w:hint="cs"/>
          <w:sz w:val="36"/>
          <w:szCs w:val="36"/>
        </w:rPr>
        <w:t xml:space="preserve"> ended </w:t>
      </w:r>
    </w:p>
    <w:p w14:paraId="5DA8853B" w14:textId="557A16D3" w:rsidR="00722829" w:rsidRPr="00392524" w:rsidRDefault="00D257F4" w:rsidP="00D257F4">
      <w:pPr>
        <w:spacing w:line="360" w:lineRule="exact"/>
        <w:jc w:val="center"/>
        <w:rPr>
          <w:rFonts w:ascii="CordiaUPC" w:eastAsia="Times New Roman" w:hAnsi="CordiaUPC" w:cs="CordiaUPC"/>
          <w:sz w:val="36"/>
          <w:szCs w:val="45"/>
          <w:rtl/>
          <w:lang w:bidi="th-TH"/>
        </w:rPr>
      </w:pPr>
      <w:r w:rsidRPr="005B2349">
        <w:rPr>
          <w:rFonts w:ascii="CordiaUPC" w:eastAsia="Times New Roman" w:hAnsi="CordiaUPC" w:cs="CordiaUPC" w:hint="cs"/>
          <w:sz w:val="36"/>
          <w:szCs w:val="36"/>
        </w:rPr>
        <w:t>3</w:t>
      </w:r>
      <w:r w:rsidRPr="005B2349">
        <w:rPr>
          <w:rFonts w:ascii="CordiaUPC" w:eastAsia="Times New Roman" w:hAnsi="CordiaUPC" w:cs="CordiaUPC"/>
          <w:sz w:val="36"/>
          <w:szCs w:val="36"/>
        </w:rPr>
        <w:t>0</w:t>
      </w:r>
      <w:r w:rsidRPr="005B2349">
        <w:rPr>
          <w:rFonts w:ascii="CordiaUPC" w:eastAsia="Times New Roman" w:hAnsi="CordiaUPC" w:cs="CordiaUPC" w:hint="cs"/>
          <w:sz w:val="36"/>
          <w:szCs w:val="36"/>
        </w:rPr>
        <w:t xml:space="preserve"> </w:t>
      </w:r>
      <w:r w:rsidRPr="005B2349">
        <w:rPr>
          <w:rFonts w:ascii="CordiaUPC" w:eastAsia="Times New Roman" w:hAnsi="CordiaUPC" w:cs="CordiaUPC"/>
          <w:sz w:val="36"/>
          <w:szCs w:val="36"/>
        </w:rPr>
        <w:t>September</w:t>
      </w:r>
      <w:r w:rsidRPr="005B2349">
        <w:rPr>
          <w:rFonts w:ascii="CordiaUPC" w:eastAsia="Times New Roman" w:hAnsi="CordiaUPC" w:cs="CordiaUPC" w:hint="cs"/>
          <w:sz w:val="36"/>
          <w:szCs w:val="36"/>
        </w:rPr>
        <w:t xml:space="preserve"> </w:t>
      </w:r>
      <w:r w:rsidR="00722829" w:rsidRPr="00392524">
        <w:rPr>
          <w:rFonts w:ascii="CordiaUPC" w:eastAsia="Times New Roman" w:hAnsi="CordiaUPC" w:cs="CordiaUPC" w:hint="cs"/>
          <w:sz w:val="36"/>
          <w:szCs w:val="36"/>
        </w:rPr>
        <w:t>202</w:t>
      </w:r>
      <w:r w:rsidR="000D77C8" w:rsidRPr="00392524">
        <w:rPr>
          <w:rFonts w:ascii="CordiaUPC" w:eastAsia="Times New Roman" w:hAnsi="CordiaUPC" w:cs="CordiaUPC"/>
          <w:sz w:val="36"/>
          <w:szCs w:val="45"/>
          <w:lang w:bidi="th-TH"/>
        </w:rPr>
        <w:t>2</w:t>
      </w:r>
    </w:p>
    <w:p w14:paraId="250C087E" w14:textId="77777777" w:rsidR="00722829" w:rsidRPr="00392524" w:rsidRDefault="00722829" w:rsidP="00722829">
      <w:pPr>
        <w:spacing w:line="360" w:lineRule="exact"/>
        <w:jc w:val="center"/>
        <w:rPr>
          <w:rFonts w:ascii="CordiaUPC" w:eastAsia="Times New Roman" w:hAnsi="CordiaUPC" w:cs="CordiaUPC"/>
          <w:sz w:val="36"/>
          <w:szCs w:val="45"/>
          <w:cs/>
          <w:lang w:bidi="th-TH"/>
        </w:rPr>
      </w:pPr>
      <w:r w:rsidRPr="00392524">
        <w:rPr>
          <w:rFonts w:ascii="CordiaUPC" w:eastAsia="Times New Roman" w:hAnsi="CordiaUPC" w:cs="CordiaUPC" w:hint="cs"/>
          <w:sz w:val="36"/>
          <w:szCs w:val="36"/>
        </w:rPr>
        <w:t>and</w:t>
      </w:r>
    </w:p>
    <w:p w14:paraId="1AFE58C3" w14:textId="17189AAB" w:rsidR="00722829" w:rsidRPr="00392524" w:rsidRDefault="00722829" w:rsidP="0045378A">
      <w:pPr>
        <w:overflowPunct w:val="0"/>
        <w:autoSpaceDE w:val="0"/>
        <w:autoSpaceDN w:val="0"/>
        <w:adjustRightInd w:val="0"/>
        <w:spacing w:line="360" w:lineRule="exact"/>
        <w:jc w:val="center"/>
        <w:textAlignment w:val="baseline"/>
        <w:rPr>
          <w:rFonts w:ascii="CordiaUPC" w:hAnsi="CordiaUPC" w:cs="CordiaUPC"/>
          <w:sz w:val="36"/>
          <w:szCs w:val="36"/>
        </w:rPr>
      </w:pPr>
      <w:r w:rsidRPr="00392524">
        <w:rPr>
          <w:rFonts w:ascii="CordiaUPC" w:eastAsia="Times New Roman" w:hAnsi="CordiaUPC" w:cs="CordiaUPC" w:hint="cs"/>
          <w:spacing w:val="-3"/>
          <w:sz w:val="36"/>
          <w:szCs w:val="36"/>
        </w:rPr>
        <w:t xml:space="preserve">Independent auditor’s </w:t>
      </w:r>
      <w:r w:rsidR="0045378A">
        <w:rPr>
          <w:rFonts w:ascii="CordiaUPC" w:eastAsia="Times New Roman" w:hAnsi="CordiaUPC" w:cs="CordiaUPC"/>
          <w:spacing w:val="-3"/>
          <w:sz w:val="36"/>
          <w:szCs w:val="36"/>
          <w:lang w:val="en-US" w:bidi="th-TH"/>
        </w:rPr>
        <w:t xml:space="preserve">review </w:t>
      </w:r>
      <w:r w:rsidRPr="00392524">
        <w:rPr>
          <w:rFonts w:ascii="CordiaUPC" w:eastAsia="Times New Roman" w:hAnsi="CordiaUPC" w:cs="CordiaUPC" w:hint="cs"/>
          <w:spacing w:val="-3"/>
          <w:sz w:val="36"/>
          <w:szCs w:val="36"/>
        </w:rPr>
        <w:t>report</w:t>
      </w:r>
    </w:p>
    <w:p w14:paraId="7A67A140" w14:textId="77777777" w:rsidR="00ED42E6" w:rsidRPr="00392524" w:rsidRDefault="00ED42E6" w:rsidP="00ED42E6">
      <w:pPr>
        <w:spacing w:line="240" w:lineRule="atLeast"/>
        <w:jc w:val="center"/>
        <w:rPr>
          <w:rFonts w:cs="Times New Roman"/>
          <w:sz w:val="36"/>
          <w:szCs w:val="36"/>
        </w:rPr>
      </w:pPr>
    </w:p>
    <w:p w14:paraId="74A209A9" w14:textId="77777777" w:rsidR="000F1CCF" w:rsidRPr="00392524" w:rsidRDefault="000F1CCF" w:rsidP="005748C7">
      <w:pPr>
        <w:rPr>
          <w:rFonts w:cs="Times New Roman"/>
          <w:b/>
          <w:bCs/>
          <w:sz w:val="28"/>
          <w:szCs w:val="28"/>
          <w:lang w:val="en-US"/>
        </w:rPr>
      </w:pPr>
    </w:p>
    <w:p w14:paraId="07598A84" w14:textId="77777777" w:rsidR="00ED42E6" w:rsidRPr="00392524" w:rsidRDefault="00ED42E6" w:rsidP="005748C7">
      <w:pPr>
        <w:rPr>
          <w:rFonts w:cs="Times New Roman"/>
          <w:b/>
          <w:bCs/>
          <w:sz w:val="28"/>
          <w:szCs w:val="28"/>
          <w:lang w:val="en-US"/>
        </w:rPr>
      </w:pPr>
    </w:p>
    <w:p w14:paraId="11238FA5" w14:textId="77777777" w:rsidR="00ED42E6" w:rsidRPr="00392524" w:rsidRDefault="00ED42E6" w:rsidP="005748C7">
      <w:pPr>
        <w:rPr>
          <w:rFonts w:cs="Times New Roman"/>
          <w:b/>
          <w:bCs/>
          <w:sz w:val="28"/>
          <w:szCs w:val="28"/>
          <w:lang w:val="en-US"/>
        </w:rPr>
      </w:pPr>
    </w:p>
    <w:p w14:paraId="1C4A6E6E" w14:textId="77777777" w:rsidR="00ED42E6" w:rsidRPr="00392524" w:rsidRDefault="00ED42E6" w:rsidP="005748C7">
      <w:pPr>
        <w:rPr>
          <w:rFonts w:cs="Cordia New"/>
          <w:b/>
          <w:bCs/>
          <w:sz w:val="28"/>
          <w:szCs w:val="35"/>
          <w:cs/>
          <w:lang w:val="en-US" w:bidi="th-TH"/>
        </w:rPr>
      </w:pPr>
    </w:p>
    <w:p w14:paraId="6E7B425B" w14:textId="77777777" w:rsidR="00ED42E6" w:rsidRPr="00392524" w:rsidRDefault="00ED42E6" w:rsidP="005748C7">
      <w:pPr>
        <w:rPr>
          <w:rFonts w:cs="Times New Roman"/>
          <w:b/>
          <w:bCs/>
          <w:sz w:val="28"/>
          <w:szCs w:val="28"/>
          <w:lang w:val="en-US"/>
        </w:rPr>
      </w:pPr>
    </w:p>
    <w:p w14:paraId="09AD9971" w14:textId="77777777" w:rsidR="00ED42E6" w:rsidRPr="00392524" w:rsidRDefault="00ED42E6" w:rsidP="005748C7">
      <w:pPr>
        <w:rPr>
          <w:rFonts w:cs="Times New Roman"/>
          <w:b/>
          <w:bCs/>
          <w:sz w:val="28"/>
          <w:szCs w:val="28"/>
          <w:lang w:val="en-US"/>
        </w:rPr>
        <w:sectPr w:rsidR="00ED42E6" w:rsidRPr="00392524" w:rsidSect="00C364E9">
          <w:headerReference w:type="default" r:id="rId11"/>
          <w:footerReference w:type="even" r:id="rId12"/>
          <w:footerReference w:type="default" r:id="rId13"/>
          <w:footerReference w:type="first" r:id="rId14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</w:p>
    <w:p w14:paraId="63E44B9B" w14:textId="77777777" w:rsidR="008E26F6" w:rsidRPr="00392524" w:rsidRDefault="008E26F6" w:rsidP="008E26F6">
      <w:pPr>
        <w:rPr>
          <w:rFonts w:eastAsia="Times New Roman" w:cstheme="minorBidi"/>
          <w:b/>
          <w:bCs/>
          <w:sz w:val="28"/>
          <w:szCs w:val="35"/>
          <w:cs/>
          <w:lang w:bidi="th-TH"/>
        </w:rPr>
      </w:pPr>
    </w:p>
    <w:p w14:paraId="4835650E" w14:textId="77777777" w:rsidR="008E26F6" w:rsidRPr="00392524" w:rsidRDefault="008E26F6" w:rsidP="008E26F6">
      <w:pPr>
        <w:rPr>
          <w:rFonts w:eastAsia="Times New Roman" w:cs="Times New Roman"/>
          <w:b/>
          <w:bCs/>
          <w:sz w:val="28"/>
          <w:szCs w:val="28"/>
        </w:rPr>
      </w:pPr>
    </w:p>
    <w:p w14:paraId="4372AB91" w14:textId="77777777" w:rsidR="008E26F6" w:rsidRPr="00392524" w:rsidRDefault="008E26F6" w:rsidP="008E26F6">
      <w:pPr>
        <w:rPr>
          <w:rFonts w:eastAsia="Times New Roman" w:cs="Times New Roman"/>
          <w:b/>
          <w:bCs/>
          <w:sz w:val="28"/>
          <w:szCs w:val="28"/>
        </w:rPr>
      </w:pPr>
    </w:p>
    <w:p w14:paraId="212CBF95" w14:textId="77777777" w:rsidR="008E26F6" w:rsidRPr="00392524" w:rsidRDefault="008E26F6" w:rsidP="008E26F6">
      <w:pPr>
        <w:rPr>
          <w:rFonts w:eastAsia="Times New Roman" w:cs="Times New Roman"/>
          <w:b/>
          <w:bCs/>
          <w:sz w:val="28"/>
          <w:szCs w:val="28"/>
        </w:rPr>
      </w:pPr>
    </w:p>
    <w:p w14:paraId="4CBE6BCE" w14:textId="77777777" w:rsidR="008E26F6" w:rsidRPr="00392524" w:rsidRDefault="008E26F6" w:rsidP="008E26F6">
      <w:pPr>
        <w:rPr>
          <w:rFonts w:eastAsia="Times New Roman" w:cs="Times New Roman"/>
          <w:b/>
          <w:bCs/>
          <w:sz w:val="28"/>
          <w:szCs w:val="28"/>
        </w:rPr>
      </w:pPr>
    </w:p>
    <w:p w14:paraId="403A8BE9" w14:textId="77777777" w:rsidR="008E26F6" w:rsidRPr="00392524" w:rsidRDefault="008E26F6" w:rsidP="008E26F6">
      <w:pPr>
        <w:rPr>
          <w:rFonts w:eastAsia="Times New Roman" w:cs="Times New Roman"/>
          <w:b/>
          <w:bCs/>
          <w:sz w:val="28"/>
          <w:szCs w:val="28"/>
        </w:rPr>
      </w:pPr>
    </w:p>
    <w:p w14:paraId="21164DD3" w14:textId="77777777" w:rsidR="008E26F6" w:rsidRPr="00392524" w:rsidRDefault="008E26F6" w:rsidP="008E26F6">
      <w:pPr>
        <w:rPr>
          <w:rFonts w:eastAsia="Times New Roman" w:cs="Cordia New"/>
          <w:b/>
          <w:bCs/>
          <w:sz w:val="28"/>
          <w:szCs w:val="35"/>
          <w:cs/>
          <w:lang w:val="en-US" w:bidi="th-TH"/>
        </w:rPr>
      </w:pPr>
    </w:p>
    <w:p w14:paraId="6FB46BDF" w14:textId="77777777" w:rsidR="008E26F6" w:rsidRPr="00392524" w:rsidRDefault="008E26F6" w:rsidP="008E26F6">
      <w:pPr>
        <w:rPr>
          <w:rFonts w:eastAsia="Times New Roman" w:cs="Times New Roman"/>
          <w:b/>
          <w:bCs/>
          <w:sz w:val="28"/>
          <w:szCs w:val="28"/>
        </w:rPr>
      </w:pPr>
    </w:p>
    <w:p w14:paraId="16ACA915" w14:textId="77777777" w:rsidR="008E26F6" w:rsidRPr="00392524" w:rsidRDefault="008E26F6" w:rsidP="008E26F6">
      <w:pPr>
        <w:spacing w:line="240" w:lineRule="auto"/>
        <w:jc w:val="both"/>
        <w:rPr>
          <w:rFonts w:eastAsia="Times New Roman" w:cs="Times New Roman"/>
          <w:b/>
          <w:bCs/>
          <w:sz w:val="28"/>
          <w:szCs w:val="28"/>
          <w:lang w:val="en-US"/>
        </w:rPr>
      </w:pPr>
    </w:p>
    <w:p w14:paraId="78DF43CC" w14:textId="77777777" w:rsidR="008E26F6" w:rsidRPr="00392524" w:rsidRDefault="008E26F6" w:rsidP="008E26F6">
      <w:pPr>
        <w:spacing w:line="240" w:lineRule="auto"/>
        <w:jc w:val="both"/>
        <w:rPr>
          <w:rFonts w:eastAsia="Times New Roman" w:cs="Times New Roman"/>
          <w:b/>
          <w:bCs/>
          <w:sz w:val="28"/>
          <w:szCs w:val="28"/>
          <w:lang w:val="en-US"/>
        </w:rPr>
      </w:pPr>
    </w:p>
    <w:p w14:paraId="2838D9A7" w14:textId="77777777" w:rsidR="008E26F6" w:rsidRPr="00392524" w:rsidRDefault="008E26F6" w:rsidP="008E26F6">
      <w:pPr>
        <w:spacing w:line="240" w:lineRule="auto"/>
        <w:jc w:val="both"/>
        <w:rPr>
          <w:rFonts w:ascii="CordiaUPC" w:eastAsia="Times New Roman" w:hAnsi="CordiaUPC" w:cs="CordiaUPC"/>
          <w:szCs w:val="24"/>
          <w:lang w:val="en-US"/>
        </w:rPr>
      </w:pPr>
      <w:r w:rsidRPr="00392524">
        <w:rPr>
          <w:rFonts w:ascii="CordiaUPC" w:eastAsia="Times New Roman" w:hAnsi="CordiaUPC" w:cs="CordiaUPC" w:hint="cs"/>
          <w:b/>
          <w:bCs/>
          <w:sz w:val="28"/>
          <w:szCs w:val="28"/>
          <w:lang w:val="en-US"/>
        </w:rPr>
        <w:t>Independent Auditor’s Report on Review of Interim Financial Information</w:t>
      </w:r>
      <w:r w:rsidRPr="00392524" w:rsidDel="0091296F">
        <w:rPr>
          <w:rFonts w:ascii="CordiaUPC" w:eastAsia="Times New Roman" w:hAnsi="CordiaUPC" w:cs="CordiaUPC" w:hint="cs"/>
          <w:b/>
          <w:bCs/>
          <w:sz w:val="28"/>
          <w:szCs w:val="28"/>
          <w:lang w:val="en-US"/>
        </w:rPr>
        <w:t xml:space="preserve"> </w:t>
      </w:r>
    </w:p>
    <w:p w14:paraId="2802AEEA" w14:textId="77777777" w:rsidR="008E26F6" w:rsidRPr="00392524" w:rsidRDefault="008E26F6" w:rsidP="008E26F6">
      <w:pPr>
        <w:rPr>
          <w:rFonts w:eastAsia="Times New Roman" w:cs="Times New Roman"/>
          <w:b/>
          <w:bCs/>
          <w:sz w:val="24"/>
          <w:szCs w:val="24"/>
        </w:rPr>
      </w:pPr>
    </w:p>
    <w:p w14:paraId="5B3C26FF" w14:textId="77777777" w:rsidR="000F6243" w:rsidRPr="00392524" w:rsidRDefault="000F6243" w:rsidP="000F6243">
      <w:pPr>
        <w:spacing w:line="240" w:lineRule="auto"/>
        <w:jc w:val="both"/>
        <w:rPr>
          <w:rFonts w:ascii="CordiaUPC" w:hAnsi="CordiaUPC" w:cs="CordiaUPC"/>
          <w:b/>
          <w:bCs/>
          <w:sz w:val="26"/>
          <w:szCs w:val="26"/>
          <w:lang w:val="en-US"/>
        </w:rPr>
      </w:pPr>
      <w:r w:rsidRPr="00392524">
        <w:rPr>
          <w:rFonts w:ascii="CordiaUPC" w:hAnsi="CordiaUPC" w:cs="CordiaUPC" w:hint="cs"/>
          <w:b/>
          <w:bCs/>
          <w:sz w:val="26"/>
          <w:szCs w:val="26"/>
          <w:lang w:val="en-US"/>
        </w:rPr>
        <w:t>To the</w:t>
      </w:r>
      <w:r w:rsidRPr="00392524">
        <w:rPr>
          <w:rFonts w:ascii="CordiaUPC" w:hAnsi="CordiaUPC" w:cs="CordiaUPC"/>
          <w:b/>
          <w:bCs/>
          <w:sz w:val="26"/>
          <w:szCs w:val="26"/>
          <w:lang w:val="en-US"/>
        </w:rPr>
        <w:t xml:space="preserve"> Board of Directors</w:t>
      </w:r>
      <w:r w:rsidRPr="00392524">
        <w:rPr>
          <w:rFonts w:ascii="CordiaUPC" w:hAnsi="CordiaUPC" w:cs="CordiaUPC" w:hint="cs"/>
          <w:b/>
          <w:bCs/>
          <w:sz w:val="26"/>
          <w:szCs w:val="26"/>
          <w:lang w:val="en-US"/>
        </w:rPr>
        <w:t xml:space="preserve"> of TMB</w:t>
      </w:r>
      <w:r w:rsidRPr="00392524">
        <w:rPr>
          <w:rFonts w:ascii="CordiaUPC" w:hAnsi="CordiaUPC" w:cs="CordiaUPC"/>
          <w:b/>
          <w:bCs/>
          <w:sz w:val="26"/>
          <w:szCs w:val="26"/>
          <w:lang w:val="en-US"/>
        </w:rPr>
        <w:t>Thanachart</w:t>
      </w:r>
      <w:r w:rsidRPr="00392524">
        <w:rPr>
          <w:rFonts w:ascii="CordiaUPC" w:hAnsi="CordiaUPC" w:cs="CordiaUPC" w:hint="cs"/>
          <w:b/>
          <w:bCs/>
          <w:sz w:val="26"/>
          <w:szCs w:val="26"/>
          <w:lang w:val="en-US"/>
        </w:rPr>
        <w:t xml:space="preserve"> Bank Public Company Limited</w:t>
      </w:r>
    </w:p>
    <w:p w14:paraId="4DBFA391" w14:textId="77777777" w:rsidR="008E26F6" w:rsidRPr="00392524" w:rsidRDefault="008E26F6" w:rsidP="005C79C5">
      <w:pPr>
        <w:shd w:val="clear" w:color="auto" w:fill="FFFFFF"/>
        <w:jc w:val="thaiDistribute"/>
        <w:rPr>
          <w:rFonts w:eastAsia="Times New Roman" w:cs="Times New Roman"/>
          <w:i/>
          <w:lang w:bidi="th-TH"/>
        </w:rPr>
      </w:pPr>
    </w:p>
    <w:p w14:paraId="37D86148" w14:textId="1A215728" w:rsidR="00B51C2A" w:rsidRPr="005B2349" w:rsidRDefault="00B51C2A" w:rsidP="00B51C2A">
      <w:pPr>
        <w:shd w:val="clear" w:color="auto" w:fill="FFFFFF"/>
        <w:spacing w:line="240" w:lineRule="exact"/>
        <w:jc w:val="thaiDistribute"/>
        <w:rPr>
          <w:rFonts w:ascii="CordiaUPC" w:eastAsia="Times New Roman" w:hAnsi="CordiaUPC" w:cs="CordiaUPC"/>
          <w:sz w:val="26"/>
          <w:szCs w:val="26"/>
          <w:lang w:bidi="th-TH"/>
        </w:rPr>
      </w:pPr>
      <w:r w:rsidRPr="005B2349">
        <w:rPr>
          <w:rFonts w:ascii="CordiaUPC" w:eastAsia="Times New Roman" w:hAnsi="CordiaUPC" w:cs="CordiaUPC" w:hint="cs"/>
          <w:sz w:val="26"/>
          <w:szCs w:val="26"/>
          <w:lang w:bidi="th-TH"/>
        </w:rPr>
        <w:t xml:space="preserve">I have reviewed the accompanying consolidated and the Bank only statements of financial position of </w:t>
      </w:r>
      <w:r w:rsidRPr="005B2349">
        <w:rPr>
          <w:rFonts w:ascii="CordiaUPC" w:eastAsia="Times New Roman" w:hAnsi="CordiaUPC" w:cs="CordiaUPC" w:hint="cs"/>
          <w:sz w:val="26"/>
          <w:szCs w:val="26"/>
          <w:lang w:val="en-US" w:bidi="th-TH"/>
        </w:rPr>
        <w:t>TMB</w:t>
      </w:r>
      <w:r w:rsidRPr="005B2349">
        <w:rPr>
          <w:rFonts w:ascii="CordiaUPC" w:eastAsia="Times New Roman" w:hAnsi="CordiaUPC" w:cs="CordiaUPC"/>
          <w:sz w:val="26"/>
          <w:szCs w:val="26"/>
          <w:lang w:val="en-US" w:bidi="th-TH"/>
        </w:rPr>
        <w:t>Thanachart</w:t>
      </w:r>
      <w:r w:rsidRPr="005B2349">
        <w:rPr>
          <w:rFonts w:ascii="CordiaUPC" w:eastAsia="Times New Roman" w:hAnsi="CordiaUPC" w:cs="CordiaUPC" w:hint="cs"/>
          <w:sz w:val="26"/>
          <w:szCs w:val="26"/>
          <w:lang w:val="en-US" w:bidi="th-TH"/>
        </w:rPr>
        <w:t xml:space="preserve"> Bank Public </w:t>
      </w:r>
      <w:r w:rsidRPr="005B2349">
        <w:rPr>
          <w:rFonts w:ascii="CordiaUPC" w:eastAsia="Times New Roman" w:hAnsi="CordiaUPC" w:cs="CordiaUPC" w:hint="cs"/>
          <w:sz w:val="26"/>
          <w:szCs w:val="26"/>
          <w:lang w:bidi="th-TH"/>
        </w:rPr>
        <w:t xml:space="preserve">Company Limited and its subsidiaries (the “Group”), and of </w:t>
      </w:r>
      <w:r w:rsidRPr="005B2349">
        <w:rPr>
          <w:rFonts w:ascii="CordiaUPC" w:eastAsia="Times New Roman" w:hAnsi="CordiaUPC" w:cs="CordiaUPC" w:hint="cs"/>
          <w:sz w:val="26"/>
          <w:szCs w:val="26"/>
          <w:lang w:val="en-US" w:bidi="th-TH"/>
        </w:rPr>
        <w:t>TMB</w:t>
      </w:r>
      <w:r w:rsidRPr="005B2349">
        <w:rPr>
          <w:rFonts w:ascii="CordiaUPC" w:eastAsia="Times New Roman" w:hAnsi="CordiaUPC" w:cs="CordiaUPC"/>
          <w:sz w:val="26"/>
          <w:szCs w:val="26"/>
          <w:lang w:val="en-US" w:bidi="th-TH"/>
        </w:rPr>
        <w:t>Thanachart</w:t>
      </w:r>
      <w:r w:rsidRPr="005B2349">
        <w:rPr>
          <w:rFonts w:ascii="CordiaUPC" w:eastAsia="Times New Roman" w:hAnsi="CordiaUPC" w:cs="CordiaUPC" w:hint="cs"/>
          <w:sz w:val="26"/>
          <w:szCs w:val="26"/>
          <w:lang w:val="en-US" w:bidi="th-TH"/>
        </w:rPr>
        <w:t xml:space="preserve"> Bank Public </w:t>
      </w:r>
      <w:r w:rsidRPr="005B2349">
        <w:rPr>
          <w:rFonts w:ascii="CordiaUPC" w:eastAsia="Times New Roman" w:hAnsi="CordiaUPC" w:cs="CordiaUPC" w:hint="cs"/>
          <w:sz w:val="26"/>
          <w:szCs w:val="26"/>
          <w:lang w:bidi="th-TH"/>
        </w:rPr>
        <w:t>Company Limited (the “Bank”) respectively, as at 30 September 202</w:t>
      </w:r>
      <w:r>
        <w:rPr>
          <w:rFonts w:ascii="CordiaUPC" w:eastAsia="Times New Roman" w:hAnsi="CordiaUPC" w:cs="CordiaUPC"/>
          <w:sz w:val="26"/>
          <w:szCs w:val="26"/>
          <w:lang w:bidi="th-TH"/>
        </w:rPr>
        <w:t>2</w:t>
      </w:r>
      <w:r w:rsidRPr="005B2349">
        <w:rPr>
          <w:rFonts w:ascii="CordiaUPC" w:eastAsia="Times New Roman" w:hAnsi="CordiaUPC" w:cs="CordiaUPC" w:hint="cs"/>
          <w:sz w:val="26"/>
          <w:szCs w:val="26"/>
          <w:lang w:bidi="th-TH"/>
        </w:rPr>
        <w:t xml:space="preserve">; the consolidated and the Bank only statements of profit or loss and other comprehensive income for the three-month and </w:t>
      </w:r>
      <w:r w:rsidR="00313788">
        <w:rPr>
          <w:rFonts w:ascii="CordiaUPC" w:eastAsia="Times New Roman" w:hAnsi="CordiaUPC" w:cs="CordiaUPC"/>
          <w:sz w:val="26"/>
          <w:szCs w:val="26"/>
          <w:lang w:val="en-US" w:bidi="th-TH"/>
        </w:rPr>
        <w:t xml:space="preserve">for the </w:t>
      </w:r>
      <w:r w:rsidRPr="005B2349">
        <w:rPr>
          <w:rFonts w:ascii="CordiaUPC" w:eastAsia="Times New Roman" w:hAnsi="CordiaUPC" w:cs="CordiaUPC" w:hint="cs"/>
          <w:sz w:val="26"/>
          <w:szCs w:val="26"/>
          <w:lang w:bidi="th-TH"/>
        </w:rPr>
        <w:t>nine-month period</w:t>
      </w:r>
      <w:r>
        <w:rPr>
          <w:rFonts w:ascii="CordiaUPC" w:eastAsia="Times New Roman" w:hAnsi="CordiaUPC" w:cs="CordiaUPC"/>
          <w:sz w:val="26"/>
          <w:szCs w:val="26"/>
          <w:lang w:val="en-US" w:bidi="th-TH"/>
        </w:rPr>
        <w:t>s</w:t>
      </w:r>
      <w:r w:rsidRPr="005B2349">
        <w:rPr>
          <w:rFonts w:ascii="CordiaUPC" w:eastAsia="Times New Roman" w:hAnsi="CordiaUPC" w:cs="CordiaUPC" w:hint="cs"/>
          <w:sz w:val="26"/>
          <w:szCs w:val="26"/>
          <w:lang w:bidi="th-TH"/>
        </w:rPr>
        <w:t xml:space="preserve"> ended</w:t>
      </w:r>
      <w:r w:rsidR="002C7205">
        <w:rPr>
          <w:rFonts w:ascii="CordiaUPC" w:eastAsia="Times New Roman" w:hAnsi="CordiaUPC" w:cs="CordiaUPC"/>
          <w:sz w:val="26"/>
          <w:szCs w:val="26"/>
          <w:lang w:bidi="th-TH"/>
        </w:rPr>
        <w:t xml:space="preserve"> </w:t>
      </w:r>
      <w:r w:rsidR="002C7205">
        <w:rPr>
          <w:rFonts w:ascii="CordiaUPC" w:eastAsia="Times New Roman" w:hAnsi="CordiaUPC" w:cs="CordiaUPC"/>
          <w:sz w:val="26"/>
          <w:szCs w:val="26"/>
          <w:lang w:val="en-US" w:bidi="th-TH"/>
        </w:rPr>
        <w:t>30 September 2022</w:t>
      </w:r>
      <w:r w:rsidRPr="005B2349">
        <w:rPr>
          <w:rFonts w:ascii="CordiaUPC" w:eastAsia="Times New Roman" w:hAnsi="CordiaUPC" w:cs="CordiaUPC" w:hint="cs"/>
          <w:sz w:val="26"/>
          <w:szCs w:val="26"/>
          <w:lang w:bidi="th-TH"/>
        </w:rPr>
        <w:t>, changes</w:t>
      </w:r>
      <w:r w:rsidRPr="005B2349">
        <w:rPr>
          <w:rFonts w:ascii="CordiaUPC" w:eastAsia="Times New Roman" w:hAnsi="CordiaUPC" w:cs="CordiaUPC" w:hint="cs"/>
          <w:sz w:val="26"/>
          <w:szCs w:val="26"/>
          <w:cs/>
          <w:lang w:bidi="th-TH"/>
        </w:rPr>
        <w:t xml:space="preserve"> </w:t>
      </w:r>
      <w:r w:rsidRPr="005B2349">
        <w:rPr>
          <w:rFonts w:ascii="CordiaUPC" w:eastAsia="Times New Roman" w:hAnsi="CordiaUPC" w:cs="CordiaUPC" w:hint="cs"/>
          <w:sz w:val="26"/>
          <w:szCs w:val="26"/>
          <w:lang w:bidi="th-TH"/>
        </w:rPr>
        <w:t xml:space="preserve">in equity and cash flows </w:t>
      </w:r>
      <w:r w:rsidRPr="005B2349">
        <w:rPr>
          <w:rFonts w:ascii="CordiaUPC" w:hAnsi="CordiaUPC" w:cs="CordiaUPC" w:hint="cs"/>
          <w:sz w:val="26"/>
          <w:szCs w:val="26"/>
          <w:lang w:bidi="th-TH"/>
        </w:rPr>
        <w:t>for the nine-month period</w:t>
      </w:r>
      <w:r w:rsidR="008F6CAD">
        <w:rPr>
          <w:rFonts w:ascii="CordiaUPC" w:hAnsi="CordiaUPC" w:cs="CordiaUPC"/>
          <w:sz w:val="26"/>
          <w:szCs w:val="26"/>
          <w:lang w:bidi="th-TH"/>
        </w:rPr>
        <w:t xml:space="preserve"> </w:t>
      </w:r>
      <w:r w:rsidRPr="005B2349">
        <w:rPr>
          <w:rFonts w:ascii="CordiaUPC" w:hAnsi="CordiaUPC" w:cs="CordiaUPC" w:hint="cs"/>
          <w:sz w:val="26"/>
          <w:szCs w:val="26"/>
          <w:lang w:bidi="th-TH"/>
        </w:rPr>
        <w:t>ended</w:t>
      </w:r>
      <w:r w:rsidR="002C7205">
        <w:rPr>
          <w:rFonts w:ascii="CordiaUPC" w:hAnsi="CordiaUPC" w:cs="CordiaUPC"/>
          <w:sz w:val="26"/>
          <w:szCs w:val="26"/>
          <w:lang w:bidi="th-TH"/>
        </w:rPr>
        <w:t xml:space="preserve"> </w:t>
      </w:r>
      <w:r w:rsidR="002C7205">
        <w:rPr>
          <w:rFonts w:ascii="CordiaUPC" w:eastAsia="Times New Roman" w:hAnsi="CordiaUPC" w:cs="CordiaUPC"/>
          <w:sz w:val="26"/>
          <w:szCs w:val="26"/>
          <w:lang w:val="en-US" w:bidi="th-TH"/>
        </w:rPr>
        <w:t>30 September 2022</w:t>
      </w:r>
      <w:r w:rsidRPr="005B2349">
        <w:rPr>
          <w:rFonts w:ascii="CordiaUPC" w:eastAsia="Times New Roman" w:hAnsi="CordiaUPC" w:cs="CordiaUPC" w:hint="cs"/>
          <w:sz w:val="26"/>
          <w:szCs w:val="26"/>
          <w:lang w:bidi="th-TH"/>
        </w:rPr>
        <w:t>; and the condensed notes (“interim financial information”).</w:t>
      </w:r>
      <w:r w:rsidRPr="005B2349">
        <w:rPr>
          <w:rFonts w:ascii="CordiaUPC" w:eastAsia="Times New Roman" w:hAnsi="CordiaUPC" w:cs="CordiaUPC" w:hint="cs"/>
          <w:i/>
          <w:iCs/>
          <w:sz w:val="26"/>
          <w:szCs w:val="26"/>
          <w:lang w:bidi="th-TH"/>
        </w:rPr>
        <w:t xml:space="preserve"> </w:t>
      </w:r>
      <w:r w:rsidRPr="005B2349">
        <w:rPr>
          <w:rFonts w:ascii="CordiaUPC" w:eastAsia="Times New Roman" w:hAnsi="CordiaUPC" w:cs="CordiaUPC" w:hint="cs"/>
          <w:sz w:val="26"/>
          <w:szCs w:val="26"/>
        </w:rPr>
        <w:t>Management is responsible for the preparation and presentation of this interim financial information in accordance with Thai Accounting Standard 34, “Interim Financial Reporting”</w:t>
      </w:r>
      <w:r w:rsidRPr="005B2349">
        <w:rPr>
          <w:rFonts w:ascii="CordiaUPC" w:eastAsia="Times New Roman" w:hAnsi="CordiaUPC" w:cs="CordiaUPC" w:hint="cs"/>
          <w:sz w:val="26"/>
          <w:szCs w:val="26"/>
          <w:lang w:val="en-US"/>
        </w:rPr>
        <w:t xml:space="preserve"> and the regulations of the Bank of Thailand.</w:t>
      </w:r>
      <w:r w:rsidRPr="005B2349">
        <w:rPr>
          <w:rFonts w:ascii="CordiaUPC" w:eastAsia="Times New Roman" w:hAnsi="CordiaUPC" w:cs="CordiaUPC" w:hint="cs"/>
          <w:sz w:val="26"/>
          <w:szCs w:val="26"/>
        </w:rPr>
        <w:t xml:space="preserve"> My responsibility is to express a conclusion on this interim financial information based on my review.</w:t>
      </w:r>
    </w:p>
    <w:p w14:paraId="0318DFE0" w14:textId="77777777" w:rsidR="00B51C2A" w:rsidRPr="005B2349" w:rsidRDefault="00B51C2A" w:rsidP="00B51C2A">
      <w:pPr>
        <w:shd w:val="clear" w:color="auto" w:fill="FFFFFF"/>
        <w:spacing w:line="240" w:lineRule="exact"/>
        <w:jc w:val="both"/>
        <w:rPr>
          <w:rFonts w:eastAsia="Times New Roman" w:cstheme="minorBidi"/>
          <w:lang w:bidi="th-TH"/>
        </w:rPr>
      </w:pPr>
    </w:p>
    <w:p w14:paraId="059A43BC" w14:textId="1ADDD491" w:rsidR="00B51C2A" w:rsidRDefault="00B51C2A" w:rsidP="00B51C2A">
      <w:pPr>
        <w:spacing w:line="240" w:lineRule="exact"/>
        <w:jc w:val="both"/>
        <w:rPr>
          <w:rFonts w:ascii="CordiaUPC" w:eastAsia="Times New Roman" w:hAnsi="CordiaUPC" w:cs="CordiaUPC"/>
          <w:i/>
          <w:sz w:val="26"/>
          <w:szCs w:val="26"/>
        </w:rPr>
      </w:pPr>
      <w:r w:rsidRPr="005B2349">
        <w:rPr>
          <w:rFonts w:ascii="CordiaUPC" w:eastAsia="Times New Roman" w:hAnsi="CordiaUPC" w:cs="CordiaUPC" w:hint="cs"/>
          <w:i/>
          <w:sz w:val="26"/>
          <w:szCs w:val="26"/>
        </w:rPr>
        <w:t>Scope of Review</w:t>
      </w:r>
    </w:p>
    <w:p w14:paraId="29F93344" w14:textId="77777777" w:rsidR="00F50056" w:rsidRPr="008E77EF" w:rsidRDefault="00F50056" w:rsidP="00B51C2A">
      <w:pPr>
        <w:spacing w:line="240" w:lineRule="exact"/>
        <w:jc w:val="both"/>
        <w:rPr>
          <w:rFonts w:ascii="CordiaUPC" w:eastAsia="Times New Roman" w:hAnsi="CordiaUPC" w:cs="CordiaUPC"/>
          <w:i/>
          <w:sz w:val="26"/>
          <w:szCs w:val="26"/>
        </w:rPr>
      </w:pPr>
    </w:p>
    <w:p w14:paraId="0A253C9F" w14:textId="77777777" w:rsidR="00B51C2A" w:rsidRPr="005B2349" w:rsidRDefault="00B51C2A" w:rsidP="00B51C2A">
      <w:pPr>
        <w:spacing w:line="240" w:lineRule="exact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5B2349">
        <w:rPr>
          <w:rFonts w:ascii="CordiaUPC" w:eastAsia="Times New Roman" w:hAnsi="CordiaUPC" w:cs="CordiaUPC" w:hint="cs"/>
          <w:sz w:val="26"/>
          <w:szCs w:val="26"/>
        </w:rPr>
        <w:t xml:space="preserve">I conducted my review in accordance with the Thai Standard on Review Engagements 2410, “Review of Interim Financial Information Performed by the Independent Auditor </w:t>
      </w:r>
      <w:bookmarkStart w:id="0" w:name="_Hlk85724517"/>
      <w:r w:rsidRPr="005B2349">
        <w:rPr>
          <w:rFonts w:ascii="CordiaUPC" w:eastAsia="Times New Roman" w:hAnsi="CordiaUPC" w:cs="CordiaUPC" w:hint="cs"/>
          <w:sz w:val="26"/>
          <w:szCs w:val="26"/>
        </w:rPr>
        <w:t>of the Entity</w:t>
      </w:r>
      <w:bookmarkEnd w:id="0"/>
      <w:r w:rsidRPr="005B2349">
        <w:rPr>
          <w:rFonts w:ascii="CordiaUPC" w:eastAsia="Times New Roman" w:hAnsi="CordiaUPC" w:cs="CordiaUPC" w:hint="cs"/>
          <w:sz w:val="26"/>
          <w:szCs w:val="26"/>
        </w:rPr>
        <w:t xml:space="preserve">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5B2349">
        <w:rPr>
          <w:rFonts w:ascii="CordiaUPC" w:eastAsia="Times New Roman" w:hAnsi="CordiaUPC" w:cs="CordiaUPC" w:hint="cs"/>
          <w:sz w:val="26"/>
          <w:szCs w:val="26"/>
          <w:lang w:bidi="th-TH"/>
        </w:rPr>
        <w:t>me</w:t>
      </w:r>
      <w:r w:rsidRPr="005B2349">
        <w:rPr>
          <w:rFonts w:ascii="CordiaUPC" w:eastAsia="Times New Roman" w:hAnsi="CordiaUPC" w:cs="CordiaUPC" w:hint="cs"/>
          <w:sz w:val="26"/>
          <w:szCs w:val="26"/>
        </w:rPr>
        <w:t xml:space="preserve"> to obtain assurance that I would become aware of all significant matters that might be identified in an audit. Accordingly, </w:t>
      </w:r>
      <w:r w:rsidRPr="005B2349">
        <w:rPr>
          <w:rFonts w:ascii="CordiaUPC" w:eastAsia="Times New Roman" w:hAnsi="CordiaUPC" w:cs="CordiaUPC" w:hint="cs"/>
          <w:sz w:val="26"/>
          <w:szCs w:val="26"/>
          <w:lang w:bidi="th-TH"/>
        </w:rPr>
        <w:t>I</w:t>
      </w:r>
      <w:r w:rsidRPr="005B2349">
        <w:rPr>
          <w:rFonts w:ascii="CordiaUPC" w:eastAsia="Times New Roman" w:hAnsi="CordiaUPC" w:cs="CordiaUPC" w:hint="cs"/>
          <w:sz w:val="26"/>
          <w:szCs w:val="26"/>
        </w:rPr>
        <w:t xml:space="preserve"> do not express an audit opinion.</w:t>
      </w:r>
    </w:p>
    <w:p w14:paraId="51935183" w14:textId="77777777" w:rsidR="00B51C2A" w:rsidRPr="005B2349" w:rsidRDefault="00B51C2A" w:rsidP="00B51C2A">
      <w:pPr>
        <w:spacing w:line="240" w:lineRule="exact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1BAAFFCF" w14:textId="77777777" w:rsidR="00B51C2A" w:rsidRPr="005B2349" w:rsidRDefault="00B51C2A" w:rsidP="00B51C2A">
      <w:pPr>
        <w:spacing w:line="240" w:lineRule="exact"/>
        <w:jc w:val="thaiDistribute"/>
        <w:rPr>
          <w:rFonts w:ascii="CordiaUPC" w:eastAsia="Times New Roman" w:hAnsi="CordiaUPC" w:cs="CordiaUPC"/>
          <w:i/>
          <w:sz w:val="26"/>
          <w:szCs w:val="26"/>
        </w:rPr>
      </w:pPr>
      <w:r w:rsidRPr="005B2349">
        <w:rPr>
          <w:rFonts w:ascii="CordiaUPC" w:eastAsia="Times New Roman" w:hAnsi="CordiaUPC" w:cs="CordiaUPC" w:hint="cs"/>
          <w:i/>
          <w:sz w:val="26"/>
          <w:szCs w:val="26"/>
        </w:rPr>
        <w:t>Conclusion</w:t>
      </w:r>
    </w:p>
    <w:p w14:paraId="0A246D49" w14:textId="77777777" w:rsidR="00B51C2A" w:rsidRPr="005B2349" w:rsidRDefault="00B51C2A" w:rsidP="00B51C2A">
      <w:pPr>
        <w:spacing w:line="240" w:lineRule="exact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19323343" w14:textId="29AA9912" w:rsidR="000F061D" w:rsidRDefault="00B51C2A" w:rsidP="00B51C2A">
      <w:pPr>
        <w:spacing w:line="240" w:lineRule="exact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5B2349">
        <w:rPr>
          <w:rFonts w:ascii="CordiaUPC" w:eastAsia="Times New Roman" w:hAnsi="CordiaUPC" w:cs="CordiaUPC" w:hint="cs"/>
          <w:sz w:val="26"/>
          <w:szCs w:val="26"/>
        </w:rPr>
        <w:t>Based on my review, nothing has come to my attention that causes me to believe that the accompanying interim financial information</w:t>
      </w:r>
      <w:r w:rsidRPr="005B2349">
        <w:rPr>
          <w:rFonts w:ascii="CordiaUPC" w:eastAsia="Times New Roman" w:hAnsi="CordiaUPC" w:cs="CordiaUPC" w:hint="cs"/>
          <w:sz w:val="26"/>
          <w:szCs w:val="26"/>
          <w:cs/>
          <w:lang w:bidi="th-TH"/>
        </w:rPr>
        <w:t xml:space="preserve"> </w:t>
      </w:r>
      <w:r w:rsidRPr="005B2349">
        <w:rPr>
          <w:rFonts w:ascii="CordiaUPC" w:eastAsia="Times New Roman" w:hAnsi="CordiaUPC" w:cs="CordiaUPC" w:hint="cs"/>
          <w:sz w:val="26"/>
          <w:szCs w:val="26"/>
          <w:lang w:bidi="th-TH"/>
        </w:rPr>
        <w:t>is</w:t>
      </w:r>
      <w:r w:rsidRPr="005B2349">
        <w:rPr>
          <w:rFonts w:ascii="CordiaUPC" w:eastAsia="Times New Roman" w:hAnsi="CordiaUPC" w:cs="CordiaUPC" w:hint="cs"/>
          <w:sz w:val="26"/>
          <w:szCs w:val="26"/>
        </w:rPr>
        <w:t xml:space="preserve"> not prepared, in all material respects, in accordance with Thai Accounting Standard 34, “Interim Financial Reporting”, and </w:t>
      </w:r>
      <w:r w:rsidRPr="005B2349">
        <w:rPr>
          <w:rFonts w:ascii="CordiaUPC" w:eastAsia="Times New Roman" w:hAnsi="CordiaUPC" w:cs="CordiaUPC"/>
          <w:sz w:val="26"/>
          <w:szCs w:val="26"/>
        </w:rPr>
        <w:t>the regulations</w:t>
      </w:r>
      <w:r w:rsidRPr="005B2349">
        <w:rPr>
          <w:rFonts w:ascii="CordiaUPC" w:eastAsia="Times New Roman" w:hAnsi="CordiaUPC" w:cs="CordiaUPC" w:hint="cs"/>
          <w:sz w:val="26"/>
          <w:szCs w:val="26"/>
        </w:rPr>
        <w:t xml:space="preserve"> of the Bank of Thailand.</w:t>
      </w:r>
    </w:p>
    <w:p w14:paraId="2ED6DC0F" w14:textId="77777777" w:rsidR="00B51C2A" w:rsidRPr="00B51C2A" w:rsidRDefault="00B51C2A" w:rsidP="00B51C2A">
      <w:pPr>
        <w:autoSpaceDE w:val="0"/>
        <w:autoSpaceDN w:val="0"/>
        <w:adjustRightInd w:val="0"/>
        <w:spacing w:line="240" w:lineRule="atLeast"/>
        <w:jc w:val="thaiDistribute"/>
        <w:rPr>
          <w:rFonts w:ascii="CordiaUPC" w:eastAsia="Times New Roman" w:hAnsi="CordiaUPC" w:cs="CordiaUPC"/>
          <w:sz w:val="28"/>
          <w:szCs w:val="28"/>
          <w:lang w:val="en-US"/>
        </w:rPr>
      </w:pPr>
    </w:p>
    <w:p w14:paraId="61566AF9" w14:textId="35E54484" w:rsidR="000F061D" w:rsidRPr="00F81AF1" w:rsidRDefault="000F061D" w:rsidP="005C79C5">
      <w:pPr>
        <w:spacing w:line="240" w:lineRule="exact"/>
        <w:jc w:val="thaiDistribute"/>
        <w:rPr>
          <w:rFonts w:ascii="CordiaUPC" w:eastAsia="Times New Roman" w:hAnsi="CordiaUPC" w:cs="CordiaUPC"/>
          <w:sz w:val="26"/>
          <w:szCs w:val="26"/>
          <w:cs/>
          <w:lang w:bidi="th-TH"/>
        </w:rPr>
      </w:pPr>
    </w:p>
    <w:p w14:paraId="7F7C6EBB" w14:textId="77777777" w:rsidR="000C26A2" w:rsidRPr="00F81AF1" w:rsidRDefault="000C26A2" w:rsidP="005C79C5">
      <w:pPr>
        <w:spacing w:line="240" w:lineRule="exact"/>
        <w:jc w:val="thaiDistribute"/>
        <w:rPr>
          <w:rFonts w:ascii="CordiaUPC" w:eastAsia="Times New Roman" w:hAnsi="CordiaUPC" w:cs="CordiaUPC"/>
          <w:iCs/>
          <w:sz w:val="26"/>
          <w:szCs w:val="26"/>
        </w:rPr>
      </w:pPr>
    </w:p>
    <w:p w14:paraId="6620A736" w14:textId="0DBBB8DC" w:rsidR="000C26A2" w:rsidRPr="00F81AF1" w:rsidRDefault="000C26A2" w:rsidP="00D1225A">
      <w:pPr>
        <w:spacing w:line="240" w:lineRule="exact"/>
        <w:rPr>
          <w:rFonts w:ascii="CordiaUPC" w:eastAsia="Times New Roman" w:hAnsi="CordiaUPC" w:cs="CordiaUPC"/>
          <w:iCs/>
          <w:sz w:val="26"/>
          <w:szCs w:val="26"/>
          <w:cs/>
          <w:lang w:bidi="th-TH"/>
        </w:rPr>
      </w:pPr>
    </w:p>
    <w:p w14:paraId="75AF7529" w14:textId="77777777" w:rsidR="000C26A2" w:rsidRPr="00F81AF1" w:rsidRDefault="000C26A2" w:rsidP="00D1225A">
      <w:pPr>
        <w:spacing w:line="240" w:lineRule="exact"/>
        <w:rPr>
          <w:rFonts w:ascii="CordiaUPC" w:eastAsia="Times New Roman" w:hAnsi="CordiaUPC" w:cs="CordiaUPC"/>
          <w:iCs/>
          <w:sz w:val="26"/>
          <w:szCs w:val="26"/>
        </w:rPr>
      </w:pPr>
    </w:p>
    <w:p w14:paraId="4A01FA99" w14:textId="77777777" w:rsidR="004D18FF" w:rsidRPr="00F81AF1" w:rsidRDefault="004D18FF" w:rsidP="00D1225A">
      <w:pPr>
        <w:spacing w:line="240" w:lineRule="exact"/>
        <w:ind w:right="-43"/>
        <w:jc w:val="both"/>
        <w:rPr>
          <w:rFonts w:ascii="CordiaUPC" w:eastAsia="Times New Roman" w:hAnsi="CordiaUPC" w:cs="CordiaUPC"/>
          <w:sz w:val="26"/>
          <w:szCs w:val="26"/>
        </w:rPr>
      </w:pPr>
    </w:p>
    <w:p w14:paraId="48F79886" w14:textId="77B5383B" w:rsidR="004D18FF" w:rsidRPr="00392524" w:rsidRDefault="004D18FF" w:rsidP="00D1225A">
      <w:pPr>
        <w:spacing w:line="240" w:lineRule="exact"/>
        <w:ind w:right="-43"/>
        <w:jc w:val="both"/>
        <w:rPr>
          <w:rFonts w:ascii="CordiaUPC" w:eastAsia="Times New Roman" w:hAnsi="CordiaUPC" w:cs="CordiaUPC"/>
          <w:sz w:val="26"/>
          <w:szCs w:val="26"/>
        </w:rPr>
      </w:pPr>
      <w:r w:rsidRPr="00392524">
        <w:rPr>
          <w:rFonts w:ascii="CordiaUPC" w:eastAsia="Times New Roman" w:hAnsi="CordiaUPC" w:cs="CordiaUPC" w:hint="cs"/>
          <w:sz w:val="26"/>
          <w:szCs w:val="26"/>
        </w:rPr>
        <w:t>(</w:t>
      </w:r>
      <w:r w:rsidR="00733FBF" w:rsidRPr="00392524">
        <w:rPr>
          <w:rFonts w:ascii="CordiaUPC" w:eastAsia="Times New Roman" w:hAnsi="CordiaUPC" w:cs="CordiaUPC"/>
          <w:sz w:val="26"/>
          <w:szCs w:val="26"/>
        </w:rPr>
        <w:t>Chokechai Ngamwutikul</w:t>
      </w:r>
      <w:r w:rsidRPr="00392524">
        <w:rPr>
          <w:rFonts w:ascii="CordiaUPC" w:eastAsia="Times New Roman" w:hAnsi="CordiaUPC" w:cs="CordiaUPC" w:hint="cs"/>
          <w:sz w:val="26"/>
          <w:szCs w:val="26"/>
        </w:rPr>
        <w:t>)</w:t>
      </w:r>
    </w:p>
    <w:p w14:paraId="5DA31775" w14:textId="77777777" w:rsidR="004D18FF" w:rsidRPr="00392524" w:rsidRDefault="004D18FF" w:rsidP="00D1225A">
      <w:pPr>
        <w:spacing w:line="240" w:lineRule="exact"/>
        <w:ind w:right="-43"/>
        <w:jc w:val="both"/>
        <w:rPr>
          <w:rFonts w:ascii="CordiaUPC" w:eastAsia="Times New Roman" w:hAnsi="CordiaUPC" w:cs="CordiaUPC"/>
          <w:sz w:val="26"/>
          <w:szCs w:val="26"/>
        </w:rPr>
      </w:pPr>
      <w:r w:rsidRPr="00392524">
        <w:rPr>
          <w:rFonts w:ascii="CordiaUPC" w:eastAsia="Times New Roman" w:hAnsi="CordiaUPC" w:cs="CordiaUPC" w:hint="cs"/>
          <w:sz w:val="26"/>
          <w:szCs w:val="26"/>
        </w:rPr>
        <w:t>Certified Public Accountant</w:t>
      </w:r>
    </w:p>
    <w:p w14:paraId="54C7C7FB" w14:textId="6A48C237" w:rsidR="004D18FF" w:rsidRPr="00392524" w:rsidRDefault="004D18FF" w:rsidP="00D1225A">
      <w:pPr>
        <w:spacing w:line="240" w:lineRule="exact"/>
        <w:ind w:right="-43"/>
        <w:jc w:val="both"/>
        <w:rPr>
          <w:rFonts w:ascii="CordiaUPC" w:eastAsia="Times New Roman" w:hAnsi="CordiaUPC" w:cs="CordiaUPC"/>
          <w:sz w:val="26"/>
          <w:szCs w:val="26"/>
        </w:rPr>
      </w:pPr>
      <w:r w:rsidRPr="00392524">
        <w:rPr>
          <w:rFonts w:ascii="CordiaUPC" w:eastAsia="Times New Roman" w:hAnsi="CordiaUPC" w:cs="CordiaUPC" w:hint="cs"/>
          <w:sz w:val="26"/>
          <w:szCs w:val="26"/>
        </w:rPr>
        <w:t xml:space="preserve">Registration No. </w:t>
      </w:r>
      <w:r w:rsidR="00733FBF" w:rsidRPr="00392524">
        <w:rPr>
          <w:rFonts w:ascii="CordiaUPC" w:hAnsi="CordiaUPC" w:cs="CordiaUPC"/>
          <w:sz w:val="26"/>
          <w:szCs w:val="26"/>
        </w:rPr>
        <w:t>9728</w:t>
      </w:r>
    </w:p>
    <w:p w14:paraId="0F4FD848" w14:textId="77777777" w:rsidR="004D18FF" w:rsidRPr="00392524" w:rsidRDefault="004D18FF" w:rsidP="00D1225A">
      <w:pPr>
        <w:spacing w:line="240" w:lineRule="exact"/>
        <w:ind w:right="-43"/>
        <w:jc w:val="both"/>
        <w:rPr>
          <w:rFonts w:eastAsia="Times New Roman" w:cs="Times New Roman"/>
          <w:szCs w:val="22"/>
        </w:rPr>
      </w:pPr>
    </w:p>
    <w:p w14:paraId="0528EB72" w14:textId="77777777" w:rsidR="004D18FF" w:rsidRPr="00392524" w:rsidRDefault="004D18FF" w:rsidP="00D1225A">
      <w:pPr>
        <w:spacing w:line="240" w:lineRule="exact"/>
        <w:ind w:right="-43"/>
        <w:jc w:val="both"/>
        <w:rPr>
          <w:rFonts w:ascii="CordiaUPC" w:eastAsia="Times New Roman" w:hAnsi="CordiaUPC" w:cs="CordiaUPC"/>
          <w:sz w:val="26"/>
          <w:szCs w:val="26"/>
          <w:lang w:val="en-US" w:bidi="th-TH"/>
        </w:rPr>
      </w:pPr>
    </w:p>
    <w:p w14:paraId="0DDD2B1D" w14:textId="77777777" w:rsidR="004D18FF" w:rsidRPr="00392524" w:rsidRDefault="004D18FF" w:rsidP="00D1225A">
      <w:pPr>
        <w:spacing w:line="240" w:lineRule="exact"/>
        <w:ind w:right="-43"/>
        <w:jc w:val="both"/>
        <w:rPr>
          <w:rFonts w:ascii="CordiaUPC" w:eastAsia="Times New Roman" w:hAnsi="CordiaUPC" w:cs="CordiaUPC"/>
          <w:sz w:val="26"/>
          <w:szCs w:val="26"/>
          <w:lang w:val="en-US" w:bidi="th-TH"/>
        </w:rPr>
      </w:pPr>
      <w:r w:rsidRPr="00392524">
        <w:rPr>
          <w:rFonts w:ascii="CordiaUPC" w:eastAsia="Times New Roman" w:hAnsi="CordiaUPC" w:cs="CordiaUPC" w:hint="cs"/>
          <w:sz w:val="26"/>
          <w:szCs w:val="26"/>
          <w:lang w:val="en-US" w:bidi="th-TH"/>
        </w:rPr>
        <w:t>KPMG Phoomchai Audit Ltd.</w:t>
      </w:r>
    </w:p>
    <w:p w14:paraId="78CBC1F0" w14:textId="77777777" w:rsidR="004D18FF" w:rsidRPr="00392524" w:rsidRDefault="004D18FF" w:rsidP="00D1225A">
      <w:pPr>
        <w:spacing w:line="240" w:lineRule="exact"/>
        <w:ind w:right="-43"/>
        <w:jc w:val="both"/>
        <w:rPr>
          <w:rFonts w:ascii="CordiaUPC" w:eastAsia="Times New Roman" w:hAnsi="CordiaUPC" w:cs="CordiaUPC"/>
          <w:sz w:val="26"/>
          <w:szCs w:val="26"/>
          <w:lang w:val="en-US" w:bidi="th-TH"/>
        </w:rPr>
      </w:pPr>
      <w:r w:rsidRPr="00392524">
        <w:rPr>
          <w:rFonts w:ascii="CordiaUPC" w:eastAsia="Times New Roman" w:hAnsi="CordiaUPC" w:cs="CordiaUPC" w:hint="cs"/>
          <w:sz w:val="26"/>
          <w:szCs w:val="26"/>
          <w:lang w:val="en-US" w:bidi="th-TH"/>
        </w:rPr>
        <w:t>Bangkok</w:t>
      </w:r>
    </w:p>
    <w:p w14:paraId="3AB5EADC" w14:textId="4268EB99" w:rsidR="00352CA3" w:rsidRPr="00392524" w:rsidRDefault="00283DA5" w:rsidP="008B1B73">
      <w:pPr>
        <w:spacing w:line="240" w:lineRule="exact"/>
        <w:rPr>
          <w:lang w:val="en-US"/>
        </w:rPr>
      </w:pPr>
      <w:r>
        <w:rPr>
          <w:rFonts w:ascii="CordiaUPC" w:eastAsia="Times New Roman" w:hAnsi="CordiaUPC" w:cs="CordiaUPC"/>
          <w:sz w:val="26"/>
          <w:szCs w:val="26"/>
          <w:lang w:val="en-US" w:bidi="th-TH"/>
        </w:rPr>
        <w:t>11</w:t>
      </w:r>
      <w:r w:rsidR="00823852" w:rsidRPr="00392524">
        <w:rPr>
          <w:rFonts w:ascii="CordiaUPC" w:eastAsia="Times New Roman" w:hAnsi="CordiaUPC" w:cs="CordiaUPC"/>
          <w:sz w:val="26"/>
          <w:szCs w:val="26"/>
          <w:lang w:val="en-US" w:bidi="th-TH"/>
        </w:rPr>
        <w:t xml:space="preserve"> </w:t>
      </w:r>
      <w:r w:rsidR="00B51C2A" w:rsidRPr="005B2349">
        <w:rPr>
          <w:rFonts w:ascii="CordiaUPC" w:eastAsia="Times New Roman" w:hAnsi="CordiaUPC" w:cs="CordiaUPC"/>
          <w:sz w:val="26"/>
          <w:szCs w:val="26"/>
          <w:lang w:val="en-US" w:bidi="th-TH"/>
        </w:rPr>
        <w:t>November</w:t>
      </w:r>
      <w:r w:rsidR="004D18FF" w:rsidRPr="00392524">
        <w:rPr>
          <w:rFonts w:ascii="CordiaUPC" w:eastAsia="Times New Roman" w:hAnsi="CordiaUPC" w:cs="CordiaUPC" w:hint="cs"/>
          <w:sz w:val="26"/>
          <w:szCs w:val="26"/>
          <w:lang w:bidi="th-TH"/>
        </w:rPr>
        <w:t xml:space="preserve"> 202</w:t>
      </w:r>
      <w:r w:rsidR="008B1B73">
        <w:rPr>
          <w:rFonts w:ascii="CordiaUPC" w:eastAsia="Times New Roman" w:hAnsi="CordiaUPC" w:cs="CordiaUPC"/>
          <w:sz w:val="26"/>
          <w:szCs w:val="26"/>
          <w:lang w:bidi="th-TH"/>
        </w:rPr>
        <w:t>2</w:t>
      </w:r>
    </w:p>
    <w:sectPr w:rsidR="00352CA3" w:rsidRPr="00392524" w:rsidSect="00CA3B3A">
      <w:headerReference w:type="default" r:id="rId15"/>
      <w:footerReference w:type="default" r:id="rId16"/>
      <w:pgSz w:w="11907" w:h="16840" w:code="9"/>
      <w:pgMar w:top="691" w:right="1152" w:bottom="576" w:left="1152" w:header="720" w:footer="720" w:gutter="0"/>
      <w:pgNumType w:start="12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0FD0CE" w14:textId="77777777" w:rsidR="002961CD" w:rsidRDefault="002961CD">
      <w:r>
        <w:separator/>
      </w:r>
    </w:p>
  </w:endnote>
  <w:endnote w:type="continuationSeparator" w:id="0">
    <w:p w14:paraId="578166FB" w14:textId="77777777" w:rsidR="002961CD" w:rsidRDefault="002961CD">
      <w:r>
        <w:continuationSeparator/>
      </w:r>
    </w:p>
  </w:endnote>
  <w:endnote w:type="continuationNotice" w:id="1">
    <w:p w14:paraId="50AC2C15" w14:textId="77777777" w:rsidR="002961CD" w:rsidRDefault="002961C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NeueLT Std Lt">
    <w:altName w:val="Trebuchet MS"/>
    <w:charset w:val="00"/>
    <w:family w:val="auto"/>
    <w:pitch w:val="default"/>
    <w:sig w:usb0="00000003" w:usb1="00000000" w:usb2="00000000" w:usb3="00000000" w:csb0="00000001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BE3A6" w14:textId="77777777" w:rsidR="00F777DA" w:rsidRDefault="00F777DA" w:rsidP="000C188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34</w:t>
    </w:r>
    <w:r>
      <w:rPr>
        <w:rStyle w:val="PageNumber"/>
      </w:rPr>
      <w:fldChar w:fldCharType="end"/>
    </w:r>
  </w:p>
  <w:p w14:paraId="02A90F35" w14:textId="77777777" w:rsidR="00F777DA" w:rsidRDefault="00F777DA" w:rsidP="00A21E8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61376" w14:textId="5C477F8A" w:rsidR="00F777DA" w:rsidRDefault="00F777DA" w:rsidP="00EC26B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79554478" w14:textId="1BCF2543" w:rsidR="00F777DA" w:rsidRPr="007103D1" w:rsidRDefault="00F777DA">
    <w:pPr>
      <w:pStyle w:val="Footer"/>
      <w:rPr>
        <w:i/>
        <w:iCs/>
        <w:sz w:val="22"/>
        <w:szCs w:val="22"/>
      </w:rPr>
    </w:pPr>
    <w:r>
      <w:rPr>
        <w:i/>
        <w:iCs/>
        <w:noProof/>
        <w:sz w:val="22"/>
        <w:szCs w:val="22"/>
      </w:rPr>
      <w:fldChar w:fldCharType="begin"/>
    </w:r>
    <w:r>
      <w:rPr>
        <w:i/>
        <w:iCs/>
        <w:noProof/>
        <w:sz w:val="22"/>
        <w:szCs w:val="22"/>
      </w:rPr>
      <w:instrText xml:space="preserve"> FILENAME   \* MERGEFORMAT </w:instrText>
    </w:r>
    <w:r>
      <w:rPr>
        <w:i/>
        <w:iCs/>
        <w:noProof/>
        <w:sz w:val="22"/>
        <w:szCs w:val="22"/>
      </w:rPr>
      <w:fldChar w:fldCharType="separate"/>
    </w:r>
    <w:r w:rsidR="00D2763B">
      <w:rPr>
        <w:i/>
        <w:iCs/>
        <w:noProof/>
        <w:sz w:val="22"/>
        <w:szCs w:val="22"/>
      </w:rPr>
      <w:t>NFS - 2022 Sep-TMBThanachart Bank Pcl. - EN 7.11.22</w:t>
    </w:r>
    <w:r>
      <w:rPr>
        <w:i/>
        <w:iCs/>
        <w:noProof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75273" w14:textId="63E0AA57" w:rsidR="00F777DA" w:rsidRPr="00EF47D7" w:rsidRDefault="00F777DA" w:rsidP="00415D2F">
    <w:pPr>
      <w:pStyle w:val="Footer"/>
      <w:rPr>
        <w:rFonts w:ascii="CordiaUPC" w:hAnsi="CordiaUPC" w:cs="CordiaUPC"/>
        <w:sz w:val="16"/>
        <w:szCs w:val="16"/>
        <w:lang w:val="en-US"/>
      </w:rPr>
    </w:pPr>
    <w:r w:rsidRPr="00EF47D7">
      <w:rPr>
        <w:rFonts w:ascii="CordiaUPC" w:hAnsi="CordiaUPC" w:cs="CordiaUPC" w:hint="cs"/>
        <w:i/>
        <w:iCs/>
        <w:sz w:val="16"/>
        <w:szCs w:val="16"/>
        <w:lang w:val="en-US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A7DCA" w14:textId="57CDF262" w:rsidR="00F777DA" w:rsidRPr="00EF47D7" w:rsidRDefault="00F777DA" w:rsidP="00DC42B0">
    <w:pPr>
      <w:pStyle w:val="Footer"/>
      <w:rPr>
        <w:rFonts w:ascii="CordiaUPC" w:hAnsi="CordiaUPC" w:cs="CordiaUPC"/>
        <w:sz w:val="16"/>
        <w:szCs w:val="16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BCF9A0" w14:textId="77777777" w:rsidR="002961CD" w:rsidRDefault="002961CD">
      <w:r>
        <w:separator/>
      </w:r>
    </w:p>
  </w:footnote>
  <w:footnote w:type="continuationSeparator" w:id="0">
    <w:p w14:paraId="593E04B3" w14:textId="77777777" w:rsidR="002961CD" w:rsidRDefault="002961CD">
      <w:r>
        <w:continuationSeparator/>
      </w:r>
    </w:p>
  </w:footnote>
  <w:footnote w:type="continuationNotice" w:id="1">
    <w:p w14:paraId="35797727" w14:textId="77777777" w:rsidR="002961CD" w:rsidRDefault="002961C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1B740" w14:textId="77777777" w:rsidR="00F777DA" w:rsidRDefault="00F777DA">
    <w:pPr>
      <w:pStyle w:val="Header"/>
    </w:pPr>
  </w:p>
  <w:p w14:paraId="07DFDFF4" w14:textId="77777777" w:rsidR="00F777DA" w:rsidRDefault="00F777D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EEDA6" w14:textId="77777777" w:rsidR="00F777DA" w:rsidRPr="00C004C6" w:rsidRDefault="00F777DA" w:rsidP="00D1225A">
    <w:pPr>
      <w:pStyle w:val="Header"/>
      <w:spacing w:line="240" w:lineRule="exact"/>
      <w:jc w:val="left"/>
      <w:rPr>
        <w:rFonts w:ascii="CordiaUPC" w:hAnsi="CordiaUPC" w:cs="CordiaUPC"/>
        <w:b/>
        <w:bCs/>
        <w:i w:val="0"/>
        <w:iCs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31"/>
      <w:numFmt w:val="bullet"/>
      <w:lvlText w:val="-"/>
      <w:lvlJc w:val="left"/>
      <w:pPr>
        <w:tabs>
          <w:tab w:val="num" w:pos="0"/>
        </w:tabs>
        <w:ind w:left="540" w:hanging="360"/>
      </w:pPr>
      <w:rPr>
        <w:rFonts w:ascii="Times New Roman" w:hAnsi="Times New Roman" w:cs="Times New Roman"/>
      </w:rPr>
    </w:lvl>
  </w:abstractNum>
  <w:abstractNum w:abstractNumId="4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9999999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Times New Roman" w:hAnsi="Times New Roman" w:cs="Times New Roman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0000000F"/>
    <w:multiLevelType w:val="singleLevel"/>
    <w:tmpl w:val="0000000F"/>
    <w:name w:val="WW8Num15"/>
    <w:lvl w:ilvl="0">
      <w:start w:val="31"/>
      <w:numFmt w:val="bullet"/>
      <w:lvlText w:val="-"/>
      <w:lvlJc w:val="left"/>
      <w:pPr>
        <w:tabs>
          <w:tab w:val="num" w:pos="0"/>
        </w:tabs>
        <w:ind w:left="530" w:hanging="360"/>
      </w:pPr>
      <w:rPr>
        <w:rFonts w:ascii="Times New Roman" w:hAnsi="Times New Roman" w:cs="Courier New"/>
        <w:sz w:val="18"/>
      </w:rPr>
    </w:lvl>
  </w:abstractNum>
  <w:abstractNum w:abstractNumId="6" w15:restartNumberingAfterBreak="0">
    <w:nsid w:val="000A25F5"/>
    <w:multiLevelType w:val="hybridMultilevel"/>
    <w:tmpl w:val="D0EEB9FE"/>
    <w:name w:val="WW8Num2"/>
    <w:lvl w:ilvl="0" w:tplc="AF26D368">
      <w:start w:val="4"/>
      <w:numFmt w:val="decimal"/>
      <w:lvlText w:val="%1"/>
      <w:lvlJc w:val="left"/>
      <w:pPr>
        <w:ind w:left="1291" w:hanging="360"/>
      </w:pPr>
      <w:rPr>
        <w:rFonts w:hint="default"/>
      </w:rPr>
    </w:lvl>
    <w:lvl w:ilvl="1" w:tplc="D0B2E046" w:tentative="1">
      <w:start w:val="1"/>
      <w:numFmt w:val="lowerLetter"/>
      <w:lvlText w:val="%2."/>
      <w:lvlJc w:val="left"/>
      <w:pPr>
        <w:ind w:left="2011" w:hanging="360"/>
      </w:pPr>
    </w:lvl>
    <w:lvl w:ilvl="2" w:tplc="61FA4F52" w:tentative="1">
      <w:start w:val="1"/>
      <w:numFmt w:val="lowerRoman"/>
      <w:lvlText w:val="%3."/>
      <w:lvlJc w:val="right"/>
      <w:pPr>
        <w:ind w:left="2731" w:hanging="180"/>
      </w:pPr>
    </w:lvl>
    <w:lvl w:ilvl="3" w:tplc="7EACF96C" w:tentative="1">
      <w:start w:val="1"/>
      <w:numFmt w:val="decimal"/>
      <w:lvlText w:val="%4."/>
      <w:lvlJc w:val="left"/>
      <w:pPr>
        <w:ind w:left="3451" w:hanging="360"/>
      </w:pPr>
    </w:lvl>
    <w:lvl w:ilvl="4" w:tplc="41E09FBC" w:tentative="1">
      <w:start w:val="1"/>
      <w:numFmt w:val="lowerLetter"/>
      <w:lvlText w:val="%5."/>
      <w:lvlJc w:val="left"/>
      <w:pPr>
        <w:ind w:left="4171" w:hanging="360"/>
      </w:pPr>
    </w:lvl>
    <w:lvl w:ilvl="5" w:tplc="9B72FCEC" w:tentative="1">
      <w:start w:val="1"/>
      <w:numFmt w:val="lowerRoman"/>
      <w:lvlText w:val="%6."/>
      <w:lvlJc w:val="right"/>
      <w:pPr>
        <w:ind w:left="4891" w:hanging="180"/>
      </w:pPr>
    </w:lvl>
    <w:lvl w:ilvl="6" w:tplc="7E920AC4" w:tentative="1">
      <w:start w:val="1"/>
      <w:numFmt w:val="decimal"/>
      <w:lvlText w:val="%7."/>
      <w:lvlJc w:val="left"/>
      <w:pPr>
        <w:ind w:left="5611" w:hanging="360"/>
      </w:pPr>
    </w:lvl>
    <w:lvl w:ilvl="7" w:tplc="60E6F654" w:tentative="1">
      <w:start w:val="1"/>
      <w:numFmt w:val="lowerLetter"/>
      <w:lvlText w:val="%8."/>
      <w:lvlJc w:val="left"/>
      <w:pPr>
        <w:ind w:left="6331" w:hanging="360"/>
      </w:pPr>
    </w:lvl>
    <w:lvl w:ilvl="8" w:tplc="857430E8" w:tentative="1">
      <w:start w:val="1"/>
      <w:numFmt w:val="lowerRoman"/>
      <w:lvlText w:val="%9."/>
      <w:lvlJc w:val="right"/>
      <w:pPr>
        <w:ind w:left="7051" w:hanging="180"/>
      </w:pPr>
    </w:lvl>
  </w:abstractNum>
  <w:abstractNum w:abstractNumId="7" w15:restartNumberingAfterBreak="0">
    <w:nsid w:val="02A63B18"/>
    <w:multiLevelType w:val="hybridMultilevel"/>
    <w:tmpl w:val="73285B68"/>
    <w:lvl w:ilvl="0" w:tplc="D6EA78A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04090019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33C559D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035455C8"/>
    <w:multiLevelType w:val="multilevel"/>
    <w:tmpl w:val="46C459D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042F20F5"/>
    <w:multiLevelType w:val="hybridMultilevel"/>
    <w:tmpl w:val="B884521E"/>
    <w:lvl w:ilvl="0" w:tplc="03F0871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6B641D"/>
    <w:multiLevelType w:val="multilevel"/>
    <w:tmpl w:val="72C6AB8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5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1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1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4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3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71" w:hanging="1440"/>
      </w:pPr>
      <w:rPr>
        <w:rFonts w:hint="default"/>
      </w:rPr>
    </w:lvl>
  </w:abstractNum>
  <w:abstractNum w:abstractNumId="12" w15:restartNumberingAfterBreak="0">
    <w:nsid w:val="0E952773"/>
    <w:multiLevelType w:val="hybridMultilevel"/>
    <w:tmpl w:val="1C566624"/>
    <w:lvl w:ilvl="0" w:tplc="0BEEF5A8">
      <w:start w:val="1"/>
      <w:numFmt w:val="lowerLetter"/>
      <w:lvlText w:val="(%1)"/>
      <w:lvlJc w:val="left"/>
      <w:pPr>
        <w:ind w:left="1350" w:hanging="360"/>
      </w:pPr>
      <w:rPr>
        <w:rFonts w:hint="default"/>
        <w:b w:val="0"/>
        <w:i/>
        <w:iCs/>
        <w:sz w:val="26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3" w15:restartNumberingAfterBreak="0">
    <w:nsid w:val="0F2A7369"/>
    <w:multiLevelType w:val="multilevel"/>
    <w:tmpl w:val="AEE28214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pStyle w:val="AccPolicyHeading"/>
      <w:isLgl/>
      <w:lvlText w:val=".%1%2"/>
      <w:lvlJc w:val="left"/>
      <w:pPr>
        <w:tabs>
          <w:tab w:val="num" w:pos="2925"/>
        </w:tabs>
        <w:ind w:left="292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960"/>
        </w:tabs>
        <w:ind w:left="21960" w:hanging="1800"/>
      </w:pPr>
      <w:rPr>
        <w:rFonts w:hint="default"/>
        <w:cs w:val="0"/>
        <w:lang w:bidi="th-TH"/>
      </w:rPr>
    </w:lvl>
  </w:abstractNum>
  <w:abstractNum w:abstractNumId="14" w15:restartNumberingAfterBreak="0">
    <w:nsid w:val="1E834113"/>
    <w:multiLevelType w:val="hybridMultilevel"/>
    <w:tmpl w:val="5526F036"/>
    <w:lvl w:ilvl="0" w:tplc="4412E188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cs="Courier New" w:hint="default"/>
      </w:rPr>
    </w:lvl>
    <w:lvl w:ilvl="1" w:tplc="BD5E592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DF8E4E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C08B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4E865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5FC7A2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E4656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0403D3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9CE99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477E93"/>
    <w:multiLevelType w:val="singleLevel"/>
    <w:tmpl w:val="4474981C"/>
    <w:lvl w:ilvl="0">
      <w:start w:val="1"/>
      <w:numFmt w:val="bullet"/>
      <w:pStyle w:val="nineptnormal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6" w15:restartNumberingAfterBreak="0">
    <w:nsid w:val="210A376A"/>
    <w:multiLevelType w:val="hybridMultilevel"/>
    <w:tmpl w:val="83A49832"/>
    <w:lvl w:ilvl="0" w:tplc="76286FF4">
      <w:start w:val="1"/>
      <w:numFmt w:val="decimal"/>
      <w:lvlText w:val="(%1)"/>
      <w:lvlJc w:val="left"/>
      <w:pPr>
        <w:ind w:left="135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7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8" w15:restartNumberingAfterBreak="0">
    <w:nsid w:val="2B5D4DBC"/>
    <w:multiLevelType w:val="singleLevel"/>
    <w:tmpl w:val="6ADC0844"/>
    <w:lvl w:ilvl="0">
      <w:start w:val="1"/>
      <w:numFmt w:val="bullet"/>
      <w:pStyle w:val="nineptbodytext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33548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1" w15:restartNumberingAfterBreak="0">
    <w:nsid w:val="34903943"/>
    <w:multiLevelType w:val="multilevel"/>
    <w:tmpl w:val="A1C46F5A"/>
    <w:lvl w:ilvl="0">
      <w:start w:val="1"/>
      <w:numFmt w:val="decimal"/>
      <w:lvlText w:val="%1."/>
      <w:lvlJc w:val="left"/>
      <w:pPr>
        <w:ind w:left="1132" w:hanging="58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7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5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50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8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675" w:hanging="1440"/>
      </w:pPr>
      <w:rPr>
        <w:rFonts w:hint="default"/>
      </w:rPr>
    </w:lvl>
  </w:abstractNum>
  <w:abstractNum w:abstractNumId="22" w15:restartNumberingAfterBreak="0">
    <w:nsid w:val="36C72F35"/>
    <w:multiLevelType w:val="multilevel"/>
    <w:tmpl w:val="5E5A31D8"/>
    <w:lvl w:ilvl="0">
      <w:start w:val="1"/>
      <w:numFmt w:val="decimal"/>
      <w:lvlText w:val="(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780"/>
        </w:tabs>
        <w:ind w:left="178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3" w15:restartNumberingAfterBreak="0">
    <w:nsid w:val="384E4D89"/>
    <w:multiLevelType w:val="singleLevel"/>
    <w:tmpl w:val="8A0A33D2"/>
    <w:lvl w:ilvl="0">
      <w:start w:val="1"/>
      <w:numFmt w:val="bullet"/>
      <w:pStyle w:val="AAFrameAddress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39B511B3"/>
    <w:multiLevelType w:val="multilevel"/>
    <w:tmpl w:val="6CC8BF94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CordiaUPC" w:hAnsi="CordiaUPC" w:cs="CordiaUPC" w:hint="cs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Times New Roman" w:hAnsi="Times New Roman" w:cs="Times New Roman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DE369DC"/>
    <w:multiLevelType w:val="hybridMultilevel"/>
    <w:tmpl w:val="990E407A"/>
    <w:lvl w:ilvl="0" w:tplc="C750D526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DFF11E3"/>
    <w:multiLevelType w:val="multilevel"/>
    <w:tmpl w:val="CCE06A8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3EEF215C"/>
    <w:multiLevelType w:val="hybridMultilevel"/>
    <w:tmpl w:val="995009A8"/>
    <w:lvl w:ilvl="0" w:tplc="7B087C9A">
      <w:start w:val="1"/>
      <w:numFmt w:val="decimal"/>
      <w:lvlText w:val="(%1)"/>
      <w:lvlJc w:val="left"/>
      <w:pPr>
        <w:ind w:left="900" w:hanging="360"/>
      </w:pPr>
      <w:rPr>
        <w:rFonts w:ascii="CordiaUPC" w:eastAsia="SimSun" w:hAnsi="CordiaUPC" w:cs="CordiaUPC" w:hint="default"/>
        <w:sz w:val="26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43606A94"/>
    <w:multiLevelType w:val="hybridMultilevel"/>
    <w:tmpl w:val="995009A8"/>
    <w:lvl w:ilvl="0" w:tplc="7B087C9A">
      <w:start w:val="1"/>
      <w:numFmt w:val="decimal"/>
      <w:lvlText w:val="(%1)"/>
      <w:lvlJc w:val="left"/>
      <w:pPr>
        <w:ind w:left="900" w:hanging="360"/>
      </w:pPr>
      <w:rPr>
        <w:rFonts w:ascii="CordiaUPC" w:eastAsia="SimSun" w:hAnsi="CordiaUPC" w:cs="CordiaUPC" w:hint="default"/>
        <w:sz w:val="26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47030197"/>
    <w:multiLevelType w:val="singleLevel"/>
    <w:tmpl w:val="50AAF86A"/>
    <w:lvl w:ilvl="0">
      <w:start w:val="1"/>
      <w:numFmt w:val="bullet"/>
      <w:pStyle w:val="block2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47623587"/>
    <w:multiLevelType w:val="hybridMultilevel"/>
    <w:tmpl w:val="ACB2C636"/>
    <w:lvl w:ilvl="0" w:tplc="13307EEC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9A88F8D0">
      <w:start w:val="10"/>
      <w:numFmt w:val="decimal"/>
      <w:lvlText w:val="(%2"/>
      <w:lvlJc w:val="left"/>
      <w:pPr>
        <w:ind w:left="216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493C44D9"/>
    <w:multiLevelType w:val="singleLevel"/>
    <w:tmpl w:val="FDF6762E"/>
    <w:lvl w:ilvl="0">
      <w:start w:val="1"/>
      <w:numFmt w:val="bullet"/>
      <w:pStyle w:val="Normal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3" w15:restartNumberingAfterBreak="0">
    <w:nsid w:val="49E81BA9"/>
    <w:multiLevelType w:val="hybridMultilevel"/>
    <w:tmpl w:val="76A04C8E"/>
    <w:lvl w:ilvl="0" w:tplc="0DE218E6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4" w15:restartNumberingAfterBreak="0">
    <w:nsid w:val="55987EA7"/>
    <w:multiLevelType w:val="multilevel"/>
    <w:tmpl w:val="9704E1C4"/>
    <w:lvl w:ilvl="0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>
      <w:start w:val="10"/>
      <w:numFmt w:val="decimal"/>
      <w:lvlText w:val="(%2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35" w15:restartNumberingAfterBreak="0">
    <w:nsid w:val="617C2EA2"/>
    <w:multiLevelType w:val="hybridMultilevel"/>
    <w:tmpl w:val="62AA8DFE"/>
    <w:lvl w:ilvl="0" w:tplc="87100178">
      <w:start w:val="1"/>
      <w:numFmt w:val="bullet"/>
      <w:pStyle w:val="blockbullet2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BC1E5D62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161A57D6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328471B0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0CFEED0C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AA1C911E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ACE69704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03983146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B3C4E300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7DC3E15"/>
    <w:multiLevelType w:val="hybridMultilevel"/>
    <w:tmpl w:val="76A04C8E"/>
    <w:lvl w:ilvl="0" w:tplc="0DE218E6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8" w15:restartNumberingAfterBreak="0">
    <w:nsid w:val="6BBA147A"/>
    <w:multiLevelType w:val="singleLevel"/>
    <w:tmpl w:val="9AF4F394"/>
    <w:lvl w:ilvl="0">
      <w:start w:val="1"/>
      <w:numFmt w:val="bullet"/>
      <w:pStyle w:val="ninepttabletextblock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39" w15:restartNumberingAfterBreak="0">
    <w:nsid w:val="6E4E7A8C"/>
    <w:multiLevelType w:val="hybridMultilevel"/>
    <w:tmpl w:val="4E822844"/>
    <w:lvl w:ilvl="0" w:tplc="40347C9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71DF55D1"/>
    <w:multiLevelType w:val="multilevel"/>
    <w:tmpl w:val="C8A0596E"/>
    <w:lvl w:ilvl="0">
      <w:start w:val="1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04"/>
        </w:tabs>
        <w:ind w:left="140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48"/>
        </w:tabs>
        <w:ind w:left="154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2"/>
        </w:tabs>
        <w:ind w:left="169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36"/>
        </w:tabs>
        <w:ind w:left="18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24"/>
        </w:tabs>
        <w:ind w:left="2124" w:hanging="1584"/>
      </w:pPr>
      <w:rPr>
        <w:rFonts w:hint="default"/>
      </w:rPr>
    </w:lvl>
  </w:abstractNum>
  <w:abstractNum w:abstractNumId="4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2" w15:restartNumberingAfterBreak="0">
    <w:nsid w:val="76C65C30"/>
    <w:multiLevelType w:val="hybridMultilevel"/>
    <w:tmpl w:val="20304DDE"/>
    <w:lvl w:ilvl="0" w:tplc="B42C976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7BA8251D"/>
    <w:multiLevelType w:val="hybridMultilevel"/>
    <w:tmpl w:val="F7DEC198"/>
    <w:lvl w:ilvl="0" w:tplc="55283712">
      <w:start w:val="1"/>
      <w:numFmt w:val="lowerLetter"/>
      <w:lvlText w:val="(%1)"/>
      <w:lvlJc w:val="left"/>
      <w:pPr>
        <w:ind w:left="990" w:hanging="360"/>
      </w:pPr>
      <w:rPr>
        <w:rFonts w:hint="default"/>
      </w:rPr>
    </w:lvl>
    <w:lvl w:ilvl="1" w:tplc="F490FC1C" w:tentative="1">
      <w:start w:val="1"/>
      <w:numFmt w:val="lowerLetter"/>
      <w:lvlText w:val="%2."/>
      <w:lvlJc w:val="left"/>
      <w:pPr>
        <w:ind w:left="1647" w:hanging="360"/>
      </w:pPr>
    </w:lvl>
    <w:lvl w:ilvl="2" w:tplc="87867FE4" w:tentative="1">
      <w:start w:val="1"/>
      <w:numFmt w:val="lowerRoman"/>
      <w:lvlText w:val="%3."/>
      <w:lvlJc w:val="right"/>
      <w:pPr>
        <w:ind w:left="2367" w:hanging="180"/>
      </w:pPr>
    </w:lvl>
    <w:lvl w:ilvl="3" w:tplc="B26C7EBC" w:tentative="1">
      <w:start w:val="1"/>
      <w:numFmt w:val="decimal"/>
      <w:lvlText w:val="%4."/>
      <w:lvlJc w:val="left"/>
      <w:pPr>
        <w:ind w:left="3087" w:hanging="360"/>
      </w:pPr>
    </w:lvl>
    <w:lvl w:ilvl="4" w:tplc="8EB66626" w:tentative="1">
      <w:start w:val="1"/>
      <w:numFmt w:val="lowerLetter"/>
      <w:lvlText w:val="%5."/>
      <w:lvlJc w:val="left"/>
      <w:pPr>
        <w:ind w:left="3807" w:hanging="360"/>
      </w:pPr>
    </w:lvl>
    <w:lvl w:ilvl="5" w:tplc="19960DE6" w:tentative="1">
      <w:start w:val="1"/>
      <w:numFmt w:val="lowerRoman"/>
      <w:lvlText w:val="%6."/>
      <w:lvlJc w:val="right"/>
      <w:pPr>
        <w:ind w:left="4527" w:hanging="180"/>
      </w:pPr>
    </w:lvl>
    <w:lvl w:ilvl="6" w:tplc="8C4CBD02" w:tentative="1">
      <w:start w:val="1"/>
      <w:numFmt w:val="decimal"/>
      <w:lvlText w:val="%7."/>
      <w:lvlJc w:val="left"/>
      <w:pPr>
        <w:ind w:left="5247" w:hanging="360"/>
      </w:pPr>
    </w:lvl>
    <w:lvl w:ilvl="7" w:tplc="7B7E3150" w:tentative="1">
      <w:start w:val="1"/>
      <w:numFmt w:val="lowerLetter"/>
      <w:lvlText w:val="%8."/>
      <w:lvlJc w:val="left"/>
      <w:pPr>
        <w:ind w:left="5967" w:hanging="360"/>
      </w:pPr>
    </w:lvl>
    <w:lvl w:ilvl="8" w:tplc="42D8D3D0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7C6F7416"/>
    <w:multiLevelType w:val="multilevel"/>
    <w:tmpl w:val="0C928772"/>
    <w:styleLink w:val="CurrentList1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17"/>
  </w:num>
  <w:num w:numId="4">
    <w:abstractNumId w:val="18"/>
  </w:num>
  <w:num w:numId="5">
    <w:abstractNumId w:val="15"/>
  </w:num>
  <w:num w:numId="6">
    <w:abstractNumId w:val="38"/>
  </w:num>
  <w:num w:numId="7">
    <w:abstractNumId w:val="32"/>
  </w:num>
  <w:num w:numId="8">
    <w:abstractNumId w:val="30"/>
  </w:num>
  <w:num w:numId="9">
    <w:abstractNumId w:val="41"/>
  </w:num>
  <w:num w:numId="10">
    <w:abstractNumId w:val="14"/>
  </w:num>
  <w:num w:numId="11">
    <w:abstractNumId w:val="35"/>
  </w:num>
  <w:num w:numId="12">
    <w:abstractNumId w:val="42"/>
  </w:num>
  <w:num w:numId="13">
    <w:abstractNumId w:val="13"/>
  </w:num>
  <w:num w:numId="14">
    <w:abstractNumId w:val="40"/>
  </w:num>
  <w:num w:numId="15">
    <w:abstractNumId w:val="36"/>
  </w:num>
  <w:num w:numId="16">
    <w:abstractNumId w:val="25"/>
  </w:num>
  <w:num w:numId="17">
    <w:abstractNumId w:val="43"/>
  </w:num>
  <w:num w:numId="18">
    <w:abstractNumId w:val="7"/>
  </w:num>
  <w:num w:numId="19">
    <w:abstractNumId w:val="24"/>
  </w:num>
  <w:num w:numId="20">
    <w:abstractNumId w:val="0"/>
  </w:num>
  <w:num w:numId="21">
    <w:abstractNumId w:val="21"/>
  </w:num>
  <w:num w:numId="22">
    <w:abstractNumId w:val="16"/>
  </w:num>
  <w:num w:numId="23">
    <w:abstractNumId w:val="39"/>
  </w:num>
  <w:num w:numId="24">
    <w:abstractNumId w:val="23"/>
  </w:num>
  <w:num w:numId="25">
    <w:abstractNumId w:val="8"/>
  </w:num>
  <w:num w:numId="26">
    <w:abstractNumId w:val="44"/>
  </w:num>
  <w:num w:numId="27">
    <w:abstractNumId w:val="20"/>
  </w:num>
  <w:num w:numId="28">
    <w:abstractNumId w:val="27"/>
  </w:num>
  <w:num w:numId="29">
    <w:abstractNumId w:val="10"/>
  </w:num>
  <w:num w:numId="30">
    <w:abstractNumId w:val="34"/>
  </w:num>
  <w:num w:numId="3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9"/>
  </w:num>
  <w:num w:numId="33">
    <w:abstractNumId w:val="22"/>
  </w:num>
  <w:num w:numId="34">
    <w:abstractNumId w:val="31"/>
  </w:num>
  <w:num w:numId="35">
    <w:abstractNumId w:val="28"/>
  </w:num>
  <w:num w:numId="36">
    <w:abstractNumId w:val="12"/>
  </w:num>
  <w:num w:numId="37">
    <w:abstractNumId w:val="37"/>
  </w:num>
  <w:num w:numId="38">
    <w:abstractNumId w:val="11"/>
  </w:num>
  <w:num w:numId="39">
    <w:abstractNumId w:val="33"/>
  </w:num>
  <w:num w:numId="40">
    <w:abstractNumId w:val="9"/>
  </w:num>
  <w:num w:numId="41">
    <w:abstractNumId w:val="29"/>
  </w:num>
  <w:num w:numId="42">
    <w:abstractNumId w:val="40"/>
  </w:num>
  <w:num w:numId="43">
    <w:abstractNumId w:val="40"/>
  </w:num>
  <w:num w:numId="44">
    <w:abstractNumId w:val="40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21D"/>
    <w:rsid w:val="000006D5"/>
    <w:rsid w:val="00000733"/>
    <w:rsid w:val="00000BDE"/>
    <w:rsid w:val="00000D21"/>
    <w:rsid w:val="00000F4A"/>
    <w:rsid w:val="00000FAC"/>
    <w:rsid w:val="00001072"/>
    <w:rsid w:val="0000113F"/>
    <w:rsid w:val="00001277"/>
    <w:rsid w:val="000012B7"/>
    <w:rsid w:val="00001312"/>
    <w:rsid w:val="0000144D"/>
    <w:rsid w:val="00001CFC"/>
    <w:rsid w:val="00001DB7"/>
    <w:rsid w:val="00001DD6"/>
    <w:rsid w:val="00001E9F"/>
    <w:rsid w:val="00001F79"/>
    <w:rsid w:val="0000234C"/>
    <w:rsid w:val="00002352"/>
    <w:rsid w:val="000025FD"/>
    <w:rsid w:val="0000268D"/>
    <w:rsid w:val="000026B1"/>
    <w:rsid w:val="0000284C"/>
    <w:rsid w:val="00002D24"/>
    <w:rsid w:val="00002E00"/>
    <w:rsid w:val="00002E0E"/>
    <w:rsid w:val="0000326A"/>
    <w:rsid w:val="000032EC"/>
    <w:rsid w:val="00003520"/>
    <w:rsid w:val="000035D2"/>
    <w:rsid w:val="000035EA"/>
    <w:rsid w:val="00003798"/>
    <w:rsid w:val="000039B1"/>
    <w:rsid w:val="000039C5"/>
    <w:rsid w:val="00003A05"/>
    <w:rsid w:val="00003BF2"/>
    <w:rsid w:val="00003CEA"/>
    <w:rsid w:val="00003F0D"/>
    <w:rsid w:val="00003F13"/>
    <w:rsid w:val="000043FB"/>
    <w:rsid w:val="00004604"/>
    <w:rsid w:val="00004680"/>
    <w:rsid w:val="000048B6"/>
    <w:rsid w:val="00004B3B"/>
    <w:rsid w:val="00004C9A"/>
    <w:rsid w:val="00004EC8"/>
    <w:rsid w:val="00004F10"/>
    <w:rsid w:val="00005115"/>
    <w:rsid w:val="00005140"/>
    <w:rsid w:val="0000517C"/>
    <w:rsid w:val="0000536B"/>
    <w:rsid w:val="00005770"/>
    <w:rsid w:val="0000580E"/>
    <w:rsid w:val="000058A4"/>
    <w:rsid w:val="000058D7"/>
    <w:rsid w:val="000059F6"/>
    <w:rsid w:val="00005B21"/>
    <w:rsid w:val="00005B66"/>
    <w:rsid w:val="00005C0C"/>
    <w:rsid w:val="00005D16"/>
    <w:rsid w:val="00005DFF"/>
    <w:rsid w:val="00005E5A"/>
    <w:rsid w:val="00005E84"/>
    <w:rsid w:val="00005EEC"/>
    <w:rsid w:val="000061DD"/>
    <w:rsid w:val="0000626F"/>
    <w:rsid w:val="000066BC"/>
    <w:rsid w:val="000066D9"/>
    <w:rsid w:val="00006931"/>
    <w:rsid w:val="000069AF"/>
    <w:rsid w:val="00006AA7"/>
    <w:rsid w:val="00006ADA"/>
    <w:rsid w:val="00006CF9"/>
    <w:rsid w:val="00006E1B"/>
    <w:rsid w:val="0000732C"/>
    <w:rsid w:val="00007357"/>
    <w:rsid w:val="0000738E"/>
    <w:rsid w:val="000073C5"/>
    <w:rsid w:val="00007829"/>
    <w:rsid w:val="0000783A"/>
    <w:rsid w:val="00007D61"/>
    <w:rsid w:val="00007DB4"/>
    <w:rsid w:val="00007E21"/>
    <w:rsid w:val="00010390"/>
    <w:rsid w:val="00010528"/>
    <w:rsid w:val="0001056D"/>
    <w:rsid w:val="000105B9"/>
    <w:rsid w:val="000107DF"/>
    <w:rsid w:val="0001084B"/>
    <w:rsid w:val="00010984"/>
    <w:rsid w:val="00010AD9"/>
    <w:rsid w:val="00010B01"/>
    <w:rsid w:val="00010C03"/>
    <w:rsid w:val="00010E1F"/>
    <w:rsid w:val="00010F70"/>
    <w:rsid w:val="00011875"/>
    <w:rsid w:val="00011B48"/>
    <w:rsid w:val="00011DFB"/>
    <w:rsid w:val="00012329"/>
    <w:rsid w:val="000123CF"/>
    <w:rsid w:val="00012629"/>
    <w:rsid w:val="0001267C"/>
    <w:rsid w:val="000129F0"/>
    <w:rsid w:val="00012C4E"/>
    <w:rsid w:val="00012F98"/>
    <w:rsid w:val="00012FEE"/>
    <w:rsid w:val="00013158"/>
    <w:rsid w:val="000131CC"/>
    <w:rsid w:val="0001322F"/>
    <w:rsid w:val="000132EE"/>
    <w:rsid w:val="00013422"/>
    <w:rsid w:val="00013588"/>
    <w:rsid w:val="00013604"/>
    <w:rsid w:val="00013652"/>
    <w:rsid w:val="000136A8"/>
    <w:rsid w:val="00013763"/>
    <w:rsid w:val="000137C4"/>
    <w:rsid w:val="00013841"/>
    <w:rsid w:val="000138CE"/>
    <w:rsid w:val="0001399C"/>
    <w:rsid w:val="000139D6"/>
    <w:rsid w:val="00013AAE"/>
    <w:rsid w:val="00013B4B"/>
    <w:rsid w:val="00013C76"/>
    <w:rsid w:val="00013D91"/>
    <w:rsid w:val="00013E96"/>
    <w:rsid w:val="00013F6D"/>
    <w:rsid w:val="00014EEB"/>
    <w:rsid w:val="00014F50"/>
    <w:rsid w:val="0001503C"/>
    <w:rsid w:val="000150D4"/>
    <w:rsid w:val="000154E1"/>
    <w:rsid w:val="000157F4"/>
    <w:rsid w:val="00015875"/>
    <w:rsid w:val="000158B7"/>
    <w:rsid w:val="00015A35"/>
    <w:rsid w:val="00015B14"/>
    <w:rsid w:val="00015CEF"/>
    <w:rsid w:val="00015DDF"/>
    <w:rsid w:val="00015E2B"/>
    <w:rsid w:val="0001614F"/>
    <w:rsid w:val="00016444"/>
    <w:rsid w:val="000165D8"/>
    <w:rsid w:val="000165EA"/>
    <w:rsid w:val="0001666A"/>
    <w:rsid w:val="00016782"/>
    <w:rsid w:val="000167A4"/>
    <w:rsid w:val="00016AD6"/>
    <w:rsid w:val="0001715C"/>
    <w:rsid w:val="0001720C"/>
    <w:rsid w:val="000172FD"/>
    <w:rsid w:val="00017437"/>
    <w:rsid w:val="00017445"/>
    <w:rsid w:val="000179AC"/>
    <w:rsid w:val="00017A5A"/>
    <w:rsid w:val="00017B2D"/>
    <w:rsid w:val="00017B66"/>
    <w:rsid w:val="00017B81"/>
    <w:rsid w:val="00017C2D"/>
    <w:rsid w:val="00017FCF"/>
    <w:rsid w:val="00020162"/>
    <w:rsid w:val="0002019C"/>
    <w:rsid w:val="000203A9"/>
    <w:rsid w:val="00020572"/>
    <w:rsid w:val="000207D3"/>
    <w:rsid w:val="000208D9"/>
    <w:rsid w:val="000208DB"/>
    <w:rsid w:val="0002091F"/>
    <w:rsid w:val="000209CB"/>
    <w:rsid w:val="00020BA7"/>
    <w:rsid w:val="00020C98"/>
    <w:rsid w:val="00020E30"/>
    <w:rsid w:val="00020F41"/>
    <w:rsid w:val="00021057"/>
    <w:rsid w:val="0002105F"/>
    <w:rsid w:val="00021182"/>
    <w:rsid w:val="000213B0"/>
    <w:rsid w:val="000214F7"/>
    <w:rsid w:val="0002150D"/>
    <w:rsid w:val="000216E5"/>
    <w:rsid w:val="000217B3"/>
    <w:rsid w:val="00021876"/>
    <w:rsid w:val="00021947"/>
    <w:rsid w:val="00021ADD"/>
    <w:rsid w:val="00021B5F"/>
    <w:rsid w:val="00021B89"/>
    <w:rsid w:val="00021FBA"/>
    <w:rsid w:val="00022249"/>
    <w:rsid w:val="00022286"/>
    <w:rsid w:val="00022386"/>
    <w:rsid w:val="0002253C"/>
    <w:rsid w:val="0002274E"/>
    <w:rsid w:val="00022B03"/>
    <w:rsid w:val="00022B56"/>
    <w:rsid w:val="00022C90"/>
    <w:rsid w:val="00022EF1"/>
    <w:rsid w:val="00023951"/>
    <w:rsid w:val="0002397A"/>
    <w:rsid w:val="000239A8"/>
    <w:rsid w:val="00023A1C"/>
    <w:rsid w:val="00023B56"/>
    <w:rsid w:val="00023C63"/>
    <w:rsid w:val="00023CF2"/>
    <w:rsid w:val="00023DCD"/>
    <w:rsid w:val="00023F9A"/>
    <w:rsid w:val="00023FCB"/>
    <w:rsid w:val="0002424C"/>
    <w:rsid w:val="0002434E"/>
    <w:rsid w:val="000243C2"/>
    <w:rsid w:val="00024560"/>
    <w:rsid w:val="00024747"/>
    <w:rsid w:val="000248A6"/>
    <w:rsid w:val="00024BC6"/>
    <w:rsid w:val="00024BD1"/>
    <w:rsid w:val="00024CB6"/>
    <w:rsid w:val="00024E26"/>
    <w:rsid w:val="00024E6A"/>
    <w:rsid w:val="00024F68"/>
    <w:rsid w:val="0002507D"/>
    <w:rsid w:val="000250B0"/>
    <w:rsid w:val="000252F8"/>
    <w:rsid w:val="000253CB"/>
    <w:rsid w:val="000254B0"/>
    <w:rsid w:val="000256F3"/>
    <w:rsid w:val="00025705"/>
    <w:rsid w:val="00025980"/>
    <w:rsid w:val="00025996"/>
    <w:rsid w:val="00025A2F"/>
    <w:rsid w:val="00025E6F"/>
    <w:rsid w:val="00025ED2"/>
    <w:rsid w:val="00026168"/>
    <w:rsid w:val="00026259"/>
    <w:rsid w:val="000262BD"/>
    <w:rsid w:val="000264C9"/>
    <w:rsid w:val="00026555"/>
    <w:rsid w:val="000268CC"/>
    <w:rsid w:val="00026AB4"/>
    <w:rsid w:val="00026E0F"/>
    <w:rsid w:val="000272B9"/>
    <w:rsid w:val="00027316"/>
    <w:rsid w:val="000275ED"/>
    <w:rsid w:val="00027620"/>
    <w:rsid w:val="00027692"/>
    <w:rsid w:val="00027837"/>
    <w:rsid w:val="00027A46"/>
    <w:rsid w:val="00027D18"/>
    <w:rsid w:val="00027D6C"/>
    <w:rsid w:val="00030348"/>
    <w:rsid w:val="0003077C"/>
    <w:rsid w:val="00030992"/>
    <w:rsid w:val="00030AB6"/>
    <w:rsid w:val="00031015"/>
    <w:rsid w:val="00031038"/>
    <w:rsid w:val="000311C0"/>
    <w:rsid w:val="00031446"/>
    <w:rsid w:val="000315C4"/>
    <w:rsid w:val="000317FB"/>
    <w:rsid w:val="00031921"/>
    <w:rsid w:val="00031B23"/>
    <w:rsid w:val="00031BF0"/>
    <w:rsid w:val="00031D0C"/>
    <w:rsid w:val="0003224B"/>
    <w:rsid w:val="00032321"/>
    <w:rsid w:val="0003239F"/>
    <w:rsid w:val="000325B3"/>
    <w:rsid w:val="0003276D"/>
    <w:rsid w:val="000328D4"/>
    <w:rsid w:val="00032A86"/>
    <w:rsid w:val="00032BF3"/>
    <w:rsid w:val="00032F58"/>
    <w:rsid w:val="000330B6"/>
    <w:rsid w:val="000334B7"/>
    <w:rsid w:val="000334EA"/>
    <w:rsid w:val="000335D4"/>
    <w:rsid w:val="00033612"/>
    <w:rsid w:val="000336B6"/>
    <w:rsid w:val="00033A4B"/>
    <w:rsid w:val="00033A5B"/>
    <w:rsid w:val="00033C63"/>
    <w:rsid w:val="00033CFF"/>
    <w:rsid w:val="00033D39"/>
    <w:rsid w:val="00033DCF"/>
    <w:rsid w:val="00033DEF"/>
    <w:rsid w:val="00033E3C"/>
    <w:rsid w:val="00033E4C"/>
    <w:rsid w:val="00034112"/>
    <w:rsid w:val="0003450C"/>
    <w:rsid w:val="000345B6"/>
    <w:rsid w:val="000346A7"/>
    <w:rsid w:val="00034B2E"/>
    <w:rsid w:val="00034BCD"/>
    <w:rsid w:val="00034EEC"/>
    <w:rsid w:val="000353A6"/>
    <w:rsid w:val="00035503"/>
    <w:rsid w:val="0003555A"/>
    <w:rsid w:val="00035714"/>
    <w:rsid w:val="000357CD"/>
    <w:rsid w:val="000358F1"/>
    <w:rsid w:val="00035930"/>
    <w:rsid w:val="00035952"/>
    <w:rsid w:val="00035975"/>
    <w:rsid w:val="00035A0D"/>
    <w:rsid w:val="00035B00"/>
    <w:rsid w:val="00035FC5"/>
    <w:rsid w:val="000360BA"/>
    <w:rsid w:val="000360EA"/>
    <w:rsid w:val="00036279"/>
    <w:rsid w:val="0003640E"/>
    <w:rsid w:val="0003641D"/>
    <w:rsid w:val="000365D7"/>
    <w:rsid w:val="0003686D"/>
    <w:rsid w:val="000369EB"/>
    <w:rsid w:val="00036B28"/>
    <w:rsid w:val="00036BEB"/>
    <w:rsid w:val="00036CC7"/>
    <w:rsid w:val="00036D36"/>
    <w:rsid w:val="00036E94"/>
    <w:rsid w:val="00036FC1"/>
    <w:rsid w:val="00037103"/>
    <w:rsid w:val="00037347"/>
    <w:rsid w:val="000376F7"/>
    <w:rsid w:val="0003774B"/>
    <w:rsid w:val="000377BA"/>
    <w:rsid w:val="00037859"/>
    <w:rsid w:val="0003788C"/>
    <w:rsid w:val="000379FB"/>
    <w:rsid w:val="00037ACC"/>
    <w:rsid w:val="00037CC9"/>
    <w:rsid w:val="00040174"/>
    <w:rsid w:val="00040780"/>
    <w:rsid w:val="000408B0"/>
    <w:rsid w:val="000408E5"/>
    <w:rsid w:val="00040AEA"/>
    <w:rsid w:val="00040D15"/>
    <w:rsid w:val="00040FA5"/>
    <w:rsid w:val="00041071"/>
    <w:rsid w:val="0004117E"/>
    <w:rsid w:val="000412D6"/>
    <w:rsid w:val="00041471"/>
    <w:rsid w:val="0004147F"/>
    <w:rsid w:val="0004191B"/>
    <w:rsid w:val="000419DD"/>
    <w:rsid w:val="00041A71"/>
    <w:rsid w:val="00041B22"/>
    <w:rsid w:val="00041BF0"/>
    <w:rsid w:val="00041F23"/>
    <w:rsid w:val="00042075"/>
    <w:rsid w:val="00042366"/>
    <w:rsid w:val="0004254B"/>
    <w:rsid w:val="00042B74"/>
    <w:rsid w:val="00042DD0"/>
    <w:rsid w:val="00042EDE"/>
    <w:rsid w:val="00043045"/>
    <w:rsid w:val="00043091"/>
    <w:rsid w:val="000430EB"/>
    <w:rsid w:val="000437AD"/>
    <w:rsid w:val="00043928"/>
    <w:rsid w:val="00043A89"/>
    <w:rsid w:val="00043A9A"/>
    <w:rsid w:val="00043B86"/>
    <w:rsid w:val="00043C3D"/>
    <w:rsid w:val="00043CEA"/>
    <w:rsid w:val="00043D48"/>
    <w:rsid w:val="00043DAA"/>
    <w:rsid w:val="00043DCF"/>
    <w:rsid w:val="00043FCE"/>
    <w:rsid w:val="00044029"/>
    <w:rsid w:val="0004425A"/>
    <w:rsid w:val="0004437B"/>
    <w:rsid w:val="00044389"/>
    <w:rsid w:val="0004471F"/>
    <w:rsid w:val="000447A1"/>
    <w:rsid w:val="00044A7D"/>
    <w:rsid w:val="00044C96"/>
    <w:rsid w:val="00044E47"/>
    <w:rsid w:val="00044E51"/>
    <w:rsid w:val="00045787"/>
    <w:rsid w:val="0004579E"/>
    <w:rsid w:val="00045849"/>
    <w:rsid w:val="000459D4"/>
    <w:rsid w:val="00045A5E"/>
    <w:rsid w:val="00045D16"/>
    <w:rsid w:val="00045EA1"/>
    <w:rsid w:val="00046096"/>
    <w:rsid w:val="00046191"/>
    <w:rsid w:val="000465AE"/>
    <w:rsid w:val="0004673E"/>
    <w:rsid w:val="000467C2"/>
    <w:rsid w:val="00046845"/>
    <w:rsid w:val="00046B0E"/>
    <w:rsid w:val="00046B70"/>
    <w:rsid w:val="00046D27"/>
    <w:rsid w:val="00046EC1"/>
    <w:rsid w:val="00046F1A"/>
    <w:rsid w:val="000471EF"/>
    <w:rsid w:val="00047432"/>
    <w:rsid w:val="0004747E"/>
    <w:rsid w:val="000474AB"/>
    <w:rsid w:val="000478D7"/>
    <w:rsid w:val="000479CB"/>
    <w:rsid w:val="00047BE8"/>
    <w:rsid w:val="00047C62"/>
    <w:rsid w:val="00047E36"/>
    <w:rsid w:val="00047E39"/>
    <w:rsid w:val="0005010B"/>
    <w:rsid w:val="000502AA"/>
    <w:rsid w:val="00050316"/>
    <w:rsid w:val="00050374"/>
    <w:rsid w:val="00050431"/>
    <w:rsid w:val="00050651"/>
    <w:rsid w:val="0005082C"/>
    <w:rsid w:val="0005091A"/>
    <w:rsid w:val="00050A97"/>
    <w:rsid w:val="00050C87"/>
    <w:rsid w:val="00050D2A"/>
    <w:rsid w:val="00050F9E"/>
    <w:rsid w:val="00051228"/>
    <w:rsid w:val="00051236"/>
    <w:rsid w:val="000513EB"/>
    <w:rsid w:val="00051529"/>
    <w:rsid w:val="000517C7"/>
    <w:rsid w:val="000517D8"/>
    <w:rsid w:val="00051A9D"/>
    <w:rsid w:val="00051B50"/>
    <w:rsid w:val="00051D9E"/>
    <w:rsid w:val="00051E38"/>
    <w:rsid w:val="000523AC"/>
    <w:rsid w:val="000526C5"/>
    <w:rsid w:val="0005282A"/>
    <w:rsid w:val="0005293A"/>
    <w:rsid w:val="000529F9"/>
    <w:rsid w:val="00052AE8"/>
    <w:rsid w:val="00052B64"/>
    <w:rsid w:val="00052D11"/>
    <w:rsid w:val="00052D5A"/>
    <w:rsid w:val="00052F64"/>
    <w:rsid w:val="0005306D"/>
    <w:rsid w:val="000532E6"/>
    <w:rsid w:val="000535C3"/>
    <w:rsid w:val="000535D1"/>
    <w:rsid w:val="000537F2"/>
    <w:rsid w:val="00053AF2"/>
    <w:rsid w:val="00053D54"/>
    <w:rsid w:val="00053F4E"/>
    <w:rsid w:val="00053F8F"/>
    <w:rsid w:val="0005403D"/>
    <w:rsid w:val="00054078"/>
    <w:rsid w:val="000540AB"/>
    <w:rsid w:val="00054159"/>
    <w:rsid w:val="000545E7"/>
    <w:rsid w:val="000545ED"/>
    <w:rsid w:val="00054BA0"/>
    <w:rsid w:val="00054CC9"/>
    <w:rsid w:val="00054D17"/>
    <w:rsid w:val="00054DF9"/>
    <w:rsid w:val="00055207"/>
    <w:rsid w:val="00055234"/>
    <w:rsid w:val="00055283"/>
    <w:rsid w:val="0005538D"/>
    <w:rsid w:val="000553C9"/>
    <w:rsid w:val="000553CE"/>
    <w:rsid w:val="00055501"/>
    <w:rsid w:val="00055BA4"/>
    <w:rsid w:val="00055BD4"/>
    <w:rsid w:val="00055C85"/>
    <w:rsid w:val="00056004"/>
    <w:rsid w:val="000561E3"/>
    <w:rsid w:val="00056200"/>
    <w:rsid w:val="00056489"/>
    <w:rsid w:val="00056AB1"/>
    <w:rsid w:val="00056B61"/>
    <w:rsid w:val="00056B7A"/>
    <w:rsid w:val="00056D76"/>
    <w:rsid w:val="00056E8D"/>
    <w:rsid w:val="00056F58"/>
    <w:rsid w:val="00056F7C"/>
    <w:rsid w:val="000571D9"/>
    <w:rsid w:val="00057299"/>
    <w:rsid w:val="00057730"/>
    <w:rsid w:val="000577F6"/>
    <w:rsid w:val="0005782D"/>
    <w:rsid w:val="00057CE7"/>
    <w:rsid w:val="00057F29"/>
    <w:rsid w:val="00060059"/>
    <w:rsid w:val="000601FA"/>
    <w:rsid w:val="00060209"/>
    <w:rsid w:val="000603A2"/>
    <w:rsid w:val="000603FD"/>
    <w:rsid w:val="000604B6"/>
    <w:rsid w:val="00060644"/>
    <w:rsid w:val="000606DC"/>
    <w:rsid w:val="00060719"/>
    <w:rsid w:val="00060D58"/>
    <w:rsid w:val="00060D9D"/>
    <w:rsid w:val="00060EEC"/>
    <w:rsid w:val="00060F7C"/>
    <w:rsid w:val="00060FF1"/>
    <w:rsid w:val="00060FF7"/>
    <w:rsid w:val="00061006"/>
    <w:rsid w:val="00061156"/>
    <w:rsid w:val="00061723"/>
    <w:rsid w:val="0006190B"/>
    <w:rsid w:val="00061944"/>
    <w:rsid w:val="00061A67"/>
    <w:rsid w:val="00061B6D"/>
    <w:rsid w:val="00061C37"/>
    <w:rsid w:val="00061F04"/>
    <w:rsid w:val="00062004"/>
    <w:rsid w:val="00062336"/>
    <w:rsid w:val="0006247C"/>
    <w:rsid w:val="0006258A"/>
    <w:rsid w:val="00062604"/>
    <w:rsid w:val="000626A6"/>
    <w:rsid w:val="00062C75"/>
    <w:rsid w:val="00062D20"/>
    <w:rsid w:val="00062D2A"/>
    <w:rsid w:val="00062DD5"/>
    <w:rsid w:val="00062F04"/>
    <w:rsid w:val="0006321C"/>
    <w:rsid w:val="00063269"/>
    <w:rsid w:val="000633B0"/>
    <w:rsid w:val="00063415"/>
    <w:rsid w:val="00063442"/>
    <w:rsid w:val="00063581"/>
    <w:rsid w:val="000635AA"/>
    <w:rsid w:val="000636CA"/>
    <w:rsid w:val="00063735"/>
    <w:rsid w:val="00063737"/>
    <w:rsid w:val="0006380E"/>
    <w:rsid w:val="00063852"/>
    <w:rsid w:val="00063A7B"/>
    <w:rsid w:val="00063AE1"/>
    <w:rsid w:val="00063CF6"/>
    <w:rsid w:val="00063E25"/>
    <w:rsid w:val="00064139"/>
    <w:rsid w:val="0006415A"/>
    <w:rsid w:val="000641C0"/>
    <w:rsid w:val="000642EC"/>
    <w:rsid w:val="000644A1"/>
    <w:rsid w:val="00064646"/>
    <w:rsid w:val="0006479B"/>
    <w:rsid w:val="00064903"/>
    <w:rsid w:val="00064B1E"/>
    <w:rsid w:val="00064C73"/>
    <w:rsid w:val="00064DB5"/>
    <w:rsid w:val="00064F54"/>
    <w:rsid w:val="000650F0"/>
    <w:rsid w:val="00065135"/>
    <w:rsid w:val="00065609"/>
    <w:rsid w:val="000656E2"/>
    <w:rsid w:val="00065797"/>
    <w:rsid w:val="000657B8"/>
    <w:rsid w:val="0006586F"/>
    <w:rsid w:val="000658B6"/>
    <w:rsid w:val="000659A6"/>
    <w:rsid w:val="000659E9"/>
    <w:rsid w:val="00065B00"/>
    <w:rsid w:val="00065B81"/>
    <w:rsid w:val="00065D50"/>
    <w:rsid w:val="00065E5C"/>
    <w:rsid w:val="0006632C"/>
    <w:rsid w:val="000663AA"/>
    <w:rsid w:val="000664C7"/>
    <w:rsid w:val="000665DE"/>
    <w:rsid w:val="00066847"/>
    <w:rsid w:val="000668B8"/>
    <w:rsid w:val="000669F6"/>
    <w:rsid w:val="00066C9E"/>
    <w:rsid w:val="00066D38"/>
    <w:rsid w:val="000673BB"/>
    <w:rsid w:val="00067415"/>
    <w:rsid w:val="0006759C"/>
    <w:rsid w:val="00067663"/>
    <w:rsid w:val="00067A72"/>
    <w:rsid w:val="00067B2B"/>
    <w:rsid w:val="00067F68"/>
    <w:rsid w:val="00067FA0"/>
    <w:rsid w:val="00067FE3"/>
    <w:rsid w:val="00067FF8"/>
    <w:rsid w:val="0007026E"/>
    <w:rsid w:val="00070597"/>
    <w:rsid w:val="00070645"/>
    <w:rsid w:val="0007075E"/>
    <w:rsid w:val="00070840"/>
    <w:rsid w:val="000709E9"/>
    <w:rsid w:val="00070A57"/>
    <w:rsid w:val="00070C42"/>
    <w:rsid w:val="000711A4"/>
    <w:rsid w:val="00071326"/>
    <w:rsid w:val="000715E2"/>
    <w:rsid w:val="0007178C"/>
    <w:rsid w:val="00071AE7"/>
    <w:rsid w:val="00071D43"/>
    <w:rsid w:val="00071E63"/>
    <w:rsid w:val="00071E81"/>
    <w:rsid w:val="00071FD6"/>
    <w:rsid w:val="0007200A"/>
    <w:rsid w:val="0007205E"/>
    <w:rsid w:val="000723C3"/>
    <w:rsid w:val="0007249A"/>
    <w:rsid w:val="0007264C"/>
    <w:rsid w:val="000726F7"/>
    <w:rsid w:val="00072708"/>
    <w:rsid w:val="00072AF6"/>
    <w:rsid w:val="00072D56"/>
    <w:rsid w:val="00072DBC"/>
    <w:rsid w:val="00072DFB"/>
    <w:rsid w:val="00072EE2"/>
    <w:rsid w:val="00072F2B"/>
    <w:rsid w:val="00072FBA"/>
    <w:rsid w:val="00073233"/>
    <w:rsid w:val="00073630"/>
    <w:rsid w:val="00073695"/>
    <w:rsid w:val="000739D9"/>
    <w:rsid w:val="000739F0"/>
    <w:rsid w:val="00073D19"/>
    <w:rsid w:val="00073D6E"/>
    <w:rsid w:val="00073F2D"/>
    <w:rsid w:val="00074162"/>
    <w:rsid w:val="0007421F"/>
    <w:rsid w:val="000744EF"/>
    <w:rsid w:val="000749F5"/>
    <w:rsid w:val="00074A13"/>
    <w:rsid w:val="00074B69"/>
    <w:rsid w:val="00075007"/>
    <w:rsid w:val="00075010"/>
    <w:rsid w:val="00075085"/>
    <w:rsid w:val="0007531C"/>
    <w:rsid w:val="000756CE"/>
    <w:rsid w:val="000758FF"/>
    <w:rsid w:val="000759A1"/>
    <w:rsid w:val="000759F9"/>
    <w:rsid w:val="00075ACF"/>
    <w:rsid w:val="00075BD1"/>
    <w:rsid w:val="00075D80"/>
    <w:rsid w:val="00076284"/>
    <w:rsid w:val="000763ED"/>
    <w:rsid w:val="00076669"/>
    <w:rsid w:val="000767D2"/>
    <w:rsid w:val="0007685B"/>
    <w:rsid w:val="00076A32"/>
    <w:rsid w:val="00076C6A"/>
    <w:rsid w:val="00076D77"/>
    <w:rsid w:val="0007704A"/>
    <w:rsid w:val="000770AE"/>
    <w:rsid w:val="000771A5"/>
    <w:rsid w:val="000774AC"/>
    <w:rsid w:val="00077502"/>
    <w:rsid w:val="000775BC"/>
    <w:rsid w:val="00077716"/>
    <w:rsid w:val="000777E9"/>
    <w:rsid w:val="0007790D"/>
    <w:rsid w:val="00077963"/>
    <w:rsid w:val="0007799F"/>
    <w:rsid w:val="00077A93"/>
    <w:rsid w:val="00077DC4"/>
    <w:rsid w:val="00077E5E"/>
    <w:rsid w:val="000800CF"/>
    <w:rsid w:val="000801C0"/>
    <w:rsid w:val="00080228"/>
    <w:rsid w:val="00080379"/>
    <w:rsid w:val="0008061E"/>
    <w:rsid w:val="000806BF"/>
    <w:rsid w:val="0008078C"/>
    <w:rsid w:val="00081124"/>
    <w:rsid w:val="00081166"/>
    <w:rsid w:val="000811BC"/>
    <w:rsid w:val="0008132C"/>
    <w:rsid w:val="0008186A"/>
    <w:rsid w:val="00081B0B"/>
    <w:rsid w:val="00081B37"/>
    <w:rsid w:val="00081D48"/>
    <w:rsid w:val="00081DB1"/>
    <w:rsid w:val="00082373"/>
    <w:rsid w:val="00082384"/>
    <w:rsid w:val="000826DD"/>
    <w:rsid w:val="00082756"/>
    <w:rsid w:val="00082A49"/>
    <w:rsid w:val="00082C3D"/>
    <w:rsid w:val="00082CE7"/>
    <w:rsid w:val="00082D20"/>
    <w:rsid w:val="00082D6B"/>
    <w:rsid w:val="00082E81"/>
    <w:rsid w:val="00082FFF"/>
    <w:rsid w:val="000830B2"/>
    <w:rsid w:val="0008367D"/>
    <w:rsid w:val="000836DB"/>
    <w:rsid w:val="000838DA"/>
    <w:rsid w:val="00083A50"/>
    <w:rsid w:val="00083ACA"/>
    <w:rsid w:val="00083C4E"/>
    <w:rsid w:val="00083D21"/>
    <w:rsid w:val="00083FB2"/>
    <w:rsid w:val="000841B0"/>
    <w:rsid w:val="000842C1"/>
    <w:rsid w:val="0008434F"/>
    <w:rsid w:val="00084376"/>
    <w:rsid w:val="0008437D"/>
    <w:rsid w:val="00084436"/>
    <w:rsid w:val="00084475"/>
    <w:rsid w:val="00084632"/>
    <w:rsid w:val="00084759"/>
    <w:rsid w:val="000847ED"/>
    <w:rsid w:val="0008492D"/>
    <w:rsid w:val="000849DA"/>
    <w:rsid w:val="000849E1"/>
    <w:rsid w:val="00084B50"/>
    <w:rsid w:val="00084C2B"/>
    <w:rsid w:val="00084C68"/>
    <w:rsid w:val="00084E34"/>
    <w:rsid w:val="000852B8"/>
    <w:rsid w:val="00085335"/>
    <w:rsid w:val="000853D8"/>
    <w:rsid w:val="00085678"/>
    <w:rsid w:val="0008597C"/>
    <w:rsid w:val="00085988"/>
    <w:rsid w:val="00085AC9"/>
    <w:rsid w:val="00085AF0"/>
    <w:rsid w:val="00085B20"/>
    <w:rsid w:val="00085B48"/>
    <w:rsid w:val="00085ED7"/>
    <w:rsid w:val="00085F8E"/>
    <w:rsid w:val="000861D9"/>
    <w:rsid w:val="000862AF"/>
    <w:rsid w:val="000865EF"/>
    <w:rsid w:val="00086640"/>
    <w:rsid w:val="0008669C"/>
    <w:rsid w:val="00086998"/>
    <w:rsid w:val="00086A9A"/>
    <w:rsid w:val="00086C3E"/>
    <w:rsid w:val="00086C7A"/>
    <w:rsid w:val="00086E35"/>
    <w:rsid w:val="00086EC4"/>
    <w:rsid w:val="00086FC9"/>
    <w:rsid w:val="00086FE7"/>
    <w:rsid w:val="00087811"/>
    <w:rsid w:val="00087BE9"/>
    <w:rsid w:val="00087D4F"/>
    <w:rsid w:val="00087DAA"/>
    <w:rsid w:val="00090112"/>
    <w:rsid w:val="0009011E"/>
    <w:rsid w:val="00090218"/>
    <w:rsid w:val="00090337"/>
    <w:rsid w:val="000904B4"/>
    <w:rsid w:val="00090783"/>
    <w:rsid w:val="00090964"/>
    <w:rsid w:val="00090998"/>
    <w:rsid w:val="00090BDF"/>
    <w:rsid w:val="00090F1F"/>
    <w:rsid w:val="00090F91"/>
    <w:rsid w:val="000910F8"/>
    <w:rsid w:val="000911BD"/>
    <w:rsid w:val="0009126F"/>
    <w:rsid w:val="00091392"/>
    <w:rsid w:val="00091492"/>
    <w:rsid w:val="00091498"/>
    <w:rsid w:val="00091839"/>
    <w:rsid w:val="0009189D"/>
    <w:rsid w:val="000918D9"/>
    <w:rsid w:val="00091C34"/>
    <w:rsid w:val="00091C7F"/>
    <w:rsid w:val="00091CB2"/>
    <w:rsid w:val="00091D93"/>
    <w:rsid w:val="000922D0"/>
    <w:rsid w:val="0009242D"/>
    <w:rsid w:val="0009264A"/>
    <w:rsid w:val="0009280D"/>
    <w:rsid w:val="0009286C"/>
    <w:rsid w:val="0009287C"/>
    <w:rsid w:val="00092A50"/>
    <w:rsid w:val="00092A56"/>
    <w:rsid w:val="00092EE4"/>
    <w:rsid w:val="000931AB"/>
    <w:rsid w:val="00093352"/>
    <w:rsid w:val="0009353F"/>
    <w:rsid w:val="000935A9"/>
    <w:rsid w:val="00093615"/>
    <w:rsid w:val="0009382A"/>
    <w:rsid w:val="00093860"/>
    <w:rsid w:val="000938ED"/>
    <w:rsid w:val="00093C79"/>
    <w:rsid w:val="00093D00"/>
    <w:rsid w:val="00093DD4"/>
    <w:rsid w:val="00093E2A"/>
    <w:rsid w:val="00093E7B"/>
    <w:rsid w:val="00094045"/>
    <w:rsid w:val="000940A6"/>
    <w:rsid w:val="00094391"/>
    <w:rsid w:val="00094424"/>
    <w:rsid w:val="000945BC"/>
    <w:rsid w:val="000945F7"/>
    <w:rsid w:val="00094790"/>
    <w:rsid w:val="00094B08"/>
    <w:rsid w:val="00094CF6"/>
    <w:rsid w:val="00094D5E"/>
    <w:rsid w:val="00094D6B"/>
    <w:rsid w:val="00094EC5"/>
    <w:rsid w:val="00095063"/>
    <w:rsid w:val="00095508"/>
    <w:rsid w:val="0009558E"/>
    <w:rsid w:val="000955AF"/>
    <w:rsid w:val="000955D1"/>
    <w:rsid w:val="00095633"/>
    <w:rsid w:val="000957B2"/>
    <w:rsid w:val="0009582E"/>
    <w:rsid w:val="000959D7"/>
    <w:rsid w:val="00095AF8"/>
    <w:rsid w:val="00095D3F"/>
    <w:rsid w:val="00096584"/>
    <w:rsid w:val="00096593"/>
    <w:rsid w:val="000967A0"/>
    <w:rsid w:val="000967C5"/>
    <w:rsid w:val="00096A80"/>
    <w:rsid w:val="00096B15"/>
    <w:rsid w:val="00096BB4"/>
    <w:rsid w:val="00096CDD"/>
    <w:rsid w:val="00096D84"/>
    <w:rsid w:val="00096DEF"/>
    <w:rsid w:val="000978B6"/>
    <w:rsid w:val="000978C0"/>
    <w:rsid w:val="000978E9"/>
    <w:rsid w:val="00097979"/>
    <w:rsid w:val="00097B8A"/>
    <w:rsid w:val="00097F85"/>
    <w:rsid w:val="000A01F7"/>
    <w:rsid w:val="000A0393"/>
    <w:rsid w:val="000A06F7"/>
    <w:rsid w:val="000A0742"/>
    <w:rsid w:val="000A085B"/>
    <w:rsid w:val="000A09A9"/>
    <w:rsid w:val="000A0AE1"/>
    <w:rsid w:val="000A0B54"/>
    <w:rsid w:val="000A0BA4"/>
    <w:rsid w:val="000A0BE8"/>
    <w:rsid w:val="000A0C94"/>
    <w:rsid w:val="000A0F1A"/>
    <w:rsid w:val="000A134A"/>
    <w:rsid w:val="000A1415"/>
    <w:rsid w:val="000A15A2"/>
    <w:rsid w:val="000A1661"/>
    <w:rsid w:val="000A17A9"/>
    <w:rsid w:val="000A1801"/>
    <w:rsid w:val="000A18EF"/>
    <w:rsid w:val="000A195D"/>
    <w:rsid w:val="000A1C37"/>
    <w:rsid w:val="000A1E15"/>
    <w:rsid w:val="000A20DA"/>
    <w:rsid w:val="000A2481"/>
    <w:rsid w:val="000A2577"/>
    <w:rsid w:val="000A261B"/>
    <w:rsid w:val="000A26F6"/>
    <w:rsid w:val="000A29C7"/>
    <w:rsid w:val="000A2AAB"/>
    <w:rsid w:val="000A2CC3"/>
    <w:rsid w:val="000A2F6A"/>
    <w:rsid w:val="000A31AD"/>
    <w:rsid w:val="000A3289"/>
    <w:rsid w:val="000A3297"/>
    <w:rsid w:val="000A356C"/>
    <w:rsid w:val="000A358D"/>
    <w:rsid w:val="000A35CD"/>
    <w:rsid w:val="000A3620"/>
    <w:rsid w:val="000A3826"/>
    <w:rsid w:val="000A39B8"/>
    <w:rsid w:val="000A3A2C"/>
    <w:rsid w:val="000A3ECD"/>
    <w:rsid w:val="000A427A"/>
    <w:rsid w:val="000A459C"/>
    <w:rsid w:val="000A45E1"/>
    <w:rsid w:val="000A46AE"/>
    <w:rsid w:val="000A481E"/>
    <w:rsid w:val="000A4898"/>
    <w:rsid w:val="000A48D3"/>
    <w:rsid w:val="000A49B1"/>
    <w:rsid w:val="000A49C3"/>
    <w:rsid w:val="000A4F4F"/>
    <w:rsid w:val="000A4FC7"/>
    <w:rsid w:val="000A5415"/>
    <w:rsid w:val="000A56B0"/>
    <w:rsid w:val="000A5750"/>
    <w:rsid w:val="000A5983"/>
    <w:rsid w:val="000A5A66"/>
    <w:rsid w:val="000A5AE5"/>
    <w:rsid w:val="000A5C1A"/>
    <w:rsid w:val="000A5C3D"/>
    <w:rsid w:val="000A5D75"/>
    <w:rsid w:val="000A5E3A"/>
    <w:rsid w:val="000A638C"/>
    <w:rsid w:val="000A63E8"/>
    <w:rsid w:val="000A649F"/>
    <w:rsid w:val="000A64B5"/>
    <w:rsid w:val="000A6788"/>
    <w:rsid w:val="000A68A9"/>
    <w:rsid w:val="000A6A11"/>
    <w:rsid w:val="000A6A8F"/>
    <w:rsid w:val="000A6B0F"/>
    <w:rsid w:val="000A6C8C"/>
    <w:rsid w:val="000A6EA4"/>
    <w:rsid w:val="000A7002"/>
    <w:rsid w:val="000A7009"/>
    <w:rsid w:val="000A71F1"/>
    <w:rsid w:val="000A73EE"/>
    <w:rsid w:val="000A7461"/>
    <w:rsid w:val="000A74A8"/>
    <w:rsid w:val="000A75F2"/>
    <w:rsid w:val="000A760B"/>
    <w:rsid w:val="000A7A5A"/>
    <w:rsid w:val="000A7ABD"/>
    <w:rsid w:val="000A7FE9"/>
    <w:rsid w:val="000B0017"/>
    <w:rsid w:val="000B00A8"/>
    <w:rsid w:val="000B0262"/>
    <w:rsid w:val="000B032E"/>
    <w:rsid w:val="000B0566"/>
    <w:rsid w:val="000B0661"/>
    <w:rsid w:val="000B0986"/>
    <w:rsid w:val="000B09B7"/>
    <w:rsid w:val="000B0A83"/>
    <w:rsid w:val="000B0BD0"/>
    <w:rsid w:val="000B0C79"/>
    <w:rsid w:val="000B11A6"/>
    <w:rsid w:val="000B134C"/>
    <w:rsid w:val="000B13BE"/>
    <w:rsid w:val="000B13EA"/>
    <w:rsid w:val="000B1610"/>
    <w:rsid w:val="000B17A6"/>
    <w:rsid w:val="000B1A2A"/>
    <w:rsid w:val="000B1AAA"/>
    <w:rsid w:val="000B1AED"/>
    <w:rsid w:val="000B1CFD"/>
    <w:rsid w:val="000B1DF5"/>
    <w:rsid w:val="000B1E54"/>
    <w:rsid w:val="000B1FFD"/>
    <w:rsid w:val="000B215D"/>
    <w:rsid w:val="000B226C"/>
    <w:rsid w:val="000B24F2"/>
    <w:rsid w:val="000B2528"/>
    <w:rsid w:val="000B2687"/>
    <w:rsid w:val="000B2909"/>
    <w:rsid w:val="000B2B82"/>
    <w:rsid w:val="000B2BC1"/>
    <w:rsid w:val="000B2BCA"/>
    <w:rsid w:val="000B2D23"/>
    <w:rsid w:val="000B2D56"/>
    <w:rsid w:val="000B2DA1"/>
    <w:rsid w:val="000B2E6D"/>
    <w:rsid w:val="000B3279"/>
    <w:rsid w:val="000B3339"/>
    <w:rsid w:val="000B33D7"/>
    <w:rsid w:val="000B36EF"/>
    <w:rsid w:val="000B3884"/>
    <w:rsid w:val="000B3AA2"/>
    <w:rsid w:val="000B3BDF"/>
    <w:rsid w:val="000B3C30"/>
    <w:rsid w:val="000B3CBD"/>
    <w:rsid w:val="000B40A9"/>
    <w:rsid w:val="000B432E"/>
    <w:rsid w:val="000B4476"/>
    <w:rsid w:val="000B44C9"/>
    <w:rsid w:val="000B4845"/>
    <w:rsid w:val="000B496B"/>
    <w:rsid w:val="000B4AEE"/>
    <w:rsid w:val="000B4BE3"/>
    <w:rsid w:val="000B4BFF"/>
    <w:rsid w:val="000B4C84"/>
    <w:rsid w:val="000B4FF5"/>
    <w:rsid w:val="000B5025"/>
    <w:rsid w:val="000B5041"/>
    <w:rsid w:val="000B50C6"/>
    <w:rsid w:val="000B5102"/>
    <w:rsid w:val="000B532E"/>
    <w:rsid w:val="000B53EB"/>
    <w:rsid w:val="000B5481"/>
    <w:rsid w:val="000B54D3"/>
    <w:rsid w:val="000B55B7"/>
    <w:rsid w:val="000B57D0"/>
    <w:rsid w:val="000B591F"/>
    <w:rsid w:val="000B5B56"/>
    <w:rsid w:val="000B5CAF"/>
    <w:rsid w:val="000B5E90"/>
    <w:rsid w:val="000B5EF5"/>
    <w:rsid w:val="000B603B"/>
    <w:rsid w:val="000B609C"/>
    <w:rsid w:val="000B6207"/>
    <w:rsid w:val="000B6295"/>
    <w:rsid w:val="000B6345"/>
    <w:rsid w:val="000B6435"/>
    <w:rsid w:val="000B6679"/>
    <w:rsid w:val="000B6898"/>
    <w:rsid w:val="000B6CEE"/>
    <w:rsid w:val="000B6DD6"/>
    <w:rsid w:val="000B6F70"/>
    <w:rsid w:val="000B7234"/>
    <w:rsid w:val="000B72F2"/>
    <w:rsid w:val="000B7381"/>
    <w:rsid w:val="000B7391"/>
    <w:rsid w:val="000B75A5"/>
    <w:rsid w:val="000B79D0"/>
    <w:rsid w:val="000B79DE"/>
    <w:rsid w:val="000B7B14"/>
    <w:rsid w:val="000B7B5A"/>
    <w:rsid w:val="000B7C07"/>
    <w:rsid w:val="000B7DD9"/>
    <w:rsid w:val="000B7DE7"/>
    <w:rsid w:val="000B7ECA"/>
    <w:rsid w:val="000B7F62"/>
    <w:rsid w:val="000C00C8"/>
    <w:rsid w:val="000C0271"/>
    <w:rsid w:val="000C062E"/>
    <w:rsid w:val="000C06B5"/>
    <w:rsid w:val="000C08C1"/>
    <w:rsid w:val="000C08FD"/>
    <w:rsid w:val="000C0910"/>
    <w:rsid w:val="000C0AD4"/>
    <w:rsid w:val="000C0B7B"/>
    <w:rsid w:val="000C0D64"/>
    <w:rsid w:val="000C0DA6"/>
    <w:rsid w:val="000C0DF4"/>
    <w:rsid w:val="000C0E36"/>
    <w:rsid w:val="000C0E9E"/>
    <w:rsid w:val="000C0FE3"/>
    <w:rsid w:val="000C11EB"/>
    <w:rsid w:val="000C126A"/>
    <w:rsid w:val="000C1698"/>
    <w:rsid w:val="000C188B"/>
    <w:rsid w:val="000C1A04"/>
    <w:rsid w:val="000C1BAF"/>
    <w:rsid w:val="000C1BCF"/>
    <w:rsid w:val="000C1D18"/>
    <w:rsid w:val="000C225B"/>
    <w:rsid w:val="000C22FC"/>
    <w:rsid w:val="000C23A0"/>
    <w:rsid w:val="000C2485"/>
    <w:rsid w:val="000C26A2"/>
    <w:rsid w:val="000C26E2"/>
    <w:rsid w:val="000C271D"/>
    <w:rsid w:val="000C288B"/>
    <w:rsid w:val="000C2C98"/>
    <w:rsid w:val="000C2D4D"/>
    <w:rsid w:val="000C2DFA"/>
    <w:rsid w:val="000C2F04"/>
    <w:rsid w:val="000C305D"/>
    <w:rsid w:val="000C30CC"/>
    <w:rsid w:val="000C316C"/>
    <w:rsid w:val="000C343D"/>
    <w:rsid w:val="000C36BC"/>
    <w:rsid w:val="000C3950"/>
    <w:rsid w:val="000C3ADF"/>
    <w:rsid w:val="000C3C2D"/>
    <w:rsid w:val="000C3C71"/>
    <w:rsid w:val="000C3DD9"/>
    <w:rsid w:val="000C3E4D"/>
    <w:rsid w:val="000C4043"/>
    <w:rsid w:val="000C40E5"/>
    <w:rsid w:val="000C41CB"/>
    <w:rsid w:val="000C42A6"/>
    <w:rsid w:val="000C431B"/>
    <w:rsid w:val="000C47C6"/>
    <w:rsid w:val="000C4822"/>
    <w:rsid w:val="000C4875"/>
    <w:rsid w:val="000C490F"/>
    <w:rsid w:val="000C4934"/>
    <w:rsid w:val="000C4A2B"/>
    <w:rsid w:val="000C4B48"/>
    <w:rsid w:val="000C4BFF"/>
    <w:rsid w:val="000C4DF9"/>
    <w:rsid w:val="000C4F2A"/>
    <w:rsid w:val="000C507C"/>
    <w:rsid w:val="000C52CD"/>
    <w:rsid w:val="000C52F9"/>
    <w:rsid w:val="000C5512"/>
    <w:rsid w:val="000C5830"/>
    <w:rsid w:val="000C5920"/>
    <w:rsid w:val="000C5A25"/>
    <w:rsid w:val="000C5BE5"/>
    <w:rsid w:val="000C5D34"/>
    <w:rsid w:val="000C5D70"/>
    <w:rsid w:val="000C5F67"/>
    <w:rsid w:val="000C619C"/>
    <w:rsid w:val="000C6424"/>
    <w:rsid w:val="000C64BD"/>
    <w:rsid w:val="000C664A"/>
    <w:rsid w:val="000C66EA"/>
    <w:rsid w:val="000C67BC"/>
    <w:rsid w:val="000C69F3"/>
    <w:rsid w:val="000C6B97"/>
    <w:rsid w:val="000C6D50"/>
    <w:rsid w:val="000C7153"/>
    <w:rsid w:val="000C72E0"/>
    <w:rsid w:val="000C7323"/>
    <w:rsid w:val="000C753C"/>
    <w:rsid w:val="000C75F6"/>
    <w:rsid w:val="000C76B6"/>
    <w:rsid w:val="000C780F"/>
    <w:rsid w:val="000C7858"/>
    <w:rsid w:val="000C7A9E"/>
    <w:rsid w:val="000D01A9"/>
    <w:rsid w:val="000D04F0"/>
    <w:rsid w:val="000D0767"/>
    <w:rsid w:val="000D08DD"/>
    <w:rsid w:val="000D0BF4"/>
    <w:rsid w:val="000D0C27"/>
    <w:rsid w:val="000D0EB8"/>
    <w:rsid w:val="000D106A"/>
    <w:rsid w:val="000D11C4"/>
    <w:rsid w:val="000D14B1"/>
    <w:rsid w:val="000D14E8"/>
    <w:rsid w:val="000D153C"/>
    <w:rsid w:val="000D16FE"/>
    <w:rsid w:val="000D17B7"/>
    <w:rsid w:val="000D191F"/>
    <w:rsid w:val="000D1B6C"/>
    <w:rsid w:val="000D1BC9"/>
    <w:rsid w:val="000D1C0F"/>
    <w:rsid w:val="000D1DD7"/>
    <w:rsid w:val="000D1E76"/>
    <w:rsid w:val="000D204C"/>
    <w:rsid w:val="000D20A6"/>
    <w:rsid w:val="000D2135"/>
    <w:rsid w:val="000D2184"/>
    <w:rsid w:val="000D22D6"/>
    <w:rsid w:val="000D238F"/>
    <w:rsid w:val="000D285E"/>
    <w:rsid w:val="000D2983"/>
    <w:rsid w:val="000D2B25"/>
    <w:rsid w:val="000D2BC3"/>
    <w:rsid w:val="000D2BE2"/>
    <w:rsid w:val="000D2C26"/>
    <w:rsid w:val="000D2D21"/>
    <w:rsid w:val="000D2DC7"/>
    <w:rsid w:val="000D2EED"/>
    <w:rsid w:val="000D2F50"/>
    <w:rsid w:val="000D2F64"/>
    <w:rsid w:val="000D2F90"/>
    <w:rsid w:val="000D3039"/>
    <w:rsid w:val="000D345B"/>
    <w:rsid w:val="000D3962"/>
    <w:rsid w:val="000D3988"/>
    <w:rsid w:val="000D39E0"/>
    <w:rsid w:val="000D3DC0"/>
    <w:rsid w:val="000D3FBA"/>
    <w:rsid w:val="000D426B"/>
    <w:rsid w:val="000D4497"/>
    <w:rsid w:val="000D4519"/>
    <w:rsid w:val="000D4609"/>
    <w:rsid w:val="000D46E2"/>
    <w:rsid w:val="000D4712"/>
    <w:rsid w:val="000D47DD"/>
    <w:rsid w:val="000D4DF0"/>
    <w:rsid w:val="000D50D8"/>
    <w:rsid w:val="000D5228"/>
    <w:rsid w:val="000D5373"/>
    <w:rsid w:val="000D5404"/>
    <w:rsid w:val="000D540B"/>
    <w:rsid w:val="000D5596"/>
    <w:rsid w:val="000D55E7"/>
    <w:rsid w:val="000D5C72"/>
    <w:rsid w:val="000D5D81"/>
    <w:rsid w:val="000D5E4C"/>
    <w:rsid w:val="000D618A"/>
    <w:rsid w:val="000D63F6"/>
    <w:rsid w:val="000D66FE"/>
    <w:rsid w:val="000D6864"/>
    <w:rsid w:val="000D6910"/>
    <w:rsid w:val="000D691B"/>
    <w:rsid w:val="000D6C58"/>
    <w:rsid w:val="000D6E6D"/>
    <w:rsid w:val="000D6ECE"/>
    <w:rsid w:val="000D7050"/>
    <w:rsid w:val="000D70F4"/>
    <w:rsid w:val="000D7224"/>
    <w:rsid w:val="000D727F"/>
    <w:rsid w:val="000D735D"/>
    <w:rsid w:val="000D738D"/>
    <w:rsid w:val="000D7581"/>
    <w:rsid w:val="000D7658"/>
    <w:rsid w:val="000D767F"/>
    <w:rsid w:val="000D76D5"/>
    <w:rsid w:val="000D77C8"/>
    <w:rsid w:val="000D780E"/>
    <w:rsid w:val="000D7D97"/>
    <w:rsid w:val="000D7FC7"/>
    <w:rsid w:val="000E02F5"/>
    <w:rsid w:val="000E0382"/>
    <w:rsid w:val="000E075C"/>
    <w:rsid w:val="000E0798"/>
    <w:rsid w:val="000E0837"/>
    <w:rsid w:val="000E08F2"/>
    <w:rsid w:val="000E0C9B"/>
    <w:rsid w:val="000E0F71"/>
    <w:rsid w:val="000E12F1"/>
    <w:rsid w:val="000E1374"/>
    <w:rsid w:val="000E1377"/>
    <w:rsid w:val="000E1897"/>
    <w:rsid w:val="000E18AF"/>
    <w:rsid w:val="000E1A85"/>
    <w:rsid w:val="000E1E9F"/>
    <w:rsid w:val="000E20B5"/>
    <w:rsid w:val="000E21A0"/>
    <w:rsid w:val="000E23A8"/>
    <w:rsid w:val="000E23F4"/>
    <w:rsid w:val="000E2E31"/>
    <w:rsid w:val="000E2E35"/>
    <w:rsid w:val="000E2E4D"/>
    <w:rsid w:val="000E2E58"/>
    <w:rsid w:val="000E31EB"/>
    <w:rsid w:val="000E3398"/>
    <w:rsid w:val="000E33DB"/>
    <w:rsid w:val="000E3529"/>
    <w:rsid w:val="000E36BB"/>
    <w:rsid w:val="000E387C"/>
    <w:rsid w:val="000E3966"/>
    <w:rsid w:val="000E3983"/>
    <w:rsid w:val="000E3A9A"/>
    <w:rsid w:val="000E3EFA"/>
    <w:rsid w:val="000E41B4"/>
    <w:rsid w:val="000E485D"/>
    <w:rsid w:val="000E4B45"/>
    <w:rsid w:val="000E4F1D"/>
    <w:rsid w:val="000E50D8"/>
    <w:rsid w:val="000E5152"/>
    <w:rsid w:val="000E5247"/>
    <w:rsid w:val="000E5395"/>
    <w:rsid w:val="000E55CF"/>
    <w:rsid w:val="000E59BA"/>
    <w:rsid w:val="000E5ACA"/>
    <w:rsid w:val="000E5ADF"/>
    <w:rsid w:val="000E5AFC"/>
    <w:rsid w:val="000E5BB1"/>
    <w:rsid w:val="000E5D6A"/>
    <w:rsid w:val="000E61E0"/>
    <w:rsid w:val="000E63CF"/>
    <w:rsid w:val="000E63D2"/>
    <w:rsid w:val="000E63E7"/>
    <w:rsid w:val="000E654E"/>
    <w:rsid w:val="000E656F"/>
    <w:rsid w:val="000E680E"/>
    <w:rsid w:val="000E68E5"/>
    <w:rsid w:val="000E6E03"/>
    <w:rsid w:val="000E6FF9"/>
    <w:rsid w:val="000E700E"/>
    <w:rsid w:val="000E7089"/>
    <w:rsid w:val="000E718B"/>
    <w:rsid w:val="000E733E"/>
    <w:rsid w:val="000E7518"/>
    <w:rsid w:val="000E7669"/>
    <w:rsid w:val="000E7890"/>
    <w:rsid w:val="000E7A39"/>
    <w:rsid w:val="000E7A42"/>
    <w:rsid w:val="000E7A73"/>
    <w:rsid w:val="000E7C47"/>
    <w:rsid w:val="000E7E6D"/>
    <w:rsid w:val="000E7E82"/>
    <w:rsid w:val="000E7FC5"/>
    <w:rsid w:val="000F01E8"/>
    <w:rsid w:val="000F02A4"/>
    <w:rsid w:val="000F045E"/>
    <w:rsid w:val="000F0510"/>
    <w:rsid w:val="000F061D"/>
    <w:rsid w:val="000F0971"/>
    <w:rsid w:val="000F0A91"/>
    <w:rsid w:val="000F0AD5"/>
    <w:rsid w:val="000F0E6F"/>
    <w:rsid w:val="000F0ECE"/>
    <w:rsid w:val="000F0F43"/>
    <w:rsid w:val="000F1062"/>
    <w:rsid w:val="000F130D"/>
    <w:rsid w:val="000F190E"/>
    <w:rsid w:val="000F1A84"/>
    <w:rsid w:val="000F1A91"/>
    <w:rsid w:val="000F1B01"/>
    <w:rsid w:val="000F1CCF"/>
    <w:rsid w:val="000F1D80"/>
    <w:rsid w:val="000F1EBE"/>
    <w:rsid w:val="000F1F1E"/>
    <w:rsid w:val="000F1FFF"/>
    <w:rsid w:val="000F2043"/>
    <w:rsid w:val="000F21FA"/>
    <w:rsid w:val="000F220F"/>
    <w:rsid w:val="000F221D"/>
    <w:rsid w:val="000F23D6"/>
    <w:rsid w:val="000F2473"/>
    <w:rsid w:val="000F2523"/>
    <w:rsid w:val="000F267E"/>
    <w:rsid w:val="000F2765"/>
    <w:rsid w:val="000F2771"/>
    <w:rsid w:val="000F2824"/>
    <w:rsid w:val="000F29B6"/>
    <w:rsid w:val="000F2D10"/>
    <w:rsid w:val="000F2E8F"/>
    <w:rsid w:val="000F317A"/>
    <w:rsid w:val="000F350C"/>
    <w:rsid w:val="000F3542"/>
    <w:rsid w:val="000F35A5"/>
    <w:rsid w:val="000F35D8"/>
    <w:rsid w:val="000F37A9"/>
    <w:rsid w:val="000F3846"/>
    <w:rsid w:val="000F3B5F"/>
    <w:rsid w:val="000F3B60"/>
    <w:rsid w:val="000F3B6E"/>
    <w:rsid w:val="000F41DF"/>
    <w:rsid w:val="000F4389"/>
    <w:rsid w:val="000F45D9"/>
    <w:rsid w:val="000F469F"/>
    <w:rsid w:val="000F47D1"/>
    <w:rsid w:val="000F47D4"/>
    <w:rsid w:val="000F4893"/>
    <w:rsid w:val="000F4A59"/>
    <w:rsid w:val="000F4CE2"/>
    <w:rsid w:val="000F5026"/>
    <w:rsid w:val="000F5216"/>
    <w:rsid w:val="000F5A35"/>
    <w:rsid w:val="000F5B02"/>
    <w:rsid w:val="000F5B38"/>
    <w:rsid w:val="000F6028"/>
    <w:rsid w:val="000F61F5"/>
    <w:rsid w:val="000F6243"/>
    <w:rsid w:val="000F6323"/>
    <w:rsid w:val="000F6574"/>
    <w:rsid w:val="000F65CC"/>
    <w:rsid w:val="000F6848"/>
    <w:rsid w:val="000F6924"/>
    <w:rsid w:val="000F694A"/>
    <w:rsid w:val="000F6A4F"/>
    <w:rsid w:val="000F6FF9"/>
    <w:rsid w:val="000F7180"/>
    <w:rsid w:val="000F72D2"/>
    <w:rsid w:val="000F7335"/>
    <w:rsid w:val="000F747C"/>
    <w:rsid w:val="000F760C"/>
    <w:rsid w:val="000F7965"/>
    <w:rsid w:val="000F7C7A"/>
    <w:rsid w:val="00100014"/>
    <w:rsid w:val="001000DC"/>
    <w:rsid w:val="0010034D"/>
    <w:rsid w:val="001004ED"/>
    <w:rsid w:val="0010060F"/>
    <w:rsid w:val="0010083D"/>
    <w:rsid w:val="001008C5"/>
    <w:rsid w:val="00100A94"/>
    <w:rsid w:val="00100B56"/>
    <w:rsid w:val="00100FAB"/>
    <w:rsid w:val="00100FE3"/>
    <w:rsid w:val="00101038"/>
    <w:rsid w:val="00101393"/>
    <w:rsid w:val="001013B8"/>
    <w:rsid w:val="0010145A"/>
    <w:rsid w:val="00101554"/>
    <w:rsid w:val="001015C7"/>
    <w:rsid w:val="0010166E"/>
    <w:rsid w:val="00101688"/>
    <w:rsid w:val="001018DB"/>
    <w:rsid w:val="0010194C"/>
    <w:rsid w:val="00101ABA"/>
    <w:rsid w:val="00101B4E"/>
    <w:rsid w:val="00101BCC"/>
    <w:rsid w:val="00101BCE"/>
    <w:rsid w:val="00101FAA"/>
    <w:rsid w:val="00101FC2"/>
    <w:rsid w:val="0010210F"/>
    <w:rsid w:val="0010219A"/>
    <w:rsid w:val="00102201"/>
    <w:rsid w:val="0010220C"/>
    <w:rsid w:val="0010221A"/>
    <w:rsid w:val="001022C6"/>
    <w:rsid w:val="00102362"/>
    <w:rsid w:val="001025C2"/>
    <w:rsid w:val="001027F6"/>
    <w:rsid w:val="001029EF"/>
    <w:rsid w:val="00102BA9"/>
    <w:rsid w:val="00102DCB"/>
    <w:rsid w:val="00102E06"/>
    <w:rsid w:val="001031C8"/>
    <w:rsid w:val="001033B2"/>
    <w:rsid w:val="0010369F"/>
    <w:rsid w:val="001037E9"/>
    <w:rsid w:val="001038DE"/>
    <w:rsid w:val="00103908"/>
    <w:rsid w:val="00103B53"/>
    <w:rsid w:val="00103CB9"/>
    <w:rsid w:val="00103E2F"/>
    <w:rsid w:val="00103FE8"/>
    <w:rsid w:val="0010441E"/>
    <w:rsid w:val="00104480"/>
    <w:rsid w:val="001046B8"/>
    <w:rsid w:val="001048E4"/>
    <w:rsid w:val="00104AA9"/>
    <w:rsid w:val="00104BC1"/>
    <w:rsid w:val="00104C04"/>
    <w:rsid w:val="00104FBF"/>
    <w:rsid w:val="00105010"/>
    <w:rsid w:val="00105413"/>
    <w:rsid w:val="00105622"/>
    <w:rsid w:val="00105A98"/>
    <w:rsid w:val="00105BA7"/>
    <w:rsid w:val="00105DA6"/>
    <w:rsid w:val="00106194"/>
    <w:rsid w:val="00106576"/>
    <w:rsid w:val="001068FB"/>
    <w:rsid w:val="00106B91"/>
    <w:rsid w:val="001072D3"/>
    <w:rsid w:val="00107426"/>
    <w:rsid w:val="001075A0"/>
    <w:rsid w:val="00107797"/>
    <w:rsid w:val="0010785D"/>
    <w:rsid w:val="00107940"/>
    <w:rsid w:val="00107A52"/>
    <w:rsid w:val="00107DAF"/>
    <w:rsid w:val="00107DFD"/>
    <w:rsid w:val="00107FB0"/>
    <w:rsid w:val="00110049"/>
    <w:rsid w:val="001100E3"/>
    <w:rsid w:val="0011034A"/>
    <w:rsid w:val="0011046C"/>
    <w:rsid w:val="00110758"/>
    <w:rsid w:val="00110A25"/>
    <w:rsid w:val="00110B7C"/>
    <w:rsid w:val="00110BAF"/>
    <w:rsid w:val="00110F81"/>
    <w:rsid w:val="00110FCE"/>
    <w:rsid w:val="001116A5"/>
    <w:rsid w:val="0011179C"/>
    <w:rsid w:val="0011185C"/>
    <w:rsid w:val="00111B86"/>
    <w:rsid w:val="001120CF"/>
    <w:rsid w:val="001121A9"/>
    <w:rsid w:val="001121B2"/>
    <w:rsid w:val="00112230"/>
    <w:rsid w:val="00112246"/>
    <w:rsid w:val="00112307"/>
    <w:rsid w:val="00112382"/>
    <w:rsid w:val="00112483"/>
    <w:rsid w:val="001127C5"/>
    <w:rsid w:val="00112865"/>
    <w:rsid w:val="0011288D"/>
    <w:rsid w:val="00112BC8"/>
    <w:rsid w:val="00112CA9"/>
    <w:rsid w:val="00112F81"/>
    <w:rsid w:val="00113448"/>
    <w:rsid w:val="00113562"/>
    <w:rsid w:val="0011382F"/>
    <w:rsid w:val="00113C58"/>
    <w:rsid w:val="001142D9"/>
    <w:rsid w:val="001144E3"/>
    <w:rsid w:val="0011479B"/>
    <w:rsid w:val="00114B64"/>
    <w:rsid w:val="00114BA6"/>
    <w:rsid w:val="00114CEF"/>
    <w:rsid w:val="001154E9"/>
    <w:rsid w:val="0011561C"/>
    <w:rsid w:val="00115C3D"/>
    <w:rsid w:val="00115C3E"/>
    <w:rsid w:val="00115F5B"/>
    <w:rsid w:val="0011609D"/>
    <w:rsid w:val="001160AB"/>
    <w:rsid w:val="00116415"/>
    <w:rsid w:val="001166C0"/>
    <w:rsid w:val="001167CC"/>
    <w:rsid w:val="00116970"/>
    <w:rsid w:val="001169D9"/>
    <w:rsid w:val="00116B77"/>
    <w:rsid w:val="00116F6B"/>
    <w:rsid w:val="0011708D"/>
    <w:rsid w:val="001170FB"/>
    <w:rsid w:val="00117469"/>
    <w:rsid w:val="00117493"/>
    <w:rsid w:val="001179CA"/>
    <w:rsid w:val="0012031C"/>
    <w:rsid w:val="00120369"/>
    <w:rsid w:val="00120462"/>
    <w:rsid w:val="0012053E"/>
    <w:rsid w:val="0012054C"/>
    <w:rsid w:val="001205E3"/>
    <w:rsid w:val="00120942"/>
    <w:rsid w:val="00120D23"/>
    <w:rsid w:val="00120F1A"/>
    <w:rsid w:val="00120F50"/>
    <w:rsid w:val="00120F7F"/>
    <w:rsid w:val="00121180"/>
    <w:rsid w:val="00121647"/>
    <w:rsid w:val="001217E3"/>
    <w:rsid w:val="00121866"/>
    <w:rsid w:val="00121886"/>
    <w:rsid w:val="00121A4F"/>
    <w:rsid w:val="00121C02"/>
    <w:rsid w:val="00121CB6"/>
    <w:rsid w:val="00121CFD"/>
    <w:rsid w:val="00121D58"/>
    <w:rsid w:val="00122078"/>
    <w:rsid w:val="0012236E"/>
    <w:rsid w:val="00122782"/>
    <w:rsid w:val="00122DFC"/>
    <w:rsid w:val="00122E49"/>
    <w:rsid w:val="00122FE7"/>
    <w:rsid w:val="0012334A"/>
    <w:rsid w:val="001233A8"/>
    <w:rsid w:val="001233DD"/>
    <w:rsid w:val="001235CC"/>
    <w:rsid w:val="001236EF"/>
    <w:rsid w:val="00123852"/>
    <w:rsid w:val="001238F3"/>
    <w:rsid w:val="00123C47"/>
    <w:rsid w:val="00123D3A"/>
    <w:rsid w:val="00123EC0"/>
    <w:rsid w:val="0012404B"/>
    <w:rsid w:val="00124142"/>
    <w:rsid w:val="001241A2"/>
    <w:rsid w:val="0012456F"/>
    <w:rsid w:val="001245AE"/>
    <w:rsid w:val="0012471C"/>
    <w:rsid w:val="00124B88"/>
    <w:rsid w:val="00124BB3"/>
    <w:rsid w:val="00124BC9"/>
    <w:rsid w:val="00124C33"/>
    <w:rsid w:val="00125269"/>
    <w:rsid w:val="001252C8"/>
    <w:rsid w:val="001254CA"/>
    <w:rsid w:val="001255A3"/>
    <w:rsid w:val="00125753"/>
    <w:rsid w:val="00125C7D"/>
    <w:rsid w:val="00125D36"/>
    <w:rsid w:val="00125DEC"/>
    <w:rsid w:val="00125E8E"/>
    <w:rsid w:val="00126031"/>
    <w:rsid w:val="001262D0"/>
    <w:rsid w:val="00126470"/>
    <w:rsid w:val="001264ED"/>
    <w:rsid w:val="00126C86"/>
    <w:rsid w:val="00126D5A"/>
    <w:rsid w:val="00126DA1"/>
    <w:rsid w:val="00127009"/>
    <w:rsid w:val="0012729B"/>
    <w:rsid w:val="001272D7"/>
    <w:rsid w:val="00127473"/>
    <w:rsid w:val="00127492"/>
    <w:rsid w:val="001274DA"/>
    <w:rsid w:val="00127671"/>
    <w:rsid w:val="00127887"/>
    <w:rsid w:val="0012797B"/>
    <w:rsid w:val="00127A3E"/>
    <w:rsid w:val="00127B51"/>
    <w:rsid w:val="00127BCB"/>
    <w:rsid w:val="00127D98"/>
    <w:rsid w:val="00127EAE"/>
    <w:rsid w:val="00127EDB"/>
    <w:rsid w:val="00127FA9"/>
    <w:rsid w:val="00127FF5"/>
    <w:rsid w:val="00130066"/>
    <w:rsid w:val="001301C3"/>
    <w:rsid w:val="00130489"/>
    <w:rsid w:val="001305D8"/>
    <w:rsid w:val="00130A76"/>
    <w:rsid w:val="00130C08"/>
    <w:rsid w:val="00130CC4"/>
    <w:rsid w:val="00130E3B"/>
    <w:rsid w:val="001310A7"/>
    <w:rsid w:val="00131106"/>
    <w:rsid w:val="00131204"/>
    <w:rsid w:val="0013127A"/>
    <w:rsid w:val="00131362"/>
    <w:rsid w:val="00131489"/>
    <w:rsid w:val="00131780"/>
    <w:rsid w:val="00131ACB"/>
    <w:rsid w:val="00131C8F"/>
    <w:rsid w:val="00131CB5"/>
    <w:rsid w:val="00131EF5"/>
    <w:rsid w:val="00131F61"/>
    <w:rsid w:val="00132311"/>
    <w:rsid w:val="00132425"/>
    <w:rsid w:val="0013242A"/>
    <w:rsid w:val="00132481"/>
    <w:rsid w:val="00132593"/>
    <w:rsid w:val="001326AF"/>
    <w:rsid w:val="001326C7"/>
    <w:rsid w:val="0013286F"/>
    <w:rsid w:val="00133224"/>
    <w:rsid w:val="001336AA"/>
    <w:rsid w:val="00133830"/>
    <w:rsid w:val="001339FD"/>
    <w:rsid w:val="00133D3B"/>
    <w:rsid w:val="00133DF3"/>
    <w:rsid w:val="00134083"/>
    <w:rsid w:val="00134150"/>
    <w:rsid w:val="00134679"/>
    <w:rsid w:val="0013475B"/>
    <w:rsid w:val="001349F6"/>
    <w:rsid w:val="00134AB0"/>
    <w:rsid w:val="00134C83"/>
    <w:rsid w:val="00134C8C"/>
    <w:rsid w:val="00134EC3"/>
    <w:rsid w:val="00135119"/>
    <w:rsid w:val="001352AC"/>
    <w:rsid w:val="00135348"/>
    <w:rsid w:val="001353BE"/>
    <w:rsid w:val="00135494"/>
    <w:rsid w:val="00135ACE"/>
    <w:rsid w:val="00135E02"/>
    <w:rsid w:val="00135F2F"/>
    <w:rsid w:val="0013604D"/>
    <w:rsid w:val="0013627E"/>
    <w:rsid w:val="00136728"/>
    <w:rsid w:val="00136A57"/>
    <w:rsid w:val="00136F8A"/>
    <w:rsid w:val="00136F8E"/>
    <w:rsid w:val="00137051"/>
    <w:rsid w:val="00137087"/>
    <w:rsid w:val="00137140"/>
    <w:rsid w:val="001371BD"/>
    <w:rsid w:val="0013733D"/>
    <w:rsid w:val="0013756E"/>
    <w:rsid w:val="001375AE"/>
    <w:rsid w:val="00137766"/>
    <w:rsid w:val="0013795B"/>
    <w:rsid w:val="001379A3"/>
    <w:rsid w:val="00137A10"/>
    <w:rsid w:val="00140451"/>
    <w:rsid w:val="001404F1"/>
    <w:rsid w:val="001409B1"/>
    <w:rsid w:val="00140A0F"/>
    <w:rsid w:val="00140CA4"/>
    <w:rsid w:val="00140DB2"/>
    <w:rsid w:val="00140EC3"/>
    <w:rsid w:val="00140F75"/>
    <w:rsid w:val="00141129"/>
    <w:rsid w:val="001411AA"/>
    <w:rsid w:val="001414B8"/>
    <w:rsid w:val="0014164A"/>
    <w:rsid w:val="001417B3"/>
    <w:rsid w:val="001417B8"/>
    <w:rsid w:val="00141BE1"/>
    <w:rsid w:val="00141C1D"/>
    <w:rsid w:val="00141C47"/>
    <w:rsid w:val="00141E4A"/>
    <w:rsid w:val="00141EE4"/>
    <w:rsid w:val="0014222E"/>
    <w:rsid w:val="001423D5"/>
    <w:rsid w:val="00142B7F"/>
    <w:rsid w:val="00142E40"/>
    <w:rsid w:val="00142E7C"/>
    <w:rsid w:val="00142F7C"/>
    <w:rsid w:val="00143176"/>
    <w:rsid w:val="001431B4"/>
    <w:rsid w:val="001433AC"/>
    <w:rsid w:val="0014352C"/>
    <w:rsid w:val="00143544"/>
    <w:rsid w:val="00143583"/>
    <w:rsid w:val="0014360F"/>
    <w:rsid w:val="00143643"/>
    <w:rsid w:val="001436C5"/>
    <w:rsid w:val="00143814"/>
    <w:rsid w:val="00143C4B"/>
    <w:rsid w:val="00143EEF"/>
    <w:rsid w:val="00143F73"/>
    <w:rsid w:val="00143F7E"/>
    <w:rsid w:val="0014402A"/>
    <w:rsid w:val="001440D4"/>
    <w:rsid w:val="001443B5"/>
    <w:rsid w:val="001443FB"/>
    <w:rsid w:val="001446F2"/>
    <w:rsid w:val="00144811"/>
    <w:rsid w:val="00144932"/>
    <w:rsid w:val="001449E2"/>
    <w:rsid w:val="001449F4"/>
    <w:rsid w:val="00144A5C"/>
    <w:rsid w:val="00144CE4"/>
    <w:rsid w:val="00144F8F"/>
    <w:rsid w:val="00144FD4"/>
    <w:rsid w:val="001450B2"/>
    <w:rsid w:val="00145262"/>
    <w:rsid w:val="00145287"/>
    <w:rsid w:val="00145504"/>
    <w:rsid w:val="00145584"/>
    <w:rsid w:val="0014566B"/>
    <w:rsid w:val="00145BC8"/>
    <w:rsid w:val="00145F91"/>
    <w:rsid w:val="00145FB8"/>
    <w:rsid w:val="001460BC"/>
    <w:rsid w:val="0014619C"/>
    <w:rsid w:val="001461BE"/>
    <w:rsid w:val="00146228"/>
    <w:rsid w:val="001462CE"/>
    <w:rsid w:val="001462D1"/>
    <w:rsid w:val="001463CC"/>
    <w:rsid w:val="00146968"/>
    <w:rsid w:val="00146E8F"/>
    <w:rsid w:val="00146EFD"/>
    <w:rsid w:val="001476D8"/>
    <w:rsid w:val="00147701"/>
    <w:rsid w:val="00147723"/>
    <w:rsid w:val="001479DB"/>
    <w:rsid w:val="00147A5A"/>
    <w:rsid w:val="00147E96"/>
    <w:rsid w:val="00147F34"/>
    <w:rsid w:val="00150032"/>
    <w:rsid w:val="001500C5"/>
    <w:rsid w:val="001502B9"/>
    <w:rsid w:val="00150326"/>
    <w:rsid w:val="00150463"/>
    <w:rsid w:val="0015047A"/>
    <w:rsid w:val="001504AA"/>
    <w:rsid w:val="00150610"/>
    <w:rsid w:val="001510C1"/>
    <w:rsid w:val="0015128F"/>
    <w:rsid w:val="001513B5"/>
    <w:rsid w:val="00151580"/>
    <w:rsid w:val="00151669"/>
    <w:rsid w:val="001518BB"/>
    <w:rsid w:val="00151ADB"/>
    <w:rsid w:val="00151CB2"/>
    <w:rsid w:val="00151D2F"/>
    <w:rsid w:val="00151DA4"/>
    <w:rsid w:val="00151E45"/>
    <w:rsid w:val="0015213A"/>
    <w:rsid w:val="001521EA"/>
    <w:rsid w:val="0015233C"/>
    <w:rsid w:val="001525F8"/>
    <w:rsid w:val="001525FB"/>
    <w:rsid w:val="00152650"/>
    <w:rsid w:val="001527A1"/>
    <w:rsid w:val="001528D4"/>
    <w:rsid w:val="00152A8F"/>
    <w:rsid w:val="00152D72"/>
    <w:rsid w:val="00152E60"/>
    <w:rsid w:val="001531D6"/>
    <w:rsid w:val="001533CF"/>
    <w:rsid w:val="00153674"/>
    <w:rsid w:val="00153694"/>
    <w:rsid w:val="0015398C"/>
    <w:rsid w:val="001539CE"/>
    <w:rsid w:val="00153E1A"/>
    <w:rsid w:val="001541FA"/>
    <w:rsid w:val="00154353"/>
    <w:rsid w:val="00154445"/>
    <w:rsid w:val="0015454D"/>
    <w:rsid w:val="00154589"/>
    <w:rsid w:val="001545EE"/>
    <w:rsid w:val="001546CD"/>
    <w:rsid w:val="00154775"/>
    <w:rsid w:val="001549C4"/>
    <w:rsid w:val="001549F7"/>
    <w:rsid w:val="00154B3E"/>
    <w:rsid w:val="00154D90"/>
    <w:rsid w:val="00155079"/>
    <w:rsid w:val="00155188"/>
    <w:rsid w:val="001551FD"/>
    <w:rsid w:val="00155247"/>
    <w:rsid w:val="001552C3"/>
    <w:rsid w:val="0015532E"/>
    <w:rsid w:val="00155841"/>
    <w:rsid w:val="001559BB"/>
    <w:rsid w:val="00155A09"/>
    <w:rsid w:val="00155A82"/>
    <w:rsid w:val="00155DB1"/>
    <w:rsid w:val="001560F7"/>
    <w:rsid w:val="001562B9"/>
    <w:rsid w:val="001562BA"/>
    <w:rsid w:val="0015639F"/>
    <w:rsid w:val="00156418"/>
    <w:rsid w:val="0015654E"/>
    <w:rsid w:val="0015657E"/>
    <w:rsid w:val="0015662C"/>
    <w:rsid w:val="001566B2"/>
    <w:rsid w:val="001568A5"/>
    <w:rsid w:val="00156956"/>
    <w:rsid w:val="00156B16"/>
    <w:rsid w:val="00156B2D"/>
    <w:rsid w:val="00156CF0"/>
    <w:rsid w:val="001570D9"/>
    <w:rsid w:val="00157293"/>
    <w:rsid w:val="00157302"/>
    <w:rsid w:val="00157387"/>
    <w:rsid w:val="001573FF"/>
    <w:rsid w:val="001576ED"/>
    <w:rsid w:val="001579D1"/>
    <w:rsid w:val="001579FB"/>
    <w:rsid w:val="00157AED"/>
    <w:rsid w:val="00157FED"/>
    <w:rsid w:val="00157FFA"/>
    <w:rsid w:val="00160629"/>
    <w:rsid w:val="001611E1"/>
    <w:rsid w:val="00161553"/>
    <w:rsid w:val="00161673"/>
    <w:rsid w:val="001618E2"/>
    <w:rsid w:val="001619B0"/>
    <w:rsid w:val="00161BA3"/>
    <w:rsid w:val="00161E14"/>
    <w:rsid w:val="00161F28"/>
    <w:rsid w:val="00162090"/>
    <w:rsid w:val="0016226B"/>
    <w:rsid w:val="00162319"/>
    <w:rsid w:val="001623B3"/>
    <w:rsid w:val="00162AFA"/>
    <w:rsid w:val="00162C64"/>
    <w:rsid w:val="00162D39"/>
    <w:rsid w:val="00162D5B"/>
    <w:rsid w:val="001630A1"/>
    <w:rsid w:val="00163214"/>
    <w:rsid w:val="00163288"/>
    <w:rsid w:val="001634FE"/>
    <w:rsid w:val="001639D7"/>
    <w:rsid w:val="00163A7D"/>
    <w:rsid w:val="00163ACF"/>
    <w:rsid w:val="00163B41"/>
    <w:rsid w:val="00163BE5"/>
    <w:rsid w:val="00163DAF"/>
    <w:rsid w:val="00163F4D"/>
    <w:rsid w:val="00163FCB"/>
    <w:rsid w:val="00163FD6"/>
    <w:rsid w:val="00164032"/>
    <w:rsid w:val="001642FD"/>
    <w:rsid w:val="0016460B"/>
    <w:rsid w:val="001649DD"/>
    <w:rsid w:val="001649E3"/>
    <w:rsid w:val="001649EE"/>
    <w:rsid w:val="00164DB3"/>
    <w:rsid w:val="00164DD0"/>
    <w:rsid w:val="001650BA"/>
    <w:rsid w:val="001651C0"/>
    <w:rsid w:val="001652A5"/>
    <w:rsid w:val="001657FD"/>
    <w:rsid w:val="00165BCE"/>
    <w:rsid w:val="00165BF5"/>
    <w:rsid w:val="00165CE2"/>
    <w:rsid w:val="00165D20"/>
    <w:rsid w:val="00165D21"/>
    <w:rsid w:val="00165E02"/>
    <w:rsid w:val="00165E4E"/>
    <w:rsid w:val="00165ECF"/>
    <w:rsid w:val="0016638F"/>
    <w:rsid w:val="00166485"/>
    <w:rsid w:val="001664C2"/>
    <w:rsid w:val="001664F0"/>
    <w:rsid w:val="0016651D"/>
    <w:rsid w:val="00166699"/>
    <w:rsid w:val="0016671F"/>
    <w:rsid w:val="00166F4E"/>
    <w:rsid w:val="00166FE5"/>
    <w:rsid w:val="00167126"/>
    <w:rsid w:val="00167327"/>
    <w:rsid w:val="001674E4"/>
    <w:rsid w:val="00167554"/>
    <w:rsid w:val="001675E1"/>
    <w:rsid w:val="00167622"/>
    <w:rsid w:val="00167AB9"/>
    <w:rsid w:val="00167B0D"/>
    <w:rsid w:val="00167B0E"/>
    <w:rsid w:val="00167DFB"/>
    <w:rsid w:val="00167ECA"/>
    <w:rsid w:val="00167FF8"/>
    <w:rsid w:val="001700A3"/>
    <w:rsid w:val="001700EF"/>
    <w:rsid w:val="00170184"/>
    <w:rsid w:val="001706F3"/>
    <w:rsid w:val="001707DA"/>
    <w:rsid w:val="00170931"/>
    <w:rsid w:val="00170A11"/>
    <w:rsid w:val="00170B2E"/>
    <w:rsid w:val="00170E0E"/>
    <w:rsid w:val="00170EB6"/>
    <w:rsid w:val="00170F16"/>
    <w:rsid w:val="0017131D"/>
    <w:rsid w:val="001714BE"/>
    <w:rsid w:val="00171649"/>
    <w:rsid w:val="0017181D"/>
    <w:rsid w:val="0017182A"/>
    <w:rsid w:val="00171855"/>
    <w:rsid w:val="00171869"/>
    <w:rsid w:val="001718F0"/>
    <w:rsid w:val="00171A4A"/>
    <w:rsid w:val="00171D83"/>
    <w:rsid w:val="00171DB8"/>
    <w:rsid w:val="00171E72"/>
    <w:rsid w:val="00172102"/>
    <w:rsid w:val="00172152"/>
    <w:rsid w:val="00172530"/>
    <w:rsid w:val="00172534"/>
    <w:rsid w:val="00172579"/>
    <w:rsid w:val="00172790"/>
    <w:rsid w:val="00172837"/>
    <w:rsid w:val="0017285D"/>
    <w:rsid w:val="0017290F"/>
    <w:rsid w:val="00172997"/>
    <w:rsid w:val="00172E01"/>
    <w:rsid w:val="00173192"/>
    <w:rsid w:val="0017319F"/>
    <w:rsid w:val="001732E8"/>
    <w:rsid w:val="0017341E"/>
    <w:rsid w:val="001734EA"/>
    <w:rsid w:val="0017354F"/>
    <w:rsid w:val="0017370B"/>
    <w:rsid w:val="0017372A"/>
    <w:rsid w:val="00173931"/>
    <w:rsid w:val="00173A12"/>
    <w:rsid w:val="00173ACC"/>
    <w:rsid w:val="00173BA8"/>
    <w:rsid w:val="00173BDD"/>
    <w:rsid w:val="00173C18"/>
    <w:rsid w:val="00173D2D"/>
    <w:rsid w:val="00173DA0"/>
    <w:rsid w:val="00173EEE"/>
    <w:rsid w:val="00174128"/>
    <w:rsid w:val="001741B0"/>
    <w:rsid w:val="00174262"/>
    <w:rsid w:val="00174487"/>
    <w:rsid w:val="00174654"/>
    <w:rsid w:val="001747C9"/>
    <w:rsid w:val="00174A38"/>
    <w:rsid w:val="00174BD3"/>
    <w:rsid w:val="0017531F"/>
    <w:rsid w:val="001755C0"/>
    <w:rsid w:val="00175716"/>
    <w:rsid w:val="00175750"/>
    <w:rsid w:val="00175751"/>
    <w:rsid w:val="001757CF"/>
    <w:rsid w:val="00175834"/>
    <w:rsid w:val="0017594E"/>
    <w:rsid w:val="001759F0"/>
    <w:rsid w:val="00175B4E"/>
    <w:rsid w:val="00175B93"/>
    <w:rsid w:val="00175EF8"/>
    <w:rsid w:val="00175FFE"/>
    <w:rsid w:val="001763AD"/>
    <w:rsid w:val="0017650F"/>
    <w:rsid w:val="00176544"/>
    <w:rsid w:val="001766FE"/>
    <w:rsid w:val="00176729"/>
    <w:rsid w:val="00176818"/>
    <w:rsid w:val="00176843"/>
    <w:rsid w:val="00176866"/>
    <w:rsid w:val="00176982"/>
    <w:rsid w:val="0017699A"/>
    <w:rsid w:val="00176A79"/>
    <w:rsid w:val="00176B40"/>
    <w:rsid w:val="00176BF2"/>
    <w:rsid w:val="00176D5A"/>
    <w:rsid w:val="0017701C"/>
    <w:rsid w:val="001770C3"/>
    <w:rsid w:val="00177329"/>
    <w:rsid w:val="0017777A"/>
    <w:rsid w:val="00177A23"/>
    <w:rsid w:val="00177BF4"/>
    <w:rsid w:val="00180137"/>
    <w:rsid w:val="001807FE"/>
    <w:rsid w:val="001808C4"/>
    <w:rsid w:val="001808EF"/>
    <w:rsid w:val="00180912"/>
    <w:rsid w:val="00180DF0"/>
    <w:rsid w:val="00180EBC"/>
    <w:rsid w:val="00181176"/>
    <w:rsid w:val="00181402"/>
    <w:rsid w:val="0018143C"/>
    <w:rsid w:val="00181571"/>
    <w:rsid w:val="001815C1"/>
    <w:rsid w:val="0018179E"/>
    <w:rsid w:val="00181892"/>
    <w:rsid w:val="00182361"/>
    <w:rsid w:val="00182C1A"/>
    <w:rsid w:val="00182E2E"/>
    <w:rsid w:val="00183173"/>
    <w:rsid w:val="00183198"/>
    <w:rsid w:val="0018322B"/>
    <w:rsid w:val="001833B8"/>
    <w:rsid w:val="001835E7"/>
    <w:rsid w:val="00183622"/>
    <w:rsid w:val="00183698"/>
    <w:rsid w:val="0018370C"/>
    <w:rsid w:val="00183C52"/>
    <w:rsid w:val="00183D1B"/>
    <w:rsid w:val="00183FB7"/>
    <w:rsid w:val="0018414A"/>
    <w:rsid w:val="001841C2"/>
    <w:rsid w:val="0018463E"/>
    <w:rsid w:val="0018471E"/>
    <w:rsid w:val="001848F2"/>
    <w:rsid w:val="0018492B"/>
    <w:rsid w:val="00184DEF"/>
    <w:rsid w:val="00184F10"/>
    <w:rsid w:val="00184F2A"/>
    <w:rsid w:val="00184FBC"/>
    <w:rsid w:val="001851BF"/>
    <w:rsid w:val="00185282"/>
    <w:rsid w:val="00185288"/>
    <w:rsid w:val="00185333"/>
    <w:rsid w:val="0018580F"/>
    <w:rsid w:val="001858FB"/>
    <w:rsid w:val="001859E1"/>
    <w:rsid w:val="00185CE2"/>
    <w:rsid w:val="00185E16"/>
    <w:rsid w:val="00185EFF"/>
    <w:rsid w:val="00185F72"/>
    <w:rsid w:val="001863D8"/>
    <w:rsid w:val="001863E8"/>
    <w:rsid w:val="00186912"/>
    <w:rsid w:val="00186925"/>
    <w:rsid w:val="0018693F"/>
    <w:rsid w:val="00186ABC"/>
    <w:rsid w:val="00186BDE"/>
    <w:rsid w:val="00186DC2"/>
    <w:rsid w:val="00186E3E"/>
    <w:rsid w:val="00186E82"/>
    <w:rsid w:val="00187073"/>
    <w:rsid w:val="001870A0"/>
    <w:rsid w:val="00187227"/>
    <w:rsid w:val="001873EC"/>
    <w:rsid w:val="00187480"/>
    <w:rsid w:val="0018764B"/>
    <w:rsid w:val="0018787A"/>
    <w:rsid w:val="001878D0"/>
    <w:rsid w:val="00187A21"/>
    <w:rsid w:val="00187A6A"/>
    <w:rsid w:val="00187B46"/>
    <w:rsid w:val="00187B6B"/>
    <w:rsid w:val="00187C6B"/>
    <w:rsid w:val="00190190"/>
    <w:rsid w:val="001902A1"/>
    <w:rsid w:val="001902E0"/>
    <w:rsid w:val="00190409"/>
    <w:rsid w:val="00190493"/>
    <w:rsid w:val="001904D9"/>
    <w:rsid w:val="001905FB"/>
    <w:rsid w:val="0019062A"/>
    <w:rsid w:val="00190647"/>
    <w:rsid w:val="00190961"/>
    <w:rsid w:val="00190A28"/>
    <w:rsid w:val="00190A63"/>
    <w:rsid w:val="00190AE7"/>
    <w:rsid w:val="00190B28"/>
    <w:rsid w:val="001910A7"/>
    <w:rsid w:val="0019110C"/>
    <w:rsid w:val="00191422"/>
    <w:rsid w:val="00191616"/>
    <w:rsid w:val="00191992"/>
    <w:rsid w:val="00191BB3"/>
    <w:rsid w:val="00191FA0"/>
    <w:rsid w:val="00191FA1"/>
    <w:rsid w:val="00192003"/>
    <w:rsid w:val="00192017"/>
    <w:rsid w:val="001920A2"/>
    <w:rsid w:val="0019213A"/>
    <w:rsid w:val="0019248F"/>
    <w:rsid w:val="00192904"/>
    <w:rsid w:val="00192929"/>
    <w:rsid w:val="001929F0"/>
    <w:rsid w:val="00192DA3"/>
    <w:rsid w:val="00192DC5"/>
    <w:rsid w:val="00192F7D"/>
    <w:rsid w:val="00192F8F"/>
    <w:rsid w:val="00193409"/>
    <w:rsid w:val="00193435"/>
    <w:rsid w:val="0019346C"/>
    <w:rsid w:val="0019349C"/>
    <w:rsid w:val="001934A5"/>
    <w:rsid w:val="00193543"/>
    <w:rsid w:val="001936B8"/>
    <w:rsid w:val="00193723"/>
    <w:rsid w:val="0019372E"/>
    <w:rsid w:val="00193845"/>
    <w:rsid w:val="00193940"/>
    <w:rsid w:val="00193997"/>
    <w:rsid w:val="00193A1A"/>
    <w:rsid w:val="00193A2E"/>
    <w:rsid w:val="00193CCC"/>
    <w:rsid w:val="00193DB6"/>
    <w:rsid w:val="00194067"/>
    <w:rsid w:val="00194472"/>
    <w:rsid w:val="00194630"/>
    <w:rsid w:val="00194ACB"/>
    <w:rsid w:val="00194C41"/>
    <w:rsid w:val="00194C96"/>
    <w:rsid w:val="00194E4B"/>
    <w:rsid w:val="00194F12"/>
    <w:rsid w:val="0019505B"/>
    <w:rsid w:val="0019521D"/>
    <w:rsid w:val="001954FD"/>
    <w:rsid w:val="001955FD"/>
    <w:rsid w:val="001958B8"/>
    <w:rsid w:val="00195D94"/>
    <w:rsid w:val="00195ED3"/>
    <w:rsid w:val="001960F8"/>
    <w:rsid w:val="0019662E"/>
    <w:rsid w:val="0019662F"/>
    <w:rsid w:val="001966B0"/>
    <w:rsid w:val="0019685C"/>
    <w:rsid w:val="001969F7"/>
    <w:rsid w:val="00196A33"/>
    <w:rsid w:val="00196B6B"/>
    <w:rsid w:val="00196FFB"/>
    <w:rsid w:val="00197164"/>
    <w:rsid w:val="00197311"/>
    <w:rsid w:val="00197560"/>
    <w:rsid w:val="00197632"/>
    <w:rsid w:val="0019774E"/>
    <w:rsid w:val="00197B7A"/>
    <w:rsid w:val="00197B88"/>
    <w:rsid w:val="00197CA6"/>
    <w:rsid w:val="00197CF3"/>
    <w:rsid w:val="00197CF7"/>
    <w:rsid w:val="00197E01"/>
    <w:rsid w:val="00197F76"/>
    <w:rsid w:val="001A001F"/>
    <w:rsid w:val="001A009D"/>
    <w:rsid w:val="001A017F"/>
    <w:rsid w:val="001A0348"/>
    <w:rsid w:val="001A036B"/>
    <w:rsid w:val="001A0646"/>
    <w:rsid w:val="001A06D3"/>
    <w:rsid w:val="001A0723"/>
    <w:rsid w:val="001A081B"/>
    <w:rsid w:val="001A08D8"/>
    <w:rsid w:val="001A0B3B"/>
    <w:rsid w:val="001A0F46"/>
    <w:rsid w:val="001A167F"/>
    <w:rsid w:val="001A16CD"/>
    <w:rsid w:val="001A1783"/>
    <w:rsid w:val="001A17F4"/>
    <w:rsid w:val="001A1DCB"/>
    <w:rsid w:val="001A1E77"/>
    <w:rsid w:val="001A202D"/>
    <w:rsid w:val="001A2054"/>
    <w:rsid w:val="001A2101"/>
    <w:rsid w:val="001A2208"/>
    <w:rsid w:val="001A2332"/>
    <w:rsid w:val="001A2C32"/>
    <w:rsid w:val="001A2DFE"/>
    <w:rsid w:val="001A2F98"/>
    <w:rsid w:val="001A31E0"/>
    <w:rsid w:val="001A3428"/>
    <w:rsid w:val="001A368F"/>
    <w:rsid w:val="001A36AF"/>
    <w:rsid w:val="001A3B33"/>
    <w:rsid w:val="001A3E86"/>
    <w:rsid w:val="001A3EDC"/>
    <w:rsid w:val="001A408D"/>
    <w:rsid w:val="001A4100"/>
    <w:rsid w:val="001A4132"/>
    <w:rsid w:val="001A4164"/>
    <w:rsid w:val="001A42CA"/>
    <w:rsid w:val="001A4394"/>
    <w:rsid w:val="001A4838"/>
    <w:rsid w:val="001A49C0"/>
    <w:rsid w:val="001A49E4"/>
    <w:rsid w:val="001A4B6B"/>
    <w:rsid w:val="001A4B72"/>
    <w:rsid w:val="001A4FC2"/>
    <w:rsid w:val="001A4FCE"/>
    <w:rsid w:val="001A5244"/>
    <w:rsid w:val="001A53C2"/>
    <w:rsid w:val="001A559F"/>
    <w:rsid w:val="001A5624"/>
    <w:rsid w:val="001A5648"/>
    <w:rsid w:val="001A569C"/>
    <w:rsid w:val="001A577F"/>
    <w:rsid w:val="001A58E1"/>
    <w:rsid w:val="001A58FE"/>
    <w:rsid w:val="001A5A5F"/>
    <w:rsid w:val="001A5CC5"/>
    <w:rsid w:val="001A5D92"/>
    <w:rsid w:val="001A5E9E"/>
    <w:rsid w:val="001A5F61"/>
    <w:rsid w:val="001A6159"/>
    <w:rsid w:val="001A633C"/>
    <w:rsid w:val="001A6392"/>
    <w:rsid w:val="001A65E4"/>
    <w:rsid w:val="001A6741"/>
    <w:rsid w:val="001A6859"/>
    <w:rsid w:val="001A68BD"/>
    <w:rsid w:val="001A69E3"/>
    <w:rsid w:val="001A6B23"/>
    <w:rsid w:val="001A6BBC"/>
    <w:rsid w:val="001A6C02"/>
    <w:rsid w:val="001A6C38"/>
    <w:rsid w:val="001A6DF9"/>
    <w:rsid w:val="001A6E41"/>
    <w:rsid w:val="001A700F"/>
    <w:rsid w:val="001A71B6"/>
    <w:rsid w:val="001A71D3"/>
    <w:rsid w:val="001A7467"/>
    <w:rsid w:val="001A77B4"/>
    <w:rsid w:val="001A77D1"/>
    <w:rsid w:val="001A7BB9"/>
    <w:rsid w:val="001A7ED9"/>
    <w:rsid w:val="001B0010"/>
    <w:rsid w:val="001B0076"/>
    <w:rsid w:val="001B0222"/>
    <w:rsid w:val="001B0331"/>
    <w:rsid w:val="001B034F"/>
    <w:rsid w:val="001B0473"/>
    <w:rsid w:val="001B05EE"/>
    <w:rsid w:val="001B05FA"/>
    <w:rsid w:val="001B0757"/>
    <w:rsid w:val="001B07F4"/>
    <w:rsid w:val="001B094E"/>
    <w:rsid w:val="001B0B58"/>
    <w:rsid w:val="001B0BCC"/>
    <w:rsid w:val="001B0CF2"/>
    <w:rsid w:val="001B0F2F"/>
    <w:rsid w:val="001B0F94"/>
    <w:rsid w:val="001B1049"/>
    <w:rsid w:val="001B137A"/>
    <w:rsid w:val="001B14DD"/>
    <w:rsid w:val="001B1642"/>
    <w:rsid w:val="001B1674"/>
    <w:rsid w:val="001B16E5"/>
    <w:rsid w:val="001B17E0"/>
    <w:rsid w:val="001B1807"/>
    <w:rsid w:val="001B197A"/>
    <w:rsid w:val="001B1A07"/>
    <w:rsid w:val="001B1BA9"/>
    <w:rsid w:val="001B1E27"/>
    <w:rsid w:val="001B1E4B"/>
    <w:rsid w:val="001B21C6"/>
    <w:rsid w:val="001B23AA"/>
    <w:rsid w:val="001B2430"/>
    <w:rsid w:val="001B254E"/>
    <w:rsid w:val="001B2579"/>
    <w:rsid w:val="001B2632"/>
    <w:rsid w:val="001B267B"/>
    <w:rsid w:val="001B26F0"/>
    <w:rsid w:val="001B2B69"/>
    <w:rsid w:val="001B2D3C"/>
    <w:rsid w:val="001B2E3E"/>
    <w:rsid w:val="001B2E83"/>
    <w:rsid w:val="001B2E89"/>
    <w:rsid w:val="001B2E91"/>
    <w:rsid w:val="001B2F86"/>
    <w:rsid w:val="001B2FDE"/>
    <w:rsid w:val="001B3110"/>
    <w:rsid w:val="001B313B"/>
    <w:rsid w:val="001B31BB"/>
    <w:rsid w:val="001B31FB"/>
    <w:rsid w:val="001B32EC"/>
    <w:rsid w:val="001B3933"/>
    <w:rsid w:val="001B3A7A"/>
    <w:rsid w:val="001B3C1C"/>
    <w:rsid w:val="001B3D35"/>
    <w:rsid w:val="001B3D74"/>
    <w:rsid w:val="001B40A3"/>
    <w:rsid w:val="001B43D4"/>
    <w:rsid w:val="001B4893"/>
    <w:rsid w:val="001B4897"/>
    <w:rsid w:val="001B4A34"/>
    <w:rsid w:val="001B4A8F"/>
    <w:rsid w:val="001B4D6A"/>
    <w:rsid w:val="001B4E16"/>
    <w:rsid w:val="001B4E1C"/>
    <w:rsid w:val="001B4F85"/>
    <w:rsid w:val="001B5030"/>
    <w:rsid w:val="001B50D7"/>
    <w:rsid w:val="001B52B7"/>
    <w:rsid w:val="001B536B"/>
    <w:rsid w:val="001B5590"/>
    <w:rsid w:val="001B5654"/>
    <w:rsid w:val="001B57D4"/>
    <w:rsid w:val="001B5996"/>
    <w:rsid w:val="001B5A7A"/>
    <w:rsid w:val="001B5BA0"/>
    <w:rsid w:val="001B5C07"/>
    <w:rsid w:val="001B5D6B"/>
    <w:rsid w:val="001B5DDC"/>
    <w:rsid w:val="001B5E22"/>
    <w:rsid w:val="001B5E9F"/>
    <w:rsid w:val="001B5F7B"/>
    <w:rsid w:val="001B602B"/>
    <w:rsid w:val="001B60D7"/>
    <w:rsid w:val="001B6354"/>
    <w:rsid w:val="001B6355"/>
    <w:rsid w:val="001B64F0"/>
    <w:rsid w:val="001B65BC"/>
    <w:rsid w:val="001B6921"/>
    <w:rsid w:val="001B6A77"/>
    <w:rsid w:val="001B6B14"/>
    <w:rsid w:val="001B6C77"/>
    <w:rsid w:val="001B6F23"/>
    <w:rsid w:val="001B709A"/>
    <w:rsid w:val="001B72C6"/>
    <w:rsid w:val="001B76EE"/>
    <w:rsid w:val="001B775F"/>
    <w:rsid w:val="001B7B47"/>
    <w:rsid w:val="001B7BBA"/>
    <w:rsid w:val="001B7C55"/>
    <w:rsid w:val="001B7EA1"/>
    <w:rsid w:val="001B7F49"/>
    <w:rsid w:val="001C0024"/>
    <w:rsid w:val="001C0171"/>
    <w:rsid w:val="001C01D8"/>
    <w:rsid w:val="001C02E2"/>
    <w:rsid w:val="001C06C2"/>
    <w:rsid w:val="001C0726"/>
    <w:rsid w:val="001C07DC"/>
    <w:rsid w:val="001C07E9"/>
    <w:rsid w:val="001C09C6"/>
    <w:rsid w:val="001C09F5"/>
    <w:rsid w:val="001C0A31"/>
    <w:rsid w:val="001C0B99"/>
    <w:rsid w:val="001C0F2A"/>
    <w:rsid w:val="001C0F97"/>
    <w:rsid w:val="001C11BD"/>
    <w:rsid w:val="001C1210"/>
    <w:rsid w:val="001C127F"/>
    <w:rsid w:val="001C16CE"/>
    <w:rsid w:val="001C1886"/>
    <w:rsid w:val="001C18CA"/>
    <w:rsid w:val="001C1A00"/>
    <w:rsid w:val="001C1ACE"/>
    <w:rsid w:val="001C1D56"/>
    <w:rsid w:val="001C1EE3"/>
    <w:rsid w:val="001C201C"/>
    <w:rsid w:val="001C2281"/>
    <w:rsid w:val="001C234D"/>
    <w:rsid w:val="001C294B"/>
    <w:rsid w:val="001C29C2"/>
    <w:rsid w:val="001C2AE8"/>
    <w:rsid w:val="001C2B8A"/>
    <w:rsid w:val="001C2BEE"/>
    <w:rsid w:val="001C2E71"/>
    <w:rsid w:val="001C3269"/>
    <w:rsid w:val="001C3292"/>
    <w:rsid w:val="001C34A8"/>
    <w:rsid w:val="001C351D"/>
    <w:rsid w:val="001C3573"/>
    <w:rsid w:val="001C36A1"/>
    <w:rsid w:val="001C3797"/>
    <w:rsid w:val="001C3972"/>
    <w:rsid w:val="001C3D00"/>
    <w:rsid w:val="001C3E91"/>
    <w:rsid w:val="001C3F47"/>
    <w:rsid w:val="001C401A"/>
    <w:rsid w:val="001C4219"/>
    <w:rsid w:val="001C45CE"/>
    <w:rsid w:val="001C461A"/>
    <w:rsid w:val="001C4705"/>
    <w:rsid w:val="001C474A"/>
    <w:rsid w:val="001C4BC1"/>
    <w:rsid w:val="001C4BE9"/>
    <w:rsid w:val="001C4E5F"/>
    <w:rsid w:val="001C4F0E"/>
    <w:rsid w:val="001C4F48"/>
    <w:rsid w:val="001C4F61"/>
    <w:rsid w:val="001C4FBF"/>
    <w:rsid w:val="001C50CC"/>
    <w:rsid w:val="001C50D4"/>
    <w:rsid w:val="001C50E2"/>
    <w:rsid w:val="001C5186"/>
    <w:rsid w:val="001C537F"/>
    <w:rsid w:val="001C5625"/>
    <w:rsid w:val="001C564C"/>
    <w:rsid w:val="001C5A7D"/>
    <w:rsid w:val="001C5CE7"/>
    <w:rsid w:val="001C5FC0"/>
    <w:rsid w:val="001C6203"/>
    <w:rsid w:val="001C6878"/>
    <w:rsid w:val="001C69F6"/>
    <w:rsid w:val="001C6B57"/>
    <w:rsid w:val="001C6C08"/>
    <w:rsid w:val="001C6C72"/>
    <w:rsid w:val="001C6CA9"/>
    <w:rsid w:val="001C6CDE"/>
    <w:rsid w:val="001C70A8"/>
    <w:rsid w:val="001C71FD"/>
    <w:rsid w:val="001C731A"/>
    <w:rsid w:val="001C74E5"/>
    <w:rsid w:val="001C7797"/>
    <w:rsid w:val="001C7B08"/>
    <w:rsid w:val="001C7BBA"/>
    <w:rsid w:val="001C7CEF"/>
    <w:rsid w:val="001C7EDF"/>
    <w:rsid w:val="001D01DA"/>
    <w:rsid w:val="001D0AB0"/>
    <w:rsid w:val="001D0B52"/>
    <w:rsid w:val="001D0B99"/>
    <w:rsid w:val="001D0BC0"/>
    <w:rsid w:val="001D126F"/>
    <w:rsid w:val="001D13EC"/>
    <w:rsid w:val="001D145A"/>
    <w:rsid w:val="001D14CF"/>
    <w:rsid w:val="001D15A7"/>
    <w:rsid w:val="001D16FA"/>
    <w:rsid w:val="001D17E0"/>
    <w:rsid w:val="001D18FE"/>
    <w:rsid w:val="001D1A0A"/>
    <w:rsid w:val="001D1AF4"/>
    <w:rsid w:val="001D1C12"/>
    <w:rsid w:val="001D1D58"/>
    <w:rsid w:val="001D1EA0"/>
    <w:rsid w:val="001D1EDE"/>
    <w:rsid w:val="001D1F99"/>
    <w:rsid w:val="001D1FF5"/>
    <w:rsid w:val="001D1FFA"/>
    <w:rsid w:val="001D258F"/>
    <w:rsid w:val="001D2668"/>
    <w:rsid w:val="001D272C"/>
    <w:rsid w:val="001D279B"/>
    <w:rsid w:val="001D2869"/>
    <w:rsid w:val="001D2AAA"/>
    <w:rsid w:val="001D2CDA"/>
    <w:rsid w:val="001D3257"/>
    <w:rsid w:val="001D32EB"/>
    <w:rsid w:val="001D33A2"/>
    <w:rsid w:val="001D3432"/>
    <w:rsid w:val="001D396F"/>
    <w:rsid w:val="001D3BD0"/>
    <w:rsid w:val="001D3CC0"/>
    <w:rsid w:val="001D3DAE"/>
    <w:rsid w:val="001D3F23"/>
    <w:rsid w:val="001D40A0"/>
    <w:rsid w:val="001D4164"/>
    <w:rsid w:val="001D45C9"/>
    <w:rsid w:val="001D484E"/>
    <w:rsid w:val="001D485D"/>
    <w:rsid w:val="001D4AFF"/>
    <w:rsid w:val="001D4F6C"/>
    <w:rsid w:val="001D5167"/>
    <w:rsid w:val="001D5197"/>
    <w:rsid w:val="001D51E7"/>
    <w:rsid w:val="001D525C"/>
    <w:rsid w:val="001D550D"/>
    <w:rsid w:val="001D55C8"/>
    <w:rsid w:val="001D5601"/>
    <w:rsid w:val="001D5D49"/>
    <w:rsid w:val="001D5F5D"/>
    <w:rsid w:val="001D602C"/>
    <w:rsid w:val="001D60BD"/>
    <w:rsid w:val="001D62B2"/>
    <w:rsid w:val="001D6419"/>
    <w:rsid w:val="001D6565"/>
    <w:rsid w:val="001D66C8"/>
    <w:rsid w:val="001D67F3"/>
    <w:rsid w:val="001D6A1A"/>
    <w:rsid w:val="001D6C14"/>
    <w:rsid w:val="001D6C55"/>
    <w:rsid w:val="001D6C5A"/>
    <w:rsid w:val="001D6CC6"/>
    <w:rsid w:val="001D6FD6"/>
    <w:rsid w:val="001D7541"/>
    <w:rsid w:val="001D75D4"/>
    <w:rsid w:val="001D761B"/>
    <w:rsid w:val="001D7915"/>
    <w:rsid w:val="001D796C"/>
    <w:rsid w:val="001D7B0C"/>
    <w:rsid w:val="001D7EEF"/>
    <w:rsid w:val="001D7F72"/>
    <w:rsid w:val="001D7FB6"/>
    <w:rsid w:val="001E02DF"/>
    <w:rsid w:val="001E0387"/>
    <w:rsid w:val="001E0542"/>
    <w:rsid w:val="001E0659"/>
    <w:rsid w:val="001E0811"/>
    <w:rsid w:val="001E09EC"/>
    <w:rsid w:val="001E0CAB"/>
    <w:rsid w:val="001E0CBF"/>
    <w:rsid w:val="001E0ED5"/>
    <w:rsid w:val="001E128E"/>
    <w:rsid w:val="001E12A5"/>
    <w:rsid w:val="001E15A2"/>
    <w:rsid w:val="001E166A"/>
    <w:rsid w:val="001E1829"/>
    <w:rsid w:val="001E1A6B"/>
    <w:rsid w:val="001E1C0E"/>
    <w:rsid w:val="001E1DCD"/>
    <w:rsid w:val="001E23E9"/>
    <w:rsid w:val="001E2614"/>
    <w:rsid w:val="001E261D"/>
    <w:rsid w:val="001E2998"/>
    <w:rsid w:val="001E2CE1"/>
    <w:rsid w:val="001E2D24"/>
    <w:rsid w:val="001E2D43"/>
    <w:rsid w:val="001E2E79"/>
    <w:rsid w:val="001E2ED9"/>
    <w:rsid w:val="001E3096"/>
    <w:rsid w:val="001E3361"/>
    <w:rsid w:val="001E35CE"/>
    <w:rsid w:val="001E38CE"/>
    <w:rsid w:val="001E3AFE"/>
    <w:rsid w:val="001E3BEA"/>
    <w:rsid w:val="001E3D25"/>
    <w:rsid w:val="001E3DD7"/>
    <w:rsid w:val="001E3E62"/>
    <w:rsid w:val="001E3EB2"/>
    <w:rsid w:val="001E3EEF"/>
    <w:rsid w:val="001E414C"/>
    <w:rsid w:val="001E438D"/>
    <w:rsid w:val="001E4567"/>
    <w:rsid w:val="001E4780"/>
    <w:rsid w:val="001E4BD1"/>
    <w:rsid w:val="001E4E1A"/>
    <w:rsid w:val="001E4F47"/>
    <w:rsid w:val="001E51B0"/>
    <w:rsid w:val="001E531A"/>
    <w:rsid w:val="001E5423"/>
    <w:rsid w:val="001E5444"/>
    <w:rsid w:val="001E5631"/>
    <w:rsid w:val="001E56B8"/>
    <w:rsid w:val="001E5749"/>
    <w:rsid w:val="001E5868"/>
    <w:rsid w:val="001E58C0"/>
    <w:rsid w:val="001E598C"/>
    <w:rsid w:val="001E5A10"/>
    <w:rsid w:val="001E5B23"/>
    <w:rsid w:val="001E5B7A"/>
    <w:rsid w:val="001E5C46"/>
    <w:rsid w:val="001E6154"/>
    <w:rsid w:val="001E622A"/>
    <w:rsid w:val="001E6729"/>
    <w:rsid w:val="001E674C"/>
    <w:rsid w:val="001E67E3"/>
    <w:rsid w:val="001E6BE5"/>
    <w:rsid w:val="001E7250"/>
    <w:rsid w:val="001E7266"/>
    <w:rsid w:val="001E7604"/>
    <w:rsid w:val="001E774F"/>
    <w:rsid w:val="001E7CC9"/>
    <w:rsid w:val="001E7D6D"/>
    <w:rsid w:val="001E7F15"/>
    <w:rsid w:val="001F0060"/>
    <w:rsid w:val="001F0271"/>
    <w:rsid w:val="001F0353"/>
    <w:rsid w:val="001F03D3"/>
    <w:rsid w:val="001F0490"/>
    <w:rsid w:val="001F052F"/>
    <w:rsid w:val="001F0595"/>
    <w:rsid w:val="001F083B"/>
    <w:rsid w:val="001F08D0"/>
    <w:rsid w:val="001F092A"/>
    <w:rsid w:val="001F09CA"/>
    <w:rsid w:val="001F0CCA"/>
    <w:rsid w:val="001F0DE6"/>
    <w:rsid w:val="001F0FED"/>
    <w:rsid w:val="001F0FFC"/>
    <w:rsid w:val="001F103C"/>
    <w:rsid w:val="001F131C"/>
    <w:rsid w:val="001F150B"/>
    <w:rsid w:val="001F17B9"/>
    <w:rsid w:val="001F1A3D"/>
    <w:rsid w:val="001F1B35"/>
    <w:rsid w:val="001F1C99"/>
    <w:rsid w:val="001F1D76"/>
    <w:rsid w:val="001F1E35"/>
    <w:rsid w:val="001F2008"/>
    <w:rsid w:val="001F205E"/>
    <w:rsid w:val="001F211D"/>
    <w:rsid w:val="001F2190"/>
    <w:rsid w:val="001F2250"/>
    <w:rsid w:val="001F2262"/>
    <w:rsid w:val="001F227C"/>
    <w:rsid w:val="001F2452"/>
    <w:rsid w:val="001F27E4"/>
    <w:rsid w:val="001F2927"/>
    <w:rsid w:val="001F2BF4"/>
    <w:rsid w:val="001F2CBA"/>
    <w:rsid w:val="001F2E2D"/>
    <w:rsid w:val="001F2F66"/>
    <w:rsid w:val="001F308C"/>
    <w:rsid w:val="001F31C7"/>
    <w:rsid w:val="001F322E"/>
    <w:rsid w:val="001F37A7"/>
    <w:rsid w:val="001F37CD"/>
    <w:rsid w:val="001F38C0"/>
    <w:rsid w:val="001F3989"/>
    <w:rsid w:val="001F3D34"/>
    <w:rsid w:val="001F3F94"/>
    <w:rsid w:val="001F40C1"/>
    <w:rsid w:val="001F4110"/>
    <w:rsid w:val="001F4115"/>
    <w:rsid w:val="001F4286"/>
    <w:rsid w:val="001F4386"/>
    <w:rsid w:val="001F4441"/>
    <w:rsid w:val="001F4775"/>
    <w:rsid w:val="001F4811"/>
    <w:rsid w:val="001F49B0"/>
    <w:rsid w:val="001F4D81"/>
    <w:rsid w:val="001F50FF"/>
    <w:rsid w:val="001F535C"/>
    <w:rsid w:val="001F5917"/>
    <w:rsid w:val="001F5A61"/>
    <w:rsid w:val="001F5D13"/>
    <w:rsid w:val="001F5D8F"/>
    <w:rsid w:val="001F60AD"/>
    <w:rsid w:val="001F63FD"/>
    <w:rsid w:val="001F65AB"/>
    <w:rsid w:val="001F69F5"/>
    <w:rsid w:val="001F6A57"/>
    <w:rsid w:val="001F7090"/>
    <w:rsid w:val="001F725A"/>
    <w:rsid w:val="001F72AC"/>
    <w:rsid w:val="001F74F9"/>
    <w:rsid w:val="001F7747"/>
    <w:rsid w:val="001F77FA"/>
    <w:rsid w:val="001F7AB5"/>
    <w:rsid w:val="001F7AC3"/>
    <w:rsid w:val="001F7BC0"/>
    <w:rsid w:val="001F7DEA"/>
    <w:rsid w:val="001F7EE7"/>
    <w:rsid w:val="00200106"/>
    <w:rsid w:val="00200220"/>
    <w:rsid w:val="00200254"/>
    <w:rsid w:val="002004C7"/>
    <w:rsid w:val="00200843"/>
    <w:rsid w:val="00200A46"/>
    <w:rsid w:val="00200C7B"/>
    <w:rsid w:val="00200DD1"/>
    <w:rsid w:val="002011FB"/>
    <w:rsid w:val="0020135E"/>
    <w:rsid w:val="002013E4"/>
    <w:rsid w:val="0020140E"/>
    <w:rsid w:val="00201507"/>
    <w:rsid w:val="00201692"/>
    <w:rsid w:val="002017E9"/>
    <w:rsid w:val="0020185B"/>
    <w:rsid w:val="00201AEA"/>
    <w:rsid w:val="00201C07"/>
    <w:rsid w:val="00201E7B"/>
    <w:rsid w:val="00201EB4"/>
    <w:rsid w:val="00201F31"/>
    <w:rsid w:val="002021E5"/>
    <w:rsid w:val="00202383"/>
    <w:rsid w:val="00202484"/>
    <w:rsid w:val="0020268E"/>
    <w:rsid w:val="0020276F"/>
    <w:rsid w:val="00202AF0"/>
    <w:rsid w:val="00202C41"/>
    <w:rsid w:val="00202CA1"/>
    <w:rsid w:val="00202EBD"/>
    <w:rsid w:val="002031C4"/>
    <w:rsid w:val="0020343B"/>
    <w:rsid w:val="00203686"/>
    <w:rsid w:val="00203A48"/>
    <w:rsid w:val="00203A49"/>
    <w:rsid w:val="00203A65"/>
    <w:rsid w:val="00203C65"/>
    <w:rsid w:val="0020428C"/>
    <w:rsid w:val="002043CC"/>
    <w:rsid w:val="002043F8"/>
    <w:rsid w:val="00204509"/>
    <w:rsid w:val="00204801"/>
    <w:rsid w:val="002048A6"/>
    <w:rsid w:val="002048E2"/>
    <w:rsid w:val="00204941"/>
    <w:rsid w:val="00204A9F"/>
    <w:rsid w:val="00204AD7"/>
    <w:rsid w:val="00204BCC"/>
    <w:rsid w:val="00204BF1"/>
    <w:rsid w:val="00204D08"/>
    <w:rsid w:val="00204D71"/>
    <w:rsid w:val="00204E45"/>
    <w:rsid w:val="0020525F"/>
    <w:rsid w:val="002052DB"/>
    <w:rsid w:val="00205670"/>
    <w:rsid w:val="0020583E"/>
    <w:rsid w:val="00205D90"/>
    <w:rsid w:val="00206071"/>
    <w:rsid w:val="0020608F"/>
    <w:rsid w:val="00206160"/>
    <w:rsid w:val="002061FD"/>
    <w:rsid w:val="002063C6"/>
    <w:rsid w:val="002064AC"/>
    <w:rsid w:val="002064C5"/>
    <w:rsid w:val="00206561"/>
    <w:rsid w:val="0020659B"/>
    <w:rsid w:val="002065CF"/>
    <w:rsid w:val="00206725"/>
    <w:rsid w:val="00206B4D"/>
    <w:rsid w:val="00206C7A"/>
    <w:rsid w:val="00206CA4"/>
    <w:rsid w:val="002070AC"/>
    <w:rsid w:val="00207257"/>
    <w:rsid w:val="002074E7"/>
    <w:rsid w:val="00207584"/>
    <w:rsid w:val="002075A9"/>
    <w:rsid w:val="00207873"/>
    <w:rsid w:val="00207994"/>
    <w:rsid w:val="00207CD7"/>
    <w:rsid w:val="00207D01"/>
    <w:rsid w:val="00207FC9"/>
    <w:rsid w:val="002100EE"/>
    <w:rsid w:val="00210150"/>
    <w:rsid w:val="00210175"/>
    <w:rsid w:val="002102AE"/>
    <w:rsid w:val="00210385"/>
    <w:rsid w:val="00210499"/>
    <w:rsid w:val="00210637"/>
    <w:rsid w:val="0021069F"/>
    <w:rsid w:val="002106BC"/>
    <w:rsid w:val="00210710"/>
    <w:rsid w:val="0021090A"/>
    <w:rsid w:val="00210A17"/>
    <w:rsid w:val="00210A44"/>
    <w:rsid w:val="00210A48"/>
    <w:rsid w:val="00210A9B"/>
    <w:rsid w:val="00210B41"/>
    <w:rsid w:val="00210B69"/>
    <w:rsid w:val="00210BA7"/>
    <w:rsid w:val="00210BBB"/>
    <w:rsid w:val="00210CD3"/>
    <w:rsid w:val="00210EA7"/>
    <w:rsid w:val="00210FF5"/>
    <w:rsid w:val="00211092"/>
    <w:rsid w:val="0021118E"/>
    <w:rsid w:val="00211359"/>
    <w:rsid w:val="0021164E"/>
    <w:rsid w:val="00211774"/>
    <w:rsid w:val="00211A64"/>
    <w:rsid w:val="00211CE9"/>
    <w:rsid w:val="00211D07"/>
    <w:rsid w:val="00211D57"/>
    <w:rsid w:val="00211E93"/>
    <w:rsid w:val="002123BC"/>
    <w:rsid w:val="00212631"/>
    <w:rsid w:val="0021285A"/>
    <w:rsid w:val="002129D9"/>
    <w:rsid w:val="00212A9E"/>
    <w:rsid w:val="00212C0E"/>
    <w:rsid w:val="00212CEB"/>
    <w:rsid w:val="002130FB"/>
    <w:rsid w:val="00213210"/>
    <w:rsid w:val="0021333E"/>
    <w:rsid w:val="002135D2"/>
    <w:rsid w:val="002135E9"/>
    <w:rsid w:val="002138FF"/>
    <w:rsid w:val="00213A28"/>
    <w:rsid w:val="00213B3B"/>
    <w:rsid w:val="00213E28"/>
    <w:rsid w:val="00213ECA"/>
    <w:rsid w:val="00213F4F"/>
    <w:rsid w:val="00214171"/>
    <w:rsid w:val="00214172"/>
    <w:rsid w:val="00214306"/>
    <w:rsid w:val="00214492"/>
    <w:rsid w:val="0021463F"/>
    <w:rsid w:val="0021466C"/>
    <w:rsid w:val="00214904"/>
    <w:rsid w:val="00214914"/>
    <w:rsid w:val="0021491D"/>
    <w:rsid w:val="00214B3B"/>
    <w:rsid w:val="002150C5"/>
    <w:rsid w:val="0021521B"/>
    <w:rsid w:val="0021538E"/>
    <w:rsid w:val="002153D5"/>
    <w:rsid w:val="00215617"/>
    <w:rsid w:val="002156EB"/>
    <w:rsid w:val="00215709"/>
    <w:rsid w:val="0021573B"/>
    <w:rsid w:val="00215BB9"/>
    <w:rsid w:val="00215C78"/>
    <w:rsid w:val="00215CBE"/>
    <w:rsid w:val="00215E4C"/>
    <w:rsid w:val="00215F99"/>
    <w:rsid w:val="00216347"/>
    <w:rsid w:val="002164F9"/>
    <w:rsid w:val="002165AD"/>
    <w:rsid w:val="0021683E"/>
    <w:rsid w:val="00216BE1"/>
    <w:rsid w:val="00216C26"/>
    <w:rsid w:val="00216C8C"/>
    <w:rsid w:val="00216D79"/>
    <w:rsid w:val="00216E85"/>
    <w:rsid w:val="0021721D"/>
    <w:rsid w:val="00217307"/>
    <w:rsid w:val="0021740A"/>
    <w:rsid w:val="00217B05"/>
    <w:rsid w:val="00217B0B"/>
    <w:rsid w:val="00217C2F"/>
    <w:rsid w:val="00217D0D"/>
    <w:rsid w:val="00217D23"/>
    <w:rsid w:val="00217DAE"/>
    <w:rsid w:val="0022023B"/>
    <w:rsid w:val="00220328"/>
    <w:rsid w:val="002205E1"/>
    <w:rsid w:val="00220642"/>
    <w:rsid w:val="00220925"/>
    <w:rsid w:val="00220C86"/>
    <w:rsid w:val="00220E83"/>
    <w:rsid w:val="00220F4D"/>
    <w:rsid w:val="00220F97"/>
    <w:rsid w:val="00221168"/>
    <w:rsid w:val="00221192"/>
    <w:rsid w:val="002212A6"/>
    <w:rsid w:val="002212B1"/>
    <w:rsid w:val="0022150E"/>
    <w:rsid w:val="00221921"/>
    <w:rsid w:val="002219EC"/>
    <w:rsid w:val="00221B22"/>
    <w:rsid w:val="00221D16"/>
    <w:rsid w:val="00221E5D"/>
    <w:rsid w:val="00221E78"/>
    <w:rsid w:val="00221EF2"/>
    <w:rsid w:val="00221F07"/>
    <w:rsid w:val="00221F0D"/>
    <w:rsid w:val="00221FB4"/>
    <w:rsid w:val="00222077"/>
    <w:rsid w:val="00222543"/>
    <w:rsid w:val="00222632"/>
    <w:rsid w:val="00222716"/>
    <w:rsid w:val="00222741"/>
    <w:rsid w:val="0022287A"/>
    <w:rsid w:val="0022289D"/>
    <w:rsid w:val="00222DF1"/>
    <w:rsid w:val="00222E48"/>
    <w:rsid w:val="00222F50"/>
    <w:rsid w:val="00222F8D"/>
    <w:rsid w:val="00223000"/>
    <w:rsid w:val="00223014"/>
    <w:rsid w:val="002231A3"/>
    <w:rsid w:val="00223252"/>
    <w:rsid w:val="00223358"/>
    <w:rsid w:val="0022347E"/>
    <w:rsid w:val="00223965"/>
    <w:rsid w:val="0022396C"/>
    <w:rsid w:val="002239A7"/>
    <w:rsid w:val="00223B85"/>
    <w:rsid w:val="00223C8E"/>
    <w:rsid w:val="00224312"/>
    <w:rsid w:val="002243EB"/>
    <w:rsid w:val="00224479"/>
    <w:rsid w:val="002246F2"/>
    <w:rsid w:val="0022475F"/>
    <w:rsid w:val="00224905"/>
    <w:rsid w:val="00224D2D"/>
    <w:rsid w:val="00224E19"/>
    <w:rsid w:val="00224E53"/>
    <w:rsid w:val="00224F3A"/>
    <w:rsid w:val="002252F8"/>
    <w:rsid w:val="0022541E"/>
    <w:rsid w:val="002255FF"/>
    <w:rsid w:val="0022576E"/>
    <w:rsid w:val="002258A0"/>
    <w:rsid w:val="00225B45"/>
    <w:rsid w:val="00225B67"/>
    <w:rsid w:val="00225DC8"/>
    <w:rsid w:val="00226138"/>
    <w:rsid w:val="00226290"/>
    <w:rsid w:val="00226364"/>
    <w:rsid w:val="00226563"/>
    <w:rsid w:val="002265FB"/>
    <w:rsid w:val="002266EC"/>
    <w:rsid w:val="00226B80"/>
    <w:rsid w:val="00226B8E"/>
    <w:rsid w:val="00226DE4"/>
    <w:rsid w:val="00226DED"/>
    <w:rsid w:val="00226E36"/>
    <w:rsid w:val="00226EED"/>
    <w:rsid w:val="00226F67"/>
    <w:rsid w:val="002270A1"/>
    <w:rsid w:val="00227277"/>
    <w:rsid w:val="002272AE"/>
    <w:rsid w:val="00227344"/>
    <w:rsid w:val="00227375"/>
    <w:rsid w:val="002273E6"/>
    <w:rsid w:val="0022746F"/>
    <w:rsid w:val="0022769F"/>
    <w:rsid w:val="002276CA"/>
    <w:rsid w:val="002276E2"/>
    <w:rsid w:val="002279C1"/>
    <w:rsid w:val="002279CE"/>
    <w:rsid w:val="00227ABE"/>
    <w:rsid w:val="00227C59"/>
    <w:rsid w:val="00227E5D"/>
    <w:rsid w:val="00227EB4"/>
    <w:rsid w:val="00227F20"/>
    <w:rsid w:val="0023003B"/>
    <w:rsid w:val="00230268"/>
    <w:rsid w:val="00230370"/>
    <w:rsid w:val="00230376"/>
    <w:rsid w:val="002303CB"/>
    <w:rsid w:val="0023047E"/>
    <w:rsid w:val="00230518"/>
    <w:rsid w:val="002305CB"/>
    <w:rsid w:val="0023061B"/>
    <w:rsid w:val="00230F36"/>
    <w:rsid w:val="00230FBD"/>
    <w:rsid w:val="0023107E"/>
    <w:rsid w:val="002313C9"/>
    <w:rsid w:val="0023146A"/>
    <w:rsid w:val="002315D5"/>
    <w:rsid w:val="00231705"/>
    <w:rsid w:val="002317AC"/>
    <w:rsid w:val="002317B0"/>
    <w:rsid w:val="00231DC2"/>
    <w:rsid w:val="002321B8"/>
    <w:rsid w:val="002321C2"/>
    <w:rsid w:val="00232582"/>
    <w:rsid w:val="002325CB"/>
    <w:rsid w:val="002325FA"/>
    <w:rsid w:val="002326CC"/>
    <w:rsid w:val="002328EF"/>
    <w:rsid w:val="0023291D"/>
    <w:rsid w:val="00232986"/>
    <w:rsid w:val="00232BA8"/>
    <w:rsid w:val="00232E01"/>
    <w:rsid w:val="00232E38"/>
    <w:rsid w:val="00233253"/>
    <w:rsid w:val="002332B8"/>
    <w:rsid w:val="0023339C"/>
    <w:rsid w:val="00233628"/>
    <w:rsid w:val="0023364A"/>
    <w:rsid w:val="0023378C"/>
    <w:rsid w:val="002339F4"/>
    <w:rsid w:val="00233A86"/>
    <w:rsid w:val="00233A97"/>
    <w:rsid w:val="00233E90"/>
    <w:rsid w:val="00233FD4"/>
    <w:rsid w:val="00234438"/>
    <w:rsid w:val="0023469E"/>
    <w:rsid w:val="002346AA"/>
    <w:rsid w:val="00234A02"/>
    <w:rsid w:val="00234A82"/>
    <w:rsid w:val="00234B54"/>
    <w:rsid w:val="00234CA4"/>
    <w:rsid w:val="00234CFD"/>
    <w:rsid w:val="00235047"/>
    <w:rsid w:val="00235518"/>
    <w:rsid w:val="002356D0"/>
    <w:rsid w:val="00235784"/>
    <w:rsid w:val="00235961"/>
    <w:rsid w:val="002359D9"/>
    <w:rsid w:val="00235B0B"/>
    <w:rsid w:val="00236363"/>
    <w:rsid w:val="0023639A"/>
    <w:rsid w:val="00236415"/>
    <w:rsid w:val="002365CC"/>
    <w:rsid w:val="00236745"/>
    <w:rsid w:val="00236754"/>
    <w:rsid w:val="002368E2"/>
    <w:rsid w:val="00236A09"/>
    <w:rsid w:val="00236AC4"/>
    <w:rsid w:val="00236D22"/>
    <w:rsid w:val="00236F51"/>
    <w:rsid w:val="00236FB4"/>
    <w:rsid w:val="0023703C"/>
    <w:rsid w:val="002371A9"/>
    <w:rsid w:val="002371E9"/>
    <w:rsid w:val="002373B3"/>
    <w:rsid w:val="002374E4"/>
    <w:rsid w:val="00237626"/>
    <w:rsid w:val="002376D2"/>
    <w:rsid w:val="0023775D"/>
    <w:rsid w:val="0023794D"/>
    <w:rsid w:val="00237AC4"/>
    <w:rsid w:val="00237BE9"/>
    <w:rsid w:val="00237CB9"/>
    <w:rsid w:val="00237FC7"/>
    <w:rsid w:val="002402A9"/>
    <w:rsid w:val="002403F3"/>
    <w:rsid w:val="0024040D"/>
    <w:rsid w:val="002405A6"/>
    <w:rsid w:val="00240775"/>
    <w:rsid w:val="00240A99"/>
    <w:rsid w:val="00240C9A"/>
    <w:rsid w:val="0024114E"/>
    <w:rsid w:val="002411E8"/>
    <w:rsid w:val="00241395"/>
    <w:rsid w:val="00241442"/>
    <w:rsid w:val="0024150D"/>
    <w:rsid w:val="00241937"/>
    <w:rsid w:val="002419FD"/>
    <w:rsid w:val="0024202E"/>
    <w:rsid w:val="00242111"/>
    <w:rsid w:val="002421E5"/>
    <w:rsid w:val="00242201"/>
    <w:rsid w:val="0024285C"/>
    <w:rsid w:val="0024290E"/>
    <w:rsid w:val="00242972"/>
    <w:rsid w:val="00242992"/>
    <w:rsid w:val="00242A14"/>
    <w:rsid w:val="00242B7F"/>
    <w:rsid w:val="00242DF6"/>
    <w:rsid w:val="00242E5E"/>
    <w:rsid w:val="00242E7D"/>
    <w:rsid w:val="00243060"/>
    <w:rsid w:val="002430C3"/>
    <w:rsid w:val="00243163"/>
    <w:rsid w:val="002431AD"/>
    <w:rsid w:val="002431B7"/>
    <w:rsid w:val="002431E1"/>
    <w:rsid w:val="002432A7"/>
    <w:rsid w:val="0024357E"/>
    <w:rsid w:val="002436D9"/>
    <w:rsid w:val="0024390A"/>
    <w:rsid w:val="00243998"/>
    <w:rsid w:val="00243D4A"/>
    <w:rsid w:val="00243EE3"/>
    <w:rsid w:val="0024401D"/>
    <w:rsid w:val="002443FA"/>
    <w:rsid w:val="0024458B"/>
    <w:rsid w:val="00244689"/>
    <w:rsid w:val="002446D6"/>
    <w:rsid w:val="0024471E"/>
    <w:rsid w:val="0024482E"/>
    <w:rsid w:val="002449A1"/>
    <w:rsid w:val="002449DA"/>
    <w:rsid w:val="00244AB9"/>
    <w:rsid w:val="00244B54"/>
    <w:rsid w:val="00244BAB"/>
    <w:rsid w:val="00244BD9"/>
    <w:rsid w:val="00244BE3"/>
    <w:rsid w:val="00244D9A"/>
    <w:rsid w:val="002450ED"/>
    <w:rsid w:val="002451D7"/>
    <w:rsid w:val="00245229"/>
    <w:rsid w:val="002453ED"/>
    <w:rsid w:val="002454E1"/>
    <w:rsid w:val="00245645"/>
    <w:rsid w:val="002457AD"/>
    <w:rsid w:val="00245B7E"/>
    <w:rsid w:val="00245C77"/>
    <w:rsid w:val="00246818"/>
    <w:rsid w:val="0024686A"/>
    <w:rsid w:val="002469E5"/>
    <w:rsid w:val="002469FD"/>
    <w:rsid w:val="00246A90"/>
    <w:rsid w:val="00246AE4"/>
    <w:rsid w:val="00246CC1"/>
    <w:rsid w:val="00246FB6"/>
    <w:rsid w:val="00247087"/>
    <w:rsid w:val="0024728E"/>
    <w:rsid w:val="0024760B"/>
    <w:rsid w:val="002476CD"/>
    <w:rsid w:val="00247C88"/>
    <w:rsid w:val="00247D3A"/>
    <w:rsid w:val="00247E68"/>
    <w:rsid w:val="00247FA8"/>
    <w:rsid w:val="002501C9"/>
    <w:rsid w:val="002503C9"/>
    <w:rsid w:val="002503EF"/>
    <w:rsid w:val="00250466"/>
    <w:rsid w:val="002506E4"/>
    <w:rsid w:val="00250773"/>
    <w:rsid w:val="00250937"/>
    <w:rsid w:val="002509F5"/>
    <w:rsid w:val="00250A5F"/>
    <w:rsid w:val="00250D43"/>
    <w:rsid w:val="00250DF3"/>
    <w:rsid w:val="00250FD2"/>
    <w:rsid w:val="00251079"/>
    <w:rsid w:val="00251224"/>
    <w:rsid w:val="002513DA"/>
    <w:rsid w:val="002513EA"/>
    <w:rsid w:val="002515AB"/>
    <w:rsid w:val="002516F8"/>
    <w:rsid w:val="00251704"/>
    <w:rsid w:val="0025189E"/>
    <w:rsid w:val="00251B61"/>
    <w:rsid w:val="00251D1D"/>
    <w:rsid w:val="00251EFE"/>
    <w:rsid w:val="00251F9D"/>
    <w:rsid w:val="00251FD8"/>
    <w:rsid w:val="00252004"/>
    <w:rsid w:val="00252288"/>
    <w:rsid w:val="0025232A"/>
    <w:rsid w:val="0025271E"/>
    <w:rsid w:val="002527BD"/>
    <w:rsid w:val="002529BA"/>
    <w:rsid w:val="00252BD5"/>
    <w:rsid w:val="00252E15"/>
    <w:rsid w:val="00252F17"/>
    <w:rsid w:val="00252F2A"/>
    <w:rsid w:val="0025357F"/>
    <w:rsid w:val="00253710"/>
    <w:rsid w:val="00253B83"/>
    <w:rsid w:val="00253CE6"/>
    <w:rsid w:val="00254405"/>
    <w:rsid w:val="00254411"/>
    <w:rsid w:val="00254518"/>
    <w:rsid w:val="0025466B"/>
    <w:rsid w:val="00254710"/>
    <w:rsid w:val="0025486C"/>
    <w:rsid w:val="00254C73"/>
    <w:rsid w:val="00254E82"/>
    <w:rsid w:val="0025532E"/>
    <w:rsid w:val="00255541"/>
    <w:rsid w:val="002556AA"/>
    <w:rsid w:val="002559DB"/>
    <w:rsid w:val="00255F02"/>
    <w:rsid w:val="0025637E"/>
    <w:rsid w:val="002565C7"/>
    <w:rsid w:val="00256687"/>
    <w:rsid w:val="002566FD"/>
    <w:rsid w:val="0025670C"/>
    <w:rsid w:val="00256742"/>
    <w:rsid w:val="002567BF"/>
    <w:rsid w:val="002568DB"/>
    <w:rsid w:val="00256BE9"/>
    <w:rsid w:val="00256CF3"/>
    <w:rsid w:val="00256F67"/>
    <w:rsid w:val="00257022"/>
    <w:rsid w:val="0025715C"/>
    <w:rsid w:val="0025716E"/>
    <w:rsid w:val="00257973"/>
    <w:rsid w:val="002600FE"/>
    <w:rsid w:val="0026046D"/>
    <w:rsid w:val="00260667"/>
    <w:rsid w:val="002606D8"/>
    <w:rsid w:val="00260E74"/>
    <w:rsid w:val="00261137"/>
    <w:rsid w:val="002611A9"/>
    <w:rsid w:val="00261304"/>
    <w:rsid w:val="002618CA"/>
    <w:rsid w:val="00261A67"/>
    <w:rsid w:val="00261C75"/>
    <w:rsid w:val="00261D7D"/>
    <w:rsid w:val="00261E49"/>
    <w:rsid w:val="00261F6F"/>
    <w:rsid w:val="00261F7C"/>
    <w:rsid w:val="00262072"/>
    <w:rsid w:val="00262127"/>
    <w:rsid w:val="00262573"/>
    <w:rsid w:val="00262585"/>
    <w:rsid w:val="00262C8A"/>
    <w:rsid w:val="00262D38"/>
    <w:rsid w:val="00262EC8"/>
    <w:rsid w:val="00262EF9"/>
    <w:rsid w:val="00262F24"/>
    <w:rsid w:val="002631AD"/>
    <w:rsid w:val="002631DD"/>
    <w:rsid w:val="002632F2"/>
    <w:rsid w:val="0026362A"/>
    <w:rsid w:val="002637E4"/>
    <w:rsid w:val="0026387A"/>
    <w:rsid w:val="00263AB7"/>
    <w:rsid w:val="00263ACC"/>
    <w:rsid w:val="00263C10"/>
    <w:rsid w:val="00263C6E"/>
    <w:rsid w:val="00263D00"/>
    <w:rsid w:val="00263D1F"/>
    <w:rsid w:val="00263D89"/>
    <w:rsid w:val="00263DA5"/>
    <w:rsid w:val="00263E34"/>
    <w:rsid w:val="00263F21"/>
    <w:rsid w:val="00264035"/>
    <w:rsid w:val="0026423D"/>
    <w:rsid w:val="0026441C"/>
    <w:rsid w:val="00264543"/>
    <w:rsid w:val="002645EC"/>
    <w:rsid w:val="00264740"/>
    <w:rsid w:val="00264872"/>
    <w:rsid w:val="0026499E"/>
    <w:rsid w:val="00264B60"/>
    <w:rsid w:val="00264D1F"/>
    <w:rsid w:val="00264D7E"/>
    <w:rsid w:val="00264F35"/>
    <w:rsid w:val="00265035"/>
    <w:rsid w:val="00265090"/>
    <w:rsid w:val="00265242"/>
    <w:rsid w:val="002653C0"/>
    <w:rsid w:val="00265AF2"/>
    <w:rsid w:val="00265AFB"/>
    <w:rsid w:val="00265E72"/>
    <w:rsid w:val="00265EA1"/>
    <w:rsid w:val="00266495"/>
    <w:rsid w:val="00266501"/>
    <w:rsid w:val="00266854"/>
    <w:rsid w:val="00266886"/>
    <w:rsid w:val="00266A17"/>
    <w:rsid w:val="00266E3A"/>
    <w:rsid w:val="00266F84"/>
    <w:rsid w:val="00266FE2"/>
    <w:rsid w:val="00267107"/>
    <w:rsid w:val="0026715B"/>
    <w:rsid w:val="002673CF"/>
    <w:rsid w:val="002674EF"/>
    <w:rsid w:val="00267588"/>
    <w:rsid w:val="002676E1"/>
    <w:rsid w:val="00267814"/>
    <w:rsid w:val="00267919"/>
    <w:rsid w:val="0026796B"/>
    <w:rsid w:val="00267A53"/>
    <w:rsid w:val="00267B09"/>
    <w:rsid w:val="00267C82"/>
    <w:rsid w:val="00267D20"/>
    <w:rsid w:val="00267E26"/>
    <w:rsid w:val="00267EDB"/>
    <w:rsid w:val="00267F1A"/>
    <w:rsid w:val="00270286"/>
    <w:rsid w:val="00270387"/>
    <w:rsid w:val="00270395"/>
    <w:rsid w:val="0027041E"/>
    <w:rsid w:val="00270461"/>
    <w:rsid w:val="002704EF"/>
    <w:rsid w:val="0027087A"/>
    <w:rsid w:val="002709F3"/>
    <w:rsid w:val="00270B15"/>
    <w:rsid w:val="00270B25"/>
    <w:rsid w:val="00270D44"/>
    <w:rsid w:val="00270EE9"/>
    <w:rsid w:val="0027112C"/>
    <w:rsid w:val="00271364"/>
    <w:rsid w:val="002715D6"/>
    <w:rsid w:val="00271637"/>
    <w:rsid w:val="00271761"/>
    <w:rsid w:val="00271C27"/>
    <w:rsid w:val="00271EE9"/>
    <w:rsid w:val="00271F4D"/>
    <w:rsid w:val="002721BE"/>
    <w:rsid w:val="002721F4"/>
    <w:rsid w:val="002721FA"/>
    <w:rsid w:val="00272429"/>
    <w:rsid w:val="00272A93"/>
    <w:rsid w:val="00272C52"/>
    <w:rsid w:val="00272CF4"/>
    <w:rsid w:val="00272D11"/>
    <w:rsid w:val="00272E49"/>
    <w:rsid w:val="002730E0"/>
    <w:rsid w:val="00273164"/>
    <w:rsid w:val="00273291"/>
    <w:rsid w:val="00273873"/>
    <w:rsid w:val="00273B6C"/>
    <w:rsid w:val="00273D32"/>
    <w:rsid w:val="00273E6B"/>
    <w:rsid w:val="0027409F"/>
    <w:rsid w:val="0027422A"/>
    <w:rsid w:val="0027428D"/>
    <w:rsid w:val="0027442A"/>
    <w:rsid w:val="002747F5"/>
    <w:rsid w:val="0027494D"/>
    <w:rsid w:val="00274A33"/>
    <w:rsid w:val="00274B41"/>
    <w:rsid w:val="00274C6A"/>
    <w:rsid w:val="00274D47"/>
    <w:rsid w:val="00274E08"/>
    <w:rsid w:val="00274EB9"/>
    <w:rsid w:val="00274EDF"/>
    <w:rsid w:val="00275023"/>
    <w:rsid w:val="002751A5"/>
    <w:rsid w:val="00275450"/>
    <w:rsid w:val="0027560C"/>
    <w:rsid w:val="002756A7"/>
    <w:rsid w:val="002758FA"/>
    <w:rsid w:val="002759B7"/>
    <w:rsid w:val="002759D1"/>
    <w:rsid w:val="00275A8D"/>
    <w:rsid w:val="00275C01"/>
    <w:rsid w:val="00275C75"/>
    <w:rsid w:val="00275DBC"/>
    <w:rsid w:val="00275E61"/>
    <w:rsid w:val="00275FED"/>
    <w:rsid w:val="002760A6"/>
    <w:rsid w:val="0027650E"/>
    <w:rsid w:val="00276B01"/>
    <w:rsid w:val="00276B30"/>
    <w:rsid w:val="00277213"/>
    <w:rsid w:val="00277922"/>
    <w:rsid w:val="00277952"/>
    <w:rsid w:val="00277A2E"/>
    <w:rsid w:val="00277A38"/>
    <w:rsid w:val="0028021C"/>
    <w:rsid w:val="0028039D"/>
    <w:rsid w:val="0028058D"/>
    <w:rsid w:val="00280775"/>
    <w:rsid w:val="00280AFC"/>
    <w:rsid w:val="00280BC3"/>
    <w:rsid w:val="00280BD8"/>
    <w:rsid w:val="00280D6E"/>
    <w:rsid w:val="00280DDA"/>
    <w:rsid w:val="00280F9B"/>
    <w:rsid w:val="002811C9"/>
    <w:rsid w:val="002811E2"/>
    <w:rsid w:val="002814F3"/>
    <w:rsid w:val="00281A5E"/>
    <w:rsid w:val="00281ACC"/>
    <w:rsid w:val="00281E9E"/>
    <w:rsid w:val="002823B1"/>
    <w:rsid w:val="002823FB"/>
    <w:rsid w:val="002824C4"/>
    <w:rsid w:val="00282575"/>
    <w:rsid w:val="00282720"/>
    <w:rsid w:val="00282767"/>
    <w:rsid w:val="00282BAD"/>
    <w:rsid w:val="00282C60"/>
    <w:rsid w:val="00282CDA"/>
    <w:rsid w:val="00282D39"/>
    <w:rsid w:val="00282D4B"/>
    <w:rsid w:val="00283160"/>
    <w:rsid w:val="00283378"/>
    <w:rsid w:val="00283458"/>
    <w:rsid w:val="00283BBF"/>
    <w:rsid w:val="00283C25"/>
    <w:rsid w:val="00283DA5"/>
    <w:rsid w:val="00283ECF"/>
    <w:rsid w:val="00283EE2"/>
    <w:rsid w:val="00283F9E"/>
    <w:rsid w:val="0028400D"/>
    <w:rsid w:val="00284273"/>
    <w:rsid w:val="002842E0"/>
    <w:rsid w:val="00284383"/>
    <w:rsid w:val="0028459C"/>
    <w:rsid w:val="002847FD"/>
    <w:rsid w:val="00284968"/>
    <w:rsid w:val="002849DE"/>
    <w:rsid w:val="00284A67"/>
    <w:rsid w:val="00284BD7"/>
    <w:rsid w:val="00284DBA"/>
    <w:rsid w:val="00285180"/>
    <w:rsid w:val="002851C3"/>
    <w:rsid w:val="002851F4"/>
    <w:rsid w:val="002852A9"/>
    <w:rsid w:val="002852CE"/>
    <w:rsid w:val="00285683"/>
    <w:rsid w:val="00285886"/>
    <w:rsid w:val="002858BD"/>
    <w:rsid w:val="00285BB0"/>
    <w:rsid w:val="00285DAC"/>
    <w:rsid w:val="00285FA9"/>
    <w:rsid w:val="002865BA"/>
    <w:rsid w:val="00286676"/>
    <w:rsid w:val="002868EE"/>
    <w:rsid w:val="00286B80"/>
    <w:rsid w:val="00286D54"/>
    <w:rsid w:val="00286D8D"/>
    <w:rsid w:val="00286F77"/>
    <w:rsid w:val="0028711B"/>
    <w:rsid w:val="0028719E"/>
    <w:rsid w:val="002873BA"/>
    <w:rsid w:val="002874DD"/>
    <w:rsid w:val="00287604"/>
    <w:rsid w:val="0028794B"/>
    <w:rsid w:val="00287CCA"/>
    <w:rsid w:val="00287F27"/>
    <w:rsid w:val="00290010"/>
    <w:rsid w:val="0029012E"/>
    <w:rsid w:val="0029062F"/>
    <w:rsid w:val="0029095E"/>
    <w:rsid w:val="00290AA1"/>
    <w:rsid w:val="00290BD3"/>
    <w:rsid w:val="00290D83"/>
    <w:rsid w:val="00290E3F"/>
    <w:rsid w:val="00290E4E"/>
    <w:rsid w:val="00290F0A"/>
    <w:rsid w:val="00290FA0"/>
    <w:rsid w:val="00291124"/>
    <w:rsid w:val="0029131D"/>
    <w:rsid w:val="0029142D"/>
    <w:rsid w:val="00291531"/>
    <w:rsid w:val="00291604"/>
    <w:rsid w:val="002917B8"/>
    <w:rsid w:val="002917BF"/>
    <w:rsid w:val="00291914"/>
    <w:rsid w:val="00291BFF"/>
    <w:rsid w:val="00291CE7"/>
    <w:rsid w:val="00291E3B"/>
    <w:rsid w:val="00291E3E"/>
    <w:rsid w:val="00291EBE"/>
    <w:rsid w:val="00291EF6"/>
    <w:rsid w:val="00291FF4"/>
    <w:rsid w:val="0029227E"/>
    <w:rsid w:val="0029244A"/>
    <w:rsid w:val="00292525"/>
    <w:rsid w:val="00292610"/>
    <w:rsid w:val="00292A36"/>
    <w:rsid w:val="00292AFE"/>
    <w:rsid w:val="00292C0A"/>
    <w:rsid w:val="00292C43"/>
    <w:rsid w:val="00292F5E"/>
    <w:rsid w:val="002930C8"/>
    <w:rsid w:val="00293175"/>
    <w:rsid w:val="00293571"/>
    <w:rsid w:val="00293592"/>
    <w:rsid w:val="00293A64"/>
    <w:rsid w:val="00293B46"/>
    <w:rsid w:val="00293E2A"/>
    <w:rsid w:val="00293EA4"/>
    <w:rsid w:val="002940FE"/>
    <w:rsid w:val="00294715"/>
    <w:rsid w:val="00294853"/>
    <w:rsid w:val="002948B3"/>
    <w:rsid w:val="002949F2"/>
    <w:rsid w:val="00294C66"/>
    <w:rsid w:val="00295086"/>
    <w:rsid w:val="0029518C"/>
    <w:rsid w:val="002951C8"/>
    <w:rsid w:val="002957AC"/>
    <w:rsid w:val="002958E3"/>
    <w:rsid w:val="002958F2"/>
    <w:rsid w:val="00295BF0"/>
    <w:rsid w:val="00295C5A"/>
    <w:rsid w:val="00295C7D"/>
    <w:rsid w:val="00295F68"/>
    <w:rsid w:val="00295FA4"/>
    <w:rsid w:val="002961CD"/>
    <w:rsid w:val="0029636A"/>
    <w:rsid w:val="00296388"/>
    <w:rsid w:val="002965FF"/>
    <w:rsid w:val="00296889"/>
    <w:rsid w:val="00296C1E"/>
    <w:rsid w:val="00296C4C"/>
    <w:rsid w:val="00296CA2"/>
    <w:rsid w:val="00296E6E"/>
    <w:rsid w:val="00296EA0"/>
    <w:rsid w:val="00297033"/>
    <w:rsid w:val="00297302"/>
    <w:rsid w:val="002977AC"/>
    <w:rsid w:val="002978F2"/>
    <w:rsid w:val="00297D04"/>
    <w:rsid w:val="00297E1D"/>
    <w:rsid w:val="002A032A"/>
    <w:rsid w:val="002A03BE"/>
    <w:rsid w:val="002A0469"/>
    <w:rsid w:val="002A06D1"/>
    <w:rsid w:val="002A07EF"/>
    <w:rsid w:val="002A08A7"/>
    <w:rsid w:val="002A0A2D"/>
    <w:rsid w:val="002A0AA6"/>
    <w:rsid w:val="002A0D1A"/>
    <w:rsid w:val="002A0D2E"/>
    <w:rsid w:val="002A0EFE"/>
    <w:rsid w:val="002A10C7"/>
    <w:rsid w:val="002A1159"/>
    <w:rsid w:val="002A15BE"/>
    <w:rsid w:val="002A1AAF"/>
    <w:rsid w:val="002A1D93"/>
    <w:rsid w:val="002A1E8A"/>
    <w:rsid w:val="002A1EB3"/>
    <w:rsid w:val="002A1F1E"/>
    <w:rsid w:val="002A211C"/>
    <w:rsid w:val="002A25B9"/>
    <w:rsid w:val="002A25CE"/>
    <w:rsid w:val="002A261E"/>
    <w:rsid w:val="002A26BC"/>
    <w:rsid w:val="002A2746"/>
    <w:rsid w:val="002A2764"/>
    <w:rsid w:val="002A2B8C"/>
    <w:rsid w:val="002A2B98"/>
    <w:rsid w:val="002A31B3"/>
    <w:rsid w:val="002A34E6"/>
    <w:rsid w:val="002A3514"/>
    <w:rsid w:val="002A3906"/>
    <w:rsid w:val="002A39D0"/>
    <w:rsid w:val="002A3E35"/>
    <w:rsid w:val="002A407E"/>
    <w:rsid w:val="002A4130"/>
    <w:rsid w:val="002A42D8"/>
    <w:rsid w:val="002A42DF"/>
    <w:rsid w:val="002A4336"/>
    <w:rsid w:val="002A44B9"/>
    <w:rsid w:val="002A4574"/>
    <w:rsid w:val="002A46C5"/>
    <w:rsid w:val="002A49B7"/>
    <w:rsid w:val="002A4B82"/>
    <w:rsid w:val="002A4BC4"/>
    <w:rsid w:val="002A4F23"/>
    <w:rsid w:val="002A5312"/>
    <w:rsid w:val="002A542D"/>
    <w:rsid w:val="002A5649"/>
    <w:rsid w:val="002A57E7"/>
    <w:rsid w:val="002A5C39"/>
    <w:rsid w:val="002A5CE0"/>
    <w:rsid w:val="002A5D0A"/>
    <w:rsid w:val="002A5DB2"/>
    <w:rsid w:val="002A5DE1"/>
    <w:rsid w:val="002A5DE6"/>
    <w:rsid w:val="002A5E27"/>
    <w:rsid w:val="002A5F05"/>
    <w:rsid w:val="002A645D"/>
    <w:rsid w:val="002A64DF"/>
    <w:rsid w:val="002A6555"/>
    <w:rsid w:val="002A675E"/>
    <w:rsid w:val="002A687B"/>
    <w:rsid w:val="002A6A03"/>
    <w:rsid w:val="002A6B59"/>
    <w:rsid w:val="002A6C09"/>
    <w:rsid w:val="002A6E3D"/>
    <w:rsid w:val="002A6E9D"/>
    <w:rsid w:val="002A6F0C"/>
    <w:rsid w:val="002A7257"/>
    <w:rsid w:val="002A729D"/>
    <w:rsid w:val="002A72D8"/>
    <w:rsid w:val="002A7614"/>
    <w:rsid w:val="002A767F"/>
    <w:rsid w:val="002A7C97"/>
    <w:rsid w:val="002A7CD3"/>
    <w:rsid w:val="002A7E00"/>
    <w:rsid w:val="002B0221"/>
    <w:rsid w:val="002B0234"/>
    <w:rsid w:val="002B023A"/>
    <w:rsid w:val="002B03D4"/>
    <w:rsid w:val="002B0573"/>
    <w:rsid w:val="002B0784"/>
    <w:rsid w:val="002B090A"/>
    <w:rsid w:val="002B0A77"/>
    <w:rsid w:val="002B0AAC"/>
    <w:rsid w:val="002B0BE5"/>
    <w:rsid w:val="002B0F00"/>
    <w:rsid w:val="002B1011"/>
    <w:rsid w:val="002B12BE"/>
    <w:rsid w:val="002B16ED"/>
    <w:rsid w:val="002B16EE"/>
    <w:rsid w:val="002B17D3"/>
    <w:rsid w:val="002B1947"/>
    <w:rsid w:val="002B19C4"/>
    <w:rsid w:val="002B1AF2"/>
    <w:rsid w:val="002B1F0B"/>
    <w:rsid w:val="002B2039"/>
    <w:rsid w:val="002B22E1"/>
    <w:rsid w:val="002B2417"/>
    <w:rsid w:val="002B2458"/>
    <w:rsid w:val="002B25D5"/>
    <w:rsid w:val="002B273D"/>
    <w:rsid w:val="002B29B5"/>
    <w:rsid w:val="002B2AA6"/>
    <w:rsid w:val="002B2B50"/>
    <w:rsid w:val="002B2BB2"/>
    <w:rsid w:val="002B2DA9"/>
    <w:rsid w:val="002B2F80"/>
    <w:rsid w:val="002B3202"/>
    <w:rsid w:val="002B320E"/>
    <w:rsid w:val="002B32B0"/>
    <w:rsid w:val="002B32B1"/>
    <w:rsid w:val="002B3403"/>
    <w:rsid w:val="002B34ED"/>
    <w:rsid w:val="002B3534"/>
    <w:rsid w:val="002B3593"/>
    <w:rsid w:val="002B3603"/>
    <w:rsid w:val="002B366E"/>
    <w:rsid w:val="002B37CC"/>
    <w:rsid w:val="002B3B6C"/>
    <w:rsid w:val="002B3D48"/>
    <w:rsid w:val="002B3F8C"/>
    <w:rsid w:val="002B3FD5"/>
    <w:rsid w:val="002B4040"/>
    <w:rsid w:val="002B4060"/>
    <w:rsid w:val="002B40D8"/>
    <w:rsid w:val="002B4143"/>
    <w:rsid w:val="002B42AE"/>
    <w:rsid w:val="002B430B"/>
    <w:rsid w:val="002B444E"/>
    <w:rsid w:val="002B45F3"/>
    <w:rsid w:val="002B466D"/>
    <w:rsid w:val="002B47F5"/>
    <w:rsid w:val="002B4845"/>
    <w:rsid w:val="002B4EAA"/>
    <w:rsid w:val="002B4EB2"/>
    <w:rsid w:val="002B4F22"/>
    <w:rsid w:val="002B4FE0"/>
    <w:rsid w:val="002B520F"/>
    <w:rsid w:val="002B52CB"/>
    <w:rsid w:val="002B52F2"/>
    <w:rsid w:val="002B5470"/>
    <w:rsid w:val="002B5652"/>
    <w:rsid w:val="002B5825"/>
    <w:rsid w:val="002B58B0"/>
    <w:rsid w:val="002B5C69"/>
    <w:rsid w:val="002B5D9D"/>
    <w:rsid w:val="002B5DE4"/>
    <w:rsid w:val="002B5FBB"/>
    <w:rsid w:val="002B649F"/>
    <w:rsid w:val="002B64DD"/>
    <w:rsid w:val="002B663D"/>
    <w:rsid w:val="002B67D3"/>
    <w:rsid w:val="002B67F2"/>
    <w:rsid w:val="002B6DF5"/>
    <w:rsid w:val="002B6DF7"/>
    <w:rsid w:val="002B6FF3"/>
    <w:rsid w:val="002B7098"/>
    <w:rsid w:val="002B70D0"/>
    <w:rsid w:val="002B7133"/>
    <w:rsid w:val="002B7196"/>
    <w:rsid w:val="002B75FF"/>
    <w:rsid w:val="002B778F"/>
    <w:rsid w:val="002B7C43"/>
    <w:rsid w:val="002B7C50"/>
    <w:rsid w:val="002B7CAD"/>
    <w:rsid w:val="002B7E1D"/>
    <w:rsid w:val="002B7F2A"/>
    <w:rsid w:val="002B7F44"/>
    <w:rsid w:val="002C0184"/>
    <w:rsid w:val="002C0202"/>
    <w:rsid w:val="002C02F5"/>
    <w:rsid w:val="002C048A"/>
    <w:rsid w:val="002C063F"/>
    <w:rsid w:val="002C06BB"/>
    <w:rsid w:val="002C07D7"/>
    <w:rsid w:val="002C07F4"/>
    <w:rsid w:val="002C09F3"/>
    <w:rsid w:val="002C0A42"/>
    <w:rsid w:val="002C0A8F"/>
    <w:rsid w:val="002C0C2D"/>
    <w:rsid w:val="002C0E52"/>
    <w:rsid w:val="002C0F4A"/>
    <w:rsid w:val="002C0F73"/>
    <w:rsid w:val="002C0FDF"/>
    <w:rsid w:val="002C1026"/>
    <w:rsid w:val="002C10E2"/>
    <w:rsid w:val="002C11F1"/>
    <w:rsid w:val="002C132F"/>
    <w:rsid w:val="002C1411"/>
    <w:rsid w:val="002C1652"/>
    <w:rsid w:val="002C16CC"/>
    <w:rsid w:val="002C1733"/>
    <w:rsid w:val="002C17B7"/>
    <w:rsid w:val="002C17EE"/>
    <w:rsid w:val="002C1958"/>
    <w:rsid w:val="002C196A"/>
    <w:rsid w:val="002C1994"/>
    <w:rsid w:val="002C1C7C"/>
    <w:rsid w:val="002C1C9A"/>
    <w:rsid w:val="002C1D0C"/>
    <w:rsid w:val="002C1EC4"/>
    <w:rsid w:val="002C1EDC"/>
    <w:rsid w:val="002C213D"/>
    <w:rsid w:val="002C215E"/>
    <w:rsid w:val="002C21B4"/>
    <w:rsid w:val="002C2288"/>
    <w:rsid w:val="002C244E"/>
    <w:rsid w:val="002C27D3"/>
    <w:rsid w:val="002C28DE"/>
    <w:rsid w:val="002C29E8"/>
    <w:rsid w:val="002C2C5A"/>
    <w:rsid w:val="002C3011"/>
    <w:rsid w:val="002C30D4"/>
    <w:rsid w:val="002C31C7"/>
    <w:rsid w:val="002C3216"/>
    <w:rsid w:val="002C3374"/>
    <w:rsid w:val="002C3597"/>
    <w:rsid w:val="002C3982"/>
    <w:rsid w:val="002C3E63"/>
    <w:rsid w:val="002C3E6C"/>
    <w:rsid w:val="002C3EA5"/>
    <w:rsid w:val="002C3F27"/>
    <w:rsid w:val="002C405E"/>
    <w:rsid w:val="002C40DD"/>
    <w:rsid w:val="002C44D1"/>
    <w:rsid w:val="002C44D2"/>
    <w:rsid w:val="002C44D9"/>
    <w:rsid w:val="002C4705"/>
    <w:rsid w:val="002C470C"/>
    <w:rsid w:val="002C476B"/>
    <w:rsid w:val="002C4926"/>
    <w:rsid w:val="002C4E22"/>
    <w:rsid w:val="002C4F1E"/>
    <w:rsid w:val="002C51A2"/>
    <w:rsid w:val="002C51C6"/>
    <w:rsid w:val="002C5262"/>
    <w:rsid w:val="002C558F"/>
    <w:rsid w:val="002C560C"/>
    <w:rsid w:val="002C579E"/>
    <w:rsid w:val="002C58D6"/>
    <w:rsid w:val="002C59C0"/>
    <w:rsid w:val="002C5FD5"/>
    <w:rsid w:val="002C611F"/>
    <w:rsid w:val="002C612C"/>
    <w:rsid w:val="002C6294"/>
    <w:rsid w:val="002C62CF"/>
    <w:rsid w:val="002C635F"/>
    <w:rsid w:val="002C63DE"/>
    <w:rsid w:val="002C6849"/>
    <w:rsid w:val="002C6ABE"/>
    <w:rsid w:val="002C6C42"/>
    <w:rsid w:val="002C6EE0"/>
    <w:rsid w:val="002C707B"/>
    <w:rsid w:val="002C713A"/>
    <w:rsid w:val="002C7205"/>
    <w:rsid w:val="002C764C"/>
    <w:rsid w:val="002C7A9D"/>
    <w:rsid w:val="002C7AE2"/>
    <w:rsid w:val="002C7DAE"/>
    <w:rsid w:val="002C7E6A"/>
    <w:rsid w:val="002D00F5"/>
    <w:rsid w:val="002D01A0"/>
    <w:rsid w:val="002D028A"/>
    <w:rsid w:val="002D05F4"/>
    <w:rsid w:val="002D0600"/>
    <w:rsid w:val="002D0614"/>
    <w:rsid w:val="002D0739"/>
    <w:rsid w:val="002D07C2"/>
    <w:rsid w:val="002D07E6"/>
    <w:rsid w:val="002D0850"/>
    <w:rsid w:val="002D08E0"/>
    <w:rsid w:val="002D098E"/>
    <w:rsid w:val="002D099C"/>
    <w:rsid w:val="002D0BC7"/>
    <w:rsid w:val="002D0C58"/>
    <w:rsid w:val="002D0CB4"/>
    <w:rsid w:val="002D0DEB"/>
    <w:rsid w:val="002D0F08"/>
    <w:rsid w:val="002D0FA6"/>
    <w:rsid w:val="002D1068"/>
    <w:rsid w:val="002D10DF"/>
    <w:rsid w:val="002D1607"/>
    <w:rsid w:val="002D16D3"/>
    <w:rsid w:val="002D1A4F"/>
    <w:rsid w:val="002D1A84"/>
    <w:rsid w:val="002D1BE8"/>
    <w:rsid w:val="002D203C"/>
    <w:rsid w:val="002D2279"/>
    <w:rsid w:val="002D269E"/>
    <w:rsid w:val="002D272B"/>
    <w:rsid w:val="002D27F2"/>
    <w:rsid w:val="002D2822"/>
    <w:rsid w:val="002D288A"/>
    <w:rsid w:val="002D28A5"/>
    <w:rsid w:val="002D28BA"/>
    <w:rsid w:val="002D2C7A"/>
    <w:rsid w:val="002D2ED0"/>
    <w:rsid w:val="002D2F09"/>
    <w:rsid w:val="002D345F"/>
    <w:rsid w:val="002D34F4"/>
    <w:rsid w:val="002D372E"/>
    <w:rsid w:val="002D3755"/>
    <w:rsid w:val="002D3815"/>
    <w:rsid w:val="002D385F"/>
    <w:rsid w:val="002D3992"/>
    <w:rsid w:val="002D3C11"/>
    <w:rsid w:val="002D3C43"/>
    <w:rsid w:val="002D3CD4"/>
    <w:rsid w:val="002D3DDF"/>
    <w:rsid w:val="002D3E5C"/>
    <w:rsid w:val="002D3F73"/>
    <w:rsid w:val="002D42A8"/>
    <w:rsid w:val="002D4519"/>
    <w:rsid w:val="002D45A2"/>
    <w:rsid w:val="002D4737"/>
    <w:rsid w:val="002D4781"/>
    <w:rsid w:val="002D47B6"/>
    <w:rsid w:val="002D47B8"/>
    <w:rsid w:val="002D4938"/>
    <w:rsid w:val="002D49B0"/>
    <w:rsid w:val="002D4B2C"/>
    <w:rsid w:val="002D4BDE"/>
    <w:rsid w:val="002D4C3C"/>
    <w:rsid w:val="002D4E11"/>
    <w:rsid w:val="002D4F9C"/>
    <w:rsid w:val="002D4FCD"/>
    <w:rsid w:val="002D5178"/>
    <w:rsid w:val="002D51C5"/>
    <w:rsid w:val="002D5564"/>
    <w:rsid w:val="002D5634"/>
    <w:rsid w:val="002D581C"/>
    <w:rsid w:val="002D5A7F"/>
    <w:rsid w:val="002D5A94"/>
    <w:rsid w:val="002D5BBC"/>
    <w:rsid w:val="002D5D35"/>
    <w:rsid w:val="002D61C4"/>
    <w:rsid w:val="002D6401"/>
    <w:rsid w:val="002D673B"/>
    <w:rsid w:val="002D69EE"/>
    <w:rsid w:val="002D6B02"/>
    <w:rsid w:val="002D6B97"/>
    <w:rsid w:val="002D6C50"/>
    <w:rsid w:val="002D6F1E"/>
    <w:rsid w:val="002D6F7D"/>
    <w:rsid w:val="002D7079"/>
    <w:rsid w:val="002D718C"/>
    <w:rsid w:val="002D71B4"/>
    <w:rsid w:val="002D7255"/>
    <w:rsid w:val="002D7499"/>
    <w:rsid w:val="002D75B4"/>
    <w:rsid w:val="002D7949"/>
    <w:rsid w:val="002D7E26"/>
    <w:rsid w:val="002D7E3A"/>
    <w:rsid w:val="002D7E65"/>
    <w:rsid w:val="002D7F9F"/>
    <w:rsid w:val="002E0131"/>
    <w:rsid w:val="002E024E"/>
    <w:rsid w:val="002E026F"/>
    <w:rsid w:val="002E053B"/>
    <w:rsid w:val="002E054E"/>
    <w:rsid w:val="002E05F8"/>
    <w:rsid w:val="002E0667"/>
    <w:rsid w:val="002E0893"/>
    <w:rsid w:val="002E09C6"/>
    <w:rsid w:val="002E0BAC"/>
    <w:rsid w:val="002E0D3A"/>
    <w:rsid w:val="002E0FFB"/>
    <w:rsid w:val="002E1181"/>
    <w:rsid w:val="002E1228"/>
    <w:rsid w:val="002E1256"/>
    <w:rsid w:val="002E13EB"/>
    <w:rsid w:val="002E14FE"/>
    <w:rsid w:val="002E1542"/>
    <w:rsid w:val="002E1791"/>
    <w:rsid w:val="002E18A4"/>
    <w:rsid w:val="002E190D"/>
    <w:rsid w:val="002E1B95"/>
    <w:rsid w:val="002E1C75"/>
    <w:rsid w:val="002E1D71"/>
    <w:rsid w:val="002E1D83"/>
    <w:rsid w:val="002E1E59"/>
    <w:rsid w:val="002E1F74"/>
    <w:rsid w:val="002E25C9"/>
    <w:rsid w:val="002E264A"/>
    <w:rsid w:val="002E26A6"/>
    <w:rsid w:val="002E2859"/>
    <w:rsid w:val="002E28B3"/>
    <w:rsid w:val="002E28EA"/>
    <w:rsid w:val="002E2BA6"/>
    <w:rsid w:val="002E2FF2"/>
    <w:rsid w:val="002E32D3"/>
    <w:rsid w:val="002E330E"/>
    <w:rsid w:val="002E335C"/>
    <w:rsid w:val="002E3508"/>
    <w:rsid w:val="002E351A"/>
    <w:rsid w:val="002E3736"/>
    <w:rsid w:val="002E37EF"/>
    <w:rsid w:val="002E3A14"/>
    <w:rsid w:val="002E3A78"/>
    <w:rsid w:val="002E3BEC"/>
    <w:rsid w:val="002E3DE5"/>
    <w:rsid w:val="002E3EFD"/>
    <w:rsid w:val="002E3F1E"/>
    <w:rsid w:val="002E3FA2"/>
    <w:rsid w:val="002E42D3"/>
    <w:rsid w:val="002E4381"/>
    <w:rsid w:val="002E453E"/>
    <w:rsid w:val="002E460F"/>
    <w:rsid w:val="002E4C32"/>
    <w:rsid w:val="002E4EAC"/>
    <w:rsid w:val="002E4F65"/>
    <w:rsid w:val="002E50BE"/>
    <w:rsid w:val="002E51A7"/>
    <w:rsid w:val="002E536D"/>
    <w:rsid w:val="002E5789"/>
    <w:rsid w:val="002E584B"/>
    <w:rsid w:val="002E5897"/>
    <w:rsid w:val="002E5902"/>
    <w:rsid w:val="002E5978"/>
    <w:rsid w:val="002E59DE"/>
    <w:rsid w:val="002E5E6F"/>
    <w:rsid w:val="002E5EC0"/>
    <w:rsid w:val="002E60E4"/>
    <w:rsid w:val="002E6114"/>
    <w:rsid w:val="002E62A0"/>
    <w:rsid w:val="002E62AE"/>
    <w:rsid w:val="002E6396"/>
    <w:rsid w:val="002E63EE"/>
    <w:rsid w:val="002E64DB"/>
    <w:rsid w:val="002E670D"/>
    <w:rsid w:val="002E69B7"/>
    <w:rsid w:val="002E6E6A"/>
    <w:rsid w:val="002E761F"/>
    <w:rsid w:val="002E7683"/>
    <w:rsid w:val="002E77D6"/>
    <w:rsid w:val="002E7F16"/>
    <w:rsid w:val="002F0022"/>
    <w:rsid w:val="002F0179"/>
    <w:rsid w:val="002F017C"/>
    <w:rsid w:val="002F01CB"/>
    <w:rsid w:val="002F05C7"/>
    <w:rsid w:val="002F065C"/>
    <w:rsid w:val="002F094A"/>
    <w:rsid w:val="002F0980"/>
    <w:rsid w:val="002F0D24"/>
    <w:rsid w:val="002F0D2A"/>
    <w:rsid w:val="002F0DCF"/>
    <w:rsid w:val="002F1020"/>
    <w:rsid w:val="002F10B1"/>
    <w:rsid w:val="002F151A"/>
    <w:rsid w:val="002F1539"/>
    <w:rsid w:val="002F1621"/>
    <w:rsid w:val="002F16D4"/>
    <w:rsid w:val="002F1AA3"/>
    <w:rsid w:val="002F1AFE"/>
    <w:rsid w:val="002F1D38"/>
    <w:rsid w:val="002F1E4A"/>
    <w:rsid w:val="002F1E66"/>
    <w:rsid w:val="002F2049"/>
    <w:rsid w:val="002F20E0"/>
    <w:rsid w:val="002F2261"/>
    <w:rsid w:val="002F2315"/>
    <w:rsid w:val="002F23C4"/>
    <w:rsid w:val="002F244F"/>
    <w:rsid w:val="002F2580"/>
    <w:rsid w:val="002F2687"/>
    <w:rsid w:val="002F2958"/>
    <w:rsid w:val="002F29E9"/>
    <w:rsid w:val="002F2B4C"/>
    <w:rsid w:val="002F2C84"/>
    <w:rsid w:val="002F2F9B"/>
    <w:rsid w:val="002F352F"/>
    <w:rsid w:val="002F373B"/>
    <w:rsid w:val="002F39CE"/>
    <w:rsid w:val="002F39E9"/>
    <w:rsid w:val="002F3E76"/>
    <w:rsid w:val="002F3EFD"/>
    <w:rsid w:val="002F3F9E"/>
    <w:rsid w:val="002F466D"/>
    <w:rsid w:val="002F4716"/>
    <w:rsid w:val="002F482F"/>
    <w:rsid w:val="002F4847"/>
    <w:rsid w:val="002F487F"/>
    <w:rsid w:val="002F4A96"/>
    <w:rsid w:val="002F4B21"/>
    <w:rsid w:val="002F4D11"/>
    <w:rsid w:val="002F4D3A"/>
    <w:rsid w:val="002F4D5B"/>
    <w:rsid w:val="002F4E45"/>
    <w:rsid w:val="002F4F16"/>
    <w:rsid w:val="002F4FBB"/>
    <w:rsid w:val="002F5303"/>
    <w:rsid w:val="002F535D"/>
    <w:rsid w:val="002F5382"/>
    <w:rsid w:val="002F5390"/>
    <w:rsid w:val="002F55E3"/>
    <w:rsid w:val="002F583F"/>
    <w:rsid w:val="002F59B6"/>
    <w:rsid w:val="002F59E7"/>
    <w:rsid w:val="002F5D0F"/>
    <w:rsid w:val="002F64D2"/>
    <w:rsid w:val="002F64DD"/>
    <w:rsid w:val="002F65B4"/>
    <w:rsid w:val="002F6610"/>
    <w:rsid w:val="002F66A7"/>
    <w:rsid w:val="002F6C3A"/>
    <w:rsid w:val="002F6C42"/>
    <w:rsid w:val="002F6D66"/>
    <w:rsid w:val="002F6E9F"/>
    <w:rsid w:val="002F714A"/>
    <w:rsid w:val="002F720D"/>
    <w:rsid w:val="002F73C7"/>
    <w:rsid w:val="002F74F0"/>
    <w:rsid w:val="002F77C6"/>
    <w:rsid w:val="002F77E4"/>
    <w:rsid w:val="002F7809"/>
    <w:rsid w:val="002F795B"/>
    <w:rsid w:val="002F7A79"/>
    <w:rsid w:val="002F7BB0"/>
    <w:rsid w:val="002F7D08"/>
    <w:rsid w:val="00300441"/>
    <w:rsid w:val="00300447"/>
    <w:rsid w:val="003004CC"/>
    <w:rsid w:val="003005C8"/>
    <w:rsid w:val="00300BD2"/>
    <w:rsid w:val="00300D70"/>
    <w:rsid w:val="00300E44"/>
    <w:rsid w:val="00300F02"/>
    <w:rsid w:val="00300F90"/>
    <w:rsid w:val="003010C1"/>
    <w:rsid w:val="003010CC"/>
    <w:rsid w:val="00301364"/>
    <w:rsid w:val="00301929"/>
    <w:rsid w:val="003019EC"/>
    <w:rsid w:val="00301BA7"/>
    <w:rsid w:val="00301F04"/>
    <w:rsid w:val="00301FB9"/>
    <w:rsid w:val="00301FBB"/>
    <w:rsid w:val="00301FCE"/>
    <w:rsid w:val="00302060"/>
    <w:rsid w:val="00302453"/>
    <w:rsid w:val="003024DC"/>
    <w:rsid w:val="00302762"/>
    <w:rsid w:val="003027A3"/>
    <w:rsid w:val="0030281F"/>
    <w:rsid w:val="00302826"/>
    <w:rsid w:val="00302861"/>
    <w:rsid w:val="00302936"/>
    <w:rsid w:val="00302A59"/>
    <w:rsid w:val="00302B5B"/>
    <w:rsid w:val="00302DF9"/>
    <w:rsid w:val="0030302D"/>
    <w:rsid w:val="0030350C"/>
    <w:rsid w:val="00303651"/>
    <w:rsid w:val="003036EB"/>
    <w:rsid w:val="003039F6"/>
    <w:rsid w:val="00303A35"/>
    <w:rsid w:val="00303F59"/>
    <w:rsid w:val="00303FD4"/>
    <w:rsid w:val="00304130"/>
    <w:rsid w:val="00304179"/>
    <w:rsid w:val="0030451B"/>
    <w:rsid w:val="0030453C"/>
    <w:rsid w:val="003045B6"/>
    <w:rsid w:val="00304854"/>
    <w:rsid w:val="00304A1E"/>
    <w:rsid w:val="00304B1C"/>
    <w:rsid w:val="00304BAB"/>
    <w:rsid w:val="00304BAE"/>
    <w:rsid w:val="0030506D"/>
    <w:rsid w:val="0030547C"/>
    <w:rsid w:val="00305482"/>
    <w:rsid w:val="00305BFE"/>
    <w:rsid w:val="00305D2F"/>
    <w:rsid w:val="0030600E"/>
    <w:rsid w:val="00306077"/>
    <w:rsid w:val="003062BA"/>
    <w:rsid w:val="003063D9"/>
    <w:rsid w:val="00306610"/>
    <w:rsid w:val="0030663C"/>
    <w:rsid w:val="00306720"/>
    <w:rsid w:val="00306744"/>
    <w:rsid w:val="003067BB"/>
    <w:rsid w:val="00306888"/>
    <w:rsid w:val="00306A42"/>
    <w:rsid w:val="00306C25"/>
    <w:rsid w:val="00306C88"/>
    <w:rsid w:val="00306D08"/>
    <w:rsid w:val="00306D19"/>
    <w:rsid w:val="00306DA6"/>
    <w:rsid w:val="00306F86"/>
    <w:rsid w:val="003072B8"/>
    <w:rsid w:val="00307747"/>
    <w:rsid w:val="00307781"/>
    <w:rsid w:val="00307806"/>
    <w:rsid w:val="003078BB"/>
    <w:rsid w:val="00307A8F"/>
    <w:rsid w:val="00307B95"/>
    <w:rsid w:val="00307C21"/>
    <w:rsid w:val="00307C86"/>
    <w:rsid w:val="00307CAA"/>
    <w:rsid w:val="00307DA6"/>
    <w:rsid w:val="00307E5B"/>
    <w:rsid w:val="003100D0"/>
    <w:rsid w:val="00310444"/>
    <w:rsid w:val="00310602"/>
    <w:rsid w:val="00310749"/>
    <w:rsid w:val="00310AE9"/>
    <w:rsid w:val="00310C94"/>
    <w:rsid w:val="003110AA"/>
    <w:rsid w:val="003110B2"/>
    <w:rsid w:val="003111C8"/>
    <w:rsid w:val="00311216"/>
    <w:rsid w:val="00311462"/>
    <w:rsid w:val="00311520"/>
    <w:rsid w:val="00311632"/>
    <w:rsid w:val="003116CB"/>
    <w:rsid w:val="00311794"/>
    <w:rsid w:val="00311828"/>
    <w:rsid w:val="003120F7"/>
    <w:rsid w:val="003121D1"/>
    <w:rsid w:val="003121D4"/>
    <w:rsid w:val="0031245F"/>
    <w:rsid w:val="003125A8"/>
    <w:rsid w:val="0031260E"/>
    <w:rsid w:val="00312768"/>
    <w:rsid w:val="00312849"/>
    <w:rsid w:val="003128AC"/>
    <w:rsid w:val="00312997"/>
    <w:rsid w:val="00313272"/>
    <w:rsid w:val="0031335A"/>
    <w:rsid w:val="003135BF"/>
    <w:rsid w:val="00313620"/>
    <w:rsid w:val="00313681"/>
    <w:rsid w:val="003136F5"/>
    <w:rsid w:val="00313751"/>
    <w:rsid w:val="00313788"/>
    <w:rsid w:val="003137AA"/>
    <w:rsid w:val="00313819"/>
    <w:rsid w:val="00313A1D"/>
    <w:rsid w:val="00313A2E"/>
    <w:rsid w:val="00313DF1"/>
    <w:rsid w:val="0031409A"/>
    <w:rsid w:val="003141E4"/>
    <w:rsid w:val="00314204"/>
    <w:rsid w:val="00314611"/>
    <w:rsid w:val="0031464D"/>
    <w:rsid w:val="00314827"/>
    <w:rsid w:val="003149B2"/>
    <w:rsid w:val="00314ADF"/>
    <w:rsid w:val="00314B81"/>
    <w:rsid w:val="00314C97"/>
    <w:rsid w:val="00314CAE"/>
    <w:rsid w:val="00314EC3"/>
    <w:rsid w:val="00314FC9"/>
    <w:rsid w:val="00315007"/>
    <w:rsid w:val="00315328"/>
    <w:rsid w:val="0031570F"/>
    <w:rsid w:val="003157F8"/>
    <w:rsid w:val="00315850"/>
    <w:rsid w:val="00315A2E"/>
    <w:rsid w:val="00315A3C"/>
    <w:rsid w:val="00315B62"/>
    <w:rsid w:val="00315BFE"/>
    <w:rsid w:val="00315CD5"/>
    <w:rsid w:val="00315CEF"/>
    <w:rsid w:val="00315D46"/>
    <w:rsid w:val="00315FEA"/>
    <w:rsid w:val="003160F7"/>
    <w:rsid w:val="003163D0"/>
    <w:rsid w:val="00316581"/>
    <w:rsid w:val="0031659A"/>
    <w:rsid w:val="00316792"/>
    <w:rsid w:val="003169BC"/>
    <w:rsid w:val="00316AFD"/>
    <w:rsid w:val="00316BD7"/>
    <w:rsid w:val="003172AD"/>
    <w:rsid w:val="00317348"/>
    <w:rsid w:val="003177BD"/>
    <w:rsid w:val="00317812"/>
    <w:rsid w:val="0031791D"/>
    <w:rsid w:val="00317930"/>
    <w:rsid w:val="00317992"/>
    <w:rsid w:val="00317ACC"/>
    <w:rsid w:val="00317C01"/>
    <w:rsid w:val="00317D12"/>
    <w:rsid w:val="00317EDB"/>
    <w:rsid w:val="00320016"/>
    <w:rsid w:val="003203CC"/>
    <w:rsid w:val="0032042F"/>
    <w:rsid w:val="00320694"/>
    <w:rsid w:val="003206B5"/>
    <w:rsid w:val="0032075F"/>
    <w:rsid w:val="00320787"/>
    <w:rsid w:val="003208AD"/>
    <w:rsid w:val="003208FA"/>
    <w:rsid w:val="003209AC"/>
    <w:rsid w:val="00320AD3"/>
    <w:rsid w:val="00320B4D"/>
    <w:rsid w:val="00320B79"/>
    <w:rsid w:val="00320B7A"/>
    <w:rsid w:val="00320BD5"/>
    <w:rsid w:val="00320C07"/>
    <w:rsid w:val="00320C38"/>
    <w:rsid w:val="00320EEB"/>
    <w:rsid w:val="00320FAD"/>
    <w:rsid w:val="00321192"/>
    <w:rsid w:val="00321465"/>
    <w:rsid w:val="003216A5"/>
    <w:rsid w:val="003219D3"/>
    <w:rsid w:val="00321B5E"/>
    <w:rsid w:val="00321C2F"/>
    <w:rsid w:val="00321C54"/>
    <w:rsid w:val="0032214F"/>
    <w:rsid w:val="00322196"/>
    <w:rsid w:val="003221BD"/>
    <w:rsid w:val="003224D9"/>
    <w:rsid w:val="0032253A"/>
    <w:rsid w:val="003227E5"/>
    <w:rsid w:val="0032293D"/>
    <w:rsid w:val="0032297D"/>
    <w:rsid w:val="00322DA0"/>
    <w:rsid w:val="00322EFA"/>
    <w:rsid w:val="00323011"/>
    <w:rsid w:val="00323060"/>
    <w:rsid w:val="003230BB"/>
    <w:rsid w:val="003230C0"/>
    <w:rsid w:val="00323210"/>
    <w:rsid w:val="003234E6"/>
    <w:rsid w:val="003234FB"/>
    <w:rsid w:val="003235D6"/>
    <w:rsid w:val="00323741"/>
    <w:rsid w:val="0032386E"/>
    <w:rsid w:val="003239A7"/>
    <w:rsid w:val="00323A1B"/>
    <w:rsid w:val="00323C28"/>
    <w:rsid w:val="00323D59"/>
    <w:rsid w:val="00323E43"/>
    <w:rsid w:val="00323ED8"/>
    <w:rsid w:val="00323F77"/>
    <w:rsid w:val="00323FB0"/>
    <w:rsid w:val="00323FBC"/>
    <w:rsid w:val="003242A5"/>
    <w:rsid w:val="00324670"/>
    <w:rsid w:val="0032490E"/>
    <w:rsid w:val="00324A75"/>
    <w:rsid w:val="00324A88"/>
    <w:rsid w:val="00324B9C"/>
    <w:rsid w:val="003250A9"/>
    <w:rsid w:val="0032514D"/>
    <w:rsid w:val="00325151"/>
    <w:rsid w:val="00325349"/>
    <w:rsid w:val="003258CC"/>
    <w:rsid w:val="00325B79"/>
    <w:rsid w:val="00325EF5"/>
    <w:rsid w:val="003261E8"/>
    <w:rsid w:val="0032635E"/>
    <w:rsid w:val="00326760"/>
    <w:rsid w:val="00326848"/>
    <w:rsid w:val="003268D6"/>
    <w:rsid w:val="00326B44"/>
    <w:rsid w:val="00326BBD"/>
    <w:rsid w:val="00326C09"/>
    <w:rsid w:val="00326C59"/>
    <w:rsid w:val="00326C7B"/>
    <w:rsid w:val="00326CD6"/>
    <w:rsid w:val="00326E4E"/>
    <w:rsid w:val="00327010"/>
    <w:rsid w:val="00327097"/>
    <w:rsid w:val="0032729A"/>
    <w:rsid w:val="00327394"/>
    <w:rsid w:val="00327415"/>
    <w:rsid w:val="0032767F"/>
    <w:rsid w:val="0032792F"/>
    <w:rsid w:val="00327A76"/>
    <w:rsid w:val="00327B67"/>
    <w:rsid w:val="00327DAF"/>
    <w:rsid w:val="0033009E"/>
    <w:rsid w:val="003300D5"/>
    <w:rsid w:val="003301A9"/>
    <w:rsid w:val="0033022A"/>
    <w:rsid w:val="0033022E"/>
    <w:rsid w:val="0033034D"/>
    <w:rsid w:val="003308A3"/>
    <w:rsid w:val="00330933"/>
    <w:rsid w:val="00330975"/>
    <w:rsid w:val="00330A8D"/>
    <w:rsid w:val="00330BEF"/>
    <w:rsid w:val="00330C17"/>
    <w:rsid w:val="00330EC0"/>
    <w:rsid w:val="003311E8"/>
    <w:rsid w:val="00331298"/>
    <w:rsid w:val="003313EC"/>
    <w:rsid w:val="0033148B"/>
    <w:rsid w:val="003314A1"/>
    <w:rsid w:val="003314B0"/>
    <w:rsid w:val="003318CE"/>
    <w:rsid w:val="00331BA6"/>
    <w:rsid w:val="00331CD4"/>
    <w:rsid w:val="00331DDB"/>
    <w:rsid w:val="00331EB6"/>
    <w:rsid w:val="00331ECB"/>
    <w:rsid w:val="0033215F"/>
    <w:rsid w:val="00332329"/>
    <w:rsid w:val="003323E5"/>
    <w:rsid w:val="00332442"/>
    <w:rsid w:val="003324D8"/>
    <w:rsid w:val="00332626"/>
    <w:rsid w:val="003328CB"/>
    <w:rsid w:val="00332B91"/>
    <w:rsid w:val="00332BBA"/>
    <w:rsid w:val="00332D83"/>
    <w:rsid w:val="00332E1E"/>
    <w:rsid w:val="0033302D"/>
    <w:rsid w:val="00333123"/>
    <w:rsid w:val="0033341A"/>
    <w:rsid w:val="00333478"/>
    <w:rsid w:val="003335EF"/>
    <w:rsid w:val="0033381E"/>
    <w:rsid w:val="00333A48"/>
    <w:rsid w:val="00333B3B"/>
    <w:rsid w:val="00334139"/>
    <w:rsid w:val="003341F6"/>
    <w:rsid w:val="0033425F"/>
    <w:rsid w:val="003349C4"/>
    <w:rsid w:val="003349CF"/>
    <w:rsid w:val="003349F7"/>
    <w:rsid w:val="00334C0D"/>
    <w:rsid w:val="00334E4E"/>
    <w:rsid w:val="003351DC"/>
    <w:rsid w:val="003351F0"/>
    <w:rsid w:val="00335451"/>
    <w:rsid w:val="0033563C"/>
    <w:rsid w:val="003357F4"/>
    <w:rsid w:val="00335AE8"/>
    <w:rsid w:val="00335DC8"/>
    <w:rsid w:val="0033608F"/>
    <w:rsid w:val="00336224"/>
    <w:rsid w:val="00336537"/>
    <w:rsid w:val="00336628"/>
    <w:rsid w:val="003367D0"/>
    <w:rsid w:val="003367EE"/>
    <w:rsid w:val="00336875"/>
    <w:rsid w:val="0033695A"/>
    <w:rsid w:val="00336E3F"/>
    <w:rsid w:val="00336ED5"/>
    <w:rsid w:val="00337017"/>
    <w:rsid w:val="003370AE"/>
    <w:rsid w:val="0033725B"/>
    <w:rsid w:val="003372D0"/>
    <w:rsid w:val="00337415"/>
    <w:rsid w:val="00337417"/>
    <w:rsid w:val="003377A5"/>
    <w:rsid w:val="003377B7"/>
    <w:rsid w:val="00337808"/>
    <w:rsid w:val="00337A41"/>
    <w:rsid w:val="00337CC6"/>
    <w:rsid w:val="00337DAC"/>
    <w:rsid w:val="00337EFC"/>
    <w:rsid w:val="00337F5D"/>
    <w:rsid w:val="00340359"/>
    <w:rsid w:val="003403A9"/>
    <w:rsid w:val="00340727"/>
    <w:rsid w:val="00340735"/>
    <w:rsid w:val="0034079A"/>
    <w:rsid w:val="00340889"/>
    <w:rsid w:val="003409FE"/>
    <w:rsid w:val="00340A20"/>
    <w:rsid w:val="00340A58"/>
    <w:rsid w:val="00340ADE"/>
    <w:rsid w:val="00340AF7"/>
    <w:rsid w:val="00340BE2"/>
    <w:rsid w:val="00340EF9"/>
    <w:rsid w:val="0034128C"/>
    <w:rsid w:val="00341404"/>
    <w:rsid w:val="00341569"/>
    <w:rsid w:val="00341732"/>
    <w:rsid w:val="00341A26"/>
    <w:rsid w:val="00341B10"/>
    <w:rsid w:val="00341BC9"/>
    <w:rsid w:val="00341D45"/>
    <w:rsid w:val="00341DCD"/>
    <w:rsid w:val="00341FD4"/>
    <w:rsid w:val="00342004"/>
    <w:rsid w:val="003420C6"/>
    <w:rsid w:val="00342545"/>
    <w:rsid w:val="003426A5"/>
    <w:rsid w:val="003427A1"/>
    <w:rsid w:val="003428D4"/>
    <w:rsid w:val="00342931"/>
    <w:rsid w:val="00342A4A"/>
    <w:rsid w:val="00342ACC"/>
    <w:rsid w:val="00342E11"/>
    <w:rsid w:val="00342E3D"/>
    <w:rsid w:val="0034334E"/>
    <w:rsid w:val="0034343C"/>
    <w:rsid w:val="00343489"/>
    <w:rsid w:val="003435B9"/>
    <w:rsid w:val="00343622"/>
    <w:rsid w:val="00343858"/>
    <w:rsid w:val="0034394A"/>
    <w:rsid w:val="00343BFA"/>
    <w:rsid w:val="00343C3D"/>
    <w:rsid w:val="00343CA1"/>
    <w:rsid w:val="00343EF0"/>
    <w:rsid w:val="0034420E"/>
    <w:rsid w:val="00344572"/>
    <w:rsid w:val="003445FD"/>
    <w:rsid w:val="0034470F"/>
    <w:rsid w:val="00344795"/>
    <w:rsid w:val="0034487F"/>
    <w:rsid w:val="0034489C"/>
    <w:rsid w:val="00344AFB"/>
    <w:rsid w:val="00344DA8"/>
    <w:rsid w:val="00344E28"/>
    <w:rsid w:val="00344FEB"/>
    <w:rsid w:val="00344FFD"/>
    <w:rsid w:val="0034529E"/>
    <w:rsid w:val="00345408"/>
    <w:rsid w:val="003454F6"/>
    <w:rsid w:val="003459AE"/>
    <w:rsid w:val="00345B9E"/>
    <w:rsid w:val="00345CC4"/>
    <w:rsid w:val="00345CCC"/>
    <w:rsid w:val="00346014"/>
    <w:rsid w:val="00346046"/>
    <w:rsid w:val="003461AA"/>
    <w:rsid w:val="003461EC"/>
    <w:rsid w:val="003463EF"/>
    <w:rsid w:val="00346781"/>
    <w:rsid w:val="0034685D"/>
    <w:rsid w:val="00347031"/>
    <w:rsid w:val="003470B9"/>
    <w:rsid w:val="0034716C"/>
    <w:rsid w:val="003471F5"/>
    <w:rsid w:val="00347268"/>
    <w:rsid w:val="0034739E"/>
    <w:rsid w:val="0034749C"/>
    <w:rsid w:val="003474C4"/>
    <w:rsid w:val="003474C6"/>
    <w:rsid w:val="003475AF"/>
    <w:rsid w:val="0034796E"/>
    <w:rsid w:val="00347C4C"/>
    <w:rsid w:val="00347E79"/>
    <w:rsid w:val="003504F4"/>
    <w:rsid w:val="00350604"/>
    <w:rsid w:val="00350830"/>
    <w:rsid w:val="003508F2"/>
    <w:rsid w:val="00350A5E"/>
    <w:rsid w:val="00350E31"/>
    <w:rsid w:val="00350E96"/>
    <w:rsid w:val="00350F28"/>
    <w:rsid w:val="00351003"/>
    <w:rsid w:val="00351058"/>
    <w:rsid w:val="00351068"/>
    <w:rsid w:val="00351194"/>
    <w:rsid w:val="003514C3"/>
    <w:rsid w:val="00351580"/>
    <w:rsid w:val="003515E9"/>
    <w:rsid w:val="00351625"/>
    <w:rsid w:val="00351650"/>
    <w:rsid w:val="003517F1"/>
    <w:rsid w:val="00351931"/>
    <w:rsid w:val="00351A77"/>
    <w:rsid w:val="00351C5D"/>
    <w:rsid w:val="00351D99"/>
    <w:rsid w:val="00351FD8"/>
    <w:rsid w:val="003520DA"/>
    <w:rsid w:val="003524DE"/>
    <w:rsid w:val="003525A5"/>
    <w:rsid w:val="003525AE"/>
    <w:rsid w:val="00352600"/>
    <w:rsid w:val="003527E4"/>
    <w:rsid w:val="00352AD5"/>
    <w:rsid w:val="00352CA3"/>
    <w:rsid w:val="00353009"/>
    <w:rsid w:val="003532F0"/>
    <w:rsid w:val="00353502"/>
    <w:rsid w:val="00353533"/>
    <w:rsid w:val="0035376E"/>
    <w:rsid w:val="0035384D"/>
    <w:rsid w:val="003538E6"/>
    <w:rsid w:val="00353BEA"/>
    <w:rsid w:val="00353DE0"/>
    <w:rsid w:val="00354209"/>
    <w:rsid w:val="003544BD"/>
    <w:rsid w:val="003546A1"/>
    <w:rsid w:val="003546D1"/>
    <w:rsid w:val="003547CD"/>
    <w:rsid w:val="00354816"/>
    <w:rsid w:val="00354835"/>
    <w:rsid w:val="00354887"/>
    <w:rsid w:val="00354BEF"/>
    <w:rsid w:val="00354C19"/>
    <w:rsid w:val="00354CFA"/>
    <w:rsid w:val="00354DE1"/>
    <w:rsid w:val="00354E43"/>
    <w:rsid w:val="00355366"/>
    <w:rsid w:val="00355499"/>
    <w:rsid w:val="00355588"/>
    <w:rsid w:val="00355793"/>
    <w:rsid w:val="003557C0"/>
    <w:rsid w:val="00355D8D"/>
    <w:rsid w:val="00355E22"/>
    <w:rsid w:val="00355E76"/>
    <w:rsid w:val="003560DA"/>
    <w:rsid w:val="003565A1"/>
    <w:rsid w:val="003568B0"/>
    <w:rsid w:val="00356A83"/>
    <w:rsid w:val="00356B18"/>
    <w:rsid w:val="00356B27"/>
    <w:rsid w:val="00356B46"/>
    <w:rsid w:val="00356CA7"/>
    <w:rsid w:val="00356FD7"/>
    <w:rsid w:val="0035700C"/>
    <w:rsid w:val="00357162"/>
    <w:rsid w:val="003572E7"/>
    <w:rsid w:val="003573BF"/>
    <w:rsid w:val="003573E9"/>
    <w:rsid w:val="003575D4"/>
    <w:rsid w:val="003576F6"/>
    <w:rsid w:val="003576FE"/>
    <w:rsid w:val="003578D6"/>
    <w:rsid w:val="00357A91"/>
    <w:rsid w:val="00357F8D"/>
    <w:rsid w:val="0036016B"/>
    <w:rsid w:val="00360420"/>
    <w:rsid w:val="003604D9"/>
    <w:rsid w:val="00360B82"/>
    <w:rsid w:val="00360C1E"/>
    <w:rsid w:val="00360DDD"/>
    <w:rsid w:val="003612B5"/>
    <w:rsid w:val="00361347"/>
    <w:rsid w:val="0036144C"/>
    <w:rsid w:val="00361563"/>
    <w:rsid w:val="003615BD"/>
    <w:rsid w:val="00361746"/>
    <w:rsid w:val="003618AC"/>
    <w:rsid w:val="00361B3D"/>
    <w:rsid w:val="00361C08"/>
    <w:rsid w:val="00361D70"/>
    <w:rsid w:val="00361EF8"/>
    <w:rsid w:val="00361F25"/>
    <w:rsid w:val="00361F3B"/>
    <w:rsid w:val="0036202F"/>
    <w:rsid w:val="00362398"/>
    <w:rsid w:val="0036240E"/>
    <w:rsid w:val="003624C7"/>
    <w:rsid w:val="0036263B"/>
    <w:rsid w:val="00362851"/>
    <w:rsid w:val="00362A38"/>
    <w:rsid w:val="00362EF3"/>
    <w:rsid w:val="00363022"/>
    <w:rsid w:val="00363097"/>
    <w:rsid w:val="003635C7"/>
    <w:rsid w:val="003635E6"/>
    <w:rsid w:val="00363671"/>
    <w:rsid w:val="003636AF"/>
    <w:rsid w:val="0036371D"/>
    <w:rsid w:val="00363B2A"/>
    <w:rsid w:val="00363C5D"/>
    <w:rsid w:val="00363D63"/>
    <w:rsid w:val="00363DA9"/>
    <w:rsid w:val="00364036"/>
    <w:rsid w:val="003642C0"/>
    <w:rsid w:val="003643F3"/>
    <w:rsid w:val="003644DB"/>
    <w:rsid w:val="00364520"/>
    <w:rsid w:val="00364736"/>
    <w:rsid w:val="00364764"/>
    <w:rsid w:val="0036491F"/>
    <w:rsid w:val="00364A6F"/>
    <w:rsid w:val="00364A90"/>
    <w:rsid w:val="00364AE8"/>
    <w:rsid w:val="00364D7E"/>
    <w:rsid w:val="00364E2E"/>
    <w:rsid w:val="0036536E"/>
    <w:rsid w:val="00365672"/>
    <w:rsid w:val="003658A7"/>
    <w:rsid w:val="00365B8C"/>
    <w:rsid w:val="00365DAB"/>
    <w:rsid w:val="00365EF2"/>
    <w:rsid w:val="00365FA9"/>
    <w:rsid w:val="0036628F"/>
    <w:rsid w:val="003667D0"/>
    <w:rsid w:val="00366830"/>
    <w:rsid w:val="00366858"/>
    <w:rsid w:val="00366AAD"/>
    <w:rsid w:val="00366B75"/>
    <w:rsid w:val="00366CE3"/>
    <w:rsid w:val="00366FE0"/>
    <w:rsid w:val="0036715C"/>
    <w:rsid w:val="00367471"/>
    <w:rsid w:val="0036750B"/>
    <w:rsid w:val="0036763C"/>
    <w:rsid w:val="00367661"/>
    <w:rsid w:val="0036780B"/>
    <w:rsid w:val="003679D1"/>
    <w:rsid w:val="003679D6"/>
    <w:rsid w:val="00367CD5"/>
    <w:rsid w:val="00367E1E"/>
    <w:rsid w:val="00367E60"/>
    <w:rsid w:val="00367F75"/>
    <w:rsid w:val="00370268"/>
    <w:rsid w:val="0037043D"/>
    <w:rsid w:val="003705B3"/>
    <w:rsid w:val="003708B8"/>
    <w:rsid w:val="00370B9E"/>
    <w:rsid w:val="00370BC5"/>
    <w:rsid w:val="00370C60"/>
    <w:rsid w:val="00370E00"/>
    <w:rsid w:val="00370E1D"/>
    <w:rsid w:val="00370F50"/>
    <w:rsid w:val="003713EA"/>
    <w:rsid w:val="00371CC2"/>
    <w:rsid w:val="00371F08"/>
    <w:rsid w:val="00371FAC"/>
    <w:rsid w:val="0037225D"/>
    <w:rsid w:val="00372552"/>
    <w:rsid w:val="00372659"/>
    <w:rsid w:val="00372851"/>
    <w:rsid w:val="00372AE4"/>
    <w:rsid w:val="00372BEC"/>
    <w:rsid w:val="00372C13"/>
    <w:rsid w:val="00372E3E"/>
    <w:rsid w:val="00373297"/>
    <w:rsid w:val="00373396"/>
    <w:rsid w:val="00373AB5"/>
    <w:rsid w:val="00373B0C"/>
    <w:rsid w:val="0037405D"/>
    <w:rsid w:val="003742AA"/>
    <w:rsid w:val="0037441E"/>
    <w:rsid w:val="00374423"/>
    <w:rsid w:val="00374586"/>
    <w:rsid w:val="0037492A"/>
    <w:rsid w:val="00374F28"/>
    <w:rsid w:val="00374FD7"/>
    <w:rsid w:val="0037507B"/>
    <w:rsid w:val="003751A2"/>
    <w:rsid w:val="003751B4"/>
    <w:rsid w:val="0037534A"/>
    <w:rsid w:val="00375525"/>
    <w:rsid w:val="003755DE"/>
    <w:rsid w:val="00375749"/>
    <w:rsid w:val="003757E4"/>
    <w:rsid w:val="003759E9"/>
    <w:rsid w:val="00375C6A"/>
    <w:rsid w:val="00375D23"/>
    <w:rsid w:val="00375DBF"/>
    <w:rsid w:val="003760C9"/>
    <w:rsid w:val="00376173"/>
    <w:rsid w:val="00376521"/>
    <w:rsid w:val="0037655D"/>
    <w:rsid w:val="00376A29"/>
    <w:rsid w:val="00376BFC"/>
    <w:rsid w:val="00376C8D"/>
    <w:rsid w:val="00376F91"/>
    <w:rsid w:val="0037707C"/>
    <w:rsid w:val="003770DB"/>
    <w:rsid w:val="00377931"/>
    <w:rsid w:val="00377BAB"/>
    <w:rsid w:val="00380025"/>
    <w:rsid w:val="003802F3"/>
    <w:rsid w:val="003804DE"/>
    <w:rsid w:val="003805E3"/>
    <w:rsid w:val="00380616"/>
    <w:rsid w:val="00380768"/>
    <w:rsid w:val="003807E4"/>
    <w:rsid w:val="0038083A"/>
    <w:rsid w:val="00380882"/>
    <w:rsid w:val="00380893"/>
    <w:rsid w:val="00380B52"/>
    <w:rsid w:val="00380BB5"/>
    <w:rsid w:val="00380C3C"/>
    <w:rsid w:val="00380D66"/>
    <w:rsid w:val="00380DFA"/>
    <w:rsid w:val="00380E5D"/>
    <w:rsid w:val="00380F7F"/>
    <w:rsid w:val="0038103E"/>
    <w:rsid w:val="003810AA"/>
    <w:rsid w:val="00381413"/>
    <w:rsid w:val="0038153E"/>
    <w:rsid w:val="00381798"/>
    <w:rsid w:val="003817E6"/>
    <w:rsid w:val="0038193B"/>
    <w:rsid w:val="00381A0F"/>
    <w:rsid w:val="00381DA3"/>
    <w:rsid w:val="00381E0D"/>
    <w:rsid w:val="0038202D"/>
    <w:rsid w:val="0038206E"/>
    <w:rsid w:val="003820E1"/>
    <w:rsid w:val="003822FF"/>
    <w:rsid w:val="0038230A"/>
    <w:rsid w:val="0038242A"/>
    <w:rsid w:val="003824FA"/>
    <w:rsid w:val="00382847"/>
    <w:rsid w:val="00382A4B"/>
    <w:rsid w:val="00382E3F"/>
    <w:rsid w:val="0038315D"/>
    <w:rsid w:val="0038316A"/>
    <w:rsid w:val="003831EA"/>
    <w:rsid w:val="00383212"/>
    <w:rsid w:val="0038331C"/>
    <w:rsid w:val="00383401"/>
    <w:rsid w:val="00383743"/>
    <w:rsid w:val="003838FE"/>
    <w:rsid w:val="00383C8D"/>
    <w:rsid w:val="00383E9D"/>
    <w:rsid w:val="003840EA"/>
    <w:rsid w:val="0038417B"/>
    <w:rsid w:val="00384419"/>
    <w:rsid w:val="00384AC7"/>
    <w:rsid w:val="00384CC2"/>
    <w:rsid w:val="00384DBB"/>
    <w:rsid w:val="00384DC9"/>
    <w:rsid w:val="00384FF9"/>
    <w:rsid w:val="00385335"/>
    <w:rsid w:val="00385372"/>
    <w:rsid w:val="003853B8"/>
    <w:rsid w:val="003853C3"/>
    <w:rsid w:val="00385495"/>
    <w:rsid w:val="00385742"/>
    <w:rsid w:val="003859DC"/>
    <w:rsid w:val="00385A1A"/>
    <w:rsid w:val="00385C29"/>
    <w:rsid w:val="00385E80"/>
    <w:rsid w:val="00386130"/>
    <w:rsid w:val="00386167"/>
    <w:rsid w:val="00386290"/>
    <w:rsid w:val="00386319"/>
    <w:rsid w:val="00386650"/>
    <w:rsid w:val="003866C0"/>
    <w:rsid w:val="003867F8"/>
    <w:rsid w:val="00386B03"/>
    <w:rsid w:val="00386B62"/>
    <w:rsid w:val="00386C2A"/>
    <w:rsid w:val="00386C5B"/>
    <w:rsid w:val="00386FBB"/>
    <w:rsid w:val="003872ED"/>
    <w:rsid w:val="00387443"/>
    <w:rsid w:val="00387555"/>
    <w:rsid w:val="003876C2"/>
    <w:rsid w:val="00387833"/>
    <w:rsid w:val="0038788D"/>
    <w:rsid w:val="003878D0"/>
    <w:rsid w:val="00387DED"/>
    <w:rsid w:val="00387E51"/>
    <w:rsid w:val="00387E5D"/>
    <w:rsid w:val="00387F9E"/>
    <w:rsid w:val="00390199"/>
    <w:rsid w:val="003901DD"/>
    <w:rsid w:val="00390339"/>
    <w:rsid w:val="0039036D"/>
    <w:rsid w:val="00390465"/>
    <w:rsid w:val="0039048E"/>
    <w:rsid w:val="00390572"/>
    <w:rsid w:val="00390594"/>
    <w:rsid w:val="003906B0"/>
    <w:rsid w:val="003907F1"/>
    <w:rsid w:val="0039089A"/>
    <w:rsid w:val="00390999"/>
    <w:rsid w:val="00390FFE"/>
    <w:rsid w:val="00391026"/>
    <w:rsid w:val="00391054"/>
    <w:rsid w:val="0039126F"/>
    <w:rsid w:val="003912D8"/>
    <w:rsid w:val="003912FE"/>
    <w:rsid w:val="00391308"/>
    <w:rsid w:val="00391379"/>
    <w:rsid w:val="00391472"/>
    <w:rsid w:val="00391530"/>
    <w:rsid w:val="003915AE"/>
    <w:rsid w:val="0039163A"/>
    <w:rsid w:val="003916BD"/>
    <w:rsid w:val="00391702"/>
    <w:rsid w:val="00391B6A"/>
    <w:rsid w:val="00391DBB"/>
    <w:rsid w:val="00391EB0"/>
    <w:rsid w:val="00391F3F"/>
    <w:rsid w:val="00392120"/>
    <w:rsid w:val="0039227C"/>
    <w:rsid w:val="0039248E"/>
    <w:rsid w:val="003924B0"/>
    <w:rsid w:val="00392524"/>
    <w:rsid w:val="00392550"/>
    <w:rsid w:val="00392553"/>
    <w:rsid w:val="00392B54"/>
    <w:rsid w:val="00392D1B"/>
    <w:rsid w:val="00392EA7"/>
    <w:rsid w:val="00392F85"/>
    <w:rsid w:val="0039301B"/>
    <w:rsid w:val="00393220"/>
    <w:rsid w:val="0039325D"/>
    <w:rsid w:val="00393490"/>
    <w:rsid w:val="00393574"/>
    <w:rsid w:val="00393C58"/>
    <w:rsid w:val="00394027"/>
    <w:rsid w:val="00394083"/>
    <w:rsid w:val="003940D7"/>
    <w:rsid w:val="00394141"/>
    <w:rsid w:val="0039420E"/>
    <w:rsid w:val="00394217"/>
    <w:rsid w:val="00394222"/>
    <w:rsid w:val="003943F4"/>
    <w:rsid w:val="003944D3"/>
    <w:rsid w:val="0039472D"/>
    <w:rsid w:val="003948CD"/>
    <w:rsid w:val="003949F6"/>
    <w:rsid w:val="00394A57"/>
    <w:rsid w:val="00394A88"/>
    <w:rsid w:val="00394CE1"/>
    <w:rsid w:val="00394D32"/>
    <w:rsid w:val="00394EEF"/>
    <w:rsid w:val="003952A1"/>
    <w:rsid w:val="00395471"/>
    <w:rsid w:val="00395515"/>
    <w:rsid w:val="0039553C"/>
    <w:rsid w:val="003956B3"/>
    <w:rsid w:val="003956E4"/>
    <w:rsid w:val="003958F9"/>
    <w:rsid w:val="00395A54"/>
    <w:rsid w:val="00395B15"/>
    <w:rsid w:val="00395C6E"/>
    <w:rsid w:val="00395D53"/>
    <w:rsid w:val="00395E8F"/>
    <w:rsid w:val="003961B7"/>
    <w:rsid w:val="003961BD"/>
    <w:rsid w:val="0039620F"/>
    <w:rsid w:val="003963BD"/>
    <w:rsid w:val="003964DB"/>
    <w:rsid w:val="00396AAF"/>
    <w:rsid w:val="00396C88"/>
    <w:rsid w:val="00396E21"/>
    <w:rsid w:val="003973C1"/>
    <w:rsid w:val="00397410"/>
    <w:rsid w:val="00397618"/>
    <w:rsid w:val="00397A6C"/>
    <w:rsid w:val="00397C2E"/>
    <w:rsid w:val="00397E83"/>
    <w:rsid w:val="00397F03"/>
    <w:rsid w:val="003A0091"/>
    <w:rsid w:val="003A0530"/>
    <w:rsid w:val="003A0542"/>
    <w:rsid w:val="003A07C8"/>
    <w:rsid w:val="003A0829"/>
    <w:rsid w:val="003A0C2E"/>
    <w:rsid w:val="003A0C32"/>
    <w:rsid w:val="003A0D7A"/>
    <w:rsid w:val="003A0F1F"/>
    <w:rsid w:val="003A0F25"/>
    <w:rsid w:val="003A1011"/>
    <w:rsid w:val="003A1322"/>
    <w:rsid w:val="003A153C"/>
    <w:rsid w:val="003A1564"/>
    <w:rsid w:val="003A1663"/>
    <w:rsid w:val="003A1665"/>
    <w:rsid w:val="003A1698"/>
    <w:rsid w:val="003A170C"/>
    <w:rsid w:val="003A1772"/>
    <w:rsid w:val="003A17CD"/>
    <w:rsid w:val="003A1B9D"/>
    <w:rsid w:val="003A1DEA"/>
    <w:rsid w:val="003A1FBC"/>
    <w:rsid w:val="003A21F8"/>
    <w:rsid w:val="003A22EF"/>
    <w:rsid w:val="003A2511"/>
    <w:rsid w:val="003A26D5"/>
    <w:rsid w:val="003A2797"/>
    <w:rsid w:val="003A2A1A"/>
    <w:rsid w:val="003A2B4D"/>
    <w:rsid w:val="003A2C13"/>
    <w:rsid w:val="003A2CED"/>
    <w:rsid w:val="003A2D4F"/>
    <w:rsid w:val="003A2FA9"/>
    <w:rsid w:val="003A30EA"/>
    <w:rsid w:val="003A399D"/>
    <w:rsid w:val="003A39BF"/>
    <w:rsid w:val="003A429B"/>
    <w:rsid w:val="003A4427"/>
    <w:rsid w:val="003A446E"/>
    <w:rsid w:val="003A4A97"/>
    <w:rsid w:val="003A4D40"/>
    <w:rsid w:val="003A4DC0"/>
    <w:rsid w:val="003A4DCB"/>
    <w:rsid w:val="003A4E55"/>
    <w:rsid w:val="003A5024"/>
    <w:rsid w:val="003A51AE"/>
    <w:rsid w:val="003A52BD"/>
    <w:rsid w:val="003A56DF"/>
    <w:rsid w:val="003A5859"/>
    <w:rsid w:val="003A5938"/>
    <w:rsid w:val="003A5C1C"/>
    <w:rsid w:val="003A5C9E"/>
    <w:rsid w:val="003A5F6B"/>
    <w:rsid w:val="003A5FF8"/>
    <w:rsid w:val="003A62F1"/>
    <w:rsid w:val="003A695A"/>
    <w:rsid w:val="003A6A40"/>
    <w:rsid w:val="003A6C98"/>
    <w:rsid w:val="003A6D1A"/>
    <w:rsid w:val="003A6DA4"/>
    <w:rsid w:val="003A6DE5"/>
    <w:rsid w:val="003A7105"/>
    <w:rsid w:val="003A75C4"/>
    <w:rsid w:val="003A77D2"/>
    <w:rsid w:val="003A7848"/>
    <w:rsid w:val="003A7962"/>
    <w:rsid w:val="003A7C4B"/>
    <w:rsid w:val="003A7C96"/>
    <w:rsid w:val="003A7F40"/>
    <w:rsid w:val="003B021D"/>
    <w:rsid w:val="003B026D"/>
    <w:rsid w:val="003B042F"/>
    <w:rsid w:val="003B0466"/>
    <w:rsid w:val="003B0649"/>
    <w:rsid w:val="003B0A5B"/>
    <w:rsid w:val="003B0CF0"/>
    <w:rsid w:val="003B0FD6"/>
    <w:rsid w:val="003B1083"/>
    <w:rsid w:val="003B11B9"/>
    <w:rsid w:val="003B11C2"/>
    <w:rsid w:val="003B1213"/>
    <w:rsid w:val="003B1245"/>
    <w:rsid w:val="003B126E"/>
    <w:rsid w:val="003B129F"/>
    <w:rsid w:val="003B1443"/>
    <w:rsid w:val="003B1E43"/>
    <w:rsid w:val="003B20E5"/>
    <w:rsid w:val="003B217A"/>
    <w:rsid w:val="003B229D"/>
    <w:rsid w:val="003B23F4"/>
    <w:rsid w:val="003B24AF"/>
    <w:rsid w:val="003B2815"/>
    <w:rsid w:val="003B2D23"/>
    <w:rsid w:val="003B2D54"/>
    <w:rsid w:val="003B2E11"/>
    <w:rsid w:val="003B2FC3"/>
    <w:rsid w:val="003B302B"/>
    <w:rsid w:val="003B310D"/>
    <w:rsid w:val="003B32C5"/>
    <w:rsid w:val="003B38A4"/>
    <w:rsid w:val="003B398A"/>
    <w:rsid w:val="003B3A09"/>
    <w:rsid w:val="003B3A29"/>
    <w:rsid w:val="003B3DD8"/>
    <w:rsid w:val="003B3F91"/>
    <w:rsid w:val="003B471D"/>
    <w:rsid w:val="003B4AC0"/>
    <w:rsid w:val="003B4C34"/>
    <w:rsid w:val="003B4C37"/>
    <w:rsid w:val="003B4FD6"/>
    <w:rsid w:val="003B5088"/>
    <w:rsid w:val="003B51B1"/>
    <w:rsid w:val="003B52D9"/>
    <w:rsid w:val="003B53C4"/>
    <w:rsid w:val="003B5434"/>
    <w:rsid w:val="003B56BF"/>
    <w:rsid w:val="003B575B"/>
    <w:rsid w:val="003B57B4"/>
    <w:rsid w:val="003B5825"/>
    <w:rsid w:val="003B5925"/>
    <w:rsid w:val="003B59FA"/>
    <w:rsid w:val="003B5A9D"/>
    <w:rsid w:val="003B6118"/>
    <w:rsid w:val="003B61FE"/>
    <w:rsid w:val="003B6312"/>
    <w:rsid w:val="003B6401"/>
    <w:rsid w:val="003B64BE"/>
    <w:rsid w:val="003B6506"/>
    <w:rsid w:val="003B660B"/>
    <w:rsid w:val="003B6B9B"/>
    <w:rsid w:val="003B6CBF"/>
    <w:rsid w:val="003B6CE9"/>
    <w:rsid w:val="003B6F5F"/>
    <w:rsid w:val="003B6F75"/>
    <w:rsid w:val="003B7262"/>
    <w:rsid w:val="003B75E0"/>
    <w:rsid w:val="003B7682"/>
    <w:rsid w:val="003B79C2"/>
    <w:rsid w:val="003B79EA"/>
    <w:rsid w:val="003B79EC"/>
    <w:rsid w:val="003B7A3B"/>
    <w:rsid w:val="003B7A80"/>
    <w:rsid w:val="003B7C16"/>
    <w:rsid w:val="003B7C24"/>
    <w:rsid w:val="003B7CD1"/>
    <w:rsid w:val="003B7DA7"/>
    <w:rsid w:val="003B7DA8"/>
    <w:rsid w:val="003B7F39"/>
    <w:rsid w:val="003C0148"/>
    <w:rsid w:val="003C02ED"/>
    <w:rsid w:val="003C030E"/>
    <w:rsid w:val="003C0357"/>
    <w:rsid w:val="003C0384"/>
    <w:rsid w:val="003C06D4"/>
    <w:rsid w:val="003C06E4"/>
    <w:rsid w:val="003C0BCC"/>
    <w:rsid w:val="003C0D69"/>
    <w:rsid w:val="003C0F1F"/>
    <w:rsid w:val="003C0FA5"/>
    <w:rsid w:val="003C10C1"/>
    <w:rsid w:val="003C125E"/>
    <w:rsid w:val="003C1702"/>
    <w:rsid w:val="003C1D4A"/>
    <w:rsid w:val="003C1D6F"/>
    <w:rsid w:val="003C1DE2"/>
    <w:rsid w:val="003C1FE1"/>
    <w:rsid w:val="003C2281"/>
    <w:rsid w:val="003C2486"/>
    <w:rsid w:val="003C2532"/>
    <w:rsid w:val="003C25CE"/>
    <w:rsid w:val="003C26EC"/>
    <w:rsid w:val="003C2A5A"/>
    <w:rsid w:val="003C2A6D"/>
    <w:rsid w:val="003C2A94"/>
    <w:rsid w:val="003C2B49"/>
    <w:rsid w:val="003C2B91"/>
    <w:rsid w:val="003C2BF8"/>
    <w:rsid w:val="003C2D25"/>
    <w:rsid w:val="003C2F2B"/>
    <w:rsid w:val="003C2F7F"/>
    <w:rsid w:val="003C3060"/>
    <w:rsid w:val="003C336F"/>
    <w:rsid w:val="003C34AA"/>
    <w:rsid w:val="003C35EF"/>
    <w:rsid w:val="003C3899"/>
    <w:rsid w:val="003C38D7"/>
    <w:rsid w:val="003C3A24"/>
    <w:rsid w:val="003C3A90"/>
    <w:rsid w:val="003C3B30"/>
    <w:rsid w:val="003C3BEB"/>
    <w:rsid w:val="003C3F33"/>
    <w:rsid w:val="003C3FD1"/>
    <w:rsid w:val="003C4057"/>
    <w:rsid w:val="003C41E7"/>
    <w:rsid w:val="003C4296"/>
    <w:rsid w:val="003C42EB"/>
    <w:rsid w:val="003C436B"/>
    <w:rsid w:val="003C4512"/>
    <w:rsid w:val="003C4610"/>
    <w:rsid w:val="003C46DF"/>
    <w:rsid w:val="003C482F"/>
    <w:rsid w:val="003C49DC"/>
    <w:rsid w:val="003C4B67"/>
    <w:rsid w:val="003C4B9D"/>
    <w:rsid w:val="003C4CDE"/>
    <w:rsid w:val="003C4E38"/>
    <w:rsid w:val="003C500F"/>
    <w:rsid w:val="003C52F5"/>
    <w:rsid w:val="003C5545"/>
    <w:rsid w:val="003C5636"/>
    <w:rsid w:val="003C5CE0"/>
    <w:rsid w:val="003C5E30"/>
    <w:rsid w:val="003C5E77"/>
    <w:rsid w:val="003C5EB9"/>
    <w:rsid w:val="003C621D"/>
    <w:rsid w:val="003C63CD"/>
    <w:rsid w:val="003C663C"/>
    <w:rsid w:val="003C66AC"/>
    <w:rsid w:val="003C66C0"/>
    <w:rsid w:val="003C6732"/>
    <w:rsid w:val="003C6960"/>
    <w:rsid w:val="003C6A33"/>
    <w:rsid w:val="003C6CC7"/>
    <w:rsid w:val="003C705C"/>
    <w:rsid w:val="003C706A"/>
    <w:rsid w:val="003C70D5"/>
    <w:rsid w:val="003C741E"/>
    <w:rsid w:val="003C744D"/>
    <w:rsid w:val="003C74FC"/>
    <w:rsid w:val="003C7607"/>
    <w:rsid w:val="003C7AC9"/>
    <w:rsid w:val="003C7C34"/>
    <w:rsid w:val="003C7E7B"/>
    <w:rsid w:val="003D0226"/>
    <w:rsid w:val="003D0237"/>
    <w:rsid w:val="003D03B4"/>
    <w:rsid w:val="003D05CA"/>
    <w:rsid w:val="003D0644"/>
    <w:rsid w:val="003D06DA"/>
    <w:rsid w:val="003D06E2"/>
    <w:rsid w:val="003D077B"/>
    <w:rsid w:val="003D0A29"/>
    <w:rsid w:val="003D0A95"/>
    <w:rsid w:val="003D0C3A"/>
    <w:rsid w:val="003D0D26"/>
    <w:rsid w:val="003D0D7A"/>
    <w:rsid w:val="003D0EED"/>
    <w:rsid w:val="003D0F41"/>
    <w:rsid w:val="003D14E3"/>
    <w:rsid w:val="003D1B46"/>
    <w:rsid w:val="003D1BC4"/>
    <w:rsid w:val="003D1C64"/>
    <w:rsid w:val="003D1D37"/>
    <w:rsid w:val="003D1DF3"/>
    <w:rsid w:val="003D1E70"/>
    <w:rsid w:val="003D201B"/>
    <w:rsid w:val="003D23FC"/>
    <w:rsid w:val="003D2502"/>
    <w:rsid w:val="003D2837"/>
    <w:rsid w:val="003D294B"/>
    <w:rsid w:val="003D2A38"/>
    <w:rsid w:val="003D2A8C"/>
    <w:rsid w:val="003D2A96"/>
    <w:rsid w:val="003D2CA2"/>
    <w:rsid w:val="003D2CD7"/>
    <w:rsid w:val="003D2EFD"/>
    <w:rsid w:val="003D307F"/>
    <w:rsid w:val="003D3275"/>
    <w:rsid w:val="003D3338"/>
    <w:rsid w:val="003D3434"/>
    <w:rsid w:val="003D3539"/>
    <w:rsid w:val="003D38AB"/>
    <w:rsid w:val="003D3AA7"/>
    <w:rsid w:val="003D3BD6"/>
    <w:rsid w:val="003D3CAE"/>
    <w:rsid w:val="003D3E86"/>
    <w:rsid w:val="003D3FA0"/>
    <w:rsid w:val="003D3FC7"/>
    <w:rsid w:val="003D4053"/>
    <w:rsid w:val="003D40AD"/>
    <w:rsid w:val="003D421C"/>
    <w:rsid w:val="003D4392"/>
    <w:rsid w:val="003D4413"/>
    <w:rsid w:val="003D4535"/>
    <w:rsid w:val="003D4670"/>
    <w:rsid w:val="003D479F"/>
    <w:rsid w:val="003D4BBE"/>
    <w:rsid w:val="003D4BED"/>
    <w:rsid w:val="003D4C45"/>
    <w:rsid w:val="003D4C55"/>
    <w:rsid w:val="003D4E2F"/>
    <w:rsid w:val="003D50E8"/>
    <w:rsid w:val="003D538A"/>
    <w:rsid w:val="003D559E"/>
    <w:rsid w:val="003D588B"/>
    <w:rsid w:val="003D59E7"/>
    <w:rsid w:val="003D5A33"/>
    <w:rsid w:val="003D5A64"/>
    <w:rsid w:val="003D5B07"/>
    <w:rsid w:val="003D5BB0"/>
    <w:rsid w:val="003D5BB7"/>
    <w:rsid w:val="003D5BC9"/>
    <w:rsid w:val="003D5D21"/>
    <w:rsid w:val="003D5DD2"/>
    <w:rsid w:val="003D5DF2"/>
    <w:rsid w:val="003D5F11"/>
    <w:rsid w:val="003D5F36"/>
    <w:rsid w:val="003D62B4"/>
    <w:rsid w:val="003D6644"/>
    <w:rsid w:val="003D6657"/>
    <w:rsid w:val="003D6688"/>
    <w:rsid w:val="003D6781"/>
    <w:rsid w:val="003D67BE"/>
    <w:rsid w:val="003D6A53"/>
    <w:rsid w:val="003D6A89"/>
    <w:rsid w:val="003D6ADD"/>
    <w:rsid w:val="003D6AF5"/>
    <w:rsid w:val="003D6B79"/>
    <w:rsid w:val="003D6BC2"/>
    <w:rsid w:val="003D6E38"/>
    <w:rsid w:val="003D7119"/>
    <w:rsid w:val="003D71D3"/>
    <w:rsid w:val="003D74EF"/>
    <w:rsid w:val="003D774F"/>
    <w:rsid w:val="003D7800"/>
    <w:rsid w:val="003D782F"/>
    <w:rsid w:val="003D784F"/>
    <w:rsid w:val="003D795E"/>
    <w:rsid w:val="003D7B3A"/>
    <w:rsid w:val="003D7C84"/>
    <w:rsid w:val="003E0136"/>
    <w:rsid w:val="003E023C"/>
    <w:rsid w:val="003E0396"/>
    <w:rsid w:val="003E03B5"/>
    <w:rsid w:val="003E04DF"/>
    <w:rsid w:val="003E05DD"/>
    <w:rsid w:val="003E096F"/>
    <w:rsid w:val="003E0D65"/>
    <w:rsid w:val="003E0E88"/>
    <w:rsid w:val="003E0F31"/>
    <w:rsid w:val="003E1039"/>
    <w:rsid w:val="003E11F5"/>
    <w:rsid w:val="003E12EE"/>
    <w:rsid w:val="003E1354"/>
    <w:rsid w:val="003E1621"/>
    <w:rsid w:val="003E17E0"/>
    <w:rsid w:val="003E17F8"/>
    <w:rsid w:val="003E1983"/>
    <w:rsid w:val="003E198A"/>
    <w:rsid w:val="003E1D83"/>
    <w:rsid w:val="003E204A"/>
    <w:rsid w:val="003E22DF"/>
    <w:rsid w:val="003E2608"/>
    <w:rsid w:val="003E283B"/>
    <w:rsid w:val="003E2D0F"/>
    <w:rsid w:val="003E3282"/>
    <w:rsid w:val="003E3337"/>
    <w:rsid w:val="003E34B6"/>
    <w:rsid w:val="003E3521"/>
    <w:rsid w:val="003E3788"/>
    <w:rsid w:val="003E3DB5"/>
    <w:rsid w:val="003E3EBA"/>
    <w:rsid w:val="003E4127"/>
    <w:rsid w:val="003E415A"/>
    <w:rsid w:val="003E434A"/>
    <w:rsid w:val="003E442D"/>
    <w:rsid w:val="003E44E6"/>
    <w:rsid w:val="003E463B"/>
    <w:rsid w:val="003E4761"/>
    <w:rsid w:val="003E4A7F"/>
    <w:rsid w:val="003E4ABF"/>
    <w:rsid w:val="003E4B16"/>
    <w:rsid w:val="003E4B5E"/>
    <w:rsid w:val="003E4E8A"/>
    <w:rsid w:val="003E50C2"/>
    <w:rsid w:val="003E51A9"/>
    <w:rsid w:val="003E51AA"/>
    <w:rsid w:val="003E52B5"/>
    <w:rsid w:val="003E52F1"/>
    <w:rsid w:val="003E5422"/>
    <w:rsid w:val="003E5523"/>
    <w:rsid w:val="003E55D5"/>
    <w:rsid w:val="003E57F6"/>
    <w:rsid w:val="003E5938"/>
    <w:rsid w:val="003E593B"/>
    <w:rsid w:val="003E59CF"/>
    <w:rsid w:val="003E5D84"/>
    <w:rsid w:val="003E5E21"/>
    <w:rsid w:val="003E602D"/>
    <w:rsid w:val="003E60AD"/>
    <w:rsid w:val="003E625C"/>
    <w:rsid w:val="003E6294"/>
    <w:rsid w:val="003E63C4"/>
    <w:rsid w:val="003E6483"/>
    <w:rsid w:val="003E669A"/>
    <w:rsid w:val="003E670C"/>
    <w:rsid w:val="003E6AF6"/>
    <w:rsid w:val="003E6B68"/>
    <w:rsid w:val="003E6C4E"/>
    <w:rsid w:val="003E6D5B"/>
    <w:rsid w:val="003E6FEB"/>
    <w:rsid w:val="003E72C2"/>
    <w:rsid w:val="003E72CD"/>
    <w:rsid w:val="003E7911"/>
    <w:rsid w:val="003E7959"/>
    <w:rsid w:val="003E79A6"/>
    <w:rsid w:val="003E7AFE"/>
    <w:rsid w:val="003E7C88"/>
    <w:rsid w:val="003E7DAA"/>
    <w:rsid w:val="003E7DB7"/>
    <w:rsid w:val="003E7E07"/>
    <w:rsid w:val="003E7EC8"/>
    <w:rsid w:val="003F0431"/>
    <w:rsid w:val="003F0509"/>
    <w:rsid w:val="003F054D"/>
    <w:rsid w:val="003F0E8F"/>
    <w:rsid w:val="003F0F30"/>
    <w:rsid w:val="003F0F79"/>
    <w:rsid w:val="003F10C5"/>
    <w:rsid w:val="003F10F5"/>
    <w:rsid w:val="003F1318"/>
    <w:rsid w:val="003F15E9"/>
    <w:rsid w:val="003F1D0C"/>
    <w:rsid w:val="003F1E6C"/>
    <w:rsid w:val="003F2195"/>
    <w:rsid w:val="003F2358"/>
    <w:rsid w:val="003F2364"/>
    <w:rsid w:val="003F2448"/>
    <w:rsid w:val="003F25D9"/>
    <w:rsid w:val="003F2724"/>
    <w:rsid w:val="003F2A92"/>
    <w:rsid w:val="003F2AFC"/>
    <w:rsid w:val="003F2CE2"/>
    <w:rsid w:val="003F2DB4"/>
    <w:rsid w:val="003F2DBD"/>
    <w:rsid w:val="003F2E5C"/>
    <w:rsid w:val="003F2F1B"/>
    <w:rsid w:val="003F3182"/>
    <w:rsid w:val="003F320D"/>
    <w:rsid w:val="003F3235"/>
    <w:rsid w:val="003F327A"/>
    <w:rsid w:val="003F3382"/>
    <w:rsid w:val="003F3828"/>
    <w:rsid w:val="003F3A86"/>
    <w:rsid w:val="003F3AEE"/>
    <w:rsid w:val="003F3B07"/>
    <w:rsid w:val="003F3C5A"/>
    <w:rsid w:val="003F3D62"/>
    <w:rsid w:val="003F3E20"/>
    <w:rsid w:val="003F4003"/>
    <w:rsid w:val="003F4119"/>
    <w:rsid w:val="003F4265"/>
    <w:rsid w:val="003F4276"/>
    <w:rsid w:val="003F4421"/>
    <w:rsid w:val="003F4488"/>
    <w:rsid w:val="003F5281"/>
    <w:rsid w:val="003F53EB"/>
    <w:rsid w:val="003F53FA"/>
    <w:rsid w:val="003F542C"/>
    <w:rsid w:val="003F545C"/>
    <w:rsid w:val="003F547F"/>
    <w:rsid w:val="003F57BA"/>
    <w:rsid w:val="003F585E"/>
    <w:rsid w:val="003F58E4"/>
    <w:rsid w:val="003F5AB7"/>
    <w:rsid w:val="003F5C0E"/>
    <w:rsid w:val="003F5D2E"/>
    <w:rsid w:val="003F601C"/>
    <w:rsid w:val="003F6033"/>
    <w:rsid w:val="003F615B"/>
    <w:rsid w:val="003F63A5"/>
    <w:rsid w:val="003F66EE"/>
    <w:rsid w:val="003F66EF"/>
    <w:rsid w:val="003F678A"/>
    <w:rsid w:val="003F67D5"/>
    <w:rsid w:val="003F6ADF"/>
    <w:rsid w:val="003F6FF6"/>
    <w:rsid w:val="003F71C7"/>
    <w:rsid w:val="003F72A3"/>
    <w:rsid w:val="003F74E3"/>
    <w:rsid w:val="003F74E7"/>
    <w:rsid w:val="003F766D"/>
    <w:rsid w:val="003F78DC"/>
    <w:rsid w:val="003F795F"/>
    <w:rsid w:val="003F7998"/>
    <w:rsid w:val="003F7AC5"/>
    <w:rsid w:val="003F7B13"/>
    <w:rsid w:val="003F7E7F"/>
    <w:rsid w:val="00400029"/>
    <w:rsid w:val="0040005E"/>
    <w:rsid w:val="0040026E"/>
    <w:rsid w:val="004002A2"/>
    <w:rsid w:val="00400417"/>
    <w:rsid w:val="0040057A"/>
    <w:rsid w:val="0040062F"/>
    <w:rsid w:val="00400972"/>
    <w:rsid w:val="00400A54"/>
    <w:rsid w:val="00400C0F"/>
    <w:rsid w:val="00400CBC"/>
    <w:rsid w:val="00400D5A"/>
    <w:rsid w:val="00400E7B"/>
    <w:rsid w:val="00400E8D"/>
    <w:rsid w:val="00401179"/>
    <w:rsid w:val="0040124C"/>
    <w:rsid w:val="00401282"/>
    <w:rsid w:val="004014B3"/>
    <w:rsid w:val="0040151D"/>
    <w:rsid w:val="00401917"/>
    <w:rsid w:val="0040195B"/>
    <w:rsid w:val="00401A18"/>
    <w:rsid w:val="00401C4E"/>
    <w:rsid w:val="00401DF5"/>
    <w:rsid w:val="00401F9C"/>
    <w:rsid w:val="0040204C"/>
    <w:rsid w:val="004020BE"/>
    <w:rsid w:val="004021E4"/>
    <w:rsid w:val="004022D0"/>
    <w:rsid w:val="0040235A"/>
    <w:rsid w:val="004026BB"/>
    <w:rsid w:val="0040293F"/>
    <w:rsid w:val="00402B51"/>
    <w:rsid w:val="00402DB4"/>
    <w:rsid w:val="00402E11"/>
    <w:rsid w:val="00402EC3"/>
    <w:rsid w:val="004032DA"/>
    <w:rsid w:val="0040332C"/>
    <w:rsid w:val="0040371B"/>
    <w:rsid w:val="004038D7"/>
    <w:rsid w:val="00403A20"/>
    <w:rsid w:val="00403A82"/>
    <w:rsid w:val="00403B44"/>
    <w:rsid w:val="00403B79"/>
    <w:rsid w:val="00403EF2"/>
    <w:rsid w:val="00404292"/>
    <w:rsid w:val="00404333"/>
    <w:rsid w:val="004044C5"/>
    <w:rsid w:val="0040455C"/>
    <w:rsid w:val="004047B9"/>
    <w:rsid w:val="004047CC"/>
    <w:rsid w:val="004048E0"/>
    <w:rsid w:val="00404A5E"/>
    <w:rsid w:val="00404BC9"/>
    <w:rsid w:val="00404CA1"/>
    <w:rsid w:val="00404CCF"/>
    <w:rsid w:val="004052A5"/>
    <w:rsid w:val="004053EF"/>
    <w:rsid w:val="004055C0"/>
    <w:rsid w:val="0040561B"/>
    <w:rsid w:val="00405B30"/>
    <w:rsid w:val="00405C08"/>
    <w:rsid w:val="00405D13"/>
    <w:rsid w:val="00405E3D"/>
    <w:rsid w:val="004060A5"/>
    <w:rsid w:val="004061A0"/>
    <w:rsid w:val="0040635A"/>
    <w:rsid w:val="00406482"/>
    <w:rsid w:val="00406855"/>
    <w:rsid w:val="00406A7C"/>
    <w:rsid w:val="00406AC4"/>
    <w:rsid w:val="00406D7C"/>
    <w:rsid w:val="00406D89"/>
    <w:rsid w:val="00407052"/>
    <w:rsid w:val="004070B6"/>
    <w:rsid w:val="004072B3"/>
    <w:rsid w:val="0040738E"/>
    <w:rsid w:val="0040751E"/>
    <w:rsid w:val="00407B48"/>
    <w:rsid w:val="00407C6E"/>
    <w:rsid w:val="00407E64"/>
    <w:rsid w:val="00410059"/>
    <w:rsid w:val="004100A8"/>
    <w:rsid w:val="004102FF"/>
    <w:rsid w:val="004104B2"/>
    <w:rsid w:val="00410550"/>
    <w:rsid w:val="004106A5"/>
    <w:rsid w:val="004108A7"/>
    <w:rsid w:val="00410921"/>
    <w:rsid w:val="00410AFB"/>
    <w:rsid w:val="00410B97"/>
    <w:rsid w:val="00410C22"/>
    <w:rsid w:val="00410F7F"/>
    <w:rsid w:val="00410FBA"/>
    <w:rsid w:val="0041103A"/>
    <w:rsid w:val="004114F6"/>
    <w:rsid w:val="004116BD"/>
    <w:rsid w:val="004117F8"/>
    <w:rsid w:val="004119D4"/>
    <w:rsid w:val="00411BC0"/>
    <w:rsid w:val="00411C5B"/>
    <w:rsid w:val="00411C7B"/>
    <w:rsid w:val="00411E82"/>
    <w:rsid w:val="00411EAA"/>
    <w:rsid w:val="0041205D"/>
    <w:rsid w:val="004122B0"/>
    <w:rsid w:val="0041238A"/>
    <w:rsid w:val="0041246B"/>
    <w:rsid w:val="0041277F"/>
    <w:rsid w:val="0041282C"/>
    <w:rsid w:val="00412874"/>
    <w:rsid w:val="00412A40"/>
    <w:rsid w:val="00412C25"/>
    <w:rsid w:val="00412C2C"/>
    <w:rsid w:val="00412D44"/>
    <w:rsid w:val="00412DD0"/>
    <w:rsid w:val="00412F36"/>
    <w:rsid w:val="00413085"/>
    <w:rsid w:val="00413442"/>
    <w:rsid w:val="004134A9"/>
    <w:rsid w:val="0041373B"/>
    <w:rsid w:val="00413984"/>
    <w:rsid w:val="00413A1B"/>
    <w:rsid w:val="00413BCD"/>
    <w:rsid w:val="00413DD5"/>
    <w:rsid w:val="00413DD9"/>
    <w:rsid w:val="004140F2"/>
    <w:rsid w:val="00414173"/>
    <w:rsid w:val="00414527"/>
    <w:rsid w:val="00414552"/>
    <w:rsid w:val="004148E4"/>
    <w:rsid w:val="00414B94"/>
    <w:rsid w:val="00415056"/>
    <w:rsid w:val="00415081"/>
    <w:rsid w:val="004152AE"/>
    <w:rsid w:val="00415318"/>
    <w:rsid w:val="00415532"/>
    <w:rsid w:val="004156FF"/>
    <w:rsid w:val="00415829"/>
    <w:rsid w:val="004159F6"/>
    <w:rsid w:val="00415BDB"/>
    <w:rsid w:val="00415C1C"/>
    <w:rsid w:val="00415D2F"/>
    <w:rsid w:val="00415DB0"/>
    <w:rsid w:val="00415E30"/>
    <w:rsid w:val="00415E5A"/>
    <w:rsid w:val="00415EB6"/>
    <w:rsid w:val="00416044"/>
    <w:rsid w:val="0041622A"/>
    <w:rsid w:val="00416238"/>
    <w:rsid w:val="004162D4"/>
    <w:rsid w:val="00416842"/>
    <w:rsid w:val="004168F7"/>
    <w:rsid w:val="00416A44"/>
    <w:rsid w:val="00416BD2"/>
    <w:rsid w:val="00416E48"/>
    <w:rsid w:val="0041742A"/>
    <w:rsid w:val="00417583"/>
    <w:rsid w:val="004175DE"/>
    <w:rsid w:val="004176C7"/>
    <w:rsid w:val="004177AD"/>
    <w:rsid w:val="004179CA"/>
    <w:rsid w:val="00417C02"/>
    <w:rsid w:val="004200B9"/>
    <w:rsid w:val="004200D1"/>
    <w:rsid w:val="004201DC"/>
    <w:rsid w:val="0042047C"/>
    <w:rsid w:val="004204E3"/>
    <w:rsid w:val="004207AA"/>
    <w:rsid w:val="004208CA"/>
    <w:rsid w:val="004211EF"/>
    <w:rsid w:val="004215C0"/>
    <w:rsid w:val="00421799"/>
    <w:rsid w:val="00421901"/>
    <w:rsid w:val="004219DE"/>
    <w:rsid w:val="00421B35"/>
    <w:rsid w:val="00421B98"/>
    <w:rsid w:val="00421E15"/>
    <w:rsid w:val="00421E7A"/>
    <w:rsid w:val="00421E8F"/>
    <w:rsid w:val="00421F63"/>
    <w:rsid w:val="00421FCD"/>
    <w:rsid w:val="0042219B"/>
    <w:rsid w:val="004222A4"/>
    <w:rsid w:val="00422345"/>
    <w:rsid w:val="00422385"/>
    <w:rsid w:val="0042285B"/>
    <w:rsid w:val="00422AAB"/>
    <w:rsid w:val="00422AFA"/>
    <w:rsid w:val="00422B8B"/>
    <w:rsid w:val="00422BE7"/>
    <w:rsid w:val="00422C48"/>
    <w:rsid w:val="00422D21"/>
    <w:rsid w:val="00422D35"/>
    <w:rsid w:val="00422E50"/>
    <w:rsid w:val="00422FD9"/>
    <w:rsid w:val="00423072"/>
    <w:rsid w:val="0042332D"/>
    <w:rsid w:val="0042346D"/>
    <w:rsid w:val="0042392E"/>
    <w:rsid w:val="004239F5"/>
    <w:rsid w:val="00423D5F"/>
    <w:rsid w:val="00423DE6"/>
    <w:rsid w:val="00423F08"/>
    <w:rsid w:val="0042413F"/>
    <w:rsid w:val="004248BB"/>
    <w:rsid w:val="00424BEC"/>
    <w:rsid w:val="00424D4A"/>
    <w:rsid w:val="00424D99"/>
    <w:rsid w:val="00424F95"/>
    <w:rsid w:val="00425028"/>
    <w:rsid w:val="004250F1"/>
    <w:rsid w:val="004256D2"/>
    <w:rsid w:val="00425886"/>
    <w:rsid w:val="00425A2E"/>
    <w:rsid w:val="00425A41"/>
    <w:rsid w:val="00425EE1"/>
    <w:rsid w:val="00426017"/>
    <w:rsid w:val="0042625D"/>
    <w:rsid w:val="0042645B"/>
    <w:rsid w:val="00426536"/>
    <w:rsid w:val="00426731"/>
    <w:rsid w:val="00426862"/>
    <w:rsid w:val="00426961"/>
    <w:rsid w:val="00426C85"/>
    <w:rsid w:val="00427132"/>
    <w:rsid w:val="00427193"/>
    <w:rsid w:val="00427291"/>
    <w:rsid w:val="0042738E"/>
    <w:rsid w:val="004273F8"/>
    <w:rsid w:val="00427806"/>
    <w:rsid w:val="00427812"/>
    <w:rsid w:val="00427C3C"/>
    <w:rsid w:val="00427E54"/>
    <w:rsid w:val="00427ED6"/>
    <w:rsid w:val="00430092"/>
    <w:rsid w:val="004300D0"/>
    <w:rsid w:val="004302F7"/>
    <w:rsid w:val="0043036D"/>
    <w:rsid w:val="004304A6"/>
    <w:rsid w:val="004305D7"/>
    <w:rsid w:val="00430842"/>
    <w:rsid w:val="004308EF"/>
    <w:rsid w:val="00430C9C"/>
    <w:rsid w:val="00430DD6"/>
    <w:rsid w:val="00431124"/>
    <w:rsid w:val="004311FD"/>
    <w:rsid w:val="00431489"/>
    <w:rsid w:val="00431715"/>
    <w:rsid w:val="004317FF"/>
    <w:rsid w:val="00431A78"/>
    <w:rsid w:val="00431AA8"/>
    <w:rsid w:val="00431B80"/>
    <w:rsid w:val="00431BD0"/>
    <w:rsid w:val="00431E2A"/>
    <w:rsid w:val="004324F0"/>
    <w:rsid w:val="00432BC8"/>
    <w:rsid w:val="00432CB9"/>
    <w:rsid w:val="00432E58"/>
    <w:rsid w:val="00432FC2"/>
    <w:rsid w:val="004334DF"/>
    <w:rsid w:val="004336A1"/>
    <w:rsid w:val="0043398B"/>
    <w:rsid w:val="00433A6F"/>
    <w:rsid w:val="00433B08"/>
    <w:rsid w:val="00433CDB"/>
    <w:rsid w:val="00433F1C"/>
    <w:rsid w:val="004341AD"/>
    <w:rsid w:val="00434591"/>
    <w:rsid w:val="00434739"/>
    <w:rsid w:val="00434C45"/>
    <w:rsid w:val="00434F85"/>
    <w:rsid w:val="00435590"/>
    <w:rsid w:val="0043576B"/>
    <w:rsid w:val="00435985"/>
    <w:rsid w:val="00435986"/>
    <w:rsid w:val="00435989"/>
    <w:rsid w:val="00435B17"/>
    <w:rsid w:val="0043620F"/>
    <w:rsid w:val="00436261"/>
    <w:rsid w:val="00436391"/>
    <w:rsid w:val="0043644B"/>
    <w:rsid w:val="00436499"/>
    <w:rsid w:val="004365BA"/>
    <w:rsid w:val="00436887"/>
    <w:rsid w:val="00436961"/>
    <w:rsid w:val="00436A0E"/>
    <w:rsid w:val="00436A71"/>
    <w:rsid w:val="00436B64"/>
    <w:rsid w:val="00436B84"/>
    <w:rsid w:val="00436B94"/>
    <w:rsid w:val="00436BD0"/>
    <w:rsid w:val="00436F84"/>
    <w:rsid w:val="004372F8"/>
    <w:rsid w:val="004375A3"/>
    <w:rsid w:val="00437DAD"/>
    <w:rsid w:val="00437EBB"/>
    <w:rsid w:val="00440391"/>
    <w:rsid w:val="004405F4"/>
    <w:rsid w:val="00440A98"/>
    <w:rsid w:val="00440ED2"/>
    <w:rsid w:val="00440F6B"/>
    <w:rsid w:val="00441024"/>
    <w:rsid w:val="0044137E"/>
    <w:rsid w:val="00441405"/>
    <w:rsid w:val="004417DD"/>
    <w:rsid w:val="0044192A"/>
    <w:rsid w:val="00441C66"/>
    <w:rsid w:val="00441CEE"/>
    <w:rsid w:val="00441E1F"/>
    <w:rsid w:val="00441EC9"/>
    <w:rsid w:val="00442058"/>
    <w:rsid w:val="00442162"/>
    <w:rsid w:val="00442315"/>
    <w:rsid w:val="004426E4"/>
    <w:rsid w:val="00442DE1"/>
    <w:rsid w:val="004432AF"/>
    <w:rsid w:val="00443384"/>
    <w:rsid w:val="004433AB"/>
    <w:rsid w:val="0044388E"/>
    <w:rsid w:val="00443957"/>
    <w:rsid w:val="0044396E"/>
    <w:rsid w:val="00443A3D"/>
    <w:rsid w:val="00443D0B"/>
    <w:rsid w:val="00443FC7"/>
    <w:rsid w:val="004441A9"/>
    <w:rsid w:val="004443C6"/>
    <w:rsid w:val="004444C1"/>
    <w:rsid w:val="004445C8"/>
    <w:rsid w:val="004447EC"/>
    <w:rsid w:val="0044488B"/>
    <w:rsid w:val="00444B5B"/>
    <w:rsid w:val="00444C27"/>
    <w:rsid w:val="00444D22"/>
    <w:rsid w:val="00444D2A"/>
    <w:rsid w:val="00445359"/>
    <w:rsid w:val="00445375"/>
    <w:rsid w:val="00445417"/>
    <w:rsid w:val="00445488"/>
    <w:rsid w:val="00445704"/>
    <w:rsid w:val="004457DD"/>
    <w:rsid w:val="00445858"/>
    <w:rsid w:val="00445AF5"/>
    <w:rsid w:val="00445E26"/>
    <w:rsid w:val="004461E2"/>
    <w:rsid w:val="00446532"/>
    <w:rsid w:val="004467B7"/>
    <w:rsid w:val="00446962"/>
    <w:rsid w:val="00446BDC"/>
    <w:rsid w:val="00446DAD"/>
    <w:rsid w:val="0044702B"/>
    <w:rsid w:val="004471E3"/>
    <w:rsid w:val="004475BD"/>
    <w:rsid w:val="0044760F"/>
    <w:rsid w:val="00447810"/>
    <w:rsid w:val="004478D5"/>
    <w:rsid w:val="004479FC"/>
    <w:rsid w:val="00447B4A"/>
    <w:rsid w:val="00447C96"/>
    <w:rsid w:val="004500EB"/>
    <w:rsid w:val="0045018A"/>
    <w:rsid w:val="004501B5"/>
    <w:rsid w:val="004502AB"/>
    <w:rsid w:val="004502AF"/>
    <w:rsid w:val="004502C6"/>
    <w:rsid w:val="0045035D"/>
    <w:rsid w:val="004503A8"/>
    <w:rsid w:val="00450424"/>
    <w:rsid w:val="00450624"/>
    <w:rsid w:val="0045080E"/>
    <w:rsid w:val="00450A89"/>
    <w:rsid w:val="00450CAD"/>
    <w:rsid w:val="00450E4E"/>
    <w:rsid w:val="00450FC1"/>
    <w:rsid w:val="00450FCD"/>
    <w:rsid w:val="0045104B"/>
    <w:rsid w:val="0045119D"/>
    <w:rsid w:val="0045130A"/>
    <w:rsid w:val="00451335"/>
    <w:rsid w:val="00451496"/>
    <w:rsid w:val="004514C8"/>
    <w:rsid w:val="004514D4"/>
    <w:rsid w:val="0045192A"/>
    <w:rsid w:val="004519DF"/>
    <w:rsid w:val="00451A05"/>
    <w:rsid w:val="00451D41"/>
    <w:rsid w:val="00451FEE"/>
    <w:rsid w:val="00452069"/>
    <w:rsid w:val="004520A5"/>
    <w:rsid w:val="00452294"/>
    <w:rsid w:val="004525C3"/>
    <w:rsid w:val="00452628"/>
    <w:rsid w:val="004526AD"/>
    <w:rsid w:val="004526D4"/>
    <w:rsid w:val="004528C5"/>
    <w:rsid w:val="00452B22"/>
    <w:rsid w:val="00452CF3"/>
    <w:rsid w:val="00452D66"/>
    <w:rsid w:val="00452E46"/>
    <w:rsid w:val="00452EBD"/>
    <w:rsid w:val="004531ED"/>
    <w:rsid w:val="0045328E"/>
    <w:rsid w:val="004534EF"/>
    <w:rsid w:val="00453549"/>
    <w:rsid w:val="004535B2"/>
    <w:rsid w:val="0045378A"/>
    <w:rsid w:val="0045379C"/>
    <w:rsid w:val="0045393D"/>
    <w:rsid w:val="00453EF0"/>
    <w:rsid w:val="00453F13"/>
    <w:rsid w:val="00453F5F"/>
    <w:rsid w:val="004541E8"/>
    <w:rsid w:val="004541FD"/>
    <w:rsid w:val="004546E8"/>
    <w:rsid w:val="00454DB4"/>
    <w:rsid w:val="00454FF8"/>
    <w:rsid w:val="00455351"/>
    <w:rsid w:val="00455374"/>
    <w:rsid w:val="004553F2"/>
    <w:rsid w:val="004556F0"/>
    <w:rsid w:val="00455809"/>
    <w:rsid w:val="0045583E"/>
    <w:rsid w:val="004559A1"/>
    <w:rsid w:val="004559FE"/>
    <w:rsid w:val="00455E53"/>
    <w:rsid w:val="00455EC8"/>
    <w:rsid w:val="0045603C"/>
    <w:rsid w:val="00456085"/>
    <w:rsid w:val="004561E9"/>
    <w:rsid w:val="0045627C"/>
    <w:rsid w:val="00456390"/>
    <w:rsid w:val="00456449"/>
    <w:rsid w:val="004565B5"/>
    <w:rsid w:val="004567BF"/>
    <w:rsid w:val="00456815"/>
    <w:rsid w:val="00456840"/>
    <w:rsid w:val="0045688D"/>
    <w:rsid w:val="004569A6"/>
    <w:rsid w:val="00456C53"/>
    <w:rsid w:val="00456E4A"/>
    <w:rsid w:val="00456EA5"/>
    <w:rsid w:val="00456F32"/>
    <w:rsid w:val="004572E4"/>
    <w:rsid w:val="00457485"/>
    <w:rsid w:val="0045755E"/>
    <w:rsid w:val="00457A1B"/>
    <w:rsid w:val="00457C1C"/>
    <w:rsid w:val="00457CB9"/>
    <w:rsid w:val="00457CF2"/>
    <w:rsid w:val="00457CFA"/>
    <w:rsid w:val="00457DED"/>
    <w:rsid w:val="00457E24"/>
    <w:rsid w:val="00460028"/>
    <w:rsid w:val="0046016E"/>
    <w:rsid w:val="00460235"/>
    <w:rsid w:val="00460339"/>
    <w:rsid w:val="004603E4"/>
    <w:rsid w:val="00460BE2"/>
    <w:rsid w:val="00460E23"/>
    <w:rsid w:val="00460E74"/>
    <w:rsid w:val="00460F64"/>
    <w:rsid w:val="004610F5"/>
    <w:rsid w:val="0046110F"/>
    <w:rsid w:val="004611CF"/>
    <w:rsid w:val="00461257"/>
    <w:rsid w:val="004613E7"/>
    <w:rsid w:val="00461627"/>
    <w:rsid w:val="00461707"/>
    <w:rsid w:val="004617AB"/>
    <w:rsid w:val="00461A28"/>
    <w:rsid w:val="00461AE9"/>
    <w:rsid w:val="00461D4A"/>
    <w:rsid w:val="00461D76"/>
    <w:rsid w:val="0046222F"/>
    <w:rsid w:val="00462311"/>
    <w:rsid w:val="0046233C"/>
    <w:rsid w:val="004624A1"/>
    <w:rsid w:val="004624F4"/>
    <w:rsid w:val="004626FF"/>
    <w:rsid w:val="00462968"/>
    <w:rsid w:val="00462A4A"/>
    <w:rsid w:val="00462B21"/>
    <w:rsid w:val="00463063"/>
    <w:rsid w:val="0046310C"/>
    <w:rsid w:val="00463221"/>
    <w:rsid w:val="0046346D"/>
    <w:rsid w:val="0046358D"/>
    <w:rsid w:val="00463592"/>
    <w:rsid w:val="00463680"/>
    <w:rsid w:val="0046378A"/>
    <w:rsid w:val="00463893"/>
    <w:rsid w:val="00463895"/>
    <w:rsid w:val="004638DE"/>
    <w:rsid w:val="00463A94"/>
    <w:rsid w:val="004640AC"/>
    <w:rsid w:val="004643ED"/>
    <w:rsid w:val="004643F2"/>
    <w:rsid w:val="0046452F"/>
    <w:rsid w:val="00464760"/>
    <w:rsid w:val="00464BF0"/>
    <w:rsid w:val="00464D03"/>
    <w:rsid w:val="00464D89"/>
    <w:rsid w:val="00464DC3"/>
    <w:rsid w:val="00464F12"/>
    <w:rsid w:val="00464F6C"/>
    <w:rsid w:val="004653D7"/>
    <w:rsid w:val="004654FA"/>
    <w:rsid w:val="004655F7"/>
    <w:rsid w:val="0046567F"/>
    <w:rsid w:val="004657F7"/>
    <w:rsid w:val="0046584B"/>
    <w:rsid w:val="0046586F"/>
    <w:rsid w:val="00465FE8"/>
    <w:rsid w:val="004661CA"/>
    <w:rsid w:val="00466444"/>
    <w:rsid w:val="004666EA"/>
    <w:rsid w:val="004667E7"/>
    <w:rsid w:val="0046684F"/>
    <w:rsid w:val="0046695E"/>
    <w:rsid w:val="00466CC6"/>
    <w:rsid w:val="00466F0A"/>
    <w:rsid w:val="004672FC"/>
    <w:rsid w:val="0046737C"/>
    <w:rsid w:val="00467612"/>
    <w:rsid w:val="00467A25"/>
    <w:rsid w:val="00467BAD"/>
    <w:rsid w:val="00467C68"/>
    <w:rsid w:val="00467D50"/>
    <w:rsid w:val="00467F2F"/>
    <w:rsid w:val="00467F88"/>
    <w:rsid w:val="004701AD"/>
    <w:rsid w:val="0047024F"/>
    <w:rsid w:val="00470281"/>
    <w:rsid w:val="00470319"/>
    <w:rsid w:val="00470341"/>
    <w:rsid w:val="00470666"/>
    <w:rsid w:val="00470749"/>
    <w:rsid w:val="00470780"/>
    <w:rsid w:val="004707FB"/>
    <w:rsid w:val="00470922"/>
    <w:rsid w:val="004709D9"/>
    <w:rsid w:val="00470A09"/>
    <w:rsid w:val="00470A7B"/>
    <w:rsid w:val="00470CEA"/>
    <w:rsid w:val="00470E9D"/>
    <w:rsid w:val="00470ECC"/>
    <w:rsid w:val="00470EF4"/>
    <w:rsid w:val="0047126F"/>
    <w:rsid w:val="00471357"/>
    <w:rsid w:val="004715A2"/>
    <w:rsid w:val="0047169F"/>
    <w:rsid w:val="0047181A"/>
    <w:rsid w:val="004718E4"/>
    <w:rsid w:val="00471B73"/>
    <w:rsid w:val="00471C67"/>
    <w:rsid w:val="00471CA4"/>
    <w:rsid w:val="00471F51"/>
    <w:rsid w:val="0047201E"/>
    <w:rsid w:val="004721DF"/>
    <w:rsid w:val="004723ED"/>
    <w:rsid w:val="004724AD"/>
    <w:rsid w:val="0047252B"/>
    <w:rsid w:val="0047272B"/>
    <w:rsid w:val="004728BB"/>
    <w:rsid w:val="004729A4"/>
    <w:rsid w:val="00473128"/>
    <w:rsid w:val="0047320F"/>
    <w:rsid w:val="004732C7"/>
    <w:rsid w:val="004732D5"/>
    <w:rsid w:val="00473422"/>
    <w:rsid w:val="00473631"/>
    <w:rsid w:val="00473A01"/>
    <w:rsid w:val="00473C1C"/>
    <w:rsid w:val="00473E7E"/>
    <w:rsid w:val="00473E91"/>
    <w:rsid w:val="00473ED7"/>
    <w:rsid w:val="0047407F"/>
    <w:rsid w:val="004743AB"/>
    <w:rsid w:val="00474509"/>
    <w:rsid w:val="00474684"/>
    <w:rsid w:val="00474DC7"/>
    <w:rsid w:val="0047528F"/>
    <w:rsid w:val="004753B9"/>
    <w:rsid w:val="00475917"/>
    <w:rsid w:val="004759B9"/>
    <w:rsid w:val="00475A22"/>
    <w:rsid w:val="00475BB6"/>
    <w:rsid w:val="00475BF1"/>
    <w:rsid w:val="00475CD1"/>
    <w:rsid w:val="00475E95"/>
    <w:rsid w:val="00476104"/>
    <w:rsid w:val="0047614D"/>
    <w:rsid w:val="004761CF"/>
    <w:rsid w:val="00476591"/>
    <w:rsid w:val="00476952"/>
    <w:rsid w:val="004769E3"/>
    <w:rsid w:val="00476B9A"/>
    <w:rsid w:val="00476C2D"/>
    <w:rsid w:val="00477016"/>
    <w:rsid w:val="0047703C"/>
    <w:rsid w:val="00477221"/>
    <w:rsid w:val="004773AE"/>
    <w:rsid w:val="0047761E"/>
    <w:rsid w:val="00477C1C"/>
    <w:rsid w:val="00477C67"/>
    <w:rsid w:val="00477D01"/>
    <w:rsid w:val="00477F48"/>
    <w:rsid w:val="00480020"/>
    <w:rsid w:val="0048011B"/>
    <w:rsid w:val="00480244"/>
    <w:rsid w:val="004803D0"/>
    <w:rsid w:val="004803D6"/>
    <w:rsid w:val="00480440"/>
    <w:rsid w:val="004806FA"/>
    <w:rsid w:val="004809C8"/>
    <w:rsid w:val="004812DE"/>
    <w:rsid w:val="004816A7"/>
    <w:rsid w:val="004817A5"/>
    <w:rsid w:val="00481918"/>
    <w:rsid w:val="004819EA"/>
    <w:rsid w:val="00481CBE"/>
    <w:rsid w:val="00481DEC"/>
    <w:rsid w:val="00481F89"/>
    <w:rsid w:val="00481FEC"/>
    <w:rsid w:val="0048215A"/>
    <w:rsid w:val="00482331"/>
    <w:rsid w:val="00482336"/>
    <w:rsid w:val="004823D9"/>
    <w:rsid w:val="004825A1"/>
    <w:rsid w:val="0048275C"/>
    <w:rsid w:val="004829D8"/>
    <w:rsid w:val="00482B04"/>
    <w:rsid w:val="00482E7C"/>
    <w:rsid w:val="00482EE4"/>
    <w:rsid w:val="00482F2A"/>
    <w:rsid w:val="00483165"/>
    <w:rsid w:val="004833FF"/>
    <w:rsid w:val="00483593"/>
    <w:rsid w:val="00483A44"/>
    <w:rsid w:val="00483D74"/>
    <w:rsid w:val="00483DF8"/>
    <w:rsid w:val="00483F25"/>
    <w:rsid w:val="00483FA7"/>
    <w:rsid w:val="0048404E"/>
    <w:rsid w:val="0048420C"/>
    <w:rsid w:val="004842B0"/>
    <w:rsid w:val="004843DE"/>
    <w:rsid w:val="00484562"/>
    <w:rsid w:val="004845A7"/>
    <w:rsid w:val="004845B7"/>
    <w:rsid w:val="004845FD"/>
    <w:rsid w:val="0048460A"/>
    <w:rsid w:val="004847EF"/>
    <w:rsid w:val="00484821"/>
    <w:rsid w:val="00484842"/>
    <w:rsid w:val="004849C0"/>
    <w:rsid w:val="00484A36"/>
    <w:rsid w:val="00484D20"/>
    <w:rsid w:val="00484D73"/>
    <w:rsid w:val="00484F9C"/>
    <w:rsid w:val="00484FC9"/>
    <w:rsid w:val="00485066"/>
    <w:rsid w:val="004852B8"/>
    <w:rsid w:val="0048530E"/>
    <w:rsid w:val="00485324"/>
    <w:rsid w:val="00485489"/>
    <w:rsid w:val="00485591"/>
    <w:rsid w:val="0048562A"/>
    <w:rsid w:val="00485AB6"/>
    <w:rsid w:val="00485CE9"/>
    <w:rsid w:val="00485D06"/>
    <w:rsid w:val="0048646C"/>
    <w:rsid w:val="00486655"/>
    <w:rsid w:val="0048676A"/>
    <w:rsid w:val="00486982"/>
    <w:rsid w:val="00486D10"/>
    <w:rsid w:val="00486FAB"/>
    <w:rsid w:val="00486FCC"/>
    <w:rsid w:val="004873D1"/>
    <w:rsid w:val="00487529"/>
    <w:rsid w:val="004875AB"/>
    <w:rsid w:val="00487689"/>
    <w:rsid w:val="004876CC"/>
    <w:rsid w:val="0048778B"/>
    <w:rsid w:val="004877D1"/>
    <w:rsid w:val="004877EA"/>
    <w:rsid w:val="00487983"/>
    <w:rsid w:val="00487AA3"/>
    <w:rsid w:val="00487AD1"/>
    <w:rsid w:val="00487DC0"/>
    <w:rsid w:val="00487F90"/>
    <w:rsid w:val="00490072"/>
    <w:rsid w:val="00490251"/>
    <w:rsid w:val="0049049E"/>
    <w:rsid w:val="00490880"/>
    <w:rsid w:val="004909AF"/>
    <w:rsid w:val="00490C25"/>
    <w:rsid w:val="00490E97"/>
    <w:rsid w:val="004911B6"/>
    <w:rsid w:val="00491536"/>
    <w:rsid w:val="00491700"/>
    <w:rsid w:val="00491744"/>
    <w:rsid w:val="00491840"/>
    <w:rsid w:val="004918E1"/>
    <w:rsid w:val="004919A9"/>
    <w:rsid w:val="00491A0E"/>
    <w:rsid w:val="00491AA0"/>
    <w:rsid w:val="00491C89"/>
    <w:rsid w:val="00491E82"/>
    <w:rsid w:val="00491F7F"/>
    <w:rsid w:val="0049204E"/>
    <w:rsid w:val="00492490"/>
    <w:rsid w:val="004926B1"/>
    <w:rsid w:val="004929B6"/>
    <w:rsid w:val="00492A98"/>
    <w:rsid w:val="00492B70"/>
    <w:rsid w:val="00492B85"/>
    <w:rsid w:val="00492CBA"/>
    <w:rsid w:val="00492D2D"/>
    <w:rsid w:val="00492F76"/>
    <w:rsid w:val="004930A1"/>
    <w:rsid w:val="004931D5"/>
    <w:rsid w:val="00493219"/>
    <w:rsid w:val="00493473"/>
    <w:rsid w:val="004934A9"/>
    <w:rsid w:val="004934CE"/>
    <w:rsid w:val="0049374A"/>
    <w:rsid w:val="0049374D"/>
    <w:rsid w:val="004939F6"/>
    <w:rsid w:val="00493A96"/>
    <w:rsid w:val="00493BA6"/>
    <w:rsid w:val="00493C51"/>
    <w:rsid w:val="00493D7D"/>
    <w:rsid w:val="00493EAB"/>
    <w:rsid w:val="00493EB2"/>
    <w:rsid w:val="00493F50"/>
    <w:rsid w:val="00493F77"/>
    <w:rsid w:val="00494122"/>
    <w:rsid w:val="00494376"/>
    <w:rsid w:val="004946AD"/>
    <w:rsid w:val="004947D0"/>
    <w:rsid w:val="004949C3"/>
    <w:rsid w:val="00494D60"/>
    <w:rsid w:val="00494DEF"/>
    <w:rsid w:val="00494E62"/>
    <w:rsid w:val="00494F08"/>
    <w:rsid w:val="004951C1"/>
    <w:rsid w:val="004952B9"/>
    <w:rsid w:val="004954E1"/>
    <w:rsid w:val="00495502"/>
    <w:rsid w:val="004956A9"/>
    <w:rsid w:val="00495801"/>
    <w:rsid w:val="00495883"/>
    <w:rsid w:val="0049589C"/>
    <w:rsid w:val="00495A0F"/>
    <w:rsid w:val="00495C9B"/>
    <w:rsid w:val="004960E6"/>
    <w:rsid w:val="004960EB"/>
    <w:rsid w:val="004964C4"/>
    <w:rsid w:val="00496577"/>
    <w:rsid w:val="00496915"/>
    <w:rsid w:val="00496A61"/>
    <w:rsid w:val="00496B8A"/>
    <w:rsid w:val="00496C59"/>
    <w:rsid w:val="00497547"/>
    <w:rsid w:val="004976D8"/>
    <w:rsid w:val="0049771A"/>
    <w:rsid w:val="0049777F"/>
    <w:rsid w:val="00497C3E"/>
    <w:rsid w:val="00497CC8"/>
    <w:rsid w:val="004A01BA"/>
    <w:rsid w:val="004A04E7"/>
    <w:rsid w:val="004A0677"/>
    <w:rsid w:val="004A08D2"/>
    <w:rsid w:val="004A0CA1"/>
    <w:rsid w:val="004A0F8C"/>
    <w:rsid w:val="004A0FD4"/>
    <w:rsid w:val="004A1114"/>
    <w:rsid w:val="004A12B5"/>
    <w:rsid w:val="004A198C"/>
    <w:rsid w:val="004A1A85"/>
    <w:rsid w:val="004A1D8E"/>
    <w:rsid w:val="004A2063"/>
    <w:rsid w:val="004A211F"/>
    <w:rsid w:val="004A2272"/>
    <w:rsid w:val="004A229A"/>
    <w:rsid w:val="004A2393"/>
    <w:rsid w:val="004A248E"/>
    <w:rsid w:val="004A24AD"/>
    <w:rsid w:val="004A25BA"/>
    <w:rsid w:val="004A25EE"/>
    <w:rsid w:val="004A2925"/>
    <w:rsid w:val="004A2B8B"/>
    <w:rsid w:val="004A2B96"/>
    <w:rsid w:val="004A2BB7"/>
    <w:rsid w:val="004A2E87"/>
    <w:rsid w:val="004A2F01"/>
    <w:rsid w:val="004A30F0"/>
    <w:rsid w:val="004A3108"/>
    <w:rsid w:val="004A3214"/>
    <w:rsid w:val="004A35B8"/>
    <w:rsid w:val="004A3902"/>
    <w:rsid w:val="004A3A7E"/>
    <w:rsid w:val="004A3C0B"/>
    <w:rsid w:val="004A3C80"/>
    <w:rsid w:val="004A3ED1"/>
    <w:rsid w:val="004A3F9E"/>
    <w:rsid w:val="004A40B0"/>
    <w:rsid w:val="004A444C"/>
    <w:rsid w:val="004A44AA"/>
    <w:rsid w:val="004A46CB"/>
    <w:rsid w:val="004A4759"/>
    <w:rsid w:val="004A4765"/>
    <w:rsid w:val="004A47E9"/>
    <w:rsid w:val="004A4816"/>
    <w:rsid w:val="004A49DD"/>
    <w:rsid w:val="004A4AA7"/>
    <w:rsid w:val="004A4BEA"/>
    <w:rsid w:val="004A4C3D"/>
    <w:rsid w:val="004A4C3F"/>
    <w:rsid w:val="004A4E4A"/>
    <w:rsid w:val="004A4F3C"/>
    <w:rsid w:val="004A4FE5"/>
    <w:rsid w:val="004A52DF"/>
    <w:rsid w:val="004A5386"/>
    <w:rsid w:val="004A539F"/>
    <w:rsid w:val="004A5513"/>
    <w:rsid w:val="004A55DF"/>
    <w:rsid w:val="004A560C"/>
    <w:rsid w:val="004A5653"/>
    <w:rsid w:val="004A57C0"/>
    <w:rsid w:val="004A589C"/>
    <w:rsid w:val="004A58E6"/>
    <w:rsid w:val="004A5CD5"/>
    <w:rsid w:val="004A5EBF"/>
    <w:rsid w:val="004A5F75"/>
    <w:rsid w:val="004A608C"/>
    <w:rsid w:val="004A638A"/>
    <w:rsid w:val="004A64EC"/>
    <w:rsid w:val="004A6810"/>
    <w:rsid w:val="004A6B4B"/>
    <w:rsid w:val="004A6BA4"/>
    <w:rsid w:val="004A6D45"/>
    <w:rsid w:val="004A6E1F"/>
    <w:rsid w:val="004A6E45"/>
    <w:rsid w:val="004A6E5A"/>
    <w:rsid w:val="004A6E67"/>
    <w:rsid w:val="004A704A"/>
    <w:rsid w:val="004A7069"/>
    <w:rsid w:val="004A70B2"/>
    <w:rsid w:val="004A7247"/>
    <w:rsid w:val="004A7248"/>
    <w:rsid w:val="004A7289"/>
    <w:rsid w:val="004A72FF"/>
    <w:rsid w:val="004A737B"/>
    <w:rsid w:val="004A74A2"/>
    <w:rsid w:val="004A7550"/>
    <w:rsid w:val="004A7808"/>
    <w:rsid w:val="004A7961"/>
    <w:rsid w:val="004A7B4E"/>
    <w:rsid w:val="004A7C64"/>
    <w:rsid w:val="004A7E08"/>
    <w:rsid w:val="004B002E"/>
    <w:rsid w:val="004B0393"/>
    <w:rsid w:val="004B07B6"/>
    <w:rsid w:val="004B0939"/>
    <w:rsid w:val="004B0AA0"/>
    <w:rsid w:val="004B0D7F"/>
    <w:rsid w:val="004B0EEE"/>
    <w:rsid w:val="004B10C1"/>
    <w:rsid w:val="004B1258"/>
    <w:rsid w:val="004B12E0"/>
    <w:rsid w:val="004B17D8"/>
    <w:rsid w:val="004B188D"/>
    <w:rsid w:val="004B1895"/>
    <w:rsid w:val="004B1AA4"/>
    <w:rsid w:val="004B1C0B"/>
    <w:rsid w:val="004B1D6A"/>
    <w:rsid w:val="004B1E78"/>
    <w:rsid w:val="004B22B6"/>
    <w:rsid w:val="004B2415"/>
    <w:rsid w:val="004B2461"/>
    <w:rsid w:val="004B2570"/>
    <w:rsid w:val="004B2733"/>
    <w:rsid w:val="004B2880"/>
    <w:rsid w:val="004B289A"/>
    <w:rsid w:val="004B2BA1"/>
    <w:rsid w:val="004B2C43"/>
    <w:rsid w:val="004B2D2E"/>
    <w:rsid w:val="004B2E97"/>
    <w:rsid w:val="004B301F"/>
    <w:rsid w:val="004B3023"/>
    <w:rsid w:val="004B304E"/>
    <w:rsid w:val="004B305C"/>
    <w:rsid w:val="004B3232"/>
    <w:rsid w:val="004B3376"/>
    <w:rsid w:val="004B362A"/>
    <w:rsid w:val="004B3A31"/>
    <w:rsid w:val="004B3A63"/>
    <w:rsid w:val="004B3B0E"/>
    <w:rsid w:val="004B3BD3"/>
    <w:rsid w:val="004B3CBB"/>
    <w:rsid w:val="004B3DD0"/>
    <w:rsid w:val="004B3DD6"/>
    <w:rsid w:val="004B3F16"/>
    <w:rsid w:val="004B3F81"/>
    <w:rsid w:val="004B4040"/>
    <w:rsid w:val="004B430F"/>
    <w:rsid w:val="004B44F0"/>
    <w:rsid w:val="004B4995"/>
    <w:rsid w:val="004B4B7C"/>
    <w:rsid w:val="004B4C04"/>
    <w:rsid w:val="004B4CFA"/>
    <w:rsid w:val="004B4E1A"/>
    <w:rsid w:val="004B4E27"/>
    <w:rsid w:val="004B503F"/>
    <w:rsid w:val="004B51BC"/>
    <w:rsid w:val="004B53C4"/>
    <w:rsid w:val="004B584C"/>
    <w:rsid w:val="004B58C3"/>
    <w:rsid w:val="004B5AD7"/>
    <w:rsid w:val="004B5F51"/>
    <w:rsid w:val="004B6278"/>
    <w:rsid w:val="004B6327"/>
    <w:rsid w:val="004B6430"/>
    <w:rsid w:val="004B68D3"/>
    <w:rsid w:val="004B68F4"/>
    <w:rsid w:val="004B6F1E"/>
    <w:rsid w:val="004B708E"/>
    <w:rsid w:val="004B7249"/>
    <w:rsid w:val="004B7348"/>
    <w:rsid w:val="004B75B6"/>
    <w:rsid w:val="004B76E2"/>
    <w:rsid w:val="004B7E85"/>
    <w:rsid w:val="004B7EC8"/>
    <w:rsid w:val="004C001D"/>
    <w:rsid w:val="004C0340"/>
    <w:rsid w:val="004C03B2"/>
    <w:rsid w:val="004C04A3"/>
    <w:rsid w:val="004C054E"/>
    <w:rsid w:val="004C09FC"/>
    <w:rsid w:val="004C0B5F"/>
    <w:rsid w:val="004C0E8E"/>
    <w:rsid w:val="004C101F"/>
    <w:rsid w:val="004C18C6"/>
    <w:rsid w:val="004C18EC"/>
    <w:rsid w:val="004C19AF"/>
    <w:rsid w:val="004C1AA0"/>
    <w:rsid w:val="004C1B0D"/>
    <w:rsid w:val="004C1B54"/>
    <w:rsid w:val="004C1BCF"/>
    <w:rsid w:val="004C1D5B"/>
    <w:rsid w:val="004C1DB8"/>
    <w:rsid w:val="004C2129"/>
    <w:rsid w:val="004C2227"/>
    <w:rsid w:val="004C2241"/>
    <w:rsid w:val="004C22BD"/>
    <w:rsid w:val="004C230B"/>
    <w:rsid w:val="004C234A"/>
    <w:rsid w:val="004C2436"/>
    <w:rsid w:val="004C24A5"/>
    <w:rsid w:val="004C2563"/>
    <w:rsid w:val="004C2702"/>
    <w:rsid w:val="004C2706"/>
    <w:rsid w:val="004C28A3"/>
    <w:rsid w:val="004C2B99"/>
    <w:rsid w:val="004C2D40"/>
    <w:rsid w:val="004C2D52"/>
    <w:rsid w:val="004C33A5"/>
    <w:rsid w:val="004C33D2"/>
    <w:rsid w:val="004C360E"/>
    <w:rsid w:val="004C36A5"/>
    <w:rsid w:val="004C3800"/>
    <w:rsid w:val="004C382D"/>
    <w:rsid w:val="004C3866"/>
    <w:rsid w:val="004C395B"/>
    <w:rsid w:val="004C399B"/>
    <w:rsid w:val="004C3A6E"/>
    <w:rsid w:val="004C3B18"/>
    <w:rsid w:val="004C3FCB"/>
    <w:rsid w:val="004C4440"/>
    <w:rsid w:val="004C46DE"/>
    <w:rsid w:val="004C4768"/>
    <w:rsid w:val="004C480B"/>
    <w:rsid w:val="004C4A21"/>
    <w:rsid w:val="004C4D2E"/>
    <w:rsid w:val="004C4D53"/>
    <w:rsid w:val="004C5018"/>
    <w:rsid w:val="004C527C"/>
    <w:rsid w:val="004C537B"/>
    <w:rsid w:val="004C56B4"/>
    <w:rsid w:val="004C5A50"/>
    <w:rsid w:val="004C5AF4"/>
    <w:rsid w:val="004C5C3B"/>
    <w:rsid w:val="004C5CF1"/>
    <w:rsid w:val="004C5CF7"/>
    <w:rsid w:val="004C6085"/>
    <w:rsid w:val="004C62DB"/>
    <w:rsid w:val="004C67D9"/>
    <w:rsid w:val="004C68AD"/>
    <w:rsid w:val="004C69A9"/>
    <w:rsid w:val="004C6B0E"/>
    <w:rsid w:val="004C6C07"/>
    <w:rsid w:val="004C6DF3"/>
    <w:rsid w:val="004C6E03"/>
    <w:rsid w:val="004C71D9"/>
    <w:rsid w:val="004C71F8"/>
    <w:rsid w:val="004C796E"/>
    <w:rsid w:val="004C7A2D"/>
    <w:rsid w:val="004C7B19"/>
    <w:rsid w:val="004C7CFD"/>
    <w:rsid w:val="004C7F76"/>
    <w:rsid w:val="004D0039"/>
    <w:rsid w:val="004D00DF"/>
    <w:rsid w:val="004D0472"/>
    <w:rsid w:val="004D07EC"/>
    <w:rsid w:val="004D0847"/>
    <w:rsid w:val="004D0850"/>
    <w:rsid w:val="004D09D1"/>
    <w:rsid w:val="004D0AF9"/>
    <w:rsid w:val="004D0B94"/>
    <w:rsid w:val="004D0BD0"/>
    <w:rsid w:val="004D0C1A"/>
    <w:rsid w:val="004D0D4A"/>
    <w:rsid w:val="004D0DD7"/>
    <w:rsid w:val="004D0E77"/>
    <w:rsid w:val="004D0F66"/>
    <w:rsid w:val="004D1061"/>
    <w:rsid w:val="004D12EF"/>
    <w:rsid w:val="004D12F5"/>
    <w:rsid w:val="004D13EE"/>
    <w:rsid w:val="004D1505"/>
    <w:rsid w:val="004D1590"/>
    <w:rsid w:val="004D16ED"/>
    <w:rsid w:val="004D18FF"/>
    <w:rsid w:val="004D191B"/>
    <w:rsid w:val="004D1BCB"/>
    <w:rsid w:val="004D1C40"/>
    <w:rsid w:val="004D1C84"/>
    <w:rsid w:val="004D1F5B"/>
    <w:rsid w:val="004D2171"/>
    <w:rsid w:val="004D242C"/>
    <w:rsid w:val="004D24E9"/>
    <w:rsid w:val="004D2519"/>
    <w:rsid w:val="004D254B"/>
    <w:rsid w:val="004D265B"/>
    <w:rsid w:val="004D26E0"/>
    <w:rsid w:val="004D289D"/>
    <w:rsid w:val="004D294D"/>
    <w:rsid w:val="004D2BE1"/>
    <w:rsid w:val="004D2BF8"/>
    <w:rsid w:val="004D319F"/>
    <w:rsid w:val="004D324A"/>
    <w:rsid w:val="004D3455"/>
    <w:rsid w:val="004D3986"/>
    <w:rsid w:val="004D39D7"/>
    <w:rsid w:val="004D3BDF"/>
    <w:rsid w:val="004D3C82"/>
    <w:rsid w:val="004D3DD8"/>
    <w:rsid w:val="004D3DF7"/>
    <w:rsid w:val="004D3F91"/>
    <w:rsid w:val="004D429F"/>
    <w:rsid w:val="004D44A5"/>
    <w:rsid w:val="004D4772"/>
    <w:rsid w:val="004D497F"/>
    <w:rsid w:val="004D49C3"/>
    <w:rsid w:val="004D4A91"/>
    <w:rsid w:val="004D4ADE"/>
    <w:rsid w:val="004D4B39"/>
    <w:rsid w:val="004D4EA8"/>
    <w:rsid w:val="004D4FAD"/>
    <w:rsid w:val="004D5218"/>
    <w:rsid w:val="004D5449"/>
    <w:rsid w:val="004D54A8"/>
    <w:rsid w:val="004D5538"/>
    <w:rsid w:val="004D57F1"/>
    <w:rsid w:val="004D5B39"/>
    <w:rsid w:val="004D5B52"/>
    <w:rsid w:val="004D6001"/>
    <w:rsid w:val="004D61D6"/>
    <w:rsid w:val="004D6228"/>
    <w:rsid w:val="004D62EC"/>
    <w:rsid w:val="004D6469"/>
    <w:rsid w:val="004D64B1"/>
    <w:rsid w:val="004D64FF"/>
    <w:rsid w:val="004D66A9"/>
    <w:rsid w:val="004D6772"/>
    <w:rsid w:val="004D683F"/>
    <w:rsid w:val="004D6FC8"/>
    <w:rsid w:val="004D7169"/>
    <w:rsid w:val="004D7295"/>
    <w:rsid w:val="004D73AE"/>
    <w:rsid w:val="004D7543"/>
    <w:rsid w:val="004D764C"/>
    <w:rsid w:val="004D77E0"/>
    <w:rsid w:val="004D781E"/>
    <w:rsid w:val="004D7890"/>
    <w:rsid w:val="004D78F9"/>
    <w:rsid w:val="004D7C32"/>
    <w:rsid w:val="004D7FEF"/>
    <w:rsid w:val="004D7FF9"/>
    <w:rsid w:val="004E017D"/>
    <w:rsid w:val="004E020E"/>
    <w:rsid w:val="004E0346"/>
    <w:rsid w:val="004E038C"/>
    <w:rsid w:val="004E0390"/>
    <w:rsid w:val="004E05CD"/>
    <w:rsid w:val="004E06BA"/>
    <w:rsid w:val="004E0ABF"/>
    <w:rsid w:val="004E166F"/>
    <w:rsid w:val="004E242D"/>
    <w:rsid w:val="004E2447"/>
    <w:rsid w:val="004E25C4"/>
    <w:rsid w:val="004E2C30"/>
    <w:rsid w:val="004E2CD1"/>
    <w:rsid w:val="004E2DA7"/>
    <w:rsid w:val="004E2F12"/>
    <w:rsid w:val="004E2F62"/>
    <w:rsid w:val="004E2FBC"/>
    <w:rsid w:val="004E3238"/>
    <w:rsid w:val="004E325F"/>
    <w:rsid w:val="004E333F"/>
    <w:rsid w:val="004E3437"/>
    <w:rsid w:val="004E38A1"/>
    <w:rsid w:val="004E3B94"/>
    <w:rsid w:val="004E3C52"/>
    <w:rsid w:val="004E3C7A"/>
    <w:rsid w:val="004E3E0D"/>
    <w:rsid w:val="004E3E90"/>
    <w:rsid w:val="004E3EFF"/>
    <w:rsid w:val="004E4000"/>
    <w:rsid w:val="004E400D"/>
    <w:rsid w:val="004E42EA"/>
    <w:rsid w:val="004E432E"/>
    <w:rsid w:val="004E4A17"/>
    <w:rsid w:val="004E4B32"/>
    <w:rsid w:val="004E4C35"/>
    <w:rsid w:val="004E4D06"/>
    <w:rsid w:val="004E4D31"/>
    <w:rsid w:val="004E4DFF"/>
    <w:rsid w:val="004E5088"/>
    <w:rsid w:val="004E5443"/>
    <w:rsid w:val="004E544E"/>
    <w:rsid w:val="004E56AB"/>
    <w:rsid w:val="004E5733"/>
    <w:rsid w:val="004E5741"/>
    <w:rsid w:val="004E577B"/>
    <w:rsid w:val="004E5961"/>
    <w:rsid w:val="004E5C1B"/>
    <w:rsid w:val="004E5CC0"/>
    <w:rsid w:val="004E5E57"/>
    <w:rsid w:val="004E5EC7"/>
    <w:rsid w:val="004E61A3"/>
    <w:rsid w:val="004E61C9"/>
    <w:rsid w:val="004E620A"/>
    <w:rsid w:val="004E6335"/>
    <w:rsid w:val="004E6343"/>
    <w:rsid w:val="004E63D7"/>
    <w:rsid w:val="004E6751"/>
    <w:rsid w:val="004E691C"/>
    <w:rsid w:val="004E6981"/>
    <w:rsid w:val="004E69AF"/>
    <w:rsid w:val="004E69C3"/>
    <w:rsid w:val="004E69F4"/>
    <w:rsid w:val="004E6C9F"/>
    <w:rsid w:val="004E6CE0"/>
    <w:rsid w:val="004E6F06"/>
    <w:rsid w:val="004E706A"/>
    <w:rsid w:val="004E70E9"/>
    <w:rsid w:val="004E71FE"/>
    <w:rsid w:val="004E721C"/>
    <w:rsid w:val="004E749C"/>
    <w:rsid w:val="004E74B3"/>
    <w:rsid w:val="004E797F"/>
    <w:rsid w:val="004E7AD2"/>
    <w:rsid w:val="004E7BA3"/>
    <w:rsid w:val="004E7C36"/>
    <w:rsid w:val="004E7CCB"/>
    <w:rsid w:val="004E7D59"/>
    <w:rsid w:val="004E7EA0"/>
    <w:rsid w:val="004F00C5"/>
    <w:rsid w:val="004F0201"/>
    <w:rsid w:val="004F022A"/>
    <w:rsid w:val="004F0686"/>
    <w:rsid w:val="004F0AFC"/>
    <w:rsid w:val="004F0C86"/>
    <w:rsid w:val="004F1027"/>
    <w:rsid w:val="004F1154"/>
    <w:rsid w:val="004F11C2"/>
    <w:rsid w:val="004F1219"/>
    <w:rsid w:val="004F1245"/>
    <w:rsid w:val="004F133C"/>
    <w:rsid w:val="004F14CD"/>
    <w:rsid w:val="004F1514"/>
    <w:rsid w:val="004F17C9"/>
    <w:rsid w:val="004F180D"/>
    <w:rsid w:val="004F18D9"/>
    <w:rsid w:val="004F193A"/>
    <w:rsid w:val="004F19BE"/>
    <w:rsid w:val="004F2357"/>
    <w:rsid w:val="004F296E"/>
    <w:rsid w:val="004F2DD5"/>
    <w:rsid w:val="004F3119"/>
    <w:rsid w:val="004F321A"/>
    <w:rsid w:val="004F35AB"/>
    <w:rsid w:val="004F3657"/>
    <w:rsid w:val="004F37E5"/>
    <w:rsid w:val="004F3881"/>
    <w:rsid w:val="004F38EA"/>
    <w:rsid w:val="004F38FF"/>
    <w:rsid w:val="004F3A36"/>
    <w:rsid w:val="004F3AB8"/>
    <w:rsid w:val="004F3ADC"/>
    <w:rsid w:val="004F3B0D"/>
    <w:rsid w:val="004F3BEA"/>
    <w:rsid w:val="004F4004"/>
    <w:rsid w:val="004F4139"/>
    <w:rsid w:val="004F419E"/>
    <w:rsid w:val="004F425A"/>
    <w:rsid w:val="004F442B"/>
    <w:rsid w:val="004F4650"/>
    <w:rsid w:val="004F4715"/>
    <w:rsid w:val="004F4749"/>
    <w:rsid w:val="004F485F"/>
    <w:rsid w:val="004F490C"/>
    <w:rsid w:val="004F4B2B"/>
    <w:rsid w:val="004F4C18"/>
    <w:rsid w:val="004F504C"/>
    <w:rsid w:val="004F510A"/>
    <w:rsid w:val="004F53BE"/>
    <w:rsid w:val="004F562F"/>
    <w:rsid w:val="004F5A63"/>
    <w:rsid w:val="004F5B2B"/>
    <w:rsid w:val="004F5C33"/>
    <w:rsid w:val="004F5C54"/>
    <w:rsid w:val="004F5CC4"/>
    <w:rsid w:val="004F5FDA"/>
    <w:rsid w:val="004F616F"/>
    <w:rsid w:val="004F62BB"/>
    <w:rsid w:val="004F66B9"/>
    <w:rsid w:val="004F681C"/>
    <w:rsid w:val="004F689C"/>
    <w:rsid w:val="004F68FD"/>
    <w:rsid w:val="004F69D4"/>
    <w:rsid w:val="004F6B2D"/>
    <w:rsid w:val="004F6BDC"/>
    <w:rsid w:val="004F6F82"/>
    <w:rsid w:val="004F700D"/>
    <w:rsid w:val="004F7185"/>
    <w:rsid w:val="004F7247"/>
    <w:rsid w:val="004F7282"/>
    <w:rsid w:val="004F72CE"/>
    <w:rsid w:val="004F759B"/>
    <w:rsid w:val="004F7621"/>
    <w:rsid w:val="004F7755"/>
    <w:rsid w:val="004F778C"/>
    <w:rsid w:val="004F7ACE"/>
    <w:rsid w:val="004F7BF0"/>
    <w:rsid w:val="004F7CE7"/>
    <w:rsid w:val="004F7DF5"/>
    <w:rsid w:val="004F7E6E"/>
    <w:rsid w:val="0050016D"/>
    <w:rsid w:val="005001B1"/>
    <w:rsid w:val="005001F9"/>
    <w:rsid w:val="0050041C"/>
    <w:rsid w:val="0050057C"/>
    <w:rsid w:val="00500584"/>
    <w:rsid w:val="005006BD"/>
    <w:rsid w:val="005009AA"/>
    <w:rsid w:val="00500C2C"/>
    <w:rsid w:val="00500C40"/>
    <w:rsid w:val="00500D2E"/>
    <w:rsid w:val="00500D84"/>
    <w:rsid w:val="00500DE5"/>
    <w:rsid w:val="00500E5F"/>
    <w:rsid w:val="00500FD1"/>
    <w:rsid w:val="00501009"/>
    <w:rsid w:val="00501017"/>
    <w:rsid w:val="00501071"/>
    <w:rsid w:val="005014F1"/>
    <w:rsid w:val="005017AC"/>
    <w:rsid w:val="00501885"/>
    <w:rsid w:val="00501E3E"/>
    <w:rsid w:val="00502027"/>
    <w:rsid w:val="00502140"/>
    <w:rsid w:val="00502237"/>
    <w:rsid w:val="00502410"/>
    <w:rsid w:val="005026EB"/>
    <w:rsid w:val="00502B66"/>
    <w:rsid w:val="00502B8C"/>
    <w:rsid w:val="00502CF7"/>
    <w:rsid w:val="00502DF1"/>
    <w:rsid w:val="00503146"/>
    <w:rsid w:val="005031AB"/>
    <w:rsid w:val="00503440"/>
    <w:rsid w:val="0050372D"/>
    <w:rsid w:val="00503841"/>
    <w:rsid w:val="00503B2D"/>
    <w:rsid w:val="00503BE6"/>
    <w:rsid w:val="00503CF8"/>
    <w:rsid w:val="00503DA1"/>
    <w:rsid w:val="005041EB"/>
    <w:rsid w:val="0050423B"/>
    <w:rsid w:val="00504613"/>
    <w:rsid w:val="0050461A"/>
    <w:rsid w:val="00504BF1"/>
    <w:rsid w:val="00504C48"/>
    <w:rsid w:val="00504E4E"/>
    <w:rsid w:val="00504EE9"/>
    <w:rsid w:val="00504EFA"/>
    <w:rsid w:val="00504F13"/>
    <w:rsid w:val="0050501F"/>
    <w:rsid w:val="00505183"/>
    <w:rsid w:val="00505287"/>
    <w:rsid w:val="0050542A"/>
    <w:rsid w:val="00505438"/>
    <w:rsid w:val="0050543E"/>
    <w:rsid w:val="00505661"/>
    <w:rsid w:val="0050576C"/>
    <w:rsid w:val="00505904"/>
    <w:rsid w:val="00505D7C"/>
    <w:rsid w:val="00505FBA"/>
    <w:rsid w:val="005060CC"/>
    <w:rsid w:val="005061A8"/>
    <w:rsid w:val="00506401"/>
    <w:rsid w:val="0050669D"/>
    <w:rsid w:val="005067B9"/>
    <w:rsid w:val="00506A84"/>
    <w:rsid w:val="00506AD7"/>
    <w:rsid w:val="00506D0F"/>
    <w:rsid w:val="00506D6D"/>
    <w:rsid w:val="0050708E"/>
    <w:rsid w:val="005070EB"/>
    <w:rsid w:val="0050731D"/>
    <w:rsid w:val="00507524"/>
    <w:rsid w:val="00507527"/>
    <w:rsid w:val="005076FF"/>
    <w:rsid w:val="00507961"/>
    <w:rsid w:val="0050799E"/>
    <w:rsid w:val="00507A7A"/>
    <w:rsid w:val="00507E8A"/>
    <w:rsid w:val="00510247"/>
    <w:rsid w:val="00510271"/>
    <w:rsid w:val="00510316"/>
    <w:rsid w:val="005105B0"/>
    <w:rsid w:val="005106B3"/>
    <w:rsid w:val="005106C5"/>
    <w:rsid w:val="0051072B"/>
    <w:rsid w:val="0051073C"/>
    <w:rsid w:val="005107B4"/>
    <w:rsid w:val="005107E9"/>
    <w:rsid w:val="0051092F"/>
    <w:rsid w:val="005109BA"/>
    <w:rsid w:val="005109FD"/>
    <w:rsid w:val="00510A63"/>
    <w:rsid w:val="00510BD5"/>
    <w:rsid w:val="00510F22"/>
    <w:rsid w:val="0051123C"/>
    <w:rsid w:val="00511398"/>
    <w:rsid w:val="005113C7"/>
    <w:rsid w:val="00511794"/>
    <w:rsid w:val="0051199D"/>
    <w:rsid w:val="00511A74"/>
    <w:rsid w:val="00511A9D"/>
    <w:rsid w:val="00511AD2"/>
    <w:rsid w:val="00511BD3"/>
    <w:rsid w:val="00511BF9"/>
    <w:rsid w:val="00511DE3"/>
    <w:rsid w:val="00511E6E"/>
    <w:rsid w:val="00511EB3"/>
    <w:rsid w:val="00511F3A"/>
    <w:rsid w:val="00511F46"/>
    <w:rsid w:val="005120FD"/>
    <w:rsid w:val="00512183"/>
    <w:rsid w:val="00512300"/>
    <w:rsid w:val="005124E0"/>
    <w:rsid w:val="0051255A"/>
    <w:rsid w:val="005125D8"/>
    <w:rsid w:val="005127EC"/>
    <w:rsid w:val="0051288C"/>
    <w:rsid w:val="00512985"/>
    <w:rsid w:val="005129F7"/>
    <w:rsid w:val="00512C81"/>
    <w:rsid w:val="00512EFC"/>
    <w:rsid w:val="00512F6E"/>
    <w:rsid w:val="0051301F"/>
    <w:rsid w:val="00513187"/>
    <w:rsid w:val="0051367A"/>
    <w:rsid w:val="005136BC"/>
    <w:rsid w:val="005137FC"/>
    <w:rsid w:val="00513978"/>
    <w:rsid w:val="005139E0"/>
    <w:rsid w:val="00513AF9"/>
    <w:rsid w:val="00513B81"/>
    <w:rsid w:val="00513D61"/>
    <w:rsid w:val="00513DFA"/>
    <w:rsid w:val="00513EE2"/>
    <w:rsid w:val="00514005"/>
    <w:rsid w:val="00514050"/>
    <w:rsid w:val="00514063"/>
    <w:rsid w:val="005140B3"/>
    <w:rsid w:val="00514458"/>
    <w:rsid w:val="00514529"/>
    <w:rsid w:val="005147BB"/>
    <w:rsid w:val="0051481C"/>
    <w:rsid w:val="0051483E"/>
    <w:rsid w:val="00514B65"/>
    <w:rsid w:val="00514D3D"/>
    <w:rsid w:val="00514EE1"/>
    <w:rsid w:val="0051515C"/>
    <w:rsid w:val="00515192"/>
    <w:rsid w:val="0051535D"/>
    <w:rsid w:val="005156B2"/>
    <w:rsid w:val="005156E5"/>
    <w:rsid w:val="00515743"/>
    <w:rsid w:val="00515942"/>
    <w:rsid w:val="00515B09"/>
    <w:rsid w:val="005160C1"/>
    <w:rsid w:val="005160ED"/>
    <w:rsid w:val="005161FD"/>
    <w:rsid w:val="0051628E"/>
    <w:rsid w:val="005168CF"/>
    <w:rsid w:val="00516922"/>
    <w:rsid w:val="005169F9"/>
    <w:rsid w:val="00517014"/>
    <w:rsid w:val="00517827"/>
    <w:rsid w:val="00517980"/>
    <w:rsid w:val="00517CB1"/>
    <w:rsid w:val="00517CEA"/>
    <w:rsid w:val="005200F5"/>
    <w:rsid w:val="0052055A"/>
    <w:rsid w:val="0052056D"/>
    <w:rsid w:val="005206E4"/>
    <w:rsid w:val="00520703"/>
    <w:rsid w:val="005207D9"/>
    <w:rsid w:val="00520932"/>
    <w:rsid w:val="00520937"/>
    <w:rsid w:val="0052099E"/>
    <w:rsid w:val="00520AB7"/>
    <w:rsid w:val="00520B54"/>
    <w:rsid w:val="00520E3F"/>
    <w:rsid w:val="00520F44"/>
    <w:rsid w:val="00520FB2"/>
    <w:rsid w:val="00521164"/>
    <w:rsid w:val="005212F7"/>
    <w:rsid w:val="0052145F"/>
    <w:rsid w:val="00521527"/>
    <w:rsid w:val="005217A8"/>
    <w:rsid w:val="005217EF"/>
    <w:rsid w:val="00521824"/>
    <w:rsid w:val="00521908"/>
    <w:rsid w:val="0052194F"/>
    <w:rsid w:val="00521967"/>
    <w:rsid w:val="00521982"/>
    <w:rsid w:val="00521A33"/>
    <w:rsid w:val="00521B63"/>
    <w:rsid w:val="00521B72"/>
    <w:rsid w:val="00521C27"/>
    <w:rsid w:val="00521C98"/>
    <w:rsid w:val="00521D5A"/>
    <w:rsid w:val="00521DC1"/>
    <w:rsid w:val="00521E82"/>
    <w:rsid w:val="0052210C"/>
    <w:rsid w:val="005221C2"/>
    <w:rsid w:val="0052254F"/>
    <w:rsid w:val="00522ACA"/>
    <w:rsid w:val="00522D9D"/>
    <w:rsid w:val="00522FFC"/>
    <w:rsid w:val="00523017"/>
    <w:rsid w:val="005232E1"/>
    <w:rsid w:val="005232E5"/>
    <w:rsid w:val="005236E1"/>
    <w:rsid w:val="00523767"/>
    <w:rsid w:val="005239FF"/>
    <w:rsid w:val="00523AAA"/>
    <w:rsid w:val="00523B4A"/>
    <w:rsid w:val="00523B6D"/>
    <w:rsid w:val="00523DC8"/>
    <w:rsid w:val="00523E1F"/>
    <w:rsid w:val="005240C9"/>
    <w:rsid w:val="005242A5"/>
    <w:rsid w:val="00524435"/>
    <w:rsid w:val="005246C7"/>
    <w:rsid w:val="0052476F"/>
    <w:rsid w:val="00524925"/>
    <w:rsid w:val="00524964"/>
    <w:rsid w:val="00524AC2"/>
    <w:rsid w:val="005251AF"/>
    <w:rsid w:val="00525924"/>
    <w:rsid w:val="0052598A"/>
    <w:rsid w:val="005259F5"/>
    <w:rsid w:val="00525B3C"/>
    <w:rsid w:val="00525C0F"/>
    <w:rsid w:val="00526126"/>
    <w:rsid w:val="005261F6"/>
    <w:rsid w:val="00526261"/>
    <w:rsid w:val="005262C2"/>
    <w:rsid w:val="00526444"/>
    <w:rsid w:val="00526528"/>
    <w:rsid w:val="00526592"/>
    <w:rsid w:val="005265F7"/>
    <w:rsid w:val="005267D1"/>
    <w:rsid w:val="00526925"/>
    <w:rsid w:val="00526BCB"/>
    <w:rsid w:val="00526CA8"/>
    <w:rsid w:val="00526F45"/>
    <w:rsid w:val="00526F9D"/>
    <w:rsid w:val="00527072"/>
    <w:rsid w:val="00527614"/>
    <w:rsid w:val="005276A0"/>
    <w:rsid w:val="005278B6"/>
    <w:rsid w:val="00527A6C"/>
    <w:rsid w:val="00527AA6"/>
    <w:rsid w:val="00527B47"/>
    <w:rsid w:val="00527BC0"/>
    <w:rsid w:val="00527D2D"/>
    <w:rsid w:val="00527D31"/>
    <w:rsid w:val="00527EAC"/>
    <w:rsid w:val="00527EDB"/>
    <w:rsid w:val="00530293"/>
    <w:rsid w:val="00530310"/>
    <w:rsid w:val="00530313"/>
    <w:rsid w:val="0053043B"/>
    <w:rsid w:val="00530456"/>
    <w:rsid w:val="00530516"/>
    <w:rsid w:val="00530880"/>
    <w:rsid w:val="00530BC8"/>
    <w:rsid w:val="00530D84"/>
    <w:rsid w:val="00530EEB"/>
    <w:rsid w:val="005312C3"/>
    <w:rsid w:val="005317B1"/>
    <w:rsid w:val="005318AD"/>
    <w:rsid w:val="0053198F"/>
    <w:rsid w:val="00531B58"/>
    <w:rsid w:val="00531C34"/>
    <w:rsid w:val="00531C3B"/>
    <w:rsid w:val="00531C9A"/>
    <w:rsid w:val="00532020"/>
    <w:rsid w:val="005320D1"/>
    <w:rsid w:val="00532105"/>
    <w:rsid w:val="005322BD"/>
    <w:rsid w:val="00532377"/>
    <w:rsid w:val="005328AC"/>
    <w:rsid w:val="00532969"/>
    <w:rsid w:val="00532A46"/>
    <w:rsid w:val="00532A5F"/>
    <w:rsid w:val="00532A95"/>
    <w:rsid w:val="00532AAA"/>
    <w:rsid w:val="00532DCE"/>
    <w:rsid w:val="005331D9"/>
    <w:rsid w:val="00533326"/>
    <w:rsid w:val="00533424"/>
    <w:rsid w:val="00533466"/>
    <w:rsid w:val="005334A5"/>
    <w:rsid w:val="00533709"/>
    <w:rsid w:val="0053384E"/>
    <w:rsid w:val="00533C14"/>
    <w:rsid w:val="00533E60"/>
    <w:rsid w:val="00533EE8"/>
    <w:rsid w:val="00534121"/>
    <w:rsid w:val="0053435B"/>
    <w:rsid w:val="005343F2"/>
    <w:rsid w:val="00534443"/>
    <w:rsid w:val="005347A7"/>
    <w:rsid w:val="005347B3"/>
    <w:rsid w:val="00534815"/>
    <w:rsid w:val="00534880"/>
    <w:rsid w:val="00534B1F"/>
    <w:rsid w:val="00534D2D"/>
    <w:rsid w:val="00534DA2"/>
    <w:rsid w:val="00534E14"/>
    <w:rsid w:val="00535234"/>
    <w:rsid w:val="00535365"/>
    <w:rsid w:val="005355B3"/>
    <w:rsid w:val="00535930"/>
    <w:rsid w:val="00535988"/>
    <w:rsid w:val="00535A07"/>
    <w:rsid w:val="00535CAA"/>
    <w:rsid w:val="00535CD3"/>
    <w:rsid w:val="00536327"/>
    <w:rsid w:val="00536542"/>
    <w:rsid w:val="00536779"/>
    <w:rsid w:val="00536DEE"/>
    <w:rsid w:val="00536E87"/>
    <w:rsid w:val="00536EA4"/>
    <w:rsid w:val="00536F35"/>
    <w:rsid w:val="00536FC7"/>
    <w:rsid w:val="005372FB"/>
    <w:rsid w:val="0053731B"/>
    <w:rsid w:val="00537337"/>
    <w:rsid w:val="005373BC"/>
    <w:rsid w:val="00537649"/>
    <w:rsid w:val="00537826"/>
    <w:rsid w:val="0053787D"/>
    <w:rsid w:val="00537B89"/>
    <w:rsid w:val="00537D87"/>
    <w:rsid w:val="00537DB5"/>
    <w:rsid w:val="00537F1E"/>
    <w:rsid w:val="0054019B"/>
    <w:rsid w:val="005401E9"/>
    <w:rsid w:val="005402EB"/>
    <w:rsid w:val="005403D9"/>
    <w:rsid w:val="005405B6"/>
    <w:rsid w:val="005405C6"/>
    <w:rsid w:val="005405D0"/>
    <w:rsid w:val="00540736"/>
    <w:rsid w:val="005408B6"/>
    <w:rsid w:val="0054090D"/>
    <w:rsid w:val="005409AD"/>
    <w:rsid w:val="00540EC7"/>
    <w:rsid w:val="00540ED0"/>
    <w:rsid w:val="005412D1"/>
    <w:rsid w:val="005413D7"/>
    <w:rsid w:val="005414EF"/>
    <w:rsid w:val="005415DA"/>
    <w:rsid w:val="0054189B"/>
    <w:rsid w:val="00541A81"/>
    <w:rsid w:val="00541C84"/>
    <w:rsid w:val="00541F49"/>
    <w:rsid w:val="00542117"/>
    <w:rsid w:val="00542137"/>
    <w:rsid w:val="0054218B"/>
    <w:rsid w:val="0054220F"/>
    <w:rsid w:val="00542394"/>
    <w:rsid w:val="005423B3"/>
    <w:rsid w:val="005425CA"/>
    <w:rsid w:val="0054266C"/>
    <w:rsid w:val="005426A0"/>
    <w:rsid w:val="0054271B"/>
    <w:rsid w:val="005428F1"/>
    <w:rsid w:val="00542947"/>
    <w:rsid w:val="00542DA7"/>
    <w:rsid w:val="00542DD9"/>
    <w:rsid w:val="00542F72"/>
    <w:rsid w:val="005431A7"/>
    <w:rsid w:val="0054331E"/>
    <w:rsid w:val="005434CF"/>
    <w:rsid w:val="005437DF"/>
    <w:rsid w:val="00543AFA"/>
    <w:rsid w:val="00543C55"/>
    <w:rsid w:val="00543CFD"/>
    <w:rsid w:val="00543F18"/>
    <w:rsid w:val="0054441E"/>
    <w:rsid w:val="005444A8"/>
    <w:rsid w:val="0054452D"/>
    <w:rsid w:val="00544652"/>
    <w:rsid w:val="00544780"/>
    <w:rsid w:val="00544BB2"/>
    <w:rsid w:val="00544BB8"/>
    <w:rsid w:val="00544D9D"/>
    <w:rsid w:val="00544DD9"/>
    <w:rsid w:val="00544FB6"/>
    <w:rsid w:val="00545089"/>
    <w:rsid w:val="005452DC"/>
    <w:rsid w:val="00545303"/>
    <w:rsid w:val="00545451"/>
    <w:rsid w:val="00545507"/>
    <w:rsid w:val="00545B28"/>
    <w:rsid w:val="00545D07"/>
    <w:rsid w:val="00545D6C"/>
    <w:rsid w:val="00545D89"/>
    <w:rsid w:val="005461D9"/>
    <w:rsid w:val="0054637A"/>
    <w:rsid w:val="0054639C"/>
    <w:rsid w:val="00546473"/>
    <w:rsid w:val="005464A4"/>
    <w:rsid w:val="00546892"/>
    <w:rsid w:val="005469E6"/>
    <w:rsid w:val="00546CD4"/>
    <w:rsid w:val="00546D11"/>
    <w:rsid w:val="00546DED"/>
    <w:rsid w:val="00546E5C"/>
    <w:rsid w:val="00547057"/>
    <w:rsid w:val="005471D2"/>
    <w:rsid w:val="005471D8"/>
    <w:rsid w:val="00547244"/>
    <w:rsid w:val="0054756A"/>
    <w:rsid w:val="005476AD"/>
    <w:rsid w:val="00547739"/>
    <w:rsid w:val="00547A12"/>
    <w:rsid w:val="00547AE3"/>
    <w:rsid w:val="00547C95"/>
    <w:rsid w:val="00547DFA"/>
    <w:rsid w:val="00547F11"/>
    <w:rsid w:val="00550219"/>
    <w:rsid w:val="0055041D"/>
    <w:rsid w:val="00550684"/>
    <w:rsid w:val="005508EC"/>
    <w:rsid w:val="00550915"/>
    <w:rsid w:val="00550941"/>
    <w:rsid w:val="00550A14"/>
    <w:rsid w:val="00550B07"/>
    <w:rsid w:val="00550C84"/>
    <w:rsid w:val="00550CE6"/>
    <w:rsid w:val="00550D67"/>
    <w:rsid w:val="00550DA9"/>
    <w:rsid w:val="00550F02"/>
    <w:rsid w:val="00550F08"/>
    <w:rsid w:val="00550FC0"/>
    <w:rsid w:val="00551135"/>
    <w:rsid w:val="00551256"/>
    <w:rsid w:val="005512FC"/>
    <w:rsid w:val="0055173D"/>
    <w:rsid w:val="00551858"/>
    <w:rsid w:val="00551890"/>
    <w:rsid w:val="00551A7E"/>
    <w:rsid w:val="00551DF1"/>
    <w:rsid w:val="00551E05"/>
    <w:rsid w:val="005523AD"/>
    <w:rsid w:val="00552613"/>
    <w:rsid w:val="005526F3"/>
    <w:rsid w:val="005527F0"/>
    <w:rsid w:val="005527F2"/>
    <w:rsid w:val="00552C7A"/>
    <w:rsid w:val="00552EBB"/>
    <w:rsid w:val="00552FB3"/>
    <w:rsid w:val="00553251"/>
    <w:rsid w:val="00553265"/>
    <w:rsid w:val="005532AE"/>
    <w:rsid w:val="00553330"/>
    <w:rsid w:val="0055357B"/>
    <w:rsid w:val="005535BF"/>
    <w:rsid w:val="00553659"/>
    <w:rsid w:val="00553677"/>
    <w:rsid w:val="00553777"/>
    <w:rsid w:val="00553817"/>
    <w:rsid w:val="0055387D"/>
    <w:rsid w:val="00553B25"/>
    <w:rsid w:val="00553BA5"/>
    <w:rsid w:val="00553CD9"/>
    <w:rsid w:val="00553F34"/>
    <w:rsid w:val="00553F64"/>
    <w:rsid w:val="0055418B"/>
    <w:rsid w:val="0055421C"/>
    <w:rsid w:val="00554367"/>
    <w:rsid w:val="00554380"/>
    <w:rsid w:val="00554493"/>
    <w:rsid w:val="0055451B"/>
    <w:rsid w:val="00554567"/>
    <w:rsid w:val="00554668"/>
    <w:rsid w:val="0055466C"/>
    <w:rsid w:val="00554793"/>
    <w:rsid w:val="005549D4"/>
    <w:rsid w:val="00554B67"/>
    <w:rsid w:val="00554C0D"/>
    <w:rsid w:val="00554FB9"/>
    <w:rsid w:val="00554FFD"/>
    <w:rsid w:val="0055502A"/>
    <w:rsid w:val="00555234"/>
    <w:rsid w:val="00555382"/>
    <w:rsid w:val="00555805"/>
    <w:rsid w:val="00555849"/>
    <w:rsid w:val="005559A1"/>
    <w:rsid w:val="00555A07"/>
    <w:rsid w:val="00555B79"/>
    <w:rsid w:val="00555D10"/>
    <w:rsid w:val="00555EFB"/>
    <w:rsid w:val="005561C0"/>
    <w:rsid w:val="00556399"/>
    <w:rsid w:val="00556568"/>
    <w:rsid w:val="00556582"/>
    <w:rsid w:val="0055695F"/>
    <w:rsid w:val="00556AA7"/>
    <w:rsid w:val="00556D14"/>
    <w:rsid w:val="00556FE1"/>
    <w:rsid w:val="00557688"/>
    <w:rsid w:val="00557ACC"/>
    <w:rsid w:val="00557D7E"/>
    <w:rsid w:val="00557DAD"/>
    <w:rsid w:val="00560042"/>
    <w:rsid w:val="00560180"/>
    <w:rsid w:val="005601EC"/>
    <w:rsid w:val="0056033C"/>
    <w:rsid w:val="005603AE"/>
    <w:rsid w:val="005604FE"/>
    <w:rsid w:val="00560505"/>
    <w:rsid w:val="0056050E"/>
    <w:rsid w:val="00560AFB"/>
    <w:rsid w:val="00560CBE"/>
    <w:rsid w:val="00560D29"/>
    <w:rsid w:val="00560E1F"/>
    <w:rsid w:val="00560EB4"/>
    <w:rsid w:val="005610B3"/>
    <w:rsid w:val="0056179C"/>
    <w:rsid w:val="005617EF"/>
    <w:rsid w:val="0056184A"/>
    <w:rsid w:val="00561856"/>
    <w:rsid w:val="00561BD5"/>
    <w:rsid w:val="00561D69"/>
    <w:rsid w:val="00561E9F"/>
    <w:rsid w:val="0056210F"/>
    <w:rsid w:val="005626BD"/>
    <w:rsid w:val="00562CA0"/>
    <w:rsid w:val="00562D45"/>
    <w:rsid w:val="00562DE4"/>
    <w:rsid w:val="00562EC0"/>
    <w:rsid w:val="00562F35"/>
    <w:rsid w:val="00563012"/>
    <w:rsid w:val="005632E5"/>
    <w:rsid w:val="0056330C"/>
    <w:rsid w:val="00563490"/>
    <w:rsid w:val="00563503"/>
    <w:rsid w:val="00563535"/>
    <w:rsid w:val="005636EB"/>
    <w:rsid w:val="00563716"/>
    <w:rsid w:val="005637B9"/>
    <w:rsid w:val="00563858"/>
    <w:rsid w:val="00563B06"/>
    <w:rsid w:val="00563C0B"/>
    <w:rsid w:val="00563CDD"/>
    <w:rsid w:val="00563F5A"/>
    <w:rsid w:val="00563FA3"/>
    <w:rsid w:val="0056426D"/>
    <w:rsid w:val="005642DA"/>
    <w:rsid w:val="005643A1"/>
    <w:rsid w:val="00564713"/>
    <w:rsid w:val="00564831"/>
    <w:rsid w:val="00564A9A"/>
    <w:rsid w:val="00564B85"/>
    <w:rsid w:val="0056538F"/>
    <w:rsid w:val="005653D8"/>
    <w:rsid w:val="00565463"/>
    <w:rsid w:val="0056597E"/>
    <w:rsid w:val="00565A29"/>
    <w:rsid w:val="00565EAE"/>
    <w:rsid w:val="005660CB"/>
    <w:rsid w:val="00566614"/>
    <w:rsid w:val="0056679B"/>
    <w:rsid w:val="0056684C"/>
    <w:rsid w:val="0056689F"/>
    <w:rsid w:val="005668F9"/>
    <w:rsid w:val="005669EE"/>
    <w:rsid w:val="00566B3D"/>
    <w:rsid w:val="00566F04"/>
    <w:rsid w:val="0056705E"/>
    <w:rsid w:val="00567226"/>
    <w:rsid w:val="005672FA"/>
    <w:rsid w:val="0056750E"/>
    <w:rsid w:val="00567591"/>
    <w:rsid w:val="005675D4"/>
    <w:rsid w:val="00567C4E"/>
    <w:rsid w:val="00567C70"/>
    <w:rsid w:val="00567F56"/>
    <w:rsid w:val="00570010"/>
    <w:rsid w:val="00570011"/>
    <w:rsid w:val="005702A7"/>
    <w:rsid w:val="00570303"/>
    <w:rsid w:val="0057038E"/>
    <w:rsid w:val="005707A8"/>
    <w:rsid w:val="005708CB"/>
    <w:rsid w:val="00570A51"/>
    <w:rsid w:val="00570AE4"/>
    <w:rsid w:val="00570AFF"/>
    <w:rsid w:val="00570E79"/>
    <w:rsid w:val="00571005"/>
    <w:rsid w:val="0057152F"/>
    <w:rsid w:val="00571681"/>
    <w:rsid w:val="0057178C"/>
    <w:rsid w:val="00571BBF"/>
    <w:rsid w:val="00571E11"/>
    <w:rsid w:val="00571F6A"/>
    <w:rsid w:val="0057206D"/>
    <w:rsid w:val="005720F9"/>
    <w:rsid w:val="005721B9"/>
    <w:rsid w:val="0057229E"/>
    <w:rsid w:val="00572416"/>
    <w:rsid w:val="00572440"/>
    <w:rsid w:val="00572736"/>
    <w:rsid w:val="005729C6"/>
    <w:rsid w:val="00572B1A"/>
    <w:rsid w:val="00572F7E"/>
    <w:rsid w:val="00572F83"/>
    <w:rsid w:val="00573062"/>
    <w:rsid w:val="0057311C"/>
    <w:rsid w:val="00573236"/>
    <w:rsid w:val="0057356A"/>
    <w:rsid w:val="005735F7"/>
    <w:rsid w:val="00573869"/>
    <w:rsid w:val="0057397E"/>
    <w:rsid w:val="005739C5"/>
    <w:rsid w:val="00573B46"/>
    <w:rsid w:val="00573D21"/>
    <w:rsid w:val="00573F9B"/>
    <w:rsid w:val="005742F7"/>
    <w:rsid w:val="0057459F"/>
    <w:rsid w:val="00574774"/>
    <w:rsid w:val="005748C7"/>
    <w:rsid w:val="0057496C"/>
    <w:rsid w:val="00574AB8"/>
    <w:rsid w:val="00574BBC"/>
    <w:rsid w:val="00574C6A"/>
    <w:rsid w:val="00574D0C"/>
    <w:rsid w:val="005750B3"/>
    <w:rsid w:val="005750ED"/>
    <w:rsid w:val="0057525A"/>
    <w:rsid w:val="0057529B"/>
    <w:rsid w:val="00575313"/>
    <w:rsid w:val="00575831"/>
    <w:rsid w:val="0057590E"/>
    <w:rsid w:val="00575D34"/>
    <w:rsid w:val="00575EF1"/>
    <w:rsid w:val="0057636D"/>
    <w:rsid w:val="005764C1"/>
    <w:rsid w:val="005766A2"/>
    <w:rsid w:val="005767DD"/>
    <w:rsid w:val="00576F30"/>
    <w:rsid w:val="00577467"/>
    <w:rsid w:val="005774C8"/>
    <w:rsid w:val="00577513"/>
    <w:rsid w:val="00577524"/>
    <w:rsid w:val="00577758"/>
    <w:rsid w:val="0057776F"/>
    <w:rsid w:val="005777FF"/>
    <w:rsid w:val="00577982"/>
    <w:rsid w:val="00577CA0"/>
    <w:rsid w:val="00577CBB"/>
    <w:rsid w:val="00577DA4"/>
    <w:rsid w:val="00577DAF"/>
    <w:rsid w:val="00580489"/>
    <w:rsid w:val="005804E8"/>
    <w:rsid w:val="0058068E"/>
    <w:rsid w:val="0058080B"/>
    <w:rsid w:val="0058083A"/>
    <w:rsid w:val="005809AE"/>
    <w:rsid w:val="005809EC"/>
    <w:rsid w:val="00580A2D"/>
    <w:rsid w:val="00580A7A"/>
    <w:rsid w:val="00580B25"/>
    <w:rsid w:val="00580B3C"/>
    <w:rsid w:val="00580E5E"/>
    <w:rsid w:val="00580E93"/>
    <w:rsid w:val="00580FD1"/>
    <w:rsid w:val="00581051"/>
    <w:rsid w:val="005810D3"/>
    <w:rsid w:val="0058111E"/>
    <w:rsid w:val="00581576"/>
    <w:rsid w:val="0058166B"/>
    <w:rsid w:val="00581722"/>
    <w:rsid w:val="00581799"/>
    <w:rsid w:val="00581B20"/>
    <w:rsid w:val="00581CF3"/>
    <w:rsid w:val="00581F76"/>
    <w:rsid w:val="0058242F"/>
    <w:rsid w:val="00582570"/>
    <w:rsid w:val="0058299A"/>
    <w:rsid w:val="005829B6"/>
    <w:rsid w:val="00582BCD"/>
    <w:rsid w:val="00582C5F"/>
    <w:rsid w:val="00582D18"/>
    <w:rsid w:val="00582DBF"/>
    <w:rsid w:val="00582DCC"/>
    <w:rsid w:val="00582E18"/>
    <w:rsid w:val="00582E4C"/>
    <w:rsid w:val="00582F50"/>
    <w:rsid w:val="00583202"/>
    <w:rsid w:val="00583752"/>
    <w:rsid w:val="005838EA"/>
    <w:rsid w:val="005839C4"/>
    <w:rsid w:val="00583A8A"/>
    <w:rsid w:val="00583A9D"/>
    <w:rsid w:val="00583EE3"/>
    <w:rsid w:val="0058452B"/>
    <w:rsid w:val="00584586"/>
    <w:rsid w:val="00584AE9"/>
    <w:rsid w:val="00584BC0"/>
    <w:rsid w:val="00584E91"/>
    <w:rsid w:val="00584F00"/>
    <w:rsid w:val="00584F0E"/>
    <w:rsid w:val="00584FB8"/>
    <w:rsid w:val="00585355"/>
    <w:rsid w:val="005853CB"/>
    <w:rsid w:val="005854DA"/>
    <w:rsid w:val="005854FE"/>
    <w:rsid w:val="0058551B"/>
    <w:rsid w:val="005858B2"/>
    <w:rsid w:val="005859A5"/>
    <w:rsid w:val="00585A64"/>
    <w:rsid w:val="00585B0C"/>
    <w:rsid w:val="005860AE"/>
    <w:rsid w:val="00586226"/>
    <w:rsid w:val="005862ED"/>
    <w:rsid w:val="0058632F"/>
    <w:rsid w:val="00586446"/>
    <w:rsid w:val="0058654B"/>
    <w:rsid w:val="00586622"/>
    <w:rsid w:val="00586850"/>
    <w:rsid w:val="0058686F"/>
    <w:rsid w:val="0058698A"/>
    <w:rsid w:val="00586A5F"/>
    <w:rsid w:val="00586BF2"/>
    <w:rsid w:val="00586DE8"/>
    <w:rsid w:val="005870FD"/>
    <w:rsid w:val="0058714B"/>
    <w:rsid w:val="0058740D"/>
    <w:rsid w:val="005874EA"/>
    <w:rsid w:val="00587649"/>
    <w:rsid w:val="00587822"/>
    <w:rsid w:val="00587883"/>
    <w:rsid w:val="005878D2"/>
    <w:rsid w:val="00587961"/>
    <w:rsid w:val="00587BED"/>
    <w:rsid w:val="00587CA9"/>
    <w:rsid w:val="00587DEF"/>
    <w:rsid w:val="00587E37"/>
    <w:rsid w:val="00587E6F"/>
    <w:rsid w:val="00590119"/>
    <w:rsid w:val="0059084A"/>
    <w:rsid w:val="00590CD5"/>
    <w:rsid w:val="00590DCF"/>
    <w:rsid w:val="00590E69"/>
    <w:rsid w:val="00591055"/>
    <w:rsid w:val="005910F9"/>
    <w:rsid w:val="005912B7"/>
    <w:rsid w:val="005915D0"/>
    <w:rsid w:val="00591663"/>
    <w:rsid w:val="00591669"/>
    <w:rsid w:val="0059171C"/>
    <w:rsid w:val="00591A4D"/>
    <w:rsid w:val="00591C91"/>
    <w:rsid w:val="00591E81"/>
    <w:rsid w:val="00592049"/>
    <w:rsid w:val="00592288"/>
    <w:rsid w:val="005922D1"/>
    <w:rsid w:val="00592585"/>
    <w:rsid w:val="00592773"/>
    <w:rsid w:val="005928C6"/>
    <w:rsid w:val="00592B46"/>
    <w:rsid w:val="00592BC4"/>
    <w:rsid w:val="00592D3E"/>
    <w:rsid w:val="00592D67"/>
    <w:rsid w:val="00592DAB"/>
    <w:rsid w:val="00592E5E"/>
    <w:rsid w:val="00592ECA"/>
    <w:rsid w:val="00592F11"/>
    <w:rsid w:val="00592F90"/>
    <w:rsid w:val="00592FA5"/>
    <w:rsid w:val="00593062"/>
    <w:rsid w:val="005930AD"/>
    <w:rsid w:val="005930C2"/>
    <w:rsid w:val="00593442"/>
    <w:rsid w:val="00593583"/>
    <w:rsid w:val="005935BD"/>
    <w:rsid w:val="00593604"/>
    <w:rsid w:val="005936AE"/>
    <w:rsid w:val="00593AE7"/>
    <w:rsid w:val="00593F78"/>
    <w:rsid w:val="0059407F"/>
    <w:rsid w:val="0059429D"/>
    <w:rsid w:val="00594362"/>
    <w:rsid w:val="005947F3"/>
    <w:rsid w:val="00594840"/>
    <w:rsid w:val="0059485D"/>
    <w:rsid w:val="00594907"/>
    <w:rsid w:val="00594C1A"/>
    <w:rsid w:val="00594DF9"/>
    <w:rsid w:val="00594F69"/>
    <w:rsid w:val="00595095"/>
    <w:rsid w:val="0059511B"/>
    <w:rsid w:val="00595131"/>
    <w:rsid w:val="00595297"/>
    <w:rsid w:val="00595418"/>
    <w:rsid w:val="005956C9"/>
    <w:rsid w:val="00595889"/>
    <w:rsid w:val="00595A9B"/>
    <w:rsid w:val="00595A9F"/>
    <w:rsid w:val="00595BFD"/>
    <w:rsid w:val="00595DB7"/>
    <w:rsid w:val="00595E80"/>
    <w:rsid w:val="00595F2C"/>
    <w:rsid w:val="0059635A"/>
    <w:rsid w:val="00596429"/>
    <w:rsid w:val="0059642C"/>
    <w:rsid w:val="00596446"/>
    <w:rsid w:val="00596506"/>
    <w:rsid w:val="00596998"/>
    <w:rsid w:val="00596A6D"/>
    <w:rsid w:val="00596CDB"/>
    <w:rsid w:val="00596DDD"/>
    <w:rsid w:val="00596F1A"/>
    <w:rsid w:val="00596F7A"/>
    <w:rsid w:val="005971FE"/>
    <w:rsid w:val="0059726B"/>
    <w:rsid w:val="005972C9"/>
    <w:rsid w:val="005972D8"/>
    <w:rsid w:val="0059733A"/>
    <w:rsid w:val="00597597"/>
    <w:rsid w:val="00597AE9"/>
    <w:rsid w:val="00597C1B"/>
    <w:rsid w:val="005A0144"/>
    <w:rsid w:val="005A034D"/>
    <w:rsid w:val="005A040C"/>
    <w:rsid w:val="005A0671"/>
    <w:rsid w:val="005A06EE"/>
    <w:rsid w:val="005A077E"/>
    <w:rsid w:val="005A07E7"/>
    <w:rsid w:val="005A0857"/>
    <w:rsid w:val="005A08CA"/>
    <w:rsid w:val="005A0BDD"/>
    <w:rsid w:val="005A0CF2"/>
    <w:rsid w:val="005A0E73"/>
    <w:rsid w:val="005A0F90"/>
    <w:rsid w:val="005A0FD4"/>
    <w:rsid w:val="005A1220"/>
    <w:rsid w:val="005A17A6"/>
    <w:rsid w:val="005A17D3"/>
    <w:rsid w:val="005A1B48"/>
    <w:rsid w:val="005A1D91"/>
    <w:rsid w:val="005A1DFD"/>
    <w:rsid w:val="005A2263"/>
    <w:rsid w:val="005A22C3"/>
    <w:rsid w:val="005A241B"/>
    <w:rsid w:val="005A2955"/>
    <w:rsid w:val="005A2C1F"/>
    <w:rsid w:val="005A2E87"/>
    <w:rsid w:val="005A2FFE"/>
    <w:rsid w:val="005A3123"/>
    <w:rsid w:val="005A33AA"/>
    <w:rsid w:val="005A34FD"/>
    <w:rsid w:val="005A3852"/>
    <w:rsid w:val="005A3AA0"/>
    <w:rsid w:val="005A3B67"/>
    <w:rsid w:val="005A3BC0"/>
    <w:rsid w:val="005A3C63"/>
    <w:rsid w:val="005A4056"/>
    <w:rsid w:val="005A405C"/>
    <w:rsid w:val="005A4122"/>
    <w:rsid w:val="005A4373"/>
    <w:rsid w:val="005A45F0"/>
    <w:rsid w:val="005A478C"/>
    <w:rsid w:val="005A47A5"/>
    <w:rsid w:val="005A48C2"/>
    <w:rsid w:val="005A4CDA"/>
    <w:rsid w:val="005A4E18"/>
    <w:rsid w:val="005A4FC8"/>
    <w:rsid w:val="005A54E9"/>
    <w:rsid w:val="005A56A4"/>
    <w:rsid w:val="005A591D"/>
    <w:rsid w:val="005A5CE7"/>
    <w:rsid w:val="005A5D75"/>
    <w:rsid w:val="005A5EA5"/>
    <w:rsid w:val="005A5ECC"/>
    <w:rsid w:val="005A5F4D"/>
    <w:rsid w:val="005A6081"/>
    <w:rsid w:val="005A647C"/>
    <w:rsid w:val="005A6760"/>
    <w:rsid w:val="005A6922"/>
    <w:rsid w:val="005A6B32"/>
    <w:rsid w:val="005A6B50"/>
    <w:rsid w:val="005A6E00"/>
    <w:rsid w:val="005A7263"/>
    <w:rsid w:val="005A7396"/>
    <w:rsid w:val="005A74D4"/>
    <w:rsid w:val="005A76A9"/>
    <w:rsid w:val="005A7A2C"/>
    <w:rsid w:val="005A7B19"/>
    <w:rsid w:val="005A7FE8"/>
    <w:rsid w:val="005B0040"/>
    <w:rsid w:val="005B007A"/>
    <w:rsid w:val="005B011C"/>
    <w:rsid w:val="005B01D9"/>
    <w:rsid w:val="005B02DD"/>
    <w:rsid w:val="005B0418"/>
    <w:rsid w:val="005B0684"/>
    <w:rsid w:val="005B0844"/>
    <w:rsid w:val="005B085F"/>
    <w:rsid w:val="005B09AC"/>
    <w:rsid w:val="005B0AB7"/>
    <w:rsid w:val="005B1002"/>
    <w:rsid w:val="005B1D5C"/>
    <w:rsid w:val="005B1DFD"/>
    <w:rsid w:val="005B1ECF"/>
    <w:rsid w:val="005B1F06"/>
    <w:rsid w:val="005B2349"/>
    <w:rsid w:val="005B2962"/>
    <w:rsid w:val="005B2A96"/>
    <w:rsid w:val="005B2ACC"/>
    <w:rsid w:val="005B2BE5"/>
    <w:rsid w:val="005B2E22"/>
    <w:rsid w:val="005B2EF0"/>
    <w:rsid w:val="005B2F56"/>
    <w:rsid w:val="005B3057"/>
    <w:rsid w:val="005B30CE"/>
    <w:rsid w:val="005B32FB"/>
    <w:rsid w:val="005B3596"/>
    <w:rsid w:val="005B35F5"/>
    <w:rsid w:val="005B37DF"/>
    <w:rsid w:val="005B38A7"/>
    <w:rsid w:val="005B38E3"/>
    <w:rsid w:val="005B3A39"/>
    <w:rsid w:val="005B3A99"/>
    <w:rsid w:val="005B3AAE"/>
    <w:rsid w:val="005B3D9A"/>
    <w:rsid w:val="005B3E1C"/>
    <w:rsid w:val="005B3F6E"/>
    <w:rsid w:val="005B4071"/>
    <w:rsid w:val="005B40DF"/>
    <w:rsid w:val="005B434E"/>
    <w:rsid w:val="005B45E4"/>
    <w:rsid w:val="005B4976"/>
    <w:rsid w:val="005B497A"/>
    <w:rsid w:val="005B4B43"/>
    <w:rsid w:val="005B4C56"/>
    <w:rsid w:val="005B4F2C"/>
    <w:rsid w:val="005B4F50"/>
    <w:rsid w:val="005B4FBC"/>
    <w:rsid w:val="005B5027"/>
    <w:rsid w:val="005B558B"/>
    <w:rsid w:val="005B5999"/>
    <w:rsid w:val="005B5BAF"/>
    <w:rsid w:val="005B5D93"/>
    <w:rsid w:val="005B5F30"/>
    <w:rsid w:val="005B6103"/>
    <w:rsid w:val="005B6386"/>
    <w:rsid w:val="005B6398"/>
    <w:rsid w:val="005B685E"/>
    <w:rsid w:val="005B6C07"/>
    <w:rsid w:val="005B6CAE"/>
    <w:rsid w:val="005B6E65"/>
    <w:rsid w:val="005B7025"/>
    <w:rsid w:val="005B70FF"/>
    <w:rsid w:val="005B7103"/>
    <w:rsid w:val="005B7193"/>
    <w:rsid w:val="005B71EB"/>
    <w:rsid w:val="005B7355"/>
    <w:rsid w:val="005B7453"/>
    <w:rsid w:val="005B7956"/>
    <w:rsid w:val="005B79A4"/>
    <w:rsid w:val="005B79F4"/>
    <w:rsid w:val="005B7E0F"/>
    <w:rsid w:val="005B7E61"/>
    <w:rsid w:val="005B7F7C"/>
    <w:rsid w:val="005C0061"/>
    <w:rsid w:val="005C0237"/>
    <w:rsid w:val="005C05B9"/>
    <w:rsid w:val="005C07AF"/>
    <w:rsid w:val="005C0837"/>
    <w:rsid w:val="005C0A89"/>
    <w:rsid w:val="005C0B5B"/>
    <w:rsid w:val="005C0B99"/>
    <w:rsid w:val="005C0D35"/>
    <w:rsid w:val="005C0F67"/>
    <w:rsid w:val="005C0FC5"/>
    <w:rsid w:val="005C121A"/>
    <w:rsid w:val="005C1453"/>
    <w:rsid w:val="005C152D"/>
    <w:rsid w:val="005C1571"/>
    <w:rsid w:val="005C15C7"/>
    <w:rsid w:val="005C1683"/>
    <w:rsid w:val="005C171E"/>
    <w:rsid w:val="005C180C"/>
    <w:rsid w:val="005C19E5"/>
    <w:rsid w:val="005C1AC9"/>
    <w:rsid w:val="005C1CAD"/>
    <w:rsid w:val="005C1D1C"/>
    <w:rsid w:val="005C1E92"/>
    <w:rsid w:val="005C1F67"/>
    <w:rsid w:val="005C1F8A"/>
    <w:rsid w:val="005C2177"/>
    <w:rsid w:val="005C2403"/>
    <w:rsid w:val="005C2535"/>
    <w:rsid w:val="005C28C0"/>
    <w:rsid w:val="005C2B0C"/>
    <w:rsid w:val="005C341C"/>
    <w:rsid w:val="005C347C"/>
    <w:rsid w:val="005C3527"/>
    <w:rsid w:val="005C353F"/>
    <w:rsid w:val="005C3553"/>
    <w:rsid w:val="005C36C4"/>
    <w:rsid w:val="005C39C7"/>
    <w:rsid w:val="005C39F3"/>
    <w:rsid w:val="005C3A89"/>
    <w:rsid w:val="005C3BC8"/>
    <w:rsid w:val="005C3CC9"/>
    <w:rsid w:val="005C3D65"/>
    <w:rsid w:val="005C3E1D"/>
    <w:rsid w:val="005C3E2A"/>
    <w:rsid w:val="005C3ED5"/>
    <w:rsid w:val="005C3FAA"/>
    <w:rsid w:val="005C3FF8"/>
    <w:rsid w:val="005C4448"/>
    <w:rsid w:val="005C46CC"/>
    <w:rsid w:val="005C48E4"/>
    <w:rsid w:val="005C4946"/>
    <w:rsid w:val="005C4A79"/>
    <w:rsid w:val="005C4AEB"/>
    <w:rsid w:val="005C4BEC"/>
    <w:rsid w:val="005C4C4C"/>
    <w:rsid w:val="005C4D02"/>
    <w:rsid w:val="005C518A"/>
    <w:rsid w:val="005C534E"/>
    <w:rsid w:val="005C542E"/>
    <w:rsid w:val="005C5B23"/>
    <w:rsid w:val="005C5DFD"/>
    <w:rsid w:val="005C5E86"/>
    <w:rsid w:val="005C5F1B"/>
    <w:rsid w:val="005C623A"/>
    <w:rsid w:val="005C6292"/>
    <w:rsid w:val="005C6313"/>
    <w:rsid w:val="005C637A"/>
    <w:rsid w:val="005C643F"/>
    <w:rsid w:val="005C65B5"/>
    <w:rsid w:val="005C65F1"/>
    <w:rsid w:val="005C6690"/>
    <w:rsid w:val="005C670D"/>
    <w:rsid w:val="005C6919"/>
    <w:rsid w:val="005C6962"/>
    <w:rsid w:val="005C6AD7"/>
    <w:rsid w:val="005C6CB9"/>
    <w:rsid w:val="005C6D0B"/>
    <w:rsid w:val="005C6F44"/>
    <w:rsid w:val="005C72A8"/>
    <w:rsid w:val="005C7956"/>
    <w:rsid w:val="005C79C5"/>
    <w:rsid w:val="005C7A27"/>
    <w:rsid w:val="005C7AE3"/>
    <w:rsid w:val="005C7CD4"/>
    <w:rsid w:val="005C7ECB"/>
    <w:rsid w:val="005C7F57"/>
    <w:rsid w:val="005D027C"/>
    <w:rsid w:val="005D027D"/>
    <w:rsid w:val="005D0374"/>
    <w:rsid w:val="005D03D7"/>
    <w:rsid w:val="005D04BF"/>
    <w:rsid w:val="005D0573"/>
    <w:rsid w:val="005D0856"/>
    <w:rsid w:val="005D0889"/>
    <w:rsid w:val="005D08C5"/>
    <w:rsid w:val="005D09F7"/>
    <w:rsid w:val="005D0B20"/>
    <w:rsid w:val="005D0C84"/>
    <w:rsid w:val="005D10AE"/>
    <w:rsid w:val="005D1270"/>
    <w:rsid w:val="005D1328"/>
    <w:rsid w:val="005D1408"/>
    <w:rsid w:val="005D140E"/>
    <w:rsid w:val="005D1562"/>
    <w:rsid w:val="005D159A"/>
    <w:rsid w:val="005D17F8"/>
    <w:rsid w:val="005D1889"/>
    <w:rsid w:val="005D1916"/>
    <w:rsid w:val="005D19C2"/>
    <w:rsid w:val="005D2034"/>
    <w:rsid w:val="005D2068"/>
    <w:rsid w:val="005D214F"/>
    <w:rsid w:val="005D218A"/>
    <w:rsid w:val="005D2328"/>
    <w:rsid w:val="005D2365"/>
    <w:rsid w:val="005D27A4"/>
    <w:rsid w:val="005D2AD7"/>
    <w:rsid w:val="005D2C54"/>
    <w:rsid w:val="005D2E14"/>
    <w:rsid w:val="005D2F31"/>
    <w:rsid w:val="005D3138"/>
    <w:rsid w:val="005D3292"/>
    <w:rsid w:val="005D3346"/>
    <w:rsid w:val="005D33A7"/>
    <w:rsid w:val="005D37E4"/>
    <w:rsid w:val="005D39E1"/>
    <w:rsid w:val="005D3A13"/>
    <w:rsid w:val="005D3B31"/>
    <w:rsid w:val="005D3DFF"/>
    <w:rsid w:val="005D3ECC"/>
    <w:rsid w:val="005D3F82"/>
    <w:rsid w:val="005D4000"/>
    <w:rsid w:val="005D40ED"/>
    <w:rsid w:val="005D418F"/>
    <w:rsid w:val="005D41F6"/>
    <w:rsid w:val="005D43D5"/>
    <w:rsid w:val="005D4451"/>
    <w:rsid w:val="005D47F2"/>
    <w:rsid w:val="005D487D"/>
    <w:rsid w:val="005D48B7"/>
    <w:rsid w:val="005D4C8F"/>
    <w:rsid w:val="005D4C93"/>
    <w:rsid w:val="005D4D51"/>
    <w:rsid w:val="005D4DC4"/>
    <w:rsid w:val="005D4DFF"/>
    <w:rsid w:val="005D4F0E"/>
    <w:rsid w:val="005D4FBC"/>
    <w:rsid w:val="005D50BE"/>
    <w:rsid w:val="005D524F"/>
    <w:rsid w:val="005D53FC"/>
    <w:rsid w:val="005D557A"/>
    <w:rsid w:val="005D55CC"/>
    <w:rsid w:val="005D5615"/>
    <w:rsid w:val="005D585E"/>
    <w:rsid w:val="005D5B8F"/>
    <w:rsid w:val="005D62AC"/>
    <w:rsid w:val="005D62C0"/>
    <w:rsid w:val="005D62F9"/>
    <w:rsid w:val="005D6374"/>
    <w:rsid w:val="005D63A6"/>
    <w:rsid w:val="005D63B8"/>
    <w:rsid w:val="005D65BF"/>
    <w:rsid w:val="005D65C5"/>
    <w:rsid w:val="005D6A9F"/>
    <w:rsid w:val="005D7313"/>
    <w:rsid w:val="005D734B"/>
    <w:rsid w:val="005D7379"/>
    <w:rsid w:val="005D73BE"/>
    <w:rsid w:val="005D76E7"/>
    <w:rsid w:val="005D787E"/>
    <w:rsid w:val="005D793E"/>
    <w:rsid w:val="005D7991"/>
    <w:rsid w:val="005D7EC9"/>
    <w:rsid w:val="005D7FB0"/>
    <w:rsid w:val="005E0054"/>
    <w:rsid w:val="005E0345"/>
    <w:rsid w:val="005E03FB"/>
    <w:rsid w:val="005E04E4"/>
    <w:rsid w:val="005E05C9"/>
    <w:rsid w:val="005E05DE"/>
    <w:rsid w:val="005E05FF"/>
    <w:rsid w:val="005E0638"/>
    <w:rsid w:val="005E0944"/>
    <w:rsid w:val="005E0A36"/>
    <w:rsid w:val="005E0C97"/>
    <w:rsid w:val="005E0D7C"/>
    <w:rsid w:val="005E0E93"/>
    <w:rsid w:val="005E10D9"/>
    <w:rsid w:val="005E11FC"/>
    <w:rsid w:val="005E1252"/>
    <w:rsid w:val="005E1A68"/>
    <w:rsid w:val="005E1C71"/>
    <w:rsid w:val="005E1CE3"/>
    <w:rsid w:val="005E1D92"/>
    <w:rsid w:val="005E2023"/>
    <w:rsid w:val="005E2159"/>
    <w:rsid w:val="005E2208"/>
    <w:rsid w:val="005E236E"/>
    <w:rsid w:val="005E24C5"/>
    <w:rsid w:val="005E26A6"/>
    <w:rsid w:val="005E290E"/>
    <w:rsid w:val="005E2A34"/>
    <w:rsid w:val="005E2BBB"/>
    <w:rsid w:val="005E2E9E"/>
    <w:rsid w:val="005E2FA2"/>
    <w:rsid w:val="005E30B6"/>
    <w:rsid w:val="005E3447"/>
    <w:rsid w:val="005E37A4"/>
    <w:rsid w:val="005E38CF"/>
    <w:rsid w:val="005E3A82"/>
    <w:rsid w:val="005E3B04"/>
    <w:rsid w:val="005E3D2F"/>
    <w:rsid w:val="005E3DC8"/>
    <w:rsid w:val="005E3EF1"/>
    <w:rsid w:val="005E4486"/>
    <w:rsid w:val="005E44AA"/>
    <w:rsid w:val="005E4554"/>
    <w:rsid w:val="005E45D7"/>
    <w:rsid w:val="005E47B4"/>
    <w:rsid w:val="005E49E5"/>
    <w:rsid w:val="005E4A39"/>
    <w:rsid w:val="005E4AC8"/>
    <w:rsid w:val="005E4D57"/>
    <w:rsid w:val="005E4E0E"/>
    <w:rsid w:val="005E4E9C"/>
    <w:rsid w:val="005E4EE8"/>
    <w:rsid w:val="005E50BC"/>
    <w:rsid w:val="005E51A8"/>
    <w:rsid w:val="005E520B"/>
    <w:rsid w:val="005E5216"/>
    <w:rsid w:val="005E537F"/>
    <w:rsid w:val="005E53EC"/>
    <w:rsid w:val="005E5735"/>
    <w:rsid w:val="005E573F"/>
    <w:rsid w:val="005E5843"/>
    <w:rsid w:val="005E588D"/>
    <w:rsid w:val="005E5A91"/>
    <w:rsid w:val="005E5B49"/>
    <w:rsid w:val="005E5B82"/>
    <w:rsid w:val="005E5E9F"/>
    <w:rsid w:val="005E5F26"/>
    <w:rsid w:val="005E5FDE"/>
    <w:rsid w:val="005E60BD"/>
    <w:rsid w:val="005E60E3"/>
    <w:rsid w:val="005E6112"/>
    <w:rsid w:val="005E6141"/>
    <w:rsid w:val="005E631D"/>
    <w:rsid w:val="005E6828"/>
    <w:rsid w:val="005E68D9"/>
    <w:rsid w:val="005E692C"/>
    <w:rsid w:val="005E6A05"/>
    <w:rsid w:val="005E6C49"/>
    <w:rsid w:val="005E6DEE"/>
    <w:rsid w:val="005E6E18"/>
    <w:rsid w:val="005E6FAD"/>
    <w:rsid w:val="005E70B5"/>
    <w:rsid w:val="005E7272"/>
    <w:rsid w:val="005E728E"/>
    <w:rsid w:val="005E73ED"/>
    <w:rsid w:val="005E74E2"/>
    <w:rsid w:val="005E74EB"/>
    <w:rsid w:val="005E76A0"/>
    <w:rsid w:val="005E79A7"/>
    <w:rsid w:val="005E7B15"/>
    <w:rsid w:val="005E7BFC"/>
    <w:rsid w:val="005E7E21"/>
    <w:rsid w:val="005E7EB6"/>
    <w:rsid w:val="005E7F3F"/>
    <w:rsid w:val="005F0352"/>
    <w:rsid w:val="005F0412"/>
    <w:rsid w:val="005F0517"/>
    <w:rsid w:val="005F066C"/>
    <w:rsid w:val="005F085E"/>
    <w:rsid w:val="005F09FA"/>
    <w:rsid w:val="005F0FA8"/>
    <w:rsid w:val="005F10A6"/>
    <w:rsid w:val="005F10E3"/>
    <w:rsid w:val="005F1197"/>
    <w:rsid w:val="005F14EE"/>
    <w:rsid w:val="005F1614"/>
    <w:rsid w:val="005F176A"/>
    <w:rsid w:val="005F17B7"/>
    <w:rsid w:val="005F1B38"/>
    <w:rsid w:val="005F1E7F"/>
    <w:rsid w:val="005F1F16"/>
    <w:rsid w:val="005F1F7A"/>
    <w:rsid w:val="005F1FEF"/>
    <w:rsid w:val="005F21BB"/>
    <w:rsid w:val="005F2505"/>
    <w:rsid w:val="005F25ED"/>
    <w:rsid w:val="005F2AE6"/>
    <w:rsid w:val="005F3544"/>
    <w:rsid w:val="005F3584"/>
    <w:rsid w:val="005F38F8"/>
    <w:rsid w:val="005F3920"/>
    <w:rsid w:val="005F3A19"/>
    <w:rsid w:val="005F3EC1"/>
    <w:rsid w:val="005F4033"/>
    <w:rsid w:val="005F4372"/>
    <w:rsid w:val="005F463C"/>
    <w:rsid w:val="005F4697"/>
    <w:rsid w:val="005F4976"/>
    <w:rsid w:val="005F4A1C"/>
    <w:rsid w:val="005F4B6C"/>
    <w:rsid w:val="005F4C71"/>
    <w:rsid w:val="005F4D45"/>
    <w:rsid w:val="005F4E5E"/>
    <w:rsid w:val="005F4FC4"/>
    <w:rsid w:val="005F51A0"/>
    <w:rsid w:val="005F5444"/>
    <w:rsid w:val="005F5563"/>
    <w:rsid w:val="005F55C9"/>
    <w:rsid w:val="005F580B"/>
    <w:rsid w:val="005F58B2"/>
    <w:rsid w:val="005F58DB"/>
    <w:rsid w:val="005F5B83"/>
    <w:rsid w:val="005F5DDF"/>
    <w:rsid w:val="005F5F6F"/>
    <w:rsid w:val="005F614E"/>
    <w:rsid w:val="005F61A9"/>
    <w:rsid w:val="005F639D"/>
    <w:rsid w:val="005F63C1"/>
    <w:rsid w:val="005F64BB"/>
    <w:rsid w:val="005F6520"/>
    <w:rsid w:val="005F66EE"/>
    <w:rsid w:val="005F671F"/>
    <w:rsid w:val="005F67EC"/>
    <w:rsid w:val="005F6882"/>
    <w:rsid w:val="005F68CD"/>
    <w:rsid w:val="005F6AC9"/>
    <w:rsid w:val="005F6CD8"/>
    <w:rsid w:val="005F6FF7"/>
    <w:rsid w:val="005F700B"/>
    <w:rsid w:val="005F747D"/>
    <w:rsid w:val="005F7608"/>
    <w:rsid w:val="005F76F4"/>
    <w:rsid w:val="005F78B3"/>
    <w:rsid w:val="005F78EE"/>
    <w:rsid w:val="005F79D3"/>
    <w:rsid w:val="005F7EA9"/>
    <w:rsid w:val="005F7F56"/>
    <w:rsid w:val="0060005A"/>
    <w:rsid w:val="006001F3"/>
    <w:rsid w:val="006002F6"/>
    <w:rsid w:val="00600365"/>
    <w:rsid w:val="0060042D"/>
    <w:rsid w:val="0060049E"/>
    <w:rsid w:val="006004AD"/>
    <w:rsid w:val="006008A4"/>
    <w:rsid w:val="00600AD1"/>
    <w:rsid w:val="00600BF2"/>
    <w:rsid w:val="00600CB3"/>
    <w:rsid w:val="00600CE2"/>
    <w:rsid w:val="00600D51"/>
    <w:rsid w:val="00600E57"/>
    <w:rsid w:val="00600EBD"/>
    <w:rsid w:val="00601266"/>
    <w:rsid w:val="00601916"/>
    <w:rsid w:val="00601923"/>
    <w:rsid w:val="006019DC"/>
    <w:rsid w:val="00601AFB"/>
    <w:rsid w:val="00601D09"/>
    <w:rsid w:val="00601D3C"/>
    <w:rsid w:val="00601E22"/>
    <w:rsid w:val="00602120"/>
    <w:rsid w:val="0060220B"/>
    <w:rsid w:val="006024DB"/>
    <w:rsid w:val="00602661"/>
    <w:rsid w:val="00602A6A"/>
    <w:rsid w:val="00602A6C"/>
    <w:rsid w:val="00602D17"/>
    <w:rsid w:val="00602DC4"/>
    <w:rsid w:val="00602FD9"/>
    <w:rsid w:val="006037C5"/>
    <w:rsid w:val="006039FC"/>
    <w:rsid w:val="00603AB9"/>
    <w:rsid w:val="00603B40"/>
    <w:rsid w:val="00603BAD"/>
    <w:rsid w:val="00603C67"/>
    <w:rsid w:val="00603C78"/>
    <w:rsid w:val="00603C94"/>
    <w:rsid w:val="00603FE5"/>
    <w:rsid w:val="00603FF3"/>
    <w:rsid w:val="006040DD"/>
    <w:rsid w:val="0060413E"/>
    <w:rsid w:val="006041E5"/>
    <w:rsid w:val="00604334"/>
    <w:rsid w:val="00604358"/>
    <w:rsid w:val="006047EB"/>
    <w:rsid w:val="006049D9"/>
    <w:rsid w:val="00604A2B"/>
    <w:rsid w:val="00604B33"/>
    <w:rsid w:val="00604B9B"/>
    <w:rsid w:val="00604D5D"/>
    <w:rsid w:val="00604EA0"/>
    <w:rsid w:val="00605313"/>
    <w:rsid w:val="00605339"/>
    <w:rsid w:val="00605425"/>
    <w:rsid w:val="006058AB"/>
    <w:rsid w:val="006058AE"/>
    <w:rsid w:val="00605A32"/>
    <w:rsid w:val="00605A69"/>
    <w:rsid w:val="00605AD0"/>
    <w:rsid w:val="00605BC0"/>
    <w:rsid w:val="00605DCB"/>
    <w:rsid w:val="00605F45"/>
    <w:rsid w:val="00605F4D"/>
    <w:rsid w:val="00606114"/>
    <w:rsid w:val="00606329"/>
    <w:rsid w:val="00606367"/>
    <w:rsid w:val="00606558"/>
    <w:rsid w:val="006065CF"/>
    <w:rsid w:val="0060678D"/>
    <w:rsid w:val="00606B2F"/>
    <w:rsid w:val="00606BBE"/>
    <w:rsid w:val="00606D59"/>
    <w:rsid w:val="00606D7C"/>
    <w:rsid w:val="00606DC9"/>
    <w:rsid w:val="00606FBC"/>
    <w:rsid w:val="00607036"/>
    <w:rsid w:val="006070B4"/>
    <w:rsid w:val="0060734D"/>
    <w:rsid w:val="00607383"/>
    <w:rsid w:val="0060750D"/>
    <w:rsid w:val="0060752D"/>
    <w:rsid w:val="006078B4"/>
    <w:rsid w:val="006078EC"/>
    <w:rsid w:val="006079F8"/>
    <w:rsid w:val="00607B83"/>
    <w:rsid w:val="00607D55"/>
    <w:rsid w:val="00607D8A"/>
    <w:rsid w:val="00607E25"/>
    <w:rsid w:val="00607F0F"/>
    <w:rsid w:val="00607F80"/>
    <w:rsid w:val="00607FDA"/>
    <w:rsid w:val="006101B7"/>
    <w:rsid w:val="0061023D"/>
    <w:rsid w:val="00610291"/>
    <w:rsid w:val="00610396"/>
    <w:rsid w:val="00610581"/>
    <w:rsid w:val="006105C1"/>
    <w:rsid w:val="006105C4"/>
    <w:rsid w:val="00610661"/>
    <w:rsid w:val="006106D8"/>
    <w:rsid w:val="006107A6"/>
    <w:rsid w:val="00610C0E"/>
    <w:rsid w:val="00610CCD"/>
    <w:rsid w:val="006110A6"/>
    <w:rsid w:val="00611123"/>
    <w:rsid w:val="006111D5"/>
    <w:rsid w:val="006114D8"/>
    <w:rsid w:val="00611651"/>
    <w:rsid w:val="006116C8"/>
    <w:rsid w:val="00611BA5"/>
    <w:rsid w:val="00611BBC"/>
    <w:rsid w:val="00611F7F"/>
    <w:rsid w:val="006120F1"/>
    <w:rsid w:val="006122C6"/>
    <w:rsid w:val="006124B3"/>
    <w:rsid w:val="0061266B"/>
    <w:rsid w:val="00612801"/>
    <w:rsid w:val="006129DB"/>
    <w:rsid w:val="00612B0A"/>
    <w:rsid w:val="00612B72"/>
    <w:rsid w:val="00612BE8"/>
    <w:rsid w:val="00613463"/>
    <w:rsid w:val="00613526"/>
    <w:rsid w:val="006135F5"/>
    <w:rsid w:val="0061360C"/>
    <w:rsid w:val="006136B3"/>
    <w:rsid w:val="006137A4"/>
    <w:rsid w:val="0061382B"/>
    <w:rsid w:val="0061383F"/>
    <w:rsid w:val="00613A35"/>
    <w:rsid w:val="00613E5B"/>
    <w:rsid w:val="00613F3B"/>
    <w:rsid w:val="00613F75"/>
    <w:rsid w:val="006141AB"/>
    <w:rsid w:val="0061458D"/>
    <w:rsid w:val="0061494D"/>
    <w:rsid w:val="00614966"/>
    <w:rsid w:val="00614B13"/>
    <w:rsid w:val="00614B5C"/>
    <w:rsid w:val="00614B7C"/>
    <w:rsid w:val="00614C7C"/>
    <w:rsid w:val="00614D1E"/>
    <w:rsid w:val="00614DE1"/>
    <w:rsid w:val="00614ED3"/>
    <w:rsid w:val="00614F8D"/>
    <w:rsid w:val="0061516F"/>
    <w:rsid w:val="006152D0"/>
    <w:rsid w:val="00615683"/>
    <w:rsid w:val="00615C1B"/>
    <w:rsid w:val="00615C2C"/>
    <w:rsid w:val="0061602D"/>
    <w:rsid w:val="006161A8"/>
    <w:rsid w:val="006161EB"/>
    <w:rsid w:val="006168D1"/>
    <w:rsid w:val="006168E2"/>
    <w:rsid w:val="006169FA"/>
    <w:rsid w:val="00616B39"/>
    <w:rsid w:val="00616B52"/>
    <w:rsid w:val="00616BAC"/>
    <w:rsid w:val="00616CE3"/>
    <w:rsid w:val="00616D84"/>
    <w:rsid w:val="00616EA1"/>
    <w:rsid w:val="006170CC"/>
    <w:rsid w:val="00617372"/>
    <w:rsid w:val="006174C2"/>
    <w:rsid w:val="00617569"/>
    <w:rsid w:val="00617673"/>
    <w:rsid w:val="00617682"/>
    <w:rsid w:val="006178FE"/>
    <w:rsid w:val="0061793B"/>
    <w:rsid w:val="00617A4B"/>
    <w:rsid w:val="00617A6F"/>
    <w:rsid w:val="00617C15"/>
    <w:rsid w:val="00617F4D"/>
    <w:rsid w:val="00617F54"/>
    <w:rsid w:val="00617F5B"/>
    <w:rsid w:val="00620087"/>
    <w:rsid w:val="006201AE"/>
    <w:rsid w:val="00620278"/>
    <w:rsid w:val="0062049E"/>
    <w:rsid w:val="006206BF"/>
    <w:rsid w:val="006209FE"/>
    <w:rsid w:val="00620A9B"/>
    <w:rsid w:val="00620D39"/>
    <w:rsid w:val="00620EAD"/>
    <w:rsid w:val="00620EB2"/>
    <w:rsid w:val="00620F0F"/>
    <w:rsid w:val="00620FE4"/>
    <w:rsid w:val="006214E5"/>
    <w:rsid w:val="00621766"/>
    <w:rsid w:val="00621926"/>
    <w:rsid w:val="00621ACB"/>
    <w:rsid w:val="00621D5F"/>
    <w:rsid w:val="00621E11"/>
    <w:rsid w:val="00621F75"/>
    <w:rsid w:val="00622096"/>
    <w:rsid w:val="0062209E"/>
    <w:rsid w:val="006221F9"/>
    <w:rsid w:val="006222BE"/>
    <w:rsid w:val="0062251B"/>
    <w:rsid w:val="00622594"/>
    <w:rsid w:val="0062263B"/>
    <w:rsid w:val="0062291F"/>
    <w:rsid w:val="006229CF"/>
    <w:rsid w:val="00622C94"/>
    <w:rsid w:val="00622D1F"/>
    <w:rsid w:val="00623073"/>
    <w:rsid w:val="00623509"/>
    <w:rsid w:val="006237AB"/>
    <w:rsid w:val="00623A2E"/>
    <w:rsid w:val="00623A96"/>
    <w:rsid w:val="00623CCD"/>
    <w:rsid w:val="00623DF1"/>
    <w:rsid w:val="00623F54"/>
    <w:rsid w:val="0062420C"/>
    <w:rsid w:val="0062423B"/>
    <w:rsid w:val="0062442E"/>
    <w:rsid w:val="00624970"/>
    <w:rsid w:val="006249B1"/>
    <w:rsid w:val="006249BD"/>
    <w:rsid w:val="00624B17"/>
    <w:rsid w:val="00624B41"/>
    <w:rsid w:val="00624E7A"/>
    <w:rsid w:val="006250AA"/>
    <w:rsid w:val="006250E0"/>
    <w:rsid w:val="00625151"/>
    <w:rsid w:val="00625324"/>
    <w:rsid w:val="0062548A"/>
    <w:rsid w:val="00625622"/>
    <w:rsid w:val="00625832"/>
    <w:rsid w:val="00625A63"/>
    <w:rsid w:val="00625C12"/>
    <w:rsid w:val="00625C32"/>
    <w:rsid w:val="00625D78"/>
    <w:rsid w:val="006260EB"/>
    <w:rsid w:val="00626241"/>
    <w:rsid w:val="00626542"/>
    <w:rsid w:val="00626642"/>
    <w:rsid w:val="006266BD"/>
    <w:rsid w:val="006268FC"/>
    <w:rsid w:val="0062696D"/>
    <w:rsid w:val="00626AA6"/>
    <w:rsid w:val="00626B33"/>
    <w:rsid w:val="00626C9B"/>
    <w:rsid w:val="00626EAD"/>
    <w:rsid w:val="00626EF8"/>
    <w:rsid w:val="00626FBE"/>
    <w:rsid w:val="006271D2"/>
    <w:rsid w:val="00627214"/>
    <w:rsid w:val="006274AE"/>
    <w:rsid w:val="0062777F"/>
    <w:rsid w:val="006278EA"/>
    <w:rsid w:val="00627B0E"/>
    <w:rsid w:val="00627DA5"/>
    <w:rsid w:val="00630162"/>
    <w:rsid w:val="006302DA"/>
    <w:rsid w:val="006302ED"/>
    <w:rsid w:val="0063036B"/>
    <w:rsid w:val="006303B4"/>
    <w:rsid w:val="006303E8"/>
    <w:rsid w:val="0063042B"/>
    <w:rsid w:val="00630992"/>
    <w:rsid w:val="00630A9D"/>
    <w:rsid w:val="00630B7D"/>
    <w:rsid w:val="00630C12"/>
    <w:rsid w:val="00630E70"/>
    <w:rsid w:val="00631239"/>
    <w:rsid w:val="00631298"/>
    <w:rsid w:val="006314AC"/>
    <w:rsid w:val="00631516"/>
    <w:rsid w:val="0063165E"/>
    <w:rsid w:val="00631964"/>
    <w:rsid w:val="00631974"/>
    <w:rsid w:val="00631B6A"/>
    <w:rsid w:val="00631B71"/>
    <w:rsid w:val="00631B9B"/>
    <w:rsid w:val="00631BA9"/>
    <w:rsid w:val="00631C3D"/>
    <w:rsid w:val="00631C5D"/>
    <w:rsid w:val="00632114"/>
    <w:rsid w:val="0063212A"/>
    <w:rsid w:val="0063213B"/>
    <w:rsid w:val="006322D6"/>
    <w:rsid w:val="00632497"/>
    <w:rsid w:val="0063249D"/>
    <w:rsid w:val="00632577"/>
    <w:rsid w:val="00632851"/>
    <w:rsid w:val="006328D4"/>
    <w:rsid w:val="006329FF"/>
    <w:rsid w:val="00632EB8"/>
    <w:rsid w:val="00632FD6"/>
    <w:rsid w:val="00633687"/>
    <w:rsid w:val="00633797"/>
    <w:rsid w:val="00633956"/>
    <w:rsid w:val="00633E02"/>
    <w:rsid w:val="00634025"/>
    <w:rsid w:val="0063403D"/>
    <w:rsid w:val="006340CC"/>
    <w:rsid w:val="0063489D"/>
    <w:rsid w:val="006349CA"/>
    <w:rsid w:val="00634AFC"/>
    <w:rsid w:val="00634C97"/>
    <w:rsid w:val="00634EB2"/>
    <w:rsid w:val="00634F51"/>
    <w:rsid w:val="00635064"/>
    <w:rsid w:val="00635072"/>
    <w:rsid w:val="0063517F"/>
    <w:rsid w:val="00635247"/>
    <w:rsid w:val="006355BB"/>
    <w:rsid w:val="006355EC"/>
    <w:rsid w:val="00635627"/>
    <w:rsid w:val="00635CC6"/>
    <w:rsid w:val="006367C0"/>
    <w:rsid w:val="0063687D"/>
    <w:rsid w:val="00636922"/>
    <w:rsid w:val="00636997"/>
    <w:rsid w:val="00637109"/>
    <w:rsid w:val="00637399"/>
    <w:rsid w:val="006373A3"/>
    <w:rsid w:val="00637747"/>
    <w:rsid w:val="0063780E"/>
    <w:rsid w:val="0063785A"/>
    <w:rsid w:val="00637B97"/>
    <w:rsid w:val="00637CEF"/>
    <w:rsid w:val="00637FDD"/>
    <w:rsid w:val="00637FED"/>
    <w:rsid w:val="0064012A"/>
    <w:rsid w:val="0064032C"/>
    <w:rsid w:val="00640367"/>
    <w:rsid w:val="00640465"/>
    <w:rsid w:val="006404E3"/>
    <w:rsid w:val="006405E7"/>
    <w:rsid w:val="00640606"/>
    <w:rsid w:val="00640C0F"/>
    <w:rsid w:val="00640ECE"/>
    <w:rsid w:val="00640F11"/>
    <w:rsid w:val="006410BB"/>
    <w:rsid w:val="00641218"/>
    <w:rsid w:val="00641277"/>
    <w:rsid w:val="00641483"/>
    <w:rsid w:val="00641546"/>
    <w:rsid w:val="0064172D"/>
    <w:rsid w:val="00641A5D"/>
    <w:rsid w:val="00641B5A"/>
    <w:rsid w:val="00641BF0"/>
    <w:rsid w:val="00641D3A"/>
    <w:rsid w:val="00641D43"/>
    <w:rsid w:val="00641D4F"/>
    <w:rsid w:val="006422E3"/>
    <w:rsid w:val="00642597"/>
    <w:rsid w:val="006425E2"/>
    <w:rsid w:val="0064270D"/>
    <w:rsid w:val="00642A30"/>
    <w:rsid w:val="00642F69"/>
    <w:rsid w:val="00643296"/>
    <w:rsid w:val="0064338F"/>
    <w:rsid w:val="006434CE"/>
    <w:rsid w:val="006434D2"/>
    <w:rsid w:val="00643670"/>
    <w:rsid w:val="0064387F"/>
    <w:rsid w:val="00643957"/>
    <w:rsid w:val="00643C2A"/>
    <w:rsid w:val="00643CB6"/>
    <w:rsid w:val="00643D10"/>
    <w:rsid w:val="00643F56"/>
    <w:rsid w:val="006440D1"/>
    <w:rsid w:val="006440EC"/>
    <w:rsid w:val="006441C0"/>
    <w:rsid w:val="0064424F"/>
    <w:rsid w:val="0064432F"/>
    <w:rsid w:val="00644A61"/>
    <w:rsid w:val="00644A98"/>
    <w:rsid w:val="00644BCA"/>
    <w:rsid w:val="00644BD2"/>
    <w:rsid w:val="00644C68"/>
    <w:rsid w:val="00644F69"/>
    <w:rsid w:val="00644F7B"/>
    <w:rsid w:val="00645258"/>
    <w:rsid w:val="006452D5"/>
    <w:rsid w:val="006453B9"/>
    <w:rsid w:val="00645640"/>
    <w:rsid w:val="00645663"/>
    <w:rsid w:val="00645724"/>
    <w:rsid w:val="00645874"/>
    <w:rsid w:val="006459D3"/>
    <w:rsid w:val="00645ABA"/>
    <w:rsid w:val="00645B04"/>
    <w:rsid w:val="00645BA0"/>
    <w:rsid w:val="00645CBB"/>
    <w:rsid w:val="00645DD8"/>
    <w:rsid w:val="00645F93"/>
    <w:rsid w:val="00646223"/>
    <w:rsid w:val="0064658A"/>
    <w:rsid w:val="006465B6"/>
    <w:rsid w:val="00646989"/>
    <w:rsid w:val="006469A3"/>
    <w:rsid w:val="006469D7"/>
    <w:rsid w:val="00646A17"/>
    <w:rsid w:val="00646BF3"/>
    <w:rsid w:val="00646C62"/>
    <w:rsid w:val="00646DE0"/>
    <w:rsid w:val="0064709A"/>
    <w:rsid w:val="006470A9"/>
    <w:rsid w:val="006471CC"/>
    <w:rsid w:val="00647460"/>
    <w:rsid w:val="0064763B"/>
    <w:rsid w:val="00647827"/>
    <w:rsid w:val="00647886"/>
    <w:rsid w:val="00647ACF"/>
    <w:rsid w:val="00647BEE"/>
    <w:rsid w:val="00647CD3"/>
    <w:rsid w:val="00647DED"/>
    <w:rsid w:val="00647E91"/>
    <w:rsid w:val="0065002D"/>
    <w:rsid w:val="00650214"/>
    <w:rsid w:val="006506C7"/>
    <w:rsid w:val="006508B0"/>
    <w:rsid w:val="0065090F"/>
    <w:rsid w:val="00650AEA"/>
    <w:rsid w:val="00650B36"/>
    <w:rsid w:val="00650C2B"/>
    <w:rsid w:val="00650C7A"/>
    <w:rsid w:val="00650E32"/>
    <w:rsid w:val="00650E93"/>
    <w:rsid w:val="0065108D"/>
    <w:rsid w:val="00651509"/>
    <w:rsid w:val="006515FE"/>
    <w:rsid w:val="0065188D"/>
    <w:rsid w:val="006519B6"/>
    <w:rsid w:val="00651A5E"/>
    <w:rsid w:val="00651AEA"/>
    <w:rsid w:val="00651BF2"/>
    <w:rsid w:val="00651EA3"/>
    <w:rsid w:val="00651FD5"/>
    <w:rsid w:val="00652487"/>
    <w:rsid w:val="006525D7"/>
    <w:rsid w:val="006525F2"/>
    <w:rsid w:val="00652A57"/>
    <w:rsid w:val="00652CAD"/>
    <w:rsid w:val="00652CD4"/>
    <w:rsid w:val="00653108"/>
    <w:rsid w:val="006533A2"/>
    <w:rsid w:val="0065352E"/>
    <w:rsid w:val="006539B4"/>
    <w:rsid w:val="00653A0C"/>
    <w:rsid w:val="00653B9F"/>
    <w:rsid w:val="00653BC9"/>
    <w:rsid w:val="00653C02"/>
    <w:rsid w:val="00653C6D"/>
    <w:rsid w:val="00653FAC"/>
    <w:rsid w:val="006540A8"/>
    <w:rsid w:val="006540D8"/>
    <w:rsid w:val="006543CD"/>
    <w:rsid w:val="00654564"/>
    <w:rsid w:val="0065475A"/>
    <w:rsid w:val="0065494A"/>
    <w:rsid w:val="00654D09"/>
    <w:rsid w:val="00655028"/>
    <w:rsid w:val="006551A4"/>
    <w:rsid w:val="006551B1"/>
    <w:rsid w:val="006551F0"/>
    <w:rsid w:val="006554C6"/>
    <w:rsid w:val="006554E1"/>
    <w:rsid w:val="0065559A"/>
    <w:rsid w:val="006556BB"/>
    <w:rsid w:val="006556BF"/>
    <w:rsid w:val="006558E8"/>
    <w:rsid w:val="006559A7"/>
    <w:rsid w:val="006559CE"/>
    <w:rsid w:val="00655B72"/>
    <w:rsid w:val="00655C32"/>
    <w:rsid w:val="00655C42"/>
    <w:rsid w:val="00655DCB"/>
    <w:rsid w:val="00655F41"/>
    <w:rsid w:val="00655F4E"/>
    <w:rsid w:val="00655FF3"/>
    <w:rsid w:val="00656146"/>
    <w:rsid w:val="006562F1"/>
    <w:rsid w:val="00656362"/>
    <w:rsid w:val="006563B0"/>
    <w:rsid w:val="00656A79"/>
    <w:rsid w:val="00656FA3"/>
    <w:rsid w:val="00656FDE"/>
    <w:rsid w:val="006572CA"/>
    <w:rsid w:val="0065737F"/>
    <w:rsid w:val="00657410"/>
    <w:rsid w:val="00657678"/>
    <w:rsid w:val="006576CC"/>
    <w:rsid w:val="00657740"/>
    <w:rsid w:val="0065780C"/>
    <w:rsid w:val="00657991"/>
    <w:rsid w:val="00657B29"/>
    <w:rsid w:val="00657CC8"/>
    <w:rsid w:val="00657DE4"/>
    <w:rsid w:val="00657FD8"/>
    <w:rsid w:val="00660183"/>
    <w:rsid w:val="006604F2"/>
    <w:rsid w:val="006606AF"/>
    <w:rsid w:val="00660865"/>
    <w:rsid w:val="00660869"/>
    <w:rsid w:val="006609F6"/>
    <w:rsid w:val="00660D54"/>
    <w:rsid w:val="00660DBE"/>
    <w:rsid w:val="0066101B"/>
    <w:rsid w:val="006612B0"/>
    <w:rsid w:val="00661434"/>
    <w:rsid w:val="006614BC"/>
    <w:rsid w:val="0066179E"/>
    <w:rsid w:val="00661807"/>
    <w:rsid w:val="00661A0C"/>
    <w:rsid w:val="00661C1B"/>
    <w:rsid w:val="00661E88"/>
    <w:rsid w:val="00661EC8"/>
    <w:rsid w:val="00661FF9"/>
    <w:rsid w:val="0066210F"/>
    <w:rsid w:val="006621A9"/>
    <w:rsid w:val="006621FB"/>
    <w:rsid w:val="00662584"/>
    <w:rsid w:val="00662628"/>
    <w:rsid w:val="006626E3"/>
    <w:rsid w:val="00662A93"/>
    <w:rsid w:val="00662D1D"/>
    <w:rsid w:val="00662E2D"/>
    <w:rsid w:val="00663122"/>
    <w:rsid w:val="00663692"/>
    <w:rsid w:val="0066373B"/>
    <w:rsid w:val="00663873"/>
    <w:rsid w:val="00663AD5"/>
    <w:rsid w:val="00663B41"/>
    <w:rsid w:val="00663B74"/>
    <w:rsid w:val="00663D4B"/>
    <w:rsid w:val="00663E89"/>
    <w:rsid w:val="006640DD"/>
    <w:rsid w:val="0066437F"/>
    <w:rsid w:val="006646EC"/>
    <w:rsid w:val="00664733"/>
    <w:rsid w:val="00664B0F"/>
    <w:rsid w:val="00664DB9"/>
    <w:rsid w:val="00664E08"/>
    <w:rsid w:val="00664E3E"/>
    <w:rsid w:val="00664F40"/>
    <w:rsid w:val="00664F59"/>
    <w:rsid w:val="00665427"/>
    <w:rsid w:val="00665480"/>
    <w:rsid w:val="006655A5"/>
    <w:rsid w:val="00665797"/>
    <w:rsid w:val="006659F7"/>
    <w:rsid w:val="00665B95"/>
    <w:rsid w:val="00665C9C"/>
    <w:rsid w:val="00665F2B"/>
    <w:rsid w:val="00666107"/>
    <w:rsid w:val="0066629F"/>
    <w:rsid w:val="006662A1"/>
    <w:rsid w:val="006662F0"/>
    <w:rsid w:val="00666520"/>
    <w:rsid w:val="00666524"/>
    <w:rsid w:val="006666A9"/>
    <w:rsid w:val="006666E4"/>
    <w:rsid w:val="006666F1"/>
    <w:rsid w:val="00666A6D"/>
    <w:rsid w:val="00666F16"/>
    <w:rsid w:val="0066714F"/>
    <w:rsid w:val="006671D0"/>
    <w:rsid w:val="0066736F"/>
    <w:rsid w:val="00667857"/>
    <w:rsid w:val="00667A38"/>
    <w:rsid w:val="00667E45"/>
    <w:rsid w:val="00670050"/>
    <w:rsid w:val="0067009A"/>
    <w:rsid w:val="006700E1"/>
    <w:rsid w:val="00670455"/>
    <w:rsid w:val="0067058A"/>
    <w:rsid w:val="00670879"/>
    <w:rsid w:val="006709A3"/>
    <w:rsid w:val="00670A92"/>
    <w:rsid w:val="00670DD0"/>
    <w:rsid w:val="00670E5D"/>
    <w:rsid w:val="00670E77"/>
    <w:rsid w:val="00670FD5"/>
    <w:rsid w:val="0067107C"/>
    <w:rsid w:val="006710E9"/>
    <w:rsid w:val="00671152"/>
    <w:rsid w:val="00671215"/>
    <w:rsid w:val="00671380"/>
    <w:rsid w:val="006714DC"/>
    <w:rsid w:val="00671598"/>
    <w:rsid w:val="0067187C"/>
    <w:rsid w:val="00671ADA"/>
    <w:rsid w:val="00671C9E"/>
    <w:rsid w:val="00671D65"/>
    <w:rsid w:val="0067214D"/>
    <w:rsid w:val="006721EB"/>
    <w:rsid w:val="006723AF"/>
    <w:rsid w:val="00672658"/>
    <w:rsid w:val="0067288D"/>
    <w:rsid w:val="00672953"/>
    <w:rsid w:val="006729FF"/>
    <w:rsid w:val="00672DE7"/>
    <w:rsid w:val="00672EAC"/>
    <w:rsid w:val="00673361"/>
    <w:rsid w:val="0067341C"/>
    <w:rsid w:val="00673431"/>
    <w:rsid w:val="0067365C"/>
    <w:rsid w:val="0067369E"/>
    <w:rsid w:val="006736B2"/>
    <w:rsid w:val="00673966"/>
    <w:rsid w:val="00673BDF"/>
    <w:rsid w:val="00673D9C"/>
    <w:rsid w:val="00673DD1"/>
    <w:rsid w:val="00673E8E"/>
    <w:rsid w:val="00673F83"/>
    <w:rsid w:val="00674177"/>
    <w:rsid w:val="00674623"/>
    <w:rsid w:val="00674703"/>
    <w:rsid w:val="006749BA"/>
    <w:rsid w:val="00674A0F"/>
    <w:rsid w:val="00674A9E"/>
    <w:rsid w:val="00674AD2"/>
    <w:rsid w:val="00674BE1"/>
    <w:rsid w:val="00675025"/>
    <w:rsid w:val="0067535A"/>
    <w:rsid w:val="00675389"/>
    <w:rsid w:val="0067567D"/>
    <w:rsid w:val="00675798"/>
    <w:rsid w:val="00675807"/>
    <w:rsid w:val="00675AEB"/>
    <w:rsid w:val="00675B06"/>
    <w:rsid w:val="00675E45"/>
    <w:rsid w:val="00675EA4"/>
    <w:rsid w:val="00675ECA"/>
    <w:rsid w:val="00676070"/>
    <w:rsid w:val="00676175"/>
    <w:rsid w:val="00676499"/>
    <w:rsid w:val="0067663D"/>
    <w:rsid w:val="00676715"/>
    <w:rsid w:val="006767CC"/>
    <w:rsid w:val="00676839"/>
    <w:rsid w:val="00676843"/>
    <w:rsid w:val="00676845"/>
    <w:rsid w:val="00676900"/>
    <w:rsid w:val="00676B4E"/>
    <w:rsid w:val="00676BDD"/>
    <w:rsid w:val="00676EBB"/>
    <w:rsid w:val="006771EE"/>
    <w:rsid w:val="006773EF"/>
    <w:rsid w:val="006774A6"/>
    <w:rsid w:val="00677581"/>
    <w:rsid w:val="00677B27"/>
    <w:rsid w:val="00677B7B"/>
    <w:rsid w:val="00677F34"/>
    <w:rsid w:val="00677F81"/>
    <w:rsid w:val="0068018B"/>
    <w:rsid w:val="00680202"/>
    <w:rsid w:val="0068049E"/>
    <w:rsid w:val="00680620"/>
    <w:rsid w:val="00680753"/>
    <w:rsid w:val="0068076E"/>
    <w:rsid w:val="006807F8"/>
    <w:rsid w:val="00680B2D"/>
    <w:rsid w:val="00680BCF"/>
    <w:rsid w:val="00680D59"/>
    <w:rsid w:val="00681079"/>
    <w:rsid w:val="00681085"/>
    <w:rsid w:val="00681237"/>
    <w:rsid w:val="006813D5"/>
    <w:rsid w:val="006815BB"/>
    <w:rsid w:val="00681827"/>
    <w:rsid w:val="006818B1"/>
    <w:rsid w:val="0068197F"/>
    <w:rsid w:val="00681AE5"/>
    <w:rsid w:val="00681BA0"/>
    <w:rsid w:val="00681C51"/>
    <w:rsid w:val="00681D22"/>
    <w:rsid w:val="006828DB"/>
    <w:rsid w:val="00682941"/>
    <w:rsid w:val="00682961"/>
    <w:rsid w:val="00682B23"/>
    <w:rsid w:val="00682B47"/>
    <w:rsid w:val="00682CCA"/>
    <w:rsid w:val="00682DE9"/>
    <w:rsid w:val="00682F4E"/>
    <w:rsid w:val="00682F50"/>
    <w:rsid w:val="00683045"/>
    <w:rsid w:val="006830FB"/>
    <w:rsid w:val="0068323C"/>
    <w:rsid w:val="00683314"/>
    <w:rsid w:val="00683D97"/>
    <w:rsid w:val="00683E66"/>
    <w:rsid w:val="00683F70"/>
    <w:rsid w:val="00684168"/>
    <w:rsid w:val="006842DC"/>
    <w:rsid w:val="006843D4"/>
    <w:rsid w:val="00684400"/>
    <w:rsid w:val="006844C6"/>
    <w:rsid w:val="006845B2"/>
    <w:rsid w:val="0068470B"/>
    <w:rsid w:val="00684A99"/>
    <w:rsid w:val="00684ADB"/>
    <w:rsid w:val="00684B12"/>
    <w:rsid w:val="00684DDD"/>
    <w:rsid w:val="006850F3"/>
    <w:rsid w:val="00685117"/>
    <w:rsid w:val="006854A6"/>
    <w:rsid w:val="006855B7"/>
    <w:rsid w:val="006856F7"/>
    <w:rsid w:val="006857E5"/>
    <w:rsid w:val="00685C67"/>
    <w:rsid w:val="006860C2"/>
    <w:rsid w:val="0068619D"/>
    <w:rsid w:val="006867E8"/>
    <w:rsid w:val="00686852"/>
    <w:rsid w:val="00686AA0"/>
    <w:rsid w:val="00686C1C"/>
    <w:rsid w:val="00686E61"/>
    <w:rsid w:val="00686E92"/>
    <w:rsid w:val="00686ECD"/>
    <w:rsid w:val="00687011"/>
    <w:rsid w:val="00687172"/>
    <w:rsid w:val="00687290"/>
    <w:rsid w:val="006873EF"/>
    <w:rsid w:val="00687496"/>
    <w:rsid w:val="006877DB"/>
    <w:rsid w:val="0068791E"/>
    <w:rsid w:val="006879EC"/>
    <w:rsid w:val="00687A95"/>
    <w:rsid w:val="00687CDC"/>
    <w:rsid w:val="00687DB6"/>
    <w:rsid w:val="00687EF5"/>
    <w:rsid w:val="006900B3"/>
    <w:rsid w:val="00690635"/>
    <w:rsid w:val="00690777"/>
    <w:rsid w:val="006908DF"/>
    <w:rsid w:val="00690A68"/>
    <w:rsid w:val="00690B7E"/>
    <w:rsid w:val="00690F15"/>
    <w:rsid w:val="006910AF"/>
    <w:rsid w:val="00691512"/>
    <w:rsid w:val="00691872"/>
    <w:rsid w:val="00691BBF"/>
    <w:rsid w:val="00691EFD"/>
    <w:rsid w:val="00691F22"/>
    <w:rsid w:val="00691FE8"/>
    <w:rsid w:val="006923E5"/>
    <w:rsid w:val="006923ED"/>
    <w:rsid w:val="0069281A"/>
    <w:rsid w:val="006928AC"/>
    <w:rsid w:val="00692C91"/>
    <w:rsid w:val="00692FCA"/>
    <w:rsid w:val="006930E2"/>
    <w:rsid w:val="006933B5"/>
    <w:rsid w:val="0069368D"/>
    <w:rsid w:val="00693917"/>
    <w:rsid w:val="006939DD"/>
    <w:rsid w:val="00693ABB"/>
    <w:rsid w:val="00693AE2"/>
    <w:rsid w:val="00693E13"/>
    <w:rsid w:val="00693FD1"/>
    <w:rsid w:val="006940BE"/>
    <w:rsid w:val="0069412C"/>
    <w:rsid w:val="006941C3"/>
    <w:rsid w:val="006943BC"/>
    <w:rsid w:val="0069444C"/>
    <w:rsid w:val="006948E2"/>
    <w:rsid w:val="00694C73"/>
    <w:rsid w:val="00694F2C"/>
    <w:rsid w:val="006952C3"/>
    <w:rsid w:val="006953BC"/>
    <w:rsid w:val="006958C1"/>
    <w:rsid w:val="00695987"/>
    <w:rsid w:val="006959E9"/>
    <w:rsid w:val="00695D9C"/>
    <w:rsid w:val="00695DB3"/>
    <w:rsid w:val="00695E8E"/>
    <w:rsid w:val="006962FE"/>
    <w:rsid w:val="00696523"/>
    <w:rsid w:val="006965C8"/>
    <w:rsid w:val="0069661F"/>
    <w:rsid w:val="006966B4"/>
    <w:rsid w:val="00696874"/>
    <w:rsid w:val="006968D4"/>
    <w:rsid w:val="00696AD3"/>
    <w:rsid w:val="00696D9F"/>
    <w:rsid w:val="00696EAF"/>
    <w:rsid w:val="00696F66"/>
    <w:rsid w:val="00696FDF"/>
    <w:rsid w:val="00697071"/>
    <w:rsid w:val="00697213"/>
    <w:rsid w:val="00697575"/>
    <w:rsid w:val="00697915"/>
    <w:rsid w:val="00697A1D"/>
    <w:rsid w:val="00697B29"/>
    <w:rsid w:val="00697EE7"/>
    <w:rsid w:val="00697F0D"/>
    <w:rsid w:val="006A01E0"/>
    <w:rsid w:val="006A0386"/>
    <w:rsid w:val="006A07D4"/>
    <w:rsid w:val="006A087B"/>
    <w:rsid w:val="006A0936"/>
    <w:rsid w:val="006A0B47"/>
    <w:rsid w:val="006A0CA4"/>
    <w:rsid w:val="006A0E2F"/>
    <w:rsid w:val="006A0FF4"/>
    <w:rsid w:val="006A1068"/>
    <w:rsid w:val="006A13B6"/>
    <w:rsid w:val="006A1439"/>
    <w:rsid w:val="006A17A3"/>
    <w:rsid w:val="006A1A34"/>
    <w:rsid w:val="006A1C70"/>
    <w:rsid w:val="006A1D61"/>
    <w:rsid w:val="006A20B3"/>
    <w:rsid w:val="006A2510"/>
    <w:rsid w:val="006A25D8"/>
    <w:rsid w:val="006A2711"/>
    <w:rsid w:val="006A27A1"/>
    <w:rsid w:val="006A2A22"/>
    <w:rsid w:val="006A2A5F"/>
    <w:rsid w:val="006A2A99"/>
    <w:rsid w:val="006A2CC3"/>
    <w:rsid w:val="006A2F61"/>
    <w:rsid w:val="006A3018"/>
    <w:rsid w:val="006A302A"/>
    <w:rsid w:val="006A3059"/>
    <w:rsid w:val="006A3240"/>
    <w:rsid w:val="006A331C"/>
    <w:rsid w:val="006A34F3"/>
    <w:rsid w:val="006A38B7"/>
    <w:rsid w:val="006A3924"/>
    <w:rsid w:val="006A3965"/>
    <w:rsid w:val="006A39FA"/>
    <w:rsid w:val="006A3AE6"/>
    <w:rsid w:val="006A3C07"/>
    <w:rsid w:val="006A3DA1"/>
    <w:rsid w:val="006A3DE2"/>
    <w:rsid w:val="006A3EC1"/>
    <w:rsid w:val="006A3F7D"/>
    <w:rsid w:val="006A41F5"/>
    <w:rsid w:val="006A441C"/>
    <w:rsid w:val="006A447E"/>
    <w:rsid w:val="006A4480"/>
    <w:rsid w:val="006A4511"/>
    <w:rsid w:val="006A494E"/>
    <w:rsid w:val="006A4B42"/>
    <w:rsid w:val="006A4DEE"/>
    <w:rsid w:val="006A4F7F"/>
    <w:rsid w:val="006A501F"/>
    <w:rsid w:val="006A511E"/>
    <w:rsid w:val="006A51E4"/>
    <w:rsid w:val="006A55AE"/>
    <w:rsid w:val="006A55CD"/>
    <w:rsid w:val="006A58A1"/>
    <w:rsid w:val="006A5A07"/>
    <w:rsid w:val="006A5BD6"/>
    <w:rsid w:val="006A60B5"/>
    <w:rsid w:val="006A614D"/>
    <w:rsid w:val="006A61DF"/>
    <w:rsid w:val="006A62E0"/>
    <w:rsid w:val="006A6544"/>
    <w:rsid w:val="006A6893"/>
    <w:rsid w:val="006A69AF"/>
    <w:rsid w:val="006A6B0A"/>
    <w:rsid w:val="006A74B2"/>
    <w:rsid w:val="006A777C"/>
    <w:rsid w:val="006A77C8"/>
    <w:rsid w:val="006A7931"/>
    <w:rsid w:val="006A79AC"/>
    <w:rsid w:val="006A7A87"/>
    <w:rsid w:val="006A7ACD"/>
    <w:rsid w:val="006A7E15"/>
    <w:rsid w:val="006A7E28"/>
    <w:rsid w:val="006A7F53"/>
    <w:rsid w:val="006A7F93"/>
    <w:rsid w:val="006A7FF3"/>
    <w:rsid w:val="006B0589"/>
    <w:rsid w:val="006B07CF"/>
    <w:rsid w:val="006B0BD3"/>
    <w:rsid w:val="006B0CD2"/>
    <w:rsid w:val="006B0E72"/>
    <w:rsid w:val="006B0EAA"/>
    <w:rsid w:val="006B0EB3"/>
    <w:rsid w:val="006B0EEB"/>
    <w:rsid w:val="006B1063"/>
    <w:rsid w:val="006B10CE"/>
    <w:rsid w:val="006B111A"/>
    <w:rsid w:val="006B15D3"/>
    <w:rsid w:val="006B16C0"/>
    <w:rsid w:val="006B1A5C"/>
    <w:rsid w:val="006B1C99"/>
    <w:rsid w:val="006B1DF5"/>
    <w:rsid w:val="006B1EED"/>
    <w:rsid w:val="006B1FD4"/>
    <w:rsid w:val="006B2050"/>
    <w:rsid w:val="006B2165"/>
    <w:rsid w:val="006B236F"/>
    <w:rsid w:val="006B2504"/>
    <w:rsid w:val="006B2734"/>
    <w:rsid w:val="006B2951"/>
    <w:rsid w:val="006B2AC6"/>
    <w:rsid w:val="006B2CE2"/>
    <w:rsid w:val="006B2E70"/>
    <w:rsid w:val="006B2E97"/>
    <w:rsid w:val="006B2EFE"/>
    <w:rsid w:val="006B3206"/>
    <w:rsid w:val="006B3379"/>
    <w:rsid w:val="006B34D2"/>
    <w:rsid w:val="006B357A"/>
    <w:rsid w:val="006B3648"/>
    <w:rsid w:val="006B36ED"/>
    <w:rsid w:val="006B3C57"/>
    <w:rsid w:val="006B3CE4"/>
    <w:rsid w:val="006B3D12"/>
    <w:rsid w:val="006B3E08"/>
    <w:rsid w:val="006B3E1B"/>
    <w:rsid w:val="006B3F00"/>
    <w:rsid w:val="006B43B1"/>
    <w:rsid w:val="006B45CB"/>
    <w:rsid w:val="006B4648"/>
    <w:rsid w:val="006B4773"/>
    <w:rsid w:val="006B47A9"/>
    <w:rsid w:val="006B4810"/>
    <w:rsid w:val="006B4883"/>
    <w:rsid w:val="006B4AE7"/>
    <w:rsid w:val="006B4F7F"/>
    <w:rsid w:val="006B4F81"/>
    <w:rsid w:val="006B529D"/>
    <w:rsid w:val="006B53A7"/>
    <w:rsid w:val="006B540E"/>
    <w:rsid w:val="006B5454"/>
    <w:rsid w:val="006B54AA"/>
    <w:rsid w:val="006B5638"/>
    <w:rsid w:val="006B5748"/>
    <w:rsid w:val="006B5796"/>
    <w:rsid w:val="006B5857"/>
    <w:rsid w:val="006B5893"/>
    <w:rsid w:val="006B5956"/>
    <w:rsid w:val="006B59AC"/>
    <w:rsid w:val="006B5A5B"/>
    <w:rsid w:val="006B5CA2"/>
    <w:rsid w:val="006B5F2A"/>
    <w:rsid w:val="006B6023"/>
    <w:rsid w:val="006B604B"/>
    <w:rsid w:val="006B636A"/>
    <w:rsid w:val="006B63A2"/>
    <w:rsid w:val="006B63C4"/>
    <w:rsid w:val="006B65B6"/>
    <w:rsid w:val="006B675B"/>
    <w:rsid w:val="006B6830"/>
    <w:rsid w:val="006B68B6"/>
    <w:rsid w:val="006B68E8"/>
    <w:rsid w:val="006B6ADE"/>
    <w:rsid w:val="006B6DAA"/>
    <w:rsid w:val="006B71F2"/>
    <w:rsid w:val="006B729E"/>
    <w:rsid w:val="006B72E7"/>
    <w:rsid w:val="006B7434"/>
    <w:rsid w:val="006B750A"/>
    <w:rsid w:val="006B7549"/>
    <w:rsid w:val="006B75AC"/>
    <w:rsid w:val="006B7712"/>
    <w:rsid w:val="006B7796"/>
    <w:rsid w:val="006B782C"/>
    <w:rsid w:val="006B7833"/>
    <w:rsid w:val="006B7BDA"/>
    <w:rsid w:val="006B7DA3"/>
    <w:rsid w:val="006B7E3F"/>
    <w:rsid w:val="006B7EDD"/>
    <w:rsid w:val="006C0221"/>
    <w:rsid w:val="006C03D3"/>
    <w:rsid w:val="006C04FD"/>
    <w:rsid w:val="006C070D"/>
    <w:rsid w:val="006C0746"/>
    <w:rsid w:val="006C07A0"/>
    <w:rsid w:val="006C0A70"/>
    <w:rsid w:val="006C0B71"/>
    <w:rsid w:val="006C0CA7"/>
    <w:rsid w:val="006C0DF7"/>
    <w:rsid w:val="006C10A1"/>
    <w:rsid w:val="006C10A7"/>
    <w:rsid w:val="006C1240"/>
    <w:rsid w:val="006C129A"/>
    <w:rsid w:val="006C12B7"/>
    <w:rsid w:val="006C1356"/>
    <w:rsid w:val="006C1392"/>
    <w:rsid w:val="006C1523"/>
    <w:rsid w:val="006C1960"/>
    <w:rsid w:val="006C1963"/>
    <w:rsid w:val="006C1A38"/>
    <w:rsid w:val="006C1C8C"/>
    <w:rsid w:val="006C1DA1"/>
    <w:rsid w:val="006C206A"/>
    <w:rsid w:val="006C20C2"/>
    <w:rsid w:val="006C20D0"/>
    <w:rsid w:val="006C23C7"/>
    <w:rsid w:val="006C23ED"/>
    <w:rsid w:val="006C257B"/>
    <w:rsid w:val="006C2693"/>
    <w:rsid w:val="006C277A"/>
    <w:rsid w:val="006C2846"/>
    <w:rsid w:val="006C29C4"/>
    <w:rsid w:val="006C2B80"/>
    <w:rsid w:val="006C2BD5"/>
    <w:rsid w:val="006C2E0E"/>
    <w:rsid w:val="006C2EFA"/>
    <w:rsid w:val="006C3058"/>
    <w:rsid w:val="006C313A"/>
    <w:rsid w:val="006C3201"/>
    <w:rsid w:val="006C320A"/>
    <w:rsid w:val="006C32DC"/>
    <w:rsid w:val="006C33F4"/>
    <w:rsid w:val="006C34BA"/>
    <w:rsid w:val="006C3563"/>
    <w:rsid w:val="006C3604"/>
    <w:rsid w:val="006C377F"/>
    <w:rsid w:val="006C3851"/>
    <w:rsid w:val="006C3AF8"/>
    <w:rsid w:val="006C3B91"/>
    <w:rsid w:val="006C3CC9"/>
    <w:rsid w:val="006C3EF0"/>
    <w:rsid w:val="006C4735"/>
    <w:rsid w:val="006C483B"/>
    <w:rsid w:val="006C48AF"/>
    <w:rsid w:val="006C49F1"/>
    <w:rsid w:val="006C4A5F"/>
    <w:rsid w:val="006C4A95"/>
    <w:rsid w:val="006C4AC3"/>
    <w:rsid w:val="006C4CAC"/>
    <w:rsid w:val="006C515F"/>
    <w:rsid w:val="006C51B3"/>
    <w:rsid w:val="006C52F9"/>
    <w:rsid w:val="006C535D"/>
    <w:rsid w:val="006C5391"/>
    <w:rsid w:val="006C5816"/>
    <w:rsid w:val="006C5888"/>
    <w:rsid w:val="006C595D"/>
    <w:rsid w:val="006C59AA"/>
    <w:rsid w:val="006C5CB3"/>
    <w:rsid w:val="006C5E28"/>
    <w:rsid w:val="006C6150"/>
    <w:rsid w:val="006C63EE"/>
    <w:rsid w:val="006C6541"/>
    <w:rsid w:val="006C655B"/>
    <w:rsid w:val="006C6799"/>
    <w:rsid w:val="006C68ED"/>
    <w:rsid w:val="006C6AC9"/>
    <w:rsid w:val="006C6CF5"/>
    <w:rsid w:val="006C6E0F"/>
    <w:rsid w:val="006C7087"/>
    <w:rsid w:val="006C72C9"/>
    <w:rsid w:val="006C748A"/>
    <w:rsid w:val="006C74C3"/>
    <w:rsid w:val="006C7544"/>
    <w:rsid w:val="006C7AAA"/>
    <w:rsid w:val="006C7AE7"/>
    <w:rsid w:val="006C7B5C"/>
    <w:rsid w:val="006C7CFA"/>
    <w:rsid w:val="006C7D39"/>
    <w:rsid w:val="006C7E28"/>
    <w:rsid w:val="006C7FB1"/>
    <w:rsid w:val="006D0030"/>
    <w:rsid w:val="006D00DD"/>
    <w:rsid w:val="006D03E6"/>
    <w:rsid w:val="006D04B3"/>
    <w:rsid w:val="006D0736"/>
    <w:rsid w:val="006D099E"/>
    <w:rsid w:val="006D0D00"/>
    <w:rsid w:val="006D0E88"/>
    <w:rsid w:val="006D0EA4"/>
    <w:rsid w:val="006D1149"/>
    <w:rsid w:val="006D138D"/>
    <w:rsid w:val="006D142D"/>
    <w:rsid w:val="006D17C6"/>
    <w:rsid w:val="006D1A96"/>
    <w:rsid w:val="006D1B79"/>
    <w:rsid w:val="006D1CB4"/>
    <w:rsid w:val="006D1D69"/>
    <w:rsid w:val="006D1F05"/>
    <w:rsid w:val="006D1F9E"/>
    <w:rsid w:val="006D1FA7"/>
    <w:rsid w:val="006D2099"/>
    <w:rsid w:val="006D2194"/>
    <w:rsid w:val="006D21B9"/>
    <w:rsid w:val="006D228F"/>
    <w:rsid w:val="006D2356"/>
    <w:rsid w:val="006D2553"/>
    <w:rsid w:val="006D25E9"/>
    <w:rsid w:val="006D2754"/>
    <w:rsid w:val="006D288A"/>
    <w:rsid w:val="006D297C"/>
    <w:rsid w:val="006D2C44"/>
    <w:rsid w:val="006D2D27"/>
    <w:rsid w:val="006D2DDB"/>
    <w:rsid w:val="006D2EFD"/>
    <w:rsid w:val="006D2FAB"/>
    <w:rsid w:val="006D3024"/>
    <w:rsid w:val="006D3691"/>
    <w:rsid w:val="006D369C"/>
    <w:rsid w:val="006D36B6"/>
    <w:rsid w:val="006D3C98"/>
    <w:rsid w:val="006D3F55"/>
    <w:rsid w:val="006D3F62"/>
    <w:rsid w:val="006D419C"/>
    <w:rsid w:val="006D430D"/>
    <w:rsid w:val="006D4370"/>
    <w:rsid w:val="006D45B1"/>
    <w:rsid w:val="006D476F"/>
    <w:rsid w:val="006D49C2"/>
    <w:rsid w:val="006D4A18"/>
    <w:rsid w:val="006D4C17"/>
    <w:rsid w:val="006D4D6E"/>
    <w:rsid w:val="006D4D7A"/>
    <w:rsid w:val="006D4DB1"/>
    <w:rsid w:val="006D4E74"/>
    <w:rsid w:val="006D5101"/>
    <w:rsid w:val="006D5151"/>
    <w:rsid w:val="006D53C5"/>
    <w:rsid w:val="006D5680"/>
    <w:rsid w:val="006D57A5"/>
    <w:rsid w:val="006D5A3A"/>
    <w:rsid w:val="006D5FF3"/>
    <w:rsid w:val="006D60D9"/>
    <w:rsid w:val="006D63A4"/>
    <w:rsid w:val="006D63D0"/>
    <w:rsid w:val="006D649E"/>
    <w:rsid w:val="006D6501"/>
    <w:rsid w:val="006D6B59"/>
    <w:rsid w:val="006D6C27"/>
    <w:rsid w:val="006D6C82"/>
    <w:rsid w:val="006D6CBA"/>
    <w:rsid w:val="006D6DED"/>
    <w:rsid w:val="006D6E48"/>
    <w:rsid w:val="006D6E81"/>
    <w:rsid w:val="006D6FA8"/>
    <w:rsid w:val="006D70B3"/>
    <w:rsid w:val="006D74A7"/>
    <w:rsid w:val="006D7885"/>
    <w:rsid w:val="006D7AB3"/>
    <w:rsid w:val="006D7DE9"/>
    <w:rsid w:val="006D7E21"/>
    <w:rsid w:val="006D7F1F"/>
    <w:rsid w:val="006E01A8"/>
    <w:rsid w:val="006E0202"/>
    <w:rsid w:val="006E021E"/>
    <w:rsid w:val="006E02ED"/>
    <w:rsid w:val="006E036E"/>
    <w:rsid w:val="006E0425"/>
    <w:rsid w:val="006E0507"/>
    <w:rsid w:val="006E0552"/>
    <w:rsid w:val="006E0B7D"/>
    <w:rsid w:val="006E0CF2"/>
    <w:rsid w:val="006E1097"/>
    <w:rsid w:val="006E1109"/>
    <w:rsid w:val="006E1212"/>
    <w:rsid w:val="006E1242"/>
    <w:rsid w:val="006E13F7"/>
    <w:rsid w:val="006E1442"/>
    <w:rsid w:val="006E14FC"/>
    <w:rsid w:val="006E16D1"/>
    <w:rsid w:val="006E16DF"/>
    <w:rsid w:val="006E189B"/>
    <w:rsid w:val="006E19D4"/>
    <w:rsid w:val="006E1A28"/>
    <w:rsid w:val="006E1A42"/>
    <w:rsid w:val="006E1B11"/>
    <w:rsid w:val="006E1EFB"/>
    <w:rsid w:val="006E1FA0"/>
    <w:rsid w:val="006E2040"/>
    <w:rsid w:val="006E2133"/>
    <w:rsid w:val="006E21CC"/>
    <w:rsid w:val="006E23AA"/>
    <w:rsid w:val="006E2712"/>
    <w:rsid w:val="006E2742"/>
    <w:rsid w:val="006E27DA"/>
    <w:rsid w:val="006E2822"/>
    <w:rsid w:val="006E2892"/>
    <w:rsid w:val="006E2AC4"/>
    <w:rsid w:val="006E2B0E"/>
    <w:rsid w:val="006E2B90"/>
    <w:rsid w:val="006E2B9F"/>
    <w:rsid w:val="006E2BDD"/>
    <w:rsid w:val="006E300F"/>
    <w:rsid w:val="006E30D7"/>
    <w:rsid w:val="006E32D7"/>
    <w:rsid w:val="006E3413"/>
    <w:rsid w:val="006E3574"/>
    <w:rsid w:val="006E3591"/>
    <w:rsid w:val="006E35E8"/>
    <w:rsid w:val="006E36F7"/>
    <w:rsid w:val="006E3E6E"/>
    <w:rsid w:val="006E41C9"/>
    <w:rsid w:val="006E41F2"/>
    <w:rsid w:val="006E4472"/>
    <w:rsid w:val="006E480F"/>
    <w:rsid w:val="006E4B7E"/>
    <w:rsid w:val="006E4C02"/>
    <w:rsid w:val="006E4C05"/>
    <w:rsid w:val="006E4CD6"/>
    <w:rsid w:val="006E4DBC"/>
    <w:rsid w:val="006E4E9B"/>
    <w:rsid w:val="006E4F3A"/>
    <w:rsid w:val="006E5212"/>
    <w:rsid w:val="006E584A"/>
    <w:rsid w:val="006E5898"/>
    <w:rsid w:val="006E592A"/>
    <w:rsid w:val="006E5B22"/>
    <w:rsid w:val="006E5CD8"/>
    <w:rsid w:val="006E5E4E"/>
    <w:rsid w:val="006E5ED0"/>
    <w:rsid w:val="006E67A0"/>
    <w:rsid w:val="006E69F2"/>
    <w:rsid w:val="006E6AE7"/>
    <w:rsid w:val="006E6CB3"/>
    <w:rsid w:val="006E6FD2"/>
    <w:rsid w:val="006E7129"/>
    <w:rsid w:val="006E7214"/>
    <w:rsid w:val="006E7438"/>
    <w:rsid w:val="006E7490"/>
    <w:rsid w:val="006E74AD"/>
    <w:rsid w:val="006E769B"/>
    <w:rsid w:val="006E76AA"/>
    <w:rsid w:val="006E77B9"/>
    <w:rsid w:val="006E797C"/>
    <w:rsid w:val="006F022D"/>
    <w:rsid w:val="006F0764"/>
    <w:rsid w:val="006F0D77"/>
    <w:rsid w:val="006F0E2D"/>
    <w:rsid w:val="006F107D"/>
    <w:rsid w:val="006F11C3"/>
    <w:rsid w:val="006F13D4"/>
    <w:rsid w:val="006F1440"/>
    <w:rsid w:val="006F14D6"/>
    <w:rsid w:val="006F14E4"/>
    <w:rsid w:val="006F1552"/>
    <w:rsid w:val="006F1592"/>
    <w:rsid w:val="006F1907"/>
    <w:rsid w:val="006F1AB8"/>
    <w:rsid w:val="006F1C54"/>
    <w:rsid w:val="006F1CA2"/>
    <w:rsid w:val="006F1D39"/>
    <w:rsid w:val="006F200A"/>
    <w:rsid w:val="006F2027"/>
    <w:rsid w:val="006F2183"/>
    <w:rsid w:val="006F2233"/>
    <w:rsid w:val="006F25FF"/>
    <w:rsid w:val="006F2866"/>
    <w:rsid w:val="006F2A82"/>
    <w:rsid w:val="006F2C72"/>
    <w:rsid w:val="006F2EDC"/>
    <w:rsid w:val="006F2FC4"/>
    <w:rsid w:val="006F3080"/>
    <w:rsid w:val="006F308A"/>
    <w:rsid w:val="006F3364"/>
    <w:rsid w:val="006F3518"/>
    <w:rsid w:val="006F399D"/>
    <w:rsid w:val="006F39BA"/>
    <w:rsid w:val="006F3B0F"/>
    <w:rsid w:val="006F429B"/>
    <w:rsid w:val="006F4412"/>
    <w:rsid w:val="006F4936"/>
    <w:rsid w:val="006F49B3"/>
    <w:rsid w:val="006F4A26"/>
    <w:rsid w:val="006F52FF"/>
    <w:rsid w:val="006F5371"/>
    <w:rsid w:val="006F5493"/>
    <w:rsid w:val="006F549A"/>
    <w:rsid w:val="006F56AE"/>
    <w:rsid w:val="006F56E2"/>
    <w:rsid w:val="006F57BE"/>
    <w:rsid w:val="006F5814"/>
    <w:rsid w:val="006F5AE7"/>
    <w:rsid w:val="006F5C66"/>
    <w:rsid w:val="006F5CC4"/>
    <w:rsid w:val="006F5EA6"/>
    <w:rsid w:val="006F5EC5"/>
    <w:rsid w:val="006F5ED9"/>
    <w:rsid w:val="006F5EFD"/>
    <w:rsid w:val="006F5F2C"/>
    <w:rsid w:val="006F5FB4"/>
    <w:rsid w:val="006F6047"/>
    <w:rsid w:val="006F6177"/>
    <w:rsid w:val="006F6207"/>
    <w:rsid w:val="006F620C"/>
    <w:rsid w:val="006F6523"/>
    <w:rsid w:val="006F6913"/>
    <w:rsid w:val="006F69C5"/>
    <w:rsid w:val="006F6A8D"/>
    <w:rsid w:val="006F6B54"/>
    <w:rsid w:val="006F6BE6"/>
    <w:rsid w:val="006F6F30"/>
    <w:rsid w:val="006F6FD1"/>
    <w:rsid w:val="006F6FF4"/>
    <w:rsid w:val="006F70DC"/>
    <w:rsid w:val="006F74D1"/>
    <w:rsid w:val="006F773C"/>
    <w:rsid w:val="006F7786"/>
    <w:rsid w:val="006F778C"/>
    <w:rsid w:val="006F78EE"/>
    <w:rsid w:val="006F7953"/>
    <w:rsid w:val="006F7B44"/>
    <w:rsid w:val="006F7C13"/>
    <w:rsid w:val="006F7E0C"/>
    <w:rsid w:val="006F7E4A"/>
    <w:rsid w:val="006F7ECD"/>
    <w:rsid w:val="007000D2"/>
    <w:rsid w:val="00700250"/>
    <w:rsid w:val="00700279"/>
    <w:rsid w:val="007002E8"/>
    <w:rsid w:val="007006BB"/>
    <w:rsid w:val="007006C5"/>
    <w:rsid w:val="007008DD"/>
    <w:rsid w:val="00700B0C"/>
    <w:rsid w:val="00700F42"/>
    <w:rsid w:val="00700F8A"/>
    <w:rsid w:val="00701301"/>
    <w:rsid w:val="007015F3"/>
    <w:rsid w:val="00701A0D"/>
    <w:rsid w:val="00701BD0"/>
    <w:rsid w:val="00701E16"/>
    <w:rsid w:val="00701F44"/>
    <w:rsid w:val="00702066"/>
    <w:rsid w:val="00702283"/>
    <w:rsid w:val="00702543"/>
    <w:rsid w:val="007027CA"/>
    <w:rsid w:val="007027D7"/>
    <w:rsid w:val="0070280C"/>
    <w:rsid w:val="00702891"/>
    <w:rsid w:val="007029C8"/>
    <w:rsid w:val="00702B04"/>
    <w:rsid w:val="00702B27"/>
    <w:rsid w:val="00702EEB"/>
    <w:rsid w:val="00702F61"/>
    <w:rsid w:val="00702FF0"/>
    <w:rsid w:val="00703022"/>
    <w:rsid w:val="007030C3"/>
    <w:rsid w:val="00703208"/>
    <w:rsid w:val="0070322F"/>
    <w:rsid w:val="0070335D"/>
    <w:rsid w:val="007034FE"/>
    <w:rsid w:val="00703521"/>
    <w:rsid w:val="007035DA"/>
    <w:rsid w:val="0070362A"/>
    <w:rsid w:val="00703C30"/>
    <w:rsid w:val="00703D56"/>
    <w:rsid w:val="00703D70"/>
    <w:rsid w:val="0070408C"/>
    <w:rsid w:val="00704250"/>
    <w:rsid w:val="007043F4"/>
    <w:rsid w:val="007046ED"/>
    <w:rsid w:val="0070487E"/>
    <w:rsid w:val="007049CF"/>
    <w:rsid w:val="00704CEE"/>
    <w:rsid w:val="00704DE2"/>
    <w:rsid w:val="00704EA4"/>
    <w:rsid w:val="00704F63"/>
    <w:rsid w:val="007056B5"/>
    <w:rsid w:val="00705802"/>
    <w:rsid w:val="007058CF"/>
    <w:rsid w:val="007059AB"/>
    <w:rsid w:val="007059D5"/>
    <w:rsid w:val="00705AD3"/>
    <w:rsid w:val="00705B39"/>
    <w:rsid w:val="00705C2F"/>
    <w:rsid w:val="00705DE7"/>
    <w:rsid w:val="00705E45"/>
    <w:rsid w:val="00705EDC"/>
    <w:rsid w:val="00706273"/>
    <w:rsid w:val="00706306"/>
    <w:rsid w:val="00706324"/>
    <w:rsid w:val="00706337"/>
    <w:rsid w:val="0070667D"/>
    <w:rsid w:val="00706A01"/>
    <w:rsid w:val="00706DF8"/>
    <w:rsid w:val="0070703F"/>
    <w:rsid w:val="007071E5"/>
    <w:rsid w:val="007071EF"/>
    <w:rsid w:val="007072B0"/>
    <w:rsid w:val="00707521"/>
    <w:rsid w:val="0070791D"/>
    <w:rsid w:val="00707BB3"/>
    <w:rsid w:val="00707BC3"/>
    <w:rsid w:val="00707D82"/>
    <w:rsid w:val="00707E05"/>
    <w:rsid w:val="007101B1"/>
    <w:rsid w:val="00710229"/>
    <w:rsid w:val="0071028D"/>
    <w:rsid w:val="00710355"/>
    <w:rsid w:val="0071039E"/>
    <w:rsid w:val="007103D1"/>
    <w:rsid w:val="007104D4"/>
    <w:rsid w:val="007104FE"/>
    <w:rsid w:val="007109BB"/>
    <w:rsid w:val="00710D22"/>
    <w:rsid w:val="00710D2C"/>
    <w:rsid w:val="00711082"/>
    <w:rsid w:val="00711113"/>
    <w:rsid w:val="00711972"/>
    <w:rsid w:val="007119CB"/>
    <w:rsid w:val="007119E3"/>
    <w:rsid w:val="00711D75"/>
    <w:rsid w:val="00711DB8"/>
    <w:rsid w:val="00711F57"/>
    <w:rsid w:val="007123FF"/>
    <w:rsid w:val="007125BC"/>
    <w:rsid w:val="00712716"/>
    <w:rsid w:val="007127C4"/>
    <w:rsid w:val="007127D5"/>
    <w:rsid w:val="00712819"/>
    <w:rsid w:val="00712A5B"/>
    <w:rsid w:val="00713176"/>
    <w:rsid w:val="00713229"/>
    <w:rsid w:val="0071329B"/>
    <w:rsid w:val="007133BA"/>
    <w:rsid w:val="00713418"/>
    <w:rsid w:val="0071351F"/>
    <w:rsid w:val="00713564"/>
    <w:rsid w:val="0071365C"/>
    <w:rsid w:val="00713799"/>
    <w:rsid w:val="00713C09"/>
    <w:rsid w:val="00713C0F"/>
    <w:rsid w:val="00713DE0"/>
    <w:rsid w:val="00713F90"/>
    <w:rsid w:val="00714161"/>
    <w:rsid w:val="007141FD"/>
    <w:rsid w:val="007143EA"/>
    <w:rsid w:val="007143FD"/>
    <w:rsid w:val="007146D2"/>
    <w:rsid w:val="00714841"/>
    <w:rsid w:val="00714916"/>
    <w:rsid w:val="00714FC0"/>
    <w:rsid w:val="007154C4"/>
    <w:rsid w:val="0071578E"/>
    <w:rsid w:val="00715901"/>
    <w:rsid w:val="00715934"/>
    <w:rsid w:val="0071597A"/>
    <w:rsid w:val="00715A33"/>
    <w:rsid w:val="0071666C"/>
    <w:rsid w:val="007167FA"/>
    <w:rsid w:val="00716A00"/>
    <w:rsid w:val="00716AEC"/>
    <w:rsid w:val="00716CAD"/>
    <w:rsid w:val="00716DB5"/>
    <w:rsid w:val="00716DBC"/>
    <w:rsid w:val="00716F2A"/>
    <w:rsid w:val="00717019"/>
    <w:rsid w:val="0071712B"/>
    <w:rsid w:val="0071726E"/>
    <w:rsid w:val="007172DE"/>
    <w:rsid w:val="00717391"/>
    <w:rsid w:val="007175A3"/>
    <w:rsid w:val="0071764C"/>
    <w:rsid w:val="007176FD"/>
    <w:rsid w:val="007177E1"/>
    <w:rsid w:val="00717843"/>
    <w:rsid w:val="00717A79"/>
    <w:rsid w:val="00717BDE"/>
    <w:rsid w:val="00717E72"/>
    <w:rsid w:val="00717E7B"/>
    <w:rsid w:val="00717FF7"/>
    <w:rsid w:val="00720424"/>
    <w:rsid w:val="007204EA"/>
    <w:rsid w:val="007205D0"/>
    <w:rsid w:val="00720655"/>
    <w:rsid w:val="007209BE"/>
    <w:rsid w:val="00720A37"/>
    <w:rsid w:val="00720BC1"/>
    <w:rsid w:val="00720C0A"/>
    <w:rsid w:val="00720E7F"/>
    <w:rsid w:val="00720F2D"/>
    <w:rsid w:val="0072110A"/>
    <w:rsid w:val="007211CA"/>
    <w:rsid w:val="007212B2"/>
    <w:rsid w:val="007212D7"/>
    <w:rsid w:val="0072135F"/>
    <w:rsid w:val="0072137A"/>
    <w:rsid w:val="00721619"/>
    <w:rsid w:val="00721806"/>
    <w:rsid w:val="00721952"/>
    <w:rsid w:val="00721953"/>
    <w:rsid w:val="00721D98"/>
    <w:rsid w:val="00721F31"/>
    <w:rsid w:val="00721F86"/>
    <w:rsid w:val="0072218B"/>
    <w:rsid w:val="00722386"/>
    <w:rsid w:val="007223B6"/>
    <w:rsid w:val="00722507"/>
    <w:rsid w:val="007225B0"/>
    <w:rsid w:val="00722829"/>
    <w:rsid w:val="00722831"/>
    <w:rsid w:val="00722907"/>
    <w:rsid w:val="00722E25"/>
    <w:rsid w:val="007233A7"/>
    <w:rsid w:val="00723630"/>
    <w:rsid w:val="00723649"/>
    <w:rsid w:val="00723706"/>
    <w:rsid w:val="00723A46"/>
    <w:rsid w:val="00723B60"/>
    <w:rsid w:val="00723BF2"/>
    <w:rsid w:val="00723CF2"/>
    <w:rsid w:val="00723E59"/>
    <w:rsid w:val="00723F60"/>
    <w:rsid w:val="00723F76"/>
    <w:rsid w:val="00724009"/>
    <w:rsid w:val="007242AA"/>
    <w:rsid w:val="007242E2"/>
    <w:rsid w:val="007243DA"/>
    <w:rsid w:val="007245C4"/>
    <w:rsid w:val="0072467B"/>
    <w:rsid w:val="0072477E"/>
    <w:rsid w:val="00724F81"/>
    <w:rsid w:val="00724FE7"/>
    <w:rsid w:val="0072530C"/>
    <w:rsid w:val="0072545D"/>
    <w:rsid w:val="007254C8"/>
    <w:rsid w:val="00725596"/>
    <w:rsid w:val="00725728"/>
    <w:rsid w:val="0072587C"/>
    <w:rsid w:val="00725AC4"/>
    <w:rsid w:val="00725BDB"/>
    <w:rsid w:val="00725CC8"/>
    <w:rsid w:val="007260E2"/>
    <w:rsid w:val="00726348"/>
    <w:rsid w:val="00726697"/>
    <w:rsid w:val="00726760"/>
    <w:rsid w:val="0072688D"/>
    <w:rsid w:val="00726BE0"/>
    <w:rsid w:val="00726C8F"/>
    <w:rsid w:val="00726D7D"/>
    <w:rsid w:val="00726D9F"/>
    <w:rsid w:val="00726E0C"/>
    <w:rsid w:val="00726E27"/>
    <w:rsid w:val="00726FE7"/>
    <w:rsid w:val="00727120"/>
    <w:rsid w:val="00727130"/>
    <w:rsid w:val="0072733F"/>
    <w:rsid w:val="007273C3"/>
    <w:rsid w:val="007274D7"/>
    <w:rsid w:val="007274F6"/>
    <w:rsid w:val="0072774D"/>
    <w:rsid w:val="00727815"/>
    <w:rsid w:val="00727B99"/>
    <w:rsid w:val="00727CAB"/>
    <w:rsid w:val="007300E3"/>
    <w:rsid w:val="00730195"/>
    <w:rsid w:val="007301FB"/>
    <w:rsid w:val="007304C5"/>
    <w:rsid w:val="007308FE"/>
    <w:rsid w:val="00730909"/>
    <w:rsid w:val="00730974"/>
    <w:rsid w:val="00730C40"/>
    <w:rsid w:val="00730E16"/>
    <w:rsid w:val="00730E62"/>
    <w:rsid w:val="00731005"/>
    <w:rsid w:val="00731448"/>
    <w:rsid w:val="00731817"/>
    <w:rsid w:val="007319A9"/>
    <w:rsid w:val="00731CA4"/>
    <w:rsid w:val="00731DBA"/>
    <w:rsid w:val="00731E1F"/>
    <w:rsid w:val="00731F9B"/>
    <w:rsid w:val="00732288"/>
    <w:rsid w:val="007324E6"/>
    <w:rsid w:val="007326A0"/>
    <w:rsid w:val="0073291C"/>
    <w:rsid w:val="00732CF9"/>
    <w:rsid w:val="00732EFF"/>
    <w:rsid w:val="00732FAD"/>
    <w:rsid w:val="00733755"/>
    <w:rsid w:val="0073388D"/>
    <w:rsid w:val="00733CAF"/>
    <w:rsid w:val="00733CD2"/>
    <w:rsid w:val="00733CF8"/>
    <w:rsid w:val="00733E9F"/>
    <w:rsid w:val="00733FBF"/>
    <w:rsid w:val="0073426A"/>
    <w:rsid w:val="007342C0"/>
    <w:rsid w:val="007343BA"/>
    <w:rsid w:val="00734616"/>
    <w:rsid w:val="0073484A"/>
    <w:rsid w:val="00734906"/>
    <w:rsid w:val="00734A96"/>
    <w:rsid w:val="00734B71"/>
    <w:rsid w:val="00734C86"/>
    <w:rsid w:val="00734D17"/>
    <w:rsid w:val="00734E97"/>
    <w:rsid w:val="00734F55"/>
    <w:rsid w:val="0073504A"/>
    <w:rsid w:val="007350BE"/>
    <w:rsid w:val="007350E7"/>
    <w:rsid w:val="007351A7"/>
    <w:rsid w:val="007351E2"/>
    <w:rsid w:val="0073546C"/>
    <w:rsid w:val="0073552B"/>
    <w:rsid w:val="00735556"/>
    <w:rsid w:val="00735649"/>
    <w:rsid w:val="007356C0"/>
    <w:rsid w:val="00735957"/>
    <w:rsid w:val="00735F66"/>
    <w:rsid w:val="007360D7"/>
    <w:rsid w:val="00736158"/>
    <w:rsid w:val="007365D3"/>
    <w:rsid w:val="00736705"/>
    <w:rsid w:val="00736816"/>
    <w:rsid w:val="0073683D"/>
    <w:rsid w:val="007368C7"/>
    <w:rsid w:val="0073691F"/>
    <w:rsid w:val="0073694C"/>
    <w:rsid w:val="0073696D"/>
    <w:rsid w:val="00736A33"/>
    <w:rsid w:val="00736CE7"/>
    <w:rsid w:val="00736D6A"/>
    <w:rsid w:val="00737272"/>
    <w:rsid w:val="00737367"/>
    <w:rsid w:val="007376C7"/>
    <w:rsid w:val="00737913"/>
    <w:rsid w:val="00737948"/>
    <w:rsid w:val="00737CA5"/>
    <w:rsid w:val="00737D65"/>
    <w:rsid w:val="00737DB9"/>
    <w:rsid w:val="00740030"/>
    <w:rsid w:val="0074010B"/>
    <w:rsid w:val="0074037A"/>
    <w:rsid w:val="00740451"/>
    <w:rsid w:val="007404EB"/>
    <w:rsid w:val="00740681"/>
    <w:rsid w:val="00740741"/>
    <w:rsid w:val="0074097C"/>
    <w:rsid w:val="007409F2"/>
    <w:rsid w:val="00740A63"/>
    <w:rsid w:val="00740B14"/>
    <w:rsid w:val="00740D95"/>
    <w:rsid w:val="00740E3A"/>
    <w:rsid w:val="00740F29"/>
    <w:rsid w:val="0074136F"/>
    <w:rsid w:val="00741585"/>
    <w:rsid w:val="0074158A"/>
    <w:rsid w:val="00741707"/>
    <w:rsid w:val="007417AE"/>
    <w:rsid w:val="00741901"/>
    <w:rsid w:val="00741E55"/>
    <w:rsid w:val="00741E8F"/>
    <w:rsid w:val="00742061"/>
    <w:rsid w:val="0074209B"/>
    <w:rsid w:val="007420E2"/>
    <w:rsid w:val="007420F5"/>
    <w:rsid w:val="0074227E"/>
    <w:rsid w:val="0074249D"/>
    <w:rsid w:val="00742501"/>
    <w:rsid w:val="007428D3"/>
    <w:rsid w:val="00742943"/>
    <w:rsid w:val="00742AD9"/>
    <w:rsid w:val="00742FB3"/>
    <w:rsid w:val="00742FE8"/>
    <w:rsid w:val="00743035"/>
    <w:rsid w:val="00743115"/>
    <w:rsid w:val="00743198"/>
    <w:rsid w:val="007431A9"/>
    <w:rsid w:val="00743354"/>
    <w:rsid w:val="007434C3"/>
    <w:rsid w:val="007434E1"/>
    <w:rsid w:val="00743AD0"/>
    <w:rsid w:val="00743CEF"/>
    <w:rsid w:val="00744039"/>
    <w:rsid w:val="0074425E"/>
    <w:rsid w:val="00744371"/>
    <w:rsid w:val="007445C2"/>
    <w:rsid w:val="00744691"/>
    <w:rsid w:val="0074469F"/>
    <w:rsid w:val="007446A4"/>
    <w:rsid w:val="007448FE"/>
    <w:rsid w:val="00744A0B"/>
    <w:rsid w:val="00744A4C"/>
    <w:rsid w:val="00744AB7"/>
    <w:rsid w:val="00744B0F"/>
    <w:rsid w:val="00744BA8"/>
    <w:rsid w:val="00744CF8"/>
    <w:rsid w:val="00744D17"/>
    <w:rsid w:val="00745149"/>
    <w:rsid w:val="007453E6"/>
    <w:rsid w:val="00745451"/>
    <w:rsid w:val="0074549D"/>
    <w:rsid w:val="00745573"/>
    <w:rsid w:val="00745580"/>
    <w:rsid w:val="00745611"/>
    <w:rsid w:val="00745631"/>
    <w:rsid w:val="007456B4"/>
    <w:rsid w:val="00745710"/>
    <w:rsid w:val="00745830"/>
    <w:rsid w:val="00745AA4"/>
    <w:rsid w:val="00745B0D"/>
    <w:rsid w:val="00745DCC"/>
    <w:rsid w:val="00745E02"/>
    <w:rsid w:val="00745E51"/>
    <w:rsid w:val="00745EBE"/>
    <w:rsid w:val="0074603D"/>
    <w:rsid w:val="00746049"/>
    <w:rsid w:val="00746137"/>
    <w:rsid w:val="00746944"/>
    <w:rsid w:val="0074696E"/>
    <w:rsid w:val="007469EA"/>
    <w:rsid w:val="00746AC2"/>
    <w:rsid w:val="00746D13"/>
    <w:rsid w:val="00746EA3"/>
    <w:rsid w:val="00746F82"/>
    <w:rsid w:val="00747006"/>
    <w:rsid w:val="007472F8"/>
    <w:rsid w:val="0074744E"/>
    <w:rsid w:val="00747793"/>
    <w:rsid w:val="00747944"/>
    <w:rsid w:val="00747973"/>
    <w:rsid w:val="00747C05"/>
    <w:rsid w:val="00747CC0"/>
    <w:rsid w:val="00747E47"/>
    <w:rsid w:val="00750182"/>
    <w:rsid w:val="00750BE4"/>
    <w:rsid w:val="00750F64"/>
    <w:rsid w:val="00750F79"/>
    <w:rsid w:val="00750F86"/>
    <w:rsid w:val="0075102E"/>
    <w:rsid w:val="007510FC"/>
    <w:rsid w:val="007512A0"/>
    <w:rsid w:val="00751739"/>
    <w:rsid w:val="007519C2"/>
    <w:rsid w:val="007519DF"/>
    <w:rsid w:val="00751A0B"/>
    <w:rsid w:val="00751B61"/>
    <w:rsid w:val="00751C30"/>
    <w:rsid w:val="00751D55"/>
    <w:rsid w:val="00751F0E"/>
    <w:rsid w:val="00751F1A"/>
    <w:rsid w:val="00751F36"/>
    <w:rsid w:val="00751F3A"/>
    <w:rsid w:val="00751F6F"/>
    <w:rsid w:val="00751FFE"/>
    <w:rsid w:val="0075208D"/>
    <w:rsid w:val="007521FD"/>
    <w:rsid w:val="007522AA"/>
    <w:rsid w:val="00752404"/>
    <w:rsid w:val="0075298F"/>
    <w:rsid w:val="00752CA3"/>
    <w:rsid w:val="00752ED1"/>
    <w:rsid w:val="00752F66"/>
    <w:rsid w:val="007530D5"/>
    <w:rsid w:val="007532CF"/>
    <w:rsid w:val="007533CD"/>
    <w:rsid w:val="00753442"/>
    <w:rsid w:val="00753733"/>
    <w:rsid w:val="007537FF"/>
    <w:rsid w:val="007539B2"/>
    <w:rsid w:val="007539DF"/>
    <w:rsid w:val="00753BEB"/>
    <w:rsid w:val="00753C24"/>
    <w:rsid w:val="00753D8A"/>
    <w:rsid w:val="00753E28"/>
    <w:rsid w:val="0075454B"/>
    <w:rsid w:val="00754679"/>
    <w:rsid w:val="00754914"/>
    <w:rsid w:val="0075498C"/>
    <w:rsid w:val="007549BB"/>
    <w:rsid w:val="00754A06"/>
    <w:rsid w:val="00754AD0"/>
    <w:rsid w:val="00754AEC"/>
    <w:rsid w:val="00754AFC"/>
    <w:rsid w:val="00754C9C"/>
    <w:rsid w:val="00754D7B"/>
    <w:rsid w:val="0075569E"/>
    <w:rsid w:val="00755717"/>
    <w:rsid w:val="007557A1"/>
    <w:rsid w:val="007557C5"/>
    <w:rsid w:val="007557D1"/>
    <w:rsid w:val="00755820"/>
    <w:rsid w:val="007558D0"/>
    <w:rsid w:val="007559A3"/>
    <w:rsid w:val="00755BFD"/>
    <w:rsid w:val="00755C0F"/>
    <w:rsid w:val="00755D66"/>
    <w:rsid w:val="00755F88"/>
    <w:rsid w:val="00756097"/>
    <w:rsid w:val="00756147"/>
    <w:rsid w:val="0075623D"/>
    <w:rsid w:val="007564D8"/>
    <w:rsid w:val="00756542"/>
    <w:rsid w:val="007565D9"/>
    <w:rsid w:val="00756712"/>
    <w:rsid w:val="0075689C"/>
    <w:rsid w:val="007568B9"/>
    <w:rsid w:val="00756AD1"/>
    <w:rsid w:val="00756B45"/>
    <w:rsid w:val="00756EAC"/>
    <w:rsid w:val="007570A5"/>
    <w:rsid w:val="0075734E"/>
    <w:rsid w:val="00757621"/>
    <w:rsid w:val="00757795"/>
    <w:rsid w:val="00757905"/>
    <w:rsid w:val="00757B25"/>
    <w:rsid w:val="00757CE2"/>
    <w:rsid w:val="00757DCC"/>
    <w:rsid w:val="00757F0C"/>
    <w:rsid w:val="00760022"/>
    <w:rsid w:val="00760029"/>
    <w:rsid w:val="0076019A"/>
    <w:rsid w:val="007601D0"/>
    <w:rsid w:val="0076086F"/>
    <w:rsid w:val="00760BCB"/>
    <w:rsid w:val="00760BED"/>
    <w:rsid w:val="00760C63"/>
    <w:rsid w:val="00760DAD"/>
    <w:rsid w:val="00760DCC"/>
    <w:rsid w:val="00760F6E"/>
    <w:rsid w:val="007615C1"/>
    <w:rsid w:val="007618BD"/>
    <w:rsid w:val="007619D1"/>
    <w:rsid w:val="00761BB3"/>
    <w:rsid w:val="00761BD4"/>
    <w:rsid w:val="00761C59"/>
    <w:rsid w:val="00761DA7"/>
    <w:rsid w:val="00761E42"/>
    <w:rsid w:val="007620BF"/>
    <w:rsid w:val="007620D9"/>
    <w:rsid w:val="007623D4"/>
    <w:rsid w:val="007624C8"/>
    <w:rsid w:val="007625AD"/>
    <w:rsid w:val="0076263F"/>
    <w:rsid w:val="00762773"/>
    <w:rsid w:val="00762781"/>
    <w:rsid w:val="00762D18"/>
    <w:rsid w:val="0076324E"/>
    <w:rsid w:val="007633AA"/>
    <w:rsid w:val="00763494"/>
    <w:rsid w:val="007635A1"/>
    <w:rsid w:val="00763980"/>
    <w:rsid w:val="007639F1"/>
    <w:rsid w:val="00763A91"/>
    <w:rsid w:val="00763A93"/>
    <w:rsid w:val="00763BD2"/>
    <w:rsid w:val="00763EEC"/>
    <w:rsid w:val="00763FBA"/>
    <w:rsid w:val="007641FF"/>
    <w:rsid w:val="007642BC"/>
    <w:rsid w:val="007643A4"/>
    <w:rsid w:val="00764425"/>
    <w:rsid w:val="0076447E"/>
    <w:rsid w:val="00764513"/>
    <w:rsid w:val="0076469E"/>
    <w:rsid w:val="007646AD"/>
    <w:rsid w:val="0076476C"/>
    <w:rsid w:val="00764B9A"/>
    <w:rsid w:val="00764C02"/>
    <w:rsid w:val="00764EF6"/>
    <w:rsid w:val="00764F7C"/>
    <w:rsid w:val="007651F5"/>
    <w:rsid w:val="00765223"/>
    <w:rsid w:val="00765266"/>
    <w:rsid w:val="0076549E"/>
    <w:rsid w:val="00765517"/>
    <w:rsid w:val="0076551F"/>
    <w:rsid w:val="0076574A"/>
    <w:rsid w:val="007657C9"/>
    <w:rsid w:val="0076581B"/>
    <w:rsid w:val="00765959"/>
    <w:rsid w:val="0076598C"/>
    <w:rsid w:val="007659DD"/>
    <w:rsid w:val="00765ACF"/>
    <w:rsid w:val="00765E58"/>
    <w:rsid w:val="00765F61"/>
    <w:rsid w:val="00765FB9"/>
    <w:rsid w:val="00766259"/>
    <w:rsid w:val="007663CB"/>
    <w:rsid w:val="007663CC"/>
    <w:rsid w:val="0076666E"/>
    <w:rsid w:val="0076685D"/>
    <w:rsid w:val="00766965"/>
    <w:rsid w:val="00766A77"/>
    <w:rsid w:val="00766D79"/>
    <w:rsid w:val="00766D8C"/>
    <w:rsid w:val="00767377"/>
    <w:rsid w:val="007674E7"/>
    <w:rsid w:val="007675EF"/>
    <w:rsid w:val="0076772A"/>
    <w:rsid w:val="00767D3B"/>
    <w:rsid w:val="00767D79"/>
    <w:rsid w:val="00767F12"/>
    <w:rsid w:val="00767FC5"/>
    <w:rsid w:val="00770259"/>
    <w:rsid w:val="0077031F"/>
    <w:rsid w:val="0077037B"/>
    <w:rsid w:val="0077040A"/>
    <w:rsid w:val="007705FF"/>
    <w:rsid w:val="007708B4"/>
    <w:rsid w:val="007708F3"/>
    <w:rsid w:val="007709BD"/>
    <w:rsid w:val="00770E3D"/>
    <w:rsid w:val="00771136"/>
    <w:rsid w:val="00771B14"/>
    <w:rsid w:val="00771C5E"/>
    <w:rsid w:val="00771F5B"/>
    <w:rsid w:val="00771FA1"/>
    <w:rsid w:val="00772043"/>
    <w:rsid w:val="00772317"/>
    <w:rsid w:val="0077241F"/>
    <w:rsid w:val="00772577"/>
    <w:rsid w:val="00772731"/>
    <w:rsid w:val="0077286D"/>
    <w:rsid w:val="00772949"/>
    <w:rsid w:val="00772A29"/>
    <w:rsid w:val="00772AE1"/>
    <w:rsid w:val="00772B53"/>
    <w:rsid w:val="00772B70"/>
    <w:rsid w:val="00772C4C"/>
    <w:rsid w:val="00772C8A"/>
    <w:rsid w:val="00773232"/>
    <w:rsid w:val="00773CA0"/>
    <w:rsid w:val="00773D8D"/>
    <w:rsid w:val="00773E4F"/>
    <w:rsid w:val="00773EE5"/>
    <w:rsid w:val="00774002"/>
    <w:rsid w:val="007741A8"/>
    <w:rsid w:val="007743B8"/>
    <w:rsid w:val="00774437"/>
    <w:rsid w:val="007744E6"/>
    <w:rsid w:val="007747F4"/>
    <w:rsid w:val="00774CC5"/>
    <w:rsid w:val="00774CD0"/>
    <w:rsid w:val="00774D2C"/>
    <w:rsid w:val="00774EE6"/>
    <w:rsid w:val="007750E3"/>
    <w:rsid w:val="007752C0"/>
    <w:rsid w:val="007753B4"/>
    <w:rsid w:val="0077562B"/>
    <w:rsid w:val="007757A2"/>
    <w:rsid w:val="007757EA"/>
    <w:rsid w:val="00775804"/>
    <w:rsid w:val="00775829"/>
    <w:rsid w:val="0077590F"/>
    <w:rsid w:val="00775D28"/>
    <w:rsid w:val="00776011"/>
    <w:rsid w:val="00776099"/>
    <w:rsid w:val="007762FA"/>
    <w:rsid w:val="00776300"/>
    <w:rsid w:val="00776380"/>
    <w:rsid w:val="00776553"/>
    <w:rsid w:val="007769E5"/>
    <w:rsid w:val="00776AAD"/>
    <w:rsid w:val="00776B04"/>
    <w:rsid w:val="00776B4B"/>
    <w:rsid w:val="00776C18"/>
    <w:rsid w:val="00776C40"/>
    <w:rsid w:val="00776CCC"/>
    <w:rsid w:val="00776D83"/>
    <w:rsid w:val="00776DFD"/>
    <w:rsid w:val="00776E2F"/>
    <w:rsid w:val="00776E9D"/>
    <w:rsid w:val="007770E1"/>
    <w:rsid w:val="00777386"/>
    <w:rsid w:val="00777535"/>
    <w:rsid w:val="007775BE"/>
    <w:rsid w:val="00777803"/>
    <w:rsid w:val="0077782D"/>
    <w:rsid w:val="0077794B"/>
    <w:rsid w:val="007779D1"/>
    <w:rsid w:val="00777BE5"/>
    <w:rsid w:val="00777DE2"/>
    <w:rsid w:val="00777E82"/>
    <w:rsid w:val="00780094"/>
    <w:rsid w:val="007801F0"/>
    <w:rsid w:val="007803B0"/>
    <w:rsid w:val="007805C7"/>
    <w:rsid w:val="007806EA"/>
    <w:rsid w:val="00780794"/>
    <w:rsid w:val="007807D1"/>
    <w:rsid w:val="007808FD"/>
    <w:rsid w:val="00780ABE"/>
    <w:rsid w:val="00780B08"/>
    <w:rsid w:val="00780C49"/>
    <w:rsid w:val="00780C70"/>
    <w:rsid w:val="00780CBB"/>
    <w:rsid w:val="00780FBE"/>
    <w:rsid w:val="0078107E"/>
    <w:rsid w:val="00781192"/>
    <w:rsid w:val="007813EE"/>
    <w:rsid w:val="00781636"/>
    <w:rsid w:val="007818F5"/>
    <w:rsid w:val="0078194E"/>
    <w:rsid w:val="00781ABC"/>
    <w:rsid w:val="00781D9A"/>
    <w:rsid w:val="00781EBC"/>
    <w:rsid w:val="007820EE"/>
    <w:rsid w:val="00782123"/>
    <w:rsid w:val="00782156"/>
    <w:rsid w:val="0078218B"/>
    <w:rsid w:val="00782427"/>
    <w:rsid w:val="007826E0"/>
    <w:rsid w:val="00782842"/>
    <w:rsid w:val="0078284D"/>
    <w:rsid w:val="00782856"/>
    <w:rsid w:val="007828A9"/>
    <w:rsid w:val="007829B3"/>
    <w:rsid w:val="00782C47"/>
    <w:rsid w:val="00782F03"/>
    <w:rsid w:val="007831C0"/>
    <w:rsid w:val="0078335B"/>
    <w:rsid w:val="0078366B"/>
    <w:rsid w:val="007836CD"/>
    <w:rsid w:val="0078372E"/>
    <w:rsid w:val="0078374D"/>
    <w:rsid w:val="0078376E"/>
    <w:rsid w:val="007837A1"/>
    <w:rsid w:val="00783AC9"/>
    <w:rsid w:val="00783B47"/>
    <w:rsid w:val="00783F8A"/>
    <w:rsid w:val="0078445F"/>
    <w:rsid w:val="007844F1"/>
    <w:rsid w:val="007844F4"/>
    <w:rsid w:val="00784711"/>
    <w:rsid w:val="00784819"/>
    <w:rsid w:val="007848CB"/>
    <w:rsid w:val="00784990"/>
    <w:rsid w:val="00784C7E"/>
    <w:rsid w:val="00784E33"/>
    <w:rsid w:val="007851E5"/>
    <w:rsid w:val="007853AD"/>
    <w:rsid w:val="007853D9"/>
    <w:rsid w:val="0078586A"/>
    <w:rsid w:val="00785BF1"/>
    <w:rsid w:val="00785C62"/>
    <w:rsid w:val="00785CFD"/>
    <w:rsid w:val="00785DD0"/>
    <w:rsid w:val="00786000"/>
    <w:rsid w:val="00786313"/>
    <w:rsid w:val="007867EB"/>
    <w:rsid w:val="00786912"/>
    <w:rsid w:val="00786AAA"/>
    <w:rsid w:val="00786B06"/>
    <w:rsid w:val="00786C06"/>
    <w:rsid w:val="00787089"/>
    <w:rsid w:val="0078710E"/>
    <w:rsid w:val="00787591"/>
    <w:rsid w:val="00787708"/>
    <w:rsid w:val="00787738"/>
    <w:rsid w:val="007877FE"/>
    <w:rsid w:val="0078783B"/>
    <w:rsid w:val="00787ED5"/>
    <w:rsid w:val="00787F2F"/>
    <w:rsid w:val="007900A4"/>
    <w:rsid w:val="0079039F"/>
    <w:rsid w:val="007904F7"/>
    <w:rsid w:val="0079060B"/>
    <w:rsid w:val="007906C2"/>
    <w:rsid w:val="00790BCD"/>
    <w:rsid w:val="00790C8F"/>
    <w:rsid w:val="00790CC5"/>
    <w:rsid w:val="00791181"/>
    <w:rsid w:val="00791520"/>
    <w:rsid w:val="00791779"/>
    <w:rsid w:val="0079189A"/>
    <w:rsid w:val="00791924"/>
    <w:rsid w:val="007919A9"/>
    <w:rsid w:val="00791AE9"/>
    <w:rsid w:val="00791B53"/>
    <w:rsid w:val="00791F86"/>
    <w:rsid w:val="00791F9D"/>
    <w:rsid w:val="0079218C"/>
    <w:rsid w:val="00792651"/>
    <w:rsid w:val="007926C4"/>
    <w:rsid w:val="00792D8D"/>
    <w:rsid w:val="00793190"/>
    <w:rsid w:val="007931D2"/>
    <w:rsid w:val="007935C1"/>
    <w:rsid w:val="0079361A"/>
    <w:rsid w:val="0079363A"/>
    <w:rsid w:val="007937B7"/>
    <w:rsid w:val="00793BE4"/>
    <w:rsid w:val="00793C6E"/>
    <w:rsid w:val="00793CA5"/>
    <w:rsid w:val="00793D4D"/>
    <w:rsid w:val="00794109"/>
    <w:rsid w:val="00794658"/>
    <w:rsid w:val="007949EF"/>
    <w:rsid w:val="00794AE8"/>
    <w:rsid w:val="00794B69"/>
    <w:rsid w:val="00794C38"/>
    <w:rsid w:val="00794E1F"/>
    <w:rsid w:val="00795212"/>
    <w:rsid w:val="0079521E"/>
    <w:rsid w:val="0079525F"/>
    <w:rsid w:val="00795587"/>
    <w:rsid w:val="0079563F"/>
    <w:rsid w:val="00795662"/>
    <w:rsid w:val="007957CC"/>
    <w:rsid w:val="00795D0B"/>
    <w:rsid w:val="00795EA8"/>
    <w:rsid w:val="00795EAB"/>
    <w:rsid w:val="00795F08"/>
    <w:rsid w:val="007960C0"/>
    <w:rsid w:val="0079612D"/>
    <w:rsid w:val="00796135"/>
    <w:rsid w:val="00796245"/>
    <w:rsid w:val="0079645C"/>
    <w:rsid w:val="007964FD"/>
    <w:rsid w:val="00796694"/>
    <w:rsid w:val="007966A8"/>
    <w:rsid w:val="007966FD"/>
    <w:rsid w:val="0079670A"/>
    <w:rsid w:val="007968D2"/>
    <w:rsid w:val="00796B1F"/>
    <w:rsid w:val="00796FAF"/>
    <w:rsid w:val="0079725C"/>
    <w:rsid w:val="007972BF"/>
    <w:rsid w:val="0079732C"/>
    <w:rsid w:val="0079760C"/>
    <w:rsid w:val="007976F5"/>
    <w:rsid w:val="00797713"/>
    <w:rsid w:val="00797756"/>
    <w:rsid w:val="00797900"/>
    <w:rsid w:val="00797995"/>
    <w:rsid w:val="00797C05"/>
    <w:rsid w:val="00797F6F"/>
    <w:rsid w:val="00797FC1"/>
    <w:rsid w:val="007A0134"/>
    <w:rsid w:val="007A023D"/>
    <w:rsid w:val="007A0900"/>
    <w:rsid w:val="007A0984"/>
    <w:rsid w:val="007A0A77"/>
    <w:rsid w:val="007A0AE2"/>
    <w:rsid w:val="007A0DB6"/>
    <w:rsid w:val="007A0E04"/>
    <w:rsid w:val="007A0E95"/>
    <w:rsid w:val="007A11FA"/>
    <w:rsid w:val="007A164D"/>
    <w:rsid w:val="007A196E"/>
    <w:rsid w:val="007A1B1A"/>
    <w:rsid w:val="007A1C1F"/>
    <w:rsid w:val="007A1DF3"/>
    <w:rsid w:val="007A1E5C"/>
    <w:rsid w:val="007A1F74"/>
    <w:rsid w:val="007A21A4"/>
    <w:rsid w:val="007A2280"/>
    <w:rsid w:val="007A2781"/>
    <w:rsid w:val="007A27D2"/>
    <w:rsid w:val="007A298F"/>
    <w:rsid w:val="007A29D4"/>
    <w:rsid w:val="007A29EC"/>
    <w:rsid w:val="007A2C4F"/>
    <w:rsid w:val="007A2D64"/>
    <w:rsid w:val="007A2F1E"/>
    <w:rsid w:val="007A2F7B"/>
    <w:rsid w:val="007A306A"/>
    <w:rsid w:val="007A3252"/>
    <w:rsid w:val="007A33F9"/>
    <w:rsid w:val="007A3609"/>
    <w:rsid w:val="007A3641"/>
    <w:rsid w:val="007A3795"/>
    <w:rsid w:val="007A37BB"/>
    <w:rsid w:val="007A389B"/>
    <w:rsid w:val="007A389E"/>
    <w:rsid w:val="007A3924"/>
    <w:rsid w:val="007A3944"/>
    <w:rsid w:val="007A3A02"/>
    <w:rsid w:val="007A3A6D"/>
    <w:rsid w:val="007A3B76"/>
    <w:rsid w:val="007A3B7F"/>
    <w:rsid w:val="007A3CAE"/>
    <w:rsid w:val="007A4242"/>
    <w:rsid w:val="007A43D1"/>
    <w:rsid w:val="007A43F1"/>
    <w:rsid w:val="007A4533"/>
    <w:rsid w:val="007A471A"/>
    <w:rsid w:val="007A47FC"/>
    <w:rsid w:val="007A48CC"/>
    <w:rsid w:val="007A4BAD"/>
    <w:rsid w:val="007A4D8E"/>
    <w:rsid w:val="007A5083"/>
    <w:rsid w:val="007A50F3"/>
    <w:rsid w:val="007A5105"/>
    <w:rsid w:val="007A52DB"/>
    <w:rsid w:val="007A5337"/>
    <w:rsid w:val="007A567A"/>
    <w:rsid w:val="007A59A6"/>
    <w:rsid w:val="007A5A4B"/>
    <w:rsid w:val="007A5B78"/>
    <w:rsid w:val="007A5CDB"/>
    <w:rsid w:val="007A5E9D"/>
    <w:rsid w:val="007A5F94"/>
    <w:rsid w:val="007A5FE6"/>
    <w:rsid w:val="007A62C9"/>
    <w:rsid w:val="007A63AE"/>
    <w:rsid w:val="007A6618"/>
    <w:rsid w:val="007A6781"/>
    <w:rsid w:val="007A6A3A"/>
    <w:rsid w:val="007A6A4A"/>
    <w:rsid w:val="007A6A7C"/>
    <w:rsid w:val="007A6AC6"/>
    <w:rsid w:val="007A6B28"/>
    <w:rsid w:val="007A6B9F"/>
    <w:rsid w:val="007A6CCB"/>
    <w:rsid w:val="007A6D8C"/>
    <w:rsid w:val="007A6EED"/>
    <w:rsid w:val="007A701C"/>
    <w:rsid w:val="007A70A2"/>
    <w:rsid w:val="007A74F9"/>
    <w:rsid w:val="007A76BF"/>
    <w:rsid w:val="007A791D"/>
    <w:rsid w:val="007A7A6A"/>
    <w:rsid w:val="007A7B64"/>
    <w:rsid w:val="007A7C42"/>
    <w:rsid w:val="007A7C97"/>
    <w:rsid w:val="007A7D54"/>
    <w:rsid w:val="007B0202"/>
    <w:rsid w:val="007B038D"/>
    <w:rsid w:val="007B0852"/>
    <w:rsid w:val="007B0A64"/>
    <w:rsid w:val="007B0DBD"/>
    <w:rsid w:val="007B0FE2"/>
    <w:rsid w:val="007B1036"/>
    <w:rsid w:val="007B16D1"/>
    <w:rsid w:val="007B1719"/>
    <w:rsid w:val="007B1875"/>
    <w:rsid w:val="007B1ABA"/>
    <w:rsid w:val="007B1C33"/>
    <w:rsid w:val="007B1EC4"/>
    <w:rsid w:val="007B1F87"/>
    <w:rsid w:val="007B2212"/>
    <w:rsid w:val="007B2400"/>
    <w:rsid w:val="007B25EB"/>
    <w:rsid w:val="007B293E"/>
    <w:rsid w:val="007B2D21"/>
    <w:rsid w:val="007B2F2F"/>
    <w:rsid w:val="007B2F8D"/>
    <w:rsid w:val="007B3097"/>
    <w:rsid w:val="007B30B2"/>
    <w:rsid w:val="007B3168"/>
    <w:rsid w:val="007B32BB"/>
    <w:rsid w:val="007B3481"/>
    <w:rsid w:val="007B39BF"/>
    <w:rsid w:val="007B3D5E"/>
    <w:rsid w:val="007B3ED2"/>
    <w:rsid w:val="007B3FFD"/>
    <w:rsid w:val="007B42AC"/>
    <w:rsid w:val="007B4381"/>
    <w:rsid w:val="007B43D0"/>
    <w:rsid w:val="007B43D9"/>
    <w:rsid w:val="007B443C"/>
    <w:rsid w:val="007B4699"/>
    <w:rsid w:val="007B474F"/>
    <w:rsid w:val="007B47F5"/>
    <w:rsid w:val="007B4AF7"/>
    <w:rsid w:val="007B4CEF"/>
    <w:rsid w:val="007B5262"/>
    <w:rsid w:val="007B548D"/>
    <w:rsid w:val="007B5538"/>
    <w:rsid w:val="007B57A2"/>
    <w:rsid w:val="007B5858"/>
    <w:rsid w:val="007B5962"/>
    <w:rsid w:val="007B5A6A"/>
    <w:rsid w:val="007B5B05"/>
    <w:rsid w:val="007B5FB7"/>
    <w:rsid w:val="007B6042"/>
    <w:rsid w:val="007B60B1"/>
    <w:rsid w:val="007B60D0"/>
    <w:rsid w:val="007B622B"/>
    <w:rsid w:val="007B64BE"/>
    <w:rsid w:val="007B66A6"/>
    <w:rsid w:val="007B683C"/>
    <w:rsid w:val="007B68AD"/>
    <w:rsid w:val="007B697D"/>
    <w:rsid w:val="007B6A6E"/>
    <w:rsid w:val="007B6CB8"/>
    <w:rsid w:val="007B6F63"/>
    <w:rsid w:val="007B7044"/>
    <w:rsid w:val="007B74DD"/>
    <w:rsid w:val="007B75BC"/>
    <w:rsid w:val="007B7A66"/>
    <w:rsid w:val="007B7FC0"/>
    <w:rsid w:val="007B7FF4"/>
    <w:rsid w:val="007C000E"/>
    <w:rsid w:val="007C005B"/>
    <w:rsid w:val="007C02E6"/>
    <w:rsid w:val="007C046D"/>
    <w:rsid w:val="007C0494"/>
    <w:rsid w:val="007C052F"/>
    <w:rsid w:val="007C071A"/>
    <w:rsid w:val="007C079F"/>
    <w:rsid w:val="007C118E"/>
    <w:rsid w:val="007C127A"/>
    <w:rsid w:val="007C13D3"/>
    <w:rsid w:val="007C1444"/>
    <w:rsid w:val="007C1504"/>
    <w:rsid w:val="007C185D"/>
    <w:rsid w:val="007C18B8"/>
    <w:rsid w:val="007C1987"/>
    <w:rsid w:val="007C19C8"/>
    <w:rsid w:val="007C1F4E"/>
    <w:rsid w:val="007C20FA"/>
    <w:rsid w:val="007C21C1"/>
    <w:rsid w:val="007C21F5"/>
    <w:rsid w:val="007C2261"/>
    <w:rsid w:val="007C2445"/>
    <w:rsid w:val="007C27AC"/>
    <w:rsid w:val="007C29A5"/>
    <w:rsid w:val="007C29FB"/>
    <w:rsid w:val="007C2ACC"/>
    <w:rsid w:val="007C2CD7"/>
    <w:rsid w:val="007C2ED0"/>
    <w:rsid w:val="007C321B"/>
    <w:rsid w:val="007C34DC"/>
    <w:rsid w:val="007C356C"/>
    <w:rsid w:val="007C35AF"/>
    <w:rsid w:val="007C35BA"/>
    <w:rsid w:val="007C3607"/>
    <w:rsid w:val="007C3A52"/>
    <w:rsid w:val="007C3A94"/>
    <w:rsid w:val="007C3DCB"/>
    <w:rsid w:val="007C3EA0"/>
    <w:rsid w:val="007C40AC"/>
    <w:rsid w:val="007C4318"/>
    <w:rsid w:val="007C441F"/>
    <w:rsid w:val="007C45C4"/>
    <w:rsid w:val="007C46C3"/>
    <w:rsid w:val="007C4AF6"/>
    <w:rsid w:val="007C4C7B"/>
    <w:rsid w:val="007C4D32"/>
    <w:rsid w:val="007C4E93"/>
    <w:rsid w:val="007C567C"/>
    <w:rsid w:val="007C576B"/>
    <w:rsid w:val="007C57C5"/>
    <w:rsid w:val="007C581C"/>
    <w:rsid w:val="007C5828"/>
    <w:rsid w:val="007C59B5"/>
    <w:rsid w:val="007C5A17"/>
    <w:rsid w:val="007C5B37"/>
    <w:rsid w:val="007C5C21"/>
    <w:rsid w:val="007C5E9A"/>
    <w:rsid w:val="007C6148"/>
    <w:rsid w:val="007C679A"/>
    <w:rsid w:val="007C6841"/>
    <w:rsid w:val="007C689B"/>
    <w:rsid w:val="007C696A"/>
    <w:rsid w:val="007C6A6C"/>
    <w:rsid w:val="007C6BB1"/>
    <w:rsid w:val="007C6E5F"/>
    <w:rsid w:val="007C703D"/>
    <w:rsid w:val="007C73E0"/>
    <w:rsid w:val="007C759A"/>
    <w:rsid w:val="007C7FAD"/>
    <w:rsid w:val="007D01A4"/>
    <w:rsid w:val="007D01F1"/>
    <w:rsid w:val="007D04B6"/>
    <w:rsid w:val="007D04C8"/>
    <w:rsid w:val="007D0775"/>
    <w:rsid w:val="007D0EC8"/>
    <w:rsid w:val="007D1256"/>
    <w:rsid w:val="007D1370"/>
    <w:rsid w:val="007D1462"/>
    <w:rsid w:val="007D157A"/>
    <w:rsid w:val="007D17F7"/>
    <w:rsid w:val="007D1AC4"/>
    <w:rsid w:val="007D1B8E"/>
    <w:rsid w:val="007D1DA4"/>
    <w:rsid w:val="007D1E14"/>
    <w:rsid w:val="007D2085"/>
    <w:rsid w:val="007D20A6"/>
    <w:rsid w:val="007D2BE9"/>
    <w:rsid w:val="007D2CE7"/>
    <w:rsid w:val="007D2D0F"/>
    <w:rsid w:val="007D2EE9"/>
    <w:rsid w:val="007D3332"/>
    <w:rsid w:val="007D33D1"/>
    <w:rsid w:val="007D3400"/>
    <w:rsid w:val="007D35BF"/>
    <w:rsid w:val="007D38BD"/>
    <w:rsid w:val="007D3A64"/>
    <w:rsid w:val="007D3AE8"/>
    <w:rsid w:val="007D3BD2"/>
    <w:rsid w:val="007D3CE1"/>
    <w:rsid w:val="007D3E66"/>
    <w:rsid w:val="007D3FCB"/>
    <w:rsid w:val="007D4182"/>
    <w:rsid w:val="007D42E5"/>
    <w:rsid w:val="007D4A36"/>
    <w:rsid w:val="007D4E29"/>
    <w:rsid w:val="007D4F56"/>
    <w:rsid w:val="007D4F65"/>
    <w:rsid w:val="007D503D"/>
    <w:rsid w:val="007D5338"/>
    <w:rsid w:val="007D5417"/>
    <w:rsid w:val="007D545D"/>
    <w:rsid w:val="007D5B0D"/>
    <w:rsid w:val="007D5C7B"/>
    <w:rsid w:val="007D5CCF"/>
    <w:rsid w:val="007D5D62"/>
    <w:rsid w:val="007D5D6F"/>
    <w:rsid w:val="007D5DBC"/>
    <w:rsid w:val="007D5DDA"/>
    <w:rsid w:val="007D5DDC"/>
    <w:rsid w:val="007D60C6"/>
    <w:rsid w:val="007D622C"/>
    <w:rsid w:val="007D626D"/>
    <w:rsid w:val="007D6425"/>
    <w:rsid w:val="007D661D"/>
    <w:rsid w:val="007D6817"/>
    <w:rsid w:val="007D6A6B"/>
    <w:rsid w:val="007D6A74"/>
    <w:rsid w:val="007D6AA0"/>
    <w:rsid w:val="007D6BC5"/>
    <w:rsid w:val="007D6E59"/>
    <w:rsid w:val="007D6E90"/>
    <w:rsid w:val="007D6F6D"/>
    <w:rsid w:val="007D7149"/>
    <w:rsid w:val="007D756F"/>
    <w:rsid w:val="007D7648"/>
    <w:rsid w:val="007E012F"/>
    <w:rsid w:val="007E01D6"/>
    <w:rsid w:val="007E02F9"/>
    <w:rsid w:val="007E0572"/>
    <w:rsid w:val="007E0589"/>
    <w:rsid w:val="007E05D3"/>
    <w:rsid w:val="007E0665"/>
    <w:rsid w:val="007E07BC"/>
    <w:rsid w:val="007E0952"/>
    <w:rsid w:val="007E0A77"/>
    <w:rsid w:val="007E0B08"/>
    <w:rsid w:val="007E0C21"/>
    <w:rsid w:val="007E0E5D"/>
    <w:rsid w:val="007E0FB9"/>
    <w:rsid w:val="007E1022"/>
    <w:rsid w:val="007E11AB"/>
    <w:rsid w:val="007E1494"/>
    <w:rsid w:val="007E158C"/>
    <w:rsid w:val="007E15D6"/>
    <w:rsid w:val="007E18B1"/>
    <w:rsid w:val="007E1A8F"/>
    <w:rsid w:val="007E1B46"/>
    <w:rsid w:val="007E1B4F"/>
    <w:rsid w:val="007E1D0C"/>
    <w:rsid w:val="007E1F8E"/>
    <w:rsid w:val="007E21E7"/>
    <w:rsid w:val="007E227B"/>
    <w:rsid w:val="007E22B9"/>
    <w:rsid w:val="007E230B"/>
    <w:rsid w:val="007E247E"/>
    <w:rsid w:val="007E25EA"/>
    <w:rsid w:val="007E26A8"/>
    <w:rsid w:val="007E287A"/>
    <w:rsid w:val="007E28AF"/>
    <w:rsid w:val="007E2B6F"/>
    <w:rsid w:val="007E2CCE"/>
    <w:rsid w:val="007E2DAD"/>
    <w:rsid w:val="007E3017"/>
    <w:rsid w:val="007E3067"/>
    <w:rsid w:val="007E309D"/>
    <w:rsid w:val="007E30E1"/>
    <w:rsid w:val="007E3125"/>
    <w:rsid w:val="007E322E"/>
    <w:rsid w:val="007E3342"/>
    <w:rsid w:val="007E36FF"/>
    <w:rsid w:val="007E37CB"/>
    <w:rsid w:val="007E39A6"/>
    <w:rsid w:val="007E3BAF"/>
    <w:rsid w:val="007E3BD3"/>
    <w:rsid w:val="007E3E97"/>
    <w:rsid w:val="007E427F"/>
    <w:rsid w:val="007E478C"/>
    <w:rsid w:val="007E4B00"/>
    <w:rsid w:val="007E4B12"/>
    <w:rsid w:val="007E4F22"/>
    <w:rsid w:val="007E5175"/>
    <w:rsid w:val="007E51CA"/>
    <w:rsid w:val="007E53A4"/>
    <w:rsid w:val="007E56A1"/>
    <w:rsid w:val="007E572D"/>
    <w:rsid w:val="007E5783"/>
    <w:rsid w:val="007E5837"/>
    <w:rsid w:val="007E583C"/>
    <w:rsid w:val="007E5B25"/>
    <w:rsid w:val="007E5FB1"/>
    <w:rsid w:val="007E5FD1"/>
    <w:rsid w:val="007E63B0"/>
    <w:rsid w:val="007E66B6"/>
    <w:rsid w:val="007E66CB"/>
    <w:rsid w:val="007E6709"/>
    <w:rsid w:val="007E6805"/>
    <w:rsid w:val="007E6AD1"/>
    <w:rsid w:val="007E6D1C"/>
    <w:rsid w:val="007E7BA7"/>
    <w:rsid w:val="007E7F49"/>
    <w:rsid w:val="007E7FC4"/>
    <w:rsid w:val="007E7FD7"/>
    <w:rsid w:val="007F00EB"/>
    <w:rsid w:val="007F018A"/>
    <w:rsid w:val="007F0679"/>
    <w:rsid w:val="007F09E8"/>
    <w:rsid w:val="007F0B0A"/>
    <w:rsid w:val="007F0E7F"/>
    <w:rsid w:val="007F0EBB"/>
    <w:rsid w:val="007F0ECE"/>
    <w:rsid w:val="007F0F7C"/>
    <w:rsid w:val="007F1430"/>
    <w:rsid w:val="007F1447"/>
    <w:rsid w:val="007F1606"/>
    <w:rsid w:val="007F163D"/>
    <w:rsid w:val="007F1728"/>
    <w:rsid w:val="007F1776"/>
    <w:rsid w:val="007F1940"/>
    <w:rsid w:val="007F1AB5"/>
    <w:rsid w:val="007F1D42"/>
    <w:rsid w:val="007F1F6F"/>
    <w:rsid w:val="007F2141"/>
    <w:rsid w:val="007F2345"/>
    <w:rsid w:val="007F23AE"/>
    <w:rsid w:val="007F24CA"/>
    <w:rsid w:val="007F25DF"/>
    <w:rsid w:val="007F2A33"/>
    <w:rsid w:val="007F2A63"/>
    <w:rsid w:val="007F2CA0"/>
    <w:rsid w:val="007F2DFE"/>
    <w:rsid w:val="007F2EC1"/>
    <w:rsid w:val="007F3108"/>
    <w:rsid w:val="007F3154"/>
    <w:rsid w:val="007F3375"/>
    <w:rsid w:val="007F3552"/>
    <w:rsid w:val="007F37D9"/>
    <w:rsid w:val="007F39EE"/>
    <w:rsid w:val="007F3AD5"/>
    <w:rsid w:val="007F3B29"/>
    <w:rsid w:val="007F3FA3"/>
    <w:rsid w:val="007F42B0"/>
    <w:rsid w:val="007F4494"/>
    <w:rsid w:val="007F48A6"/>
    <w:rsid w:val="007F48C7"/>
    <w:rsid w:val="007F499C"/>
    <w:rsid w:val="007F4AAC"/>
    <w:rsid w:val="007F4BBD"/>
    <w:rsid w:val="007F4FAD"/>
    <w:rsid w:val="007F5102"/>
    <w:rsid w:val="007F5238"/>
    <w:rsid w:val="007F54C1"/>
    <w:rsid w:val="007F572F"/>
    <w:rsid w:val="007F58EC"/>
    <w:rsid w:val="007F5DF1"/>
    <w:rsid w:val="007F5FA4"/>
    <w:rsid w:val="007F6122"/>
    <w:rsid w:val="007F62EC"/>
    <w:rsid w:val="007F6419"/>
    <w:rsid w:val="007F6651"/>
    <w:rsid w:val="007F6707"/>
    <w:rsid w:val="007F689E"/>
    <w:rsid w:val="007F6953"/>
    <w:rsid w:val="007F6C35"/>
    <w:rsid w:val="007F6CDB"/>
    <w:rsid w:val="007F6CDC"/>
    <w:rsid w:val="007F6D03"/>
    <w:rsid w:val="007F6E8C"/>
    <w:rsid w:val="007F6F3A"/>
    <w:rsid w:val="007F6F6C"/>
    <w:rsid w:val="007F712A"/>
    <w:rsid w:val="007F759E"/>
    <w:rsid w:val="007F7A80"/>
    <w:rsid w:val="007F7B81"/>
    <w:rsid w:val="007F7F58"/>
    <w:rsid w:val="00800492"/>
    <w:rsid w:val="008005BA"/>
    <w:rsid w:val="00800676"/>
    <w:rsid w:val="008006AD"/>
    <w:rsid w:val="008008A8"/>
    <w:rsid w:val="008008F1"/>
    <w:rsid w:val="00800B67"/>
    <w:rsid w:val="00800CA4"/>
    <w:rsid w:val="00800FC3"/>
    <w:rsid w:val="00801324"/>
    <w:rsid w:val="00801375"/>
    <w:rsid w:val="008016B9"/>
    <w:rsid w:val="00801722"/>
    <w:rsid w:val="008019A8"/>
    <w:rsid w:val="00801AAA"/>
    <w:rsid w:val="00801C7D"/>
    <w:rsid w:val="00801CF7"/>
    <w:rsid w:val="00801D7A"/>
    <w:rsid w:val="00801F21"/>
    <w:rsid w:val="0080214A"/>
    <w:rsid w:val="0080216A"/>
    <w:rsid w:val="00802245"/>
    <w:rsid w:val="0080225E"/>
    <w:rsid w:val="00802316"/>
    <w:rsid w:val="00802581"/>
    <w:rsid w:val="008025C6"/>
    <w:rsid w:val="00802994"/>
    <w:rsid w:val="00802A8A"/>
    <w:rsid w:val="00802C35"/>
    <w:rsid w:val="00802C88"/>
    <w:rsid w:val="00802C9E"/>
    <w:rsid w:val="00802EC6"/>
    <w:rsid w:val="00803187"/>
    <w:rsid w:val="0080320E"/>
    <w:rsid w:val="008032C9"/>
    <w:rsid w:val="008036B6"/>
    <w:rsid w:val="008036EF"/>
    <w:rsid w:val="00803AEA"/>
    <w:rsid w:val="00803B04"/>
    <w:rsid w:val="00803CBC"/>
    <w:rsid w:val="00803D6A"/>
    <w:rsid w:val="00803DA3"/>
    <w:rsid w:val="00803DD6"/>
    <w:rsid w:val="00804294"/>
    <w:rsid w:val="008044A8"/>
    <w:rsid w:val="008044C6"/>
    <w:rsid w:val="00804502"/>
    <w:rsid w:val="008048BB"/>
    <w:rsid w:val="00804D3E"/>
    <w:rsid w:val="008050A1"/>
    <w:rsid w:val="008051D3"/>
    <w:rsid w:val="0080565D"/>
    <w:rsid w:val="00805C33"/>
    <w:rsid w:val="00805D2A"/>
    <w:rsid w:val="00805F6A"/>
    <w:rsid w:val="008061A0"/>
    <w:rsid w:val="008063EC"/>
    <w:rsid w:val="0080657E"/>
    <w:rsid w:val="00806640"/>
    <w:rsid w:val="0080680A"/>
    <w:rsid w:val="00806897"/>
    <w:rsid w:val="00806934"/>
    <w:rsid w:val="00806B48"/>
    <w:rsid w:val="008070DA"/>
    <w:rsid w:val="00807161"/>
    <w:rsid w:val="008072AF"/>
    <w:rsid w:val="008072FE"/>
    <w:rsid w:val="008074F2"/>
    <w:rsid w:val="00807573"/>
    <w:rsid w:val="00807A73"/>
    <w:rsid w:val="00807C5A"/>
    <w:rsid w:val="00807C70"/>
    <w:rsid w:val="00807CC4"/>
    <w:rsid w:val="00807D05"/>
    <w:rsid w:val="00807E38"/>
    <w:rsid w:val="008100C0"/>
    <w:rsid w:val="00810138"/>
    <w:rsid w:val="00810190"/>
    <w:rsid w:val="00810330"/>
    <w:rsid w:val="0081090B"/>
    <w:rsid w:val="00810E69"/>
    <w:rsid w:val="00810F33"/>
    <w:rsid w:val="00810F76"/>
    <w:rsid w:val="00811245"/>
    <w:rsid w:val="00811448"/>
    <w:rsid w:val="008118C3"/>
    <w:rsid w:val="00811968"/>
    <w:rsid w:val="00811B74"/>
    <w:rsid w:val="00811BE1"/>
    <w:rsid w:val="00811EE9"/>
    <w:rsid w:val="0081228A"/>
    <w:rsid w:val="00812695"/>
    <w:rsid w:val="008128CC"/>
    <w:rsid w:val="00812980"/>
    <w:rsid w:val="00812A42"/>
    <w:rsid w:val="00812A4F"/>
    <w:rsid w:val="00812C02"/>
    <w:rsid w:val="00812C0E"/>
    <w:rsid w:val="00812E0B"/>
    <w:rsid w:val="0081307C"/>
    <w:rsid w:val="0081347F"/>
    <w:rsid w:val="00813A3E"/>
    <w:rsid w:val="00813A93"/>
    <w:rsid w:val="00813AE3"/>
    <w:rsid w:val="00813DD6"/>
    <w:rsid w:val="00813DDB"/>
    <w:rsid w:val="00813E11"/>
    <w:rsid w:val="00813FBE"/>
    <w:rsid w:val="0081407B"/>
    <w:rsid w:val="00814234"/>
    <w:rsid w:val="00814482"/>
    <w:rsid w:val="00814558"/>
    <w:rsid w:val="008145AF"/>
    <w:rsid w:val="0081462A"/>
    <w:rsid w:val="00814694"/>
    <w:rsid w:val="008147DB"/>
    <w:rsid w:val="008147EB"/>
    <w:rsid w:val="008147F9"/>
    <w:rsid w:val="00814ADC"/>
    <w:rsid w:val="00814BC8"/>
    <w:rsid w:val="00814C84"/>
    <w:rsid w:val="00814F46"/>
    <w:rsid w:val="008151B5"/>
    <w:rsid w:val="00815283"/>
    <w:rsid w:val="0081528D"/>
    <w:rsid w:val="0081558F"/>
    <w:rsid w:val="0081586F"/>
    <w:rsid w:val="00815980"/>
    <w:rsid w:val="00815CC3"/>
    <w:rsid w:val="00815D60"/>
    <w:rsid w:val="00815DBA"/>
    <w:rsid w:val="00815E94"/>
    <w:rsid w:val="00815FF2"/>
    <w:rsid w:val="008160D9"/>
    <w:rsid w:val="008163E2"/>
    <w:rsid w:val="0081664C"/>
    <w:rsid w:val="00816751"/>
    <w:rsid w:val="00816A8B"/>
    <w:rsid w:val="00816C28"/>
    <w:rsid w:val="00816DA4"/>
    <w:rsid w:val="00816FC1"/>
    <w:rsid w:val="0081708B"/>
    <w:rsid w:val="008170F9"/>
    <w:rsid w:val="00817225"/>
    <w:rsid w:val="00817280"/>
    <w:rsid w:val="008173CA"/>
    <w:rsid w:val="00817781"/>
    <w:rsid w:val="00817B6C"/>
    <w:rsid w:val="00817D4B"/>
    <w:rsid w:val="00817F23"/>
    <w:rsid w:val="00817FE5"/>
    <w:rsid w:val="00820348"/>
    <w:rsid w:val="008204E1"/>
    <w:rsid w:val="0082056C"/>
    <w:rsid w:val="00820689"/>
    <w:rsid w:val="0082073C"/>
    <w:rsid w:val="00820780"/>
    <w:rsid w:val="0082083E"/>
    <w:rsid w:val="00820A2F"/>
    <w:rsid w:val="00820D85"/>
    <w:rsid w:val="008210EC"/>
    <w:rsid w:val="00821121"/>
    <w:rsid w:val="00821209"/>
    <w:rsid w:val="00821275"/>
    <w:rsid w:val="00821481"/>
    <w:rsid w:val="008214D6"/>
    <w:rsid w:val="0082154A"/>
    <w:rsid w:val="00821643"/>
    <w:rsid w:val="0082175A"/>
    <w:rsid w:val="00821956"/>
    <w:rsid w:val="00821BE3"/>
    <w:rsid w:val="00821E3E"/>
    <w:rsid w:val="00821E86"/>
    <w:rsid w:val="00821FA7"/>
    <w:rsid w:val="0082207B"/>
    <w:rsid w:val="00822223"/>
    <w:rsid w:val="0082224A"/>
    <w:rsid w:val="0082234D"/>
    <w:rsid w:val="0082283B"/>
    <w:rsid w:val="00822A50"/>
    <w:rsid w:val="00822B15"/>
    <w:rsid w:val="00822B8E"/>
    <w:rsid w:val="00822BF8"/>
    <w:rsid w:val="00822D86"/>
    <w:rsid w:val="00823031"/>
    <w:rsid w:val="008234FA"/>
    <w:rsid w:val="00823568"/>
    <w:rsid w:val="008235E1"/>
    <w:rsid w:val="00823738"/>
    <w:rsid w:val="00823797"/>
    <w:rsid w:val="008237FE"/>
    <w:rsid w:val="00823852"/>
    <w:rsid w:val="00823951"/>
    <w:rsid w:val="00823BE5"/>
    <w:rsid w:val="00823CA8"/>
    <w:rsid w:val="008244FF"/>
    <w:rsid w:val="0082450A"/>
    <w:rsid w:val="00824521"/>
    <w:rsid w:val="00824587"/>
    <w:rsid w:val="00824A0E"/>
    <w:rsid w:val="00824BE2"/>
    <w:rsid w:val="00824C4F"/>
    <w:rsid w:val="00824EF0"/>
    <w:rsid w:val="00824F5A"/>
    <w:rsid w:val="00824FAB"/>
    <w:rsid w:val="008250B9"/>
    <w:rsid w:val="00825332"/>
    <w:rsid w:val="00825391"/>
    <w:rsid w:val="008258BA"/>
    <w:rsid w:val="0082591A"/>
    <w:rsid w:val="00825987"/>
    <w:rsid w:val="008259D3"/>
    <w:rsid w:val="00825A86"/>
    <w:rsid w:val="00825BEF"/>
    <w:rsid w:val="00825C15"/>
    <w:rsid w:val="00825EDC"/>
    <w:rsid w:val="008262FA"/>
    <w:rsid w:val="00826379"/>
    <w:rsid w:val="0082665C"/>
    <w:rsid w:val="008269F4"/>
    <w:rsid w:val="00826AC8"/>
    <w:rsid w:val="00826BB5"/>
    <w:rsid w:val="00826C15"/>
    <w:rsid w:val="00827265"/>
    <w:rsid w:val="0082731B"/>
    <w:rsid w:val="0082739B"/>
    <w:rsid w:val="0082743F"/>
    <w:rsid w:val="00827454"/>
    <w:rsid w:val="00827504"/>
    <w:rsid w:val="008275DD"/>
    <w:rsid w:val="008278D0"/>
    <w:rsid w:val="00827BE5"/>
    <w:rsid w:val="00827C83"/>
    <w:rsid w:val="00827CE9"/>
    <w:rsid w:val="00830054"/>
    <w:rsid w:val="00830200"/>
    <w:rsid w:val="00830781"/>
    <w:rsid w:val="008307DD"/>
    <w:rsid w:val="00830849"/>
    <w:rsid w:val="0083086C"/>
    <w:rsid w:val="0083091E"/>
    <w:rsid w:val="00830C46"/>
    <w:rsid w:val="00830C9F"/>
    <w:rsid w:val="00830CB2"/>
    <w:rsid w:val="0083109C"/>
    <w:rsid w:val="008313E1"/>
    <w:rsid w:val="008313FB"/>
    <w:rsid w:val="00831808"/>
    <w:rsid w:val="008319C0"/>
    <w:rsid w:val="008319C3"/>
    <w:rsid w:val="00831C20"/>
    <w:rsid w:val="00831CBE"/>
    <w:rsid w:val="008320FE"/>
    <w:rsid w:val="00832129"/>
    <w:rsid w:val="008322BE"/>
    <w:rsid w:val="00832367"/>
    <w:rsid w:val="008326ED"/>
    <w:rsid w:val="008327A8"/>
    <w:rsid w:val="008327BB"/>
    <w:rsid w:val="00832895"/>
    <w:rsid w:val="00832BDB"/>
    <w:rsid w:val="00832BF9"/>
    <w:rsid w:val="00832C14"/>
    <w:rsid w:val="00832FFE"/>
    <w:rsid w:val="00833012"/>
    <w:rsid w:val="008330BB"/>
    <w:rsid w:val="008330E0"/>
    <w:rsid w:val="00833151"/>
    <w:rsid w:val="00833154"/>
    <w:rsid w:val="00833359"/>
    <w:rsid w:val="0083349F"/>
    <w:rsid w:val="008334E2"/>
    <w:rsid w:val="00833508"/>
    <w:rsid w:val="008335AB"/>
    <w:rsid w:val="008336D8"/>
    <w:rsid w:val="0083375E"/>
    <w:rsid w:val="0083384D"/>
    <w:rsid w:val="008338F4"/>
    <w:rsid w:val="00833BC4"/>
    <w:rsid w:val="00833C06"/>
    <w:rsid w:val="00833C3E"/>
    <w:rsid w:val="00834196"/>
    <w:rsid w:val="008341DF"/>
    <w:rsid w:val="00834736"/>
    <w:rsid w:val="00834821"/>
    <w:rsid w:val="00834A51"/>
    <w:rsid w:val="00834AD5"/>
    <w:rsid w:val="00834C5B"/>
    <w:rsid w:val="00834CC0"/>
    <w:rsid w:val="00834E53"/>
    <w:rsid w:val="00834F5A"/>
    <w:rsid w:val="00835049"/>
    <w:rsid w:val="008351B0"/>
    <w:rsid w:val="008352F2"/>
    <w:rsid w:val="0083540D"/>
    <w:rsid w:val="00835482"/>
    <w:rsid w:val="008354AA"/>
    <w:rsid w:val="008354F0"/>
    <w:rsid w:val="00835620"/>
    <w:rsid w:val="00835A1C"/>
    <w:rsid w:val="00835B0F"/>
    <w:rsid w:val="00835C01"/>
    <w:rsid w:val="00835C78"/>
    <w:rsid w:val="00835C83"/>
    <w:rsid w:val="00835CDE"/>
    <w:rsid w:val="00835E29"/>
    <w:rsid w:val="00835E97"/>
    <w:rsid w:val="00835F49"/>
    <w:rsid w:val="0083679A"/>
    <w:rsid w:val="00836993"/>
    <w:rsid w:val="00836B47"/>
    <w:rsid w:val="00836FDF"/>
    <w:rsid w:val="00837066"/>
    <w:rsid w:val="008370C9"/>
    <w:rsid w:val="008375A5"/>
    <w:rsid w:val="008377F4"/>
    <w:rsid w:val="00837824"/>
    <w:rsid w:val="00837884"/>
    <w:rsid w:val="00837938"/>
    <w:rsid w:val="00837A5A"/>
    <w:rsid w:val="00837CB6"/>
    <w:rsid w:val="00837F15"/>
    <w:rsid w:val="00837F86"/>
    <w:rsid w:val="00840429"/>
    <w:rsid w:val="00840618"/>
    <w:rsid w:val="008406C1"/>
    <w:rsid w:val="008407EE"/>
    <w:rsid w:val="00840905"/>
    <w:rsid w:val="00840E79"/>
    <w:rsid w:val="00840F14"/>
    <w:rsid w:val="00841001"/>
    <w:rsid w:val="00841044"/>
    <w:rsid w:val="008410D4"/>
    <w:rsid w:val="0084114D"/>
    <w:rsid w:val="00841510"/>
    <w:rsid w:val="0084168F"/>
    <w:rsid w:val="008416D3"/>
    <w:rsid w:val="00841833"/>
    <w:rsid w:val="008418BA"/>
    <w:rsid w:val="008418ED"/>
    <w:rsid w:val="00841AC7"/>
    <w:rsid w:val="00841BBB"/>
    <w:rsid w:val="00841DA7"/>
    <w:rsid w:val="00841E29"/>
    <w:rsid w:val="00841FE0"/>
    <w:rsid w:val="008423D0"/>
    <w:rsid w:val="0084282D"/>
    <w:rsid w:val="008428E9"/>
    <w:rsid w:val="00842965"/>
    <w:rsid w:val="008429B8"/>
    <w:rsid w:val="00842C81"/>
    <w:rsid w:val="00842DD5"/>
    <w:rsid w:val="00842FF9"/>
    <w:rsid w:val="00843071"/>
    <w:rsid w:val="008431DA"/>
    <w:rsid w:val="00843236"/>
    <w:rsid w:val="0084341D"/>
    <w:rsid w:val="008435A6"/>
    <w:rsid w:val="00843776"/>
    <w:rsid w:val="0084388A"/>
    <w:rsid w:val="0084396C"/>
    <w:rsid w:val="00843C0B"/>
    <w:rsid w:val="00843C50"/>
    <w:rsid w:val="008440F1"/>
    <w:rsid w:val="0084419F"/>
    <w:rsid w:val="008441CD"/>
    <w:rsid w:val="008443B7"/>
    <w:rsid w:val="0084443F"/>
    <w:rsid w:val="00844662"/>
    <w:rsid w:val="008447D9"/>
    <w:rsid w:val="00844951"/>
    <w:rsid w:val="00844A11"/>
    <w:rsid w:val="00844E54"/>
    <w:rsid w:val="00844E5E"/>
    <w:rsid w:val="00845317"/>
    <w:rsid w:val="0084536F"/>
    <w:rsid w:val="00845558"/>
    <w:rsid w:val="0084561E"/>
    <w:rsid w:val="00845AC5"/>
    <w:rsid w:val="00845AE7"/>
    <w:rsid w:val="00845B62"/>
    <w:rsid w:val="00845F2B"/>
    <w:rsid w:val="00845F64"/>
    <w:rsid w:val="00846102"/>
    <w:rsid w:val="00846176"/>
    <w:rsid w:val="008461AA"/>
    <w:rsid w:val="00846529"/>
    <w:rsid w:val="0084667F"/>
    <w:rsid w:val="00846734"/>
    <w:rsid w:val="0084678B"/>
    <w:rsid w:val="00846B99"/>
    <w:rsid w:val="00846C65"/>
    <w:rsid w:val="00846CFD"/>
    <w:rsid w:val="00846D75"/>
    <w:rsid w:val="00846E28"/>
    <w:rsid w:val="00846F04"/>
    <w:rsid w:val="00846F4A"/>
    <w:rsid w:val="00846FA8"/>
    <w:rsid w:val="008470DD"/>
    <w:rsid w:val="00847381"/>
    <w:rsid w:val="008473C8"/>
    <w:rsid w:val="008473FE"/>
    <w:rsid w:val="0084759D"/>
    <w:rsid w:val="00847CFE"/>
    <w:rsid w:val="00847D18"/>
    <w:rsid w:val="00847D7B"/>
    <w:rsid w:val="00847FDE"/>
    <w:rsid w:val="0085002F"/>
    <w:rsid w:val="0085044F"/>
    <w:rsid w:val="008504B1"/>
    <w:rsid w:val="0085069B"/>
    <w:rsid w:val="00850764"/>
    <w:rsid w:val="008508E5"/>
    <w:rsid w:val="008509C7"/>
    <w:rsid w:val="00850A21"/>
    <w:rsid w:val="00850B93"/>
    <w:rsid w:val="00850BA0"/>
    <w:rsid w:val="00850C31"/>
    <w:rsid w:val="00851015"/>
    <w:rsid w:val="0085124C"/>
    <w:rsid w:val="008512D3"/>
    <w:rsid w:val="008512E3"/>
    <w:rsid w:val="00851325"/>
    <w:rsid w:val="0085151E"/>
    <w:rsid w:val="008516E8"/>
    <w:rsid w:val="00851F76"/>
    <w:rsid w:val="00852092"/>
    <w:rsid w:val="008522F3"/>
    <w:rsid w:val="0085231E"/>
    <w:rsid w:val="008524DF"/>
    <w:rsid w:val="008526DE"/>
    <w:rsid w:val="00852A0A"/>
    <w:rsid w:val="00852BAE"/>
    <w:rsid w:val="008531CC"/>
    <w:rsid w:val="008531FF"/>
    <w:rsid w:val="00853219"/>
    <w:rsid w:val="008532C9"/>
    <w:rsid w:val="0085338C"/>
    <w:rsid w:val="00853474"/>
    <w:rsid w:val="00853493"/>
    <w:rsid w:val="0085366F"/>
    <w:rsid w:val="00853672"/>
    <w:rsid w:val="0085393F"/>
    <w:rsid w:val="0085395F"/>
    <w:rsid w:val="008539D7"/>
    <w:rsid w:val="00853A3F"/>
    <w:rsid w:val="00853BA5"/>
    <w:rsid w:val="00853F98"/>
    <w:rsid w:val="0085400E"/>
    <w:rsid w:val="008542A2"/>
    <w:rsid w:val="008544F5"/>
    <w:rsid w:val="00854A99"/>
    <w:rsid w:val="00854C75"/>
    <w:rsid w:val="00854F94"/>
    <w:rsid w:val="008552F8"/>
    <w:rsid w:val="0085545B"/>
    <w:rsid w:val="008554F9"/>
    <w:rsid w:val="008556F8"/>
    <w:rsid w:val="008558F9"/>
    <w:rsid w:val="0085625B"/>
    <w:rsid w:val="00856290"/>
    <w:rsid w:val="008562D4"/>
    <w:rsid w:val="008563C8"/>
    <w:rsid w:val="008563DD"/>
    <w:rsid w:val="008565A6"/>
    <w:rsid w:val="0085663F"/>
    <w:rsid w:val="00856734"/>
    <w:rsid w:val="008569B9"/>
    <w:rsid w:val="00856BA8"/>
    <w:rsid w:val="00856D63"/>
    <w:rsid w:val="00856DB0"/>
    <w:rsid w:val="00856FDB"/>
    <w:rsid w:val="00856FEE"/>
    <w:rsid w:val="008570A7"/>
    <w:rsid w:val="00857313"/>
    <w:rsid w:val="00857424"/>
    <w:rsid w:val="008574CD"/>
    <w:rsid w:val="00857573"/>
    <w:rsid w:val="00857AA7"/>
    <w:rsid w:val="00857AB5"/>
    <w:rsid w:val="00857BF2"/>
    <w:rsid w:val="00857E30"/>
    <w:rsid w:val="00857F96"/>
    <w:rsid w:val="0086017E"/>
    <w:rsid w:val="0086027E"/>
    <w:rsid w:val="0086029F"/>
    <w:rsid w:val="00860462"/>
    <w:rsid w:val="0086055D"/>
    <w:rsid w:val="008606B4"/>
    <w:rsid w:val="00860A9D"/>
    <w:rsid w:val="00860D63"/>
    <w:rsid w:val="00860DDE"/>
    <w:rsid w:val="00860E35"/>
    <w:rsid w:val="00860E81"/>
    <w:rsid w:val="00860FD5"/>
    <w:rsid w:val="008610AD"/>
    <w:rsid w:val="00861222"/>
    <w:rsid w:val="00861452"/>
    <w:rsid w:val="00861675"/>
    <w:rsid w:val="008618A5"/>
    <w:rsid w:val="00861A6D"/>
    <w:rsid w:val="00861C2F"/>
    <w:rsid w:val="00861DF6"/>
    <w:rsid w:val="00861E6B"/>
    <w:rsid w:val="00861F71"/>
    <w:rsid w:val="008620A5"/>
    <w:rsid w:val="00862317"/>
    <w:rsid w:val="00862374"/>
    <w:rsid w:val="008625C1"/>
    <w:rsid w:val="008625CB"/>
    <w:rsid w:val="008626C8"/>
    <w:rsid w:val="008628E4"/>
    <w:rsid w:val="0086291F"/>
    <w:rsid w:val="00862981"/>
    <w:rsid w:val="00862C17"/>
    <w:rsid w:val="00862DAF"/>
    <w:rsid w:val="00862F37"/>
    <w:rsid w:val="00863030"/>
    <w:rsid w:val="008630E7"/>
    <w:rsid w:val="008631BD"/>
    <w:rsid w:val="00863699"/>
    <w:rsid w:val="0086376C"/>
    <w:rsid w:val="00863A2C"/>
    <w:rsid w:val="00863B7E"/>
    <w:rsid w:val="00863C05"/>
    <w:rsid w:val="00863C82"/>
    <w:rsid w:val="00863E34"/>
    <w:rsid w:val="00863EAB"/>
    <w:rsid w:val="0086400B"/>
    <w:rsid w:val="00864164"/>
    <w:rsid w:val="008644EB"/>
    <w:rsid w:val="00864510"/>
    <w:rsid w:val="0086464D"/>
    <w:rsid w:val="00864791"/>
    <w:rsid w:val="008647A7"/>
    <w:rsid w:val="0086496A"/>
    <w:rsid w:val="008649C2"/>
    <w:rsid w:val="00864AA4"/>
    <w:rsid w:val="00864C69"/>
    <w:rsid w:val="00864E57"/>
    <w:rsid w:val="00864FB6"/>
    <w:rsid w:val="0086506B"/>
    <w:rsid w:val="0086535C"/>
    <w:rsid w:val="008653AD"/>
    <w:rsid w:val="0086564E"/>
    <w:rsid w:val="008657BA"/>
    <w:rsid w:val="00865C42"/>
    <w:rsid w:val="00865D00"/>
    <w:rsid w:val="00865F16"/>
    <w:rsid w:val="00866150"/>
    <w:rsid w:val="00866243"/>
    <w:rsid w:val="00866293"/>
    <w:rsid w:val="00866302"/>
    <w:rsid w:val="00866759"/>
    <w:rsid w:val="00866767"/>
    <w:rsid w:val="0086676C"/>
    <w:rsid w:val="008668B7"/>
    <w:rsid w:val="00866A42"/>
    <w:rsid w:val="00866C14"/>
    <w:rsid w:val="00866C79"/>
    <w:rsid w:val="00866D38"/>
    <w:rsid w:val="00866ECF"/>
    <w:rsid w:val="008672CC"/>
    <w:rsid w:val="00867391"/>
    <w:rsid w:val="00867401"/>
    <w:rsid w:val="00867536"/>
    <w:rsid w:val="0086764B"/>
    <w:rsid w:val="0086771A"/>
    <w:rsid w:val="008677EF"/>
    <w:rsid w:val="008678BA"/>
    <w:rsid w:val="00867ABE"/>
    <w:rsid w:val="00867AE9"/>
    <w:rsid w:val="00867BCC"/>
    <w:rsid w:val="00867ED1"/>
    <w:rsid w:val="0087025F"/>
    <w:rsid w:val="00870272"/>
    <w:rsid w:val="00870421"/>
    <w:rsid w:val="008704B1"/>
    <w:rsid w:val="0087053C"/>
    <w:rsid w:val="008705BA"/>
    <w:rsid w:val="00870736"/>
    <w:rsid w:val="00870851"/>
    <w:rsid w:val="00870CAF"/>
    <w:rsid w:val="00870CF1"/>
    <w:rsid w:val="00870DAB"/>
    <w:rsid w:val="00870DB3"/>
    <w:rsid w:val="008710AD"/>
    <w:rsid w:val="0087117E"/>
    <w:rsid w:val="00871273"/>
    <w:rsid w:val="0087141B"/>
    <w:rsid w:val="00871525"/>
    <w:rsid w:val="00871565"/>
    <w:rsid w:val="00871655"/>
    <w:rsid w:val="008717BC"/>
    <w:rsid w:val="008722B4"/>
    <w:rsid w:val="00872975"/>
    <w:rsid w:val="008729B2"/>
    <w:rsid w:val="008729F6"/>
    <w:rsid w:val="00872CA3"/>
    <w:rsid w:val="00872CED"/>
    <w:rsid w:val="00872F22"/>
    <w:rsid w:val="00872FFE"/>
    <w:rsid w:val="00873354"/>
    <w:rsid w:val="00873376"/>
    <w:rsid w:val="0087365F"/>
    <w:rsid w:val="008737E8"/>
    <w:rsid w:val="00873810"/>
    <w:rsid w:val="00873878"/>
    <w:rsid w:val="00873C42"/>
    <w:rsid w:val="00873C66"/>
    <w:rsid w:val="00873F0E"/>
    <w:rsid w:val="0087437D"/>
    <w:rsid w:val="0087437E"/>
    <w:rsid w:val="008744BF"/>
    <w:rsid w:val="00874568"/>
    <w:rsid w:val="00874569"/>
    <w:rsid w:val="008745BA"/>
    <w:rsid w:val="00874622"/>
    <w:rsid w:val="008747B3"/>
    <w:rsid w:val="00874A43"/>
    <w:rsid w:val="00874C3B"/>
    <w:rsid w:val="00874D10"/>
    <w:rsid w:val="00874F54"/>
    <w:rsid w:val="008751B2"/>
    <w:rsid w:val="00875232"/>
    <w:rsid w:val="008752BF"/>
    <w:rsid w:val="008753F9"/>
    <w:rsid w:val="008753FC"/>
    <w:rsid w:val="008754EA"/>
    <w:rsid w:val="008755CF"/>
    <w:rsid w:val="008759C1"/>
    <w:rsid w:val="00875A95"/>
    <w:rsid w:val="00875B5F"/>
    <w:rsid w:val="00875C2E"/>
    <w:rsid w:val="00875E03"/>
    <w:rsid w:val="00875E06"/>
    <w:rsid w:val="00876016"/>
    <w:rsid w:val="0087624D"/>
    <w:rsid w:val="008762FD"/>
    <w:rsid w:val="0087676D"/>
    <w:rsid w:val="00876917"/>
    <w:rsid w:val="00876985"/>
    <w:rsid w:val="00876B0D"/>
    <w:rsid w:val="00876C94"/>
    <w:rsid w:val="00876D3A"/>
    <w:rsid w:val="00876D80"/>
    <w:rsid w:val="00876DE7"/>
    <w:rsid w:val="00876EFB"/>
    <w:rsid w:val="0087700B"/>
    <w:rsid w:val="00877141"/>
    <w:rsid w:val="00877974"/>
    <w:rsid w:val="0087799F"/>
    <w:rsid w:val="00877B00"/>
    <w:rsid w:val="00877C43"/>
    <w:rsid w:val="00877D9C"/>
    <w:rsid w:val="00877F20"/>
    <w:rsid w:val="00880380"/>
    <w:rsid w:val="00880624"/>
    <w:rsid w:val="0088074C"/>
    <w:rsid w:val="00880BBA"/>
    <w:rsid w:val="00880BF9"/>
    <w:rsid w:val="00880CA5"/>
    <w:rsid w:val="00880DE8"/>
    <w:rsid w:val="00880E7A"/>
    <w:rsid w:val="008812B3"/>
    <w:rsid w:val="0088145C"/>
    <w:rsid w:val="00881760"/>
    <w:rsid w:val="00881BD4"/>
    <w:rsid w:val="00881C37"/>
    <w:rsid w:val="00881C73"/>
    <w:rsid w:val="00881DE4"/>
    <w:rsid w:val="00881E5B"/>
    <w:rsid w:val="00881F52"/>
    <w:rsid w:val="00881FED"/>
    <w:rsid w:val="00882017"/>
    <w:rsid w:val="0088206F"/>
    <w:rsid w:val="0088215A"/>
    <w:rsid w:val="0088223A"/>
    <w:rsid w:val="008822F4"/>
    <w:rsid w:val="008824CF"/>
    <w:rsid w:val="00882784"/>
    <w:rsid w:val="0088286E"/>
    <w:rsid w:val="00882DBD"/>
    <w:rsid w:val="00882E97"/>
    <w:rsid w:val="00882F13"/>
    <w:rsid w:val="0088301C"/>
    <w:rsid w:val="00883158"/>
    <w:rsid w:val="008831AB"/>
    <w:rsid w:val="0088325A"/>
    <w:rsid w:val="008833FF"/>
    <w:rsid w:val="00883421"/>
    <w:rsid w:val="00883704"/>
    <w:rsid w:val="00883709"/>
    <w:rsid w:val="00883767"/>
    <w:rsid w:val="00883806"/>
    <w:rsid w:val="008838DD"/>
    <w:rsid w:val="00883D46"/>
    <w:rsid w:val="008846D1"/>
    <w:rsid w:val="00884985"/>
    <w:rsid w:val="008849C9"/>
    <w:rsid w:val="00884BC2"/>
    <w:rsid w:val="00884F80"/>
    <w:rsid w:val="00884FB0"/>
    <w:rsid w:val="0088508A"/>
    <w:rsid w:val="008851BC"/>
    <w:rsid w:val="008853A2"/>
    <w:rsid w:val="008853BE"/>
    <w:rsid w:val="00885400"/>
    <w:rsid w:val="008854C2"/>
    <w:rsid w:val="008855A6"/>
    <w:rsid w:val="0088571B"/>
    <w:rsid w:val="0088579E"/>
    <w:rsid w:val="00885865"/>
    <w:rsid w:val="008858B3"/>
    <w:rsid w:val="00885E55"/>
    <w:rsid w:val="00885F17"/>
    <w:rsid w:val="00886183"/>
    <w:rsid w:val="00886246"/>
    <w:rsid w:val="008864BC"/>
    <w:rsid w:val="00886569"/>
    <w:rsid w:val="008865D1"/>
    <w:rsid w:val="008865FD"/>
    <w:rsid w:val="008867E0"/>
    <w:rsid w:val="008869F2"/>
    <w:rsid w:val="00886C42"/>
    <w:rsid w:val="00887016"/>
    <w:rsid w:val="00887476"/>
    <w:rsid w:val="00887616"/>
    <w:rsid w:val="008877D2"/>
    <w:rsid w:val="00887923"/>
    <w:rsid w:val="0088798C"/>
    <w:rsid w:val="008879B7"/>
    <w:rsid w:val="00887C27"/>
    <w:rsid w:val="00887C62"/>
    <w:rsid w:val="00887DAC"/>
    <w:rsid w:val="00887EF0"/>
    <w:rsid w:val="008900C2"/>
    <w:rsid w:val="00890236"/>
    <w:rsid w:val="00890343"/>
    <w:rsid w:val="00890597"/>
    <w:rsid w:val="008906E4"/>
    <w:rsid w:val="0089078F"/>
    <w:rsid w:val="008908ED"/>
    <w:rsid w:val="00890A0C"/>
    <w:rsid w:val="00890A2F"/>
    <w:rsid w:val="00890BA4"/>
    <w:rsid w:val="00890D1D"/>
    <w:rsid w:val="00890D57"/>
    <w:rsid w:val="00891025"/>
    <w:rsid w:val="00891376"/>
    <w:rsid w:val="008913F8"/>
    <w:rsid w:val="0089142B"/>
    <w:rsid w:val="00891497"/>
    <w:rsid w:val="008917EA"/>
    <w:rsid w:val="00891883"/>
    <w:rsid w:val="008919BB"/>
    <w:rsid w:val="00891DAA"/>
    <w:rsid w:val="00891DCA"/>
    <w:rsid w:val="00891E4B"/>
    <w:rsid w:val="00891E9F"/>
    <w:rsid w:val="00891EF4"/>
    <w:rsid w:val="008922E6"/>
    <w:rsid w:val="008925CB"/>
    <w:rsid w:val="008927D3"/>
    <w:rsid w:val="00892AFA"/>
    <w:rsid w:val="00892D1A"/>
    <w:rsid w:val="008930F9"/>
    <w:rsid w:val="008932EB"/>
    <w:rsid w:val="0089332C"/>
    <w:rsid w:val="00893475"/>
    <w:rsid w:val="0089347C"/>
    <w:rsid w:val="00893558"/>
    <w:rsid w:val="00893623"/>
    <w:rsid w:val="0089367A"/>
    <w:rsid w:val="00893711"/>
    <w:rsid w:val="0089375C"/>
    <w:rsid w:val="008937ED"/>
    <w:rsid w:val="00893817"/>
    <w:rsid w:val="0089381B"/>
    <w:rsid w:val="00893850"/>
    <w:rsid w:val="0089388D"/>
    <w:rsid w:val="00893A01"/>
    <w:rsid w:val="00893B4E"/>
    <w:rsid w:val="00893EDB"/>
    <w:rsid w:val="00893F8A"/>
    <w:rsid w:val="00893FB1"/>
    <w:rsid w:val="008945DB"/>
    <w:rsid w:val="008946A3"/>
    <w:rsid w:val="008947C3"/>
    <w:rsid w:val="008947E6"/>
    <w:rsid w:val="0089488C"/>
    <w:rsid w:val="0089491B"/>
    <w:rsid w:val="00894CD6"/>
    <w:rsid w:val="00894D30"/>
    <w:rsid w:val="00894D6E"/>
    <w:rsid w:val="00895086"/>
    <w:rsid w:val="0089517C"/>
    <w:rsid w:val="008953A8"/>
    <w:rsid w:val="00895C61"/>
    <w:rsid w:val="00895D5E"/>
    <w:rsid w:val="00895DE7"/>
    <w:rsid w:val="008960BA"/>
    <w:rsid w:val="0089614A"/>
    <w:rsid w:val="008961D5"/>
    <w:rsid w:val="0089631E"/>
    <w:rsid w:val="00896623"/>
    <w:rsid w:val="00896763"/>
    <w:rsid w:val="00896779"/>
    <w:rsid w:val="008967B5"/>
    <w:rsid w:val="00896822"/>
    <w:rsid w:val="0089698D"/>
    <w:rsid w:val="008969BD"/>
    <w:rsid w:val="00896AA7"/>
    <w:rsid w:val="00896B27"/>
    <w:rsid w:val="00896C62"/>
    <w:rsid w:val="00896CA8"/>
    <w:rsid w:val="00896D55"/>
    <w:rsid w:val="00897278"/>
    <w:rsid w:val="008974D3"/>
    <w:rsid w:val="00897652"/>
    <w:rsid w:val="00897673"/>
    <w:rsid w:val="00897692"/>
    <w:rsid w:val="0089779E"/>
    <w:rsid w:val="0089783F"/>
    <w:rsid w:val="00897871"/>
    <w:rsid w:val="00897AB6"/>
    <w:rsid w:val="00897B9F"/>
    <w:rsid w:val="00897C63"/>
    <w:rsid w:val="00897D2F"/>
    <w:rsid w:val="00897FBA"/>
    <w:rsid w:val="008A00DA"/>
    <w:rsid w:val="008A0118"/>
    <w:rsid w:val="008A0165"/>
    <w:rsid w:val="008A0249"/>
    <w:rsid w:val="008A029F"/>
    <w:rsid w:val="008A0B0E"/>
    <w:rsid w:val="008A0B57"/>
    <w:rsid w:val="008A0BBF"/>
    <w:rsid w:val="008A0CA5"/>
    <w:rsid w:val="008A0D55"/>
    <w:rsid w:val="008A0E76"/>
    <w:rsid w:val="008A0F0E"/>
    <w:rsid w:val="008A1076"/>
    <w:rsid w:val="008A147A"/>
    <w:rsid w:val="008A16D0"/>
    <w:rsid w:val="008A1A20"/>
    <w:rsid w:val="008A1D2D"/>
    <w:rsid w:val="008A1D74"/>
    <w:rsid w:val="008A1E72"/>
    <w:rsid w:val="008A1E77"/>
    <w:rsid w:val="008A1EAC"/>
    <w:rsid w:val="008A2053"/>
    <w:rsid w:val="008A24A3"/>
    <w:rsid w:val="008A2505"/>
    <w:rsid w:val="008A275C"/>
    <w:rsid w:val="008A2BE0"/>
    <w:rsid w:val="008A2D06"/>
    <w:rsid w:val="008A2D36"/>
    <w:rsid w:val="008A2F40"/>
    <w:rsid w:val="008A2F95"/>
    <w:rsid w:val="008A2FE6"/>
    <w:rsid w:val="008A30FE"/>
    <w:rsid w:val="008A3757"/>
    <w:rsid w:val="008A37BE"/>
    <w:rsid w:val="008A3924"/>
    <w:rsid w:val="008A3987"/>
    <w:rsid w:val="008A39CA"/>
    <w:rsid w:val="008A3B06"/>
    <w:rsid w:val="008A3EFF"/>
    <w:rsid w:val="008A3F86"/>
    <w:rsid w:val="008A4050"/>
    <w:rsid w:val="008A407B"/>
    <w:rsid w:val="008A4324"/>
    <w:rsid w:val="008A4643"/>
    <w:rsid w:val="008A4781"/>
    <w:rsid w:val="008A495A"/>
    <w:rsid w:val="008A4B2B"/>
    <w:rsid w:val="008A4E95"/>
    <w:rsid w:val="008A5074"/>
    <w:rsid w:val="008A5089"/>
    <w:rsid w:val="008A51B8"/>
    <w:rsid w:val="008A534F"/>
    <w:rsid w:val="008A542C"/>
    <w:rsid w:val="008A5726"/>
    <w:rsid w:val="008A5860"/>
    <w:rsid w:val="008A588B"/>
    <w:rsid w:val="008A5A09"/>
    <w:rsid w:val="008A5B6A"/>
    <w:rsid w:val="008A5BEA"/>
    <w:rsid w:val="008A5C63"/>
    <w:rsid w:val="008A5FF9"/>
    <w:rsid w:val="008A601D"/>
    <w:rsid w:val="008A60E4"/>
    <w:rsid w:val="008A6431"/>
    <w:rsid w:val="008A6442"/>
    <w:rsid w:val="008A6676"/>
    <w:rsid w:val="008A6745"/>
    <w:rsid w:val="008A6B17"/>
    <w:rsid w:val="008A6EB0"/>
    <w:rsid w:val="008A70FC"/>
    <w:rsid w:val="008A719B"/>
    <w:rsid w:val="008A74C9"/>
    <w:rsid w:val="008A7515"/>
    <w:rsid w:val="008A788B"/>
    <w:rsid w:val="008A79FD"/>
    <w:rsid w:val="008A7E2E"/>
    <w:rsid w:val="008B021D"/>
    <w:rsid w:val="008B0399"/>
    <w:rsid w:val="008B04A6"/>
    <w:rsid w:val="008B05A7"/>
    <w:rsid w:val="008B07C1"/>
    <w:rsid w:val="008B0C59"/>
    <w:rsid w:val="008B0E6A"/>
    <w:rsid w:val="008B1456"/>
    <w:rsid w:val="008B166B"/>
    <w:rsid w:val="008B178C"/>
    <w:rsid w:val="008B196F"/>
    <w:rsid w:val="008B1A32"/>
    <w:rsid w:val="008B1AB3"/>
    <w:rsid w:val="008B1B73"/>
    <w:rsid w:val="008B1BBB"/>
    <w:rsid w:val="008B1F32"/>
    <w:rsid w:val="008B1F4B"/>
    <w:rsid w:val="008B1FC9"/>
    <w:rsid w:val="008B2225"/>
    <w:rsid w:val="008B2428"/>
    <w:rsid w:val="008B24F0"/>
    <w:rsid w:val="008B272B"/>
    <w:rsid w:val="008B2B1B"/>
    <w:rsid w:val="008B2D0E"/>
    <w:rsid w:val="008B2D4A"/>
    <w:rsid w:val="008B2DC0"/>
    <w:rsid w:val="008B2F70"/>
    <w:rsid w:val="008B2FD6"/>
    <w:rsid w:val="008B2FF6"/>
    <w:rsid w:val="008B301E"/>
    <w:rsid w:val="008B3112"/>
    <w:rsid w:val="008B3211"/>
    <w:rsid w:val="008B3CAE"/>
    <w:rsid w:val="008B3E55"/>
    <w:rsid w:val="008B41F9"/>
    <w:rsid w:val="008B426D"/>
    <w:rsid w:val="008B439B"/>
    <w:rsid w:val="008B4975"/>
    <w:rsid w:val="008B4BF2"/>
    <w:rsid w:val="008B4D3C"/>
    <w:rsid w:val="008B4D5D"/>
    <w:rsid w:val="008B51E4"/>
    <w:rsid w:val="008B547C"/>
    <w:rsid w:val="008B563D"/>
    <w:rsid w:val="008B57A5"/>
    <w:rsid w:val="008B59DF"/>
    <w:rsid w:val="008B5BAB"/>
    <w:rsid w:val="008B5C43"/>
    <w:rsid w:val="008B5F97"/>
    <w:rsid w:val="008B5FB4"/>
    <w:rsid w:val="008B6369"/>
    <w:rsid w:val="008B658C"/>
    <w:rsid w:val="008B6892"/>
    <w:rsid w:val="008B6980"/>
    <w:rsid w:val="008B6E72"/>
    <w:rsid w:val="008B70AD"/>
    <w:rsid w:val="008B7501"/>
    <w:rsid w:val="008B759E"/>
    <w:rsid w:val="008B7779"/>
    <w:rsid w:val="008B779F"/>
    <w:rsid w:val="008B791C"/>
    <w:rsid w:val="008B79D3"/>
    <w:rsid w:val="008B7ACF"/>
    <w:rsid w:val="008B7CBD"/>
    <w:rsid w:val="008B7E88"/>
    <w:rsid w:val="008B7EFA"/>
    <w:rsid w:val="008C00EE"/>
    <w:rsid w:val="008C00F8"/>
    <w:rsid w:val="008C0197"/>
    <w:rsid w:val="008C01DF"/>
    <w:rsid w:val="008C0417"/>
    <w:rsid w:val="008C061C"/>
    <w:rsid w:val="008C06E8"/>
    <w:rsid w:val="008C06EF"/>
    <w:rsid w:val="008C07AA"/>
    <w:rsid w:val="008C08C8"/>
    <w:rsid w:val="008C09FC"/>
    <w:rsid w:val="008C0AD8"/>
    <w:rsid w:val="008C0B1F"/>
    <w:rsid w:val="008C0BF5"/>
    <w:rsid w:val="008C0C0F"/>
    <w:rsid w:val="008C0DE4"/>
    <w:rsid w:val="008C0EA1"/>
    <w:rsid w:val="008C0EA9"/>
    <w:rsid w:val="008C0EDA"/>
    <w:rsid w:val="008C106D"/>
    <w:rsid w:val="008C11D8"/>
    <w:rsid w:val="008C14A4"/>
    <w:rsid w:val="008C1B45"/>
    <w:rsid w:val="008C1B7B"/>
    <w:rsid w:val="008C1F0B"/>
    <w:rsid w:val="008C1F3A"/>
    <w:rsid w:val="008C1F77"/>
    <w:rsid w:val="008C23BB"/>
    <w:rsid w:val="008C243C"/>
    <w:rsid w:val="008C24AF"/>
    <w:rsid w:val="008C24B3"/>
    <w:rsid w:val="008C2716"/>
    <w:rsid w:val="008C2A03"/>
    <w:rsid w:val="008C2B3E"/>
    <w:rsid w:val="008C3147"/>
    <w:rsid w:val="008C3385"/>
    <w:rsid w:val="008C3429"/>
    <w:rsid w:val="008C36BA"/>
    <w:rsid w:val="008C381A"/>
    <w:rsid w:val="008C38B3"/>
    <w:rsid w:val="008C3988"/>
    <w:rsid w:val="008C3EBA"/>
    <w:rsid w:val="008C4093"/>
    <w:rsid w:val="008C40BC"/>
    <w:rsid w:val="008C4130"/>
    <w:rsid w:val="008C427E"/>
    <w:rsid w:val="008C42EB"/>
    <w:rsid w:val="008C42F1"/>
    <w:rsid w:val="008C440C"/>
    <w:rsid w:val="008C48E4"/>
    <w:rsid w:val="008C4A52"/>
    <w:rsid w:val="008C5A54"/>
    <w:rsid w:val="008C5B34"/>
    <w:rsid w:val="008C5DBD"/>
    <w:rsid w:val="008C60AD"/>
    <w:rsid w:val="008C626A"/>
    <w:rsid w:val="008C643A"/>
    <w:rsid w:val="008C65A7"/>
    <w:rsid w:val="008C6908"/>
    <w:rsid w:val="008C694C"/>
    <w:rsid w:val="008C699D"/>
    <w:rsid w:val="008C6A33"/>
    <w:rsid w:val="008C6D36"/>
    <w:rsid w:val="008C6FE0"/>
    <w:rsid w:val="008C705A"/>
    <w:rsid w:val="008C7255"/>
    <w:rsid w:val="008C73B4"/>
    <w:rsid w:val="008C74C7"/>
    <w:rsid w:val="008C74E9"/>
    <w:rsid w:val="008C74EC"/>
    <w:rsid w:val="008C761B"/>
    <w:rsid w:val="008C763B"/>
    <w:rsid w:val="008C76B4"/>
    <w:rsid w:val="008C7911"/>
    <w:rsid w:val="008C7E2B"/>
    <w:rsid w:val="008C7ECC"/>
    <w:rsid w:val="008D006E"/>
    <w:rsid w:val="008D00F9"/>
    <w:rsid w:val="008D018F"/>
    <w:rsid w:val="008D0333"/>
    <w:rsid w:val="008D03F2"/>
    <w:rsid w:val="008D04F7"/>
    <w:rsid w:val="008D0720"/>
    <w:rsid w:val="008D0903"/>
    <w:rsid w:val="008D0E6E"/>
    <w:rsid w:val="008D0E81"/>
    <w:rsid w:val="008D0E95"/>
    <w:rsid w:val="008D1127"/>
    <w:rsid w:val="008D12F1"/>
    <w:rsid w:val="008D1407"/>
    <w:rsid w:val="008D1699"/>
    <w:rsid w:val="008D1989"/>
    <w:rsid w:val="008D19F3"/>
    <w:rsid w:val="008D1BAA"/>
    <w:rsid w:val="008D1D29"/>
    <w:rsid w:val="008D1D9C"/>
    <w:rsid w:val="008D1DC3"/>
    <w:rsid w:val="008D1DC6"/>
    <w:rsid w:val="008D1F11"/>
    <w:rsid w:val="008D1F5B"/>
    <w:rsid w:val="008D1F88"/>
    <w:rsid w:val="008D1FE1"/>
    <w:rsid w:val="008D2202"/>
    <w:rsid w:val="008D26B9"/>
    <w:rsid w:val="008D2725"/>
    <w:rsid w:val="008D28FB"/>
    <w:rsid w:val="008D2A20"/>
    <w:rsid w:val="008D2A80"/>
    <w:rsid w:val="008D2BD3"/>
    <w:rsid w:val="008D2C8D"/>
    <w:rsid w:val="008D2DE3"/>
    <w:rsid w:val="008D335E"/>
    <w:rsid w:val="008D356C"/>
    <w:rsid w:val="008D37AD"/>
    <w:rsid w:val="008D3922"/>
    <w:rsid w:val="008D3A3A"/>
    <w:rsid w:val="008D3AE5"/>
    <w:rsid w:val="008D3D04"/>
    <w:rsid w:val="008D3FAF"/>
    <w:rsid w:val="008D41AA"/>
    <w:rsid w:val="008D4383"/>
    <w:rsid w:val="008D44F7"/>
    <w:rsid w:val="008D45C5"/>
    <w:rsid w:val="008D4615"/>
    <w:rsid w:val="008D4682"/>
    <w:rsid w:val="008D4A26"/>
    <w:rsid w:val="008D4C68"/>
    <w:rsid w:val="008D4DB3"/>
    <w:rsid w:val="008D4DD7"/>
    <w:rsid w:val="008D4E71"/>
    <w:rsid w:val="008D5237"/>
    <w:rsid w:val="008D52E3"/>
    <w:rsid w:val="008D5626"/>
    <w:rsid w:val="008D5638"/>
    <w:rsid w:val="008D5806"/>
    <w:rsid w:val="008D587D"/>
    <w:rsid w:val="008D593D"/>
    <w:rsid w:val="008D5A98"/>
    <w:rsid w:val="008D5D36"/>
    <w:rsid w:val="008D5F44"/>
    <w:rsid w:val="008D64A2"/>
    <w:rsid w:val="008D64F4"/>
    <w:rsid w:val="008D66DF"/>
    <w:rsid w:val="008D6795"/>
    <w:rsid w:val="008D67B7"/>
    <w:rsid w:val="008D6817"/>
    <w:rsid w:val="008D6E5B"/>
    <w:rsid w:val="008D7030"/>
    <w:rsid w:val="008D705E"/>
    <w:rsid w:val="008D70BD"/>
    <w:rsid w:val="008D75BF"/>
    <w:rsid w:val="008D771D"/>
    <w:rsid w:val="008D793A"/>
    <w:rsid w:val="008D7AC1"/>
    <w:rsid w:val="008D7CAF"/>
    <w:rsid w:val="008D7F02"/>
    <w:rsid w:val="008D7F0D"/>
    <w:rsid w:val="008D7F66"/>
    <w:rsid w:val="008E002A"/>
    <w:rsid w:val="008E04C2"/>
    <w:rsid w:val="008E06A3"/>
    <w:rsid w:val="008E093C"/>
    <w:rsid w:val="008E0A6F"/>
    <w:rsid w:val="008E0BD5"/>
    <w:rsid w:val="008E0DCF"/>
    <w:rsid w:val="008E1227"/>
    <w:rsid w:val="008E13DD"/>
    <w:rsid w:val="008E150E"/>
    <w:rsid w:val="008E159C"/>
    <w:rsid w:val="008E17AD"/>
    <w:rsid w:val="008E17B8"/>
    <w:rsid w:val="008E1E56"/>
    <w:rsid w:val="008E26F6"/>
    <w:rsid w:val="008E287F"/>
    <w:rsid w:val="008E29A3"/>
    <w:rsid w:val="008E2A26"/>
    <w:rsid w:val="008E318D"/>
    <w:rsid w:val="008E31A0"/>
    <w:rsid w:val="008E331E"/>
    <w:rsid w:val="008E3526"/>
    <w:rsid w:val="008E362E"/>
    <w:rsid w:val="008E3662"/>
    <w:rsid w:val="008E3676"/>
    <w:rsid w:val="008E375A"/>
    <w:rsid w:val="008E3809"/>
    <w:rsid w:val="008E3934"/>
    <w:rsid w:val="008E3B40"/>
    <w:rsid w:val="008E3BBF"/>
    <w:rsid w:val="008E3D96"/>
    <w:rsid w:val="008E3DF0"/>
    <w:rsid w:val="008E3FDE"/>
    <w:rsid w:val="008E42A8"/>
    <w:rsid w:val="008E4336"/>
    <w:rsid w:val="008E4811"/>
    <w:rsid w:val="008E4840"/>
    <w:rsid w:val="008E4993"/>
    <w:rsid w:val="008E4A80"/>
    <w:rsid w:val="008E4B62"/>
    <w:rsid w:val="008E4B8E"/>
    <w:rsid w:val="008E4BB2"/>
    <w:rsid w:val="008E4BD6"/>
    <w:rsid w:val="008E4BF8"/>
    <w:rsid w:val="008E4CE7"/>
    <w:rsid w:val="008E4D51"/>
    <w:rsid w:val="008E4D86"/>
    <w:rsid w:val="008E4DFA"/>
    <w:rsid w:val="008E4E62"/>
    <w:rsid w:val="008E4ECE"/>
    <w:rsid w:val="008E5245"/>
    <w:rsid w:val="008E5422"/>
    <w:rsid w:val="008E54E8"/>
    <w:rsid w:val="008E552C"/>
    <w:rsid w:val="008E5593"/>
    <w:rsid w:val="008E56A4"/>
    <w:rsid w:val="008E5868"/>
    <w:rsid w:val="008E5961"/>
    <w:rsid w:val="008E5A64"/>
    <w:rsid w:val="008E5B1E"/>
    <w:rsid w:val="008E5C30"/>
    <w:rsid w:val="008E5D68"/>
    <w:rsid w:val="008E5E99"/>
    <w:rsid w:val="008E5F50"/>
    <w:rsid w:val="008E6212"/>
    <w:rsid w:val="008E634D"/>
    <w:rsid w:val="008E64F5"/>
    <w:rsid w:val="008E66DA"/>
    <w:rsid w:val="008E67A4"/>
    <w:rsid w:val="008E692A"/>
    <w:rsid w:val="008E6A02"/>
    <w:rsid w:val="008E6C20"/>
    <w:rsid w:val="008E6DB7"/>
    <w:rsid w:val="008E6ECE"/>
    <w:rsid w:val="008E77EF"/>
    <w:rsid w:val="008E7962"/>
    <w:rsid w:val="008E7B76"/>
    <w:rsid w:val="008E7DBE"/>
    <w:rsid w:val="008E7E2C"/>
    <w:rsid w:val="008E7F2D"/>
    <w:rsid w:val="008F0156"/>
    <w:rsid w:val="008F02FF"/>
    <w:rsid w:val="008F0306"/>
    <w:rsid w:val="008F03FB"/>
    <w:rsid w:val="008F0492"/>
    <w:rsid w:val="008F069B"/>
    <w:rsid w:val="008F06E8"/>
    <w:rsid w:val="008F06F9"/>
    <w:rsid w:val="008F097F"/>
    <w:rsid w:val="008F09BD"/>
    <w:rsid w:val="008F0A5A"/>
    <w:rsid w:val="008F0BD5"/>
    <w:rsid w:val="008F0C27"/>
    <w:rsid w:val="008F0D32"/>
    <w:rsid w:val="008F0E8E"/>
    <w:rsid w:val="008F1132"/>
    <w:rsid w:val="008F14C7"/>
    <w:rsid w:val="008F14FF"/>
    <w:rsid w:val="008F164F"/>
    <w:rsid w:val="008F19EA"/>
    <w:rsid w:val="008F1BB7"/>
    <w:rsid w:val="008F1BE1"/>
    <w:rsid w:val="008F1CE6"/>
    <w:rsid w:val="008F1D83"/>
    <w:rsid w:val="008F1E6B"/>
    <w:rsid w:val="008F1F31"/>
    <w:rsid w:val="008F20C9"/>
    <w:rsid w:val="008F20D3"/>
    <w:rsid w:val="008F222B"/>
    <w:rsid w:val="008F23A8"/>
    <w:rsid w:val="008F2B16"/>
    <w:rsid w:val="008F2C21"/>
    <w:rsid w:val="008F2C5D"/>
    <w:rsid w:val="008F2D15"/>
    <w:rsid w:val="008F2E57"/>
    <w:rsid w:val="008F2FF6"/>
    <w:rsid w:val="008F305E"/>
    <w:rsid w:val="008F3069"/>
    <w:rsid w:val="008F30C2"/>
    <w:rsid w:val="008F3132"/>
    <w:rsid w:val="008F330F"/>
    <w:rsid w:val="008F3386"/>
    <w:rsid w:val="008F39B2"/>
    <w:rsid w:val="008F3A80"/>
    <w:rsid w:val="008F3CBA"/>
    <w:rsid w:val="008F3CBF"/>
    <w:rsid w:val="008F3D0B"/>
    <w:rsid w:val="008F3D83"/>
    <w:rsid w:val="008F40BD"/>
    <w:rsid w:val="008F41D2"/>
    <w:rsid w:val="008F444F"/>
    <w:rsid w:val="008F45DD"/>
    <w:rsid w:val="008F47A1"/>
    <w:rsid w:val="008F48FD"/>
    <w:rsid w:val="008F4915"/>
    <w:rsid w:val="008F4C78"/>
    <w:rsid w:val="008F4D74"/>
    <w:rsid w:val="008F4DB3"/>
    <w:rsid w:val="008F4E8F"/>
    <w:rsid w:val="008F4F57"/>
    <w:rsid w:val="008F4F95"/>
    <w:rsid w:val="008F4FDB"/>
    <w:rsid w:val="008F509C"/>
    <w:rsid w:val="008F525C"/>
    <w:rsid w:val="008F53BB"/>
    <w:rsid w:val="008F54C1"/>
    <w:rsid w:val="008F55F7"/>
    <w:rsid w:val="008F5B02"/>
    <w:rsid w:val="008F5F67"/>
    <w:rsid w:val="008F6377"/>
    <w:rsid w:val="008F63ED"/>
    <w:rsid w:val="008F65E2"/>
    <w:rsid w:val="008F6721"/>
    <w:rsid w:val="008F67BB"/>
    <w:rsid w:val="008F684B"/>
    <w:rsid w:val="008F696A"/>
    <w:rsid w:val="008F6A4F"/>
    <w:rsid w:val="008F6C2A"/>
    <w:rsid w:val="008F6CAD"/>
    <w:rsid w:val="008F6FDC"/>
    <w:rsid w:val="008F7147"/>
    <w:rsid w:val="008F715D"/>
    <w:rsid w:val="008F731F"/>
    <w:rsid w:val="008F738A"/>
    <w:rsid w:val="008F78B9"/>
    <w:rsid w:val="008F7969"/>
    <w:rsid w:val="008F7C03"/>
    <w:rsid w:val="0090032F"/>
    <w:rsid w:val="009007AF"/>
    <w:rsid w:val="009008C0"/>
    <w:rsid w:val="009009C1"/>
    <w:rsid w:val="00900A64"/>
    <w:rsid w:val="00900AEE"/>
    <w:rsid w:val="00900D59"/>
    <w:rsid w:val="00900E24"/>
    <w:rsid w:val="00900E4F"/>
    <w:rsid w:val="00900F7F"/>
    <w:rsid w:val="00901147"/>
    <w:rsid w:val="009011EE"/>
    <w:rsid w:val="00901358"/>
    <w:rsid w:val="0090136D"/>
    <w:rsid w:val="009013E3"/>
    <w:rsid w:val="009015A0"/>
    <w:rsid w:val="00901829"/>
    <w:rsid w:val="00901948"/>
    <w:rsid w:val="00901A9C"/>
    <w:rsid w:val="00901B25"/>
    <w:rsid w:val="00901B4B"/>
    <w:rsid w:val="00901BB8"/>
    <w:rsid w:val="00901CE4"/>
    <w:rsid w:val="00901E86"/>
    <w:rsid w:val="00902162"/>
    <w:rsid w:val="009021E8"/>
    <w:rsid w:val="009023A2"/>
    <w:rsid w:val="009024DE"/>
    <w:rsid w:val="00902540"/>
    <w:rsid w:val="009027E1"/>
    <w:rsid w:val="00902885"/>
    <w:rsid w:val="009029F5"/>
    <w:rsid w:val="00902A25"/>
    <w:rsid w:val="00902C52"/>
    <w:rsid w:val="00902D43"/>
    <w:rsid w:val="00902D77"/>
    <w:rsid w:val="00902DDD"/>
    <w:rsid w:val="00902F7E"/>
    <w:rsid w:val="0090301F"/>
    <w:rsid w:val="009030B4"/>
    <w:rsid w:val="0090311F"/>
    <w:rsid w:val="00903370"/>
    <w:rsid w:val="0090342C"/>
    <w:rsid w:val="00903453"/>
    <w:rsid w:val="009035AF"/>
    <w:rsid w:val="00903752"/>
    <w:rsid w:val="00903782"/>
    <w:rsid w:val="00903842"/>
    <w:rsid w:val="0090396E"/>
    <w:rsid w:val="00903D10"/>
    <w:rsid w:val="00903D42"/>
    <w:rsid w:val="00903E10"/>
    <w:rsid w:val="00903E22"/>
    <w:rsid w:val="00904298"/>
    <w:rsid w:val="00904400"/>
    <w:rsid w:val="0090452B"/>
    <w:rsid w:val="0090458D"/>
    <w:rsid w:val="009047C1"/>
    <w:rsid w:val="009048F0"/>
    <w:rsid w:val="00904A7C"/>
    <w:rsid w:val="00904CDB"/>
    <w:rsid w:val="0090563A"/>
    <w:rsid w:val="009056AF"/>
    <w:rsid w:val="009058D6"/>
    <w:rsid w:val="00905A8E"/>
    <w:rsid w:val="00905B4F"/>
    <w:rsid w:val="00905D40"/>
    <w:rsid w:val="00905D4D"/>
    <w:rsid w:val="00905DEE"/>
    <w:rsid w:val="00905F47"/>
    <w:rsid w:val="009060BE"/>
    <w:rsid w:val="00906265"/>
    <w:rsid w:val="00906281"/>
    <w:rsid w:val="0090634E"/>
    <w:rsid w:val="009064C3"/>
    <w:rsid w:val="00906B27"/>
    <w:rsid w:val="00906B61"/>
    <w:rsid w:val="00906D97"/>
    <w:rsid w:val="00906EEC"/>
    <w:rsid w:val="00906FC0"/>
    <w:rsid w:val="00906FF0"/>
    <w:rsid w:val="0090706A"/>
    <w:rsid w:val="0090721D"/>
    <w:rsid w:val="00907359"/>
    <w:rsid w:val="0090738F"/>
    <w:rsid w:val="00907422"/>
    <w:rsid w:val="009075BD"/>
    <w:rsid w:val="009075E2"/>
    <w:rsid w:val="009075E6"/>
    <w:rsid w:val="009077B3"/>
    <w:rsid w:val="00907812"/>
    <w:rsid w:val="00907820"/>
    <w:rsid w:val="00907A27"/>
    <w:rsid w:val="00907BAE"/>
    <w:rsid w:val="00907C57"/>
    <w:rsid w:val="00907C76"/>
    <w:rsid w:val="00907CC4"/>
    <w:rsid w:val="00907E62"/>
    <w:rsid w:val="00907FA1"/>
    <w:rsid w:val="00907FC9"/>
    <w:rsid w:val="009100DA"/>
    <w:rsid w:val="00910156"/>
    <w:rsid w:val="009101A7"/>
    <w:rsid w:val="009109DB"/>
    <w:rsid w:val="00910B4C"/>
    <w:rsid w:val="00910D20"/>
    <w:rsid w:val="00910D6C"/>
    <w:rsid w:val="00910DE0"/>
    <w:rsid w:val="00910FF9"/>
    <w:rsid w:val="009110AF"/>
    <w:rsid w:val="009114F5"/>
    <w:rsid w:val="00911894"/>
    <w:rsid w:val="0091190D"/>
    <w:rsid w:val="00911B45"/>
    <w:rsid w:val="00911C38"/>
    <w:rsid w:val="00911DF3"/>
    <w:rsid w:val="00911DFD"/>
    <w:rsid w:val="00911EDE"/>
    <w:rsid w:val="0091205F"/>
    <w:rsid w:val="0091217A"/>
    <w:rsid w:val="00912287"/>
    <w:rsid w:val="00912910"/>
    <w:rsid w:val="00912928"/>
    <w:rsid w:val="0091296F"/>
    <w:rsid w:val="00912BB1"/>
    <w:rsid w:val="00912CCA"/>
    <w:rsid w:val="00912F45"/>
    <w:rsid w:val="0091364F"/>
    <w:rsid w:val="00913717"/>
    <w:rsid w:val="009137DF"/>
    <w:rsid w:val="009137F5"/>
    <w:rsid w:val="00913AC0"/>
    <w:rsid w:val="00913D1A"/>
    <w:rsid w:val="009140CC"/>
    <w:rsid w:val="009141B9"/>
    <w:rsid w:val="00914220"/>
    <w:rsid w:val="0091426E"/>
    <w:rsid w:val="0091438B"/>
    <w:rsid w:val="00914BAF"/>
    <w:rsid w:val="00914D20"/>
    <w:rsid w:val="00914DEC"/>
    <w:rsid w:val="00914F52"/>
    <w:rsid w:val="00914FB9"/>
    <w:rsid w:val="00914FBF"/>
    <w:rsid w:val="00915050"/>
    <w:rsid w:val="009150DE"/>
    <w:rsid w:val="009151BC"/>
    <w:rsid w:val="009152CD"/>
    <w:rsid w:val="0091550D"/>
    <w:rsid w:val="009157B9"/>
    <w:rsid w:val="009157E9"/>
    <w:rsid w:val="00915A66"/>
    <w:rsid w:val="00915E67"/>
    <w:rsid w:val="00916580"/>
    <w:rsid w:val="00916D8F"/>
    <w:rsid w:val="00916DEB"/>
    <w:rsid w:val="00916FB5"/>
    <w:rsid w:val="00916FC0"/>
    <w:rsid w:val="00916FDE"/>
    <w:rsid w:val="00917369"/>
    <w:rsid w:val="0091742B"/>
    <w:rsid w:val="0091787E"/>
    <w:rsid w:val="00917BF0"/>
    <w:rsid w:val="00917C06"/>
    <w:rsid w:val="00917EA8"/>
    <w:rsid w:val="00917F23"/>
    <w:rsid w:val="00917FB1"/>
    <w:rsid w:val="0092013A"/>
    <w:rsid w:val="00920234"/>
    <w:rsid w:val="00920429"/>
    <w:rsid w:val="009204B9"/>
    <w:rsid w:val="00920AA2"/>
    <w:rsid w:val="00920AEC"/>
    <w:rsid w:val="00920B15"/>
    <w:rsid w:val="00920B35"/>
    <w:rsid w:val="00920E0B"/>
    <w:rsid w:val="00921022"/>
    <w:rsid w:val="00921572"/>
    <w:rsid w:val="00921875"/>
    <w:rsid w:val="00921B15"/>
    <w:rsid w:val="00921B27"/>
    <w:rsid w:val="00921B98"/>
    <w:rsid w:val="00921E7E"/>
    <w:rsid w:val="00922230"/>
    <w:rsid w:val="00922236"/>
    <w:rsid w:val="00922265"/>
    <w:rsid w:val="009223DD"/>
    <w:rsid w:val="009224C6"/>
    <w:rsid w:val="00922703"/>
    <w:rsid w:val="00922A06"/>
    <w:rsid w:val="00922AE1"/>
    <w:rsid w:val="00922F3D"/>
    <w:rsid w:val="00923154"/>
    <w:rsid w:val="0092325A"/>
    <w:rsid w:val="00923289"/>
    <w:rsid w:val="009238A1"/>
    <w:rsid w:val="0092397C"/>
    <w:rsid w:val="00923B2D"/>
    <w:rsid w:val="00923BC6"/>
    <w:rsid w:val="00923C6F"/>
    <w:rsid w:val="00924555"/>
    <w:rsid w:val="0092455D"/>
    <w:rsid w:val="00924669"/>
    <w:rsid w:val="00924B7A"/>
    <w:rsid w:val="00924B9A"/>
    <w:rsid w:val="00924BEA"/>
    <w:rsid w:val="00924C51"/>
    <w:rsid w:val="00924CF0"/>
    <w:rsid w:val="00924F73"/>
    <w:rsid w:val="009250D4"/>
    <w:rsid w:val="009255E2"/>
    <w:rsid w:val="0092583C"/>
    <w:rsid w:val="009258C5"/>
    <w:rsid w:val="009259FB"/>
    <w:rsid w:val="00925A79"/>
    <w:rsid w:val="00925BA8"/>
    <w:rsid w:val="00925DA3"/>
    <w:rsid w:val="00925DDD"/>
    <w:rsid w:val="00925E12"/>
    <w:rsid w:val="009260EE"/>
    <w:rsid w:val="00926816"/>
    <w:rsid w:val="00926ABA"/>
    <w:rsid w:val="00926AF9"/>
    <w:rsid w:val="00926DF9"/>
    <w:rsid w:val="00926F6E"/>
    <w:rsid w:val="0092709F"/>
    <w:rsid w:val="00927254"/>
    <w:rsid w:val="00927320"/>
    <w:rsid w:val="0092754B"/>
    <w:rsid w:val="009276DB"/>
    <w:rsid w:val="00927815"/>
    <w:rsid w:val="00927A84"/>
    <w:rsid w:val="00927B8E"/>
    <w:rsid w:val="00927C2D"/>
    <w:rsid w:val="00927E2E"/>
    <w:rsid w:val="00930154"/>
    <w:rsid w:val="0093018B"/>
    <w:rsid w:val="0093021F"/>
    <w:rsid w:val="009305DF"/>
    <w:rsid w:val="00930654"/>
    <w:rsid w:val="0093079A"/>
    <w:rsid w:val="00930957"/>
    <w:rsid w:val="00930E3E"/>
    <w:rsid w:val="00931028"/>
    <w:rsid w:val="0093121C"/>
    <w:rsid w:val="0093161B"/>
    <w:rsid w:val="00931628"/>
    <w:rsid w:val="0093169C"/>
    <w:rsid w:val="00931833"/>
    <w:rsid w:val="00931945"/>
    <w:rsid w:val="00931977"/>
    <w:rsid w:val="009319E7"/>
    <w:rsid w:val="00931CA4"/>
    <w:rsid w:val="00931D2A"/>
    <w:rsid w:val="00931FF1"/>
    <w:rsid w:val="009320C1"/>
    <w:rsid w:val="009321B3"/>
    <w:rsid w:val="009323C1"/>
    <w:rsid w:val="00932687"/>
    <w:rsid w:val="00932C14"/>
    <w:rsid w:val="00932CE7"/>
    <w:rsid w:val="00932D67"/>
    <w:rsid w:val="00932E6D"/>
    <w:rsid w:val="00932F03"/>
    <w:rsid w:val="00933279"/>
    <w:rsid w:val="009332D6"/>
    <w:rsid w:val="00933538"/>
    <w:rsid w:val="00933B35"/>
    <w:rsid w:val="0093414F"/>
    <w:rsid w:val="009343B7"/>
    <w:rsid w:val="0093455D"/>
    <w:rsid w:val="0093490C"/>
    <w:rsid w:val="009349FE"/>
    <w:rsid w:val="00934BD5"/>
    <w:rsid w:val="00934D76"/>
    <w:rsid w:val="009354D1"/>
    <w:rsid w:val="009354D2"/>
    <w:rsid w:val="00935F45"/>
    <w:rsid w:val="00935FF7"/>
    <w:rsid w:val="0093648B"/>
    <w:rsid w:val="0093655D"/>
    <w:rsid w:val="0093690A"/>
    <w:rsid w:val="00936A4A"/>
    <w:rsid w:val="00936F4D"/>
    <w:rsid w:val="0093722D"/>
    <w:rsid w:val="009373A7"/>
    <w:rsid w:val="009374B9"/>
    <w:rsid w:val="009376DA"/>
    <w:rsid w:val="0093788E"/>
    <w:rsid w:val="009378E3"/>
    <w:rsid w:val="009379D0"/>
    <w:rsid w:val="00937A3A"/>
    <w:rsid w:val="00937D98"/>
    <w:rsid w:val="00937EC2"/>
    <w:rsid w:val="00937F5B"/>
    <w:rsid w:val="00937F65"/>
    <w:rsid w:val="0094001A"/>
    <w:rsid w:val="009400BB"/>
    <w:rsid w:val="0094068A"/>
    <w:rsid w:val="009406DA"/>
    <w:rsid w:val="00940853"/>
    <w:rsid w:val="00940BB2"/>
    <w:rsid w:val="00940C37"/>
    <w:rsid w:val="00940E39"/>
    <w:rsid w:val="00941089"/>
    <w:rsid w:val="009412C0"/>
    <w:rsid w:val="009413CF"/>
    <w:rsid w:val="0094169D"/>
    <w:rsid w:val="00941AFC"/>
    <w:rsid w:val="00941EF1"/>
    <w:rsid w:val="0094205C"/>
    <w:rsid w:val="0094209A"/>
    <w:rsid w:val="0094218F"/>
    <w:rsid w:val="009424AC"/>
    <w:rsid w:val="0094250D"/>
    <w:rsid w:val="00942651"/>
    <w:rsid w:val="0094282E"/>
    <w:rsid w:val="0094284B"/>
    <w:rsid w:val="00942892"/>
    <w:rsid w:val="00942B61"/>
    <w:rsid w:val="00942D69"/>
    <w:rsid w:val="00942F00"/>
    <w:rsid w:val="0094303C"/>
    <w:rsid w:val="00943139"/>
    <w:rsid w:val="0094319D"/>
    <w:rsid w:val="009431A9"/>
    <w:rsid w:val="0094399F"/>
    <w:rsid w:val="00943A03"/>
    <w:rsid w:val="00943D52"/>
    <w:rsid w:val="00943D93"/>
    <w:rsid w:val="00943EE7"/>
    <w:rsid w:val="00943F03"/>
    <w:rsid w:val="00943F58"/>
    <w:rsid w:val="00943F64"/>
    <w:rsid w:val="00944189"/>
    <w:rsid w:val="009442EC"/>
    <w:rsid w:val="009443E1"/>
    <w:rsid w:val="00944854"/>
    <w:rsid w:val="00944AF2"/>
    <w:rsid w:val="00944C45"/>
    <w:rsid w:val="00944EBB"/>
    <w:rsid w:val="00944F5A"/>
    <w:rsid w:val="00945086"/>
    <w:rsid w:val="009450B9"/>
    <w:rsid w:val="0094516E"/>
    <w:rsid w:val="00945188"/>
    <w:rsid w:val="00945386"/>
    <w:rsid w:val="009453E1"/>
    <w:rsid w:val="0094548D"/>
    <w:rsid w:val="009455A6"/>
    <w:rsid w:val="00945849"/>
    <w:rsid w:val="009459AF"/>
    <w:rsid w:val="00945CAB"/>
    <w:rsid w:val="00945E13"/>
    <w:rsid w:val="00945F4C"/>
    <w:rsid w:val="009460E1"/>
    <w:rsid w:val="00946380"/>
    <w:rsid w:val="00946429"/>
    <w:rsid w:val="009465D3"/>
    <w:rsid w:val="0094671D"/>
    <w:rsid w:val="00946763"/>
    <w:rsid w:val="009467C2"/>
    <w:rsid w:val="009468CC"/>
    <w:rsid w:val="00946926"/>
    <w:rsid w:val="00946B3E"/>
    <w:rsid w:val="00946B40"/>
    <w:rsid w:val="00946E18"/>
    <w:rsid w:val="00946EB4"/>
    <w:rsid w:val="0094709D"/>
    <w:rsid w:val="00947465"/>
    <w:rsid w:val="00947573"/>
    <w:rsid w:val="00947739"/>
    <w:rsid w:val="00947958"/>
    <w:rsid w:val="00947B7A"/>
    <w:rsid w:val="00947BFE"/>
    <w:rsid w:val="00947D1A"/>
    <w:rsid w:val="00947DE7"/>
    <w:rsid w:val="00947E78"/>
    <w:rsid w:val="00950061"/>
    <w:rsid w:val="009502C9"/>
    <w:rsid w:val="009503A6"/>
    <w:rsid w:val="0095089A"/>
    <w:rsid w:val="009509AC"/>
    <w:rsid w:val="00950D08"/>
    <w:rsid w:val="00950D46"/>
    <w:rsid w:val="00951071"/>
    <w:rsid w:val="0095118A"/>
    <w:rsid w:val="009511A7"/>
    <w:rsid w:val="009512B4"/>
    <w:rsid w:val="0095136F"/>
    <w:rsid w:val="00951BC9"/>
    <w:rsid w:val="00951CCE"/>
    <w:rsid w:val="00951E30"/>
    <w:rsid w:val="0095219E"/>
    <w:rsid w:val="009524DE"/>
    <w:rsid w:val="0095258C"/>
    <w:rsid w:val="00952633"/>
    <w:rsid w:val="0095269C"/>
    <w:rsid w:val="009528E5"/>
    <w:rsid w:val="00952ABB"/>
    <w:rsid w:val="00952C19"/>
    <w:rsid w:val="00952CAD"/>
    <w:rsid w:val="00952D0F"/>
    <w:rsid w:val="00952D78"/>
    <w:rsid w:val="00952E21"/>
    <w:rsid w:val="00953024"/>
    <w:rsid w:val="0095324F"/>
    <w:rsid w:val="009532C2"/>
    <w:rsid w:val="0095369B"/>
    <w:rsid w:val="0095372C"/>
    <w:rsid w:val="009539A6"/>
    <w:rsid w:val="00953B77"/>
    <w:rsid w:val="00953C92"/>
    <w:rsid w:val="00954056"/>
    <w:rsid w:val="009541C4"/>
    <w:rsid w:val="00954596"/>
    <w:rsid w:val="0095464A"/>
    <w:rsid w:val="0095466A"/>
    <w:rsid w:val="00954691"/>
    <w:rsid w:val="009546C6"/>
    <w:rsid w:val="00954AE7"/>
    <w:rsid w:val="00954C09"/>
    <w:rsid w:val="009550C6"/>
    <w:rsid w:val="0095531F"/>
    <w:rsid w:val="0095534A"/>
    <w:rsid w:val="0095546A"/>
    <w:rsid w:val="00955534"/>
    <w:rsid w:val="00955862"/>
    <w:rsid w:val="009558D0"/>
    <w:rsid w:val="009559B2"/>
    <w:rsid w:val="00955D51"/>
    <w:rsid w:val="00955DE9"/>
    <w:rsid w:val="00955E9C"/>
    <w:rsid w:val="00955F57"/>
    <w:rsid w:val="00956072"/>
    <w:rsid w:val="00956192"/>
    <w:rsid w:val="009563B6"/>
    <w:rsid w:val="009563CC"/>
    <w:rsid w:val="0095654F"/>
    <w:rsid w:val="00956932"/>
    <w:rsid w:val="00956AC2"/>
    <w:rsid w:val="00956AE5"/>
    <w:rsid w:val="00956D1A"/>
    <w:rsid w:val="00956D85"/>
    <w:rsid w:val="00956E26"/>
    <w:rsid w:val="00956E8A"/>
    <w:rsid w:val="00956F36"/>
    <w:rsid w:val="00956FB0"/>
    <w:rsid w:val="00956FD3"/>
    <w:rsid w:val="009571A4"/>
    <w:rsid w:val="009572A9"/>
    <w:rsid w:val="009573F5"/>
    <w:rsid w:val="00957783"/>
    <w:rsid w:val="009579DD"/>
    <w:rsid w:val="00957CB8"/>
    <w:rsid w:val="00957D16"/>
    <w:rsid w:val="00957E1B"/>
    <w:rsid w:val="009600EE"/>
    <w:rsid w:val="009603ED"/>
    <w:rsid w:val="00960998"/>
    <w:rsid w:val="00960A81"/>
    <w:rsid w:val="00960B39"/>
    <w:rsid w:val="00960B6E"/>
    <w:rsid w:val="00960C09"/>
    <w:rsid w:val="00960C91"/>
    <w:rsid w:val="00960DC6"/>
    <w:rsid w:val="00960EF4"/>
    <w:rsid w:val="009612D1"/>
    <w:rsid w:val="00961380"/>
    <w:rsid w:val="009615A3"/>
    <w:rsid w:val="00961808"/>
    <w:rsid w:val="009619D1"/>
    <w:rsid w:val="00961D1E"/>
    <w:rsid w:val="00961DD5"/>
    <w:rsid w:val="0096208A"/>
    <w:rsid w:val="009622FD"/>
    <w:rsid w:val="0096273F"/>
    <w:rsid w:val="00962833"/>
    <w:rsid w:val="009629FC"/>
    <w:rsid w:val="00962B45"/>
    <w:rsid w:val="00962C62"/>
    <w:rsid w:val="00962D96"/>
    <w:rsid w:val="00962F76"/>
    <w:rsid w:val="0096314A"/>
    <w:rsid w:val="00963505"/>
    <w:rsid w:val="00963747"/>
    <w:rsid w:val="009637CA"/>
    <w:rsid w:val="009638C2"/>
    <w:rsid w:val="00963909"/>
    <w:rsid w:val="009639ED"/>
    <w:rsid w:val="00963A87"/>
    <w:rsid w:val="00963D5B"/>
    <w:rsid w:val="00963E41"/>
    <w:rsid w:val="00963EF1"/>
    <w:rsid w:val="00963FAD"/>
    <w:rsid w:val="00963FB3"/>
    <w:rsid w:val="00963FDB"/>
    <w:rsid w:val="009640C4"/>
    <w:rsid w:val="0096452F"/>
    <w:rsid w:val="00964584"/>
    <w:rsid w:val="00964661"/>
    <w:rsid w:val="0096466B"/>
    <w:rsid w:val="009646B3"/>
    <w:rsid w:val="009646BA"/>
    <w:rsid w:val="009646EE"/>
    <w:rsid w:val="0096471F"/>
    <w:rsid w:val="00964AD1"/>
    <w:rsid w:val="00964AFC"/>
    <w:rsid w:val="00964C5B"/>
    <w:rsid w:val="00964C79"/>
    <w:rsid w:val="00964D32"/>
    <w:rsid w:val="00964ECF"/>
    <w:rsid w:val="009651C3"/>
    <w:rsid w:val="009651F0"/>
    <w:rsid w:val="0096520F"/>
    <w:rsid w:val="009653F3"/>
    <w:rsid w:val="009654AB"/>
    <w:rsid w:val="00965551"/>
    <w:rsid w:val="0096569B"/>
    <w:rsid w:val="00965933"/>
    <w:rsid w:val="00965962"/>
    <w:rsid w:val="00965A49"/>
    <w:rsid w:val="00965A5C"/>
    <w:rsid w:val="00965F06"/>
    <w:rsid w:val="00965FFA"/>
    <w:rsid w:val="009660AA"/>
    <w:rsid w:val="00966290"/>
    <w:rsid w:val="0096629F"/>
    <w:rsid w:val="009663AC"/>
    <w:rsid w:val="00966648"/>
    <w:rsid w:val="009666EE"/>
    <w:rsid w:val="009667D5"/>
    <w:rsid w:val="009667E7"/>
    <w:rsid w:val="009667FD"/>
    <w:rsid w:val="009668A4"/>
    <w:rsid w:val="00966ABC"/>
    <w:rsid w:val="00966B83"/>
    <w:rsid w:val="00966B9B"/>
    <w:rsid w:val="009671F7"/>
    <w:rsid w:val="00967294"/>
    <w:rsid w:val="009674DC"/>
    <w:rsid w:val="009676CB"/>
    <w:rsid w:val="00967703"/>
    <w:rsid w:val="009677A0"/>
    <w:rsid w:val="0096795F"/>
    <w:rsid w:val="00967B21"/>
    <w:rsid w:val="00967D93"/>
    <w:rsid w:val="00967E56"/>
    <w:rsid w:val="00970579"/>
    <w:rsid w:val="009705C2"/>
    <w:rsid w:val="009705CF"/>
    <w:rsid w:val="00970642"/>
    <w:rsid w:val="009708AB"/>
    <w:rsid w:val="009708C4"/>
    <w:rsid w:val="00970933"/>
    <w:rsid w:val="00970AA5"/>
    <w:rsid w:val="00970C8A"/>
    <w:rsid w:val="00970CBB"/>
    <w:rsid w:val="00970CD7"/>
    <w:rsid w:val="00970FB5"/>
    <w:rsid w:val="009710AF"/>
    <w:rsid w:val="00971131"/>
    <w:rsid w:val="00971159"/>
    <w:rsid w:val="00971385"/>
    <w:rsid w:val="009714A1"/>
    <w:rsid w:val="009714EC"/>
    <w:rsid w:val="0097158D"/>
    <w:rsid w:val="00971745"/>
    <w:rsid w:val="009717DB"/>
    <w:rsid w:val="0097197C"/>
    <w:rsid w:val="009719DD"/>
    <w:rsid w:val="00971CFD"/>
    <w:rsid w:val="00971E03"/>
    <w:rsid w:val="00971E18"/>
    <w:rsid w:val="00971FDC"/>
    <w:rsid w:val="009721C5"/>
    <w:rsid w:val="0097226E"/>
    <w:rsid w:val="009723CB"/>
    <w:rsid w:val="0097243B"/>
    <w:rsid w:val="009727D6"/>
    <w:rsid w:val="00972841"/>
    <w:rsid w:val="00972BF6"/>
    <w:rsid w:val="00972C44"/>
    <w:rsid w:val="0097301B"/>
    <w:rsid w:val="0097304F"/>
    <w:rsid w:val="0097324A"/>
    <w:rsid w:val="00973316"/>
    <w:rsid w:val="00973458"/>
    <w:rsid w:val="00973619"/>
    <w:rsid w:val="009736D1"/>
    <w:rsid w:val="009738D6"/>
    <w:rsid w:val="00973CF6"/>
    <w:rsid w:val="00974082"/>
    <w:rsid w:val="009740F5"/>
    <w:rsid w:val="0097410F"/>
    <w:rsid w:val="00974425"/>
    <w:rsid w:val="0097446D"/>
    <w:rsid w:val="00974886"/>
    <w:rsid w:val="00974A46"/>
    <w:rsid w:val="00974B58"/>
    <w:rsid w:val="00974E5A"/>
    <w:rsid w:val="00974E77"/>
    <w:rsid w:val="00974FF4"/>
    <w:rsid w:val="00974FF7"/>
    <w:rsid w:val="009753C4"/>
    <w:rsid w:val="00975494"/>
    <w:rsid w:val="009755F5"/>
    <w:rsid w:val="0097562A"/>
    <w:rsid w:val="00975878"/>
    <w:rsid w:val="0097590E"/>
    <w:rsid w:val="00975984"/>
    <w:rsid w:val="00975B74"/>
    <w:rsid w:val="009761FD"/>
    <w:rsid w:val="00976369"/>
    <w:rsid w:val="0097646C"/>
    <w:rsid w:val="009764FE"/>
    <w:rsid w:val="00976565"/>
    <w:rsid w:val="009768D3"/>
    <w:rsid w:val="009768E4"/>
    <w:rsid w:val="009769BC"/>
    <w:rsid w:val="00976C1A"/>
    <w:rsid w:val="00976C7B"/>
    <w:rsid w:val="00976CEA"/>
    <w:rsid w:val="00976D04"/>
    <w:rsid w:val="00976D7C"/>
    <w:rsid w:val="0097719E"/>
    <w:rsid w:val="009771C1"/>
    <w:rsid w:val="009771F2"/>
    <w:rsid w:val="00977215"/>
    <w:rsid w:val="009773F0"/>
    <w:rsid w:val="00977407"/>
    <w:rsid w:val="0097762F"/>
    <w:rsid w:val="00977669"/>
    <w:rsid w:val="00977783"/>
    <w:rsid w:val="00977876"/>
    <w:rsid w:val="00977B51"/>
    <w:rsid w:val="00977DB7"/>
    <w:rsid w:val="00977DBB"/>
    <w:rsid w:val="00977EFA"/>
    <w:rsid w:val="00977F27"/>
    <w:rsid w:val="00977F2D"/>
    <w:rsid w:val="00980392"/>
    <w:rsid w:val="00980436"/>
    <w:rsid w:val="009807FA"/>
    <w:rsid w:val="00980860"/>
    <w:rsid w:val="009808F6"/>
    <w:rsid w:val="00980901"/>
    <w:rsid w:val="00980A47"/>
    <w:rsid w:val="00980D7C"/>
    <w:rsid w:val="009811D0"/>
    <w:rsid w:val="00981272"/>
    <w:rsid w:val="009813D0"/>
    <w:rsid w:val="00981541"/>
    <w:rsid w:val="009816EE"/>
    <w:rsid w:val="0098177C"/>
    <w:rsid w:val="0098180D"/>
    <w:rsid w:val="009818BC"/>
    <w:rsid w:val="00981967"/>
    <w:rsid w:val="00981A64"/>
    <w:rsid w:val="00981D07"/>
    <w:rsid w:val="00982152"/>
    <w:rsid w:val="00982247"/>
    <w:rsid w:val="009822B7"/>
    <w:rsid w:val="00982499"/>
    <w:rsid w:val="009824F7"/>
    <w:rsid w:val="009825F5"/>
    <w:rsid w:val="00982632"/>
    <w:rsid w:val="00982889"/>
    <w:rsid w:val="00982A45"/>
    <w:rsid w:val="00982AC9"/>
    <w:rsid w:val="00982C40"/>
    <w:rsid w:val="00982D16"/>
    <w:rsid w:val="00982D6A"/>
    <w:rsid w:val="00982E03"/>
    <w:rsid w:val="00983112"/>
    <w:rsid w:val="0098363F"/>
    <w:rsid w:val="0098382C"/>
    <w:rsid w:val="009839DD"/>
    <w:rsid w:val="00983D18"/>
    <w:rsid w:val="009843A0"/>
    <w:rsid w:val="009846F9"/>
    <w:rsid w:val="00984743"/>
    <w:rsid w:val="009847D1"/>
    <w:rsid w:val="009847EC"/>
    <w:rsid w:val="00984B50"/>
    <w:rsid w:val="00984B55"/>
    <w:rsid w:val="00984E67"/>
    <w:rsid w:val="00984FC4"/>
    <w:rsid w:val="00985238"/>
    <w:rsid w:val="009852EE"/>
    <w:rsid w:val="0098532E"/>
    <w:rsid w:val="009853A9"/>
    <w:rsid w:val="0098545E"/>
    <w:rsid w:val="009855AB"/>
    <w:rsid w:val="009856A5"/>
    <w:rsid w:val="0098578C"/>
    <w:rsid w:val="00985AF9"/>
    <w:rsid w:val="00985C97"/>
    <w:rsid w:val="00986054"/>
    <w:rsid w:val="0098610C"/>
    <w:rsid w:val="00986132"/>
    <w:rsid w:val="0098622B"/>
    <w:rsid w:val="009862DA"/>
    <w:rsid w:val="00986373"/>
    <w:rsid w:val="00986471"/>
    <w:rsid w:val="00986600"/>
    <w:rsid w:val="0098662C"/>
    <w:rsid w:val="0098680A"/>
    <w:rsid w:val="00986BDC"/>
    <w:rsid w:val="00986C9B"/>
    <w:rsid w:val="00987067"/>
    <w:rsid w:val="00987184"/>
    <w:rsid w:val="00987273"/>
    <w:rsid w:val="0098730E"/>
    <w:rsid w:val="00987552"/>
    <w:rsid w:val="00987562"/>
    <w:rsid w:val="00987583"/>
    <w:rsid w:val="00987753"/>
    <w:rsid w:val="009878C9"/>
    <w:rsid w:val="00987914"/>
    <w:rsid w:val="00987986"/>
    <w:rsid w:val="00987A3E"/>
    <w:rsid w:val="00987BC4"/>
    <w:rsid w:val="00987C1B"/>
    <w:rsid w:val="00987C4F"/>
    <w:rsid w:val="00987DF2"/>
    <w:rsid w:val="0099033F"/>
    <w:rsid w:val="00990398"/>
    <w:rsid w:val="0099041A"/>
    <w:rsid w:val="00990492"/>
    <w:rsid w:val="009904BA"/>
    <w:rsid w:val="00990513"/>
    <w:rsid w:val="00990B73"/>
    <w:rsid w:val="00990BE3"/>
    <w:rsid w:val="00990CB4"/>
    <w:rsid w:val="00990E60"/>
    <w:rsid w:val="00990ED2"/>
    <w:rsid w:val="00990F82"/>
    <w:rsid w:val="00991181"/>
    <w:rsid w:val="009911F4"/>
    <w:rsid w:val="009913F1"/>
    <w:rsid w:val="00991563"/>
    <w:rsid w:val="00991631"/>
    <w:rsid w:val="00991644"/>
    <w:rsid w:val="009916C2"/>
    <w:rsid w:val="009916E4"/>
    <w:rsid w:val="0099186D"/>
    <w:rsid w:val="0099188A"/>
    <w:rsid w:val="00991BB6"/>
    <w:rsid w:val="00992162"/>
    <w:rsid w:val="009921D4"/>
    <w:rsid w:val="009928D1"/>
    <w:rsid w:val="00992944"/>
    <w:rsid w:val="009929A4"/>
    <w:rsid w:val="009929E1"/>
    <w:rsid w:val="00992CE6"/>
    <w:rsid w:val="0099303C"/>
    <w:rsid w:val="009930B1"/>
    <w:rsid w:val="00993406"/>
    <w:rsid w:val="00993AE8"/>
    <w:rsid w:val="00994180"/>
    <w:rsid w:val="009942FF"/>
    <w:rsid w:val="0099448E"/>
    <w:rsid w:val="00994585"/>
    <w:rsid w:val="0099466F"/>
    <w:rsid w:val="009946BA"/>
    <w:rsid w:val="009949B1"/>
    <w:rsid w:val="00994B76"/>
    <w:rsid w:val="00994BAF"/>
    <w:rsid w:val="00994CDE"/>
    <w:rsid w:val="00994E94"/>
    <w:rsid w:val="00994EF5"/>
    <w:rsid w:val="00994F3F"/>
    <w:rsid w:val="00995245"/>
    <w:rsid w:val="00995329"/>
    <w:rsid w:val="009955B6"/>
    <w:rsid w:val="009956EF"/>
    <w:rsid w:val="0099574C"/>
    <w:rsid w:val="0099582C"/>
    <w:rsid w:val="009959E5"/>
    <w:rsid w:val="00995E6A"/>
    <w:rsid w:val="00996343"/>
    <w:rsid w:val="009965E3"/>
    <w:rsid w:val="0099660C"/>
    <w:rsid w:val="0099674C"/>
    <w:rsid w:val="0099689C"/>
    <w:rsid w:val="009968A7"/>
    <w:rsid w:val="009969C1"/>
    <w:rsid w:val="00996A1C"/>
    <w:rsid w:val="00996A21"/>
    <w:rsid w:val="00996A49"/>
    <w:rsid w:val="00996E31"/>
    <w:rsid w:val="00996FC2"/>
    <w:rsid w:val="00997181"/>
    <w:rsid w:val="0099721D"/>
    <w:rsid w:val="0099741B"/>
    <w:rsid w:val="00997862"/>
    <w:rsid w:val="0099796D"/>
    <w:rsid w:val="00997A6E"/>
    <w:rsid w:val="00997BCC"/>
    <w:rsid w:val="00997C25"/>
    <w:rsid w:val="00997C3E"/>
    <w:rsid w:val="00997C76"/>
    <w:rsid w:val="00997CCA"/>
    <w:rsid w:val="009A014D"/>
    <w:rsid w:val="009A025C"/>
    <w:rsid w:val="009A0679"/>
    <w:rsid w:val="009A0A06"/>
    <w:rsid w:val="009A0B0E"/>
    <w:rsid w:val="009A0B2F"/>
    <w:rsid w:val="009A0CCC"/>
    <w:rsid w:val="009A108B"/>
    <w:rsid w:val="009A10D4"/>
    <w:rsid w:val="009A10E9"/>
    <w:rsid w:val="009A14E5"/>
    <w:rsid w:val="009A15CC"/>
    <w:rsid w:val="009A163A"/>
    <w:rsid w:val="009A194D"/>
    <w:rsid w:val="009A1A9C"/>
    <w:rsid w:val="009A1D1A"/>
    <w:rsid w:val="009A1EA8"/>
    <w:rsid w:val="009A1F80"/>
    <w:rsid w:val="009A2229"/>
    <w:rsid w:val="009A259B"/>
    <w:rsid w:val="009A287B"/>
    <w:rsid w:val="009A29F5"/>
    <w:rsid w:val="009A2A31"/>
    <w:rsid w:val="009A2A49"/>
    <w:rsid w:val="009A2A59"/>
    <w:rsid w:val="009A2CAC"/>
    <w:rsid w:val="009A31C6"/>
    <w:rsid w:val="009A360A"/>
    <w:rsid w:val="009A3734"/>
    <w:rsid w:val="009A378C"/>
    <w:rsid w:val="009A39EA"/>
    <w:rsid w:val="009A39EB"/>
    <w:rsid w:val="009A39F6"/>
    <w:rsid w:val="009A3E94"/>
    <w:rsid w:val="009A3EF7"/>
    <w:rsid w:val="009A4435"/>
    <w:rsid w:val="009A4756"/>
    <w:rsid w:val="009A4B26"/>
    <w:rsid w:val="009A4B48"/>
    <w:rsid w:val="009A4C75"/>
    <w:rsid w:val="009A4FCF"/>
    <w:rsid w:val="009A52B1"/>
    <w:rsid w:val="009A5311"/>
    <w:rsid w:val="009A53D4"/>
    <w:rsid w:val="009A5434"/>
    <w:rsid w:val="009A5481"/>
    <w:rsid w:val="009A59C5"/>
    <w:rsid w:val="009A5A4C"/>
    <w:rsid w:val="009A5A8A"/>
    <w:rsid w:val="009A5B87"/>
    <w:rsid w:val="009A5CA4"/>
    <w:rsid w:val="009A5D96"/>
    <w:rsid w:val="009A6275"/>
    <w:rsid w:val="009A646E"/>
    <w:rsid w:val="009A652D"/>
    <w:rsid w:val="009A68C1"/>
    <w:rsid w:val="009A6AAD"/>
    <w:rsid w:val="009A6BA8"/>
    <w:rsid w:val="009A6C59"/>
    <w:rsid w:val="009A6C7C"/>
    <w:rsid w:val="009A6D0D"/>
    <w:rsid w:val="009A6E8E"/>
    <w:rsid w:val="009A6EB0"/>
    <w:rsid w:val="009A6F9A"/>
    <w:rsid w:val="009A70A2"/>
    <w:rsid w:val="009A7A12"/>
    <w:rsid w:val="009A7A4D"/>
    <w:rsid w:val="009A7AEB"/>
    <w:rsid w:val="009A7DBD"/>
    <w:rsid w:val="009A7F01"/>
    <w:rsid w:val="009B009A"/>
    <w:rsid w:val="009B00C1"/>
    <w:rsid w:val="009B02A0"/>
    <w:rsid w:val="009B0390"/>
    <w:rsid w:val="009B044F"/>
    <w:rsid w:val="009B045D"/>
    <w:rsid w:val="009B04A6"/>
    <w:rsid w:val="009B05AE"/>
    <w:rsid w:val="009B0699"/>
    <w:rsid w:val="009B078A"/>
    <w:rsid w:val="009B0A2D"/>
    <w:rsid w:val="009B0C3F"/>
    <w:rsid w:val="009B0D07"/>
    <w:rsid w:val="009B0EF0"/>
    <w:rsid w:val="009B0FE6"/>
    <w:rsid w:val="009B1035"/>
    <w:rsid w:val="009B1047"/>
    <w:rsid w:val="009B11CF"/>
    <w:rsid w:val="009B13C7"/>
    <w:rsid w:val="009B158D"/>
    <w:rsid w:val="009B163F"/>
    <w:rsid w:val="009B1866"/>
    <w:rsid w:val="009B1B25"/>
    <w:rsid w:val="009B1E76"/>
    <w:rsid w:val="009B202C"/>
    <w:rsid w:val="009B238A"/>
    <w:rsid w:val="009B23DA"/>
    <w:rsid w:val="009B24E6"/>
    <w:rsid w:val="009B2715"/>
    <w:rsid w:val="009B27CE"/>
    <w:rsid w:val="009B28F2"/>
    <w:rsid w:val="009B2BDD"/>
    <w:rsid w:val="009B2C9D"/>
    <w:rsid w:val="009B2EBC"/>
    <w:rsid w:val="009B2FCE"/>
    <w:rsid w:val="009B2FEE"/>
    <w:rsid w:val="009B310E"/>
    <w:rsid w:val="009B317B"/>
    <w:rsid w:val="009B3601"/>
    <w:rsid w:val="009B3646"/>
    <w:rsid w:val="009B3E13"/>
    <w:rsid w:val="009B43A4"/>
    <w:rsid w:val="009B43ED"/>
    <w:rsid w:val="009B44E7"/>
    <w:rsid w:val="009B4560"/>
    <w:rsid w:val="009B488C"/>
    <w:rsid w:val="009B4B67"/>
    <w:rsid w:val="009B4CC4"/>
    <w:rsid w:val="009B4F07"/>
    <w:rsid w:val="009B50D0"/>
    <w:rsid w:val="009B53AD"/>
    <w:rsid w:val="009B556C"/>
    <w:rsid w:val="009B562C"/>
    <w:rsid w:val="009B57DA"/>
    <w:rsid w:val="009B5887"/>
    <w:rsid w:val="009B5926"/>
    <w:rsid w:val="009B5D1C"/>
    <w:rsid w:val="009B5F08"/>
    <w:rsid w:val="009B605E"/>
    <w:rsid w:val="009B60D4"/>
    <w:rsid w:val="009B6123"/>
    <w:rsid w:val="009B6362"/>
    <w:rsid w:val="009B65D7"/>
    <w:rsid w:val="009B65FC"/>
    <w:rsid w:val="009B671B"/>
    <w:rsid w:val="009B69D9"/>
    <w:rsid w:val="009B6C3F"/>
    <w:rsid w:val="009B6D8B"/>
    <w:rsid w:val="009B6E06"/>
    <w:rsid w:val="009B6E84"/>
    <w:rsid w:val="009B71A2"/>
    <w:rsid w:val="009B7344"/>
    <w:rsid w:val="009B73BE"/>
    <w:rsid w:val="009B754E"/>
    <w:rsid w:val="009B779F"/>
    <w:rsid w:val="009B7904"/>
    <w:rsid w:val="009B7E08"/>
    <w:rsid w:val="009B7FFA"/>
    <w:rsid w:val="009C01D3"/>
    <w:rsid w:val="009C04A3"/>
    <w:rsid w:val="009C0504"/>
    <w:rsid w:val="009C091A"/>
    <w:rsid w:val="009C0929"/>
    <w:rsid w:val="009C0AD7"/>
    <w:rsid w:val="009C0B9E"/>
    <w:rsid w:val="009C0C0E"/>
    <w:rsid w:val="009C0D1A"/>
    <w:rsid w:val="009C0DA3"/>
    <w:rsid w:val="009C0EDA"/>
    <w:rsid w:val="009C0FB6"/>
    <w:rsid w:val="009C1039"/>
    <w:rsid w:val="009C1062"/>
    <w:rsid w:val="009C1104"/>
    <w:rsid w:val="009C127D"/>
    <w:rsid w:val="009C1976"/>
    <w:rsid w:val="009C1A8A"/>
    <w:rsid w:val="009C1AA3"/>
    <w:rsid w:val="009C1BAF"/>
    <w:rsid w:val="009C20B7"/>
    <w:rsid w:val="009C2419"/>
    <w:rsid w:val="009C25EB"/>
    <w:rsid w:val="009C26C3"/>
    <w:rsid w:val="009C2855"/>
    <w:rsid w:val="009C28D9"/>
    <w:rsid w:val="009C2AA4"/>
    <w:rsid w:val="009C2B61"/>
    <w:rsid w:val="009C2B78"/>
    <w:rsid w:val="009C2B98"/>
    <w:rsid w:val="009C2BD1"/>
    <w:rsid w:val="009C2D0D"/>
    <w:rsid w:val="009C2D48"/>
    <w:rsid w:val="009C2D7A"/>
    <w:rsid w:val="009C2F21"/>
    <w:rsid w:val="009C3004"/>
    <w:rsid w:val="009C327F"/>
    <w:rsid w:val="009C33CF"/>
    <w:rsid w:val="009C3531"/>
    <w:rsid w:val="009C379C"/>
    <w:rsid w:val="009C3838"/>
    <w:rsid w:val="009C3AD9"/>
    <w:rsid w:val="009C3C2C"/>
    <w:rsid w:val="009C3E1D"/>
    <w:rsid w:val="009C3E43"/>
    <w:rsid w:val="009C3FFE"/>
    <w:rsid w:val="009C4319"/>
    <w:rsid w:val="009C45B1"/>
    <w:rsid w:val="009C4820"/>
    <w:rsid w:val="009C4A4F"/>
    <w:rsid w:val="009C4D11"/>
    <w:rsid w:val="009C4EA9"/>
    <w:rsid w:val="009C4FAE"/>
    <w:rsid w:val="009C50E2"/>
    <w:rsid w:val="009C53A7"/>
    <w:rsid w:val="009C5428"/>
    <w:rsid w:val="009C5640"/>
    <w:rsid w:val="009C5815"/>
    <w:rsid w:val="009C5BBE"/>
    <w:rsid w:val="009C5C48"/>
    <w:rsid w:val="009C5D08"/>
    <w:rsid w:val="009C5D86"/>
    <w:rsid w:val="009C5DB8"/>
    <w:rsid w:val="009C5DCA"/>
    <w:rsid w:val="009C5E49"/>
    <w:rsid w:val="009C5EBA"/>
    <w:rsid w:val="009C5FF8"/>
    <w:rsid w:val="009C61D1"/>
    <w:rsid w:val="009C62EB"/>
    <w:rsid w:val="009C638E"/>
    <w:rsid w:val="009C6616"/>
    <w:rsid w:val="009C66FB"/>
    <w:rsid w:val="009C6FA9"/>
    <w:rsid w:val="009C7089"/>
    <w:rsid w:val="009C727F"/>
    <w:rsid w:val="009C73A2"/>
    <w:rsid w:val="009C749B"/>
    <w:rsid w:val="009C74CB"/>
    <w:rsid w:val="009C75D4"/>
    <w:rsid w:val="009C7609"/>
    <w:rsid w:val="009C7810"/>
    <w:rsid w:val="009C7857"/>
    <w:rsid w:val="009C7DF6"/>
    <w:rsid w:val="009D0002"/>
    <w:rsid w:val="009D0511"/>
    <w:rsid w:val="009D063F"/>
    <w:rsid w:val="009D08B7"/>
    <w:rsid w:val="009D0C5B"/>
    <w:rsid w:val="009D0FBD"/>
    <w:rsid w:val="009D127F"/>
    <w:rsid w:val="009D12A3"/>
    <w:rsid w:val="009D17B3"/>
    <w:rsid w:val="009D17BB"/>
    <w:rsid w:val="009D1A2F"/>
    <w:rsid w:val="009D1CA2"/>
    <w:rsid w:val="009D1D32"/>
    <w:rsid w:val="009D1DF4"/>
    <w:rsid w:val="009D23E6"/>
    <w:rsid w:val="009D24EF"/>
    <w:rsid w:val="009D25C0"/>
    <w:rsid w:val="009D269C"/>
    <w:rsid w:val="009D2806"/>
    <w:rsid w:val="009D2B03"/>
    <w:rsid w:val="009D2B4D"/>
    <w:rsid w:val="009D2C3A"/>
    <w:rsid w:val="009D2D26"/>
    <w:rsid w:val="009D2E96"/>
    <w:rsid w:val="009D2F0E"/>
    <w:rsid w:val="009D31C6"/>
    <w:rsid w:val="009D326F"/>
    <w:rsid w:val="009D331F"/>
    <w:rsid w:val="009D3394"/>
    <w:rsid w:val="009D3448"/>
    <w:rsid w:val="009D3533"/>
    <w:rsid w:val="009D3536"/>
    <w:rsid w:val="009D373A"/>
    <w:rsid w:val="009D37B4"/>
    <w:rsid w:val="009D37FD"/>
    <w:rsid w:val="009D3831"/>
    <w:rsid w:val="009D38B9"/>
    <w:rsid w:val="009D38F2"/>
    <w:rsid w:val="009D3ABF"/>
    <w:rsid w:val="009D3B08"/>
    <w:rsid w:val="009D3BCB"/>
    <w:rsid w:val="009D3C19"/>
    <w:rsid w:val="009D3D57"/>
    <w:rsid w:val="009D3DB9"/>
    <w:rsid w:val="009D4534"/>
    <w:rsid w:val="009D46A5"/>
    <w:rsid w:val="009D4A17"/>
    <w:rsid w:val="009D54A8"/>
    <w:rsid w:val="009D5572"/>
    <w:rsid w:val="009D55AF"/>
    <w:rsid w:val="009D568A"/>
    <w:rsid w:val="009D59D4"/>
    <w:rsid w:val="009D5B38"/>
    <w:rsid w:val="009D5BBF"/>
    <w:rsid w:val="009D5E85"/>
    <w:rsid w:val="009D5E9D"/>
    <w:rsid w:val="009D6325"/>
    <w:rsid w:val="009D6469"/>
    <w:rsid w:val="009D650B"/>
    <w:rsid w:val="009D658A"/>
    <w:rsid w:val="009D65D8"/>
    <w:rsid w:val="009D663E"/>
    <w:rsid w:val="009D689D"/>
    <w:rsid w:val="009D69A0"/>
    <w:rsid w:val="009D6AA2"/>
    <w:rsid w:val="009D6CC5"/>
    <w:rsid w:val="009D6CCD"/>
    <w:rsid w:val="009D70CD"/>
    <w:rsid w:val="009D70F8"/>
    <w:rsid w:val="009D710C"/>
    <w:rsid w:val="009D7401"/>
    <w:rsid w:val="009D757E"/>
    <w:rsid w:val="009D766F"/>
    <w:rsid w:val="009D7687"/>
    <w:rsid w:val="009D7695"/>
    <w:rsid w:val="009D76A6"/>
    <w:rsid w:val="009D7796"/>
    <w:rsid w:val="009D79FE"/>
    <w:rsid w:val="009D7B7F"/>
    <w:rsid w:val="009D7D12"/>
    <w:rsid w:val="009D7E20"/>
    <w:rsid w:val="009D7E8C"/>
    <w:rsid w:val="009E00F0"/>
    <w:rsid w:val="009E02F2"/>
    <w:rsid w:val="009E03B0"/>
    <w:rsid w:val="009E0BA5"/>
    <w:rsid w:val="009E0C05"/>
    <w:rsid w:val="009E0E63"/>
    <w:rsid w:val="009E0FED"/>
    <w:rsid w:val="009E1267"/>
    <w:rsid w:val="009E161C"/>
    <w:rsid w:val="009E1805"/>
    <w:rsid w:val="009E1A91"/>
    <w:rsid w:val="009E1C06"/>
    <w:rsid w:val="009E1C96"/>
    <w:rsid w:val="009E1D86"/>
    <w:rsid w:val="009E1DA3"/>
    <w:rsid w:val="009E20CB"/>
    <w:rsid w:val="009E2225"/>
    <w:rsid w:val="009E22F9"/>
    <w:rsid w:val="009E285E"/>
    <w:rsid w:val="009E2ADB"/>
    <w:rsid w:val="009E2B2A"/>
    <w:rsid w:val="009E2BA4"/>
    <w:rsid w:val="009E2C53"/>
    <w:rsid w:val="009E2D67"/>
    <w:rsid w:val="009E2E85"/>
    <w:rsid w:val="009E2F53"/>
    <w:rsid w:val="009E2FFD"/>
    <w:rsid w:val="009E3058"/>
    <w:rsid w:val="009E30FB"/>
    <w:rsid w:val="009E34FE"/>
    <w:rsid w:val="009E3A10"/>
    <w:rsid w:val="009E3C59"/>
    <w:rsid w:val="009E44EC"/>
    <w:rsid w:val="009E458F"/>
    <w:rsid w:val="009E46AA"/>
    <w:rsid w:val="009E487A"/>
    <w:rsid w:val="009E498A"/>
    <w:rsid w:val="009E4BE3"/>
    <w:rsid w:val="009E4CAD"/>
    <w:rsid w:val="009E4ED6"/>
    <w:rsid w:val="009E4F0F"/>
    <w:rsid w:val="009E53DC"/>
    <w:rsid w:val="009E549C"/>
    <w:rsid w:val="009E54C3"/>
    <w:rsid w:val="009E5707"/>
    <w:rsid w:val="009E59E6"/>
    <w:rsid w:val="009E5BF7"/>
    <w:rsid w:val="009E5C32"/>
    <w:rsid w:val="009E5CB1"/>
    <w:rsid w:val="009E5F6D"/>
    <w:rsid w:val="009E618A"/>
    <w:rsid w:val="009E62A7"/>
    <w:rsid w:val="009E6388"/>
    <w:rsid w:val="009E6549"/>
    <w:rsid w:val="009E662C"/>
    <w:rsid w:val="009E6679"/>
    <w:rsid w:val="009E697F"/>
    <w:rsid w:val="009E6AB3"/>
    <w:rsid w:val="009E6B78"/>
    <w:rsid w:val="009E6C14"/>
    <w:rsid w:val="009E6D1F"/>
    <w:rsid w:val="009E6F9D"/>
    <w:rsid w:val="009E7210"/>
    <w:rsid w:val="009E738D"/>
    <w:rsid w:val="009E7844"/>
    <w:rsid w:val="009E788F"/>
    <w:rsid w:val="009E7A58"/>
    <w:rsid w:val="009E7C7F"/>
    <w:rsid w:val="009E7CE2"/>
    <w:rsid w:val="009F00B0"/>
    <w:rsid w:val="009F026E"/>
    <w:rsid w:val="009F035E"/>
    <w:rsid w:val="009F036B"/>
    <w:rsid w:val="009F04CB"/>
    <w:rsid w:val="009F04FC"/>
    <w:rsid w:val="009F06F1"/>
    <w:rsid w:val="009F0813"/>
    <w:rsid w:val="009F0A43"/>
    <w:rsid w:val="009F0B6B"/>
    <w:rsid w:val="009F0B7A"/>
    <w:rsid w:val="009F0C7B"/>
    <w:rsid w:val="009F0CC3"/>
    <w:rsid w:val="009F0FDB"/>
    <w:rsid w:val="009F1104"/>
    <w:rsid w:val="009F1AE8"/>
    <w:rsid w:val="009F1EE1"/>
    <w:rsid w:val="009F1F97"/>
    <w:rsid w:val="009F202E"/>
    <w:rsid w:val="009F2253"/>
    <w:rsid w:val="009F23C5"/>
    <w:rsid w:val="009F2572"/>
    <w:rsid w:val="009F2604"/>
    <w:rsid w:val="009F2748"/>
    <w:rsid w:val="009F2823"/>
    <w:rsid w:val="009F28F5"/>
    <w:rsid w:val="009F299A"/>
    <w:rsid w:val="009F2A97"/>
    <w:rsid w:val="009F2AB3"/>
    <w:rsid w:val="009F2AB9"/>
    <w:rsid w:val="009F2C75"/>
    <w:rsid w:val="009F2D7C"/>
    <w:rsid w:val="009F2F6B"/>
    <w:rsid w:val="009F3207"/>
    <w:rsid w:val="009F3299"/>
    <w:rsid w:val="009F37F5"/>
    <w:rsid w:val="009F38AF"/>
    <w:rsid w:val="009F3A08"/>
    <w:rsid w:val="009F3CE7"/>
    <w:rsid w:val="009F3D21"/>
    <w:rsid w:val="009F4017"/>
    <w:rsid w:val="009F401C"/>
    <w:rsid w:val="009F496B"/>
    <w:rsid w:val="009F499D"/>
    <w:rsid w:val="009F4A28"/>
    <w:rsid w:val="009F4AFD"/>
    <w:rsid w:val="009F4B67"/>
    <w:rsid w:val="009F4BE2"/>
    <w:rsid w:val="009F4D56"/>
    <w:rsid w:val="009F4EA3"/>
    <w:rsid w:val="009F4FB7"/>
    <w:rsid w:val="009F5279"/>
    <w:rsid w:val="009F5303"/>
    <w:rsid w:val="009F543A"/>
    <w:rsid w:val="009F5583"/>
    <w:rsid w:val="009F5923"/>
    <w:rsid w:val="009F5A14"/>
    <w:rsid w:val="009F5BDB"/>
    <w:rsid w:val="009F5CB7"/>
    <w:rsid w:val="009F5F48"/>
    <w:rsid w:val="009F5FF1"/>
    <w:rsid w:val="009F62E8"/>
    <w:rsid w:val="009F6610"/>
    <w:rsid w:val="009F696F"/>
    <w:rsid w:val="009F6B12"/>
    <w:rsid w:val="009F6C30"/>
    <w:rsid w:val="009F6F4C"/>
    <w:rsid w:val="009F6F65"/>
    <w:rsid w:val="009F708C"/>
    <w:rsid w:val="009F7288"/>
    <w:rsid w:val="009F73E0"/>
    <w:rsid w:val="009F7489"/>
    <w:rsid w:val="009F74E4"/>
    <w:rsid w:val="009F75BD"/>
    <w:rsid w:val="009F7812"/>
    <w:rsid w:val="009F7889"/>
    <w:rsid w:val="009F7AB5"/>
    <w:rsid w:val="009F7D16"/>
    <w:rsid w:val="009F7E16"/>
    <w:rsid w:val="009F7EC3"/>
    <w:rsid w:val="00A00132"/>
    <w:rsid w:val="00A00449"/>
    <w:rsid w:val="00A0083B"/>
    <w:rsid w:val="00A00959"/>
    <w:rsid w:val="00A00DCB"/>
    <w:rsid w:val="00A00F12"/>
    <w:rsid w:val="00A00F55"/>
    <w:rsid w:val="00A0100B"/>
    <w:rsid w:val="00A01079"/>
    <w:rsid w:val="00A011DD"/>
    <w:rsid w:val="00A0139A"/>
    <w:rsid w:val="00A01539"/>
    <w:rsid w:val="00A015AB"/>
    <w:rsid w:val="00A015BD"/>
    <w:rsid w:val="00A0189E"/>
    <w:rsid w:val="00A01CD5"/>
    <w:rsid w:val="00A01DD2"/>
    <w:rsid w:val="00A01EFC"/>
    <w:rsid w:val="00A01F25"/>
    <w:rsid w:val="00A0224E"/>
    <w:rsid w:val="00A0225A"/>
    <w:rsid w:val="00A022AF"/>
    <w:rsid w:val="00A022FE"/>
    <w:rsid w:val="00A024A3"/>
    <w:rsid w:val="00A0268C"/>
    <w:rsid w:val="00A02897"/>
    <w:rsid w:val="00A028D9"/>
    <w:rsid w:val="00A0296F"/>
    <w:rsid w:val="00A02BB8"/>
    <w:rsid w:val="00A02F19"/>
    <w:rsid w:val="00A0306B"/>
    <w:rsid w:val="00A03478"/>
    <w:rsid w:val="00A0382F"/>
    <w:rsid w:val="00A039C2"/>
    <w:rsid w:val="00A03B41"/>
    <w:rsid w:val="00A03C3A"/>
    <w:rsid w:val="00A03DFD"/>
    <w:rsid w:val="00A03E3B"/>
    <w:rsid w:val="00A03ECA"/>
    <w:rsid w:val="00A03FA6"/>
    <w:rsid w:val="00A04386"/>
    <w:rsid w:val="00A04417"/>
    <w:rsid w:val="00A04685"/>
    <w:rsid w:val="00A049FB"/>
    <w:rsid w:val="00A050FC"/>
    <w:rsid w:val="00A051FD"/>
    <w:rsid w:val="00A0544B"/>
    <w:rsid w:val="00A0560A"/>
    <w:rsid w:val="00A05630"/>
    <w:rsid w:val="00A058C1"/>
    <w:rsid w:val="00A059B4"/>
    <w:rsid w:val="00A05AAF"/>
    <w:rsid w:val="00A05B8F"/>
    <w:rsid w:val="00A05F60"/>
    <w:rsid w:val="00A0615E"/>
    <w:rsid w:val="00A061BF"/>
    <w:rsid w:val="00A06206"/>
    <w:rsid w:val="00A06520"/>
    <w:rsid w:val="00A0666D"/>
    <w:rsid w:val="00A06830"/>
    <w:rsid w:val="00A068C6"/>
    <w:rsid w:val="00A06953"/>
    <w:rsid w:val="00A06A33"/>
    <w:rsid w:val="00A06A9F"/>
    <w:rsid w:val="00A06B01"/>
    <w:rsid w:val="00A06DCB"/>
    <w:rsid w:val="00A06F0B"/>
    <w:rsid w:val="00A07054"/>
    <w:rsid w:val="00A0705C"/>
    <w:rsid w:val="00A070AA"/>
    <w:rsid w:val="00A070AD"/>
    <w:rsid w:val="00A070E9"/>
    <w:rsid w:val="00A071CC"/>
    <w:rsid w:val="00A07564"/>
    <w:rsid w:val="00A07593"/>
    <w:rsid w:val="00A07689"/>
    <w:rsid w:val="00A078AD"/>
    <w:rsid w:val="00A0793F"/>
    <w:rsid w:val="00A07AC2"/>
    <w:rsid w:val="00A07CE8"/>
    <w:rsid w:val="00A07D75"/>
    <w:rsid w:val="00A07DA6"/>
    <w:rsid w:val="00A1015E"/>
    <w:rsid w:val="00A1025D"/>
    <w:rsid w:val="00A102C1"/>
    <w:rsid w:val="00A1031B"/>
    <w:rsid w:val="00A10546"/>
    <w:rsid w:val="00A105BC"/>
    <w:rsid w:val="00A1067C"/>
    <w:rsid w:val="00A106B0"/>
    <w:rsid w:val="00A106DF"/>
    <w:rsid w:val="00A107CF"/>
    <w:rsid w:val="00A10C21"/>
    <w:rsid w:val="00A10C9E"/>
    <w:rsid w:val="00A10FDE"/>
    <w:rsid w:val="00A11108"/>
    <w:rsid w:val="00A1112C"/>
    <w:rsid w:val="00A11238"/>
    <w:rsid w:val="00A11334"/>
    <w:rsid w:val="00A1143D"/>
    <w:rsid w:val="00A11962"/>
    <w:rsid w:val="00A11CAD"/>
    <w:rsid w:val="00A11DE6"/>
    <w:rsid w:val="00A12043"/>
    <w:rsid w:val="00A1255C"/>
    <w:rsid w:val="00A12737"/>
    <w:rsid w:val="00A1274B"/>
    <w:rsid w:val="00A12790"/>
    <w:rsid w:val="00A1284D"/>
    <w:rsid w:val="00A12962"/>
    <w:rsid w:val="00A12A61"/>
    <w:rsid w:val="00A12A76"/>
    <w:rsid w:val="00A12C0B"/>
    <w:rsid w:val="00A12D2F"/>
    <w:rsid w:val="00A12D8A"/>
    <w:rsid w:val="00A12DFF"/>
    <w:rsid w:val="00A12E8A"/>
    <w:rsid w:val="00A131AC"/>
    <w:rsid w:val="00A131FB"/>
    <w:rsid w:val="00A1320D"/>
    <w:rsid w:val="00A13268"/>
    <w:rsid w:val="00A132A9"/>
    <w:rsid w:val="00A132B8"/>
    <w:rsid w:val="00A13549"/>
    <w:rsid w:val="00A13564"/>
    <w:rsid w:val="00A135F7"/>
    <w:rsid w:val="00A13A2B"/>
    <w:rsid w:val="00A13B02"/>
    <w:rsid w:val="00A13B2D"/>
    <w:rsid w:val="00A13C8F"/>
    <w:rsid w:val="00A13D89"/>
    <w:rsid w:val="00A13D9E"/>
    <w:rsid w:val="00A13F71"/>
    <w:rsid w:val="00A140B2"/>
    <w:rsid w:val="00A14285"/>
    <w:rsid w:val="00A14434"/>
    <w:rsid w:val="00A14805"/>
    <w:rsid w:val="00A14932"/>
    <w:rsid w:val="00A149B0"/>
    <w:rsid w:val="00A14A6B"/>
    <w:rsid w:val="00A14C6A"/>
    <w:rsid w:val="00A14CC8"/>
    <w:rsid w:val="00A14CC9"/>
    <w:rsid w:val="00A14D09"/>
    <w:rsid w:val="00A153AF"/>
    <w:rsid w:val="00A1540D"/>
    <w:rsid w:val="00A15522"/>
    <w:rsid w:val="00A15710"/>
    <w:rsid w:val="00A1591D"/>
    <w:rsid w:val="00A1597F"/>
    <w:rsid w:val="00A15BD8"/>
    <w:rsid w:val="00A15D2F"/>
    <w:rsid w:val="00A15D4B"/>
    <w:rsid w:val="00A15E46"/>
    <w:rsid w:val="00A15F0D"/>
    <w:rsid w:val="00A15F76"/>
    <w:rsid w:val="00A15FEC"/>
    <w:rsid w:val="00A15FF2"/>
    <w:rsid w:val="00A16215"/>
    <w:rsid w:val="00A1632E"/>
    <w:rsid w:val="00A16537"/>
    <w:rsid w:val="00A166FB"/>
    <w:rsid w:val="00A16B62"/>
    <w:rsid w:val="00A16B8D"/>
    <w:rsid w:val="00A16DFD"/>
    <w:rsid w:val="00A16EDC"/>
    <w:rsid w:val="00A170E2"/>
    <w:rsid w:val="00A1711F"/>
    <w:rsid w:val="00A172D8"/>
    <w:rsid w:val="00A1737D"/>
    <w:rsid w:val="00A173E5"/>
    <w:rsid w:val="00A1745F"/>
    <w:rsid w:val="00A1784E"/>
    <w:rsid w:val="00A179F9"/>
    <w:rsid w:val="00A17AD3"/>
    <w:rsid w:val="00A2010A"/>
    <w:rsid w:val="00A20145"/>
    <w:rsid w:val="00A201CE"/>
    <w:rsid w:val="00A2042F"/>
    <w:rsid w:val="00A204B3"/>
    <w:rsid w:val="00A20563"/>
    <w:rsid w:val="00A205D4"/>
    <w:rsid w:val="00A206F3"/>
    <w:rsid w:val="00A209B2"/>
    <w:rsid w:val="00A209C3"/>
    <w:rsid w:val="00A20AA0"/>
    <w:rsid w:val="00A20E6A"/>
    <w:rsid w:val="00A20E77"/>
    <w:rsid w:val="00A20E9F"/>
    <w:rsid w:val="00A211DB"/>
    <w:rsid w:val="00A213D1"/>
    <w:rsid w:val="00A21483"/>
    <w:rsid w:val="00A214FF"/>
    <w:rsid w:val="00A2162E"/>
    <w:rsid w:val="00A21750"/>
    <w:rsid w:val="00A219A8"/>
    <w:rsid w:val="00A21E80"/>
    <w:rsid w:val="00A21FE8"/>
    <w:rsid w:val="00A22042"/>
    <w:rsid w:val="00A22695"/>
    <w:rsid w:val="00A2272C"/>
    <w:rsid w:val="00A22BA9"/>
    <w:rsid w:val="00A22C62"/>
    <w:rsid w:val="00A22F69"/>
    <w:rsid w:val="00A230BD"/>
    <w:rsid w:val="00A23112"/>
    <w:rsid w:val="00A232EB"/>
    <w:rsid w:val="00A23354"/>
    <w:rsid w:val="00A2344B"/>
    <w:rsid w:val="00A2379B"/>
    <w:rsid w:val="00A239A8"/>
    <w:rsid w:val="00A23B96"/>
    <w:rsid w:val="00A23CE9"/>
    <w:rsid w:val="00A23D2E"/>
    <w:rsid w:val="00A23DCB"/>
    <w:rsid w:val="00A23E7C"/>
    <w:rsid w:val="00A23F35"/>
    <w:rsid w:val="00A23F51"/>
    <w:rsid w:val="00A23F8F"/>
    <w:rsid w:val="00A24193"/>
    <w:rsid w:val="00A24216"/>
    <w:rsid w:val="00A24328"/>
    <w:rsid w:val="00A2441A"/>
    <w:rsid w:val="00A244CF"/>
    <w:rsid w:val="00A2483F"/>
    <w:rsid w:val="00A2487C"/>
    <w:rsid w:val="00A248A1"/>
    <w:rsid w:val="00A248A4"/>
    <w:rsid w:val="00A24996"/>
    <w:rsid w:val="00A24CA4"/>
    <w:rsid w:val="00A24D9C"/>
    <w:rsid w:val="00A24E87"/>
    <w:rsid w:val="00A24F31"/>
    <w:rsid w:val="00A255B6"/>
    <w:rsid w:val="00A25623"/>
    <w:rsid w:val="00A25690"/>
    <w:rsid w:val="00A25735"/>
    <w:rsid w:val="00A257CA"/>
    <w:rsid w:val="00A25928"/>
    <w:rsid w:val="00A25A29"/>
    <w:rsid w:val="00A25C43"/>
    <w:rsid w:val="00A25D3D"/>
    <w:rsid w:val="00A25DCF"/>
    <w:rsid w:val="00A26156"/>
    <w:rsid w:val="00A261AF"/>
    <w:rsid w:val="00A265D8"/>
    <w:rsid w:val="00A2666E"/>
    <w:rsid w:val="00A266B2"/>
    <w:rsid w:val="00A26AA4"/>
    <w:rsid w:val="00A26B4E"/>
    <w:rsid w:val="00A26C2C"/>
    <w:rsid w:val="00A26FED"/>
    <w:rsid w:val="00A27020"/>
    <w:rsid w:val="00A2745B"/>
    <w:rsid w:val="00A275FA"/>
    <w:rsid w:val="00A2774A"/>
    <w:rsid w:val="00A278C1"/>
    <w:rsid w:val="00A278CC"/>
    <w:rsid w:val="00A278FA"/>
    <w:rsid w:val="00A278FF"/>
    <w:rsid w:val="00A27945"/>
    <w:rsid w:val="00A27C2B"/>
    <w:rsid w:val="00A27D62"/>
    <w:rsid w:val="00A27D98"/>
    <w:rsid w:val="00A27EBC"/>
    <w:rsid w:val="00A27F73"/>
    <w:rsid w:val="00A27F8F"/>
    <w:rsid w:val="00A27FD2"/>
    <w:rsid w:val="00A30148"/>
    <w:rsid w:val="00A303B1"/>
    <w:rsid w:val="00A303C7"/>
    <w:rsid w:val="00A307A8"/>
    <w:rsid w:val="00A30A61"/>
    <w:rsid w:val="00A30A6C"/>
    <w:rsid w:val="00A30C69"/>
    <w:rsid w:val="00A30CB0"/>
    <w:rsid w:val="00A30CC3"/>
    <w:rsid w:val="00A30EB8"/>
    <w:rsid w:val="00A3100E"/>
    <w:rsid w:val="00A31059"/>
    <w:rsid w:val="00A310BA"/>
    <w:rsid w:val="00A3149B"/>
    <w:rsid w:val="00A315EC"/>
    <w:rsid w:val="00A3167D"/>
    <w:rsid w:val="00A3180A"/>
    <w:rsid w:val="00A318C3"/>
    <w:rsid w:val="00A31A1A"/>
    <w:rsid w:val="00A31ADF"/>
    <w:rsid w:val="00A31B39"/>
    <w:rsid w:val="00A31B52"/>
    <w:rsid w:val="00A320DB"/>
    <w:rsid w:val="00A32178"/>
    <w:rsid w:val="00A32335"/>
    <w:rsid w:val="00A323A8"/>
    <w:rsid w:val="00A324F7"/>
    <w:rsid w:val="00A3250C"/>
    <w:rsid w:val="00A32548"/>
    <w:rsid w:val="00A32864"/>
    <w:rsid w:val="00A328BF"/>
    <w:rsid w:val="00A32ABA"/>
    <w:rsid w:val="00A32CF7"/>
    <w:rsid w:val="00A32E3B"/>
    <w:rsid w:val="00A32F18"/>
    <w:rsid w:val="00A32F76"/>
    <w:rsid w:val="00A33151"/>
    <w:rsid w:val="00A33440"/>
    <w:rsid w:val="00A33531"/>
    <w:rsid w:val="00A33599"/>
    <w:rsid w:val="00A33895"/>
    <w:rsid w:val="00A33939"/>
    <w:rsid w:val="00A33958"/>
    <w:rsid w:val="00A33ADE"/>
    <w:rsid w:val="00A33B26"/>
    <w:rsid w:val="00A33B9D"/>
    <w:rsid w:val="00A33E42"/>
    <w:rsid w:val="00A33F98"/>
    <w:rsid w:val="00A34017"/>
    <w:rsid w:val="00A340E4"/>
    <w:rsid w:val="00A342EE"/>
    <w:rsid w:val="00A343D0"/>
    <w:rsid w:val="00A345F9"/>
    <w:rsid w:val="00A3479C"/>
    <w:rsid w:val="00A34A44"/>
    <w:rsid w:val="00A34A51"/>
    <w:rsid w:val="00A34E3B"/>
    <w:rsid w:val="00A35204"/>
    <w:rsid w:val="00A3526E"/>
    <w:rsid w:val="00A35398"/>
    <w:rsid w:val="00A353F2"/>
    <w:rsid w:val="00A354E2"/>
    <w:rsid w:val="00A35641"/>
    <w:rsid w:val="00A35891"/>
    <w:rsid w:val="00A3592B"/>
    <w:rsid w:val="00A35A78"/>
    <w:rsid w:val="00A35CE3"/>
    <w:rsid w:val="00A35EB7"/>
    <w:rsid w:val="00A361A5"/>
    <w:rsid w:val="00A36424"/>
    <w:rsid w:val="00A364C1"/>
    <w:rsid w:val="00A366C0"/>
    <w:rsid w:val="00A366C4"/>
    <w:rsid w:val="00A36796"/>
    <w:rsid w:val="00A3683E"/>
    <w:rsid w:val="00A36A42"/>
    <w:rsid w:val="00A36FE4"/>
    <w:rsid w:val="00A37119"/>
    <w:rsid w:val="00A37167"/>
    <w:rsid w:val="00A3726C"/>
    <w:rsid w:val="00A3792B"/>
    <w:rsid w:val="00A37947"/>
    <w:rsid w:val="00A37989"/>
    <w:rsid w:val="00A40105"/>
    <w:rsid w:val="00A4021A"/>
    <w:rsid w:val="00A402FB"/>
    <w:rsid w:val="00A40661"/>
    <w:rsid w:val="00A406F2"/>
    <w:rsid w:val="00A40819"/>
    <w:rsid w:val="00A408E1"/>
    <w:rsid w:val="00A40D2D"/>
    <w:rsid w:val="00A40F9C"/>
    <w:rsid w:val="00A40FDD"/>
    <w:rsid w:val="00A412A8"/>
    <w:rsid w:val="00A412F0"/>
    <w:rsid w:val="00A41406"/>
    <w:rsid w:val="00A4178F"/>
    <w:rsid w:val="00A417A4"/>
    <w:rsid w:val="00A4180D"/>
    <w:rsid w:val="00A41810"/>
    <w:rsid w:val="00A41E83"/>
    <w:rsid w:val="00A41F4E"/>
    <w:rsid w:val="00A41FEC"/>
    <w:rsid w:val="00A42219"/>
    <w:rsid w:val="00A42292"/>
    <w:rsid w:val="00A42381"/>
    <w:rsid w:val="00A424C8"/>
    <w:rsid w:val="00A426B0"/>
    <w:rsid w:val="00A4281C"/>
    <w:rsid w:val="00A42920"/>
    <w:rsid w:val="00A42AE4"/>
    <w:rsid w:val="00A42CD4"/>
    <w:rsid w:val="00A42DD7"/>
    <w:rsid w:val="00A4339F"/>
    <w:rsid w:val="00A43820"/>
    <w:rsid w:val="00A43C0F"/>
    <w:rsid w:val="00A43D0D"/>
    <w:rsid w:val="00A43DBE"/>
    <w:rsid w:val="00A43E6C"/>
    <w:rsid w:val="00A43E82"/>
    <w:rsid w:val="00A43F47"/>
    <w:rsid w:val="00A43F7F"/>
    <w:rsid w:val="00A443CE"/>
    <w:rsid w:val="00A445E1"/>
    <w:rsid w:val="00A4492D"/>
    <w:rsid w:val="00A44D39"/>
    <w:rsid w:val="00A44D75"/>
    <w:rsid w:val="00A44E06"/>
    <w:rsid w:val="00A44E50"/>
    <w:rsid w:val="00A4500B"/>
    <w:rsid w:val="00A45068"/>
    <w:rsid w:val="00A4521B"/>
    <w:rsid w:val="00A4528A"/>
    <w:rsid w:val="00A45370"/>
    <w:rsid w:val="00A454B2"/>
    <w:rsid w:val="00A456E8"/>
    <w:rsid w:val="00A456F8"/>
    <w:rsid w:val="00A45753"/>
    <w:rsid w:val="00A4594C"/>
    <w:rsid w:val="00A459A4"/>
    <w:rsid w:val="00A45B62"/>
    <w:rsid w:val="00A45BF7"/>
    <w:rsid w:val="00A45C8E"/>
    <w:rsid w:val="00A46081"/>
    <w:rsid w:val="00A4629C"/>
    <w:rsid w:val="00A4629E"/>
    <w:rsid w:val="00A464B7"/>
    <w:rsid w:val="00A4655B"/>
    <w:rsid w:val="00A465C2"/>
    <w:rsid w:val="00A468E5"/>
    <w:rsid w:val="00A46E5A"/>
    <w:rsid w:val="00A46F56"/>
    <w:rsid w:val="00A46FFD"/>
    <w:rsid w:val="00A47173"/>
    <w:rsid w:val="00A473BC"/>
    <w:rsid w:val="00A475D6"/>
    <w:rsid w:val="00A47C44"/>
    <w:rsid w:val="00A47E36"/>
    <w:rsid w:val="00A47FF0"/>
    <w:rsid w:val="00A50188"/>
    <w:rsid w:val="00A50214"/>
    <w:rsid w:val="00A50245"/>
    <w:rsid w:val="00A50302"/>
    <w:rsid w:val="00A50422"/>
    <w:rsid w:val="00A50643"/>
    <w:rsid w:val="00A50781"/>
    <w:rsid w:val="00A50811"/>
    <w:rsid w:val="00A508EE"/>
    <w:rsid w:val="00A50B2E"/>
    <w:rsid w:val="00A50C48"/>
    <w:rsid w:val="00A50C61"/>
    <w:rsid w:val="00A50E42"/>
    <w:rsid w:val="00A510A8"/>
    <w:rsid w:val="00A51209"/>
    <w:rsid w:val="00A51227"/>
    <w:rsid w:val="00A512BB"/>
    <w:rsid w:val="00A51535"/>
    <w:rsid w:val="00A51782"/>
    <w:rsid w:val="00A51806"/>
    <w:rsid w:val="00A519C3"/>
    <w:rsid w:val="00A51C77"/>
    <w:rsid w:val="00A51D65"/>
    <w:rsid w:val="00A52143"/>
    <w:rsid w:val="00A52324"/>
    <w:rsid w:val="00A523A2"/>
    <w:rsid w:val="00A523E4"/>
    <w:rsid w:val="00A525DC"/>
    <w:rsid w:val="00A52678"/>
    <w:rsid w:val="00A52735"/>
    <w:rsid w:val="00A52739"/>
    <w:rsid w:val="00A5283D"/>
    <w:rsid w:val="00A529BD"/>
    <w:rsid w:val="00A52AA5"/>
    <w:rsid w:val="00A52B01"/>
    <w:rsid w:val="00A52BB2"/>
    <w:rsid w:val="00A5309E"/>
    <w:rsid w:val="00A53331"/>
    <w:rsid w:val="00A533A9"/>
    <w:rsid w:val="00A533D9"/>
    <w:rsid w:val="00A5384D"/>
    <w:rsid w:val="00A53F15"/>
    <w:rsid w:val="00A54185"/>
    <w:rsid w:val="00A54216"/>
    <w:rsid w:val="00A544B9"/>
    <w:rsid w:val="00A545E9"/>
    <w:rsid w:val="00A5461A"/>
    <w:rsid w:val="00A54922"/>
    <w:rsid w:val="00A549FD"/>
    <w:rsid w:val="00A54BEE"/>
    <w:rsid w:val="00A54E50"/>
    <w:rsid w:val="00A54EEB"/>
    <w:rsid w:val="00A54EFA"/>
    <w:rsid w:val="00A55200"/>
    <w:rsid w:val="00A5523D"/>
    <w:rsid w:val="00A55288"/>
    <w:rsid w:val="00A5528E"/>
    <w:rsid w:val="00A5533B"/>
    <w:rsid w:val="00A5547A"/>
    <w:rsid w:val="00A55670"/>
    <w:rsid w:val="00A55687"/>
    <w:rsid w:val="00A5570B"/>
    <w:rsid w:val="00A55924"/>
    <w:rsid w:val="00A5595E"/>
    <w:rsid w:val="00A559E2"/>
    <w:rsid w:val="00A55BC7"/>
    <w:rsid w:val="00A55C6F"/>
    <w:rsid w:val="00A55EE3"/>
    <w:rsid w:val="00A55FB3"/>
    <w:rsid w:val="00A55FF1"/>
    <w:rsid w:val="00A56307"/>
    <w:rsid w:val="00A56B5C"/>
    <w:rsid w:val="00A56B69"/>
    <w:rsid w:val="00A56CBF"/>
    <w:rsid w:val="00A56D73"/>
    <w:rsid w:val="00A5701F"/>
    <w:rsid w:val="00A570A1"/>
    <w:rsid w:val="00A577F2"/>
    <w:rsid w:val="00A577F5"/>
    <w:rsid w:val="00A57910"/>
    <w:rsid w:val="00A57969"/>
    <w:rsid w:val="00A57AF2"/>
    <w:rsid w:val="00A57BBD"/>
    <w:rsid w:val="00A57D11"/>
    <w:rsid w:val="00A57D7D"/>
    <w:rsid w:val="00A57DFC"/>
    <w:rsid w:val="00A57F1E"/>
    <w:rsid w:val="00A57FD6"/>
    <w:rsid w:val="00A600AE"/>
    <w:rsid w:val="00A6013C"/>
    <w:rsid w:val="00A6042C"/>
    <w:rsid w:val="00A60527"/>
    <w:rsid w:val="00A60624"/>
    <w:rsid w:val="00A60632"/>
    <w:rsid w:val="00A60AF8"/>
    <w:rsid w:val="00A60BA3"/>
    <w:rsid w:val="00A60C27"/>
    <w:rsid w:val="00A60CF5"/>
    <w:rsid w:val="00A60D4D"/>
    <w:rsid w:val="00A60D60"/>
    <w:rsid w:val="00A60D96"/>
    <w:rsid w:val="00A60FFE"/>
    <w:rsid w:val="00A6125A"/>
    <w:rsid w:val="00A61446"/>
    <w:rsid w:val="00A6153B"/>
    <w:rsid w:val="00A6154E"/>
    <w:rsid w:val="00A6158F"/>
    <w:rsid w:val="00A61720"/>
    <w:rsid w:val="00A61859"/>
    <w:rsid w:val="00A61AF2"/>
    <w:rsid w:val="00A61B17"/>
    <w:rsid w:val="00A61E0D"/>
    <w:rsid w:val="00A62513"/>
    <w:rsid w:val="00A62520"/>
    <w:rsid w:val="00A62551"/>
    <w:rsid w:val="00A6256E"/>
    <w:rsid w:val="00A62667"/>
    <w:rsid w:val="00A628D5"/>
    <w:rsid w:val="00A62BB6"/>
    <w:rsid w:val="00A62C24"/>
    <w:rsid w:val="00A62C69"/>
    <w:rsid w:val="00A62CEF"/>
    <w:rsid w:val="00A62D40"/>
    <w:rsid w:val="00A62D9C"/>
    <w:rsid w:val="00A62EB3"/>
    <w:rsid w:val="00A62FE8"/>
    <w:rsid w:val="00A63221"/>
    <w:rsid w:val="00A6325E"/>
    <w:rsid w:val="00A6326F"/>
    <w:rsid w:val="00A63395"/>
    <w:rsid w:val="00A636CC"/>
    <w:rsid w:val="00A63946"/>
    <w:rsid w:val="00A63A5A"/>
    <w:rsid w:val="00A63F83"/>
    <w:rsid w:val="00A64278"/>
    <w:rsid w:val="00A642A1"/>
    <w:rsid w:val="00A64409"/>
    <w:rsid w:val="00A64487"/>
    <w:rsid w:val="00A64624"/>
    <w:rsid w:val="00A64750"/>
    <w:rsid w:val="00A64B18"/>
    <w:rsid w:val="00A64BB7"/>
    <w:rsid w:val="00A64C1A"/>
    <w:rsid w:val="00A64E21"/>
    <w:rsid w:val="00A64E26"/>
    <w:rsid w:val="00A6532F"/>
    <w:rsid w:val="00A6576F"/>
    <w:rsid w:val="00A6581A"/>
    <w:rsid w:val="00A65D20"/>
    <w:rsid w:val="00A65E0E"/>
    <w:rsid w:val="00A65E68"/>
    <w:rsid w:val="00A65E8E"/>
    <w:rsid w:val="00A65F49"/>
    <w:rsid w:val="00A664BD"/>
    <w:rsid w:val="00A6671B"/>
    <w:rsid w:val="00A667F8"/>
    <w:rsid w:val="00A66990"/>
    <w:rsid w:val="00A66D65"/>
    <w:rsid w:val="00A67045"/>
    <w:rsid w:val="00A671F2"/>
    <w:rsid w:val="00A6724C"/>
    <w:rsid w:val="00A6734E"/>
    <w:rsid w:val="00A67695"/>
    <w:rsid w:val="00A6772F"/>
    <w:rsid w:val="00A679AF"/>
    <w:rsid w:val="00A67B49"/>
    <w:rsid w:val="00A67CE7"/>
    <w:rsid w:val="00A67DF7"/>
    <w:rsid w:val="00A67F3F"/>
    <w:rsid w:val="00A67F51"/>
    <w:rsid w:val="00A70008"/>
    <w:rsid w:val="00A70102"/>
    <w:rsid w:val="00A7010E"/>
    <w:rsid w:val="00A702B7"/>
    <w:rsid w:val="00A7043B"/>
    <w:rsid w:val="00A70548"/>
    <w:rsid w:val="00A70745"/>
    <w:rsid w:val="00A70AB7"/>
    <w:rsid w:val="00A70AF5"/>
    <w:rsid w:val="00A70EFA"/>
    <w:rsid w:val="00A71231"/>
    <w:rsid w:val="00A714F9"/>
    <w:rsid w:val="00A71571"/>
    <w:rsid w:val="00A71598"/>
    <w:rsid w:val="00A715C2"/>
    <w:rsid w:val="00A7166D"/>
    <w:rsid w:val="00A7174A"/>
    <w:rsid w:val="00A718F1"/>
    <w:rsid w:val="00A71AB3"/>
    <w:rsid w:val="00A71B31"/>
    <w:rsid w:val="00A71D17"/>
    <w:rsid w:val="00A7233B"/>
    <w:rsid w:val="00A72556"/>
    <w:rsid w:val="00A725D5"/>
    <w:rsid w:val="00A725E9"/>
    <w:rsid w:val="00A726DB"/>
    <w:rsid w:val="00A726F2"/>
    <w:rsid w:val="00A72BF5"/>
    <w:rsid w:val="00A72C75"/>
    <w:rsid w:val="00A72E9A"/>
    <w:rsid w:val="00A731FA"/>
    <w:rsid w:val="00A732BB"/>
    <w:rsid w:val="00A733FF"/>
    <w:rsid w:val="00A7399F"/>
    <w:rsid w:val="00A739C2"/>
    <w:rsid w:val="00A73FD1"/>
    <w:rsid w:val="00A74026"/>
    <w:rsid w:val="00A74816"/>
    <w:rsid w:val="00A74A43"/>
    <w:rsid w:val="00A74D4D"/>
    <w:rsid w:val="00A74DCC"/>
    <w:rsid w:val="00A74E0A"/>
    <w:rsid w:val="00A74F7A"/>
    <w:rsid w:val="00A7515D"/>
    <w:rsid w:val="00A75469"/>
    <w:rsid w:val="00A754FE"/>
    <w:rsid w:val="00A75534"/>
    <w:rsid w:val="00A75563"/>
    <w:rsid w:val="00A75838"/>
    <w:rsid w:val="00A75942"/>
    <w:rsid w:val="00A75A01"/>
    <w:rsid w:val="00A75A38"/>
    <w:rsid w:val="00A75A54"/>
    <w:rsid w:val="00A75A81"/>
    <w:rsid w:val="00A75B6E"/>
    <w:rsid w:val="00A75D1E"/>
    <w:rsid w:val="00A75E1A"/>
    <w:rsid w:val="00A75E8D"/>
    <w:rsid w:val="00A75FE2"/>
    <w:rsid w:val="00A760B5"/>
    <w:rsid w:val="00A76199"/>
    <w:rsid w:val="00A763C1"/>
    <w:rsid w:val="00A7642C"/>
    <w:rsid w:val="00A76571"/>
    <w:rsid w:val="00A76730"/>
    <w:rsid w:val="00A76A52"/>
    <w:rsid w:val="00A76B11"/>
    <w:rsid w:val="00A76F51"/>
    <w:rsid w:val="00A76FC5"/>
    <w:rsid w:val="00A7704F"/>
    <w:rsid w:val="00A770CA"/>
    <w:rsid w:val="00A7715B"/>
    <w:rsid w:val="00A77290"/>
    <w:rsid w:val="00A772C0"/>
    <w:rsid w:val="00A77328"/>
    <w:rsid w:val="00A773BF"/>
    <w:rsid w:val="00A774F8"/>
    <w:rsid w:val="00A7757A"/>
    <w:rsid w:val="00A77613"/>
    <w:rsid w:val="00A77737"/>
    <w:rsid w:val="00A77773"/>
    <w:rsid w:val="00A77839"/>
    <w:rsid w:val="00A779A4"/>
    <w:rsid w:val="00A77AB4"/>
    <w:rsid w:val="00A77AFF"/>
    <w:rsid w:val="00A77BF5"/>
    <w:rsid w:val="00A77FFD"/>
    <w:rsid w:val="00A80286"/>
    <w:rsid w:val="00A802C7"/>
    <w:rsid w:val="00A802D3"/>
    <w:rsid w:val="00A806C0"/>
    <w:rsid w:val="00A80D2B"/>
    <w:rsid w:val="00A80FA1"/>
    <w:rsid w:val="00A81311"/>
    <w:rsid w:val="00A813F6"/>
    <w:rsid w:val="00A8141A"/>
    <w:rsid w:val="00A816A7"/>
    <w:rsid w:val="00A816F2"/>
    <w:rsid w:val="00A8186F"/>
    <w:rsid w:val="00A81CCB"/>
    <w:rsid w:val="00A82174"/>
    <w:rsid w:val="00A821C0"/>
    <w:rsid w:val="00A82685"/>
    <w:rsid w:val="00A8276D"/>
    <w:rsid w:val="00A82C5E"/>
    <w:rsid w:val="00A82C9D"/>
    <w:rsid w:val="00A82FFE"/>
    <w:rsid w:val="00A8301C"/>
    <w:rsid w:val="00A830F6"/>
    <w:rsid w:val="00A831B0"/>
    <w:rsid w:val="00A831D2"/>
    <w:rsid w:val="00A832F2"/>
    <w:rsid w:val="00A833DA"/>
    <w:rsid w:val="00A836C8"/>
    <w:rsid w:val="00A83828"/>
    <w:rsid w:val="00A839C8"/>
    <w:rsid w:val="00A83B1F"/>
    <w:rsid w:val="00A83D0E"/>
    <w:rsid w:val="00A83D29"/>
    <w:rsid w:val="00A83D7E"/>
    <w:rsid w:val="00A83D85"/>
    <w:rsid w:val="00A8424C"/>
    <w:rsid w:val="00A84355"/>
    <w:rsid w:val="00A8444B"/>
    <w:rsid w:val="00A8462D"/>
    <w:rsid w:val="00A8468B"/>
    <w:rsid w:val="00A84799"/>
    <w:rsid w:val="00A849A8"/>
    <w:rsid w:val="00A84B91"/>
    <w:rsid w:val="00A84C78"/>
    <w:rsid w:val="00A84C94"/>
    <w:rsid w:val="00A84E3E"/>
    <w:rsid w:val="00A85107"/>
    <w:rsid w:val="00A85227"/>
    <w:rsid w:val="00A8525B"/>
    <w:rsid w:val="00A852BE"/>
    <w:rsid w:val="00A852EF"/>
    <w:rsid w:val="00A85301"/>
    <w:rsid w:val="00A85447"/>
    <w:rsid w:val="00A856A0"/>
    <w:rsid w:val="00A85ABB"/>
    <w:rsid w:val="00A85B96"/>
    <w:rsid w:val="00A85D30"/>
    <w:rsid w:val="00A8602C"/>
    <w:rsid w:val="00A8610C"/>
    <w:rsid w:val="00A86215"/>
    <w:rsid w:val="00A8638E"/>
    <w:rsid w:val="00A8650C"/>
    <w:rsid w:val="00A8656D"/>
    <w:rsid w:val="00A865F1"/>
    <w:rsid w:val="00A86798"/>
    <w:rsid w:val="00A86985"/>
    <w:rsid w:val="00A86C70"/>
    <w:rsid w:val="00A86D9A"/>
    <w:rsid w:val="00A86DF4"/>
    <w:rsid w:val="00A86F66"/>
    <w:rsid w:val="00A86FA6"/>
    <w:rsid w:val="00A86FF5"/>
    <w:rsid w:val="00A871F3"/>
    <w:rsid w:val="00A87256"/>
    <w:rsid w:val="00A8735D"/>
    <w:rsid w:val="00A87401"/>
    <w:rsid w:val="00A87503"/>
    <w:rsid w:val="00A87747"/>
    <w:rsid w:val="00A877C4"/>
    <w:rsid w:val="00A8794A"/>
    <w:rsid w:val="00A87A3F"/>
    <w:rsid w:val="00A87D3D"/>
    <w:rsid w:val="00A87ED1"/>
    <w:rsid w:val="00A87F6A"/>
    <w:rsid w:val="00A9003F"/>
    <w:rsid w:val="00A90190"/>
    <w:rsid w:val="00A907C5"/>
    <w:rsid w:val="00A907CC"/>
    <w:rsid w:val="00A90984"/>
    <w:rsid w:val="00A90B29"/>
    <w:rsid w:val="00A90C74"/>
    <w:rsid w:val="00A90DA1"/>
    <w:rsid w:val="00A90FDD"/>
    <w:rsid w:val="00A915D7"/>
    <w:rsid w:val="00A9167B"/>
    <w:rsid w:val="00A919E5"/>
    <w:rsid w:val="00A91B4C"/>
    <w:rsid w:val="00A91B94"/>
    <w:rsid w:val="00A91C19"/>
    <w:rsid w:val="00A91FBD"/>
    <w:rsid w:val="00A9238C"/>
    <w:rsid w:val="00A923E8"/>
    <w:rsid w:val="00A92450"/>
    <w:rsid w:val="00A924A8"/>
    <w:rsid w:val="00A924EC"/>
    <w:rsid w:val="00A9273F"/>
    <w:rsid w:val="00A927A0"/>
    <w:rsid w:val="00A92970"/>
    <w:rsid w:val="00A92C9A"/>
    <w:rsid w:val="00A9331E"/>
    <w:rsid w:val="00A93344"/>
    <w:rsid w:val="00A933E6"/>
    <w:rsid w:val="00A9346C"/>
    <w:rsid w:val="00A935D3"/>
    <w:rsid w:val="00A9382B"/>
    <w:rsid w:val="00A9387A"/>
    <w:rsid w:val="00A938DC"/>
    <w:rsid w:val="00A938E3"/>
    <w:rsid w:val="00A93A2D"/>
    <w:rsid w:val="00A93B51"/>
    <w:rsid w:val="00A93EB1"/>
    <w:rsid w:val="00A93EC2"/>
    <w:rsid w:val="00A941B7"/>
    <w:rsid w:val="00A941D8"/>
    <w:rsid w:val="00A94411"/>
    <w:rsid w:val="00A94A88"/>
    <w:rsid w:val="00A94CD2"/>
    <w:rsid w:val="00A94F66"/>
    <w:rsid w:val="00A94F7B"/>
    <w:rsid w:val="00A94FFA"/>
    <w:rsid w:val="00A952EA"/>
    <w:rsid w:val="00A9537C"/>
    <w:rsid w:val="00A95619"/>
    <w:rsid w:val="00A95934"/>
    <w:rsid w:val="00A9593D"/>
    <w:rsid w:val="00A95B92"/>
    <w:rsid w:val="00A95EFA"/>
    <w:rsid w:val="00A9636F"/>
    <w:rsid w:val="00A963A6"/>
    <w:rsid w:val="00A9647D"/>
    <w:rsid w:val="00A9649F"/>
    <w:rsid w:val="00A964C6"/>
    <w:rsid w:val="00A964D8"/>
    <w:rsid w:val="00A966D2"/>
    <w:rsid w:val="00A966E4"/>
    <w:rsid w:val="00A96776"/>
    <w:rsid w:val="00A96786"/>
    <w:rsid w:val="00A96B8B"/>
    <w:rsid w:val="00A96BA9"/>
    <w:rsid w:val="00A96C3D"/>
    <w:rsid w:val="00A96CA5"/>
    <w:rsid w:val="00A96E4E"/>
    <w:rsid w:val="00A970D7"/>
    <w:rsid w:val="00A971C5"/>
    <w:rsid w:val="00A974FB"/>
    <w:rsid w:val="00A97669"/>
    <w:rsid w:val="00A97778"/>
    <w:rsid w:val="00A978EA"/>
    <w:rsid w:val="00A979CE"/>
    <w:rsid w:val="00A97A01"/>
    <w:rsid w:val="00A97A58"/>
    <w:rsid w:val="00A97A8C"/>
    <w:rsid w:val="00A97DD2"/>
    <w:rsid w:val="00A97FB7"/>
    <w:rsid w:val="00AA01BB"/>
    <w:rsid w:val="00AA023A"/>
    <w:rsid w:val="00AA0545"/>
    <w:rsid w:val="00AA05FB"/>
    <w:rsid w:val="00AA0788"/>
    <w:rsid w:val="00AA0BF1"/>
    <w:rsid w:val="00AA0CD7"/>
    <w:rsid w:val="00AA0E52"/>
    <w:rsid w:val="00AA1230"/>
    <w:rsid w:val="00AA1291"/>
    <w:rsid w:val="00AA14E3"/>
    <w:rsid w:val="00AA1763"/>
    <w:rsid w:val="00AA17BB"/>
    <w:rsid w:val="00AA226A"/>
    <w:rsid w:val="00AA251B"/>
    <w:rsid w:val="00AA2C06"/>
    <w:rsid w:val="00AA2D54"/>
    <w:rsid w:val="00AA3001"/>
    <w:rsid w:val="00AA308B"/>
    <w:rsid w:val="00AA328E"/>
    <w:rsid w:val="00AA3449"/>
    <w:rsid w:val="00AA3B4B"/>
    <w:rsid w:val="00AA3E5E"/>
    <w:rsid w:val="00AA3E7F"/>
    <w:rsid w:val="00AA3EC5"/>
    <w:rsid w:val="00AA3EFA"/>
    <w:rsid w:val="00AA3F6B"/>
    <w:rsid w:val="00AA3FF7"/>
    <w:rsid w:val="00AA4055"/>
    <w:rsid w:val="00AA4132"/>
    <w:rsid w:val="00AA43FD"/>
    <w:rsid w:val="00AA43FF"/>
    <w:rsid w:val="00AA459B"/>
    <w:rsid w:val="00AA4794"/>
    <w:rsid w:val="00AA4942"/>
    <w:rsid w:val="00AA4E7E"/>
    <w:rsid w:val="00AA51E9"/>
    <w:rsid w:val="00AA5306"/>
    <w:rsid w:val="00AA5327"/>
    <w:rsid w:val="00AA5438"/>
    <w:rsid w:val="00AA5520"/>
    <w:rsid w:val="00AA5742"/>
    <w:rsid w:val="00AA5DAC"/>
    <w:rsid w:val="00AA6036"/>
    <w:rsid w:val="00AA68F2"/>
    <w:rsid w:val="00AA6996"/>
    <w:rsid w:val="00AA6A0E"/>
    <w:rsid w:val="00AA6AD1"/>
    <w:rsid w:val="00AA6B92"/>
    <w:rsid w:val="00AA6C7C"/>
    <w:rsid w:val="00AA71A2"/>
    <w:rsid w:val="00AA732C"/>
    <w:rsid w:val="00AA74A6"/>
    <w:rsid w:val="00AA7B75"/>
    <w:rsid w:val="00AA7C73"/>
    <w:rsid w:val="00AA7D09"/>
    <w:rsid w:val="00AA7D0E"/>
    <w:rsid w:val="00AA7D3B"/>
    <w:rsid w:val="00AB0317"/>
    <w:rsid w:val="00AB059E"/>
    <w:rsid w:val="00AB063D"/>
    <w:rsid w:val="00AB0822"/>
    <w:rsid w:val="00AB0A73"/>
    <w:rsid w:val="00AB0BEE"/>
    <w:rsid w:val="00AB0CD3"/>
    <w:rsid w:val="00AB0DC2"/>
    <w:rsid w:val="00AB0EA7"/>
    <w:rsid w:val="00AB0EA8"/>
    <w:rsid w:val="00AB0F54"/>
    <w:rsid w:val="00AB11B0"/>
    <w:rsid w:val="00AB11BA"/>
    <w:rsid w:val="00AB13E1"/>
    <w:rsid w:val="00AB13F9"/>
    <w:rsid w:val="00AB14D6"/>
    <w:rsid w:val="00AB18E6"/>
    <w:rsid w:val="00AB191B"/>
    <w:rsid w:val="00AB19DD"/>
    <w:rsid w:val="00AB19F8"/>
    <w:rsid w:val="00AB1A4A"/>
    <w:rsid w:val="00AB1CF7"/>
    <w:rsid w:val="00AB1F2D"/>
    <w:rsid w:val="00AB21FA"/>
    <w:rsid w:val="00AB2362"/>
    <w:rsid w:val="00AB24ED"/>
    <w:rsid w:val="00AB2721"/>
    <w:rsid w:val="00AB2AF4"/>
    <w:rsid w:val="00AB2E3B"/>
    <w:rsid w:val="00AB3026"/>
    <w:rsid w:val="00AB310B"/>
    <w:rsid w:val="00AB3202"/>
    <w:rsid w:val="00AB342D"/>
    <w:rsid w:val="00AB36EE"/>
    <w:rsid w:val="00AB38F2"/>
    <w:rsid w:val="00AB39E5"/>
    <w:rsid w:val="00AB3A47"/>
    <w:rsid w:val="00AB3AEA"/>
    <w:rsid w:val="00AB3C5E"/>
    <w:rsid w:val="00AB3CA4"/>
    <w:rsid w:val="00AB3EF6"/>
    <w:rsid w:val="00AB3EFE"/>
    <w:rsid w:val="00AB3F46"/>
    <w:rsid w:val="00AB3FBD"/>
    <w:rsid w:val="00AB4081"/>
    <w:rsid w:val="00AB421E"/>
    <w:rsid w:val="00AB433E"/>
    <w:rsid w:val="00AB440A"/>
    <w:rsid w:val="00AB441F"/>
    <w:rsid w:val="00AB4605"/>
    <w:rsid w:val="00AB4889"/>
    <w:rsid w:val="00AB4903"/>
    <w:rsid w:val="00AB4946"/>
    <w:rsid w:val="00AB49CF"/>
    <w:rsid w:val="00AB4C18"/>
    <w:rsid w:val="00AB504D"/>
    <w:rsid w:val="00AB52DD"/>
    <w:rsid w:val="00AB537D"/>
    <w:rsid w:val="00AB540B"/>
    <w:rsid w:val="00AB5642"/>
    <w:rsid w:val="00AB59C3"/>
    <w:rsid w:val="00AB5DD5"/>
    <w:rsid w:val="00AB5F76"/>
    <w:rsid w:val="00AB600F"/>
    <w:rsid w:val="00AB60D9"/>
    <w:rsid w:val="00AB61E7"/>
    <w:rsid w:val="00AB6280"/>
    <w:rsid w:val="00AB64A0"/>
    <w:rsid w:val="00AB6979"/>
    <w:rsid w:val="00AB6A49"/>
    <w:rsid w:val="00AB6B6C"/>
    <w:rsid w:val="00AB6BC8"/>
    <w:rsid w:val="00AB6BE8"/>
    <w:rsid w:val="00AB6E9C"/>
    <w:rsid w:val="00AB6EB2"/>
    <w:rsid w:val="00AB6EE5"/>
    <w:rsid w:val="00AB7067"/>
    <w:rsid w:val="00AB70A8"/>
    <w:rsid w:val="00AB7401"/>
    <w:rsid w:val="00AB74FB"/>
    <w:rsid w:val="00AB76C7"/>
    <w:rsid w:val="00AB77D3"/>
    <w:rsid w:val="00AB7CB4"/>
    <w:rsid w:val="00AB7D4D"/>
    <w:rsid w:val="00AC0073"/>
    <w:rsid w:val="00AC009C"/>
    <w:rsid w:val="00AC012C"/>
    <w:rsid w:val="00AC0667"/>
    <w:rsid w:val="00AC06B0"/>
    <w:rsid w:val="00AC0724"/>
    <w:rsid w:val="00AC07C8"/>
    <w:rsid w:val="00AC0889"/>
    <w:rsid w:val="00AC0DFD"/>
    <w:rsid w:val="00AC0E08"/>
    <w:rsid w:val="00AC0EAA"/>
    <w:rsid w:val="00AC140A"/>
    <w:rsid w:val="00AC14D6"/>
    <w:rsid w:val="00AC1593"/>
    <w:rsid w:val="00AC15D7"/>
    <w:rsid w:val="00AC1D43"/>
    <w:rsid w:val="00AC1F72"/>
    <w:rsid w:val="00AC2111"/>
    <w:rsid w:val="00AC21EA"/>
    <w:rsid w:val="00AC2249"/>
    <w:rsid w:val="00AC24E3"/>
    <w:rsid w:val="00AC27E0"/>
    <w:rsid w:val="00AC2841"/>
    <w:rsid w:val="00AC2A3A"/>
    <w:rsid w:val="00AC2D7D"/>
    <w:rsid w:val="00AC2E76"/>
    <w:rsid w:val="00AC2F46"/>
    <w:rsid w:val="00AC2FE5"/>
    <w:rsid w:val="00AC31DE"/>
    <w:rsid w:val="00AC3635"/>
    <w:rsid w:val="00AC3710"/>
    <w:rsid w:val="00AC375C"/>
    <w:rsid w:val="00AC38F0"/>
    <w:rsid w:val="00AC3AC1"/>
    <w:rsid w:val="00AC3F49"/>
    <w:rsid w:val="00AC409C"/>
    <w:rsid w:val="00AC40A4"/>
    <w:rsid w:val="00AC4318"/>
    <w:rsid w:val="00AC47E7"/>
    <w:rsid w:val="00AC4848"/>
    <w:rsid w:val="00AC48B0"/>
    <w:rsid w:val="00AC492E"/>
    <w:rsid w:val="00AC4AE7"/>
    <w:rsid w:val="00AC4C73"/>
    <w:rsid w:val="00AC4CD4"/>
    <w:rsid w:val="00AC4E5B"/>
    <w:rsid w:val="00AC528E"/>
    <w:rsid w:val="00AC5340"/>
    <w:rsid w:val="00AC582E"/>
    <w:rsid w:val="00AC5844"/>
    <w:rsid w:val="00AC590E"/>
    <w:rsid w:val="00AC5A43"/>
    <w:rsid w:val="00AC5A63"/>
    <w:rsid w:val="00AC5FA3"/>
    <w:rsid w:val="00AC6216"/>
    <w:rsid w:val="00AC628D"/>
    <w:rsid w:val="00AC62F1"/>
    <w:rsid w:val="00AC6828"/>
    <w:rsid w:val="00AC6B51"/>
    <w:rsid w:val="00AC6CA7"/>
    <w:rsid w:val="00AC6D60"/>
    <w:rsid w:val="00AC6F38"/>
    <w:rsid w:val="00AC706A"/>
    <w:rsid w:val="00AC72A2"/>
    <w:rsid w:val="00AC745A"/>
    <w:rsid w:val="00AC74FC"/>
    <w:rsid w:val="00AC756F"/>
    <w:rsid w:val="00AC75DE"/>
    <w:rsid w:val="00AC77B3"/>
    <w:rsid w:val="00AC7EED"/>
    <w:rsid w:val="00AC7F49"/>
    <w:rsid w:val="00AD00E3"/>
    <w:rsid w:val="00AD027D"/>
    <w:rsid w:val="00AD035B"/>
    <w:rsid w:val="00AD03FD"/>
    <w:rsid w:val="00AD0652"/>
    <w:rsid w:val="00AD0B77"/>
    <w:rsid w:val="00AD0BEC"/>
    <w:rsid w:val="00AD0D3E"/>
    <w:rsid w:val="00AD0E27"/>
    <w:rsid w:val="00AD13A1"/>
    <w:rsid w:val="00AD153F"/>
    <w:rsid w:val="00AD169B"/>
    <w:rsid w:val="00AD16F1"/>
    <w:rsid w:val="00AD16F2"/>
    <w:rsid w:val="00AD177C"/>
    <w:rsid w:val="00AD1AA7"/>
    <w:rsid w:val="00AD2428"/>
    <w:rsid w:val="00AD2794"/>
    <w:rsid w:val="00AD2883"/>
    <w:rsid w:val="00AD2EAE"/>
    <w:rsid w:val="00AD2EE9"/>
    <w:rsid w:val="00AD30A1"/>
    <w:rsid w:val="00AD34C1"/>
    <w:rsid w:val="00AD36EF"/>
    <w:rsid w:val="00AD373E"/>
    <w:rsid w:val="00AD392E"/>
    <w:rsid w:val="00AD3A63"/>
    <w:rsid w:val="00AD3C03"/>
    <w:rsid w:val="00AD4019"/>
    <w:rsid w:val="00AD4177"/>
    <w:rsid w:val="00AD4338"/>
    <w:rsid w:val="00AD4496"/>
    <w:rsid w:val="00AD44EA"/>
    <w:rsid w:val="00AD4716"/>
    <w:rsid w:val="00AD47A9"/>
    <w:rsid w:val="00AD4F86"/>
    <w:rsid w:val="00AD529F"/>
    <w:rsid w:val="00AD5591"/>
    <w:rsid w:val="00AD56F1"/>
    <w:rsid w:val="00AD5872"/>
    <w:rsid w:val="00AD5D9D"/>
    <w:rsid w:val="00AD5EE7"/>
    <w:rsid w:val="00AD5F7E"/>
    <w:rsid w:val="00AD5F92"/>
    <w:rsid w:val="00AD5FEB"/>
    <w:rsid w:val="00AD64AB"/>
    <w:rsid w:val="00AD67AE"/>
    <w:rsid w:val="00AD6969"/>
    <w:rsid w:val="00AD6AF8"/>
    <w:rsid w:val="00AD6C48"/>
    <w:rsid w:val="00AD6E1B"/>
    <w:rsid w:val="00AD7018"/>
    <w:rsid w:val="00AD76FC"/>
    <w:rsid w:val="00AD777C"/>
    <w:rsid w:val="00AD79CA"/>
    <w:rsid w:val="00AD7BC5"/>
    <w:rsid w:val="00AD7C76"/>
    <w:rsid w:val="00AD7C99"/>
    <w:rsid w:val="00AE0018"/>
    <w:rsid w:val="00AE0038"/>
    <w:rsid w:val="00AE031E"/>
    <w:rsid w:val="00AE0381"/>
    <w:rsid w:val="00AE03AB"/>
    <w:rsid w:val="00AE03D3"/>
    <w:rsid w:val="00AE0403"/>
    <w:rsid w:val="00AE0624"/>
    <w:rsid w:val="00AE06AE"/>
    <w:rsid w:val="00AE082D"/>
    <w:rsid w:val="00AE0BFE"/>
    <w:rsid w:val="00AE0D2C"/>
    <w:rsid w:val="00AE0D8F"/>
    <w:rsid w:val="00AE0EEF"/>
    <w:rsid w:val="00AE0F04"/>
    <w:rsid w:val="00AE1002"/>
    <w:rsid w:val="00AE1102"/>
    <w:rsid w:val="00AE11F4"/>
    <w:rsid w:val="00AE12C5"/>
    <w:rsid w:val="00AE1710"/>
    <w:rsid w:val="00AE19E0"/>
    <w:rsid w:val="00AE1CB9"/>
    <w:rsid w:val="00AE1FE7"/>
    <w:rsid w:val="00AE1FFC"/>
    <w:rsid w:val="00AE2081"/>
    <w:rsid w:val="00AE2218"/>
    <w:rsid w:val="00AE224C"/>
    <w:rsid w:val="00AE2496"/>
    <w:rsid w:val="00AE2634"/>
    <w:rsid w:val="00AE28F4"/>
    <w:rsid w:val="00AE28FD"/>
    <w:rsid w:val="00AE2C93"/>
    <w:rsid w:val="00AE2CC9"/>
    <w:rsid w:val="00AE2F11"/>
    <w:rsid w:val="00AE302F"/>
    <w:rsid w:val="00AE318C"/>
    <w:rsid w:val="00AE3204"/>
    <w:rsid w:val="00AE33CD"/>
    <w:rsid w:val="00AE349E"/>
    <w:rsid w:val="00AE35C3"/>
    <w:rsid w:val="00AE3752"/>
    <w:rsid w:val="00AE3B1F"/>
    <w:rsid w:val="00AE3B26"/>
    <w:rsid w:val="00AE3BA8"/>
    <w:rsid w:val="00AE3EFD"/>
    <w:rsid w:val="00AE40FD"/>
    <w:rsid w:val="00AE4607"/>
    <w:rsid w:val="00AE4747"/>
    <w:rsid w:val="00AE4A0B"/>
    <w:rsid w:val="00AE4A4A"/>
    <w:rsid w:val="00AE4A5D"/>
    <w:rsid w:val="00AE4ACC"/>
    <w:rsid w:val="00AE4C1C"/>
    <w:rsid w:val="00AE4E24"/>
    <w:rsid w:val="00AE4E5E"/>
    <w:rsid w:val="00AE52AB"/>
    <w:rsid w:val="00AE5441"/>
    <w:rsid w:val="00AE5527"/>
    <w:rsid w:val="00AE5889"/>
    <w:rsid w:val="00AE596D"/>
    <w:rsid w:val="00AE59A8"/>
    <w:rsid w:val="00AE5A57"/>
    <w:rsid w:val="00AE5C5C"/>
    <w:rsid w:val="00AE6036"/>
    <w:rsid w:val="00AE61E1"/>
    <w:rsid w:val="00AE6425"/>
    <w:rsid w:val="00AE643B"/>
    <w:rsid w:val="00AE69DC"/>
    <w:rsid w:val="00AE6B0A"/>
    <w:rsid w:val="00AE6CE5"/>
    <w:rsid w:val="00AE6E56"/>
    <w:rsid w:val="00AE6F40"/>
    <w:rsid w:val="00AE6FCF"/>
    <w:rsid w:val="00AE7083"/>
    <w:rsid w:val="00AE70C3"/>
    <w:rsid w:val="00AE70E7"/>
    <w:rsid w:val="00AE7115"/>
    <w:rsid w:val="00AE7475"/>
    <w:rsid w:val="00AE7521"/>
    <w:rsid w:val="00AE7824"/>
    <w:rsid w:val="00AE78A9"/>
    <w:rsid w:val="00AE78DB"/>
    <w:rsid w:val="00AE7BCC"/>
    <w:rsid w:val="00AE7D8D"/>
    <w:rsid w:val="00AF033D"/>
    <w:rsid w:val="00AF03D5"/>
    <w:rsid w:val="00AF065A"/>
    <w:rsid w:val="00AF0672"/>
    <w:rsid w:val="00AF0884"/>
    <w:rsid w:val="00AF0A5F"/>
    <w:rsid w:val="00AF0AFF"/>
    <w:rsid w:val="00AF0BB3"/>
    <w:rsid w:val="00AF0D0B"/>
    <w:rsid w:val="00AF0D1B"/>
    <w:rsid w:val="00AF0D47"/>
    <w:rsid w:val="00AF0F39"/>
    <w:rsid w:val="00AF13A0"/>
    <w:rsid w:val="00AF13D4"/>
    <w:rsid w:val="00AF19F9"/>
    <w:rsid w:val="00AF1B2F"/>
    <w:rsid w:val="00AF1B41"/>
    <w:rsid w:val="00AF1C5B"/>
    <w:rsid w:val="00AF1D20"/>
    <w:rsid w:val="00AF1E38"/>
    <w:rsid w:val="00AF1E78"/>
    <w:rsid w:val="00AF1F1D"/>
    <w:rsid w:val="00AF211B"/>
    <w:rsid w:val="00AF21C2"/>
    <w:rsid w:val="00AF23B8"/>
    <w:rsid w:val="00AF2414"/>
    <w:rsid w:val="00AF2419"/>
    <w:rsid w:val="00AF271F"/>
    <w:rsid w:val="00AF293A"/>
    <w:rsid w:val="00AF2962"/>
    <w:rsid w:val="00AF2982"/>
    <w:rsid w:val="00AF2A4F"/>
    <w:rsid w:val="00AF2A6A"/>
    <w:rsid w:val="00AF2B14"/>
    <w:rsid w:val="00AF2F80"/>
    <w:rsid w:val="00AF30C5"/>
    <w:rsid w:val="00AF35D0"/>
    <w:rsid w:val="00AF370D"/>
    <w:rsid w:val="00AF3775"/>
    <w:rsid w:val="00AF38C5"/>
    <w:rsid w:val="00AF39DD"/>
    <w:rsid w:val="00AF3B54"/>
    <w:rsid w:val="00AF3D21"/>
    <w:rsid w:val="00AF3DA8"/>
    <w:rsid w:val="00AF44B7"/>
    <w:rsid w:val="00AF4540"/>
    <w:rsid w:val="00AF4610"/>
    <w:rsid w:val="00AF48F0"/>
    <w:rsid w:val="00AF4B3C"/>
    <w:rsid w:val="00AF4C5A"/>
    <w:rsid w:val="00AF4D62"/>
    <w:rsid w:val="00AF4E97"/>
    <w:rsid w:val="00AF4F99"/>
    <w:rsid w:val="00AF5227"/>
    <w:rsid w:val="00AF53F7"/>
    <w:rsid w:val="00AF5494"/>
    <w:rsid w:val="00AF55DB"/>
    <w:rsid w:val="00AF569D"/>
    <w:rsid w:val="00AF5700"/>
    <w:rsid w:val="00AF589A"/>
    <w:rsid w:val="00AF58FC"/>
    <w:rsid w:val="00AF5B30"/>
    <w:rsid w:val="00AF5BCE"/>
    <w:rsid w:val="00AF5D8B"/>
    <w:rsid w:val="00AF5DCA"/>
    <w:rsid w:val="00AF5DCE"/>
    <w:rsid w:val="00AF60ED"/>
    <w:rsid w:val="00AF6150"/>
    <w:rsid w:val="00AF6764"/>
    <w:rsid w:val="00AF67B8"/>
    <w:rsid w:val="00AF67F1"/>
    <w:rsid w:val="00AF6E79"/>
    <w:rsid w:val="00AF6EA3"/>
    <w:rsid w:val="00AF6EF1"/>
    <w:rsid w:val="00AF6F65"/>
    <w:rsid w:val="00AF717F"/>
    <w:rsid w:val="00AF72DA"/>
    <w:rsid w:val="00AF7399"/>
    <w:rsid w:val="00AF743F"/>
    <w:rsid w:val="00AF770E"/>
    <w:rsid w:val="00AF7715"/>
    <w:rsid w:val="00AF77DC"/>
    <w:rsid w:val="00AF7999"/>
    <w:rsid w:val="00AF7B65"/>
    <w:rsid w:val="00AF7D91"/>
    <w:rsid w:val="00AF7E05"/>
    <w:rsid w:val="00AF7E94"/>
    <w:rsid w:val="00AF7EBD"/>
    <w:rsid w:val="00B000DF"/>
    <w:rsid w:val="00B0012C"/>
    <w:rsid w:val="00B00258"/>
    <w:rsid w:val="00B002AA"/>
    <w:rsid w:val="00B00430"/>
    <w:rsid w:val="00B00704"/>
    <w:rsid w:val="00B00749"/>
    <w:rsid w:val="00B00ABB"/>
    <w:rsid w:val="00B00CB7"/>
    <w:rsid w:val="00B00D54"/>
    <w:rsid w:val="00B00DCF"/>
    <w:rsid w:val="00B00FB2"/>
    <w:rsid w:val="00B00FCB"/>
    <w:rsid w:val="00B01090"/>
    <w:rsid w:val="00B010C0"/>
    <w:rsid w:val="00B0122D"/>
    <w:rsid w:val="00B012A3"/>
    <w:rsid w:val="00B01401"/>
    <w:rsid w:val="00B01508"/>
    <w:rsid w:val="00B0182E"/>
    <w:rsid w:val="00B0189F"/>
    <w:rsid w:val="00B01AEA"/>
    <w:rsid w:val="00B01BEB"/>
    <w:rsid w:val="00B01DD5"/>
    <w:rsid w:val="00B01DDD"/>
    <w:rsid w:val="00B02064"/>
    <w:rsid w:val="00B02067"/>
    <w:rsid w:val="00B022D2"/>
    <w:rsid w:val="00B024DB"/>
    <w:rsid w:val="00B024E5"/>
    <w:rsid w:val="00B02868"/>
    <w:rsid w:val="00B02967"/>
    <w:rsid w:val="00B02A33"/>
    <w:rsid w:val="00B03045"/>
    <w:rsid w:val="00B032CD"/>
    <w:rsid w:val="00B03660"/>
    <w:rsid w:val="00B0374F"/>
    <w:rsid w:val="00B0376E"/>
    <w:rsid w:val="00B03E1B"/>
    <w:rsid w:val="00B03FCA"/>
    <w:rsid w:val="00B044F0"/>
    <w:rsid w:val="00B045C8"/>
    <w:rsid w:val="00B045CF"/>
    <w:rsid w:val="00B046A6"/>
    <w:rsid w:val="00B04AE5"/>
    <w:rsid w:val="00B04DA1"/>
    <w:rsid w:val="00B04DD7"/>
    <w:rsid w:val="00B04F49"/>
    <w:rsid w:val="00B04F97"/>
    <w:rsid w:val="00B05220"/>
    <w:rsid w:val="00B0538E"/>
    <w:rsid w:val="00B05446"/>
    <w:rsid w:val="00B05514"/>
    <w:rsid w:val="00B0552F"/>
    <w:rsid w:val="00B05634"/>
    <w:rsid w:val="00B0582C"/>
    <w:rsid w:val="00B05862"/>
    <w:rsid w:val="00B05A60"/>
    <w:rsid w:val="00B05AE4"/>
    <w:rsid w:val="00B05B0F"/>
    <w:rsid w:val="00B05C5A"/>
    <w:rsid w:val="00B05C5D"/>
    <w:rsid w:val="00B060A2"/>
    <w:rsid w:val="00B061C6"/>
    <w:rsid w:val="00B06399"/>
    <w:rsid w:val="00B065F2"/>
    <w:rsid w:val="00B06B9F"/>
    <w:rsid w:val="00B06BD1"/>
    <w:rsid w:val="00B06D7B"/>
    <w:rsid w:val="00B06E2B"/>
    <w:rsid w:val="00B06E52"/>
    <w:rsid w:val="00B07089"/>
    <w:rsid w:val="00B07151"/>
    <w:rsid w:val="00B0743A"/>
    <w:rsid w:val="00B07478"/>
    <w:rsid w:val="00B07606"/>
    <w:rsid w:val="00B0772F"/>
    <w:rsid w:val="00B07753"/>
    <w:rsid w:val="00B0795C"/>
    <w:rsid w:val="00B07AE4"/>
    <w:rsid w:val="00B07F2A"/>
    <w:rsid w:val="00B10090"/>
    <w:rsid w:val="00B1013E"/>
    <w:rsid w:val="00B10181"/>
    <w:rsid w:val="00B101CD"/>
    <w:rsid w:val="00B101DE"/>
    <w:rsid w:val="00B10207"/>
    <w:rsid w:val="00B102B3"/>
    <w:rsid w:val="00B1034C"/>
    <w:rsid w:val="00B1077E"/>
    <w:rsid w:val="00B107C9"/>
    <w:rsid w:val="00B10A6E"/>
    <w:rsid w:val="00B10B5F"/>
    <w:rsid w:val="00B10BBD"/>
    <w:rsid w:val="00B10BD8"/>
    <w:rsid w:val="00B10C57"/>
    <w:rsid w:val="00B10E36"/>
    <w:rsid w:val="00B11287"/>
    <w:rsid w:val="00B1133E"/>
    <w:rsid w:val="00B113E9"/>
    <w:rsid w:val="00B11986"/>
    <w:rsid w:val="00B11C42"/>
    <w:rsid w:val="00B11D15"/>
    <w:rsid w:val="00B11DE3"/>
    <w:rsid w:val="00B11F31"/>
    <w:rsid w:val="00B12014"/>
    <w:rsid w:val="00B12031"/>
    <w:rsid w:val="00B12246"/>
    <w:rsid w:val="00B12247"/>
    <w:rsid w:val="00B1225A"/>
    <w:rsid w:val="00B12481"/>
    <w:rsid w:val="00B125EE"/>
    <w:rsid w:val="00B126B9"/>
    <w:rsid w:val="00B1280B"/>
    <w:rsid w:val="00B12929"/>
    <w:rsid w:val="00B129F5"/>
    <w:rsid w:val="00B12B5D"/>
    <w:rsid w:val="00B12BB1"/>
    <w:rsid w:val="00B12C51"/>
    <w:rsid w:val="00B12C63"/>
    <w:rsid w:val="00B12D6E"/>
    <w:rsid w:val="00B12E9D"/>
    <w:rsid w:val="00B13224"/>
    <w:rsid w:val="00B13714"/>
    <w:rsid w:val="00B13782"/>
    <w:rsid w:val="00B1383D"/>
    <w:rsid w:val="00B13A1B"/>
    <w:rsid w:val="00B13AD4"/>
    <w:rsid w:val="00B13C9B"/>
    <w:rsid w:val="00B13CB4"/>
    <w:rsid w:val="00B13EFF"/>
    <w:rsid w:val="00B141F3"/>
    <w:rsid w:val="00B14345"/>
    <w:rsid w:val="00B1482A"/>
    <w:rsid w:val="00B14D40"/>
    <w:rsid w:val="00B14DD5"/>
    <w:rsid w:val="00B14F41"/>
    <w:rsid w:val="00B14FE5"/>
    <w:rsid w:val="00B153F3"/>
    <w:rsid w:val="00B156AC"/>
    <w:rsid w:val="00B156B8"/>
    <w:rsid w:val="00B15A69"/>
    <w:rsid w:val="00B15BD7"/>
    <w:rsid w:val="00B15C0A"/>
    <w:rsid w:val="00B15EA5"/>
    <w:rsid w:val="00B15FEE"/>
    <w:rsid w:val="00B1614E"/>
    <w:rsid w:val="00B1625D"/>
    <w:rsid w:val="00B164FF"/>
    <w:rsid w:val="00B1658B"/>
    <w:rsid w:val="00B16F6B"/>
    <w:rsid w:val="00B16FA6"/>
    <w:rsid w:val="00B16FCF"/>
    <w:rsid w:val="00B16FF1"/>
    <w:rsid w:val="00B1701B"/>
    <w:rsid w:val="00B1715B"/>
    <w:rsid w:val="00B1723C"/>
    <w:rsid w:val="00B17438"/>
    <w:rsid w:val="00B17622"/>
    <w:rsid w:val="00B176FF"/>
    <w:rsid w:val="00B178BC"/>
    <w:rsid w:val="00B17900"/>
    <w:rsid w:val="00B17920"/>
    <w:rsid w:val="00B179E6"/>
    <w:rsid w:val="00B17A51"/>
    <w:rsid w:val="00B17B0E"/>
    <w:rsid w:val="00B17BB7"/>
    <w:rsid w:val="00B17DDB"/>
    <w:rsid w:val="00B20085"/>
    <w:rsid w:val="00B200B8"/>
    <w:rsid w:val="00B20282"/>
    <w:rsid w:val="00B2040B"/>
    <w:rsid w:val="00B2078E"/>
    <w:rsid w:val="00B2089D"/>
    <w:rsid w:val="00B20A4C"/>
    <w:rsid w:val="00B20B72"/>
    <w:rsid w:val="00B20DB8"/>
    <w:rsid w:val="00B2106A"/>
    <w:rsid w:val="00B2125E"/>
    <w:rsid w:val="00B213EF"/>
    <w:rsid w:val="00B21583"/>
    <w:rsid w:val="00B21640"/>
    <w:rsid w:val="00B216D9"/>
    <w:rsid w:val="00B217A0"/>
    <w:rsid w:val="00B217D2"/>
    <w:rsid w:val="00B2184B"/>
    <w:rsid w:val="00B21960"/>
    <w:rsid w:val="00B21B3D"/>
    <w:rsid w:val="00B21C66"/>
    <w:rsid w:val="00B21CFD"/>
    <w:rsid w:val="00B21D28"/>
    <w:rsid w:val="00B21DBE"/>
    <w:rsid w:val="00B21DD7"/>
    <w:rsid w:val="00B21E73"/>
    <w:rsid w:val="00B2248D"/>
    <w:rsid w:val="00B22918"/>
    <w:rsid w:val="00B229A7"/>
    <w:rsid w:val="00B229EB"/>
    <w:rsid w:val="00B22BCA"/>
    <w:rsid w:val="00B22BCD"/>
    <w:rsid w:val="00B22F52"/>
    <w:rsid w:val="00B22FE8"/>
    <w:rsid w:val="00B230DD"/>
    <w:rsid w:val="00B235B8"/>
    <w:rsid w:val="00B235F3"/>
    <w:rsid w:val="00B2363E"/>
    <w:rsid w:val="00B23961"/>
    <w:rsid w:val="00B23A45"/>
    <w:rsid w:val="00B23ACF"/>
    <w:rsid w:val="00B23B41"/>
    <w:rsid w:val="00B23BF6"/>
    <w:rsid w:val="00B23C12"/>
    <w:rsid w:val="00B23C8A"/>
    <w:rsid w:val="00B23E6B"/>
    <w:rsid w:val="00B23F34"/>
    <w:rsid w:val="00B23F3E"/>
    <w:rsid w:val="00B24098"/>
    <w:rsid w:val="00B240A6"/>
    <w:rsid w:val="00B24252"/>
    <w:rsid w:val="00B2438B"/>
    <w:rsid w:val="00B244AD"/>
    <w:rsid w:val="00B24A5B"/>
    <w:rsid w:val="00B24E98"/>
    <w:rsid w:val="00B25049"/>
    <w:rsid w:val="00B2504B"/>
    <w:rsid w:val="00B25454"/>
    <w:rsid w:val="00B254BF"/>
    <w:rsid w:val="00B25939"/>
    <w:rsid w:val="00B25A45"/>
    <w:rsid w:val="00B25B28"/>
    <w:rsid w:val="00B25C74"/>
    <w:rsid w:val="00B25D2B"/>
    <w:rsid w:val="00B25EDF"/>
    <w:rsid w:val="00B25F55"/>
    <w:rsid w:val="00B260D7"/>
    <w:rsid w:val="00B2611C"/>
    <w:rsid w:val="00B2619F"/>
    <w:rsid w:val="00B2639F"/>
    <w:rsid w:val="00B264EB"/>
    <w:rsid w:val="00B26574"/>
    <w:rsid w:val="00B265E5"/>
    <w:rsid w:val="00B26910"/>
    <w:rsid w:val="00B26F2D"/>
    <w:rsid w:val="00B270C1"/>
    <w:rsid w:val="00B2755A"/>
    <w:rsid w:val="00B277F8"/>
    <w:rsid w:val="00B27883"/>
    <w:rsid w:val="00B27E32"/>
    <w:rsid w:val="00B27E8D"/>
    <w:rsid w:val="00B3019F"/>
    <w:rsid w:val="00B30417"/>
    <w:rsid w:val="00B30501"/>
    <w:rsid w:val="00B3056F"/>
    <w:rsid w:val="00B30C59"/>
    <w:rsid w:val="00B30FA5"/>
    <w:rsid w:val="00B31142"/>
    <w:rsid w:val="00B312B3"/>
    <w:rsid w:val="00B316B4"/>
    <w:rsid w:val="00B3196B"/>
    <w:rsid w:val="00B31AEE"/>
    <w:rsid w:val="00B31CA3"/>
    <w:rsid w:val="00B321AB"/>
    <w:rsid w:val="00B3266F"/>
    <w:rsid w:val="00B3298B"/>
    <w:rsid w:val="00B32A00"/>
    <w:rsid w:val="00B32C6A"/>
    <w:rsid w:val="00B33083"/>
    <w:rsid w:val="00B33194"/>
    <w:rsid w:val="00B333D5"/>
    <w:rsid w:val="00B33A22"/>
    <w:rsid w:val="00B33BCA"/>
    <w:rsid w:val="00B33C19"/>
    <w:rsid w:val="00B33D44"/>
    <w:rsid w:val="00B341BA"/>
    <w:rsid w:val="00B342B6"/>
    <w:rsid w:val="00B344B4"/>
    <w:rsid w:val="00B344FC"/>
    <w:rsid w:val="00B348A0"/>
    <w:rsid w:val="00B349C5"/>
    <w:rsid w:val="00B34A29"/>
    <w:rsid w:val="00B34A2F"/>
    <w:rsid w:val="00B34AAA"/>
    <w:rsid w:val="00B34C39"/>
    <w:rsid w:val="00B34D04"/>
    <w:rsid w:val="00B34EA6"/>
    <w:rsid w:val="00B34FF4"/>
    <w:rsid w:val="00B351FB"/>
    <w:rsid w:val="00B35210"/>
    <w:rsid w:val="00B352FE"/>
    <w:rsid w:val="00B3536A"/>
    <w:rsid w:val="00B35A2B"/>
    <w:rsid w:val="00B35AEE"/>
    <w:rsid w:val="00B35B36"/>
    <w:rsid w:val="00B35EA8"/>
    <w:rsid w:val="00B36223"/>
    <w:rsid w:val="00B362CE"/>
    <w:rsid w:val="00B36338"/>
    <w:rsid w:val="00B366BD"/>
    <w:rsid w:val="00B366E5"/>
    <w:rsid w:val="00B36DAE"/>
    <w:rsid w:val="00B36DD5"/>
    <w:rsid w:val="00B37088"/>
    <w:rsid w:val="00B373C3"/>
    <w:rsid w:val="00B3746B"/>
    <w:rsid w:val="00B37514"/>
    <w:rsid w:val="00B3757C"/>
    <w:rsid w:val="00B3777B"/>
    <w:rsid w:val="00B377D7"/>
    <w:rsid w:val="00B3785E"/>
    <w:rsid w:val="00B378DF"/>
    <w:rsid w:val="00B379D9"/>
    <w:rsid w:val="00B37D21"/>
    <w:rsid w:val="00B4038E"/>
    <w:rsid w:val="00B404E1"/>
    <w:rsid w:val="00B4081A"/>
    <w:rsid w:val="00B4092D"/>
    <w:rsid w:val="00B409FD"/>
    <w:rsid w:val="00B40A37"/>
    <w:rsid w:val="00B40C35"/>
    <w:rsid w:val="00B40C92"/>
    <w:rsid w:val="00B40ECB"/>
    <w:rsid w:val="00B40FB9"/>
    <w:rsid w:val="00B4122C"/>
    <w:rsid w:val="00B41569"/>
    <w:rsid w:val="00B41827"/>
    <w:rsid w:val="00B418F8"/>
    <w:rsid w:val="00B4190A"/>
    <w:rsid w:val="00B41BAE"/>
    <w:rsid w:val="00B41C64"/>
    <w:rsid w:val="00B41C80"/>
    <w:rsid w:val="00B41DDD"/>
    <w:rsid w:val="00B41E7C"/>
    <w:rsid w:val="00B42090"/>
    <w:rsid w:val="00B422F5"/>
    <w:rsid w:val="00B42482"/>
    <w:rsid w:val="00B425AC"/>
    <w:rsid w:val="00B4262B"/>
    <w:rsid w:val="00B426DB"/>
    <w:rsid w:val="00B426E3"/>
    <w:rsid w:val="00B42778"/>
    <w:rsid w:val="00B42821"/>
    <w:rsid w:val="00B4289F"/>
    <w:rsid w:val="00B429A8"/>
    <w:rsid w:val="00B42AB6"/>
    <w:rsid w:val="00B42B08"/>
    <w:rsid w:val="00B431B0"/>
    <w:rsid w:val="00B431C8"/>
    <w:rsid w:val="00B43206"/>
    <w:rsid w:val="00B4326A"/>
    <w:rsid w:val="00B43277"/>
    <w:rsid w:val="00B433F2"/>
    <w:rsid w:val="00B43619"/>
    <w:rsid w:val="00B436E2"/>
    <w:rsid w:val="00B4370A"/>
    <w:rsid w:val="00B43732"/>
    <w:rsid w:val="00B43AD6"/>
    <w:rsid w:val="00B43B1A"/>
    <w:rsid w:val="00B43B77"/>
    <w:rsid w:val="00B43B97"/>
    <w:rsid w:val="00B43CA5"/>
    <w:rsid w:val="00B43D7E"/>
    <w:rsid w:val="00B43D8E"/>
    <w:rsid w:val="00B43E2C"/>
    <w:rsid w:val="00B43EC8"/>
    <w:rsid w:val="00B43F9A"/>
    <w:rsid w:val="00B44366"/>
    <w:rsid w:val="00B444EC"/>
    <w:rsid w:val="00B446C4"/>
    <w:rsid w:val="00B4482A"/>
    <w:rsid w:val="00B44A13"/>
    <w:rsid w:val="00B44A7F"/>
    <w:rsid w:val="00B44B16"/>
    <w:rsid w:val="00B44D29"/>
    <w:rsid w:val="00B44D84"/>
    <w:rsid w:val="00B44D9B"/>
    <w:rsid w:val="00B44E0F"/>
    <w:rsid w:val="00B44FF5"/>
    <w:rsid w:val="00B4511F"/>
    <w:rsid w:val="00B45178"/>
    <w:rsid w:val="00B452B7"/>
    <w:rsid w:val="00B4530B"/>
    <w:rsid w:val="00B453AD"/>
    <w:rsid w:val="00B454C3"/>
    <w:rsid w:val="00B45548"/>
    <w:rsid w:val="00B455A6"/>
    <w:rsid w:val="00B45796"/>
    <w:rsid w:val="00B45821"/>
    <w:rsid w:val="00B45BEF"/>
    <w:rsid w:val="00B45DE9"/>
    <w:rsid w:val="00B4604F"/>
    <w:rsid w:val="00B4608C"/>
    <w:rsid w:val="00B462A7"/>
    <w:rsid w:val="00B46324"/>
    <w:rsid w:val="00B463D1"/>
    <w:rsid w:val="00B46711"/>
    <w:rsid w:val="00B4674A"/>
    <w:rsid w:val="00B46807"/>
    <w:rsid w:val="00B46B3D"/>
    <w:rsid w:val="00B46C35"/>
    <w:rsid w:val="00B46C4B"/>
    <w:rsid w:val="00B46CF8"/>
    <w:rsid w:val="00B46D22"/>
    <w:rsid w:val="00B46E27"/>
    <w:rsid w:val="00B46E8E"/>
    <w:rsid w:val="00B46ED9"/>
    <w:rsid w:val="00B47053"/>
    <w:rsid w:val="00B4714E"/>
    <w:rsid w:val="00B4719A"/>
    <w:rsid w:val="00B471B7"/>
    <w:rsid w:val="00B4725D"/>
    <w:rsid w:val="00B472F2"/>
    <w:rsid w:val="00B477C4"/>
    <w:rsid w:val="00B478D1"/>
    <w:rsid w:val="00B4790B"/>
    <w:rsid w:val="00B479AF"/>
    <w:rsid w:val="00B47B48"/>
    <w:rsid w:val="00B47B93"/>
    <w:rsid w:val="00B47BEB"/>
    <w:rsid w:val="00B47D99"/>
    <w:rsid w:val="00B47DEB"/>
    <w:rsid w:val="00B47FD4"/>
    <w:rsid w:val="00B500C1"/>
    <w:rsid w:val="00B500D0"/>
    <w:rsid w:val="00B502F6"/>
    <w:rsid w:val="00B5035F"/>
    <w:rsid w:val="00B507BB"/>
    <w:rsid w:val="00B50849"/>
    <w:rsid w:val="00B509CD"/>
    <w:rsid w:val="00B50A31"/>
    <w:rsid w:val="00B50B1B"/>
    <w:rsid w:val="00B50B2D"/>
    <w:rsid w:val="00B50DB0"/>
    <w:rsid w:val="00B51181"/>
    <w:rsid w:val="00B51939"/>
    <w:rsid w:val="00B519EA"/>
    <w:rsid w:val="00B51AA4"/>
    <w:rsid w:val="00B51C2A"/>
    <w:rsid w:val="00B51CDF"/>
    <w:rsid w:val="00B51E2D"/>
    <w:rsid w:val="00B51F0C"/>
    <w:rsid w:val="00B51FC2"/>
    <w:rsid w:val="00B523B4"/>
    <w:rsid w:val="00B52513"/>
    <w:rsid w:val="00B5280C"/>
    <w:rsid w:val="00B52A72"/>
    <w:rsid w:val="00B52AF5"/>
    <w:rsid w:val="00B52F92"/>
    <w:rsid w:val="00B531E3"/>
    <w:rsid w:val="00B531E5"/>
    <w:rsid w:val="00B532C4"/>
    <w:rsid w:val="00B535AC"/>
    <w:rsid w:val="00B535DF"/>
    <w:rsid w:val="00B53637"/>
    <w:rsid w:val="00B536C1"/>
    <w:rsid w:val="00B536F9"/>
    <w:rsid w:val="00B53D65"/>
    <w:rsid w:val="00B53E68"/>
    <w:rsid w:val="00B53EE7"/>
    <w:rsid w:val="00B53FE5"/>
    <w:rsid w:val="00B541B4"/>
    <w:rsid w:val="00B5440F"/>
    <w:rsid w:val="00B54458"/>
    <w:rsid w:val="00B5453C"/>
    <w:rsid w:val="00B54653"/>
    <w:rsid w:val="00B5467E"/>
    <w:rsid w:val="00B548BD"/>
    <w:rsid w:val="00B5493C"/>
    <w:rsid w:val="00B54948"/>
    <w:rsid w:val="00B54AE6"/>
    <w:rsid w:val="00B54E97"/>
    <w:rsid w:val="00B5500D"/>
    <w:rsid w:val="00B55116"/>
    <w:rsid w:val="00B55363"/>
    <w:rsid w:val="00B556FF"/>
    <w:rsid w:val="00B5580C"/>
    <w:rsid w:val="00B558E7"/>
    <w:rsid w:val="00B55904"/>
    <w:rsid w:val="00B559F8"/>
    <w:rsid w:val="00B55BDC"/>
    <w:rsid w:val="00B55CC0"/>
    <w:rsid w:val="00B55CE1"/>
    <w:rsid w:val="00B56049"/>
    <w:rsid w:val="00B56179"/>
    <w:rsid w:val="00B5631E"/>
    <w:rsid w:val="00B564FF"/>
    <w:rsid w:val="00B568F3"/>
    <w:rsid w:val="00B56939"/>
    <w:rsid w:val="00B56A27"/>
    <w:rsid w:val="00B56A65"/>
    <w:rsid w:val="00B56D09"/>
    <w:rsid w:val="00B56D24"/>
    <w:rsid w:val="00B570CF"/>
    <w:rsid w:val="00B57492"/>
    <w:rsid w:val="00B5769C"/>
    <w:rsid w:val="00B577B2"/>
    <w:rsid w:val="00B578EB"/>
    <w:rsid w:val="00B57A3C"/>
    <w:rsid w:val="00B57A60"/>
    <w:rsid w:val="00B57E9F"/>
    <w:rsid w:val="00B57F73"/>
    <w:rsid w:val="00B603C1"/>
    <w:rsid w:val="00B604A3"/>
    <w:rsid w:val="00B604ED"/>
    <w:rsid w:val="00B6050F"/>
    <w:rsid w:val="00B60542"/>
    <w:rsid w:val="00B605B0"/>
    <w:rsid w:val="00B605D0"/>
    <w:rsid w:val="00B60654"/>
    <w:rsid w:val="00B6071D"/>
    <w:rsid w:val="00B6079F"/>
    <w:rsid w:val="00B60F8D"/>
    <w:rsid w:val="00B60F9F"/>
    <w:rsid w:val="00B61184"/>
    <w:rsid w:val="00B61189"/>
    <w:rsid w:val="00B6125D"/>
    <w:rsid w:val="00B61265"/>
    <w:rsid w:val="00B61385"/>
    <w:rsid w:val="00B614BB"/>
    <w:rsid w:val="00B614D1"/>
    <w:rsid w:val="00B6184F"/>
    <w:rsid w:val="00B619D7"/>
    <w:rsid w:val="00B619DD"/>
    <w:rsid w:val="00B61B73"/>
    <w:rsid w:val="00B61E87"/>
    <w:rsid w:val="00B61F70"/>
    <w:rsid w:val="00B6205B"/>
    <w:rsid w:val="00B6265D"/>
    <w:rsid w:val="00B62779"/>
    <w:rsid w:val="00B62808"/>
    <w:rsid w:val="00B628C1"/>
    <w:rsid w:val="00B62AB1"/>
    <w:rsid w:val="00B62B64"/>
    <w:rsid w:val="00B62C04"/>
    <w:rsid w:val="00B62CAD"/>
    <w:rsid w:val="00B62E5D"/>
    <w:rsid w:val="00B62F4E"/>
    <w:rsid w:val="00B62F7A"/>
    <w:rsid w:val="00B63233"/>
    <w:rsid w:val="00B63492"/>
    <w:rsid w:val="00B63520"/>
    <w:rsid w:val="00B6366C"/>
    <w:rsid w:val="00B639F6"/>
    <w:rsid w:val="00B63DC4"/>
    <w:rsid w:val="00B63E0B"/>
    <w:rsid w:val="00B63E0F"/>
    <w:rsid w:val="00B64246"/>
    <w:rsid w:val="00B644F8"/>
    <w:rsid w:val="00B646AE"/>
    <w:rsid w:val="00B64765"/>
    <w:rsid w:val="00B649BC"/>
    <w:rsid w:val="00B64C08"/>
    <w:rsid w:val="00B64C27"/>
    <w:rsid w:val="00B64D36"/>
    <w:rsid w:val="00B64E42"/>
    <w:rsid w:val="00B64EB5"/>
    <w:rsid w:val="00B64FDB"/>
    <w:rsid w:val="00B64FDE"/>
    <w:rsid w:val="00B650FA"/>
    <w:rsid w:val="00B651DA"/>
    <w:rsid w:val="00B6534A"/>
    <w:rsid w:val="00B6546C"/>
    <w:rsid w:val="00B65478"/>
    <w:rsid w:val="00B65495"/>
    <w:rsid w:val="00B6559F"/>
    <w:rsid w:val="00B656FB"/>
    <w:rsid w:val="00B657C2"/>
    <w:rsid w:val="00B65A97"/>
    <w:rsid w:val="00B65EBE"/>
    <w:rsid w:val="00B65F2C"/>
    <w:rsid w:val="00B661CE"/>
    <w:rsid w:val="00B66259"/>
    <w:rsid w:val="00B66641"/>
    <w:rsid w:val="00B66735"/>
    <w:rsid w:val="00B6692B"/>
    <w:rsid w:val="00B6698E"/>
    <w:rsid w:val="00B66A27"/>
    <w:rsid w:val="00B66C19"/>
    <w:rsid w:val="00B66E3C"/>
    <w:rsid w:val="00B66F13"/>
    <w:rsid w:val="00B670EB"/>
    <w:rsid w:val="00B67291"/>
    <w:rsid w:val="00B6764B"/>
    <w:rsid w:val="00B6792D"/>
    <w:rsid w:val="00B67A65"/>
    <w:rsid w:val="00B67C23"/>
    <w:rsid w:val="00B67E0C"/>
    <w:rsid w:val="00B67EB2"/>
    <w:rsid w:val="00B67FF8"/>
    <w:rsid w:val="00B7005E"/>
    <w:rsid w:val="00B700A8"/>
    <w:rsid w:val="00B70174"/>
    <w:rsid w:val="00B7037D"/>
    <w:rsid w:val="00B703DA"/>
    <w:rsid w:val="00B7046C"/>
    <w:rsid w:val="00B704F8"/>
    <w:rsid w:val="00B70686"/>
    <w:rsid w:val="00B70958"/>
    <w:rsid w:val="00B70B20"/>
    <w:rsid w:val="00B70B5E"/>
    <w:rsid w:val="00B70BCF"/>
    <w:rsid w:val="00B70BF7"/>
    <w:rsid w:val="00B70E8B"/>
    <w:rsid w:val="00B710E7"/>
    <w:rsid w:val="00B71199"/>
    <w:rsid w:val="00B712FF"/>
    <w:rsid w:val="00B7148E"/>
    <w:rsid w:val="00B71671"/>
    <w:rsid w:val="00B7185C"/>
    <w:rsid w:val="00B719F0"/>
    <w:rsid w:val="00B71A97"/>
    <w:rsid w:val="00B71B56"/>
    <w:rsid w:val="00B71CC8"/>
    <w:rsid w:val="00B71D1B"/>
    <w:rsid w:val="00B71D60"/>
    <w:rsid w:val="00B71F2E"/>
    <w:rsid w:val="00B723DA"/>
    <w:rsid w:val="00B726E5"/>
    <w:rsid w:val="00B728CC"/>
    <w:rsid w:val="00B7299D"/>
    <w:rsid w:val="00B72C40"/>
    <w:rsid w:val="00B72C6D"/>
    <w:rsid w:val="00B72DD3"/>
    <w:rsid w:val="00B72E1E"/>
    <w:rsid w:val="00B732D9"/>
    <w:rsid w:val="00B73487"/>
    <w:rsid w:val="00B735CC"/>
    <w:rsid w:val="00B73A8E"/>
    <w:rsid w:val="00B73AB7"/>
    <w:rsid w:val="00B73CFD"/>
    <w:rsid w:val="00B73D00"/>
    <w:rsid w:val="00B73D4A"/>
    <w:rsid w:val="00B7410B"/>
    <w:rsid w:val="00B74148"/>
    <w:rsid w:val="00B7426F"/>
    <w:rsid w:val="00B74406"/>
    <w:rsid w:val="00B74445"/>
    <w:rsid w:val="00B7460B"/>
    <w:rsid w:val="00B747F3"/>
    <w:rsid w:val="00B74893"/>
    <w:rsid w:val="00B749D0"/>
    <w:rsid w:val="00B74E11"/>
    <w:rsid w:val="00B7501E"/>
    <w:rsid w:val="00B7519D"/>
    <w:rsid w:val="00B751D8"/>
    <w:rsid w:val="00B75783"/>
    <w:rsid w:val="00B75D1A"/>
    <w:rsid w:val="00B75DA0"/>
    <w:rsid w:val="00B75F5F"/>
    <w:rsid w:val="00B75F70"/>
    <w:rsid w:val="00B76363"/>
    <w:rsid w:val="00B76491"/>
    <w:rsid w:val="00B765DA"/>
    <w:rsid w:val="00B765DC"/>
    <w:rsid w:val="00B76605"/>
    <w:rsid w:val="00B7670F"/>
    <w:rsid w:val="00B76912"/>
    <w:rsid w:val="00B769C8"/>
    <w:rsid w:val="00B76A20"/>
    <w:rsid w:val="00B76C87"/>
    <w:rsid w:val="00B76D7C"/>
    <w:rsid w:val="00B76F8F"/>
    <w:rsid w:val="00B77340"/>
    <w:rsid w:val="00B77762"/>
    <w:rsid w:val="00B777F8"/>
    <w:rsid w:val="00B77C8B"/>
    <w:rsid w:val="00B77CB5"/>
    <w:rsid w:val="00B77D8B"/>
    <w:rsid w:val="00B77EBB"/>
    <w:rsid w:val="00B77F59"/>
    <w:rsid w:val="00B80089"/>
    <w:rsid w:val="00B803DE"/>
    <w:rsid w:val="00B804E9"/>
    <w:rsid w:val="00B805D9"/>
    <w:rsid w:val="00B806DC"/>
    <w:rsid w:val="00B806E8"/>
    <w:rsid w:val="00B8077E"/>
    <w:rsid w:val="00B80917"/>
    <w:rsid w:val="00B809C5"/>
    <w:rsid w:val="00B80A51"/>
    <w:rsid w:val="00B80C1B"/>
    <w:rsid w:val="00B80F01"/>
    <w:rsid w:val="00B8185A"/>
    <w:rsid w:val="00B81D99"/>
    <w:rsid w:val="00B81DB7"/>
    <w:rsid w:val="00B81F0C"/>
    <w:rsid w:val="00B821B9"/>
    <w:rsid w:val="00B822C5"/>
    <w:rsid w:val="00B823AC"/>
    <w:rsid w:val="00B8251A"/>
    <w:rsid w:val="00B826C5"/>
    <w:rsid w:val="00B8272E"/>
    <w:rsid w:val="00B827BC"/>
    <w:rsid w:val="00B82A56"/>
    <w:rsid w:val="00B82C03"/>
    <w:rsid w:val="00B82D37"/>
    <w:rsid w:val="00B82FB8"/>
    <w:rsid w:val="00B831A6"/>
    <w:rsid w:val="00B831C8"/>
    <w:rsid w:val="00B834FB"/>
    <w:rsid w:val="00B83590"/>
    <w:rsid w:val="00B8359C"/>
    <w:rsid w:val="00B83622"/>
    <w:rsid w:val="00B8369B"/>
    <w:rsid w:val="00B8371A"/>
    <w:rsid w:val="00B83865"/>
    <w:rsid w:val="00B839A3"/>
    <w:rsid w:val="00B84073"/>
    <w:rsid w:val="00B84177"/>
    <w:rsid w:val="00B84268"/>
    <w:rsid w:val="00B8442D"/>
    <w:rsid w:val="00B84458"/>
    <w:rsid w:val="00B84552"/>
    <w:rsid w:val="00B845A9"/>
    <w:rsid w:val="00B84730"/>
    <w:rsid w:val="00B84C66"/>
    <w:rsid w:val="00B84D03"/>
    <w:rsid w:val="00B84E83"/>
    <w:rsid w:val="00B8501D"/>
    <w:rsid w:val="00B850A2"/>
    <w:rsid w:val="00B85358"/>
    <w:rsid w:val="00B8538C"/>
    <w:rsid w:val="00B8553A"/>
    <w:rsid w:val="00B855F9"/>
    <w:rsid w:val="00B8587B"/>
    <w:rsid w:val="00B85C25"/>
    <w:rsid w:val="00B85E92"/>
    <w:rsid w:val="00B86317"/>
    <w:rsid w:val="00B863AA"/>
    <w:rsid w:val="00B86507"/>
    <w:rsid w:val="00B867B0"/>
    <w:rsid w:val="00B86854"/>
    <w:rsid w:val="00B86AE1"/>
    <w:rsid w:val="00B86DD2"/>
    <w:rsid w:val="00B86F9E"/>
    <w:rsid w:val="00B87065"/>
    <w:rsid w:val="00B8710A"/>
    <w:rsid w:val="00B87301"/>
    <w:rsid w:val="00B873D6"/>
    <w:rsid w:val="00B873F4"/>
    <w:rsid w:val="00B874D9"/>
    <w:rsid w:val="00B87515"/>
    <w:rsid w:val="00B87638"/>
    <w:rsid w:val="00B87751"/>
    <w:rsid w:val="00B877EC"/>
    <w:rsid w:val="00B87A9A"/>
    <w:rsid w:val="00B87EB6"/>
    <w:rsid w:val="00B87F3B"/>
    <w:rsid w:val="00B903DD"/>
    <w:rsid w:val="00B90533"/>
    <w:rsid w:val="00B90817"/>
    <w:rsid w:val="00B90BBE"/>
    <w:rsid w:val="00B90D51"/>
    <w:rsid w:val="00B90DAF"/>
    <w:rsid w:val="00B90FBB"/>
    <w:rsid w:val="00B910EE"/>
    <w:rsid w:val="00B913C3"/>
    <w:rsid w:val="00B9150A"/>
    <w:rsid w:val="00B91563"/>
    <w:rsid w:val="00B915F0"/>
    <w:rsid w:val="00B9162B"/>
    <w:rsid w:val="00B9175C"/>
    <w:rsid w:val="00B9178A"/>
    <w:rsid w:val="00B918F7"/>
    <w:rsid w:val="00B91D6F"/>
    <w:rsid w:val="00B91E65"/>
    <w:rsid w:val="00B91ED1"/>
    <w:rsid w:val="00B91F2E"/>
    <w:rsid w:val="00B92006"/>
    <w:rsid w:val="00B920F7"/>
    <w:rsid w:val="00B920F8"/>
    <w:rsid w:val="00B92128"/>
    <w:rsid w:val="00B924E6"/>
    <w:rsid w:val="00B9269C"/>
    <w:rsid w:val="00B92946"/>
    <w:rsid w:val="00B92A6E"/>
    <w:rsid w:val="00B92BC6"/>
    <w:rsid w:val="00B92E0F"/>
    <w:rsid w:val="00B93006"/>
    <w:rsid w:val="00B933D5"/>
    <w:rsid w:val="00B933F5"/>
    <w:rsid w:val="00B93526"/>
    <w:rsid w:val="00B938C9"/>
    <w:rsid w:val="00B93A46"/>
    <w:rsid w:val="00B93D4F"/>
    <w:rsid w:val="00B93EA6"/>
    <w:rsid w:val="00B94029"/>
    <w:rsid w:val="00B94453"/>
    <w:rsid w:val="00B944E3"/>
    <w:rsid w:val="00B948E5"/>
    <w:rsid w:val="00B94A91"/>
    <w:rsid w:val="00B94B03"/>
    <w:rsid w:val="00B94B82"/>
    <w:rsid w:val="00B952EB"/>
    <w:rsid w:val="00B95360"/>
    <w:rsid w:val="00B9550C"/>
    <w:rsid w:val="00B95858"/>
    <w:rsid w:val="00B95884"/>
    <w:rsid w:val="00B95A58"/>
    <w:rsid w:val="00B95FE4"/>
    <w:rsid w:val="00B9604B"/>
    <w:rsid w:val="00B9668D"/>
    <w:rsid w:val="00B96AE0"/>
    <w:rsid w:val="00B96E50"/>
    <w:rsid w:val="00B96F79"/>
    <w:rsid w:val="00B96FD9"/>
    <w:rsid w:val="00B97094"/>
    <w:rsid w:val="00B973A8"/>
    <w:rsid w:val="00B975C6"/>
    <w:rsid w:val="00B9774A"/>
    <w:rsid w:val="00B97A54"/>
    <w:rsid w:val="00B97BEC"/>
    <w:rsid w:val="00B97CCB"/>
    <w:rsid w:val="00B97E5D"/>
    <w:rsid w:val="00B97F16"/>
    <w:rsid w:val="00BA0102"/>
    <w:rsid w:val="00BA043D"/>
    <w:rsid w:val="00BA06A1"/>
    <w:rsid w:val="00BA07EC"/>
    <w:rsid w:val="00BA07F5"/>
    <w:rsid w:val="00BA08E7"/>
    <w:rsid w:val="00BA0943"/>
    <w:rsid w:val="00BA0973"/>
    <w:rsid w:val="00BA09F3"/>
    <w:rsid w:val="00BA0A87"/>
    <w:rsid w:val="00BA0CA3"/>
    <w:rsid w:val="00BA0E04"/>
    <w:rsid w:val="00BA10FF"/>
    <w:rsid w:val="00BA1105"/>
    <w:rsid w:val="00BA11BA"/>
    <w:rsid w:val="00BA11BD"/>
    <w:rsid w:val="00BA1233"/>
    <w:rsid w:val="00BA13EF"/>
    <w:rsid w:val="00BA1415"/>
    <w:rsid w:val="00BA14F2"/>
    <w:rsid w:val="00BA16D1"/>
    <w:rsid w:val="00BA1767"/>
    <w:rsid w:val="00BA190F"/>
    <w:rsid w:val="00BA1D12"/>
    <w:rsid w:val="00BA1D90"/>
    <w:rsid w:val="00BA1E2E"/>
    <w:rsid w:val="00BA21A8"/>
    <w:rsid w:val="00BA274F"/>
    <w:rsid w:val="00BA2A21"/>
    <w:rsid w:val="00BA2B47"/>
    <w:rsid w:val="00BA2CBF"/>
    <w:rsid w:val="00BA2F80"/>
    <w:rsid w:val="00BA31CD"/>
    <w:rsid w:val="00BA31F8"/>
    <w:rsid w:val="00BA355C"/>
    <w:rsid w:val="00BA3847"/>
    <w:rsid w:val="00BA38DE"/>
    <w:rsid w:val="00BA3969"/>
    <w:rsid w:val="00BA3993"/>
    <w:rsid w:val="00BA3B31"/>
    <w:rsid w:val="00BA3B67"/>
    <w:rsid w:val="00BA3C5D"/>
    <w:rsid w:val="00BA4399"/>
    <w:rsid w:val="00BA43BA"/>
    <w:rsid w:val="00BA4427"/>
    <w:rsid w:val="00BA44CA"/>
    <w:rsid w:val="00BA487D"/>
    <w:rsid w:val="00BA49E9"/>
    <w:rsid w:val="00BA4B98"/>
    <w:rsid w:val="00BA52CA"/>
    <w:rsid w:val="00BA5334"/>
    <w:rsid w:val="00BA5451"/>
    <w:rsid w:val="00BA561C"/>
    <w:rsid w:val="00BA56DD"/>
    <w:rsid w:val="00BA586B"/>
    <w:rsid w:val="00BA58CE"/>
    <w:rsid w:val="00BA5965"/>
    <w:rsid w:val="00BA5B6D"/>
    <w:rsid w:val="00BA5D57"/>
    <w:rsid w:val="00BA60C0"/>
    <w:rsid w:val="00BA6235"/>
    <w:rsid w:val="00BA63FE"/>
    <w:rsid w:val="00BA6579"/>
    <w:rsid w:val="00BA6644"/>
    <w:rsid w:val="00BA6A58"/>
    <w:rsid w:val="00BA6A8C"/>
    <w:rsid w:val="00BA6DAB"/>
    <w:rsid w:val="00BA6DC8"/>
    <w:rsid w:val="00BA6EFB"/>
    <w:rsid w:val="00BA6FAC"/>
    <w:rsid w:val="00BA6FDF"/>
    <w:rsid w:val="00BA7206"/>
    <w:rsid w:val="00BA7303"/>
    <w:rsid w:val="00BA7355"/>
    <w:rsid w:val="00BA74C9"/>
    <w:rsid w:val="00BA759D"/>
    <w:rsid w:val="00BA7656"/>
    <w:rsid w:val="00BA76F4"/>
    <w:rsid w:val="00BA771B"/>
    <w:rsid w:val="00BA7848"/>
    <w:rsid w:val="00BA7A1E"/>
    <w:rsid w:val="00BA7CDE"/>
    <w:rsid w:val="00BB0017"/>
    <w:rsid w:val="00BB026A"/>
    <w:rsid w:val="00BB02ED"/>
    <w:rsid w:val="00BB035B"/>
    <w:rsid w:val="00BB059C"/>
    <w:rsid w:val="00BB05D4"/>
    <w:rsid w:val="00BB0684"/>
    <w:rsid w:val="00BB06FE"/>
    <w:rsid w:val="00BB070E"/>
    <w:rsid w:val="00BB09EA"/>
    <w:rsid w:val="00BB0A47"/>
    <w:rsid w:val="00BB10C1"/>
    <w:rsid w:val="00BB1190"/>
    <w:rsid w:val="00BB1282"/>
    <w:rsid w:val="00BB14C1"/>
    <w:rsid w:val="00BB1AF5"/>
    <w:rsid w:val="00BB2067"/>
    <w:rsid w:val="00BB2084"/>
    <w:rsid w:val="00BB21B9"/>
    <w:rsid w:val="00BB21F1"/>
    <w:rsid w:val="00BB228E"/>
    <w:rsid w:val="00BB2390"/>
    <w:rsid w:val="00BB24C0"/>
    <w:rsid w:val="00BB284D"/>
    <w:rsid w:val="00BB2AB9"/>
    <w:rsid w:val="00BB2AF8"/>
    <w:rsid w:val="00BB2E83"/>
    <w:rsid w:val="00BB3066"/>
    <w:rsid w:val="00BB313E"/>
    <w:rsid w:val="00BB317F"/>
    <w:rsid w:val="00BB31CB"/>
    <w:rsid w:val="00BB3236"/>
    <w:rsid w:val="00BB33B1"/>
    <w:rsid w:val="00BB33EB"/>
    <w:rsid w:val="00BB34E0"/>
    <w:rsid w:val="00BB34E3"/>
    <w:rsid w:val="00BB36C0"/>
    <w:rsid w:val="00BB3835"/>
    <w:rsid w:val="00BB3878"/>
    <w:rsid w:val="00BB3921"/>
    <w:rsid w:val="00BB3C52"/>
    <w:rsid w:val="00BB3E50"/>
    <w:rsid w:val="00BB3FA7"/>
    <w:rsid w:val="00BB3FF8"/>
    <w:rsid w:val="00BB3FFC"/>
    <w:rsid w:val="00BB423F"/>
    <w:rsid w:val="00BB43F1"/>
    <w:rsid w:val="00BB449D"/>
    <w:rsid w:val="00BB45CC"/>
    <w:rsid w:val="00BB469B"/>
    <w:rsid w:val="00BB46A8"/>
    <w:rsid w:val="00BB4CEF"/>
    <w:rsid w:val="00BB4D5E"/>
    <w:rsid w:val="00BB4D9D"/>
    <w:rsid w:val="00BB4E0F"/>
    <w:rsid w:val="00BB4F91"/>
    <w:rsid w:val="00BB508D"/>
    <w:rsid w:val="00BB5391"/>
    <w:rsid w:val="00BB5467"/>
    <w:rsid w:val="00BB5505"/>
    <w:rsid w:val="00BB5559"/>
    <w:rsid w:val="00BB5576"/>
    <w:rsid w:val="00BB559B"/>
    <w:rsid w:val="00BB5A6B"/>
    <w:rsid w:val="00BB5A80"/>
    <w:rsid w:val="00BB5A83"/>
    <w:rsid w:val="00BB5BEE"/>
    <w:rsid w:val="00BB5C9E"/>
    <w:rsid w:val="00BB5E91"/>
    <w:rsid w:val="00BB5FCF"/>
    <w:rsid w:val="00BB61B8"/>
    <w:rsid w:val="00BB6263"/>
    <w:rsid w:val="00BB6326"/>
    <w:rsid w:val="00BB640E"/>
    <w:rsid w:val="00BB64C8"/>
    <w:rsid w:val="00BB657A"/>
    <w:rsid w:val="00BB6B5C"/>
    <w:rsid w:val="00BB711F"/>
    <w:rsid w:val="00BB716E"/>
    <w:rsid w:val="00BB73C6"/>
    <w:rsid w:val="00BB7660"/>
    <w:rsid w:val="00BB76EE"/>
    <w:rsid w:val="00BB7956"/>
    <w:rsid w:val="00BB7AF9"/>
    <w:rsid w:val="00BB7C75"/>
    <w:rsid w:val="00BB7E5B"/>
    <w:rsid w:val="00BB7ECC"/>
    <w:rsid w:val="00BB7EE7"/>
    <w:rsid w:val="00BB7F66"/>
    <w:rsid w:val="00BB7FD0"/>
    <w:rsid w:val="00BC01E2"/>
    <w:rsid w:val="00BC0234"/>
    <w:rsid w:val="00BC03A5"/>
    <w:rsid w:val="00BC0758"/>
    <w:rsid w:val="00BC0944"/>
    <w:rsid w:val="00BC09E6"/>
    <w:rsid w:val="00BC0F86"/>
    <w:rsid w:val="00BC10F8"/>
    <w:rsid w:val="00BC1350"/>
    <w:rsid w:val="00BC14B4"/>
    <w:rsid w:val="00BC1798"/>
    <w:rsid w:val="00BC180F"/>
    <w:rsid w:val="00BC189E"/>
    <w:rsid w:val="00BC19D0"/>
    <w:rsid w:val="00BC1A98"/>
    <w:rsid w:val="00BC1C49"/>
    <w:rsid w:val="00BC1D42"/>
    <w:rsid w:val="00BC1D6F"/>
    <w:rsid w:val="00BC20C0"/>
    <w:rsid w:val="00BC20E2"/>
    <w:rsid w:val="00BC22A0"/>
    <w:rsid w:val="00BC256E"/>
    <w:rsid w:val="00BC2610"/>
    <w:rsid w:val="00BC2679"/>
    <w:rsid w:val="00BC26F6"/>
    <w:rsid w:val="00BC2792"/>
    <w:rsid w:val="00BC2802"/>
    <w:rsid w:val="00BC2939"/>
    <w:rsid w:val="00BC29A8"/>
    <w:rsid w:val="00BC2B60"/>
    <w:rsid w:val="00BC2E97"/>
    <w:rsid w:val="00BC2F34"/>
    <w:rsid w:val="00BC3356"/>
    <w:rsid w:val="00BC35EA"/>
    <w:rsid w:val="00BC3621"/>
    <w:rsid w:val="00BC373E"/>
    <w:rsid w:val="00BC3A25"/>
    <w:rsid w:val="00BC3B1E"/>
    <w:rsid w:val="00BC3B3D"/>
    <w:rsid w:val="00BC3C75"/>
    <w:rsid w:val="00BC3C99"/>
    <w:rsid w:val="00BC3D37"/>
    <w:rsid w:val="00BC3E01"/>
    <w:rsid w:val="00BC42A7"/>
    <w:rsid w:val="00BC436E"/>
    <w:rsid w:val="00BC4828"/>
    <w:rsid w:val="00BC4847"/>
    <w:rsid w:val="00BC4B6C"/>
    <w:rsid w:val="00BC4C4C"/>
    <w:rsid w:val="00BC4C5E"/>
    <w:rsid w:val="00BC4DFB"/>
    <w:rsid w:val="00BC4F00"/>
    <w:rsid w:val="00BC4F50"/>
    <w:rsid w:val="00BC5213"/>
    <w:rsid w:val="00BC5370"/>
    <w:rsid w:val="00BC557D"/>
    <w:rsid w:val="00BC56FA"/>
    <w:rsid w:val="00BC56FB"/>
    <w:rsid w:val="00BC5740"/>
    <w:rsid w:val="00BC5965"/>
    <w:rsid w:val="00BC5B50"/>
    <w:rsid w:val="00BC5C30"/>
    <w:rsid w:val="00BC5C39"/>
    <w:rsid w:val="00BC65D0"/>
    <w:rsid w:val="00BC6647"/>
    <w:rsid w:val="00BC67DA"/>
    <w:rsid w:val="00BC6BCB"/>
    <w:rsid w:val="00BC6C96"/>
    <w:rsid w:val="00BC6E75"/>
    <w:rsid w:val="00BC7019"/>
    <w:rsid w:val="00BC70A2"/>
    <w:rsid w:val="00BC721C"/>
    <w:rsid w:val="00BC7287"/>
    <w:rsid w:val="00BC72B5"/>
    <w:rsid w:val="00BC765B"/>
    <w:rsid w:val="00BC7A7F"/>
    <w:rsid w:val="00BC7C5E"/>
    <w:rsid w:val="00BC7CB9"/>
    <w:rsid w:val="00BC7F0C"/>
    <w:rsid w:val="00BD0291"/>
    <w:rsid w:val="00BD03DC"/>
    <w:rsid w:val="00BD05FD"/>
    <w:rsid w:val="00BD0772"/>
    <w:rsid w:val="00BD0840"/>
    <w:rsid w:val="00BD09E3"/>
    <w:rsid w:val="00BD0E7F"/>
    <w:rsid w:val="00BD118F"/>
    <w:rsid w:val="00BD1539"/>
    <w:rsid w:val="00BD15A7"/>
    <w:rsid w:val="00BD163B"/>
    <w:rsid w:val="00BD1955"/>
    <w:rsid w:val="00BD19CA"/>
    <w:rsid w:val="00BD1F1E"/>
    <w:rsid w:val="00BD1F59"/>
    <w:rsid w:val="00BD20CE"/>
    <w:rsid w:val="00BD20CF"/>
    <w:rsid w:val="00BD220B"/>
    <w:rsid w:val="00BD22B1"/>
    <w:rsid w:val="00BD23EE"/>
    <w:rsid w:val="00BD25B8"/>
    <w:rsid w:val="00BD2607"/>
    <w:rsid w:val="00BD263A"/>
    <w:rsid w:val="00BD2B83"/>
    <w:rsid w:val="00BD2FAB"/>
    <w:rsid w:val="00BD324D"/>
    <w:rsid w:val="00BD327A"/>
    <w:rsid w:val="00BD36A2"/>
    <w:rsid w:val="00BD388E"/>
    <w:rsid w:val="00BD3C64"/>
    <w:rsid w:val="00BD3CE4"/>
    <w:rsid w:val="00BD3DB2"/>
    <w:rsid w:val="00BD4006"/>
    <w:rsid w:val="00BD403E"/>
    <w:rsid w:val="00BD407A"/>
    <w:rsid w:val="00BD40AB"/>
    <w:rsid w:val="00BD41D9"/>
    <w:rsid w:val="00BD465C"/>
    <w:rsid w:val="00BD48C1"/>
    <w:rsid w:val="00BD4BE2"/>
    <w:rsid w:val="00BD4EC6"/>
    <w:rsid w:val="00BD4FA8"/>
    <w:rsid w:val="00BD4FC5"/>
    <w:rsid w:val="00BD5191"/>
    <w:rsid w:val="00BD5222"/>
    <w:rsid w:val="00BD5339"/>
    <w:rsid w:val="00BD54CB"/>
    <w:rsid w:val="00BD56E6"/>
    <w:rsid w:val="00BD579E"/>
    <w:rsid w:val="00BD57DA"/>
    <w:rsid w:val="00BD57E6"/>
    <w:rsid w:val="00BD586B"/>
    <w:rsid w:val="00BD5D61"/>
    <w:rsid w:val="00BD5E5E"/>
    <w:rsid w:val="00BD6014"/>
    <w:rsid w:val="00BD60BB"/>
    <w:rsid w:val="00BD62C6"/>
    <w:rsid w:val="00BD6443"/>
    <w:rsid w:val="00BD644E"/>
    <w:rsid w:val="00BD67B0"/>
    <w:rsid w:val="00BD680C"/>
    <w:rsid w:val="00BD6A36"/>
    <w:rsid w:val="00BD6A77"/>
    <w:rsid w:val="00BD6C32"/>
    <w:rsid w:val="00BD6C60"/>
    <w:rsid w:val="00BD6E53"/>
    <w:rsid w:val="00BD7278"/>
    <w:rsid w:val="00BD752E"/>
    <w:rsid w:val="00BD775D"/>
    <w:rsid w:val="00BD77F6"/>
    <w:rsid w:val="00BD7906"/>
    <w:rsid w:val="00BD796B"/>
    <w:rsid w:val="00BD7CB4"/>
    <w:rsid w:val="00BD7EB3"/>
    <w:rsid w:val="00BD7EC1"/>
    <w:rsid w:val="00BE015D"/>
    <w:rsid w:val="00BE0280"/>
    <w:rsid w:val="00BE059A"/>
    <w:rsid w:val="00BE06BB"/>
    <w:rsid w:val="00BE090A"/>
    <w:rsid w:val="00BE094C"/>
    <w:rsid w:val="00BE0972"/>
    <w:rsid w:val="00BE0B08"/>
    <w:rsid w:val="00BE0D35"/>
    <w:rsid w:val="00BE0EBF"/>
    <w:rsid w:val="00BE0FBE"/>
    <w:rsid w:val="00BE1184"/>
    <w:rsid w:val="00BE11A0"/>
    <w:rsid w:val="00BE11AB"/>
    <w:rsid w:val="00BE142D"/>
    <w:rsid w:val="00BE154E"/>
    <w:rsid w:val="00BE1772"/>
    <w:rsid w:val="00BE186A"/>
    <w:rsid w:val="00BE1A9B"/>
    <w:rsid w:val="00BE1B34"/>
    <w:rsid w:val="00BE1F58"/>
    <w:rsid w:val="00BE21AD"/>
    <w:rsid w:val="00BE21BC"/>
    <w:rsid w:val="00BE221E"/>
    <w:rsid w:val="00BE25A7"/>
    <w:rsid w:val="00BE27E1"/>
    <w:rsid w:val="00BE28FF"/>
    <w:rsid w:val="00BE2B95"/>
    <w:rsid w:val="00BE2C45"/>
    <w:rsid w:val="00BE3047"/>
    <w:rsid w:val="00BE305A"/>
    <w:rsid w:val="00BE30A9"/>
    <w:rsid w:val="00BE33AB"/>
    <w:rsid w:val="00BE33D6"/>
    <w:rsid w:val="00BE35A7"/>
    <w:rsid w:val="00BE35CB"/>
    <w:rsid w:val="00BE3949"/>
    <w:rsid w:val="00BE3C2E"/>
    <w:rsid w:val="00BE3C3F"/>
    <w:rsid w:val="00BE3E58"/>
    <w:rsid w:val="00BE42FC"/>
    <w:rsid w:val="00BE43A5"/>
    <w:rsid w:val="00BE46C8"/>
    <w:rsid w:val="00BE47F6"/>
    <w:rsid w:val="00BE4BF9"/>
    <w:rsid w:val="00BE4CD4"/>
    <w:rsid w:val="00BE5006"/>
    <w:rsid w:val="00BE5079"/>
    <w:rsid w:val="00BE52F8"/>
    <w:rsid w:val="00BE5369"/>
    <w:rsid w:val="00BE555F"/>
    <w:rsid w:val="00BE55F6"/>
    <w:rsid w:val="00BE5774"/>
    <w:rsid w:val="00BE5CF3"/>
    <w:rsid w:val="00BE5E1B"/>
    <w:rsid w:val="00BE6099"/>
    <w:rsid w:val="00BE6120"/>
    <w:rsid w:val="00BE62D7"/>
    <w:rsid w:val="00BE678D"/>
    <w:rsid w:val="00BE6A31"/>
    <w:rsid w:val="00BE6B68"/>
    <w:rsid w:val="00BE6C3F"/>
    <w:rsid w:val="00BE6FEA"/>
    <w:rsid w:val="00BE7137"/>
    <w:rsid w:val="00BE71C8"/>
    <w:rsid w:val="00BE7465"/>
    <w:rsid w:val="00BE750A"/>
    <w:rsid w:val="00BE75D1"/>
    <w:rsid w:val="00BE762A"/>
    <w:rsid w:val="00BE7692"/>
    <w:rsid w:val="00BE76A7"/>
    <w:rsid w:val="00BE7711"/>
    <w:rsid w:val="00BE7A0C"/>
    <w:rsid w:val="00BE7AF0"/>
    <w:rsid w:val="00BE7E0B"/>
    <w:rsid w:val="00BE7E6F"/>
    <w:rsid w:val="00BE7EAA"/>
    <w:rsid w:val="00BE7F73"/>
    <w:rsid w:val="00BF0057"/>
    <w:rsid w:val="00BF01C7"/>
    <w:rsid w:val="00BF01D2"/>
    <w:rsid w:val="00BF02F7"/>
    <w:rsid w:val="00BF040B"/>
    <w:rsid w:val="00BF0647"/>
    <w:rsid w:val="00BF072C"/>
    <w:rsid w:val="00BF0864"/>
    <w:rsid w:val="00BF0C3F"/>
    <w:rsid w:val="00BF0D89"/>
    <w:rsid w:val="00BF10E5"/>
    <w:rsid w:val="00BF1446"/>
    <w:rsid w:val="00BF144E"/>
    <w:rsid w:val="00BF1B1C"/>
    <w:rsid w:val="00BF1B92"/>
    <w:rsid w:val="00BF1C80"/>
    <w:rsid w:val="00BF1E86"/>
    <w:rsid w:val="00BF21BC"/>
    <w:rsid w:val="00BF2336"/>
    <w:rsid w:val="00BF23D1"/>
    <w:rsid w:val="00BF2441"/>
    <w:rsid w:val="00BF246B"/>
    <w:rsid w:val="00BF2496"/>
    <w:rsid w:val="00BF257A"/>
    <w:rsid w:val="00BF25B2"/>
    <w:rsid w:val="00BF265E"/>
    <w:rsid w:val="00BF2760"/>
    <w:rsid w:val="00BF2D5C"/>
    <w:rsid w:val="00BF2E57"/>
    <w:rsid w:val="00BF2F95"/>
    <w:rsid w:val="00BF313A"/>
    <w:rsid w:val="00BF3290"/>
    <w:rsid w:val="00BF33A7"/>
    <w:rsid w:val="00BF3651"/>
    <w:rsid w:val="00BF3809"/>
    <w:rsid w:val="00BF39F3"/>
    <w:rsid w:val="00BF3BD9"/>
    <w:rsid w:val="00BF3C63"/>
    <w:rsid w:val="00BF3CD7"/>
    <w:rsid w:val="00BF3E1D"/>
    <w:rsid w:val="00BF3E6C"/>
    <w:rsid w:val="00BF3FE1"/>
    <w:rsid w:val="00BF443B"/>
    <w:rsid w:val="00BF44F9"/>
    <w:rsid w:val="00BF4834"/>
    <w:rsid w:val="00BF48CE"/>
    <w:rsid w:val="00BF48D4"/>
    <w:rsid w:val="00BF4A87"/>
    <w:rsid w:val="00BF4B0C"/>
    <w:rsid w:val="00BF4BF2"/>
    <w:rsid w:val="00BF4D28"/>
    <w:rsid w:val="00BF4EAE"/>
    <w:rsid w:val="00BF4FAF"/>
    <w:rsid w:val="00BF4FEF"/>
    <w:rsid w:val="00BF5032"/>
    <w:rsid w:val="00BF51E5"/>
    <w:rsid w:val="00BF51F8"/>
    <w:rsid w:val="00BF5437"/>
    <w:rsid w:val="00BF5477"/>
    <w:rsid w:val="00BF54EB"/>
    <w:rsid w:val="00BF566F"/>
    <w:rsid w:val="00BF5868"/>
    <w:rsid w:val="00BF58B8"/>
    <w:rsid w:val="00BF5995"/>
    <w:rsid w:val="00BF5AC6"/>
    <w:rsid w:val="00BF5AFB"/>
    <w:rsid w:val="00BF5C28"/>
    <w:rsid w:val="00BF5C6A"/>
    <w:rsid w:val="00BF5E27"/>
    <w:rsid w:val="00BF5E5C"/>
    <w:rsid w:val="00BF5EE9"/>
    <w:rsid w:val="00BF5FFB"/>
    <w:rsid w:val="00BF6441"/>
    <w:rsid w:val="00BF6881"/>
    <w:rsid w:val="00BF6A92"/>
    <w:rsid w:val="00BF7090"/>
    <w:rsid w:val="00BF7205"/>
    <w:rsid w:val="00BF756A"/>
    <w:rsid w:val="00BF76D5"/>
    <w:rsid w:val="00BF78E7"/>
    <w:rsid w:val="00BF7B1C"/>
    <w:rsid w:val="00C0019E"/>
    <w:rsid w:val="00C002F1"/>
    <w:rsid w:val="00C002FA"/>
    <w:rsid w:val="00C004C6"/>
    <w:rsid w:val="00C004D4"/>
    <w:rsid w:val="00C00508"/>
    <w:rsid w:val="00C00527"/>
    <w:rsid w:val="00C00659"/>
    <w:rsid w:val="00C006DA"/>
    <w:rsid w:val="00C008FA"/>
    <w:rsid w:val="00C00BC7"/>
    <w:rsid w:val="00C00C32"/>
    <w:rsid w:val="00C00DCF"/>
    <w:rsid w:val="00C01008"/>
    <w:rsid w:val="00C014B9"/>
    <w:rsid w:val="00C014F7"/>
    <w:rsid w:val="00C0165D"/>
    <w:rsid w:val="00C01665"/>
    <w:rsid w:val="00C0188B"/>
    <w:rsid w:val="00C018F3"/>
    <w:rsid w:val="00C01AD0"/>
    <w:rsid w:val="00C01EDF"/>
    <w:rsid w:val="00C021D5"/>
    <w:rsid w:val="00C02357"/>
    <w:rsid w:val="00C02401"/>
    <w:rsid w:val="00C02416"/>
    <w:rsid w:val="00C02582"/>
    <w:rsid w:val="00C025FF"/>
    <w:rsid w:val="00C026FE"/>
    <w:rsid w:val="00C02AAC"/>
    <w:rsid w:val="00C02C81"/>
    <w:rsid w:val="00C02CF5"/>
    <w:rsid w:val="00C03161"/>
    <w:rsid w:val="00C032B5"/>
    <w:rsid w:val="00C0369F"/>
    <w:rsid w:val="00C0377A"/>
    <w:rsid w:val="00C037EE"/>
    <w:rsid w:val="00C039BE"/>
    <w:rsid w:val="00C039D9"/>
    <w:rsid w:val="00C03AA4"/>
    <w:rsid w:val="00C03CA1"/>
    <w:rsid w:val="00C03EE0"/>
    <w:rsid w:val="00C0401B"/>
    <w:rsid w:val="00C04221"/>
    <w:rsid w:val="00C0441B"/>
    <w:rsid w:val="00C044D0"/>
    <w:rsid w:val="00C04DC1"/>
    <w:rsid w:val="00C04DD0"/>
    <w:rsid w:val="00C04E71"/>
    <w:rsid w:val="00C04FB3"/>
    <w:rsid w:val="00C05129"/>
    <w:rsid w:val="00C05432"/>
    <w:rsid w:val="00C0570C"/>
    <w:rsid w:val="00C057D2"/>
    <w:rsid w:val="00C05842"/>
    <w:rsid w:val="00C05B71"/>
    <w:rsid w:val="00C05C2A"/>
    <w:rsid w:val="00C0602B"/>
    <w:rsid w:val="00C06116"/>
    <w:rsid w:val="00C06243"/>
    <w:rsid w:val="00C064C5"/>
    <w:rsid w:val="00C0679B"/>
    <w:rsid w:val="00C06E14"/>
    <w:rsid w:val="00C06E32"/>
    <w:rsid w:val="00C070E1"/>
    <w:rsid w:val="00C07102"/>
    <w:rsid w:val="00C071AB"/>
    <w:rsid w:val="00C0728C"/>
    <w:rsid w:val="00C073DE"/>
    <w:rsid w:val="00C07638"/>
    <w:rsid w:val="00C07676"/>
    <w:rsid w:val="00C0771D"/>
    <w:rsid w:val="00C077C0"/>
    <w:rsid w:val="00C07806"/>
    <w:rsid w:val="00C078EF"/>
    <w:rsid w:val="00C079D2"/>
    <w:rsid w:val="00C079EB"/>
    <w:rsid w:val="00C07AA9"/>
    <w:rsid w:val="00C07C7E"/>
    <w:rsid w:val="00C07D61"/>
    <w:rsid w:val="00C07EB3"/>
    <w:rsid w:val="00C10275"/>
    <w:rsid w:val="00C10612"/>
    <w:rsid w:val="00C10696"/>
    <w:rsid w:val="00C107B5"/>
    <w:rsid w:val="00C10B00"/>
    <w:rsid w:val="00C10EBC"/>
    <w:rsid w:val="00C115AA"/>
    <w:rsid w:val="00C115F5"/>
    <w:rsid w:val="00C115FD"/>
    <w:rsid w:val="00C118CB"/>
    <w:rsid w:val="00C118FF"/>
    <w:rsid w:val="00C11AB3"/>
    <w:rsid w:val="00C11AEC"/>
    <w:rsid w:val="00C11DC1"/>
    <w:rsid w:val="00C11EE2"/>
    <w:rsid w:val="00C11FC5"/>
    <w:rsid w:val="00C12024"/>
    <w:rsid w:val="00C12052"/>
    <w:rsid w:val="00C12157"/>
    <w:rsid w:val="00C1231C"/>
    <w:rsid w:val="00C1232D"/>
    <w:rsid w:val="00C1267E"/>
    <w:rsid w:val="00C1274A"/>
    <w:rsid w:val="00C127B2"/>
    <w:rsid w:val="00C127FD"/>
    <w:rsid w:val="00C12950"/>
    <w:rsid w:val="00C129C7"/>
    <w:rsid w:val="00C12B4C"/>
    <w:rsid w:val="00C12B9A"/>
    <w:rsid w:val="00C12C1B"/>
    <w:rsid w:val="00C12C87"/>
    <w:rsid w:val="00C12D0F"/>
    <w:rsid w:val="00C12DB2"/>
    <w:rsid w:val="00C13206"/>
    <w:rsid w:val="00C134DA"/>
    <w:rsid w:val="00C13AF1"/>
    <w:rsid w:val="00C13C37"/>
    <w:rsid w:val="00C13D2D"/>
    <w:rsid w:val="00C13F98"/>
    <w:rsid w:val="00C14125"/>
    <w:rsid w:val="00C1435E"/>
    <w:rsid w:val="00C145AC"/>
    <w:rsid w:val="00C14719"/>
    <w:rsid w:val="00C1475B"/>
    <w:rsid w:val="00C1476E"/>
    <w:rsid w:val="00C14866"/>
    <w:rsid w:val="00C14902"/>
    <w:rsid w:val="00C14A01"/>
    <w:rsid w:val="00C14A12"/>
    <w:rsid w:val="00C14D2D"/>
    <w:rsid w:val="00C14E52"/>
    <w:rsid w:val="00C14EB2"/>
    <w:rsid w:val="00C1513D"/>
    <w:rsid w:val="00C15701"/>
    <w:rsid w:val="00C157A8"/>
    <w:rsid w:val="00C15828"/>
    <w:rsid w:val="00C158B3"/>
    <w:rsid w:val="00C158BB"/>
    <w:rsid w:val="00C15A44"/>
    <w:rsid w:val="00C15B3B"/>
    <w:rsid w:val="00C15C17"/>
    <w:rsid w:val="00C15C65"/>
    <w:rsid w:val="00C15C88"/>
    <w:rsid w:val="00C15CCD"/>
    <w:rsid w:val="00C15D02"/>
    <w:rsid w:val="00C15EFE"/>
    <w:rsid w:val="00C15F43"/>
    <w:rsid w:val="00C15FFA"/>
    <w:rsid w:val="00C16118"/>
    <w:rsid w:val="00C16166"/>
    <w:rsid w:val="00C162BA"/>
    <w:rsid w:val="00C165C9"/>
    <w:rsid w:val="00C16600"/>
    <w:rsid w:val="00C16769"/>
    <w:rsid w:val="00C1679C"/>
    <w:rsid w:val="00C1682A"/>
    <w:rsid w:val="00C1696A"/>
    <w:rsid w:val="00C16BB9"/>
    <w:rsid w:val="00C16E52"/>
    <w:rsid w:val="00C17038"/>
    <w:rsid w:val="00C17058"/>
    <w:rsid w:val="00C1727C"/>
    <w:rsid w:val="00C17808"/>
    <w:rsid w:val="00C17B4E"/>
    <w:rsid w:val="00C17E44"/>
    <w:rsid w:val="00C17EE2"/>
    <w:rsid w:val="00C2003E"/>
    <w:rsid w:val="00C200E4"/>
    <w:rsid w:val="00C20270"/>
    <w:rsid w:val="00C20306"/>
    <w:rsid w:val="00C204AA"/>
    <w:rsid w:val="00C20586"/>
    <w:rsid w:val="00C20737"/>
    <w:rsid w:val="00C208EF"/>
    <w:rsid w:val="00C209AF"/>
    <w:rsid w:val="00C209C6"/>
    <w:rsid w:val="00C20AD9"/>
    <w:rsid w:val="00C20B1B"/>
    <w:rsid w:val="00C20CAA"/>
    <w:rsid w:val="00C20DB3"/>
    <w:rsid w:val="00C20F97"/>
    <w:rsid w:val="00C20FCC"/>
    <w:rsid w:val="00C212B0"/>
    <w:rsid w:val="00C214A7"/>
    <w:rsid w:val="00C216AF"/>
    <w:rsid w:val="00C21827"/>
    <w:rsid w:val="00C219A3"/>
    <w:rsid w:val="00C21A15"/>
    <w:rsid w:val="00C21B0F"/>
    <w:rsid w:val="00C21B10"/>
    <w:rsid w:val="00C21B69"/>
    <w:rsid w:val="00C21C56"/>
    <w:rsid w:val="00C21EF1"/>
    <w:rsid w:val="00C21F1F"/>
    <w:rsid w:val="00C21F9B"/>
    <w:rsid w:val="00C22474"/>
    <w:rsid w:val="00C226C5"/>
    <w:rsid w:val="00C22832"/>
    <w:rsid w:val="00C22C70"/>
    <w:rsid w:val="00C22CD9"/>
    <w:rsid w:val="00C22FB9"/>
    <w:rsid w:val="00C23096"/>
    <w:rsid w:val="00C230BE"/>
    <w:rsid w:val="00C236A0"/>
    <w:rsid w:val="00C23841"/>
    <w:rsid w:val="00C23B14"/>
    <w:rsid w:val="00C23B1C"/>
    <w:rsid w:val="00C23DA5"/>
    <w:rsid w:val="00C23E03"/>
    <w:rsid w:val="00C23F43"/>
    <w:rsid w:val="00C23FF1"/>
    <w:rsid w:val="00C240DA"/>
    <w:rsid w:val="00C24160"/>
    <w:rsid w:val="00C24290"/>
    <w:rsid w:val="00C2435D"/>
    <w:rsid w:val="00C24493"/>
    <w:rsid w:val="00C244A3"/>
    <w:rsid w:val="00C245B0"/>
    <w:rsid w:val="00C24712"/>
    <w:rsid w:val="00C2483B"/>
    <w:rsid w:val="00C24ADD"/>
    <w:rsid w:val="00C24AEE"/>
    <w:rsid w:val="00C24B1C"/>
    <w:rsid w:val="00C24B90"/>
    <w:rsid w:val="00C25061"/>
    <w:rsid w:val="00C25263"/>
    <w:rsid w:val="00C25416"/>
    <w:rsid w:val="00C254E5"/>
    <w:rsid w:val="00C25500"/>
    <w:rsid w:val="00C25705"/>
    <w:rsid w:val="00C257D2"/>
    <w:rsid w:val="00C257E1"/>
    <w:rsid w:val="00C258C6"/>
    <w:rsid w:val="00C259D8"/>
    <w:rsid w:val="00C25A96"/>
    <w:rsid w:val="00C25F34"/>
    <w:rsid w:val="00C25FB6"/>
    <w:rsid w:val="00C26009"/>
    <w:rsid w:val="00C261ED"/>
    <w:rsid w:val="00C26373"/>
    <w:rsid w:val="00C263D0"/>
    <w:rsid w:val="00C264EE"/>
    <w:rsid w:val="00C26625"/>
    <w:rsid w:val="00C26745"/>
    <w:rsid w:val="00C269F3"/>
    <w:rsid w:val="00C26AC6"/>
    <w:rsid w:val="00C26ACC"/>
    <w:rsid w:val="00C26AE6"/>
    <w:rsid w:val="00C26BA0"/>
    <w:rsid w:val="00C26DD3"/>
    <w:rsid w:val="00C26DE9"/>
    <w:rsid w:val="00C27028"/>
    <w:rsid w:val="00C270DB"/>
    <w:rsid w:val="00C274F9"/>
    <w:rsid w:val="00C27572"/>
    <w:rsid w:val="00C27677"/>
    <w:rsid w:val="00C27D54"/>
    <w:rsid w:val="00C27E68"/>
    <w:rsid w:val="00C30154"/>
    <w:rsid w:val="00C30222"/>
    <w:rsid w:val="00C30380"/>
    <w:rsid w:val="00C30390"/>
    <w:rsid w:val="00C30485"/>
    <w:rsid w:val="00C309D4"/>
    <w:rsid w:val="00C30BD6"/>
    <w:rsid w:val="00C30D1A"/>
    <w:rsid w:val="00C30F03"/>
    <w:rsid w:val="00C3100C"/>
    <w:rsid w:val="00C31143"/>
    <w:rsid w:val="00C3121E"/>
    <w:rsid w:val="00C31279"/>
    <w:rsid w:val="00C31643"/>
    <w:rsid w:val="00C316FD"/>
    <w:rsid w:val="00C3176F"/>
    <w:rsid w:val="00C3191A"/>
    <w:rsid w:val="00C31A57"/>
    <w:rsid w:val="00C32054"/>
    <w:rsid w:val="00C32325"/>
    <w:rsid w:val="00C3260D"/>
    <w:rsid w:val="00C326DD"/>
    <w:rsid w:val="00C3281F"/>
    <w:rsid w:val="00C328EC"/>
    <w:rsid w:val="00C32C4F"/>
    <w:rsid w:val="00C33161"/>
    <w:rsid w:val="00C33460"/>
    <w:rsid w:val="00C334D6"/>
    <w:rsid w:val="00C335B6"/>
    <w:rsid w:val="00C3361D"/>
    <w:rsid w:val="00C33639"/>
    <w:rsid w:val="00C336E1"/>
    <w:rsid w:val="00C339AC"/>
    <w:rsid w:val="00C33A2F"/>
    <w:rsid w:val="00C33B5B"/>
    <w:rsid w:val="00C33DC6"/>
    <w:rsid w:val="00C33E7E"/>
    <w:rsid w:val="00C33F1C"/>
    <w:rsid w:val="00C34007"/>
    <w:rsid w:val="00C34069"/>
    <w:rsid w:val="00C3428F"/>
    <w:rsid w:val="00C344A9"/>
    <w:rsid w:val="00C3478F"/>
    <w:rsid w:val="00C347D0"/>
    <w:rsid w:val="00C34930"/>
    <w:rsid w:val="00C34ACB"/>
    <w:rsid w:val="00C34B0D"/>
    <w:rsid w:val="00C34C7D"/>
    <w:rsid w:val="00C34DB4"/>
    <w:rsid w:val="00C34FBD"/>
    <w:rsid w:val="00C35091"/>
    <w:rsid w:val="00C3541B"/>
    <w:rsid w:val="00C3569D"/>
    <w:rsid w:val="00C35990"/>
    <w:rsid w:val="00C35AAF"/>
    <w:rsid w:val="00C35F4D"/>
    <w:rsid w:val="00C36107"/>
    <w:rsid w:val="00C362C5"/>
    <w:rsid w:val="00C362D0"/>
    <w:rsid w:val="00C3643A"/>
    <w:rsid w:val="00C364E9"/>
    <w:rsid w:val="00C36734"/>
    <w:rsid w:val="00C36954"/>
    <w:rsid w:val="00C36E13"/>
    <w:rsid w:val="00C3745F"/>
    <w:rsid w:val="00C37511"/>
    <w:rsid w:val="00C37924"/>
    <w:rsid w:val="00C3798B"/>
    <w:rsid w:val="00C379FC"/>
    <w:rsid w:val="00C37A43"/>
    <w:rsid w:val="00C37AD6"/>
    <w:rsid w:val="00C37B76"/>
    <w:rsid w:val="00C37B87"/>
    <w:rsid w:val="00C37C53"/>
    <w:rsid w:val="00C37E3D"/>
    <w:rsid w:val="00C40038"/>
    <w:rsid w:val="00C40138"/>
    <w:rsid w:val="00C401C4"/>
    <w:rsid w:val="00C401C7"/>
    <w:rsid w:val="00C402E6"/>
    <w:rsid w:val="00C408F8"/>
    <w:rsid w:val="00C40B37"/>
    <w:rsid w:val="00C40C0A"/>
    <w:rsid w:val="00C40D9A"/>
    <w:rsid w:val="00C41142"/>
    <w:rsid w:val="00C41321"/>
    <w:rsid w:val="00C41434"/>
    <w:rsid w:val="00C414C3"/>
    <w:rsid w:val="00C41558"/>
    <w:rsid w:val="00C417E9"/>
    <w:rsid w:val="00C41977"/>
    <w:rsid w:val="00C41BAB"/>
    <w:rsid w:val="00C41C9E"/>
    <w:rsid w:val="00C41DF0"/>
    <w:rsid w:val="00C41EC7"/>
    <w:rsid w:val="00C42015"/>
    <w:rsid w:val="00C42336"/>
    <w:rsid w:val="00C4251E"/>
    <w:rsid w:val="00C42996"/>
    <w:rsid w:val="00C42A0F"/>
    <w:rsid w:val="00C42B21"/>
    <w:rsid w:val="00C42DBB"/>
    <w:rsid w:val="00C42F68"/>
    <w:rsid w:val="00C42FD1"/>
    <w:rsid w:val="00C43027"/>
    <w:rsid w:val="00C43277"/>
    <w:rsid w:val="00C43306"/>
    <w:rsid w:val="00C434B3"/>
    <w:rsid w:val="00C435AD"/>
    <w:rsid w:val="00C435B0"/>
    <w:rsid w:val="00C4385A"/>
    <w:rsid w:val="00C43A31"/>
    <w:rsid w:val="00C43CC1"/>
    <w:rsid w:val="00C43DC1"/>
    <w:rsid w:val="00C43EC1"/>
    <w:rsid w:val="00C440A6"/>
    <w:rsid w:val="00C440D0"/>
    <w:rsid w:val="00C44143"/>
    <w:rsid w:val="00C44209"/>
    <w:rsid w:val="00C4422B"/>
    <w:rsid w:val="00C442DB"/>
    <w:rsid w:val="00C4442D"/>
    <w:rsid w:val="00C4466A"/>
    <w:rsid w:val="00C446EA"/>
    <w:rsid w:val="00C44982"/>
    <w:rsid w:val="00C44A88"/>
    <w:rsid w:val="00C44C70"/>
    <w:rsid w:val="00C44D1E"/>
    <w:rsid w:val="00C44F9E"/>
    <w:rsid w:val="00C4502D"/>
    <w:rsid w:val="00C4505B"/>
    <w:rsid w:val="00C451BF"/>
    <w:rsid w:val="00C456DB"/>
    <w:rsid w:val="00C45716"/>
    <w:rsid w:val="00C45A7A"/>
    <w:rsid w:val="00C45B05"/>
    <w:rsid w:val="00C46B24"/>
    <w:rsid w:val="00C46CBF"/>
    <w:rsid w:val="00C46DA7"/>
    <w:rsid w:val="00C46DF4"/>
    <w:rsid w:val="00C4734F"/>
    <w:rsid w:val="00C473D3"/>
    <w:rsid w:val="00C47416"/>
    <w:rsid w:val="00C476F1"/>
    <w:rsid w:val="00C4771A"/>
    <w:rsid w:val="00C47782"/>
    <w:rsid w:val="00C47C48"/>
    <w:rsid w:val="00C47D3E"/>
    <w:rsid w:val="00C5008E"/>
    <w:rsid w:val="00C5011D"/>
    <w:rsid w:val="00C50143"/>
    <w:rsid w:val="00C50219"/>
    <w:rsid w:val="00C50252"/>
    <w:rsid w:val="00C50794"/>
    <w:rsid w:val="00C50B9A"/>
    <w:rsid w:val="00C50C0E"/>
    <w:rsid w:val="00C51096"/>
    <w:rsid w:val="00C510F0"/>
    <w:rsid w:val="00C51155"/>
    <w:rsid w:val="00C51346"/>
    <w:rsid w:val="00C51A47"/>
    <w:rsid w:val="00C51E4A"/>
    <w:rsid w:val="00C51F66"/>
    <w:rsid w:val="00C520DE"/>
    <w:rsid w:val="00C52382"/>
    <w:rsid w:val="00C525F8"/>
    <w:rsid w:val="00C526C5"/>
    <w:rsid w:val="00C52764"/>
    <w:rsid w:val="00C52806"/>
    <w:rsid w:val="00C52A5A"/>
    <w:rsid w:val="00C52F7E"/>
    <w:rsid w:val="00C52FDC"/>
    <w:rsid w:val="00C53131"/>
    <w:rsid w:val="00C53343"/>
    <w:rsid w:val="00C533C8"/>
    <w:rsid w:val="00C539C8"/>
    <w:rsid w:val="00C539E3"/>
    <w:rsid w:val="00C53A36"/>
    <w:rsid w:val="00C53D5E"/>
    <w:rsid w:val="00C54121"/>
    <w:rsid w:val="00C541E2"/>
    <w:rsid w:val="00C543A1"/>
    <w:rsid w:val="00C545D5"/>
    <w:rsid w:val="00C546A8"/>
    <w:rsid w:val="00C548F8"/>
    <w:rsid w:val="00C549EF"/>
    <w:rsid w:val="00C54B18"/>
    <w:rsid w:val="00C54B88"/>
    <w:rsid w:val="00C54DC4"/>
    <w:rsid w:val="00C54E53"/>
    <w:rsid w:val="00C54F1C"/>
    <w:rsid w:val="00C54F91"/>
    <w:rsid w:val="00C55039"/>
    <w:rsid w:val="00C55059"/>
    <w:rsid w:val="00C550CA"/>
    <w:rsid w:val="00C551EC"/>
    <w:rsid w:val="00C5542F"/>
    <w:rsid w:val="00C556A7"/>
    <w:rsid w:val="00C55731"/>
    <w:rsid w:val="00C5575A"/>
    <w:rsid w:val="00C5578A"/>
    <w:rsid w:val="00C55A89"/>
    <w:rsid w:val="00C55EC4"/>
    <w:rsid w:val="00C5605F"/>
    <w:rsid w:val="00C560A1"/>
    <w:rsid w:val="00C560D5"/>
    <w:rsid w:val="00C56174"/>
    <w:rsid w:val="00C56214"/>
    <w:rsid w:val="00C562D1"/>
    <w:rsid w:val="00C56354"/>
    <w:rsid w:val="00C56931"/>
    <w:rsid w:val="00C569A4"/>
    <w:rsid w:val="00C56AC1"/>
    <w:rsid w:val="00C56B3F"/>
    <w:rsid w:val="00C56DF2"/>
    <w:rsid w:val="00C571B2"/>
    <w:rsid w:val="00C57204"/>
    <w:rsid w:val="00C5721A"/>
    <w:rsid w:val="00C57224"/>
    <w:rsid w:val="00C572BF"/>
    <w:rsid w:val="00C574AD"/>
    <w:rsid w:val="00C57534"/>
    <w:rsid w:val="00C576E7"/>
    <w:rsid w:val="00C57712"/>
    <w:rsid w:val="00C57757"/>
    <w:rsid w:val="00C578DA"/>
    <w:rsid w:val="00C57996"/>
    <w:rsid w:val="00C57B1A"/>
    <w:rsid w:val="00C57C2D"/>
    <w:rsid w:val="00C57DA1"/>
    <w:rsid w:val="00C57DB5"/>
    <w:rsid w:val="00C57FC9"/>
    <w:rsid w:val="00C60126"/>
    <w:rsid w:val="00C601B5"/>
    <w:rsid w:val="00C6030E"/>
    <w:rsid w:val="00C6034E"/>
    <w:rsid w:val="00C604FF"/>
    <w:rsid w:val="00C605C2"/>
    <w:rsid w:val="00C608DB"/>
    <w:rsid w:val="00C60914"/>
    <w:rsid w:val="00C609F8"/>
    <w:rsid w:val="00C60B30"/>
    <w:rsid w:val="00C60B73"/>
    <w:rsid w:val="00C60BAC"/>
    <w:rsid w:val="00C60CB2"/>
    <w:rsid w:val="00C60E5C"/>
    <w:rsid w:val="00C60F25"/>
    <w:rsid w:val="00C6145A"/>
    <w:rsid w:val="00C616B2"/>
    <w:rsid w:val="00C617AF"/>
    <w:rsid w:val="00C61807"/>
    <w:rsid w:val="00C61A44"/>
    <w:rsid w:val="00C61ABC"/>
    <w:rsid w:val="00C61BE3"/>
    <w:rsid w:val="00C61D27"/>
    <w:rsid w:val="00C61DE2"/>
    <w:rsid w:val="00C61F2F"/>
    <w:rsid w:val="00C621AF"/>
    <w:rsid w:val="00C622A9"/>
    <w:rsid w:val="00C626EA"/>
    <w:rsid w:val="00C62813"/>
    <w:rsid w:val="00C62911"/>
    <w:rsid w:val="00C62A3A"/>
    <w:rsid w:val="00C62CA1"/>
    <w:rsid w:val="00C62E53"/>
    <w:rsid w:val="00C63254"/>
    <w:rsid w:val="00C63297"/>
    <w:rsid w:val="00C632D8"/>
    <w:rsid w:val="00C63421"/>
    <w:rsid w:val="00C6345D"/>
    <w:rsid w:val="00C637A5"/>
    <w:rsid w:val="00C6384A"/>
    <w:rsid w:val="00C63E88"/>
    <w:rsid w:val="00C63F53"/>
    <w:rsid w:val="00C63FA2"/>
    <w:rsid w:val="00C64003"/>
    <w:rsid w:val="00C6409C"/>
    <w:rsid w:val="00C6432B"/>
    <w:rsid w:val="00C6470F"/>
    <w:rsid w:val="00C64800"/>
    <w:rsid w:val="00C6485B"/>
    <w:rsid w:val="00C64961"/>
    <w:rsid w:val="00C64B9F"/>
    <w:rsid w:val="00C64CD8"/>
    <w:rsid w:val="00C64D76"/>
    <w:rsid w:val="00C64F08"/>
    <w:rsid w:val="00C65033"/>
    <w:rsid w:val="00C651C3"/>
    <w:rsid w:val="00C651E0"/>
    <w:rsid w:val="00C65241"/>
    <w:rsid w:val="00C653B6"/>
    <w:rsid w:val="00C653E0"/>
    <w:rsid w:val="00C65541"/>
    <w:rsid w:val="00C655BC"/>
    <w:rsid w:val="00C65744"/>
    <w:rsid w:val="00C6575F"/>
    <w:rsid w:val="00C657CB"/>
    <w:rsid w:val="00C65857"/>
    <w:rsid w:val="00C658A6"/>
    <w:rsid w:val="00C65BE3"/>
    <w:rsid w:val="00C65CC2"/>
    <w:rsid w:val="00C65CCE"/>
    <w:rsid w:val="00C65EB3"/>
    <w:rsid w:val="00C6642F"/>
    <w:rsid w:val="00C664B2"/>
    <w:rsid w:val="00C668D2"/>
    <w:rsid w:val="00C6695E"/>
    <w:rsid w:val="00C6697C"/>
    <w:rsid w:val="00C66ADC"/>
    <w:rsid w:val="00C66CEF"/>
    <w:rsid w:val="00C66DB6"/>
    <w:rsid w:val="00C66DE8"/>
    <w:rsid w:val="00C66E67"/>
    <w:rsid w:val="00C66EC2"/>
    <w:rsid w:val="00C66F65"/>
    <w:rsid w:val="00C66F76"/>
    <w:rsid w:val="00C66FF4"/>
    <w:rsid w:val="00C675F3"/>
    <w:rsid w:val="00C67675"/>
    <w:rsid w:val="00C676C9"/>
    <w:rsid w:val="00C67A03"/>
    <w:rsid w:val="00C67B0F"/>
    <w:rsid w:val="00C67B34"/>
    <w:rsid w:val="00C67E84"/>
    <w:rsid w:val="00C67FC7"/>
    <w:rsid w:val="00C7037B"/>
    <w:rsid w:val="00C704E9"/>
    <w:rsid w:val="00C7078A"/>
    <w:rsid w:val="00C7085F"/>
    <w:rsid w:val="00C70BD3"/>
    <w:rsid w:val="00C70C54"/>
    <w:rsid w:val="00C70DB2"/>
    <w:rsid w:val="00C70ECD"/>
    <w:rsid w:val="00C71626"/>
    <w:rsid w:val="00C71A2C"/>
    <w:rsid w:val="00C71ACC"/>
    <w:rsid w:val="00C71AE8"/>
    <w:rsid w:val="00C71AFF"/>
    <w:rsid w:val="00C71B26"/>
    <w:rsid w:val="00C71B92"/>
    <w:rsid w:val="00C71B97"/>
    <w:rsid w:val="00C71FC4"/>
    <w:rsid w:val="00C7212F"/>
    <w:rsid w:val="00C7245F"/>
    <w:rsid w:val="00C7264E"/>
    <w:rsid w:val="00C7269B"/>
    <w:rsid w:val="00C726FC"/>
    <w:rsid w:val="00C727BC"/>
    <w:rsid w:val="00C72941"/>
    <w:rsid w:val="00C729CE"/>
    <w:rsid w:val="00C729DB"/>
    <w:rsid w:val="00C72A87"/>
    <w:rsid w:val="00C72C35"/>
    <w:rsid w:val="00C72CE3"/>
    <w:rsid w:val="00C72DD5"/>
    <w:rsid w:val="00C72E29"/>
    <w:rsid w:val="00C73086"/>
    <w:rsid w:val="00C73263"/>
    <w:rsid w:val="00C73499"/>
    <w:rsid w:val="00C734C8"/>
    <w:rsid w:val="00C73577"/>
    <w:rsid w:val="00C7364D"/>
    <w:rsid w:val="00C73796"/>
    <w:rsid w:val="00C737CF"/>
    <w:rsid w:val="00C73858"/>
    <w:rsid w:val="00C739B6"/>
    <w:rsid w:val="00C73A2C"/>
    <w:rsid w:val="00C73B5D"/>
    <w:rsid w:val="00C740CE"/>
    <w:rsid w:val="00C740D2"/>
    <w:rsid w:val="00C74176"/>
    <w:rsid w:val="00C741DC"/>
    <w:rsid w:val="00C7428B"/>
    <w:rsid w:val="00C742A9"/>
    <w:rsid w:val="00C746B9"/>
    <w:rsid w:val="00C74B83"/>
    <w:rsid w:val="00C74C5E"/>
    <w:rsid w:val="00C74C81"/>
    <w:rsid w:val="00C74C93"/>
    <w:rsid w:val="00C74F03"/>
    <w:rsid w:val="00C75097"/>
    <w:rsid w:val="00C750BF"/>
    <w:rsid w:val="00C75175"/>
    <w:rsid w:val="00C75196"/>
    <w:rsid w:val="00C751CF"/>
    <w:rsid w:val="00C752D7"/>
    <w:rsid w:val="00C755DF"/>
    <w:rsid w:val="00C756A6"/>
    <w:rsid w:val="00C75724"/>
    <w:rsid w:val="00C75894"/>
    <w:rsid w:val="00C75A70"/>
    <w:rsid w:val="00C75B28"/>
    <w:rsid w:val="00C75BD0"/>
    <w:rsid w:val="00C75F36"/>
    <w:rsid w:val="00C760BD"/>
    <w:rsid w:val="00C7612F"/>
    <w:rsid w:val="00C761ED"/>
    <w:rsid w:val="00C762F6"/>
    <w:rsid w:val="00C7638F"/>
    <w:rsid w:val="00C763B9"/>
    <w:rsid w:val="00C763C0"/>
    <w:rsid w:val="00C763E7"/>
    <w:rsid w:val="00C76578"/>
    <w:rsid w:val="00C765C1"/>
    <w:rsid w:val="00C765E7"/>
    <w:rsid w:val="00C766A7"/>
    <w:rsid w:val="00C766E6"/>
    <w:rsid w:val="00C767BB"/>
    <w:rsid w:val="00C76832"/>
    <w:rsid w:val="00C768F7"/>
    <w:rsid w:val="00C76B0F"/>
    <w:rsid w:val="00C76C85"/>
    <w:rsid w:val="00C76E2C"/>
    <w:rsid w:val="00C76EE5"/>
    <w:rsid w:val="00C77079"/>
    <w:rsid w:val="00C77603"/>
    <w:rsid w:val="00C7778A"/>
    <w:rsid w:val="00C77839"/>
    <w:rsid w:val="00C77942"/>
    <w:rsid w:val="00C77D20"/>
    <w:rsid w:val="00C77D7F"/>
    <w:rsid w:val="00C77F45"/>
    <w:rsid w:val="00C800E6"/>
    <w:rsid w:val="00C801AF"/>
    <w:rsid w:val="00C80261"/>
    <w:rsid w:val="00C80615"/>
    <w:rsid w:val="00C80903"/>
    <w:rsid w:val="00C80BAA"/>
    <w:rsid w:val="00C8100B"/>
    <w:rsid w:val="00C81106"/>
    <w:rsid w:val="00C812E4"/>
    <w:rsid w:val="00C8152F"/>
    <w:rsid w:val="00C81541"/>
    <w:rsid w:val="00C81592"/>
    <w:rsid w:val="00C81817"/>
    <w:rsid w:val="00C818FA"/>
    <w:rsid w:val="00C81B35"/>
    <w:rsid w:val="00C81B5F"/>
    <w:rsid w:val="00C81D01"/>
    <w:rsid w:val="00C81DBF"/>
    <w:rsid w:val="00C81E69"/>
    <w:rsid w:val="00C81E7E"/>
    <w:rsid w:val="00C81EB2"/>
    <w:rsid w:val="00C81F25"/>
    <w:rsid w:val="00C81F27"/>
    <w:rsid w:val="00C81F9A"/>
    <w:rsid w:val="00C821D8"/>
    <w:rsid w:val="00C8227C"/>
    <w:rsid w:val="00C82281"/>
    <w:rsid w:val="00C823EC"/>
    <w:rsid w:val="00C827BD"/>
    <w:rsid w:val="00C8291C"/>
    <w:rsid w:val="00C82A12"/>
    <w:rsid w:val="00C82B5D"/>
    <w:rsid w:val="00C82C88"/>
    <w:rsid w:val="00C83078"/>
    <w:rsid w:val="00C830AC"/>
    <w:rsid w:val="00C83185"/>
    <w:rsid w:val="00C83452"/>
    <w:rsid w:val="00C83532"/>
    <w:rsid w:val="00C839DF"/>
    <w:rsid w:val="00C83D16"/>
    <w:rsid w:val="00C83FE8"/>
    <w:rsid w:val="00C84113"/>
    <w:rsid w:val="00C84121"/>
    <w:rsid w:val="00C841CF"/>
    <w:rsid w:val="00C8451A"/>
    <w:rsid w:val="00C8451B"/>
    <w:rsid w:val="00C846E1"/>
    <w:rsid w:val="00C84FF8"/>
    <w:rsid w:val="00C852F0"/>
    <w:rsid w:val="00C856A5"/>
    <w:rsid w:val="00C85718"/>
    <w:rsid w:val="00C8583E"/>
    <w:rsid w:val="00C8598C"/>
    <w:rsid w:val="00C85B04"/>
    <w:rsid w:val="00C85BE7"/>
    <w:rsid w:val="00C85C2C"/>
    <w:rsid w:val="00C85D67"/>
    <w:rsid w:val="00C86337"/>
    <w:rsid w:val="00C864D4"/>
    <w:rsid w:val="00C8660B"/>
    <w:rsid w:val="00C8679C"/>
    <w:rsid w:val="00C86822"/>
    <w:rsid w:val="00C86A5E"/>
    <w:rsid w:val="00C86C2B"/>
    <w:rsid w:val="00C86F98"/>
    <w:rsid w:val="00C87824"/>
    <w:rsid w:val="00C87CF6"/>
    <w:rsid w:val="00C87E78"/>
    <w:rsid w:val="00C90176"/>
    <w:rsid w:val="00C90277"/>
    <w:rsid w:val="00C90326"/>
    <w:rsid w:val="00C90841"/>
    <w:rsid w:val="00C90BA0"/>
    <w:rsid w:val="00C90C5F"/>
    <w:rsid w:val="00C90C75"/>
    <w:rsid w:val="00C910FB"/>
    <w:rsid w:val="00C91157"/>
    <w:rsid w:val="00C917D2"/>
    <w:rsid w:val="00C9192A"/>
    <w:rsid w:val="00C919CC"/>
    <w:rsid w:val="00C91ABD"/>
    <w:rsid w:val="00C91FC4"/>
    <w:rsid w:val="00C920A5"/>
    <w:rsid w:val="00C920F9"/>
    <w:rsid w:val="00C921F9"/>
    <w:rsid w:val="00C9232C"/>
    <w:rsid w:val="00C923B9"/>
    <w:rsid w:val="00C9245E"/>
    <w:rsid w:val="00C92554"/>
    <w:rsid w:val="00C92594"/>
    <w:rsid w:val="00C925D5"/>
    <w:rsid w:val="00C928FE"/>
    <w:rsid w:val="00C92BD3"/>
    <w:rsid w:val="00C93202"/>
    <w:rsid w:val="00C93343"/>
    <w:rsid w:val="00C939BC"/>
    <w:rsid w:val="00C93A21"/>
    <w:rsid w:val="00C93D94"/>
    <w:rsid w:val="00C93ED6"/>
    <w:rsid w:val="00C94204"/>
    <w:rsid w:val="00C94240"/>
    <w:rsid w:val="00C9428D"/>
    <w:rsid w:val="00C9432B"/>
    <w:rsid w:val="00C947E8"/>
    <w:rsid w:val="00C9483A"/>
    <w:rsid w:val="00C94844"/>
    <w:rsid w:val="00C948FA"/>
    <w:rsid w:val="00C94925"/>
    <w:rsid w:val="00C949EB"/>
    <w:rsid w:val="00C94C53"/>
    <w:rsid w:val="00C94DD0"/>
    <w:rsid w:val="00C94E30"/>
    <w:rsid w:val="00C94E49"/>
    <w:rsid w:val="00C94F21"/>
    <w:rsid w:val="00C95115"/>
    <w:rsid w:val="00C958CD"/>
    <w:rsid w:val="00C95EAC"/>
    <w:rsid w:val="00C9633F"/>
    <w:rsid w:val="00C9640E"/>
    <w:rsid w:val="00C964D4"/>
    <w:rsid w:val="00C96835"/>
    <w:rsid w:val="00C96A0B"/>
    <w:rsid w:val="00C96AD5"/>
    <w:rsid w:val="00C96C75"/>
    <w:rsid w:val="00C96CC7"/>
    <w:rsid w:val="00C96D88"/>
    <w:rsid w:val="00C96F68"/>
    <w:rsid w:val="00C96FEC"/>
    <w:rsid w:val="00C971E8"/>
    <w:rsid w:val="00C9776D"/>
    <w:rsid w:val="00C9781A"/>
    <w:rsid w:val="00C979ED"/>
    <w:rsid w:val="00C97C26"/>
    <w:rsid w:val="00C97C5E"/>
    <w:rsid w:val="00CA0168"/>
    <w:rsid w:val="00CA033A"/>
    <w:rsid w:val="00CA0949"/>
    <w:rsid w:val="00CA0A20"/>
    <w:rsid w:val="00CA0A47"/>
    <w:rsid w:val="00CA0C42"/>
    <w:rsid w:val="00CA0CEB"/>
    <w:rsid w:val="00CA10CD"/>
    <w:rsid w:val="00CA1488"/>
    <w:rsid w:val="00CA17BD"/>
    <w:rsid w:val="00CA17BE"/>
    <w:rsid w:val="00CA17E3"/>
    <w:rsid w:val="00CA18CE"/>
    <w:rsid w:val="00CA196A"/>
    <w:rsid w:val="00CA1BA5"/>
    <w:rsid w:val="00CA1C37"/>
    <w:rsid w:val="00CA1D89"/>
    <w:rsid w:val="00CA1F7B"/>
    <w:rsid w:val="00CA2027"/>
    <w:rsid w:val="00CA2110"/>
    <w:rsid w:val="00CA2489"/>
    <w:rsid w:val="00CA27AC"/>
    <w:rsid w:val="00CA299D"/>
    <w:rsid w:val="00CA2CA5"/>
    <w:rsid w:val="00CA2EB3"/>
    <w:rsid w:val="00CA2ECF"/>
    <w:rsid w:val="00CA2EF4"/>
    <w:rsid w:val="00CA3000"/>
    <w:rsid w:val="00CA3089"/>
    <w:rsid w:val="00CA30DD"/>
    <w:rsid w:val="00CA3616"/>
    <w:rsid w:val="00CA38D9"/>
    <w:rsid w:val="00CA3B3A"/>
    <w:rsid w:val="00CA3D67"/>
    <w:rsid w:val="00CA3D7B"/>
    <w:rsid w:val="00CA3F09"/>
    <w:rsid w:val="00CA3F66"/>
    <w:rsid w:val="00CA42A5"/>
    <w:rsid w:val="00CA42C7"/>
    <w:rsid w:val="00CA42D9"/>
    <w:rsid w:val="00CA44AA"/>
    <w:rsid w:val="00CA4759"/>
    <w:rsid w:val="00CA486F"/>
    <w:rsid w:val="00CA48D1"/>
    <w:rsid w:val="00CA4AC2"/>
    <w:rsid w:val="00CA4B2D"/>
    <w:rsid w:val="00CA4B66"/>
    <w:rsid w:val="00CA4BD7"/>
    <w:rsid w:val="00CA4DD2"/>
    <w:rsid w:val="00CA4DF7"/>
    <w:rsid w:val="00CA4E32"/>
    <w:rsid w:val="00CA4F83"/>
    <w:rsid w:val="00CA5136"/>
    <w:rsid w:val="00CA530C"/>
    <w:rsid w:val="00CA567A"/>
    <w:rsid w:val="00CA572D"/>
    <w:rsid w:val="00CA574D"/>
    <w:rsid w:val="00CA580D"/>
    <w:rsid w:val="00CA5B86"/>
    <w:rsid w:val="00CA5BB0"/>
    <w:rsid w:val="00CA5CB4"/>
    <w:rsid w:val="00CA5CBA"/>
    <w:rsid w:val="00CA5CF5"/>
    <w:rsid w:val="00CA5D50"/>
    <w:rsid w:val="00CA5E0F"/>
    <w:rsid w:val="00CA5F68"/>
    <w:rsid w:val="00CA5FDD"/>
    <w:rsid w:val="00CA65FA"/>
    <w:rsid w:val="00CA6616"/>
    <w:rsid w:val="00CA6A9D"/>
    <w:rsid w:val="00CA6A9E"/>
    <w:rsid w:val="00CA6BA1"/>
    <w:rsid w:val="00CA6C93"/>
    <w:rsid w:val="00CA6D1E"/>
    <w:rsid w:val="00CA7734"/>
    <w:rsid w:val="00CA7849"/>
    <w:rsid w:val="00CA7916"/>
    <w:rsid w:val="00CA7AC1"/>
    <w:rsid w:val="00CA7B75"/>
    <w:rsid w:val="00CA7C3B"/>
    <w:rsid w:val="00CA7CC5"/>
    <w:rsid w:val="00CA7D23"/>
    <w:rsid w:val="00CA7E8E"/>
    <w:rsid w:val="00CA7F3B"/>
    <w:rsid w:val="00CB0026"/>
    <w:rsid w:val="00CB00D6"/>
    <w:rsid w:val="00CB0180"/>
    <w:rsid w:val="00CB0205"/>
    <w:rsid w:val="00CB03BD"/>
    <w:rsid w:val="00CB050A"/>
    <w:rsid w:val="00CB0817"/>
    <w:rsid w:val="00CB0A82"/>
    <w:rsid w:val="00CB0C2B"/>
    <w:rsid w:val="00CB0DCA"/>
    <w:rsid w:val="00CB0E29"/>
    <w:rsid w:val="00CB0FA4"/>
    <w:rsid w:val="00CB1143"/>
    <w:rsid w:val="00CB1770"/>
    <w:rsid w:val="00CB17CD"/>
    <w:rsid w:val="00CB19B6"/>
    <w:rsid w:val="00CB1C00"/>
    <w:rsid w:val="00CB1CB2"/>
    <w:rsid w:val="00CB1CFC"/>
    <w:rsid w:val="00CB20B8"/>
    <w:rsid w:val="00CB20CD"/>
    <w:rsid w:val="00CB20F3"/>
    <w:rsid w:val="00CB21AC"/>
    <w:rsid w:val="00CB228D"/>
    <w:rsid w:val="00CB2293"/>
    <w:rsid w:val="00CB22D9"/>
    <w:rsid w:val="00CB22F5"/>
    <w:rsid w:val="00CB2691"/>
    <w:rsid w:val="00CB282B"/>
    <w:rsid w:val="00CB2936"/>
    <w:rsid w:val="00CB2A1A"/>
    <w:rsid w:val="00CB2C19"/>
    <w:rsid w:val="00CB2D3E"/>
    <w:rsid w:val="00CB2E41"/>
    <w:rsid w:val="00CB2E4E"/>
    <w:rsid w:val="00CB2F1B"/>
    <w:rsid w:val="00CB30CB"/>
    <w:rsid w:val="00CB326F"/>
    <w:rsid w:val="00CB32AE"/>
    <w:rsid w:val="00CB32E4"/>
    <w:rsid w:val="00CB36C2"/>
    <w:rsid w:val="00CB37FB"/>
    <w:rsid w:val="00CB3CCD"/>
    <w:rsid w:val="00CB3DFC"/>
    <w:rsid w:val="00CB3F2A"/>
    <w:rsid w:val="00CB401F"/>
    <w:rsid w:val="00CB42B6"/>
    <w:rsid w:val="00CB4463"/>
    <w:rsid w:val="00CB4535"/>
    <w:rsid w:val="00CB4630"/>
    <w:rsid w:val="00CB4656"/>
    <w:rsid w:val="00CB4660"/>
    <w:rsid w:val="00CB46C1"/>
    <w:rsid w:val="00CB46F8"/>
    <w:rsid w:val="00CB49A4"/>
    <w:rsid w:val="00CB4B47"/>
    <w:rsid w:val="00CB4C39"/>
    <w:rsid w:val="00CB4C4E"/>
    <w:rsid w:val="00CB50C7"/>
    <w:rsid w:val="00CB52C5"/>
    <w:rsid w:val="00CB54E6"/>
    <w:rsid w:val="00CB54FF"/>
    <w:rsid w:val="00CB5770"/>
    <w:rsid w:val="00CB5ABA"/>
    <w:rsid w:val="00CB5BEE"/>
    <w:rsid w:val="00CB60EE"/>
    <w:rsid w:val="00CB61BE"/>
    <w:rsid w:val="00CB6264"/>
    <w:rsid w:val="00CB68D1"/>
    <w:rsid w:val="00CB6CDB"/>
    <w:rsid w:val="00CB72F0"/>
    <w:rsid w:val="00CB7582"/>
    <w:rsid w:val="00CB7E01"/>
    <w:rsid w:val="00CB7E7F"/>
    <w:rsid w:val="00CC001F"/>
    <w:rsid w:val="00CC017B"/>
    <w:rsid w:val="00CC0253"/>
    <w:rsid w:val="00CC02F5"/>
    <w:rsid w:val="00CC048E"/>
    <w:rsid w:val="00CC063E"/>
    <w:rsid w:val="00CC07A1"/>
    <w:rsid w:val="00CC07DA"/>
    <w:rsid w:val="00CC0934"/>
    <w:rsid w:val="00CC0AFD"/>
    <w:rsid w:val="00CC0B7F"/>
    <w:rsid w:val="00CC0BEB"/>
    <w:rsid w:val="00CC0CB8"/>
    <w:rsid w:val="00CC0EB4"/>
    <w:rsid w:val="00CC1129"/>
    <w:rsid w:val="00CC11F2"/>
    <w:rsid w:val="00CC1213"/>
    <w:rsid w:val="00CC172E"/>
    <w:rsid w:val="00CC1763"/>
    <w:rsid w:val="00CC1B8C"/>
    <w:rsid w:val="00CC2097"/>
    <w:rsid w:val="00CC211B"/>
    <w:rsid w:val="00CC2338"/>
    <w:rsid w:val="00CC2408"/>
    <w:rsid w:val="00CC253E"/>
    <w:rsid w:val="00CC273F"/>
    <w:rsid w:val="00CC2754"/>
    <w:rsid w:val="00CC2821"/>
    <w:rsid w:val="00CC2870"/>
    <w:rsid w:val="00CC296F"/>
    <w:rsid w:val="00CC2A82"/>
    <w:rsid w:val="00CC2E19"/>
    <w:rsid w:val="00CC30FA"/>
    <w:rsid w:val="00CC3377"/>
    <w:rsid w:val="00CC3469"/>
    <w:rsid w:val="00CC3584"/>
    <w:rsid w:val="00CC3593"/>
    <w:rsid w:val="00CC35EE"/>
    <w:rsid w:val="00CC3793"/>
    <w:rsid w:val="00CC3AEC"/>
    <w:rsid w:val="00CC3B8F"/>
    <w:rsid w:val="00CC3CB5"/>
    <w:rsid w:val="00CC3E80"/>
    <w:rsid w:val="00CC3F16"/>
    <w:rsid w:val="00CC4186"/>
    <w:rsid w:val="00CC4395"/>
    <w:rsid w:val="00CC444A"/>
    <w:rsid w:val="00CC478A"/>
    <w:rsid w:val="00CC4994"/>
    <w:rsid w:val="00CC4A4E"/>
    <w:rsid w:val="00CC4A87"/>
    <w:rsid w:val="00CC4B60"/>
    <w:rsid w:val="00CC4C98"/>
    <w:rsid w:val="00CC4CB5"/>
    <w:rsid w:val="00CC4F36"/>
    <w:rsid w:val="00CC5AC6"/>
    <w:rsid w:val="00CC5BDD"/>
    <w:rsid w:val="00CC5C4E"/>
    <w:rsid w:val="00CC5FC3"/>
    <w:rsid w:val="00CC61E4"/>
    <w:rsid w:val="00CC634B"/>
    <w:rsid w:val="00CC63B1"/>
    <w:rsid w:val="00CC65D3"/>
    <w:rsid w:val="00CC6653"/>
    <w:rsid w:val="00CC6A9C"/>
    <w:rsid w:val="00CC6C57"/>
    <w:rsid w:val="00CC6DF0"/>
    <w:rsid w:val="00CC72F1"/>
    <w:rsid w:val="00CC76E5"/>
    <w:rsid w:val="00CC78FE"/>
    <w:rsid w:val="00CC79C1"/>
    <w:rsid w:val="00CC7A59"/>
    <w:rsid w:val="00CC7B7C"/>
    <w:rsid w:val="00CC7CC5"/>
    <w:rsid w:val="00CC7CE2"/>
    <w:rsid w:val="00CC7F47"/>
    <w:rsid w:val="00CD08B3"/>
    <w:rsid w:val="00CD0CA3"/>
    <w:rsid w:val="00CD0F69"/>
    <w:rsid w:val="00CD14B8"/>
    <w:rsid w:val="00CD151C"/>
    <w:rsid w:val="00CD1584"/>
    <w:rsid w:val="00CD15B3"/>
    <w:rsid w:val="00CD1947"/>
    <w:rsid w:val="00CD1A9C"/>
    <w:rsid w:val="00CD1E08"/>
    <w:rsid w:val="00CD1E45"/>
    <w:rsid w:val="00CD1F77"/>
    <w:rsid w:val="00CD21CC"/>
    <w:rsid w:val="00CD2215"/>
    <w:rsid w:val="00CD2278"/>
    <w:rsid w:val="00CD2358"/>
    <w:rsid w:val="00CD2360"/>
    <w:rsid w:val="00CD2427"/>
    <w:rsid w:val="00CD2795"/>
    <w:rsid w:val="00CD28B2"/>
    <w:rsid w:val="00CD2BF1"/>
    <w:rsid w:val="00CD2C16"/>
    <w:rsid w:val="00CD2DC1"/>
    <w:rsid w:val="00CD2DF3"/>
    <w:rsid w:val="00CD2F17"/>
    <w:rsid w:val="00CD344A"/>
    <w:rsid w:val="00CD34FA"/>
    <w:rsid w:val="00CD35AD"/>
    <w:rsid w:val="00CD3748"/>
    <w:rsid w:val="00CD38B6"/>
    <w:rsid w:val="00CD39F0"/>
    <w:rsid w:val="00CD3AA7"/>
    <w:rsid w:val="00CD3AAF"/>
    <w:rsid w:val="00CD3CDF"/>
    <w:rsid w:val="00CD3DCA"/>
    <w:rsid w:val="00CD3DF4"/>
    <w:rsid w:val="00CD3F1C"/>
    <w:rsid w:val="00CD3F3C"/>
    <w:rsid w:val="00CD40DC"/>
    <w:rsid w:val="00CD412B"/>
    <w:rsid w:val="00CD4226"/>
    <w:rsid w:val="00CD4290"/>
    <w:rsid w:val="00CD4357"/>
    <w:rsid w:val="00CD4588"/>
    <w:rsid w:val="00CD48A2"/>
    <w:rsid w:val="00CD4BA7"/>
    <w:rsid w:val="00CD4CD8"/>
    <w:rsid w:val="00CD4D0E"/>
    <w:rsid w:val="00CD4E6B"/>
    <w:rsid w:val="00CD5036"/>
    <w:rsid w:val="00CD504C"/>
    <w:rsid w:val="00CD50C7"/>
    <w:rsid w:val="00CD5113"/>
    <w:rsid w:val="00CD54BD"/>
    <w:rsid w:val="00CD55C2"/>
    <w:rsid w:val="00CD5652"/>
    <w:rsid w:val="00CD579C"/>
    <w:rsid w:val="00CD59C9"/>
    <w:rsid w:val="00CD5D1A"/>
    <w:rsid w:val="00CD5D7F"/>
    <w:rsid w:val="00CD5F0C"/>
    <w:rsid w:val="00CD60A4"/>
    <w:rsid w:val="00CD60CD"/>
    <w:rsid w:val="00CD610C"/>
    <w:rsid w:val="00CD6238"/>
    <w:rsid w:val="00CD62C3"/>
    <w:rsid w:val="00CD6427"/>
    <w:rsid w:val="00CD68BE"/>
    <w:rsid w:val="00CD69EF"/>
    <w:rsid w:val="00CD6AFD"/>
    <w:rsid w:val="00CD6BB1"/>
    <w:rsid w:val="00CD6DE3"/>
    <w:rsid w:val="00CD7150"/>
    <w:rsid w:val="00CD7520"/>
    <w:rsid w:val="00CD7524"/>
    <w:rsid w:val="00CD77C9"/>
    <w:rsid w:val="00CD7E0C"/>
    <w:rsid w:val="00CD7E7D"/>
    <w:rsid w:val="00CD7EE5"/>
    <w:rsid w:val="00CE0148"/>
    <w:rsid w:val="00CE026F"/>
    <w:rsid w:val="00CE0284"/>
    <w:rsid w:val="00CE0427"/>
    <w:rsid w:val="00CE0587"/>
    <w:rsid w:val="00CE05D2"/>
    <w:rsid w:val="00CE0703"/>
    <w:rsid w:val="00CE0B46"/>
    <w:rsid w:val="00CE0BC0"/>
    <w:rsid w:val="00CE0D85"/>
    <w:rsid w:val="00CE1364"/>
    <w:rsid w:val="00CE14F5"/>
    <w:rsid w:val="00CE173F"/>
    <w:rsid w:val="00CE177F"/>
    <w:rsid w:val="00CE1863"/>
    <w:rsid w:val="00CE18F9"/>
    <w:rsid w:val="00CE1F3F"/>
    <w:rsid w:val="00CE21E9"/>
    <w:rsid w:val="00CE2234"/>
    <w:rsid w:val="00CE2445"/>
    <w:rsid w:val="00CE2518"/>
    <w:rsid w:val="00CE27AB"/>
    <w:rsid w:val="00CE286C"/>
    <w:rsid w:val="00CE2A8C"/>
    <w:rsid w:val="00CE2C76"/>
    <w:rsid w:val="00CE2DCE"/>
    <w:rsid w:val="00CE2DCF"/>
    <w:rsid w:val="00CE2DF7"/>
    <w:rsid w:val="00CE320D"/>
    <w:rsid w:val="00CE33D8"/>
    <w:rsid w:val="00CE37E5"/>
    <w:rsid w:val="00CE37F6"/>
    <w:rsid w:val="00CE3854"/>
    <w:rsid w:val="00CE3875"/>
    <w:rsid w:val="00CE3BCE"/>
    <w:rsid w:val="00CE3BD1"/>
    <w:rsid w:val="00CE3C6F"/>
    <w:rsid w:val="00CE3D57"/>
    <w:rsid w:val="00CE3F6F"/>
    <w:rsid w:val="00CE44D1"/>
    <w:rsid w:val="00CE45BD"/>
    <w:rsid w:val="00CE4A1B"/>
    <w:rsid w:val="00CE4A95"/>
    <w:rsid w:val="00CE4B5F"/>
    <w:rsid w:val="00CE4E90"/>
    <w:rsid w:val="00CE4F9B"/>
    <w:rsid w:val="00CE5143"/>
    <w:rsid w:val="00CE51DD"/>
    <w:rsid w:val="00CE54D0"/>
    <w:rsid w:val="00CE54E7"/>
    <w:rsid w:val="00CE55AE"/>
    <w:rsid w:val="00CE55CB"/>
    <w:rsid w:val="00CE57CB"/>
    <w:rsid w:val="00CE580E"/>
    <w:rsid w:val="00CE5869"/>
    <w:rsid w:val="00CE5A61"/>
    <w:rsid w:val="00CE5D1D"/>
    <w:rsid w:val="00CE6228"/>
    <w:rsid w:val="00CE638B"/>
    <w:rsid w:val="00CE6503"/>
    <w:rsid w:val="00CE6740"/>
    <w:rsid w:val="00CE67B3"/>
    <w:rsid w:val="00CE696E"/>
    <w:rsid w:val="00CE6980"/>
    <w:rsid w:val="00CE6B30"/>
    <w:rsid w:val="00CE6D5D"/>
    <w:rsid w:val="00CE7145"/>
    <w:rsid w:val="00CE73C4"/>
    <w:rsid w:val="00CE74F8"/>
    <w:rsid w:val="00CE755B"/>
    <w:rsid w:val="00CE7560"/>
    <w:rsid w:val="00CE7571"/>
    <w:rsid w:val="00CE7B26"/>
    <w:rsid w:val="00CE7C90"/>
    <w:rsid w:val="00CE7CE2"/>
    <w:rsid w:val="00CE7FAD"/>
    <w:rsid w:val="00CF005E"/>
    <w:rsid w:val="00CF0166"/>
    <w:rsid w:val="00CF028C"/>
    <w:rsid w:val="00CF03EB"/>
    <w:rsid w:val="00CF0518"/>
    <w:rsid w:val="00CF0548"/>
    <w:rsid w:val="00CF0588"/>
    <w:rsid w:val="00CF0785"/>
    <w:rsid w:val="00CF084E"/>
    <w:rsid w:val="00CF08E7"/>
    <w:rsid w:val="00CF0B4D"/>
    <w:rsid w:val="00CF0CB9"/>
    <w:rsid w:val="00CF0DBD"/>
    <w:rsid w:val="00CF0F13"/>
    <w:rsid w:val="00CF0F75"/>
    <w:rsid w:val="00CF0F94"/>
    <w:rsid w:val="00CF0FB8"/>
    <w:rsid w:val="00CF17E4"/>
    <w:rsid w:val="00CF1A9C"/>
    <w:rsid w:val="00CF1DBB"/>
    <w:rsid w:val="00CF1E00"/>
    <w:rsid w:val="00CF1E68"/>
    <w:rsid w:val="00CF1F1D"/>
    <w:rsid w:val="00CF2162"/>
    <w:rsid w:val="00CF21F7"/>
    <w:rsid w:val="00CF2316"/>
    <w:rsid w:val="00CF252F"/>
    <w:rsid w:val="00CF25DB"/>
    <w:rsid w:val="00CF2756"/>
    <w:rsid w:val="00CF2772"/>
    <w:rsid w:val="00CF2851"/>
    <w:rsid w:val="00CF2C52"/>
    <w:rsid w:val="00CF2D18"/>
    <w:rsid w:val="00CF30A3"/>
    <w:rsid w:val="00CF30B5"/>
    <w:rsid w:val="00CF30FC"/>
    <w:rsid w:val="00CF31F6"/>
    <w:rsid w:val="00CF34A5"/>
    <w:rsid w:val="00CF3566"/>
    <w:rsid w:val="00CF3780"/>
    <w:rsid w:val="00CF382C"/>
    <w:rsid w:val="00CF3844"/>
    <w:rsid w:val="00CF3B00"/>
    <w:rsid w:val="00CF3B31"/>
    <w:rsid w:val="00CF3E89"/>
    <w:rsid w:val="00CF4127"/>
    <w:rsid w:val="00CF44DC"/>
    <w:rsid w:val="00CF4563"/>
    <w:rsid w:val="00CF459F"/>
    <w:rsid w:val="00CF464E"/>
    <w:rsid w:val="00CF4720"/>
    <w:rsid w:val="00CF472F"/>
    <w:rsid w:val="00CF47BD"/>
    <w:rsid w:val="00CF49E4"/>
    <w:rsid w:val="00CF4AA5"/>
    <w:rsid w:val="00CF4BDA"/>
    <w:rsid w:val="00CF4D22"/>
    <w:rsid w:val="00CF4DC7"/>
    <w:rsid w:val="00CF5014"/>
    <w:rsid w:val="00CF511B"/>
    <w:rsid w:val="00CF519A"/>
    <w:rsid w:val="00CF52A7"/>
    <w:rsid w:val="00CF5620"/>
    <w:rsid w:val="00CF5683"/>
    <w:rsid w:val="00CF569C"/>
    <w:rsid w:val="00CF56B6"/>
    <w:rsid w:val="00CF571B"/>
    <w:rsid w:val="00CF5801"/>
    <w:rsid w:val="00CF5CB3"/>
    <w:rsid w:val="00CF5CD2"/>
    <w:rsid w:val="00CF6160"/>
    <w:rsid w:val="00CF62E7"/>
    <w:rsid w:val="00CF6352"/>
    <w:rsid w:val="00CF65D5"/>
    <w:rsid w:val="00CF66A9"/>
    <w:rsid w:val="00CF66EB"/>
    <w:rsid w:val="00CF6B9D"/>
    <w:rsid w:val="00CF6CD9"/>
    <w:rsid w:val="00CF6CFC"/>
    <w:rsid w:val="00CF70AA"/>
    <w:rsid w:val="00CF716D"/>
    <w:rsid w:val="00CF7232"/>
    <w:rsid w:val="00CF7524"/>
    <w:rsid w:val="00CF78D7"/>
    <w:rsid w:val="00CF7927"/>
    <w:rsid w:val="00CF7CFA"/>
    <w:rsid w:val="00CF7E01"/>
    <w:rsid w:val="00CF7E4B"/>
    <w:rsid w:val="00D000DF"/>
    <w:rsid w:val="00D001C4"/>
    <w:rsid w:val="00D0025B"/>
    <w:rsid w:val="00D002EE"/>
    <w:rsid w:val="00D0036E"/>
    <w:rsid w:val="00D0047E"/>
    <w:rsid w:val="00D004CA"/>
    <w:rsid w:val="00D00878"/>
    <w:rsid w:val="00D00A01"/>
    <w:rsid w:val="00D00A3A"/>
    <w:rsid w:val="00D00B6B"/>
    <w:rsid w:val="00D00C02"/>
    <w:rsid w:val="00D00DA5"/>
    <w:rsid w:val="00D0109A"/>
    <w:rsid w:val="00D0118C"/>
    <w:rsid w:val="00D013BA"/>
    <w:rsid w:val="00D01617"/>
    <w:rsid w:val="00D0185C"/>
    <w:rsid w:val="00D0194B"/>
    <w:rsid w:val="00D01A4E"/>
    <w:rsid w:val="00D01CDA"/>
    <w:rsid w:val="00D01CE4"/>
    <w:rsid w:val="00D02081"/>
    <w:rsid w:val="00D0214C"/>
    <w:rsid w:val="00D023D3"/>
    <w:rsid w:val="00D0253B"/>
    <w:rsid w:val="00D02670"/>
    <w:rsid w:val="00D0283F"/>
    <w:rsid w:val="00D0297D"/>
    <w:rsid w:val="00D029C3"/>
    <w:rsid w:val="00D02A80"/>
    <w:rsid w:val="00D02AD4"/>
    <w:rsid w:val="00D02AEB"/>
    <w:rsid w:val="00D02B14"/>
    <w:rsid w:val="00D02BF6"/>
    <w:rsid w:val="00D02DAE"/>
    <w:rsid w:val="00D03047"/>
    <w:rsid w:val="00D030A5"/>
    <w:rsid w:val="00D03188"/>
    <w:rsid w:val="00D03245"/>
    <w:rsid w:val="00D03291"/>
    <w:rsid w:val="00D0347F"/>
    <w:rsid w:val="00D0375B"/>
    <w:rsid w:val="00D03997"/>
    <w:rsid w:val="00D03B01"/>
    <w:rsid w:val="00D03BBF"/>
    <w:rsid w:val="00D03FD8"/>
    <w:rsid w:val="00D041F3"/>
    <w:rsid w:val="00D043E3"/>
    <w:rsid w:val="00D044DE"/>
    <w:rsid w:val="00D044FE"/>
    <w:rsid w:val="00D04893"/>
    <w:rsid w:val="00D048DD"/>
    <w:rsid w:val="00D04AD4"/>
    <w:rsid w:val="00D04EF3"/>
    <w:rsid w:val="00D05134"/>
    <w:rsid w:val="00D05285"/>
    <w:rsid w:val="00D055C7"/>
    <w:rsid w:val="00D05A71"/>
    <w:rsid w:val="00D05C35"/>
    <w:rsid w:val="00D05CB7"/>
    <w:rsid w:val="00D05F6F"/>
    <w:rsid w:val="00D06068"/>
    <w:rsid w:val="00D06514"/>
    <w:rsid w:val="00D0657B"/>
    <w:rsid w:val="00D0659A"/>
    <w:rsid w:val="00D06884"/>
    <w:rsid w:val="00D06929"/>
    <w:rsid w:val="00D069AD"/>
    <w:rsid w:val="00D06E77"/>
    <w:rsid w:val="00D07511"/>
    <w:rsid w:val="00D07622"/>
    <w:rsid w:val="00D0766E"/>
    <w:rsid w:val="00D07A80"/>
    <w:rsid w:val="00D07AE3"/>
    <w:rsid w:val="00D07B32"/>
    <w:rsid w:val="00D07C28"/>
    <w:rsid w:val="00D07E67"/>
    <w:rsid w:val="00D07EAA"/>
    <w:rsid w:val="00D1013E"/>
    <w:rsid w:val="00D10438"/>
    <w:rsid w:val="00D1054A"/>
    <w:rsid w:val="00D10635"/>
    <w:rsid w:val="00D106B2"/>
    <w:rsid w:val="00D10BCF"/>
    <w:rsid w:val="00D10FB3"/>
    <w:rsid w:val="00D1120C"/>
    <w:rsid w:val="00D112FC"/>
    <w:rsid w:val="00D1130A"/>
    <w:rsid w:val="00D1157A"/>
    <w:rsid w:val="00D11640"/>
    <w:rsid w:val="00D1176D"/>
    <w:rsid w:val="00D1178E"/>
    <w:rsid w:val="00D1199D"/>
    <w:rsid w:val="00D11A37"/>
    <w:rsid w:val="00D11F66"/>
    <w:rsid w:val="00D12003"/>
    <w:rsid w:val="00D1225A"/>
    <w:rsid w:val="00D12305"/>
    <w:rsid w:val="00D123C6"/>
    <w:rsid w:val="00D123FF"/>
    <w:rsid w:val="00D12406"/>
    <w:rsid w:val="00D124A2"/>
    <w:rsid w:val="00D12548"/>
    <w:rsid w:val="00D125F5"/>
    <w:rsid w:val="00D127D5"/>
    <w:rsid w:val="00D128A0"/>
    <w:rsid w:val="00D1298A"/>
    <w:rsid w:val="00D12CEF"/>
    <w:rsid w:val="00D12CF2"/>
    <w:rsid w:val="00D130B8"/>
    <w:rsid w:val="00D13454"/>
    <w:rsid w:val="00D1352A"/>
    <w:rsid w:val="00D1352B"/>
    <w:rsid w:val="00D13565"/>
    <w:rsid w:val="00D135DB"/>
    <w:rsid w:val="00D13675"/>
    <w:rsid w:val="00D1376D"/>
    <w:rsid w:val="00D1386C"/>
    <w:rsid w:val="00D13A5F"/>
    <w:rsid w:val="00D13CFA"/>
    <w:rsid w:val="00D13F46"/>
    <w:rsid w:val="00D1412E"/>
    <w:rsid w:val="00D142CF"/>
    <w:rsid w:val="00D14457"/>
    <w:rsid w:val="00D144A9"/>
    <w:rsid w:val="00D144DF"/>
    <w:rsid w:val="00D1454B"/>
    <w:rsid w:val="00D1462B"/>
    <w:rsid w:val="00D1467A"/>
    <w:rsid w:val="00D148FF"/>
    <w:rsid w:val="00D14B48"/>
    <w:rsid w:val="00D14E7B"/>
    <w:rsid w:val="00D15362"/>
    <w:rsid w:val="00D15577"/>
    <w:rsid w:val="00D156FC"/>
    <w:rsid w:val="00D15ED1"/>
    <w:rsid w:val="00D15FA8"/>
    <w:rsid w:val="00D15FD3"/>
    <w:rsid w:val="00D1606F"/>
    <w:rsid w:val="00D162BE"/>
    <w:rsid w:val="00D164FB"/>
    <w:rsid w:val="00D1665F"/>
    <w:rsid w:val="00D1668E"/>
    <w:rsid w:val="00D1678B"/>
    <w:rsid w:val="00D169EA"/>
    <w:rsid w:val="00D16B84"/>
    <w:rsid w:val="00D16CE5"/>
    <w:rsid w:val="00D170F7"/>
    <w:rsid w:val="00D17106"/>
    <w:rsid w:val="00D17399"/>
    <w:rsid w:val="00D176AF"/>
    <w:rsid w:val="00D1777A"/>
    <w:rsid w:val="00D1782A"/>
    <w:rsid w:val="00D17889"/>
    <w:rsid w:val="00D179CE"/>
    <w:rsid w:val="00D179D5"/>
    <w:rsid w:val="00D17B60"/>
    <w:rsid w:val="00D17CAE"/>
    <w:rsid w:val="00D202F5"/>
    <w:rsid w:val="00D2058F"/>
    <w:rsid w:val="00D20715"/>
    <w:rsid w:val="00D20BF6"/>
    <w:rsid w:val="00D20C10"/>
    <w:rsid w:val="00D20E87"/>
    <w:rsid w:val="00D20EFD"/>
    <w:rsid w:val="00D21029"/>
    <w:rsid w:val="00D2110D"/>
    <w:rsid w:val="00D21159"/>
    <w:rsid w:val="00D21228"/>
    <w:rsid w:val="00D2141C"/>
    <w:rsid w:val="00D21443"/>
    <w:rsid w:val="00D21605"/>
    <w:rsid w:val="00D2164D"/>
    <w:rsid w:val="00D216C8"/>
    <w:rsid w:val="00D217CF"/>
    <w:rsid w:val="00D21996"/>
    <w:rsid w:val="00D21A8B"/>
    <w:rsid w:val="00D21D5D"/>
    <w:rsid w:val="00D21EB7"/>
    <w:rsid w:val="00D2204A"/>
    <w:rsid w:val="00D221C2"/>
    <w:rsid w:val="00D221DB"/>
    <w:rsid w:val="00D2248D"/>
    <w:rsid w:val="00D228A1"/>
    <w:rsid w:val="00D22998"/>
    <w:rsid w:val="00D22AC4"/>
    <w:rsid w:val="00D22AFF"/>
    <w:rsid w:val="00D22B02"/>
    <w:rsid w:val="00D22B0C"/>
    <w:rsid w:val="00D231DF"/>
    <w:rsid w:val="00D23421"/>
    <w:rsid w:val="00D23841"/>
    <w:rsid w:val="00D239C6"/>
    <w:rsid w:val="00D23A0C"/>
    <w:rsid w:val="00D23AE3"/>
    <w:rsid w:val="00D23C21"/>
    <w:rsid w:val="00D23CD7"/>
    <w:rsid w:val="00D23E91"/>
    <w:rsid w:val="00D2419C"/>
    <w:rsid w:val="00D2432D"/>
    <w:rsid w:val="00D24498"/>
    <w:rsid w:val="00D2450E"/>
    <w:rsid w:val="00D24585"/>
    <w:rsid w:val="00D245C4"/>
    <w:rsid w:val="00D2462B"/>
    <w:rsid w:val="00D246B9"/>
    <w:rsid w:val="00D24730"/>
    <w:rsid w:val="00D24733"/>
    <w:rsid w:val="00D247F3"/>
    <w:rsid w:val="00D24A33"/>
    <w:rsid w:val="00D24B95"/>
    <w:rsid w:val="00D24D2F"/>
    <w:rsid w:val="00D24FED"/>
    <w:rsid w:val="00D252D6"/>
    <w:rsid w:val="00D256D5"/>
    <w:rsid w:val="00D257F4"/>
    <w:rsid w:val="00D25803"/>
    <w:rsid w:val="00D25A44"/>
    <w:rsid w:val="00D25CCF"/>
    <w:rsid w:val="00D25DF1"/>
    <w:rsid w:val="00D2600C"/>
    <w:rsid w:val="00D26018"/>
    <w:rsid w:val="00D2616E"/>
    <w:rsid w:val="00D261AD"/>
    <w:rsid w:val="00D26272"/>
    <w:rsid w:val="00D26560"/>
    <w:rsid w:val="00D266F7"/>
    <w:rsid w:val="00D26701"/>
    <w:rsid w:val="00D269F3"/>
    <w:rsid w:val="00D26D46"/>
    <w:rsid w:val="00D26EC2"/>
    <w:rsid w:val="00D26F78"/>
    <w:rsid w:val="00D272FE"/>
    <w:rsid w:val="00D275EB"/>
    <w:rsid w:val="00D2763B"/>
    <w:rsid w:val="00D2789A"/>
    <w:rsid w:val="00D27C2A"/>
    <w:rsid w:val="00D27D49"/>
    <w:rsid w:val="00D3019F"/>
    <w:rsid w:val="00D3026D"/>
    <w:rsid w:val="00D30351"/>
    <w:rsid w:val="00D30515"/>
    <w:rsid w:val="00D305C4"/>
    <w:rsid w:val="00D3072A"/>
    <w:rsid w:val="00D30CBE"/>
    <w:rsid w:val="00D30D6E"/>
    <w:rsid w:val="00D30DEA"/>
    <w:rsid w:val="00D30EA4"/>
    <w:rsid w:val="00D30F35"/>
    <w:rsid w:val="00D311C7"/>
    <w:rsid w:val="00D312F4"/>
    <w:rsid w:val="00D3138C"/>
    <w:rsid w:val="00D318FF"/>
    <w:rsid w:val="00D31981"/>
    <w:rsid w:val="00D31BEC"/>
    <w:rsid w:val="00D31C42"/>
    <w:rsid w:val="00D31C4E"/>
    <w:rsid w:val="00D31CBA"/>
    <w:rsid w:val="00D31D74"/>
    <w:rsid w:val="00D31EB4"/>
    <w:rsid w:val="00D31ECD"/>
    <w:rsid w:val="00D320C2"/>
    <w:rsid w:val="00D32242"/>
    <w:rsid w:val="00D32426"/>
    <w:rsid w:val="00D32482"/>
    <w:rsid w:val="00D3251D"/>
    <w:rsid w:val="00D32586"/>
    <w:rsid w:val="00D325D1"/>
    <w:rsid w:val="00D3263A"/>
    <w:rsid w:val="00D326E5"/>
    <w:rsid w:val="00D3280F"/>
    <w:rsid w:val="00D32839"/>
    <w:rsid w:val="00D32986"/>
    <w:rsid w:val="00D32E89"/>
    <w:rsid w:val="00D32EA9"/>
    <w:rsid w:val="00D33132"/>
    <w:rsid w:val="00D33220"/>
    <w:rsid w:val="00D335CA"/>
    <w:rsid w:val="00D3373B"/>
    <w:rsid w:val="00D337A0"/>
    <w:rsid w:val="00D33952"/>
    <w:rsid w:val="00D33A4A"/>
    <w:rsid w:val="00D33ABC"/>
    <w:rsid w:val="00D33BCB"/>
    <w:rsid w:val="00D33C82"/>
    <w:rsid w:val="00D33F6E"/>
    <w:rsid w:val="00D340A3"/>
    <w:rsid w:val="00D343EE"/>
    <w:rsid w:val="00D34470"/>
    <w:rsid w:val="00D344B4"/>
    <w:rsid w:val="00D347BA"/>
    <w:rsid w:val="00D347F5"/>
    <w:rsid w:val="00D3481B"/>
    <w:rsid w:val="00D3498A"/>
    <w:rsid w:val="00D34AAB"/>
    <w:rsid w:val="00D34C9E"/>
    <w:rsid w:val="00D34CC4"/>
    <w:rsid w:val="00D34EAD"/>
    <w:rsid w:val="00D34F7C"/>
    <w:rsid w:val="00D352FF"/>
    <w:rsid w:val="00D3536E"/>
    <w:rsid w:val="00D3539F"/>
    <w:rsid w:val="00D35582"/>
    <w:rsid w:val="00D3565D"/>
    <w:rsid w:val="00D358BF"/>
    <w:rsid w:val="00D35919"/>
    <w:rsid w:val="00D35A88"/>
    <w:rsid w:val="00D35BF5"/>
    <w:rsid w:val="00D35FD0"/>
    <w:rsid w:val="00D361B3"/>
    <w:rsid w:val="00D36229"/>
    <w:rsid w:val="00D368A9"/>
    <w:rsid w:val="00D36BD2"/>
    <w:rsid w:val="00D3702F"/>
    <w:rsid w:val="00D370DC"/>
    <w:rsid w:val="00D372C8"/>
    <w:rsid w:val="00D37A32"/>
    <w:rsid w:val="00D37DD0"/>
    <w:rsid w:val="00D37E23"/>
    <w:rsid w:val="00D40028"/>
    <w:rsid w:val="00D40125"/>
    <w:rsid w:val="00D4025C"/>
    <w:rsid w:val="00D40644"/>
    <w:rsid w:val="00D40708"/>
    <w:rsid w:val="00D408BA"/>
    <w:rsid w:val="00D4091C"/>
    <w:rsid w:val="00D409EC"/>
    <w:rsid w:val="00D40AA1"/>
    <w:rsid w:val="00D40C04"/>
    <w:rsid w:val="00D40E01"/>
    <w:rsid w:val="00D40E64"/>
    <w:rsid w:val="00D40F0C"/>
    <w:rsid w:val="00D4100C"/>
    <w:rsid w:val="00D410FE"/>
    <w:rsid w:val="00D41134"/>
    <w:rsid w:val="00D412E3"/>
    <w:rsid w:val="00D415A5"/>
    <w:rsid w:val="00D41677"/>
    <w:rsid w:val="00D4178A"/>
    <w:rsid w:val="00D41929"/>
    <w:rsid w:val="00D41BFA"/>
    <w:rsid w:val="00D41EE2"/>
    <w:rsid w:val="00D421B3"/>
    <w:rsid w:val="00D4224E"/>
    <w:rsid w:val="00D42441"/>
    <w:rsid w:val="00D4258F"/>
    <w:rsid w:val="00D425E8"/>
    <w:rsid w:val="00D4268F"/>
    <w:rsid w:val="00D4284F"/>
    <w:rsid w:val="00D428FE"/>
    <w:rsid w:val="00D42C97"/>
    <w:rsid w:val="00D42E01"/>
    <w:rsid w:val="00D42E51"/>
    <w:rsid w:val="00D42E6E"/>
    <w:rsid w:val="00D42E8E"/>
    <w:rsid w:val="00D42F5D"/>
    <w:rsid w:val="00D42F72"/>
    <w:rsid w:val="00D43356"/>
    <w:rsid w:val="00D435E4"/>
    <w:rsid w:val="00D43628"/>
    <w:rsid w:val="00D43756"/>
    <w:rsid w:val="00D43841"/>
    <w:rsid w:val="00D43877"/>
    <w:rsid w:val="00D4387E"/>
    <w:rsid w:val="00D43A0F"/>
    <w:rsid w:val="00D43B16"/>
    <w:rsid w:val="00D43C0C"/>
    <w:rsid w:val="00D43CBF"/>
    <w:rsid w:val="00D43F1B"/>
    <w:rsid w:val="00D44286"/>
    <w:rsid w:val="00D443DD"/>
    <w:rsid w:val="00D44483"/>
    <w:rsid w:val="00D444E3"/>
    <w:rsid w:val="00D4468C"/>
    <w:rsid w:val="00D44762"/>
    <w:rsid w:val="00D447EA"/>
    <w:rsid w:val="00D4483F"/>
    <w:rsid w:val="00D448A3"/>
    <w:rsid w:val="00D44AC7"/>
    <w:rsid w:val="00D44B5E"/>
    <w:rsid w:val="00D45174"/>
    <w:rsid w:val="00D453B4"/>
    <w:rsid w:val="00D454E2"/>
    <w:rsid w:val="00D45531"/>
    <w:rsid w:val="00D45753"/>
    <w:rsid w:val="00D459F4"/>
    <w:rsid w:val="00D45A0E"/>
    <w:rsid w:val="00D45A34"/>
    <w:rsid w:val="00D45A86"/>
    <w:rsid w:val="00D45BD9"/>
    <w:rsid w:val="00D45DED"/>
    <w:rsid w:val="00D45FAE"/>
    <w:rsid w:val="00D46002"/>
    <w:rsid w:val="00D46275"/>
    <w:rsid w:val="00D4627D"/>
    <w:rsid w:val="00D463CE"/>
    <w:rsid w:val="00D46498"/>
    <w:rsid w:val="00D46848"/>
    <w:rsid w:val="00D46EF7"/>
    <w:rsid w:val="00D47067"/>
    <w:rsid w:val="00D471FA"/>
    <w:rsid w:val="00D4739F"/>
    <w:rsid w:val="00D47812"/>
    <w:rsid w:val="00D478ED"/>
    <w:rsid w:val="00D47ADE"/>
    <w:rsid w:val="00D47AFC"/>
    <w:rsid w:val="00D47C6E"/>
    <w:rsid w:val="00D47C97"/>
    <w:rsid w:val="00D47D89"/>
    <w:rsid w:val="00D50018"/>
    <w:rsid w:val="00D500FE"/>
    <w:rsid w:val="00D500FF"/>
    <w:rsid w:val="00D50158"/>
    <w:rsid w:val="00D5024D"/>
    <w:rsid w:val="00D502D9"/>
    <w:rsid w:val="00D5046D"/>
    <w:rsid w:val="00D50636"/>
    <w:rsid w:val="00D50723"/>
    <w:rsid w:val="00D507FF"/>
    <w:rsid w:val="00D50AB7"/>
    <w:rsid w:val="00D50B1C"/>
    <w:rsid w:val="00D50D6C"/>
    <w:rsid w:val="00D50DFE"/>
    <w:rsid w:val="00D50E56"/>
    <w:rsid w:val="00D50EB0"/>
    <w:rsid w:val="00D50F82"/>
    <w:rsid w:val="00D51010"/>
    <w:rsid w:val="00D5117E"/>
    <w:rsid w:val="00D5138B"/>
    <w:rsid w:val="00D51478"/>
    <w:rsid w:val="00D51657"/>
    <w:rsid w:val="00D517A2"/>
    <w:rsid w:val="00D517DA"/>
    <w:rsid w:val="00D5194B"/>
    <w:rsid w:val="00D51A18"/>
    <w:rsid w:val="00D51F3C"/>
    <w:rsid w:val="00D51FA5"/>
    <w:rsid w:val="00D5215A"/>
    <w:rsid w:val="00D5230A"/>
    <w:rsid w:val="00D52366"/>
    <w:rsid w:val="00D5245F"/>
    <w:rsid w:val="00D525CA"/>
    <w:rsid w:val="00D526A7"/>
    <w:rsid w:val="00D527A9"/>
    <w:rsid w:val="00D527CD"/>
    <w:rsid w:val="00D52821"/>
    <w:rsid w:val="00D52A67"/>
    <w:rsid w:val="00D52E8F"/>
    <w:rsid w:val="00D52E9A"/>
    <w:rsid w:val="00D52FF4"/>
    <w:rsid w:val="00D53055"/>
    <w:rsid w:val="00D530A2"/>
    <w:rsid w:val="00D535FE"/>
    <w:rsid w:val="00D53612"/>
    <w:rsid w:val="00D53701"/>
    <w:rsid w:val="00D53B0C"/>
    <w:rsid w:val="00D53B30"/>
    <w:rsid w:val="00D53C8E"/>
    <w:rsid w:val="00D53C94"/>
    <w:rsid w:val="00D53CB6"/>
    <w:rsid w:val="00D53CC3"/>
    <w:rsid w:val="00D53E06"/>
    <w:rsid w:val="00D54031"/>
    <w:rsid w:val="00D54060"/>
    <w:rsid w:val="00D54180"/>
    <w:rsid w:val="00D544AA"/>
    <w:rsid w:val="00D5456B"/>
    <w:rsid w:val="00D54779"/>
    <w:rsid w:val="00D54A17"/>
    <w:rsid w:val="00D54B04"/>
    <w:rsid w:val="00D54C05"/>
    <w:rsid w:val="00D5533E"/>
    <w:rsid w:val="00D55346"/>
    <w:rsid w:val="00D55407"/>
    <w:rsid w:val="00D554ED"/>
    <w:rsid w:val="00D55532"/>
    <w:rsid w:val="00D555B7"/>
    <w:rsid w:val="00D556E7"/>
    <w:rsid w:val="00D55805"/>
    <w:rsid w:val="00D558E5"/>
    <w:rsid w:val="00D55A4E"/>
    <w:rsid w:val="00D55C74"/>
    <w:rsid w:val="00D55E06"/>
    <w:rsid w:val="00D56233"/>
    <w:rsid w:val="00D5686F"/>
    <w:rsid w:val="00D56A60"/>
    <w:rsid w:val="00D56B0C"/>
    <w:rsid w:val="00D56BA2"/>
    <w:rsid w:val="00D56BE2"/>
    <w:rsid w:val="00D56C59"/>
    <w:rsid w:val="00D56FD0"/>
    <w:rsid w:val="00D56FF5"/>
    <w:rsid w:val="00D5713B"/>
    <w:rsid w:val="00D57265"/>
    <w:rsid w:val="00D57575"/>
    <w:rsid w:val="00D575E6"/>
    <w:rsid w:val="00D575FD"/>
    <w:rsid w:val="00D57E06"/>
    <w:rsid w:val="00D57E17"/>
    <w:rsid w:val="00D6011B"/>
    <w:rsid w:val="00D60390"/>
    <w:rsid w:val="00D60568"/>
    <w:rsid w:val="00D605B1"/>
    <w:rsid w:val="00D60727"/>
    <w:rsid w:val="00D609B0"/>
    <w:rsid w:val="00D60C2E"/>
    <w:rsid w:val="00D60D2D"/>
    <w:rsid w:val="00D61184"/>
    <w:rsid w:val="00D616EE"/>
    <w:rsid w:val="00D61754"/>
    <w:rsid w:val="00D6178B"/>
    <w:rsid w:val="00D61968"/>
    <w:rsid w:val="00D61979"/>
    <w:rsid w:val="00D619FA"/>
    <w:rsid w:val="00D61C60"/>
    <w:rsid w:val="00D61C9E"/>
    <w:rsid w:val="00D61D40"/>
    <w:rsid w:val="00D61E6D"/>
    <w:rsid w:val="00D61EB1"/>
    <w:rsid w:val="00D620A4"/>
    <w:rsid w:val="00D6221B"/>
    <w:rsid w:val="00D6234E"/>
    <w:rsid w:val="00D624ED"/>
    <w:rsid w:val="00D62811"/>
    <w:rsid w:val="00D62A01"/>
    <w:rsid w:val="00D62CF1"/>
    <w:rsid w:val="00D62DC9"/>
    <w:rsid w:val="00D62E5C"/>
    <w:rsid w:val="00D62FF0"/>
    <w:rsid w:val="00D6301D"/>
    <w:rsid w:val="00D63026"/>
    <w:rsid w:val="00D6303E"/>
    <w:rsid w:val="00D630E4"/>
    <w:rsid w:val="00D6324A"/>
    <w:rsid w:val="00D63453"/>
    <w:rsid w:val="00D636B7"/>
    <w:rsid w:val="00D63715"/>
    <w:rsid w:val="00D6378D"/>
    <w:rsid w:val="00D63836"/>
    <w:rsid w:val="00D63A4D"/>
    <w:rsid w:val="00D63A86"/>
    <w:rsid w:val="00D63DF0"/>
    <w:rsid w:val="00D63E4F"/>
    <w:rsid w:val="00D63E90"/>
    <w:rsid w:val="00D64048"/>
    <w:rsid w:val="00D6415E"/>
    <w:rsid w:val="00D6427B"/>
    <w:rsid w:val="00D642E9"/>
    <w:rsid w:val="00D64320"/>
    <w:rsid w:val="00D64581"/>
    <w:rsid w:val="00D64B69"/>
    <w:rsid w:val="00D64F3C"/>
    <w:rsid w:val="00D64F48"/>
    <w:rsid w:val="00D64FAE"/>
    <w:rsid w:val="00D65048"/>
    <w:rsid w:val="00D650B1"/>
    <w:rsid w:val="00D651AA"/>
    <w:rsid w:val="00D654D1"/>
    <w:rsid w:val="00D654F7"/>
    <w:rsid w:val="00D65546"/>
    <w:rsid w:val="00D6558F"/>
    <w:rsid w:val="00D658D7"/>
    <w:rsid w:val="00D65A5E"/>
    <w:rsid w:val="00D65D45"/>
    <w:rsid w:val="00D65E59"/>
    <w:rsid w:val="00D65FA7"/>
    <w:rsid w:val="00D661D2"/>
    <w:rsid w:val="00D6659D"/>
    <w:rsid w:val="00D6678D"/>
    <w:rsid w:val="00D669F8"/>
    <w:rsid w:val="00D66B7B"/>
    <w:rsid w:val="00D66BA7"/>
    <w:rsid w:val="00D66DEE"/>
    <w:rsid w:val="00D66E9D"/>
    <w:rsid w:val="00D66F81"/>
    <w:rsid w:val="00D67052"/>
    <w:rsid w:val="00D670EC"/>
    <w:rsid w:val="00D67B82"/>
    <w:rsid w:val="00D67C74"/>
    <w:rsid w:val="00D67CCA"/>
    <w:rsid w:val="00D67D3F"/>
    <w:rsid w:val="00D67D93"/>
    <w:rsid w:val="00D67EC0"/>
    <w:rsid w:val="00D7001E"/>
    <w:rsid w:val="00D70099"/>
    <w:rsid w:val="00D70150"/>
    <w:rsid w:val="00D704C8"/>
    <w:rsid w:val="00D70818"/>
    <w:rsid w:val="00D70C0B"/>
    <w:rsid w:val="00D70C56"/>
    <w:rsid w:val="00D70ED5"/>
    <w:rsid w:val="00D71019"/>
    <w:rsid w:val="00D710B8"/>
    <w:rsid w:val="00D714BA"/>
    <w:rsid w:val="00D715B3"/>
    <w:rsid w:val="00D715E1"/>
    <w:rsid w:val="00D7166A"/>
    <w:rsid w:val="00D71B46"/>
    <w:rsid w:val="00D71C1F"/>
    <w:rsid w:val="00D72287"/>
    <w:rsid w:val="00D7230F"/>
    <w:rsid w:val="00D7263D"/>
    <w:rsid w:val="00D7297B"/>
    <w:rsid w:val="00D72B71"/>
    <w:rsid w:val="00D72D9D"/>
    <w:rsid w:val="00D72DD3"/>
    <w:rsid w:val="00D72F95"/>
    <w:rsid w:val="00D730DB"/>
    <w:rsid w:val="00D73123"/>
    <w:rsid w:val="00D73227"/>
    <w:rsid w:val="00D7368D"/>
    <w:rsid w:val="00D73744"/>
    <w:rsid w:val="00D73C96"/>
    <w:rsid w:val="00D73CEB"/>
    <w:rsid w:val="00D73FE5"/>
    <w:rsid w:val="00D740B6"/>
    <w:rsid w:val="00D740C9"/>
    <w:rsid w:val="00D740D8"/>
    <w:rsid w:val="00D741DE"/>
    <w:rsid w:val="00D74218"/>
    <w:rsid w:val="00D7423C"/>
    <w:rsid w:val="00D74272"/>
    <w:rsid w:val="00D7435C"/>
    <w:rsid w:val="00D74442"/>
    <w:rsid w:val="00D745AD"/>
    <w:rsid w:val="00D748F6"/>
    <w:rsid w:val="00D74997"/>
    <w:rsid w:val="00D749D7"/>
    <w:rsid w:val="00D74AB9"/>
    <w:rsid w:val="00D74BB0"/>
    <w:rsid w:val="00D74BB7"/>
    <w:rsid w:val="00D74C6B"/>
    <w:rsid w:val="00D74FBD"/>
    <w:rsid w:val="00D75002"/>
    <w:rsid w:val="00D75027"/>
    <w:rsid w:val="00D750DC"/>
    <w:rsid w:val="00D75110"/>
    <w:rsid w:val="00D753CE"/>
    <w:rsid w:val="00D75460"/>
    <w:rsid w:val="00D75639"/>
    <w:rsid w:val="00D75661"/>
    <w:rsid w:val="00D75666"/>
    <w:rsid w:val="00D7574E"/>
    <w:rsid w:val="00D75817"/>
    <w:rsid w:val="00D75BB1"/>
    <w:rsid w:val="00D75C34"/>
    <w:rsid w:val="00D75C7A"/>
    <w:rsid w:val="00D75EF9"/>
    <w:rsid w:val="00D76187"/>
    <w:rsid w:val="00D763CA"/>
    <w:rsid w:val="00D76498"/>
    <w:rsid w:val="00D7660D"/>
    <w:rsid w:val="00D7677B"/>
    <w:rsid w:val="00D77079"/>
    <w:rsid w:val="00D770B5"/>
    <w:rsid w:val="00D771F0"/>
    <w:rsid w:val="00D77647"/>
    <w:rsid w:val="00D77BC9"/>
    <w:rsid w:val="00D77C7D"/>
    <w:rsid w:val="00D77CB5"/>
    <w:rsid w:val="00D80072"/>
    <w:rsid w:val="00D80271"/>
    <w:rsid w:val="00D804A1"/>
    <w:rsid w:val="00D805AF"/>
    <w:rsid w:val="00D80691"/>
    <w:rsid w:val="00D80697"/>
    <w:rsid w:val="00D80732"/>
    <w:rsid w:val="00D807CB"/>
    <w:rsid w:val="00D808BB"/>
    <w:rsid w:val="00D80C30"/>
    <w:rsid w:val="00D80C3A"/>
    <w:rsid w:val="00D80E1C"/>
    <w:rsid w:val="00D80E44"/>
    <w:rsid w:val="00D810AC"/>
    <w:rsid w:val="00D81377"/>
    <w:rsid w:val="00D813CB"/>
    <w:rsid w:val="00D8156C"/>
    <w:rsid w:val="00D81894"/>
    <w:rsid w:val="00D819A0"/>
    <w:rsid w:val="00D81B42"/>
    <w:rsid w:val="00D81CCC"/>
    <w:rsid w:val="00D81FE6"/>
    <w:rsid w:val="00D820D0"/>
    <w:rsid w:val="00D822A3"/>
    <w:rsid w:val="00D82430"/>
    <w:rsid w:val="00D82650"/>
    <w:rsid w:val="00D82FE8"/>
    <w:rsid w:val="00D830EE"/>
    <w:rsid w:val="00D8324E"/>
    <w:rsid w:val="00D832D0"/>
    <w:rsid w:val="00D83361"/>
    <w:rsid w:val="00D8344B"/>
    <w:rsid w:val="00D837C7"/>
    <w:rsid w:val="00D83BDF"/>
    <w:rsid w:val="00D83E21"/>
    <w:rsid w:val="00D83FD2"/>
    <w:rsid w:val="00D84136"/>
    <w:rsid w:val="00D8413F"/>
    <w:rsid w:val="00D84198"/>
    <w:rsid w:val="00D84317"/>
    <w:rsid w:val="00D844EA"/>
    <w:rsid w:val="00D847AF"/>
    <w:rsid w:val="00D847DA"/>
    <w:rsid w:val="00D8497E"/>
    <w:rsid w:val="00D84A02"/>
    <w:rsid w:val="00D84BD7"/>
    <w:rsid w:val="00D84C32"/>
    <w:rsid w:val="00D84CAF"/>
    <w:rsid w:val="00D84D8C"/>
    <w:rsid w:val="00D84DB4"/>
    <w:rsid w:val="00D84F33"/>
    <w:rsid w:val="00D84FC0"/>
    <w:rsid w:val="00D850C2"/>
    <w:rsid w:val="00D8520D"/>
    <w:rsid w:val="00D85292"/>
    <w:rsid w:val="00D85391"/>
    <w:rsid w:val="00D8549C"/>
    <w:rsid w:val="00D855FD"/>
    <w:rsid w:val="00D8585E"/>
    <w:rsid w:val="00D85867"/>
    <w:rsid w:val="00D85A6D"/>
    <w:rsid w:val="00D85CD0"/>
    <w:rsid w:val="00D85D0B"/>
    <w:rsid w:val="00D85EF3"/>
    <w:rsid w:val="00D85F57"/>
    <w:rsid w:val="00D86146"/>
    <w:rsid w:val="00D86150"/>
    <w:rsid w:val="00D8659F"/>
    <w:rsid w:val="00D8662A"/>
    <w:rsid w:val="00D867BC"/>
    <w:rsid w:val="00D867DB"/>
    <w:rsid w:val="00D867E0"/>
    <w:rsid w:val="00D86919"/>
    <w:rsid w:val="00D86BD3"/>
    <w:rsid w:val="00D86DD5"/>
    <w:rsid w:val="00D86E45"/>
    <w:rsid w:val="00D86E86"/>
    <w:rsid w:val="00D86EFC"/>
    <w:rsid w:val="00D8718A"/>
    <w:rsid w:val="00D87221"/>
    <w:rsid w:val="00D87357"/>
    <w:rsid w:val="00D87485"/>
    <w:rsid w:val="00D87521"/>
    <w:rsid w:val="00D87680"/>
    <w:rsid w:val="00D876A6"/>
    <w:rsid w:val="00D87718"/>
    <w:rsid w:val="00D87758"/>
    <w:rsid w:val="00D8776E"/>
    <w:rsid w:val="00D87841"/>
    <w:rsid w:val="00D87C19"/>
    <w:rsid w:val="00D87E84"/>
    <w:rsid w:val="00D9001F"/>
    <w:rsid w:val="00D90070"/>
    <w:rsid w:val="00D90240"/>
    <w:rsid w:val="00D9049A"/>
    <w:rsid w:val="00D909A5"/>
    <w:rsid w:val="00D90BA9"/>
    <w:rsid w:val="00D90BEA"/>
    <w:rsid w:val="00D90D77"/>
    <w:rsid w:val="00D90E66"/>
    <w:rsid w:val="00D90F40"/>
    <w:rsid w:val="00D90F43"/>
    <w:rsid w:val="00D911FF"/>
    <w:rsid w:val="00D913B0"/>
    <w:rsid w:val="00D91796"/>
    <w:rsid w:val="00D91914"/>
    <w:rsid w:val="00D91D6A"/>
    <w:rsid w:val="00D91D94"/>
    <w:rsid w:val="00D91E3D"/>
    <w:rsid w:val="00D92046"/>
    <w:rsid w:val="00D920DE"/>
    <w:rsid w:val="00D921F7"/>
    <w:rsid w:val="00D9264A"/>
    <w:rsid w:val="00D926D4"/>
    <w:rsid w:val="00D92842"/>
    <w:rsid w:val="00D92960"/>
    <w:rsid w:val="00D92B79"/>
    <w:rsid w:val="00D92B97"/>
    <w:rsid w:val="00D92C54"/>
    <w:rsid w:val="00D92C68"/>
    <w:rsid w:val="00D92CF6"/>
    <w:rsid w:val="00D92D37"/>
    <w:rsid w:val="00D92EB0"/>
    <w:rsid w:val="00D93298"/>
    <w:rsid w:val="00D9349C"/>
    <w:rsid w:val="00D93546"/>
    <w:rsid w:val="00D93614"/>
    <w:rsid w:val="00D9374B"/>
    <w:rsid w:val="00D938BF"/>
    <w:rsid w:val="00D93A4F"/>
    <w:rsid w:val="00D93AF6"/>
    <w:rsid w:val="00D93BD3"/>
    <w:rsid w:val="00D93E98"/>
    <w:rsid w:val="00D93EE9"/>
    <w:rsid w:val="00D93F32"/>
    <w:rsid w:val="00D93F5A"/>
    <w:rsid w:val="00D93FBA"/>
    <w:rsid w:val="00D94151"/>
    <w:rsid w:val="00D9419E"/>
    <w:rsid w:val="00D9429C"/>
    <w:rsid w:val="00D942CB"/>
    <w:rsid w:val="00D9439B"/>
    <w:rsid w:val="00D946C5"/>
    <w:rsid w:val="00D947F0"/>
    <w:rsid w:val="00D94886"/>
    <w:rsid w:val="00D94A18"/>
    <w:rsid w:val="00D94A21"/>
    <w:rsid w:val="00D94B1D"/>
    <w:rsid w:val="00D94FB5"/>
    <w:rsid w:val="00D95026"/>
    <w:rsid w:val="00D950B6"/>
    <w:rsid w:val="00D9510D"/>
    <w:rsid w:val="00D951E2"/>
    <w:rsid w:val="00D9569F"/>
    <w:rsid w:val="00D95821"/>
    <w:rsid w:val="00D9595C"/>
    <w:rsid w:val="00D959D1"/>
    <w:rsid w:val="00D95DFB"/>
    <w:rsid w:val="00D95E58"/>
    <w:rsid w:val="00D95F4A"/>
    <w:rsid w:val="00D9607A"/>
    <w:rsid w:val="00D960A3"/>
    <w:rsid w:val="00D9634A"/>
    <w:rsid w:val="00D96523"/>
    <w:rsid w:val="00D9663A"/>
    <w:rsid w:val="00D9678B"/>
    <w:rsid w:val="00D96B5A"/>
    <w:rsid w:val="00D96D38"/>
    <w:rsid w:val="00D96D41"/>
    <w:rsid w:val="00D96D9B"/>
    <w:rsid w:val="00D96E98"/>
    <w:rsid w:val="00D970D1"/>
    <w:rsid w:val="00D97453"/>
    <w:rsid w:val="00D9766F"/>
    <w:rsid w:val="00D97698"/>
    <w:rsid w:val="00D978C6"/>
    <w:rsid w:val="00D9796E"/>
    <w:rsid w:val="00D97AB5"/>
    <w:rsid w:val="00D97DD7"/>
    <w:rsid w:val="00D97F3E"/>
    <w:rsid w:val="00DA00A7"/>
    <w:rsid w:val="00DA039C"/>
    <w:rsid w:val="00DA06D2"/>
    <w:rsid w:val="00DA08B9"/>
    <w:rsid w:val="00DA0974"/>
    <w:rsid w:val="00DA09D6"/>
    <w:rsid w:val="00DA09FC"/>
    <w:rsid w:val="00DA0C44"/>
    <w:rsid w:val="00DA151C"/>
    <w:rsid w:val="00DA178A"/>
    <w:rsid w:val="00DA1848"/>
    <w:rsid w:val="00DA1950"/>
    <w:rsid w:val="00DA19AB"/>
    <w:rsid w:val="00DA19FC"/>
    <w:rsid w:val="00DA1C0C"/>
    <w:rsid w:val="00DA1C9D"/>
    <w:rsid w:val="00DA1D20"/>
    <w:rsid w:val="00DA1D7D"/>
    <w:rsid w:val="00DA1E22"/>
    <w:rsid w:val="00DA1E9E"/>
    <w:rsid w:val="00DA1F80"/>
    <w:rsid w:val="00DA21D7"/>
    <w:rsid w:val="00DA26D5"/>
    <w:rsid w:val="00DA2899"/>
    <w:rsid w:val="00DA2BA5"/>
    <w:rsid w:val="00DA2D70"/>
    <w:rsid w:val="00DA2E4F"/>
    <w:rsid w:val="00DA2EDD"/>
    <w:rsid w:val="00DA3143"/>
    <w:rsid w:val="00DA3719"/>
    <w:rsid w:val="00DA389B"/>
    <w:rsid w:val="00DA3956"/>
    <w:rsid w:val="00DA3AD8"/>
    <w:rsid w:val="00DA3B2D"/>
    <w:rsid w:val="00DA3D3C"/>
    <w:rsid w:val="00DA3EB3"/>
    <w:rsid w:val="00DA4383"/>
    <w:rsid w:val="00DA4942"/>
    <w:rsid w:val="00DA4D5D"/>
    <w:rsid w:val="00DA5286"/>
    <w:rsid w:val="00DA592C"/>
    <w:rsid w:val="00DA5A39"/>
    <w:rsid w:val="00DA5B44"/>
    <w:rsid w:val="00DA5B91"/>
    <w:rsid w:val="00DA5D1F"/>
    <w:rsid w:val="00DA5E6D"/>
    <w:rsid w:val="00DA5F4B"/>
    <w:rsid w:val="00DA6328"/>
    <w:rsid w:val="00DA638D"/>
    <w:rsid w:val="00DA66A8"/>
    <w:rsid w:val="00DA680F"/>
    <w:rsid w:val="00DA6904"/>
    <w:rsid w:val="00DA6A1A"/>
    <w:rsid w:val="00DA6A65"/>
    <w:rsid w:val="00DA6AB4"/>
    <w:rsid w:val="00DA6D5B"/>
    <w:rsid w:val="00DA6EF4"/>
    <w:rsid w:val="00DA6F8F"/>
    <w:rsid w:val="00DA70C1"/>
    <w:rsid w:val="00DA70ED"/>
    <w:rsid w:val="00DA7215"/>
    <w:rsid w:val="00DA7366"/>
    <w:rsid w:val="00DA73D4"/>
    <w:rsid w:val="00DA748F"/>
    <w:rsid w:val="00DA76D0"/>
    <w:rsid w:val="00DA773A"/>
    <w:rsid w:val="00DA783A"/>
    <w:rsid w:val="00DA799C"/>
    <w:rsid w:val="00DA7EA8"/>
    <w:rsid w:val="00DA7F54"/>
    <w:rsid w:val="00DB0184"/>
    <w:rsid w:val="00DB018E"/>
    <w:rsid w:val="00DB02BA"/>
    <w:rsid w:val="00DB047A"/>
    <w:rsid w:val="00DB04A9"/>
    <w:rsid w:val="00DB0B54"/>
    <w:rsid w:val="00DB0EFB"/>
    <w:rsid w:val="00DB0FE1"/>
    <w:rsid w:val="00DB1232"/>
    <w:rsid w:val="00DB12AC"/>
    <w:rsid w:val="00DB134F"/>
    <w:rsid w:val="00DB136E"/>
    <w:rsid w:val="00DB1423"/>
    <w:rsid w:val="00DB16BB"/>
    <w:rsid w:val="00DB19AB"/>
    <w:rsid w:val="00DB19DF"/>
    <w:rsid w:val="00DB1BAF"/>
    <w:rsid w:val="00DB1DF9"/>
    <w:rsid w:val="00DB215F"/>
    <w:rsid w:val="00DB2367"/>
    <w:rsid w:val="00DB2373"/>
    <w:rsid w:val="00DB25FC"/>
    <w:rsid w:val="00DB2635"/>
    <w:rsid w:val="00DB298A"/>
    <w:rsid w:val="00DB2A6A"/>
    <w:rsid w:val="00DB2B00"/>
    <w:rsid w:val="00DB2CA5"/>
    <w:rsid w:val="00DB2E27"/>
    <w:rsid w:val="00DB32EF"/>
    <w:rsid w:val="00DB35D5"/>
    <w:rsid w:val="00DB3626"/>
    <w:rsid w:val="00DB39E8"/>
    <w:rsid w:val="00DB3A4C"/>
    <w:rsid w:val="00DB3C8B"/>
    <w:rsid w:val="00DB3E34"/>
    <w:rsid w:val="00DB4044"/>
    <w:rsid w:val="00DB40A0"/>
    <w:rsid w:val="00DB42F7"/>
    <w:rsid w:val="00DB430C"/>
    <w:rsid w:val="00DB43A5"/>
    <w:rsid w:val="00DB43A8"/>
    <w:rsid w:val="00DB4624"/>
    <w:rsid w:val="00DB4837"/>
    <w:rsid w:val="00DB486E"/>
    <w:rsid w:val="00DB4A7A"/>
    <w:rsid w:val="00DB4D64"/>
    <w:rsid w:val="00DB4F58"/>
    <w:rsid w:val="00DB5172"/>
    <w:rsid w:val="00DB51EE"/>
    <w:rsid w:val="00DB529F"/>
    <w:rsid w:val="00DB54A4"/>
    <w:rsid w:val="00DB54B2"/>
    <w:rsid w:val="00DB54E7"/>
    <w:rsid w:val="00DB54F6"/>
    <w:rsid w:val="00DB5667"/>
    <w:rsid w:val="00DB56DB"/>
    <w:rsid w:val="00DB5951"/>
    <w:rsid w:val="00DB5C39"/>
    <w:rsid w:val="00DB5C66"/>
    <w:rsid w:val="00DB5CFA"/>
    <w:rsid w:val="00DB5ECD"/>
    <w:rsid w:val="00DB5FF0"/>
    <w:rsid w:val="00DB62E5"/>
    <w:rsid w:val="00DB641D"/>
    <w:rsid w:val="00DB64B7"/>
    <w:rsid w:val="00DB678F"/>
    <w:rsid w:val="00DB6A53"/>
    <w:rsid w:val="00DB6D28"/>
    <w:rsid w:val="00DB6E1D"/>
    <w:rsid w:val="00DB70C3"/>
    <w:rsid w:val="00DB70F9"/>
    <w:rsid w:val="00DB71BE"/>
    <w:rsid w:val="00DB71EB"/>
    <w:rsid w:val="00DB7230"/>
    <w:rsid w:val="00DB72A2"/>
    <w:rsid w:val="00DB7537"/>
    <w:rsid w:val="00DB780D"/>
    <w:rsid w:val="00DB799F"/>
    <w:rsid w:val="00DB7CB9"/>
    <w:rsid w:val="00DB7DC4"/>
    <w:rsid w:val="00DB7F77"/>
    <w:rsid w:val="00DB7FD8"/>
    <w:rsid w:val="00DC0043"/>
    <w:rsid w:val="00DC0171"/>
    <w:rsid w:val="00DC0209"/>
    <w:rsid w:val="00DC0525"/>
    <w:rsid w:val="00DC0561"/>
    <w:rsid w:val="00DC0698"/>
    <w:rsid w:val="00DC077C"/>
    <w:rsid w:val="00DC0897"/>
    <w:rsid w:val="00DC0940"/>
    <w:rsid w:val="00DC09B1"/>
    <w:rsid w:val="00DC0ADF"/>
    <w:rsid w:val="00DC0F11"/>
    <w:rsid w:val="00DC0F96"/>
    <w:rsid w:val="00DC0FF8"/>
    <w:rsid w:val="00DC1100"/>
    <w:rsid w:val="00DC127C"/>
    <w:rsid w:val="00DC13B5"/>
    <w:rsid w:val="00DC18B1"/>
    <w:rsid w:val="00DC1AAB"/>
    <w:rsid w:val="00DC1B23"/>
    <w:rsid w:val="00DC1CBF"/>
    <w:rsid w:val="00DC1ECE"/>
    <w:rsid w:val="00DC1F00"/>
    <w:rsid w:val="00DC1FFC"/>
    <w:rsid w:val="00DC20E1"/>
    <w:rsid w:val="00DC2162"/>
    <w:rsid w:val="00DC29E8"/>
    <w:rsid w:val="00DC2BCF"/>
    <w:rsid w:val="00DC2C5E"/>
    <w:rsid w:val="00DC2CA1"/>
    <w:rsid w:val="00DC2D08"/>
    <w:rsid w:val="00DC2DDF"/>
    <w:rsid w:val="00DC2DE8"/>
    <w:rsid w:val="00DC3039"/>
    <w:rsid w:val="00DC317C"/>
    <w:rsid w:val="00DC319A"/>
    <w:rsid w:val="00DC31D5"/>
    <w:rsid w:val="00DC3B51"/>
    <w:rsid w:val="00DC3B9E"/>
    <w:rsid w:val="00DC3D6A"/>
    <w:rsid w:val="00DC40F5"/>
    <w:rsid w:val="00DC417B"/>
    <w:rsid w:val="00DC427F"/>
    <w:rsid w:val="00DC42B0"/>
    <w:rsid w:val="00DC43FC"/>
    <w:rsid w:val="00DC442B"/>
    <w:rsid w:val="00DC4610"/>
    <w:rsid w:val="00DC4A50"/>
    <w:rsid w:val="00DC4C55"/>
    <w:rsid w:val="00DC4D8C"/>
    <w:rsid w:val="00DC4EA8"/>
    <w:rsid w:val="00DC4EE7"/>
    <w:rsid w:val="00DC52A9"/>
    <w:rsid w:val="00DC566A"/>
    <w:rsid w:val="00DC5695"/>
    <w:rsid w:val="00DC5CDD"/>
    <w:rsid w:val="00DC6045"/>
    <w:rsid w:val="00DC6251"/>
    <w:rsid w:val="00DC6456"/>
    <w:rsid w:val="00DC6875"/>
    <w:rsid w:val="00DC68C9"/>
    <w:rsid w:val="00DC6A55"/>
    <w:rsid w:val="00DC6B70"/>
    <w:rsid w:val="00DC6BA7"/>
    <w:rsid w:val="00DC6FB5"/>
    <w:rsid w:val="00DC709B"/>
    <w:rsid w:val="00DC73E7"/>
    <w:rsid w:val="00DC7466"/>
    <w:rsid w:val="00DC76A7"/>
    <w:rsid w:val="00DC77B0"/>
    <w:rsid w:val="00DC780C"/>
    <w:rsid w:val="00DC7887"/>
    <w:rsid w:val="00DC7971"/>
    <w:rsid w:val="00DC7C35"/>
    <w:rsid w:val="00DC7E1C"/>
    <w:rsid w:val="00DD033D"/>
    <w:rsid w:val="00DD088E"/>
    <w:rsid w:val="00DD0CEF"/>
    <w:rsid w:val="00DD0DC3"/>
    <w:rsid w:val="00DD0E12"/>
    <w:rsid w:val="00DD0E50"/>
    <w:rsid w:val="00DD0FB7"/>
    <w:rsid w:val="00DD1067"/>
    <w:rsid w:val="00DD1463"/>
    <w:rsid w:val="00DD15D9"/>
    <w:rsid w:val="00DD1B94"/>
    <w:rsid w:val="00DD1D55"/>
    <w:rsid w:val="00DD215E"/>
    <w:rsid w:val="00DD2188"/>
    <w:rsid w:val="00DD235F"/>
    <w:rsid w:val="00DD293A"/>
    <w:rsid w:val="00DD2AA1"/>
    <w:rsid w:val="00DD2BC8"/>
    <w:rsid w:val="00DD2BFD"/>
    <w:rsid w:val="00DD30A5"/>
    <w:rsid w:val="00DD328E"/>
    <w:rsid w:val="00DD370B"/>
    <w:rsid w:val="00DD39C8"/>
    <w:rsid w:val="00DD3B15"/>
    <w:rsid w:val="00DD3E63"/>
    <w:rsid w:val="00DD3F39"/>
    <w:rsid w:val="00DD40A4"/>
    <w:rsid w:val="00DD41F6"/>
    <w:rsid w:val="00DD4457"/>
    <w:rsid w:val="00DD4555"/>
    <w:rsid w:val="00DD4918"/>
    <w:rsid w:val="00DD49DC"/>
    <w:rsid w:val="00DD4D94"/>
    <w:rsid w:val="00DD539C"/>
    <w:rsid w:val="00DD5435"/>
    <w:rsid w:val="00DD546E"/>
    <w:rsid w:val="00DD590B"/>
    <w:rsid w:val="00DD59D8"/>
    <w:rsid w:val="00DD5B6A"/>
    <w:rsid w:val="00DD5B88"/>
    <w:rsid w:val="00DD5ED0"/>
    <w:rsid w:val="00DD60C3"/>
    <w:rsid w:val="00DD6255"/>
    <w:rsid w:val="00DD6372"/>
    <w:rsid w:val="00DD66FB"/>
    <w:rsid w:val="00DD6A52"/>
    <w:rsid w:val="00DD6BFC"/>
    <w:rsid w:val="00DD6D28"/>
    <w:rsid w:val="00DD6F41"/>
    <w:rsid w:val="00DD7275"/>
    <w:rsid w:val="00DD72BE"/>
    <w:rsid w:val="00DD7517"/>
    <w:rsid w:val="00DD7566"/>
    <w:rsid w:val="00DD77B9"/>
    <w:rsid w:val="00DD785E"/>
    <w:rsid w:val="00DD7B85"/>
    <w:rsid w:val="00DD7C8B"/>
    <w:rsid w:val="00DE0078"/>
    <w:rsid w:val="00DE025D"/>
    <w:rsid w:val="00DE033C"/>
    <w:rsid w:val="00DE0549"/>
    <w:rsid w:val="00DE069C"/>
    <w:rsid w:val="00DE0704"/>
    <w:rsid w:val="00DE0811"/>
    <w:rsid w:val="00DE0822"/>
    <w:rsid w:val="00DE0869"/>
    <w:rsid w:val="00DE08F6"/>
    <w:rsid w:val="00DE0941"/>
    <w:rsid w:val="00DE09E8"/>
    <w:rsid w:val="00DE0D8E"/>
    <w:rsid w:val="00DE0ED5"/>
    <w:rsid w:val="00DE1461"/>
    <w:rsid w:val="00DE14F4"/>
    <w:rsid w:val="00DE15F7"/>
    <w:rsid w:val="00DE163F"/>
    <w:rsid w:val="00DE18CB"/>
    <w:rsid w:val="00DE1D4D"/>
    <w:rsid w:val="00DE1D57"/>
    <w:rsid w:val="00DE2210"/>
    <w:rsid w:val="00DE230C"/>
    <w:rsid w:val="00DE2395"/>
    <w:rsid w:val="00DE23A6"/>
    <w:rsid w:val="00DE2437"/>
    <w:rsid w:val="00DE2459"/>
    <w:rsid w:val="00DE24D9"/>
    <w:rsid w:val="00DE253E"/>
    <w:rsid w:val="00DE282E"/>
    <w:rsid w:val="00DE29F5"/>
    <w:rsid w:val="00DE2A78"/>
    <w:rsid w:val="00DE2C34"/>
    <w:rsid w:val="00DE2C52"/>
    <w:rsid w:val="00DE2CF2"/>
    <w:rsid w:val="00DE2D6A"/>
    <w:rsid w:val="00DE2DF2"/>
    <w:rsid w:val="00DE36FF"/>
    <w:rsid w:val="00DE3C24"/>
    <w:rsid w:val="00DE4131"/>
    <w:rsid w:val="00DE41B2"/>
    <w:rsid w:val="00DE43CE"/>
    <w:rsid w:val="00DE488F"/>
    <w:rsid w:val="00DE4983"/>
    <w:rsid w:val="00DE49DF"/>
    <w:rsid w:val="00DE4A27"/>
    <w:rsid w:val="00DE4CC5"/>
    <w:rsid w:val="00DE4D42"/>
    <w:rsid w:val="00DE5194"/>
    <w:rsid w:val="00DE541F"/>
    <w:rsid w:val="00DE582C"/>
    <w:rsid w:val="00DE585E"/>
    <w:rsid w:val="00DE5A5D"/>
    <w:rsid w:val="00DE5A62"/>
    <w:rsid w:val="00DE5C35"/>
    <w:rsid w:val="00DE5D4B"/>
    <w:rsid w:val="00DE609A"/>
    <w:rsid w:val="00DE613D"/>
    <w:rsid w:val="00DE628B"/>
    <w:rsid w:val="00DE67F3"/>
    <w:rsid w:val="00DE6972"/>
    <w:rsid w:val="00DE69E0"/>
    <w:rsid w:val="00DE6B6B"/>
    <w:rsid w:val="00DE6BD9"/>
    <w:rsid w:val="00DE6F7D"/>
    <w:rsid w:val="00DE7078"/>
    <w:rsid w:val="00DE71AF"/>
    <w:rsid w:val="00DE730C"/>
    <w:rsid w:val="00DE7756"/>
    <w:rsid w:val="00DE788C"/>
    <w:rsid w:val="00DF01B8"/>
    <w:rsid w:val="00DF038E"/>
    <w:rsid w:val="00DF042B"/>
    <w:rsid w:val="00DF05EC"/>
    <w:rsid w:val="00DF06F6"/>
    <w:rsid w:val="00DF092E"/>
    <w:rsid w:val="00DF094C"/>
    <w:rsid w:val="00DF095D"/>
    <w:rsid w:val="00DF0988"/>
    <w:rsid w:val="00DF09C4"/>
    <w:rsid w:val="00DF09D0"/>
    <w:rsid w:val="00DF0C86"/>
    <w:rsid w:val="00DF122D"/>
    <w:rsid w:val="00DF15FD"/>
    <w:rsid w:val="00DF1765"/>
    <w:rsid w:val="00DF180C"/>
    <w:rsid w:val="00DF1CBA"/>
    <w:rsid w:val="00DF1EC7"/>
    <w:rsid w:val="00DF1F50"/>
    <w:rsid w:val="00DF2251"/>
    <w:rsid w:val="00DF2297"/>
    <w:rsid w:val="00DF22A5"/>
    <w:rsid w:val="00DF233F"/>
    <w:rsid w:val="00DF2894"/>
    <w:rsid w:val="00DF2A0A"/>
    <w:rsid w:val="00DF2A21"/>
    <w:rsid w:val="00DF2A23"/>
    <w:rsid w:val="00DF2A43"/>
    <w:rsid w:val="00DF2A4D"/>
    <w:rsid w:val="00DF2B2E"/>
    <w:rsid w:val="00DF2C1C"/>
    <w:rsid w:val="00DF2D89"/>
    <w:rsid w:val="00DF308C"/>
    <w:rsid w:val="00DF31CF"/>
    <w:rsid w:val="00DF32A5"/>
    <w:rsid w:val="00DF3465"/>
    <w:rsid w:val="00DF36B4"/>
    <w:rsid w:val="00DF3791"/>
    <w:rsid w:val="00DF3794"/>
    <w:rsid w:val="00DF3905"/>
    <w:rsid w:val="00DF3ACD"/>
    <w:rsid w:val="00DF3CDC"/>
    <w:rsid w:val="00DF3F83"/>
    <w:rsid w:val="00DF40B0"/>
    <w:rsid w:val="00DF41AA"/>
    <w:rsid w:val="00DF453B"/>
    <w:rsid w:val="00DF4686"/>
    <w:rsid w:val="00DF46FE"/>
    <w:rsid w:val="00DF47F4"/>
    <w:rsid w:val="00DF4899"/>
    <w:rsid w:val="00DF48BC"/>
    <w:rsid w:val="00DF4D62"/>
    <w:rsid w:val="00DF4EA6"/>
    <w:rsid w:val="00DF4F40"/>
    <w:rsid w:val="00DF4F9E"/>
    <w:rsid w:val="00DF53CF"/>
    <w:rsid w:val="00DF55D1"/>
    <w:rsid w:val="00DF5677"/>
    <w:rsid w:val="00DF57B6"/>
    <w:rsid w:val="00DF5917"/>
    <w:rsid w:val="00DF59C0"/>
    <w:rsid w:val="00DF5D45"/>
    <w:rsid w:val="00DF5F87"/>
    <w:rsid w:val="00DF6615"/>
    <w:rsid w:val="00DF6651"/>
    <w:rsid w:val="00DF67C7"/>
    <w:rsid w:val="00DF68A8"/>
    <w:rsid w:val="00DF68C6"/>
    <w:rsid w:val="00DF6945"/>
    <w:rsid w:val="00DF6A77"/>
    <w:rsid w:val="00DF731A"/>
    <w:rsid w:val="00DF732F"/>
    <w:rsid w:val="00DF736D"/>
    <w:rsid w:val="00DF73BE"/>
    <w:rsid w:val="00DF7412"/>
    <w:rsid w:val="00DF7484"/>
    <w:rsid w:val="00DF776D"/>
    <w:rsid w:val="00DF78F0"/>
    <w:rsid w:val="00DF79F7"/>
    <w:rsid w:val="00DF7DFF"/>
    <w:rsid w:val="00DF7E41"/>
    <w:rsid w:val="00DF7E46"/>
    <w:rsid w:val="00E0007C"/>
    <w:rsid w:val="00E002A0"/>
    <w:rsid w:val="00E0033D"/>
    <w:rsid w:val="00E005E9"/>
    <w:rsid w:val="00E005FB"/>
    <w:rsid w:val="00E00793"/>
    <w:rsid w:val="00E00CD7"/>
    <w:rsid w:val="00E00D07"/>
    <w:rsid w:val="00E00D5E"/>
    <w:rsid w:val="00E00E7F"/>
    <w:rsid w:val="00E0116C"/>
    <w:rsid w:val="00E011DD"/>
    <w:rsid w:val="00E0128C"/>
    <w:rsid w:val="00E012A1"/>
    <w:rsid w:val="00E01649"/>
    <w:rsid w:val="00E01703"/>
    <w:rsid w:val="00E01800"/>
    <w:rsid w:val="00E01853"/>
    <w:rsid w:val="00E01B93"/>
    <w:rsid w:val="00E01BF0"/>
    <w:rsid w:val="00E01D94"/>
    <w:rsid w:val="00E01E55"/>
    <w:rsid w:val="00E01E57"/>
    <w:rsid w:val="00E02279"/>
    <w:rsid w:val="00E0229A"/>
    <w:rsid w:val="00E02441"/>
    <w:rsid w:val="00E0293B"/>
    <w:rsid w:val="00E02A7F"/>
    <w:rsid w:val="00E02B21"/>
    <w:rsid w:val="00E02B43"/>
    <w:rsid w:val="00E02C66"/>
    <w:rsid w:val="00E02E6C"/>
    <w:rsid w:val="00E02F51"/>
    <w:rsid w:val="00E030B2"/>
    <w:rsid w:val="00E0315D"/>
    <w:rsid w:val="00E031B5"/>
    <w:rsid w:val="00E031C8"/>
    <w:rsid w:val="00E0325D"/>
    <w:rsid w:val="00E03297"/>
    <w:rsid w:val="00E0332E"/>
    <w:rsid w:val="00E03658"/>
    <w:rsid w:val="00E03755"/>
    <w:rsid w:val="00E03792"/>
    <w:rsid w:val="00E03B34"/>
    <w:rsid w:val="00E03D27"/>
    <w:rsid w:val="00E03E2B"/>
    <w:rsid w:val="00E0418A"/>
    <w:rsid w:val="00E041E8"/>
    <w:rsid w:val="00E04340"/>
    <w:rsid w:val="00E04423"/>
    <w:rsid w:val="00E0442F"/>
    <w:rsid w:val="00E0466E"/>
    <w:rsid w:val="00E0482A"/>
    <w:rsid w:val="00E049AF"/>
    <w:rsid w:val="00E04AE7"/>
    <w:rsid w:val="00E04BBB"/>
    <w:rsid w:val="00E04D9A"/>
    <w:rsid w:val="00E04F22"/>
    <w:rsid w:val="00E05155"/>
    <w:rsid w:val="00E0527B"/>
    <w:rsid w:val="00E05383"/>
    <w:rsid w:val="00E056DB"/>
    <w:rsid w:val="00E05AE2"/>
    <w:rsid w:val="00E05BD3"/>
    <w:rsid w:val="00E05BFF"/>
    <w:rsid w:val="00E05C19"/>
    <w:rsid w:val="00E05CE1"/>
    <w:rsid w:val="00E05D70"/>
    <w:rsid w:val="00E05E81"/>
    <w:rsid w:val="00E05FB8"/>
    <w:rsid w:val="00E0603C"/>
    <w:rsid w:val="00E06301"/>
    <w:rsid w:val="00E0631A"/>
    <w:rsid w:val="00E06392"/>
    <w:rsid w:val="00E0658D"/>
    <w:rsid w:val="00E06808"/>
    <w:rsid w:val="00E069DC"/>
    <w:rsid w:val="00E06A35"/>
    <w:rsid w:val="00E06AA5"/>
    <w:rsid w:val="00E06B20"/>
    <w:rsid w:val="00E06B65"/>
    <w:rsid w:val="00E07134"/>
    <w:rsid w:val="00E073A0"/>
    <w:rsid w:val="00E0753A"/>
    <w:rsid w:val="00E0767C"/>
    <w:rsid w:val="00E076FC"/>
    <w:rsid w:val="00E07B98"/>
    <w:rsid w:val="00E07CB5"/>
    <w:rsid w:val="00E1011B"/>
    <w:rsid w:val="00E10152"/>
    <w:rsid w:val="00E10390"/>
    <w:rsid w:val="00E10CC7"/>
    <w:rsid w:val="00E10D35"/>
    <w:rsid w:val="00E1134A"/>
    <w:rsid w:val="00E113B0"/>
    <w:rsid w:val="00E113BF"/>
    <w:rsid w:val="00E11733"/>
    <w:rsid w:val="00E117FF"/>
    <w:rsid w:val="00E11865"/>
    <w:rsid w:val="00E11977"/>
    <w:rsid w:val="00E11FB4"/>
    <w:rsid w:val="00E123D6"/>
    <w:rsid w:val="00E1242C"/>
    <w:rsid w:val="00E1269C"/>
    <w:rsid w:val="00E12B7B"/>
    <w:rsid w:val="00E1310D"/>
    <w:rsid w:val="00E13567"/>
    <w:rsid w:val="00E1360B"/>
    <w:rsid w:val="00E13850"/>
    <w:rsid w:val="00E13B3B"/>
    <w:rsid w:val="00E13C12"/>
    <w:rsid w:val="00E13CC3"/>
    <w:rsid w:val="00E13DD6"/>
    <w:rsid w:val="00E140D8"/>
    <w:rsid w:val="00E141E3"/>
    <w:rsid w:val="00E14298"/>
    <w:rsid w:val="00E14476"/>
    <w:rsid w:val="00E14479"/>
    <w:rsid w:val="00E146CD"/>
    <w:rsid w:val="00E14754"/>
    <w:rsid w:val="00E14976"/>
    <w:rsid w:val="00E14AE6"/>
    <w:rsid w:val="00E14CC8"/>
    <w:rsid w:val="00E14E26"/>
    <w:rsid w:val="00E15122"/>
    <w:rsid w:val="00E151F5"/>
    <w:rsid w:val="00E1525A"/>
    <w:rsid w:val="00E153B0"/>
    <w:rsid w:val="00E155EE"/>
    <w:rsid w:val="00E15607"/>
    <w:rsid w:val="00E158ED"/>
    <w:rsid w:val="00E15ABB"/>
    <w:rsid w:val="00E15CD6"/>
    <w:rsid w:val="00E15D4C"/>
    <w:rsid w:val="00E15DD7"/>
    <w:rsid w:val="00E15E92"/>
    <w:rsid w:val="00E15EA3"/>
    <w:rsid w:val="00E15F3E"/>
    <w:rsid w:val="00E15F77"/>
    <w:rsid w:val="00E15F84"/>
    <w:rsid w:val="00E16016"/>
    <w:rsid w:val="00E16288"/>
    <w:rsid w:val="00E165B5"/>
    <w:rsid w:val="00E167F1"/>
    <w:rsid w:val="00E16811"/>
    <w:rsid w:val="00E16A51"/>
    <w:rsid w:val="00E16A89"/>
    <w:rsid w:val="00E16BC9"/>
    <w:rsid w:val="00E16D18"/>
    <w:rsid w:val="00E16E19"/>
    <w:rsid w:val="00E17028"/>
    <w:rsid w:val="00E1733E"/>
    <w:rsid w:val="00E1739D"/>
    <w:rsid w:val="00E17424"/>
    <w:rsid w:val="00E17428"/>
    <w:rsid w:val="00E176B2"/>
    <w:rsid w:val="00E17761"/>
    <w:rsid w:val="00E177C4"/>
    <w:rsid w:val="00E177D1"/>
    <w:rsid w:val="00E17BDE"/>
    <w:rsid w:val="00E17C75"/>
    <w:rsid w:val="00E17FE7"/>
    <w:rsid w:val="00E20027"/>
    <w:rsid w:val="00E2009F"/>
    <w:rsid w:val="00E20363"/>
    <w:rsid w:val="00E2060B"/>
    <w:rsid w:val="00E207A4"/>
    <w:rsid w:val="00E20B40"/>
    <w:rsid w:val="00E20B58"/>
    <w:rsid w:val="00E20B76"/>
    <w:rsid w:val="00E20C66"/>
    <w:rsid w:val="00E20CC7"/>
    <w:rsid w:val="00E20CDF"/>
    <w:rsid w:val="00E20D0E"/>
    <w:rsid w:val="00E20D27"/>
    <w:rsid w:val="00E20D9A"/>
    <w:rsid w:val="00E2102F"/>
    <w:rsid w:val="00E21047"/>
    <w:rsid w:val="00E2108E"/>
    <w:rsid w:val="00E21113"/>
    <w:rsid w:val="00E212B1"/>
    <w:rsid w:val="00E213BA"/>
    <w:rsid w:val="00E21476"/>
    <w:rsid w:val="00E21580"/>
    <w:rsid w:val="00E215CC"/>
    <w:rsid w:val="00E215F7"/>
    <w:rsid w:val="00E216C9"/>
    <w:rsid w:val="00E21A07"/>
    <w:rsid w:val="00E21A3C"/>
    <w:rsid w:val="00E21C06"/>
    <w:rsid w:val="00E21C23"/>
    <w:rsid w:val="00E21CC4"/>
    <w:rsid w:val="00E21CD1"/>
    <w:rsid w:val="00E21ECC"/>
    <w:rsid w:val="00E21F34"/>
    <w:rsid w:val="00E21F42"/>
    <w:rsid w:val="00E21FB9"/>
    <w:rsid w:val="00E222F3"/>
    <w:rsid w:val="00E225CE"/>
    <w:rsid w:val="00E22686"/>
    <w:rsid w:val="00E2281C"/>
    <w:rsid w:val="00E228EE"/>
    <w:rsid w:val="00E22B06"/>
    <w:rsid w:val="00E22B6C"/>
    <w:rsid w:val="00E22D48"/>
    <w:rsid w:val="00E22F63"/>
    <w:rsid w:val="00E2324C"/>
    <w:rsid w:val="00E23290"/>
    <w:rsid w:val="00E232C1"/>
    <w:rsid w:val="00E238FD"/>
    <w:rsid w:val="00E23958"/>
    <w:rsid w:val="00E23B39"/>
    <w:rsid w:val="00E23C03"/>
    <w:rsid w:val="00E23C6E"/>
    <w:rsid w:val="00E241DA"/>
    <w:rsid w:val="00E24247"/>
    <w:rsid w:val="00E242D5"/>
    <w:rsid w:val="00E24450"/>
    <w:rsid w:val="00E24539"/>
    <w:rsid w:val="00E245A3"/>
    <w:rsid w:val="00E24727"/>
    <w:rsid w:val="00E24BBC"/>
    <w:rsid w:val="00E24C65"/>
    <w:rsid w:val="00E24D99"/>
    <w:rsid w:val="00E24FD9"/>
    <w:rsid w:val="00E252A6"/>
    <w:rsid w:val="00E25327"/>
    <w:rsid w:val="00E2534F"/>
    <w:rsid w:val="00E25438"/>
    <w:rsid w:val="00E25737"/>
    <w:rsid w:val="00E2580F"/>
    <w:rsid w:val="00E25BFB"/>
    <w:rsid w:val="00E25E6A"/>
    <w:rsid w:val="00E25F8D"/>
    <w:rsid w:val="00E2602F"/>
    <w:rsid w:val="00E2635A"/>
    <w:rsid w:val="00E26430"/>
    <w:rsid w:val="00E2644E"/>
    <w:rsid w:val="00E2647C"/>
    <w:rsid w:val="00E265BD"/>
    <w:rsid w:val="00E26946"/>
    <w:rsid w:val="00E269E4"/>
    <w:rsid w:val="00E26ABD"/>
    <w:rsid w:val="00E26C62"/>
    <w:rsid w:val="00E26CAF"/>
    <w:rsid w:val="00E26EDC"/>
    <w:rsid w:val="00E26F07"/>
    <w:rsid w:val="00E26FBE"/>
    <w:rsid w:val="00E274AA"/>
    <w:rsid w:val="00E27500"/>
    <w:rsid w:val="00E2757B"/>
    <w:rsid w:val="00E2760D"/>
    <w:rsid w:val="00E27624"/>
    <w:rsid w:val="00E276A6"/>
    <w:rsid w:val="00E27973"/>
    <w:rsid w:val="00E27996"/>
    <w:rsid w:val="00E27A75"/>
    <w:rsid w:val="00E27AC9"/>
    <w:rsid w:val="00E27AF0"/>
    <w:rsid w:val="00E300E5"/>
    <w:rsid w:val="00E301BA"/>
    <w:rsid w:val="00E30488"/>
    <w:rsid w:val="00E307C0"/>
    <w:rsid w:val="00E30891"/>
    <w:rsid w:val="00E30A6B"/>
    <w:rsid w:val="00E30CEB"/>
    <w:rsid w:val="00E3111E"/>
    <w:rsid w:val="00E31291"/>
    <w:rsid w:val="00E31614"/>
    <w:rsid w:val="00E319FC"/>
    <w:rsid w:val="00E31AB7"/>
    <w:rsid w:val="00E31DA7"/>
    <w:rsid w:val="00E31EC9"/>
    <w:rsid w:val="00E3208B"/>
    <w:rsid w:val="00E3214F"/>
    <w:rsid w:val="00E32464"/>
    <w:rsid w:val="00E32684"/>
    <w:rsid w:val="00E329A4"/>
    <w:rsid w:val="00E32B14"/>
    <w:rsid w:val="00E32CB8"/>
    <w:rsid w:val="00E32CD8"/>
    <w:rsid w:val="00E32D80"/>
    <w:rsid w:val="00E32DD8"/>
    <w:rsid w:val="00E330C7"/>
    <w:rsid w:val="00E3325A"/>
    <w:rsid w:val="00E332D6"/>
    <w:rsid w:val="00E33305"/>
    <w:rsid w:val="00E335AE"/>
    <w:rsid w:val="00E33636"/>
    <w:rsid w:val="00E337E4"/>
    <w:rsid w:val="00E33900"/>
    <w:rsid w:val="00E339CE"/>
    <w:rsid w:val="00E33D32"/>
    <w:rsid w:val="00E33EDF"/>
    <w:rsid w:val="00E3401B"/>
    <w:rsid w:val="00E34128"/>
    <w:rsid w:val="00E3412F"/>
    <w:rsid w:val="00E344FA"/>
    <w:rsid w:val="00E348C3"/>
    <w:rsid w:val="00E34B53"/>
    <w:rsid w:val="00E352DA"/>
    <w:rsid w:val="00E35433"/>
    <w:rsid w:val="00E3543F"/>
    <w:rsid w:val="00E355C6"/>
    <w:rsid w:val="00E357B8"/>
    <w:rsid w:val="00E35905"/>
    <w:rsid w:val="00E3595E"/>
    <w:rsid w:val="00E35BA3"/>
    <w:rsid w:val="00E35CBD"/>
    <w:rsid w:val="00E35D2F"/>
    <w:rsid w:val="00E35E8D"/>
    <w:rsid w:val="00E35EFC"/>
    <w:rsid w:val="00E35FFE"/>
    <w:rsid w:val="00E3647B"/>
    <w:rsid w:val="00E36668"/>
    <w:rsid w:val="00E36756"/>
    <w:rsid w:val="00E367D7"/>
    <w:rsid w:val="00E368D3"/>
    <w:rsid w:val="00E36ACC"/>
    <w:rsid w:val="00E36AF1"/>
    <w:rsid w:val="00E36BE0"/>
    <w:rsid w:val="00E37023"/>
    <w:rsid w:val="00E37642"/>
    <w:rsid w:val="00E377B8"/>
    <w:rsid w:val="00E37B13"/>
    <w:rsid w:val="00E37B71"/>
    <w:rsid w:val="00E37BA6"/>
    <w:rsid w:val="00E37C07"/>
    <w:rsid w:val="00E37D5A"/>
    <w:rsid w:val="00E37E17"/>
    <w:rsid w:val="00E37E87"/>
    <w:rsid w:val="00E401B5"/>
    <w:rsid w:val="00E40379"/>
    <w:rsid w:val="00E4047B"/>
    <w:rsid w:val="00E40CF8"/>
    <w:rsid w:val="00E40D83"/>
    <w:rsid w:val="00E40F92"/>
    <w:rsid w:val="00E4107E"/>
    <w:rsid w:val="00E41443"/>
    <w:rsid w:val="00E41463"/>
    <w:rsid w:val="00E414AD"/>
    <w:rsid w:val="00E41601"/>
    <w:rsid w:val="00E4168E"/>
    <w:rsid w:val="00E41816"/>
    <w:rsid w:val="00E419E8"/>
    <w:rsid w:val="00E41DD4"/>
    <w:rsid w:val="00E41F01"/>
    <w:rsid w:val="00E41FB8"/>
    <w:rsid w:val="00E41FFC"/>
    <w:rsid w:val="00E42018"/>
    <w:rsid w:val="00E4201A"/>
    <w:rsid w:val="00E42558"/>
    <w:rsid w:val="00E425BD"/>
    <w:rsid w:val="00E42665"/>
    <w:rsid w:val="00E427EA"/>
    <w:rsid w:val="00E427F0"/>
    <w:rsid w:val="00E428DB"/>
    <w:rsid w:val="00E42991"/>
    <w:rsid w:val="00E42B2B"/>
    <w:rsid w:val="00E42C03"/>
    <w:rsid w:val="00E42D84"/>
    <w:rsid w:val="00E430BC"/>
    <w:rsid w:val="00E43119"/>
    <w:rsid w:val="00E4347A"/>
    <w:rsid w:val="00E435AB"/>
    <w:rsid w:val="00E437C4"/>
    <w:rsid w:val="00E43830"/>
    <w:rsid w:val="00E438B1"/>
    <w:rsid w:val="00E4397B"/>
    <w:rsid w:val="00E43A2E"/>
    <w:rsid w:val="00E43D42"/>
    <w:rsid w:val="00E43E5D"/>
    <w:rsid w:val="00E4406C"/>
    <w:rsid w:val="00E4427B"/>
    <w:rsid w:val="00E44367"/>
    <w:rsid w:val="00E4471B"/>
    <w:rsid w:val="00E44807"/>
    <w:rsid w:val="00E44947"/>
    <w:rsid w:val="00E4498C"/>
    <w:rsid w:val="00E44B95"/>
    <w:rsid w:val="00E44BE2"/>
    <w:rsid w:val="00E44DCF"/>
    <w:rsid w:val="00E4518E"/>
    <w:rsid w:val="00E45242"/>
    <w:rsid w:val="00E4524C"/>
    <w:rsid w:val="00E453EB"/>
    <w:rsid w:val="00E45425"/>
    <w:rsid w:val="00E4552C"/>
    <w:rsid w:val="00E4554D"/>
    <w:rsid w:val="00E4558A"/>
    <w:rsid w:val="00E4559F"/>
    <w:rsid w:val="00E455BD"/>
    <w:rsid w:val="00E45645"/>
    <w:rsid w:val="00E457B6"/>
    <w:rsid w:val="00E458A5"/>
    <w:rsid w:val="00E45C5F"/>
    <w:rsid w:val="00E45DC2"/>
    <w:rsid w:val="00E45F23"/>
    <w:rsid w:val="00E4616B"/>
    <w:rsid w:val="00E461EC"/>
    <w:rsid w:val="00E462D2"/>
    <w:rsid w:val="00E464D9"/>
    <w:rsid w:val="00E46713"/>
    <w:rsid w:val="00E468EC"/>
    <w:rsid w:val="00E468F4"/>
    <w:rsid w:val="00E46903"/>
    <w:rsid w:val="00E46A92"/>
    <w:rsid w:val="00E46D5D"/>
    <w:rsid w:val="00E46E58"/>
    <w:rsid w:val="00E46EF7"/>
    <w:rsid w:val="00E46FAD"/>
    <w:rsid w:val="00E46FE1"/>
    <w:rsid w:val="00E47125"/>
    <w:rsid w:val="00E47283"/>
    <w:rsid w:val="00E472FB"/>
    <w:rsid w:val="00E473E5"/>
    <w:rsid w:val="00E477CC"/>
    <w:rsid w:val="00E47A28"/>
    <w:rsid w:val="00E47A9F"/>
    <w:rsid w:val="00E47C64"/>
    <w:rsid w:val="00E47CAD"/>
    <w:rsid w:val="00E47FD0"/>
    <w:rsid w:val="00E50175"/>
    <w:rsid w:val="00E502E1"/>
    <w:rsid w:val="00E50456"/>
    <w:rsid w:val="00E504EF"/>
    <w:rsid w:val="00E5067A"/>
    <w:rsid w:val="00E50D0D"/>
    <w:rsid w:val="00E50DA1"/>
    <w:rsid w:val="00E50FF8"/>
    <w:rsid w:val="00E51010"/>
    <w:rsid w:val="00E51520"/>
    <w:rsid w:val="00E5194B"/>
    <w:rsid w:val="00E51A1C"/>
    <w:rsid w:val="00E51AAE"/>
    <w:rsid w:val="00E51CC2"/>
    <w:rsid w:val="00E51DCB"/>
    <w:rsid w:val="00E51DD7"/>
    <w:rsid w:val="00E521ED"/>
    <w:rsid w:val="00E5220D"/>
    <w:rsid w:val="00E52304"/>
    <w:rsid w:val="00E5252A"/>
    <w:rsid w:val="00E52873"/>
    <w:rsid w:val="00E52A11"/>
    <w:rsid w:val="00E52B2F"/>
    <w:rsid w:val="00E52E1C"/>
    <w:rsid w:val="00E52F8F"/>
    <w:rsid w:val="00E533EF"/>
    <w:rsid w:val="00E53565"/>
    <w:rsid w:val="00E536FB"/>
    <w:rsid w:val="00E53792"/>
    <w:rsid w:val="00E5380E"/>
    <w:rsid w:val="00E538F3"/>
    <w:rsid w:val="00E53A60"/>
    <w:rsid w:val="00E53AAC"/>
    <w:rsid w:val="00E53B5A"/>
    <w:rsid w:val="00E54149"/>
    <w:rsid w:val="00E54191"/>
    <w:rsid w:val="00E54344"/>
    <w:rsid w:val="00E543A9"/>
    <w:rsid w:val="00E543E9"/>
    <w:rsid w:val="00E54622"/>
    <w:rsid w:val="00E54714"/>
    <w:rsid w:val="00E5495D"/>
    <w:rsid w:val="00E54A46"/>
    <w:rsid w:val="00E54BDE"/>
    <w:rsid w:val="00E54C23"/>
    <w:rsid w:val="00E54D62"/>
    <w:rsid w:val="00E54E95"/>
    <w:rsid w:val="00E54FFB"/>
    <w:rsid w:val="00E55145"/>
    <w:rsid w:val="00E55163"/>
    <w:rsid w:val="00E556BD"/>
    <w:rsid w:val="00E556D6"/>
    <w:rsid w:val="00E55737"/>
    <w:rsid w:val="00E558F2"/>
    <w:rsid w:val="00E55941"/>
    <w:rsid w:val="00E5599D"/>
    <w:rsid w:val="00E55B42"/>
    <w:rsid w:val="00E55E2C"/>
    <w:rsid w:val="00E55EAE"/>
    <w:rsid w:val="00E55F50"/>
    <w:rsid w:val="00E55FA6"/>
    <w:rsid w:val="00E55FAC"/>
    <w:rsid w:val="00E560C7"/>
    <w:rsid w:val="00E560EB"/>
    <w:rsid w:val="00E56493"/>
    <w:rsid w:val="00E56691"/>
    <w:rsid w:val="00E5681B"/>
    <w:rsid w:val="00E56981"/>
    <w:rsid w:val="00E56B9B"/>
    <w:rsid w:val="00E573AC"/>
    <w:rsid w:val="00E575EB"/>
    <w:rsid w:val="00E577EB"/>
    <w:rsid w:val="00E57A25"/>
    <w:rsid w:val="00E57B0A"/>
    <w:rsid w:val="00E60103"/>
    <w:rsid w:val="00E603E1"/>
    <w:rsid w:val="00E60419"/>
    <w:rsid w:val="00E6061A"/>
    <w:rsid w:val="00E60698"/>
    <w:rsid w:val="00E60AEE"/>
    <w:rsid w:val="00E60BFA"/>
    <w:rsid w:val="00E60CA3"/>
    <w:rsid w:val="00E60EC7"/>
    <w:rsid w:val="00E60ED6"/>
    <w:rsid w:val="00E60F38"/>
    <w:rsid w:val="00E61052"/>
    <w:rsid w:val="00E61353"/>
    <w:rsid w:val="00E61672"/>
    <w:rsid w:val="00E61771"/>
    <w:rsid w:val="00E617C1"/>
    <w:rsid w:val="00E618A9"/>
    <w:rsid w:val="00E61915"/>
    <w:rsid w:val="00E61D71"/>
    <w:rsid w:val="00E61E62"/>
    <w:rsid w:val="00E61FE9"/>
    <w:rsid w:val="00E622D1"/>
    <w:rsid w:val="00E623F2"/>
    <w:rsid w:val="00E62402"/>
    <w:rsid w:val="00E6280E"/>
    <w:rsid w:val="00E62895"/>
    <w:rsid w:val="00E62A57"/>
    <w:rsid w:val="00E62C1E"/>
    <w:rsid w:val="00E63108"/>
    <w:rsid w:val="00E632A5"/>
    <w:rsid w:val="00E637EB"/>
    <w:rsid w:val="00E6394C"/>
    <w:rsid w:val="00E63987"/>
    <w:rsid w:val="00E63B32"/>
    <w:rsid w:val="00E6423E"/>
    <w:rsid w:val="00E6431D"/>
    <w:rsid w:val="00E6435A"/>
    <w:rsid w:val="00E644C6"/>
    <w:rsid w:val="00E64729"/>
    <w:rsid w:val="00E6478A"/>
    <w:rsid w:val="00E6490C"/>
    <w:rsid w:val="00E649D0"/>
    <w:rsid w:val="00E64C27"/>
    <w:rsid w:val="00E64F15"/>
    <w:rsid w:val="00E65070"/>
    <w:rsid w:val="00E650A3"/>
    <w:rsid w:val="00E65234"/>
    <w:rsid w:val="00E656F5"/>
    <w:rsid w:val="00E6573D"/>
    <w:rsid w:val="00E65DEA"/>
    <w:rsid w:val="00E6600D"/>
    <w:rsid w:val="00E663ED"/>
    <w:rsid w:val="00E66A2D"/>
    <w:rsid w:val="00E66A89"/>
    <w:rsid w:val="00E66AD5"/>
    <w:rsid w:val="00E66B15"/>
    <w:rsid w:val="00E66EE6"/>
    <w:rsid w:val="00E66F15"/>
    <w:rsid w:val="00E6706B"/>
    <w:rsid w:val="00E671A7"/>
    <w:rsid w:val="00E6738A"/>
    <w:rsid w:val="00E67621"/>
    <w:rsid w:val="00E6777D"/>
    <w:rsid w:val="00E678A3"/>
    <w:rsid w:val="00E67DF6"/>
    <w:rsid w:val="00E700CD"/>
    <w:rsid w:val="00E7010E"/>
    <w:rsid w:val="00E70126"/>
    <w:rsid w:val="00E7046E"/>
    <w:rsid w:val="00E7061D"/>
    <w:rsid w:val="00E70837"/>
    <w:rsid w:val="00E7085F"/>
    <w:rsid w:val="00E708B1"/>
    <w:rsid w:val="00E7096D"/>
    <w:rsid w:val="00E70B7A"/>
    <w:rsid w:val="00E70E45"/>
    <w:rsid w:val="00E70E6A"/>
    <w:rsid w:val="00E70F41"/>
    <w:rsid w:val="00E71132"/>
    <w:rsid w:val="00E71336"/>
    <w:rsid w:val="00E713B2"/>
    <w:rsid w:val="00E7145B"/>
    <w:rsid w:val="00E71884"/>
    <w:rsid w:val="00E718C1"/>
    <w:rsid w:val="00E718CB"/>
    <w:rsid w:val="00E71985"/>
    <w:rsid w:val="00E71A25"/>
    <w:rsid w:val="00E71AAB"/>
    <w:rsid w:val="00E721FA"/>
    <w:rsid w:val="00E7280A"/>
    <w:rsid w:val="00E72AF0"/>
    <w:rsid w:val="00E72B31"/>
    <w:rsid w:val="00E72B3A"/>
    <w:rsid w:val="00E72BDC"/>
    <w:rsid w:val="00E72DB5"/>
    <w:rsid w:val="00E72E2B"/>
    <w:rsid w:val="00E72EE6"/>
    <w:rsid w:val="00E7303F"/>
    <w:rsid w:val="00E731B2"/>
    <w:rsid w:val="00E731B9"/>
    <w:rsid w:val="00E733C8"/>
    <w:rsid w:val="00E73694"/>
    <w:rsid w:val="00E73736"/>
    <w:rsid w:val="00E73753"/>
    <w:rsid w:val="00E738D0"/>
    <w:rsid w:val="00E73A1D"/>
    <w:rsid w:val="00E73B42"/>
    <w:rsid w:val="00E73B6E"/>
    <w:rsid w:val="00E73C25"/>
    <w:rsid w:val="00E73E2E"/>
    <w:rsid w:val="00E73E70"/>
    <w:rsid w:val="00E73E86"/>
    <w:rsid w:val="00E73E8B"/>
    <w:rsid w:val="00E73FF5"/>
    <w:rsid w:val="00E74170"/>
    <w:rsid w:val="00E74452"/>
    <w:rsid w:val="00E74465"/>
    <w:rsid w:val="00E7459D"/>
    <w:rsid w:val="00E74681"/>
    <w:rsid w:val="00E746F3"/>
    <w:rsid w:val="00E7488B"/>
    <w:rsid w:val="00E74D52"/>
    <w:rsid w:val="00E74D70"/>
    <w:rsid w:val="00E74E49"/>
    <w:rsid w:val="00E7502D"/>
    <w:rsid w:val="00E75304"/>
    <w:rsid w:val="00E75336"/>
    <w:rsid w:val="00E7551C"/>
    <w:rsid w:val="00E757FF"/>
    <w:rsid w:val="00E75ACE"/>
    <w:rsid w:val="00E75C86"/>
    <w:rsid w:val="00E75EE0"/>
    <w:rsid w:val="00E761C1"/>
    <w:rsid w:val="00E76337"/>
    <w:rsid w:val="00E763CF"/>
    <w:rsid w:val="00E76458"/>
    <w:rsid w:val="00E765A7"/>
    <w:rsid w:val="00E769B2"/>
    <w:rsid w:val="00E76A97"/>
    <w:rsid w:val="00E76CDB"/>
    <w:rsid w:val="00E76DAE"/>
    <w:rsid w:val="00E76F09"/>
    <w:rsid w:val="00E76F4F"/>
    <w:rsid w:val="00E771F2"/>
    <w:rsid w:val="00E77843"/>
    <w:rsid w:val="00E77CF3"/>
    <w:rsid w:val="00E77E90"/>
    <w:rsid w:val="00E77E98"/>
    <w:rsid w:val="00E80244"/>
    <w:rsid w:val="00E8033F"/>
    <w:rsid w:val="00E8038B"/>
    <w:rsid w:val="00E803F8"/>
    <w:rsid w:val="00E805E0"/>
    <w:rsid w:val="00E80659"/>
    <w:rsid w:val="00E8065C"/>
    <w:rsid w:val="00E80983"/>
    <w:rsid w:val="00E80BD6"/>
    <w:rsid w:val="00E80F57"/>
    <w:rsid w:val="00E812C8"/>
    <w:rsid w:val="00E81419"/>
    <w:rsid w:val="00E81817"/>
    <w:rsid w:val="00E81D4A"/>
    <w:rsid w:val="00E81EC9"/>
    <w:rsid w:val="00E8230B"/>
    <w:rsid w:val="00E823DF"/>
    <w:rsid w:val="00E82722"/>
    <w:rsid w:val="00E827C4"/>
    <w:rsid w:val="00E828A6"/>
    <w:rsid w:val="00E82AD3"/>
    <w:rsid w:val="00E82DE9"/>
    <w:rsid w:val="00E830D1"/>
    <w:rsid w:val="00E8311F"/>
    <w:rsid w:val="00E8317F"/>
    <w:rsid w:val="00E83275"/>
    <w:rsid w:val="00E83282"/>
    <w:rsid w:val="00E8328C"/>
    <w:rsid w:val="00E833C2"/>
    <w:rsid w:val="00E8345D"/>
    <w:rsid w:val="00E834CC"/>
    <w:rsid w:val="00E83629"/>
    <w:rsid w:val="00E8387E"/>
    <w:rsid w:val="00E83956"/>
    <w:rsid w:val="00E83AD2"/>
    <w:rsid w:val="00E83D3C"/>
    <w:rsid w:val="00E83F80"/>
    <w:rsid w:val="00E8402C"/>
    <w:rsid w:val="00E84322"/>
    <w:rsid w:val="00E84516"/>
    <w:rsid w:val="00E848C4"/>
    <w:rsid w:val="00E849CA"/>
    <w:rsid w:val="00E84D72"/>
    <w:rsid w:val="00E84D7F"/>
    <w:rsid w:val="00E84E43"/>
    <w:rsid w:val="00E854E1"/>
    <w:rsid w:val="00E85677"/>
    <w:rsid w:val="00E857C6"/>
    <w:rsid w:val="00E85878"/>
    <w:rsid w:val="00E85954"/>
    <w:rsid w:val="00E85A53"/>
    <w:rsid w:val="00E85A6A"/>
    <w:rsid w:val="00E85CB1"/>
    <w:rsid w:val="00E861AA"/>
    <w:rsid w:val="00E86304"/>
    <w:rsid w:val="00E86322"/>
    <w:rsid w:val="00E86450"/>
    <w:rsid w:val="00E86530"/>
    <w:rsid w:val="00E8659B"/>
    <w:rsid w:val="00E86A26"/>
    <w:rsid w:val="00E86ABC"/>
    <w:rsid w:val="00E86EC6"/>
    <w:rsid w:val="00E86F62"/>
    <w:rsid w:val="00E8701B"/>
    <w:rsid w:val="00E87218"/>
    <w:rsid w:val="00E87230"/>
    <w:rsid w:val="00E87458"/>
    <w:rsid w:val="00E87600"/>
    <w:rsid w:val="00E87752"/>
    <w:rsid w:val="00E878F6"/>
    <w:rsid w:val="00E87AE2"/>
    <w:rsid w:val="00E87CF7"/>
    <w:rsid w:val="00E87D17"/>
    <w:rsid w:val="00E87D21"/>
    <w:rsid w:val="00E87FA8"/>
    <w:rsid w:val="00E87FD4"/>
    <w:rsid w:val="00E901A3"/>
    <w:rsid w:val="00E903D9"/>
    <w:rsid w:val="00E906F9"/>
    <w:rsid w:val="00E90B72"/>
    <w:rsid w:val="00E90CE5"/>
    <w:rsid w:val="00E90F43"/>
    <w:rsid w:val="00E90F69"/>
    <w:rsid w:val="00E911AF"/>
    <w:rsid w:val="00E915CF"/>
    <w:rsid w:val="00E91663"/>
    <w:rsid w:val="00E91C96"/>
    <w:rsid w:val="00E92115"/>
    <w:rsid w:val="00E92602"/>
    <w:rsid w:val="00E929B6"/>
    <w:rsid w:val="00E92AE5"/>
    <w:rsid w:val="00E92B61"/>
    <w:rsid w:val="00E92C91"/>
    <w:rsid w:val="00E92FF4"/>
    <w:rsid w:val="00E93228"/>
    <w:rsid w:val="00E932B7"/>
    <w:rsid w:val="00E93486"/>
    <w:rsid w:val="00E93515"/>
    <w:rsid w:val="00E935AD"/>
    <w:rsid w:val="00E93889"/>
    <w:rsid w:val="00E93B56"/>
    <w:rsid w:val="00E93D04"/>
    <w:rsid w:val="00E93E65"/>
    <w:rsid w:val="00E94212"/>
    <w:rsid w:val="00E94366"/>
    <w:rsid w:val="00E943A3"/>
    <w:rsid w:val="00E94917"/>
    <w:rsid w:val="00E94987"/>
    <w:rsid w:val="00E949AC"/>
    <w:rsid w:val="00E94AC9"/>
    <w:rsid w:val="00E94D0D"/>
    <w:rsid w:val="00E94EF5"/>
    <w:rsid w:val="00E95005"/>
    <w:rsid w:val="00E950FD"/>
    <w:rsid w:val="00E9514F"/>
    <w:rsid w:val="00E9542A"/>
    <w:rsid w:val="00E95815"/>
    <w:rsid w:val="00E95894"/>
    <w:rsid w:val="00E95A50"/>
    <w:rsid w:val="00E95D11"/>
    <w:rsid w:val="00E95EEB"/>
    <w:rsid w:val="00E95EF3"/>
    <w:rsid w:val="00E961AD"/>
    <w:rsid w:val="00E963E2"/>
    <w:rsid w:val="00E96446"/>
    <w:rsid w:val="00E965F7"/>
    <w:rsid w:val="00E96667"/>
    <w:rsid w:val="00E967D8"/>
    <w:rsid w:val="00E969AF"/>
    <w:rsid w:val="00E96B53"/>
    <w:rsid w:val="00E96B82"/>
    <w:rsid w:val="00E96C8B"/>
    <w:rsid w:val="00E9715A"/>
    <w:rsid w:val="00E975FB"/>
    <w:rsid w:val="00E976FA"/>
    <w:rsid w:val="00E977E5"/>
    <w:rsid w:val="00E977FE"/>
    <w:rsid w:val="00E97861"/>
    <w:rsid w:val="00E9796F"/>
    <w:rsid w:val="00E9799E"/>
    <w:rsid w:val="00E979A9"/>
    <w:rsid w:val="00E97AFA"/>
    <w:rsid w:val="00E97E88"/>
    <w:rsid w:val="00EA0089"/>
    <w:rsid w:val="00EA01B6"/>
    <w:rsid w:val="00EA06E9"/>
    <w:rsid w:val="00EA06FC"/>
    <w:rsid w:val="00EA0801"/>
    <w:rsid w:val="00EA0B20"/>
    <w:rsid w:val="00EA0B29"/>
    <w:rsid w:val="00EA0C02"/>
    <w:rsid w:val="00EA0DD3"/>
    <w:rsid w:val="00EA0F89"/>
    <w:rsid w:val="00EA0FCB"/>
    <w:rsid w:val="00EA1078"/>
    <w:rsid w:val="00EA108F"/>
    <w:rsid w:val="00EA1101"/>
    <w:rsid w:val="00EA14A2"/>
    <w:rsid w:val="00EA14E1"/>
    <w:rsid w:val="00EA1960"/>
    <w:rsid w:val="00EA19D2"/>
    <w:rsid w:val="00EA1DFF"/>
    <w:rsid w:val="00EA1FE0"/>
    <w:rsid w:val="00EA210C"/>
    <w:rsid w:val="00EA2157"/>
    <w:rsid w:val="00EA22B2"/>
    <w:rsid w:val="00EA2390"/>
    <w:rsid w:val="00EA2571"/>
    <w:rsid w:val="00EA2602"/>
    <w:rsid w:val="00EA281E"/>
    <w:rsid w:val="00EA2898"/>
    <w:rsid w:val="00EA2C00"/>
    <w:rsid w:val="00EA2D34"/>
    <w:rsid w:val="00EA2D48"/>
    <w:rsid w:val="00EA2D70"/>
    <w:rsid w:val="00EA2E72"/>
    <w:rsid w:val="00EA3001"/>
    <w:rsid w:val="00EA3115"/>
    <w:rsid w:val="00EA32F9"/>
    <w:rsid w:val="00EA3434"/>
    <w:rsid w:val="00EA3698"/>
    <w:rsid w:val="00EA3856"/>
    <w:rsid w:val="00EA3AC2"/>
    <w:rsid w:val="00EA3B45"/>
    <w:rsid w:val="00EA3BAB"/>
    <w:rsid w:val="00EA3CBB"/>
    <w:rsid w:val="00EA3D34"/>
    <w:rsid w:val="00EA3DF0"/>
    <w:rsid w:val="00EA3E8E"/>
    <w:rsid w:val="00EA41F8"/>
    <w:rsid w:val="00EA436A"/>
    <w:rsid w:val="00EA443F"/>
    <w:rsid w:val="00EA453F"/>
    <w:rsid w:val="00EA45BE"/>
    <w:rsid w:val="00EA46C2"/>
    <w:rsid w:val="00EA473A"/>
    <w:rsid w:val="00EA477F"/>
    <w:rsid w:val="00EA490F"/>
    <w:rsid w:val="00EA4A69"/>
    <w:rsid w:val="00EA4D06"/>
    <w:rsid w:val="00EA4ED2"/>
    <w:rsid w:val="00EA5097"/>
    <w:rsid w:val="00EA512A"/>
    <w:rsid w:val="00EA53C2"/>
    <w:rsid w:val="00EA55D5"/>
    <w:rsid w:val="00EA580D"/>
    <w:rsid w:val="00EA5864"/>
    <w:rsid w:val="00EA59A8"/>
    <w:rsid w:val="00EA5C95"/>
    <w:rsid w:val="00EA5EAD"/>
    <w:rsid w:val="00EA5EBF"/>
    <w:rsid w:val="00EA6224"/>
    <w:rsid w:val="00EA627A"/>
    <w:rsid w:val="00EA63FF"/>
    <w:rsid w:val="00EA64BF"/>
    <w:rsid w:val="00EA6683"/>
    <w:rsid w:val="00EA6B11"/>
    <w:rsid w:val="00EA6B14"/>
    <w:rsid w:val="00EA6BC9"/>
    <w:rsid w:val="00EA6BD8"/>
    <w:rsid w:val="00EA6C46"/>
    <w:rsid w:val="00EA6CA5"/>
    <w:rsid w:val="00EA70D9"/>
    <w:rsid w:val="00EA7176"/>
    <w:rsid w:val="00EA71C8"/>
    <w:rsid w:val="00EA72F7"/>
    <w:rsid w:val="00EA746A"/>
    <w:rsid w:val="00EA75D9"/>
    <w:rsid w:val="00EA760D"/>
    <w:rsid w:val="00EA770C"/>
    <w:rsid w:val="00EA7A58"/>
    <w:rsid w:val="00EA7AF7"/>
    <w:rsid w:val="00EA7D26"/>
    <w:rsid w:val="00EA7F85"/>
    <w:rsid w:val="00EB002A"/>
    <w:rsid w:val="00EB0175"/>
    <w:rsid w:val="00EB01D3"/>
    <w:rsid w:val="00EB027E"/>
    <w:rsid w:val="00EB02BD"/>
    <w:rsid w:val="00EB050F"/>
    <w:rsid w:val="00EB070D"/>
    <w:rsid w:val="00EB079F"/>
    <w:rsid w:val="00EB07EA"/>
    <w:rsid w:val="00EB0ACE"/>
    <w:rsid w:val="00EB0ADD"/>
    <w:rsid w:val="00EB0C54"/>
    <w:rsid w:val="00EB0D1A"/>
    <w:rsid w:val="00EB0F80"/>
    <w:rsid w:val="00EB1173"/>
    <w:rsid w:val="00EB1294"/>
    <w:rsid w:val="00EB131C"/>
    <w:rsid w:val="00EB1373"/>
    <w:rsid w:val="00EB13B2"/>
    <w:rsid w:val="00EB1402"/>
    <w:rsid w:val="00EB1443"/>
    <w:rsid w:val="00EB147C"/>
    <w:rsid w:val="00EB15B3"/>
    <w:rsid w:val="00EB16E8"/>
    <w:rsid w:val="00EB1918"/>
    <w:rsid w:val="00EB1923"/>
    <w:rsid w:val="00EB1A06"/>
    <w:rsid w:val="00EB1AF8"/>
    <w:rsid w:val="00EB1F75"/>
    <w:rsid w:val="00EB2039"/>
    <w:rsid w:val="00EB2249"/>
    <w:rsid w:val="00EB22E5"/>
    <w:rsid w:val="00EB233F"/>
    <w:rsid w:val="00EB24DF"/>
    <w:rsid w:val="00EB2620"/>
    <w:rsid w:val="00EB2673"/>
    <w:rsid w:val="00EB2AE0"/>
    <w:rsid w:val="00EB2EE4"/>
    <w:rsid w:val="00EB331C"/>
    <w:rsid w:val="00EB333E"/>
    <w:rsid w:val="00EB3366"/>
    <w:rsid w:val="00EB3473"/>
    <w:rsid w:val="00EB35B8"/>
    <w:rsid w:val="00EB35E2"/>
    <w:rsid w:val="00EB35EF"/>
    <w:rsid w:val="00EB3747"/>
    <w:rsid w:val="00EB396F"/>
    <w:rsid w:val="00EB3A65"/>
    <w:rsid w:val="00EB3BAD"/>
    <w:rsid w:val="00EB3EA8"/>
    <w:rsid w:val="00EB3F87"/>
    <w:rsid w:val="00EB3FD0"/>
    <w:rsid w:val="00EB419C"/>
    <w:rsid w:val="00EB4503"/>
    <w:rsid w:val="00EB451C"/>
    <w:rsid w:val="00EB4543"/>
    <w:rsid w:val="00EB4584"/>
    <w:rsid w:val="00EB4B98"/>
    <w:rsid w:val="00EB4BFF"/>
    <w:rsid w:val="00EB4E67"/>
    <w:rsid w:val="00EB50B2"/>
    <w:rsid w:val="00EB51EE"/>
    <w:rsid w:val="00EB5290"/>
    <w:rsid w:val="00EB5566"/>
    <w:rsid w:val="00EB56C6"/>
    <w:rsid w:val="00EB5945"/>
    <w:rsid w:val="00EB5AE7"/>
    <w:rsid w:val="00EB5D87"/>
    <w:rsid w:val="00EB6047"/>
    <w:rsid w:val="00EB637C"/>
    <w:rsid w:val="00EB6847"/>
    <w:rsid w:val="00EB6905"/>
    <w:rsid w:val="00EB69A6"/>
    <w:rsid w:val="00EB6AB6"/>
    <w:rsid w:val="00EB6C4F"/>
    <w:rsid w:val="00EB6D16"/>
    <w:rsid w:val="00EB7015"/>
    <w:rsid w:val="00EB70CD"/>
    <w:rsid w:val="00EB7263"/>
    <w:rsid w:val="00EB73CD"/>
    <w:rsid w:val="00EB7456"/>
    <w:rsid w:val="00EB750A"/>
    <w:rsid w:val="00EB7598"/>
    <w:rsid w:val="00EB7611"/>
    <w:rsid w:val="00EB76C1"/>
    <w:rsid w:val="00EB7DEE"/>
    <w:rsid w:val="00EC008E"/>
    <w:rsid w:val="00EC01D8"/>
    <w:rsid w:val="00EC0649"/>
    <w:rsid w:val="00EC081C"/>
    <w:rsid w:val="00EC08BD"/>
    <w:rsid w:val="00EC0963"/>
    <w:rsid w:val="00EC0A1B"/>
    <w:rsid w:val="00EC0C6E"/>
    <w:rsid w:val="00EC0C9E"/>
    <w:rsid w:val="00EC10D9"/>
    <w:rsid w:val="00EC1376"/>
    <w:rsid w:val="00EC14DE"/>
    <w:rsid w:val="00EC15BA"/>
    <w:rsid w:val="00EC1AAC"/>
    <w:rsid w:val="00EC1B61"/>
    <w:rsid w:val="00EC1BD7"/>
    <w:rsid w:val="00EC1C9E"/>
    <w:rsid w:val="00EC1F81"/>
    <w:rsid w:val="00EC202F"/>
    <w:rsid w:val="00EC20D9"/>
    <w:rsid w:val="00EC21F8"/>
    <w:rsid w:val="00EC2544"/>
    <w:rsid w:val="00EC256C"/>
    <w:rsid w:val="00EC258F"/>
    <w:rsid w:val="00EC2640"/>
    <w:rsid w:val="00EC26B2"/>
    <w:rsid w:val="00EC26FB"/>
    <w:rsid w:val="00EC27B8"/>
    <w:rsid w:val="00EC2829"/>
    <w:rsid w:val="00EC28A0"/>
    <w:rsid w:val="00EC299B"/>
    <w:rsid w:val="00EC2B16"/>
    <w:rsid w:val="00EC2B8C"/>
    <w:rsid w:val="00EC2CFD"/>
    <w:rsid w:val="00EC2D91"/>
    <w:rsid w:val="00EC2E09"/>
    <w:rsid w:val="00EC2E13"/>
    <w:rsid w:val="00EC2ED4"/>
    <w:rsid w:val="00EC2FD7"/>
    <w:rsid w:val="00EC31A0"/>
    <w:rsid w:val="00EC31FE"/>
    <w:rsid w:val="00EC32CF"/>
    <w:rsid w:val="00EC33CF"/>
    <w:rsid w:val="00EC3591"/>
    <w:rsid w:val="00EC370B"/>
    <w:rsid w:val="00EC37B9"/>
    <w:rsid w:val="00EC395C"/>
    <w:rsid w:val="00EC3C3B"/>
    <w:rsid w:val="00EC3CB4"/>
    <w:rsid w:val="00EC3D3C"/>
    <w:rsid w:val="00EC3F1B"/>
    <w:rsid w:val="00EC40D6"/>
    <w:rsid w:val="00EC41E2"/>
    <w:rsid w:val="00EC4345"/>
    <w:rsid w:val="00EC4438"/>
    <w:rsid w:val="00EC47A8"/>
    <w:rsid w:val="00EC49FC"/>
    <w:rsid w:val="00EC4A33"/>
    <w:rsid w:val="00EC4D7D"/>
    <w:rsid w:val="00EC4F72"/>
    <w:rsid w:val="00EC504E"/>
    <w:rsid w:val="00EC512C"/>
    <w:rsid w:val="00EC5273"/>
    <w:rsid w:val="00EC5B03"/>
    <w:rsid w:val="00EC6136"/>
    <w:rsid w:val="00EC6206"/>
    <w:rsid w:val="00EC6274"/>
    <w:rsid w:val="00EC62A7"/>
    <w:rsid w:val="00EC6458"/>
    <w:rsid w:val="00EC65B4"/>
    <w:rsid w:val="00EC66CD"/>
    <w:rsid w:val="00EC6730"/>
    <w:rsid w:val="00EC68FF"/>
    <w:rsid w:val="00EC6964"/>
    <w:rsid w:val="00EC6BD2"/>
    <w:rsid w:val="00EC6C1B"/>
    <w:rsid w:val="00EC6D80"/>
    <w:rsid w:val="00EC6F7B"/>
    <w:rsid w:val="00EC70A7"/>
    <w:rsid w:val="00EC70DF"/>
    <w:rsid w:val="00EC7578"/>
    <w:rsid w:val="00EC7952"/>
    <w:rsid w:val="00EC7A7B"/>
    <w:rsid w:val="00EC7C9B"/>
    <w:rsid w:val="00ED009A"/>
    <w:rsid w:val="00ED0425"/>
    <w:rsid w:val="00ED06C2"/>
    <w:rsid w:val="00ED0849"/>
    <w:rsid w:val="00ED08B3"/>
    <w:rsid w:val="00ED0C7A"/>
    <w:rsid w:val="00ED0EAA"/>
    <w:rsid w:val="00ED1074"/>
    <w:rsid w:val="00ED108B"/>
    <w:rsid w:val="00ED112C"/>
    <w:rsid w:val="00ED13DF"/>
    <w:rsid w:val="00ED1547"/>
    <w:rsid w:val="00ED1861"/>
    <w:rsid w:val="00ED18E9"/>
    <w:rsid w:val="00ED1D6C"/>
    <w:rsid w:val="00ED1EBB"/>
    <w:rsid w:val="00ED1FB2"/>
    <w:rsid w:val="00ED22C7"/>
    <w:rsid w:val="00ED2351"/>
    <w:rsid w:val="00ED24AC"/>
    <w:rsid w:val="00ED24F1"/>
    <w:rsid w:val="00ED2538"/>
    <w:rsid w:val="00ED2706"/>
    <w:rsid w:val="00ED2C41"/>
    <w:rsid w:val="00ED2EFB"/>
    <w:rsid w:val="00ED2EFD"/>
    <w:rsid w:val="00ED32D7"/>
    <w:rsid w:val="00ED33A2"/>
    <w:rsid w:val="00ED33F2"/>
    <w:rsid w:val="00ED33FC"/>
    <w:rsid w:val="00ED3437"/>
    <w:rsid w:val="00ED35F3"/>
    <w:rsid w:val="00ED3926"/>
    <w:rsid w:val="00ED3A64"/>
    <w:rsid w:val="00ED3D8C"/>
    <w:rsid w:val="00ED3E4D"/>
    <w:rsid w:val="00ED40F6"/>
    <w:rsid w:val="00ED4108"/>
    <w:rsid w:val="00ED4269"/>
    <w:rsid w:val="00ED42D4"/>
    <w:rsid w:val="00ED42E6"/>
    <w:rsid w:val="00ED42F7"/>
    <w:rsid w:val="00ED43C9"/>
    <w:rsid w:val="00ED45D0"/>
    <w:rsid w:val="00ED46AC"/>
    <w:rsid w:val="00ED46F8"/>
    <w:rsid w:val="00ED474F"/>
    <w:rsid w:val="00ED47B9"/>
    <w:rsid w:val="00ED4803"/>
    <w:rsid w:val="00ED4A61"/>
    <w:rsid w:val="00ED4AE5"/>
    <w:rsid w:val="00ED4C40"/>
    <w:rsid w:val="00ED4CDD"/>
    <w:rsid w:val="00ED4D2F"/>
    <w:rsid w:val="00ED4E4D"/>
    <w:rsid w:val="00ED4EAA"/>
    <w:rsid w:val="00ED4F5B"/>
    <w:rsid w:val="00ED5005"/>
    <w:rsid w:val="00ED50CF"/>
    <w:rsid w:val="00ED5209"/>
    <w:rsid w:val="00ED5522"/>
    <w:rsid w:val="00ED5535"/>
    <w:rsid w:val="00ED55AC"/>
    <w:rsid w:val="00ED56EA"/>
    <w:rsid w:val="00ED5B08"/>
    <w:rsid w:val="00ED5D91"/>
    <w:rsid w:val="00ED5DE3"/>
    <w:rsid w:val="00ED5E9D"/>
    <w:rsid w:val="00ED6271"/>
    <w:rsid w:val="00ED627C"/>
    <w:rsid w:val="00ED639C"/>
    <w:rsid w:val="00ED6707"/>
    <w:rsid w:val="00ED6A14"/>
    <w:rsid w:val="00ED6A61"/>
    <w:rsid w:val="00ED6B0A"/>
    <w:rsid w:val="00ED6D8C"/>
    <w:rsid w:val="00ED6DFA"/>
    <w:rsid w:val="00ED6E9D"/>
    <w:rsid w:val="00ED72D7"/>
    <w:rsid w:val="00ED738F"/>
    <w:rsid w:val="00ED7644"/>
    <w:rsid w:val="00ED77A1"/>
    <w:rsid w:val="00ED7900"/>
    <w:rsid w:val="00ED7F9B"/>
    <w:rsid w:val="00EE01CA"/>
    <w:rsid w:val="00EE0414"/>
    <w:rsid w:val="00EE09E0"/>
    <w:rsid w:val="00EE0B2B"/>
    <w:rsid w:val="00EE0F13"/>
    <w:rsid w:val="00EE120C"/>
    <w:rsid w:val="00EE133D"/>
    <w:rsid w:val="00EE15AD"/>
    <w:rsid w:val="00EE1608"/>
    <w:rsid w:val="00EE1923"/>
    <w:rsid w:val="00EE1A10"/>
    <w:rsid w:val="00EE1B64"/>
    <w:rsid w:val="00EE1B7F"/>
    <w:rsid w:val="00EE1C71"/>
    <w:rsid w:val="00EE1D4A"/>
    <w:rsid w:val="00EE1E07"/>
    <w:rsid w:val="00EE1F7E"/>
    <w:rsid w:val="00EE2189"/>
    <w:rsid w:val="00EE21F1"/>
    <w:rsid w:val="00EE2298"/>
    <w:rsid w:val="00EE249B"/>
    <w:rsid w:val="00EE259B"/>
    <w:rsid w:val="00EE2B6D"/>
    <w:rsid w:val="00EE2CB2"/>
    <w:rsid w:val="00EE2CBC"/>
    <w:rsid w:val="00EE2FE5"/>
    <w:rsid w:val="00EE3119"/>
    <w:rsid w:val="00EE31A4"/>
    <w:rsid w:val="00EE346B"/>
    <w:rsid w:val="00EE362F"/>
    <w:rsid w:val="00EE37E9"/>
    <w:rsid w:val="00EE3840"/>
    <w:rsid w:val="00EE3A63"/>
    <w:rsid w:val="00EE3C41"/>
    <w:rsid w:val="00EE3D14"/>
    <w:rsid w:val="00EE3D8D"/>
    <w:rsid w:val="00EE3D97"/>
    <w:rsid w:val="00EE3E13"/>
    <w:rsid w:val="00EE3E76"/>
    <w:rsid w:val="00EE3F5F"/>
    <w:rsid w:val="00EE4580"/>
    <w:rsid w:val="00EE4663"/>
    <w:rsid w:val="00EE475C"/>
    <w:rsid w:val="00EE49D7"/>
    <w:rsid w:val="00EE4AB5"/>
    <w:rsid w:val="00EE4B5B"/>
    <w:rsid w:val="00EE4BF1"/>
    <w:rsid w:val="00EE4C19"/>
    <w:rsid w:val="00EE4DBB"/>
    <w:rsid w:val="00EE5027"/>
    <w:rsid w:val="00EE5043"/>
    <w:rsid w:val="00EE50B7"/>
    <w:rsid w:val="00EE5683"/>
    <w:rsid w:val="00EE56AC"/>
    <w:rsid w:val="00EE574A"/>
    <w:rsid w:val="00EE5A1F"/>
    <w:rsid w:val="00EE5CED"/>
    <w:rsid w:val="00EE5FBB"/>
    <w:rsid w:val="00EE6036"/>
    <w:rsid w:val="00EE6258"/>
    <w:rsid w:val="00EE626F"/>
    <w:rsid w:val="00EE6278"/>
    <w:rsid w:val="00EE62AA"/>
    <w:rsid w:val="00EE65FC"/>
    <w:rsid w:val="00EE668A"/>
    <w:rsid w:val="00EE66D4"/>
    <w:rsid w:val="00EE68CF"/>
    <w:rsid w:val="00EE692A"/>
    <w:rsid w:val="00EE6BDD"/>
    <w:rsid w:val="00EE6D90"/>
    <w:rsid w:val="00EE6F54"/>
    <w:rsid w:val="00EE7267"/>
    <w:rsid w:val="00EE7316"/>
    <w:rsid w:val="00EE73E0"/>
    <w:rsid w:val="00EE7801"/>
    <w:rsid w:val="00EE7833"/>
    <w:rsid w:val="00EE79EF"/>
    <w:rsid w:val="00EE7E94"/>
    <w:rsid w:val="00EE7F62"/>
    <w:rsid w:val="00EF00AB"/>
    <w:rsid w:val="00EF02C8"/>
    <w:rsid w:val="00EF058B"/>
    <w:rsid w:val="00EF0733"/>
    <w:rsid w:val="00EF09D2"/>
    <w:rsid w:val="00EF0B9B"/>
    <w:rsid w:val="00EF0C5E"/>
    <w:rsid w:val="00EF0DE9"/>
    <w:rsid w:val="00EF0F29"/>
    <w:rsid w:val="00EF0FF9"/>
    <w:rsid w:val="00EF1147"/>
    <w:rsid w:val="00EF116A"/>
    <w:rsid w:val="00EF1173"/>
    <w:rsid w:val="00EF11AF"/>
    <w:rsid w:val="00EF11D6"/>
    <w:rsid w:val="00EF1213"/>
    <w:rsid w:val="00EF1232"/>
    <w:rsid w:val="00EF145D"/>
    <w:rsid w:val="00EF15BE"/>
    <w:rsid w:val="00EF1609"/>
    <w:rsid w:val="00EF1743"/>
    <w:rsid w:val="00EF182E"/>
    <w:rsid w:val="00EF1B34"/>
    <w:rsid w:val="00EF1EC1"/>
    <w:rsid w:val="00EF1EED"/>
    <w:rsid w:val="00EF2272"/>
    <w:rsid w:val="00EF24C1"/>
    <w:rsid w:val="00EF24CA"/>
    <w:rsid w:val="00EF29AA"/>
    <w:rsid w:val="00EF2AF3"/>
    <w:rsid w:val="00EF2BD8"/>
    <w:rsid w:val="00EF2CAE"/>
    <w:rsid w:val="00EF2D6D"/>
    <w:rsid w:val="00EF2DEC"/>
    <w:rsid w:val="00EF2E55"/>
    <w:rsid w:val="00EF304D"/>
    <w:rsid w:val="00EF3574"/>
    <w:rsid w:val="00EF37C8"/>
    <w:rsid w:val="00EF37EC"/>
    <w:rsid w:val="00EF38D3"/>
    <w:rsid w:val="00EF3BD4"/>
    <w:rsid w:val="00EF3F6C"/>
    <w:rsid w:val="00EF3FF5"/>
    <w:rsid w:val="00EF4056"/>
    <w:rsid w:val="00EF418E"/>
    <w:rsid w:val="00EF428F"/>
    <w:rsid w:val="00EF445F"/>
    <w:rsid w:val="00EF4579"/>
    <w:rsid w:val="00EF47D7"/>
    <w:rsid w:val="00EF48FC"/>
    <w:rsid w:val="00EF4D77"/>
    <w:rsid w:val="00EF4DA4"/>
    <w:rsid w:val="00EF4E57"/>
    <w:rsid w:val="00EF522C"/>
    <w:rsid w:val="00EF5363"/>
    <w:rsid w:val="00EF5427"/>
    <w:rsid w:val="00EF5436"/>
    <w:rsid w:val="00EF5450"/>
    <w:rsid w:val="00EF5512"/>
    <w:rsid w:val="00EF5562"/>
    <w:rsid w:val="00EF560B"/>
    <w:rsid w:val="00EF5754"/>
    <w:rsid w:val="00EF58AD"/>
    <w:rsid w:val="00EF594B"/>
    <w:rsid w:val="00EF59CF"/>
    <w:rsid w:val="00EF59EF"/>
    <w:rsid w:val="00EF5B67"/>
    <w:rsid w:val="00EF5FA0"/>
    <w:rsid w:val="00EF604F"/>
    <w:rsid w:val="00EF60A2"/>
    <w:rsid w:val="00EF60E0"/>
    <w:rsid w:val="00EF6242"/>
    <w:rsid w:val="00EF625B"/>
    <w:rsid w:val="00EF62A0"/>
    <w:rsid w:val="00EF6828"/>
    <w:rsid w:val="00EF6890"/>
    <w:rsid w:val="00EF6ACF"/>
    <w:rsid w:val="00EF6B58"/>
    <w:rsid w:val="00EF6BB1"/>
    <w:rsid w:val="00EF6BD3"/>
    <w:rsid w:val="00EF6CE7"/>
    <w:rsid w:val="00EF6D26"/>
    <w:rsid w:val="00EF6D31"/>
    <w:rsid w:val="00EF6E8F"/>
    <w:rsid w:val="00EF6ED0"/>
    <w:rsid w:val="00EF6F91"/>
    <w:rsid w:val="00EF6FD5"/>
    <w:rsid w:val="00EF7012"/>
    <w:rsid w:val="00EF707E"/>
    <w:rsid w:val="00EF7168"/>
    <w:rsid w:val="00EF76A9"/>
    <w:rsid w:val="00EF7851"/>
    <w:rsid w:val="00EF793E"/>
    <w:rsid w:val="00EF7E30"/>
    <w:rsid w:val="00EF7E6C"/>
    <w:rsid w:val="00EF7F48"/>
    <w:rsid w:val="00F0000B"/>
    <w:rsid w:val="00F0001E"/>
    <w:rsid w:val="00F0027F"/>
    <w:rsid w:val="00F003BD"/>
    <w:rsid w:val="00F004C4"/>
    <w:rsid w:val="00F0057E"/>
    <w:rsid w:val="00F00822"/>
    <w:rsid w:val="00F00874"/>
    <w:rsid w:val="00F00BF2"/>
    <w:rsid w:val="00F00C67"/>
    <w:rsid w:val="00F011A2"/>
    <w:rsid w:val="00F0124A"/>
    <w:rsid w:val="00F013B0"/>
    <w:rsid w:val="00F01514"/>
    <w:rsid w:val="00F016E9"/>
    <w:rsid w:val="00F0180E"/>
    <w:rsid w:val="00F01893"/>
    <w:rsid w:val="00F01B96"/>
    <w:rsid w:val="00F01C0D"/>
    <w:rsid w:val="00F01CAC"/>
    <w:rsid w:val="00F01DA0"/>
    <w:rsid w:val="00F01F0A"/>
    <w:rsid w:val="00F02028"/>
    <w:rsid w:val="00F0225E"/>
    <w:rsid w:val="00F022C8"/>
    <w:rsid w:val="00F025C4"/>
    <w:rsid w:val="00F02B52"/>
    <w:rsid w:val="00F0303B"/>
    <w:rsid w:val="00F0314B"/>
    <w:rsid w:val="00F03236"/>
    <w:rsid w:val="00F033B8"/>
    <w:rsid w:val="00F034CE"/>
    <w:rsid w:val="00F0377A"/>
    <w:rsid w:val="00F039F1"/>
    <w:rsid w:val="00F03ACD"/>
    <w:rsid w:val="00F03D30"/>
    <w:rsid w:val="00F04007"/>
    <w:rsid w:val="00F0402E"/>
    <w:rsid w:val="00F0403D"/>
    <w:rsid w:val="00F041A1"/>
    <w:rsid w:val="00F045CA"/>
    <w:rsid w:val="00F0468E"/>
    <w:rsid w:val="00F046AF"/>
    <w:rsid w:val="00F047BA"/>
    <w:rsid w:val="00F04903"/>
    <w:rsid w:val="00F04A14"/>
    <w:rsid w:val="00F04A17"/>
    <w:rsid w:val="00F04C4C"/>
    <w:rsid w:val="00F0558A"/>
    <w:rsid w:val="00F05AE0"/>
    <w:rsid w:val="00F05D01"/>
    <w:rsid w:val="00F05D3D"/>
    <w:rsid w:val="00F0625C"/>
    <w:rsid w:val="00F06662"/>
    <w:rsid w:val="00F0671A"/>
    <w:rsid w:val="00F06883"/>
    <w:rsid w:val="00F068C4"/>
    <w:rsid w:val="00F069BF"/>
    <w:rsid w:val="00F0700E"/>
    <w:rsid w:val="00F0702A"/>
    <w:rsid w:val="00F070F2"/>
    <w:rsid w:val="00F0717C"/>
    <w:rsid w:val="00F07196"/>
    <w:rsid w:val="00F071B6"/>
    <w:rsid w:val="00F0729D"/>
    <w:rsid w:val="00F07352"/>
    <w:rsid w:val="00F07634"/>
    <w:rsid w:val="00F07891"/>
    <w:rsid w:val="00F0794B"/>
    <w:rsid w:val="00F079B2"/>
    <w:rsid w:val="00F07DAE"/>
    <w:rsid w:val="00F102BD"/>
    <w:rsid w:val="00F1055E"/>
    <w:rsid w:val="00F10619"/>
    <w:rsid w:val="00F10652"/>
    <w:rsid w:val="00F10970"/>
    <w:rsid w:val="00F10C7C"/>
    <w:rsid w:val="00F10EA5"/>
    <w:rsid w:val="00F10EBD"/>
    <w:rsid w:val="00F10F54"/>
    <w:rsid w:val="00F11281"/>
    <w:rsid w:val="00F113D8"/>
    <w:rsid w:val="00F1149E"/>
    <w:rsid w:val="00F114CC"/>
    <w:rsid w:val="00F114E5"/>
    <w:rsid w:val="00F1154E"/>
    <w:rsid w:val="00F115DE"/>
    <w:rsid w:val="00F1166A"/>
    <w:rsid w:val="00F116EF"/>
    <w:rsid w:val="00F1172B"/>
    <w:rsid w:val="00F11747"/>
    <w:rsid w:val="00F11749"/>
    <w:rsid w:val="00F11A02"/>
    <w:rsid w:val="00F11B17"/>
    <w:rsid w:val="00F11C16"/>
    <w:rsid w:val="00F11D40"/>
    <w:rsid w:val="00F11E19"/>
    <w:rsid w:val="00F11ECE"/>
    <w:rsid w:val="00F122B7"/>
    <w:rsid w:val="00F12451"/>
    <w:rsid w:val="00F1262F"/>
    <w:rsid w:val="00F126EC"/>
    <w:rsid w:val="00F12871"/>
    <w:rsid w:val="00F12C6B"/>
    <w:rsid w:val="00F12CDF"/>
    <w:rsid w:val="00F12D60"/>
    <w:rsid w:val="00F130C6"/>
    <w:rsid w:val="00F132E6"/>
    <w:rsid w:val="00F13C7A"/>
    <w:rsid w:val="00F13D1F"/>
    <w:rsid w:val="00F141AE"/>
    <w:rsid w:val="00F14340"/>
    <w:rsid w:val="00F145B2"/>
    <w:rsid w:val="00F147AB"/>
    <w:rsid w:val="00F14C71"/>
    <w:rsid w:val="00F14E1C"/>
    <w:rsid w:val="00F14FD4"/>
    <w:rsid w:val="00F15018"/>
    <w:rsid w:val="00F153B2"/>
    <w:rsid w:val="00F158EC"/>
    <w:rsid w:val="00F15C40"/>
    <w:rsid w:val="00F15C74"/>
    <w:rsid w:val="00F15EA6"/>
    <w:rsid w:val="00F15FB6"/>
    <w:rsid w:val="00F164AB"/>
    <w:rsid w:val="00F164DA"/>
    <w:rsid w:val="00F16858"/>
    <w:rsid w:val="00F1690D"/>
    <w:rsid w:val="00F169CB"/>
    <w:rsid w:val="00F16A5A"/>
    <w:rsid w:val="00F16B8A"/>
    <w:rsid w:val="00F16C80"/>
    <w:rsid w:val="00F16D08"/>
    <w:rsid w:val="00F16D0C"/>
    <w:rsid w:val="00F16D82"/>
    <w:rsid w:val="00F16DA1"/>
    <w:rsid w:val="00F16DC1"/>
    <w:rsid w:val="00F16F96"/>
    <w:rsid w:val="00F16FD6"/>
    <w:rsid w:val="00F16FF2"/>
    <w:rsid w:val="00F17203"/>
    <w:rsid w:val="00F1722C"/>
    <w:rsid w:val="00F172D1"/>
    <w:rsid w:val="00F17487"/>
    <w:rsid w:val="00F174CE"/>
    <w:rsid w:val="00F1763D"/>
    <w:rsid w:val="00F176FE"/>
    <w:rsid w:val="00F17DA4"/>
    <w:rsid w:val="00F17E37"/>
    <w:rsid w:val="00F2014D"/>
    <w:rsid w:val="00F201C5"/>
    <w:rsid w:val="00F202E6"/>
    <w:rsid w:val="00F20343"/>
    <w:rsid w:val="00F20975"/>
    <w:rsid w:val="00F20AAD"/>
    <w:rsid w:val="00F20B3A"/>
    <w:rsid w:val="00F20C19"/>
    <w:rsid w:val="00F20D0B"/>
    <w:rsid w:val="00F20D62"/>
    <w:rsid w:val="00F20E63"/>
    <w:rsid w:val="00F20FA8"/>
    <w:rsid w:val="00F20FCF"/>
    <w:rsid w:val="00F21036"/>
    <w:rsid w:val="00F210C6"/>
    <w:rsid w:val="00F2119F"/>
    <w:rsid w:val="00F212BF"/>
    <w:rsid w:val="00F216A7"/>
    <w:rsid w:val="00F21923"/>
    <w:rsid w:val="00F219A2"/>
    <w:rsid w:val="00F21C8F"/>
    <w:rsid w:val="00F21DF5"/>
    <w:rsid w:val="00F21E74"/>
    <w:rsid w:val="00F22046"/>
    <w:rsid w:val="00F22166"/>
    <w:rsid w:val="00F22769"/>
    <w:rsid w:val="00F22D07"/>
    <w:rsid w:val="00F22E56"/>
    <w:rsid w:val="00F22E67"/>
    <w:rsid w:val="00F232D7"/>
    <w:rsid w:val="00F23359"/>
    <w:rsid w:val="00F2354E"/>
    <w:rsid w:val="00F23553"/>
    <w:rsid w:val="00F2379B"/>
    <w:rsid w:val="00F237F9"/>
    <w:rsid w:val="00F23992"/>
    <w:rsid w:val="00F239BC"/>
    <w:rsid w:val="00F23C3C"/>
    <w:rsid w:val="00F23C97"/>
    <w:rsid w:val="00F23D95"/>
    <w:rsid w:val="00F23ED4"/>
    <w:rsid w:val="00F24260"/>
    <w:rsid w:val="00F24333"/>
    <w:rsid w:val="00F24407"/>
    <w:rsid w:val="00F24698"/>
    <w:rsid w:val="00F24892"/>
    <w:rsid w:val="00F2497C"/>
    <w:rsid w:val="00F24996"/>
    <w:rsid w:val="00F24B85"/>
    <w:rsid w:val="00F24E33"/>
    <w:rsid w:val="00F24E55"/>
    <w:rsid w:val="00F24EAA"/>
    <w:rsid w:val="00F25061"/>
    <w:rsid w:val="00F25454"/>
    <w:rsid w:val="00F255B5"/>
    <w:rsid w:val="00F2562E"/>
    <w:rsid w:val="00F25656"/>
    <w:rsid w:val="00F2571C"/>
    <w:rsid w:val="00F25721"/>
    <w:rsid w:val="00F25839"/>
    <w:rsid w:val="00F259D2"/>
    <w:rsid w:val="00F25DE9"/>
    <w:rsid w:val="00F262C5"/>
    <w:rsid w:val="00F26437"/>
    <w:rsid w:val="00F26562"/>
    <w:rsid w:val="00F26757"/>
    <w:rsid w:val="00F26808"/>
    <w:rsid w:val="00F26849"/>
    <w:rsid w:val="00F26871"/>
    <w:rsid w:val="00F268B9"/>
    <w:rsid w:val="00F269D5"/>
    <w:rsid w:val="00F269E1"/>
    <w:rsid w:val="00F26B3E"/>
    <w:rsid w:val="00F26EEF"/>
    <w:rsid w:val="00F2706F"/>
    <w:rsid w:val="00F2747D"/>
    <w:rsid w:val="00F27917"/>
    <w:rsid w:val="00F27B14"/>
    <w:rsid w:val="00F27BB7"/>
    <w:rsid w:val="00F27CDF"/>
    <w:rsid w:val="00F27CF0"/>
    <w:rsid w:val="00F27DBE"/>
    <w:rsid w:val="00F27EDB"/>
    <w:rsid w:val="00F27FAC"/>
    <w:rsid w:val="00F30141"/>
    <w:rsid w:val="00F303B0"/>
    <w:rsid w:val="00F304FC"/>
    <w:rsid w:val="00F3064F"/>
    <w:rsid w:val="00F30719"/>
    <w:rsid w:val="00F30939"/>
    <w:rsid w:val="00F309D4"/>
    <w:rsid w:val="00F30A12"/>
    <w:rsid w:val="00F30BEE"/>
    <w:rsid w:val="00F30ECB"/>
    <w:rsid w:val="00F30F65"/>
    <w:rsid w:val="00F30FEC"/>
    <w:rsid w:val="00F31028"/>
    <w:rsid w:val="00F310A9"/>
    <w:rsid w:val="00F310F8"/>
    <w:rsid w:val="00F3113C"/>
    <w:rsid w:val="00F313DE"/>
    <w:rsid w:val="00F314B4"/>
    <w:rsid w:val="00F318E7"/>
    <w:rsid w:val="00F3195E"/>
    <w:rsid w:val="00F319CA"/>
    <w:rsid w:val="00F31B23"/>
    <w:rsid w:val="00F31B55"/>
    <w:rsid w:val="00F31C2D"/>
    <w:rsid w:val="00F31F2A"/>
    <w:rsid w:val="00F32377"/>
    <w:rsid w:val="00F324B5"/>
    <w:rsid w:val="00F32694"/>
    <w:rsid w:val="00F326AD"/>
    <w:rsid w:val="00F329ED"/>
    <w:rsid w:val="00F32ABA"/>
    <w:rsid w:val="00F32AD1"/>
    <w:rsid w:val="00F32BC5"/>
    <w:rsid w:val="00F32E87"/>
    <w:rsid w:val="00F33207"/>
    <w:rsid w:val="00F3323C"/>
    <w:rsid w:val="00F33264"/>
    <w:rsid w:val="00F33291"/>
    <w:rsid w:val="00F33434"/>
    <w:rsid w:val="00F33710"/>
    <w:rsid w:val="00F3381E"/>
    <w:rsid w:val="00F3382D"/>
    <w:rsid w:val="00F33840"/>
    <w:rsid w:val="00F33963"/>
    <w:rsid w:val="00F33A0B"/>
    <w:rsid w:val="00F33F20"/>
    <w:rsid w:val="00F33FF6"/>
    <w:rsid w:val="00F34083"/>
    <w:rsid w:val="00F34297"/>
    <w:rsid w:val="00F342D7"/>
    <w:rsid w:val="00F342E9"/>
    <w:rsid w:val="00F343EF"/>
    <w:rsid w:val="00F347B0"/>
    <w:rsid w:val="00F34BD4"/>
    <w:rsid w:val="00F35046"/>
    <w:rsid w:val="00F350A4"/>
    <w:rsid w:val="00F35110"/>
    <w:rsid w:val="00F353CE"/>
    <w:rsid w:val="00F357F1"/>
    <w:rsid w:val="00F35F88"/>
    <w:rsid w:val="00F36107"/>
    <w:rsid w:val="00F3619C"/>
    <w:rsid w:val="00F36211"/>
    <w:rsid w:val="00F363B7"/>
    <w:rsid w:val="00F363CE"/>
    <w:rsid w:val="00F367BC"/>
    <w:rsid w:val="00F36B09"/>
    <w:rsid w:val="00F36E96"/>
    <w:rsid w:val="00F36EAE"/>
    <w:rsid w:val="00F371C7"/>
    <w:rsid w:val="00F37203"/>
    <w:rsid w:val="00F3720A"/>
    <w:rsid w:val="00F37266"/>
    <w:rsid w:val="00F3736E"/>
    <w:rsid w:val="00F375FF"/>
    <w:rsid w:val="00F37686"/>
    <w:rsid w:val="00F37782"/>
    <w:rsid w:val="00F377F8"/>
    <w:rsid w:val="00F3793D"/>
    <w:rsid w:val="00F37F61"/>
    <w:rsid w:val="00F40094"/>
    <w:rsid w:val="00F4037E"/>
    <w:rsid w:val="00F403D0"/>
    <w:rsid w:val="00F404B3"/>
    <w:rsid w:val="00F40559"/>
    <w:rsid w:val="00F405BA"/>
    <w:rsid w:val="00F4073C"/>
    <w:rsid w:val="00F4085C"/>
    <w:rsid w:val="00F40AE1"/>
    <w:rsid w:val="00F40C02"/>
    <w:rsid w:val="00F40DC0"/>
    <w:rsid w:val="00F41067"/>
    <w:rsid w:val="00F4106F"/>
    <w:rsid w:val="00F410DE"/>
    <w:rsid w:val="00F412AE"/>
    <w:rsid w:val="00F413D1"/>
    <w:rsid w:val="00F415DE"/>
    <w:rsid w:val="00F4177C"/>
    <w:rsid w:val="00F419A2"/>
    <w:rsid w:val="00F41B1C"/>
    <w:rsid w:val="00F41B1E"/>
    <w:rsid w:val="00F41BCE"/>
    <w:rsid w:val="00F41BD4"/>
    <w:rsid w:val="00F41D17"/>
    <w:rsid w:val="00F41D5B"/>
    <w:rsid w:val="00F41FDE"/>
    <w:rsid w:val="00F4206D"/>
    <w:rsid w:val="00F42079"/>
    <w:rsid w:val="00F4210B"/>
    <w:rsid w:val="00F42132"/>
    <w:rsid w:val="00F4217B"/>
    <w:rsid w:val="00F4236B"/>
    <w:rsid w:val="00F4238E"/>
    <w:rsid w:val="00F423BD"/>
    <w:rsid w:val="00F42467"/>
    <w:rsid w:val="00F4264D"/>
    <w:rsid w:val="00F42755"/>
    <w:rsid w:val="00F427D1"/>
    <w:rsid w:val="00F427F8"/>
    <w:rsid w:val="00F4288A"/>
    <w:rsid w:val="00F428C2"/>
    <w:rsid w:val="00F42A08"/>
    <w:rsid w:val="00F42AAF"/>
    <w:rsid w:val="00F42B23"/>
    <w:rsid w:val="00F42D2B"/>
    <w:rsid w:val="00F42D37"/>
    <w:rsid w:val="00F42DD3"/>
    <w:rsid w:val="00F42DF9"/>
    <w:rsid w:val="00F42E7C"/>
    <w:rsid w:val="00F42EAF"/>
    <w:rsid w:val="00F42EEC"/>
    <w:rsid w:val="00F4326C"/>
    <w:rsid w:val="00F4326E"/>
    <w:rsid w:val="00F43317"/>
    <w:rsid w:val="00F434B0"/>
    <w:rsid w:val="00F435EB"/>
    <w:rsid w:val="00F43980"/>
    <w:rsid w:val="00F43BB8"/>
    <w:rsid w:val="00F43C21"/>
    <w:rsid w:val="00F43C8C"/>
    <w:rsid w:val="00F4409C"/>
    <w:rsid w:val="00F441D5"/>
    <w:rsid w:val="00F448F6"/>
    <w:rsid w:val="00F4494C"/>
    <w:rsid w:val="00F449D7"/>
    <w:rsid w:val="00F44ACB"/>
    <w:rsid w:val="00F44BA7"/>
    <w:rsid w:val="00F450B6"/>
    <w:rsid w:val="00F450FF"/>
    <w:rsid w:val="00F45155"/>
    <w:rsid w:val="00F45428"/>
    <w:rsid w:val="00F454F9"/>
    <w:rsid w:val="00F455EC"/>
    <w:rsid w:val="00F458EE"/>
    <w:rsid w:val="00F45973"/>
    <w:rsid w:val="00F45A3C"/>
    <w:rsid w:val="00F45AB8"/>
    <w:rsid w:val="00F45DA5"/>
    <w:rsid w:val="00F45F5B"/>
    <w:rsid w:val="00F45FD3"/>
    <w:rsid w:val="00F4629C"/>
    <w:rsid w:val="00F464E6"/>
    <w:rsid w:val="00F46528"/>
    <w:rsid w:val="00F46738"/>
    <w:rsid w:val="00F4693E"/>
    <w:rsid w:val="00F4696D"/>
    <w:rsid w:val="00F46A73"/>
    <w:rsid w:val="00F46C05"/>
    <w:rsid w:val="00F46C22"/>
    <w:rsid w:val="00F46C7B"/>
    <w:rsid w:val="00F46D1A"/>
    <w:rsid w:val="00F46FAD"/>
    <w:rsid w:val="00F4711E"/>
    <w:rsid w:val="00F47469"/>
    <w:rsid w:val="00F474FD"/>
    <w:rsid w:val="00F476F8"/>
    <w:rsid w:val="00F4777B"/>
    <w:rsid w:val="00F47C3F"/>
    <w:rsid w:val="00F47F38"/>
    <w:rsid w:val="00F50036"/>
    <w:rsid w:val="00F50056"/>
    <w:rsid w:val="00F500CD"/>
    <w:rsid w:val="00F501E1"/>
    <w:rsid w:val="00F501FF"/>
    <w:rsid w:val="00F50207"/>
    <w:rsid w:val="00F505B2"/>
    <w:rsid w:val="00F5067E"/>
    <w:rsid w:val="00F50725"/>
    <w:rsid w:val="00F50796"/>
    <w:rsid w:val="00F50809"/>
    <w:rsid w:val="00F5090C"/>
    <w:rsid w:val="00F50964"/>
    <w:rsid w:val="00F50AAE"/>
    <w:rsid w:val="00F50D60"/>
    <w:rsid w:val="00F50DE3"/>
    <w:rsid w:val="00F50EB3"/>
    <w:rsid w:val="00F51093"/>
    <w:rsid w:val="00F51102"/>
    <w:rsid w:val="00F5113E"/>
    <w:rsid w:val="00F511C2"/>
    <w:rsid w:val="00F511FE"/>
    <w:rsid w:val="00F512D6"/>
    <w:rsid w:val="00F514AC"/>
    <w:rsid w:val="00F51734"/>
    <w:rsid w:val="00F517D6"/>
    <w:rsid w:val="00F5183F"/>
    <w:rsid w:val="00F518A8"/>
    <w:rsid w:val="00F519E3"/>
    <w:rsid w:val="00F519ED"/>
    <w:rsid w:val="00F51AC1"/>
    <w:rsid w:val="00F51B22"/>
    <w:rsid w:val="00F51C4C"/>
    <w:rsid w:val="00F51E5B"/>
    <w:rsid w:val="00F51E7D"/>
    <w:rsid w:val="00F52551"/>
    <w:rsid w:val="00F528F1"/>
    <w:rsid w:val="00F529BA"/>
    <w:rsid w:val="00F529E0"/>
    <w:rsid w:val="00F52DD3"/>
    <w:rsid w:val="00F52DEA"/>
    <w:rsid w:val="00F532F5"/>
    <w:rsid w:val="00F53339"/>
    <w:rsid w:val="00F533B6"/>
    <w:rsid w:val="00F533B8"/>
    <w:rsid w:val="00F53460"/>
    <w:rsid w:val="00F535A7"/>
    <w:rsid w:val="00F536F2"/>
    <w:rsid w:val="00F537B9"/>
    <w:rsid w:val="00F53AB2"/>
    <w:rsid w:val="00F53B4D"/>
    <w:rsid w:val="00F53B7B"/>
    <w:rsid w:val="00F53DB9"/>
    <w:rsid w:val="00F53EDC"/>
    <w:rsid w:val="00F53F63"/>
    <w:rsid w:val="00F54093"/>
    <w:rsid w:val="00F5432F"/>
    <w:rsid w:val="00F543FF"/>
    <w:rsid w:val="00F547BE"/>
    <w:rsid w:val="00F547CD"/>
    <w:rsid w:val="00F54854"/>
    <w:rsid w:val="00F548FD"/>
    <w:rsid w:val="00F54902"/>
    <w:rsid w:val="00F54BFE"/>
    <w:rsid w:val="00F54C55"/>
    <w:rsid w:val="00F54F5E"/>
    <w:rsid w:val="00F55250"/>
    <w:rsid w:val="00F55254"/>
    <w:rsid w:val="00F552D7"/>
    <w:rsid w:val="00F553F1"/>
    <w:rsid w:val="00F55607"/>
    <w:rsid w:val="00F55875"/>
    <w:rsid w:val="00F55A7E"/>
    <w:rsid w:val="00F55ABC"/>
    <w:rsid w:val="00F55C00"/>
    <w:rsid w:val="00F55DCA"/>
    <w:rsid w:val="00F55F24"/>
    <w:rsid w:val="00F56195"/>
    <w:rsid w:val="00F5651A"/>
    <w:rsid w:val="00F5685F"/>
    <w:rsid w:val="00F5691C"/>
    <w:rsid w:val="00F56966"/>
    <w:rsid w:val="00F56A0E"/>
    <w:rsid w:val="00F56C72"/>
    <w:rsid w:val="00F56E11"/>
    <w:rsid w:val="00F56E62"/>
    <w:rsid w:val="00F56FFD"/>
    <w:rsid w:val="00F57031"/>
    <w:rsid w:val="00F576A7"/>
    <w:rsid w:val="00F57748"/>
    <w:rsid w:val="00F57A13"/>
    <w:rsid w:val="00F57AC8"/>
    <w:rsid w:val="00F57E95"/>
    <w:rsid w:val="00F601F4"/>
    <w:rsid w:val="00F602BE"/>
    <w:rsid w:val="00F6043A"/>
    <w:rsid w:val="00F6047D"/>
    <w:rsid w:val="00F60662"/>
    <w:rsid w:val="00F60708"/>
    <w:rsid w:val="00F60939"/>
    <w:rsid w:val="00F60A8C"/>
    <w:rsid w:val="00F60AC5"/>
    <w:rsid w:val="00F60D79"/>
    <w:rsid w:val="00F60E8A"/>
    <w:rsid w:val="00F610F6"/>
    <w:rsid w:val="00F61194"/>
    <w:rsid w:val="00F611EB"/>
    <w:rsid w:val="00F612B8"/>
    <w:rsid w:val="00F612F3"/>
    <w:rsid w:val="00F61342"/>
    <w:rsid w:val="00F61867"/>
    <w:rsid w:val="00F618CC"/>
    <w:rsid w:val="00F61A2A"/>
    <w:rsid w:val="00F61CE3"/>
    <w:rsid w:val="00F61D8A"/>
    <w:rsid w:val="00F61E2D"/>
    <w:rsid w:val="00F61E2F"/>
    <w:rsid w:val="00F621C4"/>
    <w:rsid w:val="00F623CF"/>
    <w:rsid w:val="00F623F6"/>
    <w:rsid w:val="00F626B3"/>
    <w:rsid w:val="00F626F3"/>
    <w:rsid w:val="00F6273D"/>
    <w:rsid w:val="00F62B98"/>
    <w:rsid w:val="00F63030"/>
    <w:rsid w:val="00F63408"/>
    <w:rsid w:val="00F6347B"/>
    <w:rsid w:val="00F63784"/>
    <w:rsid w:val="00F6389D"/>
    <w:rsid w:val="00F6391E"/>
    <w:rsid w:val="00F641AA"/>
    <w:rsid w:val="00F64320"/>
    <w:rsid w:val="00F64429"/>
    <w:rsid w:val="00F64554"/>
    <w:rsid w:val="00F64956"/>
    <w:rsid w:val="00F64D67"/>
    <w:rsid w:val="00F64F79"/>
    <w:rsid w:val="00F64FB2"/>
    <w:rsid w:val="00F65041"/>
    <w:rsid w:val="00F651E1"/>
    <w:rsid w:val="00F65422"/>
    <w:rsid w:val="00F654ED"/>
    <w:rsid w:val="00F65545"/>
    <w:rsid w:val="00F656AF"/>
    <w:rsid w:val="00F65A36"/>
    <w:rsid w:val="00F65BC4"/>
    <w:rsid w:val="00F65BF4"/>
    <w:rsid w:val="00F65E31"/>
    <w:rsid w:val="00F65F13"/>
    <w:rsid w:val="00F65F28"/>
    <w:rsid w:val="00F66332"/>
    <w:rsid w:val="00F664E2"/>
    <w:rsid w:val="00F66B46"/>
    <w:rsid w:val="00F66B59"/>
    <w:rsid w:val="00F66E80"/>
    <w:rsid w:val="00F6707D"/>
    <w:rsid w:val="00F670B4"/>
    <w:rsid w:val="00F672EF"/>
    <w:rsid w:val="00F673D2"/>
    <w:rsid w:val="00F67448"/>
    <w:rsid w:val="00F6745F"/>
    <w:rsid w:val="00F67528"/>
    <w:rsid w:val="00F675BE"/>
    <w:rsid w:val="00F676FA"/>
    <w:rsid w:val="00F67787"/>
    <w:rsid w:val="00F677F4"/>
    <w:rsid w:val="00F67B91"/>
    <w:rsid w:val="00F67E30"/>
    <w:rsid w:val="00F7006C"/>
    <w:rsid w:val="00F7022C"/>
    <w:rsid w:val="00F7059C"/>
    <w:rsid w:val="00F7063A"/>
    <w:rsid w:val="00F708FB"/>
    <w:rsid w:val="00F709C3"/>
    <w:rsid w:val="00F709EB"/>
    <w:rsid w:val="00F70A9B"/>
    <w:rsid w:val="00F70B2B"/>
    <w:rsid w:val="00F70C31"/>
    <w:rsid w:val="00F70CBC"/>
    <w:rsid w:val="00F71023"/>
    <w:rsid w:val="00F710B0"/>
    <w:rsid w:val="00F71193"/>
    <w:rsid w:val="00F712E9"/>
    <w:rsid w:val="00F71400"/>
    <w:rsid w:val="00F71585"/>
    <w:rsid w:val="00F71609"/>
    <w:rsid w:val="00F716B1"/>
    <w:rsid w:val="00F71851"/>
    <w:rsid w:val="00F71923"/>
    <w:rsid w:val="00F71AC1"/>
    <w:rsid w:val="00F71B99"/>
    <w:rsid w:val="00F71B9C"/>
    <w:rsid w:val="00F71BEA"/>
    <w:rsid w:val="00F71C98"/>
    <w:rsid w:val="00F71D3F"/>
    <w:rsid w:val="00F71F95"/>
    <w:rsid w:val="00F72042"/>
    <w:rsid w:val="00F722CD"/>
    <w:rsid w:val="00F724AC"/>
    <w:rsid w:val="00F7278D"/>
    <w:rsid w:val="00F728AE"/>
    <w:rsid w:val="00F72AE3"/>
    <w:rsid w:val="00F72B70"/>
    <w:rsid w:val="00F72C98"/>
    <w:rsid w:val="00F730A8"/>
    <w:rsid w:val="00F730AC"/>
    <w:rsid w:val="00F733E3"/>
    <w:rsid w:val="00F734C5"/>
    <w:rsid w:val="00F734E4"/>
    <w:rsid w:val="00F73953"/>
    <w:rsid w:val="00F7396E"/>
    <w:rsid w:val="00F73972"/>
    <w:rsid w:val="00F73A8E"/>
    <w:rsid w:val="00F73BF5"/>
    <w:rsid w:val="00F73CE5"/>
    <w:rsid w:val="00F73DAA"/>
    <w:rsid w:val="00F73EB5"/>
    <w:rsid w:val="00F73ECA"/>
    <w:rsid w:val="00F73F95"/>
    <w:rsid w:val="00F74055"/>
    <w:rsid w:val="00F740D2"/>
    <w:rsid w:val="00F74135"/>
    <w:rsid w:val="00F74179"/>
    <w:rsid w:val="00F7422B"/>
    <w:rsid w:val="00F745E6"/>
    <w:rsid w:val="00F74717"/>
    <w:rsid w:val="00F748C6"/>
    <w:rsid w:val="00F7491F"/>
    <w:rsid w:val="00F74BC1"/>
    <w:rsid w:val="00F74D1A"/>
    <w:rsid w:val="00F74F6D"/>
    <w:rsid w:val="00F751AD"/>
    <w:rsid w:val="00F75322"/>
    <w:rsid w:val="00F7532D"/>
    <w:rsid w:val="00F7538F"/>
    <w:rsid w:val="00F7541F"/>
    <w:rsid w:val="00F75578"/>
    <w:rsid w:val="00F755F8"/>
    <w:rsid w:val="00F756B4"/>
    <w:rsid w:val="00F7580E"/>
    <w:rsid w:val="00F7599A"/>
    <w:rsid w:val="00F759A6"/>
    <w:rsid w:val="00F75A87"/>
    <w:rsid w:val="00F75AD2"/>
    <w:rsid w:val="00F75BAE"/>
    <w:rsid w:val="00F75D7F"/>
    <w:rsid w:val="00F75D8E"/>
    <w:rsid w:val="00F75FEF"/>
    <w:rsid w:val="00F764B0"/>
    <w:rsid w:val="00F76ABD"/>
    <w:rsid w:val="00F76E50"/>
    <w:rsid w:val="00F76EA1"/>
    <w:rsid w:val="00F76EC8"/>
    <w:rsid w:val="00F76FDA"/>
    <w:rsid w:val="00F771A1"/>
    <w:rsid w:val="00F772DB"/>
    <w:rsid w:val="00F775F4"/>
    <w:rsid w:val="00F7763E"/>
    <w:rsid w:val="00F7766C"/>
    <w:rsid w:val="00F77673"/>
    <w:rsid w:val="00F777DA"/>
    <w:rsid w:val="00F779F6"/>
    <w:rsid w:val="00F77A19"/>
    <w:rsid w:val="00F77A83"/>
    <w:rsid w:val="00F77C80"/>
    <w:rsid w:val="00F77C8E"/>
    <w:rsid w:val="00F77F2E"/>
    <w:rsid w:val="00F77F60"/>
    <w:rsid w:val="00F803FB"/>
    <w:rsid w:val="00F8042C"/>
    <w:rsid w:val="00F804AC"/>
    <w:rsid w:val="00F808D9"/>
    <w:rsid w:val="00F80907"/>
    <w:rsid w:val="00F80BB2"/>
    <w:rsid w:val="00F80C3B"/>
    <w:rsid w:val="00F80C80"/>
    <w:rsid w:val="00F80DC7"/>
    <w:rsid w:val="00F80DCE"/>
    <w:rsid w:val="00F80EF7"/>
    <w:rsid w:val="00F80F0D"/>
    <w:rsid w:val="00F81163"/>
    <w:rsid w:val="00F81217"/>
    <w:rsid w:val="00F81420"/>
    <w:rsid w:val="00F8152A"/>
    <w:rsid w:val="00F81530"/>
    <w:rsid w:val="00F8199F"/>
    <w:rsid w:val="00F81AE7"/>
    <w:rsid w:val="00F81AF1"/>
    <w:rsid w:val="00F821C1"/>
    <w:rsid w:val="00F8244D"/>
    <w:rsid w:val="00F829E6"/>
    <w:rsid w:val="00F82A55"/>
    <w:rsid w:val="00F82C1C"/>
    <w:rsid w:val="00F82C44"/>
    <w:rsid w:val="00F82CDA"/>
    <w:rsid w:val="00F82CFB"/>
    <w:rsid w:val="00F83099"/>
    <w:rsid w:val="00F83147"/>
    <w:rsid w:val="00F83213"/>
    <w:rsid w:val="00F83214"/>
    <w:rsid w:val="00F8334E"/>
    <w:rsid w:val="00F83432"/>
    <w:rsid w:val="00F835E0"/>
    <w:rsid w:val="00F837DA"/>
    <w:rsid w:val="00F837EA"/>
    <w:rsid w:val="00F83AF8"/>
    <w:rsid w:val="00F83F74"/>
    <w:rsid w:val="00F84094"/>
    <w:rsid w:val="00F84098"/>
    <w:rsid w:val="00F8417A"/>
    <w:rsid w:val="00F8422D"/>
    <w:rsid w:val="00F8448B"/>
    <w:rsid w:val="00F844BC"/>
    <w:rsid w:val="00F84699"/>
    <w:rsid w:val="00F847AA"/>
    <w:rsid w:val="00F847FA"/>
    <w:rsid w:val="00F8489E"/>
    <w:rsid w:val="00F84AFF"/>
    <w:rsid w:val="00F84DD0"/>
    <w:rsid w:val="00F84E52"/>
    <w:rsid w:val="00F84E77"/>
    <w:rsid w:val="00F85367"/>
    <w:rsid w:val="00F854F0"/>
    <w:rsid w:val="00F858D8"/>
    <w:rsid w:val="00F85B45"/>
    <w:rsid w:val="00F85E6F"/>
    <w:rsid w:val="00F85F2D"/>
    <w:rsid w:val="00F860D1"/>
    <w:rsid w:val="00F862A8"/>
    <w:rsid w:val="00F863F0"/>
    <w:rsid w:val="00F86628"/>
    <w:rsid w:val="00F86690"/>
    <w:rsid w:val="00F86764"/>
    <w:rsid w:val="00F867D2"/>
    <w:rsid w:val="00F8688C"/>
    <w:rsid w:val="00F86B4E"/>
    <w:rsid w:val="00F86C99"/>
    <w:rsid w:val="00F87097"/>
    <w:rsid w:val="00F87142"/>
    <w:rsid w:val="00F87451"/>
    <w:rsid w:val="00F8747E"/>
    <w:rsid w:val="00F874BA"/>
    <w:rsid w:val="00F87901"/>
    <w:rsid w:val="00F879F0"/>
    <w:rsid w:val="00F87A3B"/>
    <w:rsid w:val="00F87B59"/>
    <w:rsid w:val="00F87F79"/>
    <w:rsid w:val="00F87F88"/>
    <w:rsid w:val="00F87FA1"/>
    <w:rsid w:val="00F90051"/>
    <w:rsid w:val="00F90257"/>
    <w:rsid w:val="00F90331"/>
    <w:rsid w:val="00F90567"/>
    <w:rsid w:val="00F9067B"/>
    <w:rsid w:val="00F908FA"/>
    <w:rsid w:val="00F90984"/>
    <w:rsid w:val="00F90A13"/>
    <w:rsid w:val="00F90D8E"/>
    <w:rsid w:val="00F90E23"/>
    <w:rsid w:val="00F90EAC"/>
    <w:rsid w:val="00F90EC4"/>
    <w:rsid w:val="00F90F8C"/>
    <w:rsid w:val="00F910D1"/>
    <w:rsid w:val="00F91255"/>
    <w:rsid w:val="00F9128F"/>
    <w:rsid w:val="00F913AE"/>
    <w:rsid w:val="00F91593"/>
    <w:rsid w:val="00F917B6"/>
    <w:rsid w:val="00F91A85"/>
    <w:rsid w:val="00F91C5F"/>
    <w:rsid w:val="00F91E51"/>
    <w:rsid w:val="00F91F44"/>
    <w:rsid w:val="00F91FA4"/>
    <w:rsid w:val="00F922DE"/>
    <w:rsid w:val="00F9234F"/>
    <w:rsid w:val="00F923FA"/>
    <w:rsid w:val="00F92540"/>
    <w:rsid w:val="00F925EB"/>
    <w:rsid w:val="00F926A8"/>
    <w:rsid w:val="00F928B4"/>
    <w:rsid w:val="00F929FD"/>
    <w:rsid w:val="00F92AAF"/>
    <w:rsid w:val="00F92B0C"/>
    <w:rsid w:val="00F92B97"/>
    <w:rsid w:val="00F92C13"/>
    <w:rsid w:val="00F92C8E"/>
    <w:rsid w:val="00F92D23"/>
    <w:rsid w:val="00F93227"/>
    <w:rsid w:val="00F93284"/>
    <w:rsid w:val="00F932F6"/>
    <w:rsid w:val="00F93428"/>
    <w:rsid w:val="00F93794"/>
    <w:rsid w:val="00F9389A"/>
    <w:rsid w:val="00F939B5"/>
    <w:rsid w:val="00F93A5B"/>
    <w:rsid w:val="00F93CCA"/>
    <w:rsid w:val="00F94092"/>
    <w:rsid w:val="00F94142"/>
    <w:rsid w:val="00F943C9"/>
    <w:rsid w:val="00F947FB"/>
    <w:rsid w:val="00F948A0"/>
    <w:rsid w:val="00F949DB"/>
    <w:rsid w:val="00F94AA2"/>
    <w:rsid w:val="00F94FB1"/>
    <w:rsid w:val="00F950B4"/>
    <w:rsid w:val="00F951D5"/>
    <w:rsid w:val="00F95205"/>
    <w:rsid w:val="00F952A3"/>
    <w:rsid w:val="00F952C2"/>
    <w:rsid w:val="00F9540B"/>
    <w:rsid w:val="00F9546C"/>
    <w:rsid w:val="00F957E8"/>
    <w:rsid w:val="00F958FB"/>
    <w:rsid w:val="00F959BB"/>
    <w:rsid w:val="00F95CA1"/>
    <w:rsid w:val="00F95D01"/>
    <w:rsid w:val="00F95ED0"/>
    <w:rsid w:val="00F95EE2"/>
    <w:rsid w:val="00F95F56"/>
    <w:rsid w:val="00F95FDA"/>
    <w:rsid w:val="00F9616A"/>
    <w:rsid w:val="00F96355"/>
    <w:rsid w:val="00F96395"/>
    <w:rsid w:val="00F96451"/>
    <w:rsid w:val="00F96469"/>
    <w:rsid w:val="00F964BB"/>
    <w:rsid w:val="00F96728"/>
    <w:rsid w:val="00F967BE"/>
    <w:rsid w:val="00F96841"/>
    <w:rsid w:val="00F96A20"/>
    <w:rsid w:val="00F96A3F"/>
    <w:rsid w:val="00F96C2D"/>
    <w:rsid w:val="00F96C75"/>
    <w:rsid w:val="00F97034"/>
    <w:rsid w:val="00F97214"/>
    <w:rsid w:val="00F973CD"/>
    <w:rsid w:val="00F974B9"/>
    <w:rsid w:val="00F9756F"/>
    <w:rsid w:val="00F977BB"/>
    <w:rsid w:val="00F97A25"/>
    <w:rsid w:val="00F97DD6"/>
    <w:rsid w:val="00F97EBC"/>
    <w:rsid w:val="00F97F00"/>
    <w:rsid w:val="00F97F48"/>
    <w:rsid w:val="00F97F4E"/>
    <w:rsid w:val="00FA032F"/>
    <w:rsid w:val="00FA0334"/>
    <w:rsid w:val="00FA0390"/>
    <w:rsid w:val="00FA0473"/>
    <w:rsid w:val="00FA0C63"/>
    <w:rsid w:val="00FA0CAE"/>
    <w:rsid w:val="00FA0DA2"/>
    <w:rsid w:val="00FA0E29"/>
    <w:rsid w:val="00FA1112"/>
    <w:rsid w:val="00FA14F8"/>
    <w:rsid w:val="00FA1533"/>
    <w:rsid w:val="00FA16A2"/>
    <w:rsid w:val="00FA1721"/>
    <w:rsid w:val="00FA184D"/>
    <w:rsid w:val="00FA1969"/>
    <w:rsid w:val="00FA23F8"/>
    <w:rsid w:val="00FA2564"/>
    <w:rsid w:val="00FA25AC"/>
    <w:rsid w:val="00FA266E"/>
    <w:rsid w:val="00FA282C"/>
    <w:rsid w:val="00FA2990"/>
    <w:rsid w:val="00FA2E00"/>
    <w:rsid w:val="00FA2E9A"/>
    <w:rsid w:val="00FA2F5A"/>
    <w:rsid w:val="00FA2FCF"/>
    <w:rsid w:val="00FA3422"/>
    <w:rsid w:val="00FA3466"/>
    <w:rsid w:val="00FA34DF"/>
    <w:rsid w:val="00FA34E6"/>
    <w:rsid w:val="00FA35B7"/>
    <w:rsid w:val="00FA35FB"/>
    <w:rsid w:val="00FA375E"/>
    <w:rsid w:val="00FA376D"/>
    <w:rsid w:val="00FA3C39"/>
    <w:rsid w:val="00FA3DBC"/>
    <w:rsid w:val="00FA4143"/>
    <w:rsid w:val="00FA4270"/>
    <w:rsid w:val="00FA4343"/>
    <w:rsid w:val="00FA4522"/>
    <w:rsid w:val="00FA4614"/>
    <w:rsid w:val="00FA4621"/>
    <w:rsid w:val="00FA4747"/>
    <w:rsid w:val="00FA48A0"/>
    <w:rsid w:val="00FA496C"/>
    <w:rsid w:val="00FA4C63"/>
    <w:rsid w:val="00FA4C83"/>
    <w:rsid w:val="00FA4FF4"/>
    <w:rsid w:val="00FA516E"/>
    <w:rsid w:val="00FA520B"/>
    <w:rsid w:val="00FA525B"/>
    <w:rsid w:val="00FA5301"/>
    <w:rsid w:val="00FA5430"/>
    <w:rsid w:val="00FA5615"/>
    <w:rsid w:val="00FA569C"/>
    <w:rsid w:val="00FA56BF"/>
    <w:rsid w:val="00FA56F1"/>
    <w:rsid w:val="00FA5747"/>
    <w:rsid w:val="00FA59E3"/>
    <w:rsid w:val="00FA5D3D"/>
    <w:rsid w:val="00FA5EE5"/>
    <w:rsid w:val="00FA6048"/>
    <w:rsid w:val="00FA60AB"/>
    <w:rsid w:val="00FA627B"/>
    <w:rsid w:val="00FA62CD"/>
    <w:rsid w:val="00FA655B"/>
    <w:rsid w:val="00FA65C6"/>
    <w:rsid w:val="00FA6A51"/>
    <w:rsid w:val="00FA6D75"/>
    <w:rsid w:val="00FA6F47"/>
    <w:rsid w:val="00FA6F80"/>
    <w:rsid w:val="00FA7377"/>
    <w:rsid w:val="00FA73BF"/>
    <w:rsid w:val="00FA74E6"/>
    <w:rsid w:val="00FA76A4"/>
    <w:rsid w:val="00FA7731"/>
    <w:rsid w:val="00FA786E"/>
    <w:rsid w:val="00FA78A3"/>
    <w:rsid w:val="00FA7BF0"/>
    <w:rsid w:val="00FA7C4B"/>
    <w:rsid w:val="00FA7D76"/>
    <w:rsid w:val="00FB03F6"/>
    <w:rsid w:val="00FB04B7"/>
    <w:rsid w:val="00FB04CC"/>
    <w:rsid w:val="00FB04D5"/>
    <w:rsid w:val="00FB05B7"/>
    <w:rsid w:val="00FB089D"/>
    <w:rsid w:val="00FB0B08"/>
    <w:rsid w:val="00FB0B29"/>
    <w:rsid w:val="00FB0B48"/>
    <w:rsid w:val="00FB0CDD"/>
    <w:rsid w:val="00FB0D1E"/>
    <w:rsid w:val="00FB1051"/>
    <w:rsid w:val="00FB123E"/>
    <w:rsid w:val="00FB1406"/>
    <w:rsid w:val="00FB1550"/>
    <w:rsid w:val="00FB15A8"/>
    <w:rsid w:val="00FB1713"/>
    <w:rsid w:val="00FB1920"/>
    <w:rsid w:val="00FB19ED"/>
    <w:rsid w:val="00FB1BF5"/>
    <w:rsid w:val="00FB1CB3"/>
    <w:rsid w:val="00FB1CFB"/>
    <w:rsid w:val="00FB1E5F"/>
    <w:rsid w:val="00FB1EB2"/>
    <w:rsid w:val="00FB2211"/>
    <w:rsid w:val="00FB2381"/>
    <w:rsid w:val="00FB2394"/>
    <w:rsid w:val="00FB23DC"/>
    <w:rsid w:val="00FB244C"/>
    <w:rsid w:val="00FB2484"/>
    <w:rsid w:val="00FB249F"/>
    <w:rsid w:val="00FB2AB4"/>
    <w:rsid w:val="00FB2BC5"/>
    <w:rsid w:val="00FB2C8D"/>
    <w:rsid w:val="00FB2D91"/>
    <w:rsid w:val="00FB2D9F"/>
    <w:rsid w:val="00FB304F"/>
    <w:rsid w:val="00FB347F"/>
    <w:rsid w:val="00FB3498"/>
    <w:rsid w:val="00FB3754"/>
    <w:rsid w:val="00FB37AF"/>
    <w:rsid w:val="00FB37CB"/>
    <w:rsid w:val="00FB3BAF"/>
    <w:rsid w:val="00FB3CBD"/>
    <w:rsid w:val="00FB3D31"/>
    <w:rsid w:val="00FB3E20"/>
    <w:rsid w:val="00FB3E3C"/>
    <w:rsid w:val="00FB408A"/>
    <w:rsid w:val="00FB41AF"/>
    <w:rsid w:val="00FB41D5"/>
    <w:rsid w:val="00FB4313"/>
    <w:rsid w:val="00FB44BB"/>
    <w:rsid w:val="00FB4821"/>
    <w:rsid w:val="00FB4994"/>
    <w:rsid w:val="00FB4BEF"/>
    <w:rsid w:val="00FB4CD3"/>
    <w:rsid w:val="00FB4CE4"/>
    <w:rsid w:val="00FB4F8C"/>
    <w:rsid w:val="00FB4FEA"/>
    <w:rsid w:val="00FB5021"/>
    <w:rsid w:val="00FB59D0"/>
    <w:rsid w:val="00FB5A1F"/>
    <w:rsid w:val="00FB5AB8"/>
    <w:rsid w:val="00FB5AC5"/>
    <w:rsid w:val="00FB5C1B"/>
    <w:rsid w:val="00FB5D85"/>
    <w:rsid w:val="00FB5E87"/>
    <w:rsid w:val="00FB5F68"/>
    <w:rsid w:val="00FB5FB8"/>
    <w:rsid w:val="00FB60EB"/>
    <w:rsid w:val="00FB66EC"/>
    <w:rsid w:val="00FB6DBB"/>
    <w:rsid w:val="00FB6E65"/>
    <w:rsid w:val="00FB72B6"/>
    <w:rsid w:val="00FB72DD"/>
    <w:rsid w:val="00FB7388"/>
    <w:rsid w:val="00FB7716"/>
    <w:rsid w:val="00FB78D4"/>
    <w:rsid w:val="00FB798A"/>
    <w:rsid w:val="00FB7BCB"/>
    <w:rsid w:val="00FB7EC4"/>
    <w:rsid w:val="00FB7F61"/>
    <w:rsid w:val="00FC00AB"/>
    <w:rsid w:val="00FC013F"/>
    <w:rsid w:val="00FC01C5"/>
    <w:rsid w:val="00FC029B"/>
    <w:rsid w:val="00FC05F5"/>
    <w:rsid w:val="00FC0689"/>
    <w:rsid w:val="00FC0739"/>
    <w:rsid w:val="00FC07A1"/>
    <w:rsid w:val="00FC07E2"/>
    <w:rsid w:val="00FC0A20"/>
    <w:rsid w:val="00FC0B78"/>
    <w:rsid w:val="00FC0C89"/>
    <w:rsid w:val="00FC0D08"/>
    <w:rsid w:val="00FC0EB5"/>
    <w:rsid w:val="00FC0F68"/>
    <w:rsid w:val="00FC0F6D"/>
    <w:rsid w:val="00FC12D6"/>
    <w:rsid w:val="00FC13C2"/>
    <w:rsid w:val="00FC1601"/>
    <w:rsid w:val="00FC168F"/>
    <w:rsid w:val="00FC169D"/>
    <w:rsid w:val="00FC1726"/>
    <w:rsid w:val="00FC1B10"/>
    <w:rsid w:val="00FC1C2F"/>
    <w:rsid w:val="00FC1D18"/>
    <w:rsid w:val="00FC1DA1"/>
    <w:rsid w:val="00FC1E54"/>
    <w:rsid w:val="00FC1F25"/>
    <w:rsid w:val="00FC205D"/>
    <w:rsid w:val="00FC2087"/>
    <w:rsid w:val="00FC2107"/>
    <w:rsid w:val="00FC223F"/>
    <w:rsid w:val="00FC2297"/>
    <w:rsid w:val="00FC24A8"/>
    <w:rsid w:val="00FC263A"/>
    <w:rsid w:val="00FC27BF"/>
    <w:rsid w:val="00FC2AC6"/>
    <w:rsid w:val="00FC2AF8"/>
    <w:rsid w:val="00FC3105"/>
    <w:rsid w:val="00FC311D"/>
    <w:rsid w:val="00FC3310"/>
    <w:rsid w:val="00FC333E"/>
    <w:rsid w:val="00FC335C"/>
    <w:rsid w:val="00FC338E"/>
    <w:rsid w:val="00FC3795"/>
    <w:rsid w:val="00FC39B8"/>
    <w:rsid w:val="00FC3ACC"/>
    <w:rsid w:val="00FC3BDB"/>
    <w:rsid w:val="00FC3F13"/>
    <w:rsid w:val="00FC3FA8"/>
    <w:rsid w:val="00FC40EA"/>
    <w:rsid w:val="00FC413B"/>
    <w:rsid w:val="00FC41EE"/>
    <w:rsid w:val="00FC42C5"/>
    <w:rsid w:val="00FC434A"/>
    <w:rsid w:val="00FC457D"/>
    <w:rsid w:val="00FC45C0"/>
    <w:rsid w:val="00FC4742"/>
    <w:rsid w:val="00FC478C"/>
    <w:rsid w:val="00FC4791"/>
    <w:rsid w:val="00FC4886"/>
    <w:rsid w:val="00FC490D"/>
    <w:rsid w:val="00FC49F6"/>
    <w:rsid w:val="00FC4B7C"/>
    <w:rsid w:val="00FC5042"/>
    <w:rsid w:val="00FC52DA"/>
    <w:rsid w:val="00FC5667"/>
    <w:rsid w:val="00FC588F"/>
    <w:rsid w:val="00FC59F8"/>
    <w:rsid w:val="00FC5AF1"/>
    <w:rsid w:val="00FC5E93"/>
    <w:rsid w:val="00FC5F48"/>
    <w:rsid w:val="00FC6190"/>
    <w:rsid w:val="00FC6370"/>
    <w:rsid w:val="00FC637D"/>
    <w:rsid w:val="00FC6461"/>
    <w:rsid w:val="00FC650B"/>
    <w:rsid w:val="00FC65F9"/>
    <w:rsid w:val="00FC6817"/>
    <w:rsid w:val="00FC6B04"/>
    <w:rsid w:val="00FC6D22"/>
    <w:rsid w:val="00FC6E80"/>
    <w:rsid w:val="00FC6F81"/>
    <w:rsid w:val="00FC7021"/>
    <w:rsid w:val="00FC71C7"/>
    <w:rsid w:val="00FC71F5"/>
    <w:rsid w:val="00FC72A4"/>
    <w:rsid w:val="00FC7343"/>
    <w:rsid w:val="00FC734F"/>
    <w:rsid w:val="00FC736B"/>
    <w:rsid w:val="00FC7471"/>
    <w:rsid w:val="00FC7484"/>
    <w:rsid w:val="00FC74AC"/>
    <w:rsid w:val="00FC75E8"/>
    <w:rsid w:val="00FC7A7A"/>
    <w:rsid w:val="00FC7AC7"/>
    <w:rsid w:val="00FC7B10"/>
    <w:rsid w:val="00FC7BAF"/>
    <w:rsid w:val="00FC7C7E"/>
    <w:rsid w:val="00FC7D7E"/>
    <w:rsid w:val="00FC7F8D"/>
    <w:rsid w:val="00FC7FB2"/>
    <w:rsid w:val="00FC7FDB"/>
    <w:rsid w:val="00FD01A4"/>
    <w:rsid w:val="00FD033A"/>
    <w:rsid w:val="00FD05A3"/>
    <w:rsid w:val="00FD07DF"/>
    <w:rsid w:val="00FD0984"/>
    <w:rsid w:val="00FD09EC"/>
    <w:rsid w:val="00FD0ADB"/>
    <w:rsid w:val="00FD0B07"/>
    <w:rsid w:val="00FD0B7B"/>
    <w:rsid w:val="00FD0E6D"/>
    <w:rsid w:val="00FD0EA4"/>
    <w:rsid w:val="00FD0EF0"/>
    <w:rsid w:val="00FD0FB0"/>
    <w:rsid w:val="00FD11D1"/>
    <w:rsid w:val="00FD123D"/>
    <w:rsid w:val="00FD166D"/>
    <w:rsid w:val="00FD1BAA"/>
    <w:rsid w:val="00FD1BF9"/>
    <w:rsid w:val="00FD1CA9"/>
    <w:rsid w:val="00FD1EAD"/>
    <w:rsid w:val="00FD20E3"/>
    <w:rsid w:val="00FD21DE"/>
    <w:rsid w:val="00FD2293"/>
    <w:rsid w:val="00FD23EE"/>
    <w:rsid w:val="00FD265C"/>
    <w:rsid w:val="00FD28A7"/>
    <w:rsid w:val="00FD2AEE"/>
    <w:rsid w:val="00FD2D59"/>
    <w:rsid w:val="00FD2E91"/>
    <w:rsid w:val="00FD2FCE"/>
    <w:rsid w:val="00FD33B6"/>
    <w:rsid w:val="00FD33B8"/>
    <w:rsid w:val="00FD35EE"/>
    <w:rsid w:val="00FD36EC"/>
    <w:rsid w:val="00FD386D"/>
    <w:rsid w:val="00FD3880"/>
    <w:rsid w:val="00FD399B"/>
    <w:rsid w:val="00FD3DE6"/>
    <w:rsid w:val="00FD422D"/>
    <w:rsid w:val="00FD4496"/>
    <w:rsid w:val="00FD47C8"/>
    <w:rsid w:val="00FD4892"/>
    <w:rsid w:val="00FD48B2"/>
    <w:rsid w:val="00FD48BD"/>
    <w:rsid w:val="00FD49B4"/>
    <w:rsid w:val="00FD4A44"/>
    <w:rsid w:val="00FD4AD8"/>
    <w:rsid w:val="00FD4BB4"/>
    <w:rsid w:val="00FD4CDD"/>
    <w:rsid w:val="00FD4D60"/>
    <w:rsid w:val="00FD4D7E"/>
    <w:rsid w:val="00FD4E06"/>
    <w:rsid w:val="00FD4FA3"/>
    <w:rsid w:val="00FD533D"/>
    <w:rsid w:val="00FD546C"/>
    <w:rsid w:val="00FD572C"/>
    <w:rsid w:val="00FD575F"/>
    <w:rsid w:val="00FD5888"/>
    <w:rsid w:val="00FD59B5"/>
    <w:rsid w:val="00FD5DA3"/>
    <w:rsid w:val="00FD5DF9"/>
    <w:rsid w:val="00FD62B9"/>
    <w:rsid w:val="00FD65C5"/>
    <w:rsid w:val="00FD6858"/>
    <w:rsid w:val="00FD68CD"/>
    <w:rsid w:val="00FD6983"/>
    <w:rsid w:val="00FD6985"/>
    <w:rsid w:val="00FD69B6"/>
    <w:rsid w:val="00FD69D0"/>
    <w:rsid w:val="00FD6AC3"/>
    <w:rsid w:val="00FD6B0C"/>
    <w:rsid w:val="00FD6C62"/>
    <w:rsid w:val="00FD6DF6"/>
    <w:rsid w:val="00FD7110"/>
    <w:rsid w:val="00FD712F"/>
    <w:rsid w:val="00FD754F"/>
    <w:rsid w:val="00FD7606"/>
    <w:rsid w:val="00FD7643"/>
    <w:rsid w:val="00FD77E8"/>
    <w:rsid w:val="00FD7824"/>
    <w:rsid w:val="00FD78A4"/>
    <w:rsid w:val="00FD7C05"/>
    <w:rsid w:val="00FD7CEC"/>
    <w:rsid w:val="00FD7D50"/>
    <w:rsid w:val="00FD7F3F"/>
    <w:rsid w:val="00FE0C5D"/>
    <w:rsid w:val="00FE0D2F"/>
    <w:rsid w:val="00FE0FA6"/>
    <w:rsid w:val="00FE101E"/>
    <w:rsid w:val="00FE11AB"/>
    <w:rsid w:val="00FE1333"/>
    <w:rsid w:val="00FE1529"/>
    <w:rsid w:val="00FE19E6"/>
    <w:rsid w:val="00FE1B7C"/>
    <w:rsid w:val="00FE1C15"/>
    <w:rsid w:val="00FE1CC3"/>
    <w:rsid w:val="00FE1F10"/>
    <w:rsid w:val="00FE211A"/>
    <w:rsid w:val="00FE2146"/>
    <w:rsid w:val="00FE265A"/>
    <w:rsid w:val="00FE26F6"/>
    <w:rsid w:val="00FE270E"/>
    <w:rsid w:val="00FE296C"/>
    <w:rsid w:val="00FE2FCA"/>
    <w:rsid w:val="00FE2FFE"/>
    <w:rsid w:val="00FE31AB"/>
    <w:rsid w:val="00FE345B"/>
    <w:rsid w:val="00FE34F7"/>
    <w:rsid w:val="00FE35CE"/>
    <w:rsid w:val="00FE39A0"/>
    <w:rsid w:val="00FE39E3"/>
    <w:rsid w:val="00FE3B8F"/>
    <w:rsid w:val="00FE3C63"/>
    <w:rsid w:val="00FE3D0C"/>
    <w:rsid w:val="00FE4148"/>
    <w:rsid w:val="00FE4197"/>
    <w:rsid w:val="00FE4389"/>
    <w:rsid w:val="00FE448B"/>
    <w:rsid w:val="00FE4616"/>
    <w:rsid w:val="00FE46A3"/>
    <w:rsid w:val="00FE4752"/>
    <w:rsid w:val="00FE47C8"/>
    <w:rsid w:val="00FE49B3"/>
    <w:rsid w:val="00FE4C20"/>
    <w:rsid w:val="00FE4E91"/>
    <w:rsid w:val="00FE4F2E"/>
    <w:rsid w:val="00FE54B2"/>
    <w:rsid w:val="00FE598D"/>
    <w:rsid w:val="00FE59D1"/>
    <w:rsid w:val="00FE5CAB"/>
    <w:rsid w:val="00FE5E29"/>
    <w:rsid w:val="00FE6024"/>
    <w:rsid w:val="00FE628A"/>
    <w:rsid w:val="00FE650E"/>
    <w:rsid w:val="00FE65BF"/>
    <w:rsid w:val="00FE677D"/>
    <w:rsid w:val="00FE687C"/>
    <w:rsid w:val="00FE6D5D"/>
    <w:rsid w:val="00FE70C4"/>
    <w:rsid w:val="00FE7AD2"/>
    <w:rsid w:val="00FE7B8C"/>
    <w:rsid w:val="00FF003E"/>
    <w:rsid w:val="00FF0048"/>
    <w:rsid w:val="00FF00B1"/>
    <w:rsid w:val="00FF00E0"/>
    <w:rsid w:val="00FF020A"/>
    <w:rsid w:val="00FF04B3"/>
    <w:rsid w:val="00FF0522"/>
    <w:rsid w:val="00FF0546"/>
    <w:rsid w:val="00FF07E3"/>
    <w:rsid w:val="00FF08CA"/>
    <w:rsid w:val="00FF0A67"/>
    <w:rsid w:val="00FF0A6A"/>
    <w:rsid w:val="00FF0AD0"/>
    <w:rsid w:val="00FF1168"/>
    <w:rsid w:val="00FF1233"/>
    <w:rsid w:val="00FF1467"/>
    <w:rsid w:val="00FF1540"/>
    <w:rsid w:val="00FF1695"/>
    <w:rsid w:val="00FF1808"/>
    <w:rsid w:val="00FF1F8A"/>
    <w:rsid w:val="00FF2200"/>
    <w:rsid w:val="00FF2270"/>
    <w:rsid w:val="00FF2322"/>
    <w:rsid w:val="00FF2477"/>
    <w:rsid w:val="00FF24CE"/>
    <w:rsid w:val="00FF25CB"/>
    <w:rsid w:val="00FF278E"/>
    <w:rsid w:val="00FF27C9"/>
    <w:rsid w:val="00FF2971"/>
    <w:rsid w:val="00FF2BBA"/>
    <w:rsid w:val="00FF2C4A"/>
    <w:rsid w:val="00FF3376"/>
    <w:rsid w:val="00FF34D1"/>
    <w:rsid w:val="00FF3589"/>
    <w:rsid w:val="00FF35D7"/>
    <w:rsid w:val="00FF36AA"/>
    <w:rsid w:val="00FF37B3"/>
    <w:rsid w:val="00FF3959"/>
    <w:rsid w:val="00FF3A01"/>
    <w:rsid w:val="00FF3BF0"/>
    <w:rsid w:val="00FF3FBC"/>
    <w:rsid w:val="00FF4068"/>
    <w:rsid w:val="00FF423C"/>
    <w:rsid w:val="00FF4371"/>
    <w:rsid w:val="00FF453E"/>
    <w:rsid w:val="00FF4564"/>
    <w:rsid w:val="00FF4596"/>
    <w:rsid w:val="00FF4AF1"/>
    <w:rsid w:val="00FF4B2C"/>
    <w:rsid w:val="00FF4CC2"/>
    <w:rsid w:val="00FF4E67"/>
    <w:rsid w:val="00FF5009"/>
    <w:rsid w:val="00FF5044"/>
    <w:rsid w:val="00FF504F"/>
    <w:rsid w:val="00FF5062"/>
    <w:rsid w:val="00FF520C"/>
    <w:rsid w:val="00FF5268"/>
    <w:rsid w:val="00FF5605"/>
    <w:rsid w:val="00FF561B"/>
    <w:rsid w:val="00FF583C"/>
    <w:rsid w:val="00FF58F5"/>
    <w:rsid w:val="00FF592E"/>
    <w:rsid w:val="00FF5B91"/>
    <w:rsid w:val="00FF5BA6"/>
    <w:rsid w:val="00FF5D19"/>
    <w:rsid w:val="00FF5DAA"/>
    <w:rsid w:val="00FF5E8A"/>
    <w:rsid w:val="00FF5E9C"/>
    <w:rsid w:val="00FF5EB1"/>
    <w:rsid w:val="00FF5F1F"/>
    <w:rsid w:val="00FF5FE4"/>
    <w:rsid w:val="00FF6079"/>
    <w:rsid w:val="00FF61C1"/>
    <w:rsid w:val="00FF62E8"/>
    <w:rsid w:val="00FF641D"/>
    <w:rsid w:val="00FF6496"/>
    <w:rsid w:val="00FF6546"/>
    <w:rsid w:val="00FF65B6"/>
    <w:rsid w:val="00FF6651"/>
    <w:rsid w:val="00FF6686"/>
    <w:rsid w:val="00FF67BA"/>
    <w:rsid w:val="00FF68ED"/>
    <w:rsid w:val="00FF6FF6"/>
    <w:rsid w:val="00FF711F"/>
    <w:rsid w:val="00FF7248"/>
    <w:rsid w:val="00FF732B"/>
    <w:rsid w:val="00FF73D8"/>
    <w:rsid w:val="00FF74BD"/>
    <w:rsid w:val="00FF750A"/>
    <w:rsid w:val="00FF7536"/>
    <w:rsid w:val="00FF771D"/>
    <w:rsid w:val="00FF77E3"/>
    <w:rsid w:val="00FF7807"/>
    <w:rsid w:val="00FF797B"/>
    <w:rsid w:val="00FF7A4A"/>
    <w:rsid w:val="00FF7B65"/>
    <w:rsid w:val="00FF7B77"/>
    <w:rsid w:val="00FF7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DC71ADA"/>
  <w15:chartTrackingRefBased/>
  <w15:docId w15:val="{1A317EFF-987D-4BF8-A02D-A2F956EF9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6501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C766E6"/>
    <w:pPr>
      <w:numPr>
        <w:ilvl w:val="0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14"/>
      </w:numPr>
      <w:tabs>
        <w:tab w:val="clear" w:pos="0"/>
        <w:tab w:val="num" w:pos="576"/>
      </w:tabs>
      <w:spacing w:line="280" w:lineRule="atLeast"/>
      <w:ind w:left="576" w:hanging="576"/>
      <w:outlineLvl w:val="1"/>
    </w:pPr>
    <w:rPr>
      <w:b/>
      <w:sz w:val="24"/>
      <w:lang w:val="en-GB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C766E6"/>
    <w:pPr>
      <w:keepLines/>
      <w:suppressLineNumbers/>
      <w:spacing w:before="130" w:after="130"/>
      <w:outlineLvl w:val="3"/>
    </w:pPr>
    <w:rPr>
      <w:lang w:val="en-GB" w:eastAsia="x-none"/>
    </w:rPr>
  </w:style>
  <w:style w:type="paragraph" w:styleId="Heading5">
    <w:name w:val="heading 5"/>
    <w:basedOn w:val="Normal"/>
    <w:next w:val="Normal"/>
    <w:link w:val="Heading5Char"/>
    <w:qFormat/>
    <w:rsid w:val="00C766E6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C766E6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C766E6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C766E6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C766E6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rsid w:val="000E2E4D"/>
    <w:pPr>
      <w:spacing w:after="260"/>
    </w:pPr>
    <w:rPr>
      <w:lang w:val="en-AU"/>
    </w:rPr>
  </w:style>
  <w:style w:type="character" w:customStyle="1" w:styleId="BodyTextChar">
    <w:name w:val="Body Text Char"/>
    <w:aliases w:val="bt Char,body text Char,Body Char,BT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uiPriority w:val="99"/>
    <w:rsid w:val="00C766E6"/>
    <w:rPr>
      <w:b/>
      <w:i/>
      <w:sz w:val="24"/>
      <w:lang w:val="en-GB" w:bidi="ar-SA"/>
    </w:rPr>
  </w:style>
  <w:style w:type="character" w:customStyle="1" w:styleId="Heading4Char">
    <w:name w:val="Heading 4 Char"/>
    <w:link w:val="Heading4"/>
    <w:locked/>
    <w:rsid w:val="0089698D"/>
    <w:rPr>
      <w:sz w:val="22"/>
      <w:lang w:val="en-GB" w:bidi="ar-SA"/>
    </w:rPr>
  </w:style>
  <w:style w:type="character" w:customStyle="1" w:styleId="Heading5Char">
    <w:name w:val="Heading 5 Char"/>
    <w:link w:val="Heading5"/>
    <w:locked/>
    <w:rsid w:val="0089698D"/>
    <w:rPr>
      <w:sz w:val="22"/>
      <w:lang w:val="en-GB" w:bidi="ar-SA"/>
    </w:rPr>
  </w:style>
  <w:style w:type="character" w:customStyle="1" w:styleId="Heading6Char">
    <w:name w:val="Heading 6 Char"/>
    <w:link w:val="Heading6"/>
    <w:locked/>
    <w:rsid w:val="0089698D"/>
    <w:rPr>
      <w:sz w:val="22"/>
      <w:lang w:val="en-GB" w:bidi="ar-SA"/>
    </w:rPr>
  </w:style>
  <w:style w:type="character" w:customStyle="1" w:styleId="Heading7Char">
    <w:name w:val="Heading 7 Char"/>
    <w:link w:val="Heading7"/>
    <w:uiPriority w:val="99"/>
    <w:locked/>
    <w:rsid w:val="0089698D"/>
    <w:rPr>
      <w:sz w:val="22"/>
      <w:lang w:val="en-GB" w:bidi="ar-SA"/>
    </w:rPr>
  </w:style>
  <w:style w:type="character" w:customStyle="1" w:styleId="Heading8Char">
    <w:name w:val="Heading 8 Char"/>
    <w:link w:val="Heading8"/>
    <w:locked/>
    <w:rsid w:val="0089698D"/>
    <w:rPr>
      <w:sz w:val="22"/>
      <w:lang w:val="en-GB" w:bidi="ar-SA"/>
    </w:rPr>
  </w:style>
  <w:style w:type="character" w:customStyle="1" w:styleId="Heading9Char">
    <w:name w:val="Heading 9 Char"/>
    <w:link w:val="Heading9"/>
    <w:uiPriority w:val="99"/>
    <w:locked/>
    <w:rsid w:val="0089698D"/>
    <w:rPr>
      <w:sz w:val="22"/>
      <w:lang w:val="en-GB" w:bidi="ar-SA"/>
    </w:rPr>
  </w:style>
  <w:style w:type="paragraph" w:styleId="BodyTextIndent">
    <w:name w:val="Body Text Indent"/>
    <w:aliases w:val="i"/>
    <w:basedOn w:val="BodyText"/>
    <w:link w:val="BodyTextIndentChar"/>
    <w:rsid w:val="000E2E4D"/>
    <w:pPr>
      <w:ind w:left="340"/>
    </w:pPr>
    <w:rPr>
      <w:lang w:val="en-GB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89698D"/>
    <w:rPr>
      <w:sz w:val="22"/>
      <w:lang w:val="en-GB" w:bidi="ar-SA"/>
    </w:rPr>
  </w:style>
  <w:style w:type="paragraph" w:styleId="Footer">
    <w:name w:val="footer"/>
    <w:basedOn w:val="Normal"/>
    <w:link w:val="FooterChar"/>
    <w:uiPriority w:val="99"/>
    <w:rsid w:val="000E2E4D"/>
    <w:pPr>
      <w:tabs>
        <w:tab w:val="right" w:pos="9639"/>
      </w:tabs>
    </w:pPr>
    <w:rPr>
      <w:sz w:val="18"/>
    </w:rPr>
  </w:style>
  <w:style w:type="character" w:customStyle="1" w:styleId="FooterChar">
    <w:name w:val="Footer Char"/>
    <w:link w:val="Footer"/>
    <w:uiPriority w:val="99"/>
    <w:locked/>
    <w:rsid w:val="000B3BDF"/>
    <w:rPr>
      <w:rFonts w:cs="Angsana New"/>
      <w:sz w:val="18"/>
      <w:lang w:val="en-GB" w:eastAsia="en-US" w:bidi="ar-SA"/>
    </w:rPr>
  </w:style>
  <w:style w:type="paragraph" w:styleId="Header">
    <w:name w:val="header"/>
    <w:basedOn w:val="Normal"/>
    <w:link w:val="HeaderChar"/>
    <w:rsid w:val="000E2E4D"/>
    <w:pPr>
      <w:spacing w:line="220" w:lineRule="exact"/>
      <w:jc w:val="right"/>
    </w:pPr>
    <w:rPr>
      <w:i/>
      <w:sz w:val="18"/>
      <w:lang w:eastAsia="x-none"/>
    </w:rPr>
  </w:style>
  <w:style w:type="character" w:customStyle="1" w:styleId="HeaderChar">
    <w:name w:val="Header Char"/>
    <w:link w:val="Header"/>
    <w:locked/>
    <w:rsid w:val="0089698D"/>
    <w:rPr>
      <w:i/>
      <w:sz w:val="18"/>
      <w:lang w:val="en-GB" w:bidi="ar-SA"/>
    </w:rPr>
  </w:style>
  <w:style w:type="paragraph" w:styleId="ListBullet">
    <w:name w:val="List Bullet"/>
    <w:basedOn w:val="BodyText"/>
    <w:rsid w:val="000E2E4D"/>
    <w:pPr>
      <w:numPr>
        <w:numId w:val="3"/>
      </w:numPr>
    </w:pPr>
  </w:style>
  <w:style w:type="paragraph" w:styleId="FootnoteText">
    <w:name w:val="footnote text"/>
    <w:aliases w:val="ft"/>
    <w:basedOn w:val="Normal"/>
    <w:link w:val="FootnoteTextChar"/>
    <w:rsid w:val="000E2E4D"/>
    <w:rPr>
      <w:sz w:val="18"/>
    </w:rPr>
  </w:style>
  <w:style w:type="character" w:customStyle="1" w:styleId="FootnoteTextChar">
    <w:name w:val="Footnote Text Char"/>
    <w:aliases w:val="ft Char"/>
    <w:link w:val="FootnoteText"/>
    <w:locked/>
    <w:rsid w:val="003924B0"/>
    <w:rPr>
      <w:rFonts w:cs="Angsana New"/>
      <w:sz w:val="18"/>
      <w:lang w:val="en-GB" w:eastAsia="en-US" w:bidi="ar-SA"/>
    </w:rPr>
  </w:style>
  <w:style w:type="paragraph" w:customStyle="1" w:styleId="Graphic">
    <w:name w:val="Graphic"/>
    <w:basedOn w:val="Signature"/>
    <w:rsid w:val="000E2E4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0E2E4D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uiPriority w:val="99"/>
    <w:locked/>
    <w:rsid w:val="0089698D"/>
    <w:rPr>
      <w:sz w:val="22"/>
      <w:lang w:val="en-GB" w:bidi="ar-SA"/>
    </w:rPr>
  </w:style>
  <w:style w:type="paragraph" w:styleId="ListBullet2">
    <w:name w:val="List Bullet 2"/>
    <w:basedOn w:val="ListBullet"/>
    <w:rsid w:val="00A26C2C"/>
    <w:pPr>
      <w:numPr>
        <w:numId w:val="10"/>
      </w:numPr>
    </w:pPr>
  </w:style>
  <w:style w:type="paragraph" w:styleId="Caption">
    <w:name w:val="caption"/>
    <w:basedOn w:val="Normal"/>
    <w:next w:val="Normal"/>
    <w:qFormat/>
    <w:rsid w:val="000E2E4D"/>
    <w:rPr>
      <w:bCs/>
      <w:i/>
      <w:sz w:val="14"/>
    </w:rPr>
  </w:style>
  <w:style w:type="paragraph" w:styleId="BodyText3">
    <w:name w:val="Body Text 3"/>
    <w:basedOn w:val="Normal"/>
    <w:link w:val="BodyText3Char"/>
    <w:rsid w:val="000E2E4D"/>
    <w:pPr>
      <w:ind w:left="142" w:hanging="142"/>
    </w:pPr>
    <w:rPr>
      <w:sz w:val="18"/>
      <w:szCs w:val="16"/>
      <w:lang w:eastAsia="x-none"/>
    </w:rPr>
  </w:style>
  <w:style w:type="character" w:customStyle="1" w:styleId="BodyText3Char">
    <w:name w:val="Body Text 3 Char"/>
    <w:link w:val="BodyText3"/>
    <w:locked/>
    <w:rsid w:val="0089698D"/>
    <w:rPr>
      <w:sz w:val="18"/>
      <w:szCs w:val="16"/>
      <w:lang w:val="en-GB" w:bidi="ar-SA"/>
    </w:rPr>
  </w:style>
  <w:style w:type="character" w:styleId="PageNumber">
    <w:name w:val="page number"/>
    <w:rsid w:val="000E2E4D"/>
    <w:rPr>
      <w:sz w:val="22"/>
    </w:rPr>
  </w:style>
  <w:style w:type="paragraph" w:styleId="ListBullet3">
    <w:name w:val="List Bullet 3"/>
    <w:basedOn w:val="ListBullet"/>
    <w:autoRedefine/>
    <w:rsid w:val="000E2E4D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0E2E4D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0E2E4D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E2E4D"/>
    <w:pPr>
      <w:spacing w:after="0"/>
    </w:pPr>
  </w:style>
  <w:style w:type="paragraph" w:customStyle="1" w:styleId="acctdividends">
    <w:name w:val="acct dividends"/>
    <w:aliases w:val="ad"/>
    <w:basedOn w:val="Normal"/>
    <w:rsid w:val="000E2E4D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0E2E4D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0E2E4D"/>
    <w:pPr>
      <w:spacing w:after="0"/>
    </w:pPr>
  </w:style>
  <w:style w:type="paragraph" w:customStyle="1" w:styleId="acctindent">
    <w:name w:val="acct indent"/>
    <w:aliases w:val="ai"/>
    <w:basedOn w:val="BodyText"/>
    <w:rsid w:val="000E2E4D"/>
    <w:pPr>
      <w:ind w:left="284"/>
    </w:pPr>
  </w:style>
  <w:style w:type="paragraph" w:customStyle="1" w:styleId="acctmainheading">
    <w:name w:val="acct main heading"/>
    <w:aliases w:val="am"/>
    <w:basedOn w:val="Normal"/>
    <w:rsid w:val="000E2E4D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0E2E4D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0E2E4D"/>
    <w:pPr>
      <w:jc w:val="center"/>
    </w:pPr>
  </w:style>
  <w:style w:type="paragraph" w:customStyle="1" w:styleId="acctreadnote">
    <w:name w:val="acct read note"/>
    <w:aliases w:val="ar"/>
    <w:basedOn w:val="BodyText"/>
    <w:rsid w:val="000E2E4D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0E2E4D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0E2E4D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0E2E4D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E2E4D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0E2E4D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E2E4D"/>
    <w:pPr>
      <w:keepLines/>
      <w:spacing w:line="240" w:lineRule="atLeast"/>
      <w:ind w:left="54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E2E4D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E2E4D"/>
    <w:pPr>
      <w:ind w:left="1134"/>
    </w:pPr>
  </w:style>
  <w:style w:type="paragraph" w:customStyle="1" w:styleId="block">
    <w:name w:val="block"/>
    <w:aliases w:val="b,b + Angsana New,Bold,Left:  0...."/>
    <w:basedOn w:val="BodyText"/>
    <w:rsid w:val="000E2E4D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E2E4D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E2E4D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0E2E4D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0E2E4D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0E2E4D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0E2E4D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E2E4D"/>
    <w:pPr>
      <w:spacing w:after="0"/>
    </w:pPr>
  </w:style>
  <w:style w:type="paragraph" w:customStyle="1" w:styleId="List1a">
    <w:name w:val="List 1a"/>
    <w:aliases w:val="1a"/>
    <w:basedOn w:val="Normal"/>
    <w:rsid w:val="000E2E4D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0E2E4D"/>
    <w:pPr>
      <w:spacing w:after="260"/>
      <w:ind w:left="1134" w:hanging="567"/>
    </w:pPr>
  </w:style>
  <w:style w:type="paragraph" w:styleId="MacroText">
    <w:name w:val="macro"/>
    <w:link w:val="MacroTextChar"/>
    <w:rsid w:val="000E2E4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locked/>
    <w:rsid w:val="0089698D"/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0E2E4D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0E2E4D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0E2E4D"/>
    <w:pPr>
      <w:ind w:left="1418" w:hanging="1418"/>
    </w:pPr>
  </w:style>
  <w:style w:type="paragraph" w:styleId="TOC4">
    <w:name w:val="toc 4"/>
    <w:basedOn w:val="TOC3"/>
    <w:autoRedefine/>
    <w:semiHidden/>
    <w:rsid w:val="000E2E4D"/>
  </w:style>
  <w:style w:type="paragraph" w:customStyle="1" w:styleId="zcompanyname">
    <w:name w:val="zcompany name"/>
    <w:aliases w:val="cn"/>
    <w:basedOn w:val="Normal"/>
    <w:rsid w:val="000E2E4D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0E2E4D"/>
  </w:style>
  <w:style w:type="paragraph" w:customStyle="1" w:styleId="zreportaddinfo">
    <w:name w:val="zreport addinfo"/>
    <w:basedOn w:val="Normal"/>
    <w:rsid w:val="000E2E4D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0E2E4D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0E2E4D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0E2E4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E2E4D"/>
    <w:pPr>
      <w:spacing w:after="130"/>
    </w:pPr>
  </w:style>
  <w:style w:type="paragraph" w:customStyle="1" w:styleId="ind">
    <w:name w:val="*ind"/>
    <w:basedOn w:val="BodyText"/>
    <w:rsid w:val="000E2E4D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0E2E4D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E2E4D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0E2E4D"/>
    <w:rPr>
      <w:b/>
      <w:bCs/>
    </w:rPr>
  </w:style>
  <w:style w:type="paragraph" w:customStyle="1" w:styleId="nineptbodytext">
    <w:name w:val="nine pt body text"/>
    <w:aliases w:val="9bt"/>
    <w:basedOn w:val="nineptnormal"/>
    <w:rsid w:val="000E2E4D"/>
    <w:pPr>
      <w:spacing w:after="220"/>
    </w:pPr>
  </w:style>
  <w:style w:type="paragraph" w:customStyle="1" w:styleId="nineptnormal">
    <w:name w:val="nine pt normal"/>
    <w:aliases w:val="9n"/>
    <w:basedOn w:val="Normal"/>
    <w:rsid w:val="000E2E4D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0E2E4D"/>
    <w:pPr>
      <w:jc w:val="center"/>
    </w:pPr>
  </w:style>
  <w:style w:type="paragraph" w:customStyle="1" w:styleId="heading">
    <w:name w:val="heading"/>
    <w:aliases w:val="h"/>
    <w:basedOn w:val="BodyText"/>
    <w:rsid w:val="000E2E4D"/>
    <w:rPr>
      <w:b/>
    </w:rPr>
  </w:style>
  <w:style w:type="paragraph" w:customStyle="1" w:styleId="headingcentred">
    <w:name w:val="heading centred"/>
    <w:aliases w:val="hc"/>
    <w:basedOn w:val="heading"/>
    <w:rsid w:val="000E2E4D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E2E4D"/>
  </w:style>
  <w:style w:type="paragraph" w:customStyle="1" w:styleId="nineptheadingcentredbold">
    <w:name w:val="nine pt heading centred bold"/>
    <w:aliases w:val="9hcb"/>
    <w:basedOn w:val="Normal"/>
    <w:rsid w:val="000E2E4D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E2E4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E2E4D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E2E4D"/>
    <w:rPr>
      <w:b/>
    </w:rPr>
  </w:style>
  <w:style w:type="paragraph" w:customStyle="1" w:styleId="nineptcolumntab1">
    <w:name w:val="nine pt column tab1"/>
    <w:aliases w:val="a91"/>
    <w:basedOn w:val="nineptnormal"/>
    <w:rsid w:val="000E2E4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E2E4D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E2E4D"/>
    <w:pPr>
      <w:jc w:val="center"/>
    </w:pPr>
  </w:style>
  <w:style w:type="paragraph" w:customStyle="1" w:styleId="Normalheading">
    <w:name w:val="Normal heading"/>
    <w:aliases w:val="nh"/>
    <w:basedOn w:val="Normal"/>
    <w:rsid w:val="000E2E4D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0E2E4D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0E2E4D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0E2E4D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0E2E4D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0E2E4D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0E2E4D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0E2E4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E2E4D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0E2E4D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0E2E4D"/>
    <w:pPr>
      <w:spacing w:after="20"/>
    </w:pPr>
  </w:style>
  <w:style w:type="paragraph" w:customStyle="1" w:styleId="keeptogether">
    <w:name w:val="keep together"/>
    <w:aliases w:val="kt"/>
    <w:basedOn w:val="BodyText"/>
    <w:rsid w:val="000E2E4D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0E2E4D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0E2E4D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0E2E4D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0E2E4D"/>
    <w:pPr>
      <w:spacing w:before="130" w:after="130"/>
    </w:pPr>
  </w:style>
  <w:style w:type="paragraph" w:customStyle="1" w:styleId="BodyTextitalic">
    <w:name w:val="Body Text italic"/>
    <w:basedOn w:val="BodyText"/>
    <w:rsid w:val="000E2E4D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0E2E4D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0E2E4D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0E2E4D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E2E4D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uiPriority w:val="99"/>
    <w:rsid w:val="000E2E4D"/>
    <w:p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0E2E4D"/>
    <w:pPr>
      <w:numPr>
        <w:numId w:val="4"/>
      </w:numPr>
      <w:tabs>
        <w:tab w:val="clear" w:pos="360"/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rsid w:val="000E2E4D"/>
    <w:pPr>
      <w:numPr>
        <w:numId w:val="5"/>
      </w:numPr>
      <w:tabs>
        <w:tab w:val="clear" w:pos="360"/>
        <w:tab w:val="num" w:pos="284"/>
      </w:tabs>
    </w:pPr>
  </w:style>
  <w:style w:type="paragraph" w:customStyle="1" w:styleId="ninepttabletextblockbullet">
    <w:name w:val="nine pt table text block bullet"/>
    <w:aliases w:val="9ttbb"/>
    <w:basedOn w:val="ninepttabletextblock"/>
    <w:rsid w:val="000E2E4D"/>
    <w:pPr>
      <w:numPr>
        <w:numId w:val="6"/>
      </w:numPr>
      <w:tabs>
        <w:tab w:val="clear" w:pos="785"/>
        <w:tab w:val="num" w:pos="652"/>
      </w:tabs>
    </w:pPr>
  </w:style>
  <w:style w:type="paragraph" w:customStyle="1" w:styleId="ninepttabletextblock">
    <w:name w:val="nine pt table text block"/>
    <w:aliases w:val="9ttbk"/>
    <w:basedOn w:val="Normal"/>
    <w:rsid w:val="000E2E4D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0E2E4D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0E2E4D"/>
    <w:pPr>
      <w:numPr>
        <w:numId w:val="8"/>
      </w:numPr>
      <w:tabs>
        <w:tab w:val="clear" w:pos="340"/>
        <w:tab w:val="num" w:pos="1474"/>
      </w:tabs>
      <w:ind w:left="1474"/>
    </w:pPr>
  </w:style>
  <w:style w:type="paragraph" w:customStyle="1" w:styleId="tabletextheading">
    <w:name w:val="table text heading"/>
    <w:aliases w:val="tth"/>
    <w:basedOn w:val="tabletext"/>
    <w:rsid w:val="000E2E4D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E2E4D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0E2E4D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0E2E4D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0E2E4D"/>
    <w:rPr>
      <w:i/>
      <w:iCs/>
    </w:rPr>
  </w:style>
  <w:style w:type="paragraph" w:customStyle="1" w:styleId="accttwofigures0">
    <w:name w:val="acct two figures %"/>
    <w:aliases w:val="a2%"/>
    <w:basedOn w:val="Normal"/>
    <w:rsid w:val="000E2E4D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0E2E4D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0E2E4D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E2E4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E2E4D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0E2E4D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E2E4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E2E4D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E2E4D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E2E4D"/>
    <w:pPr>
      <w:spacing w:after="0"/>
    </w:pPr>
  </w:style>
  <w:style w:type="paragraph" w:customStyle="1" w:styleId="smallreturn">
    <w:name w:val="small return"/>
    <w:aliases w:val="sr"/>
    <w:basedOn w:val="Normal"/>
    <w:rsid w:val="000E2E4D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0E2E4D"/>
    <w:pPr>
      <w:spacing w:after="0"/>
    </w:pPr>
  </w:style>
  <w:style w:type="paragraph" w:customStyle="1" w:styleId="headingbolditalic">
    <w:name w:val="heading bold italic"/>
    <w:aliases w:val="hbi"/>
    <w:basedOn w:val="heading"/>
    <w:rsid w:val="000E2E4D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E2E4D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0E2E4D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0E2E4D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0E2E4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E2E4D"/>
    <w:pPr>
      <w:spacing w:after="0"/>
    </w:pPr>
  </w:style>
  <w:style w:type="paragraph" w:customStyle="1" w:styleId="blockbullet">
    <w:name w:val="block bullet"/>
    <w:aliases w:val="bb"/>
    <w:basedOn w:val="block"/>
    <w:rsid w:val="000E2E4D"/>
    <w:pPr>
      <w:numPr>
        <w:numId w:val="9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0E2E4D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0E2E4D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E2E4D"/>
    <w:pPr>
      <w:spacing w:after="0"/>
    </w:pPr>
  </w:style>
  <w:style w:type="paragraph" w:customStyle="1" w:styleId="eightptnormal">
    <w:name w:val="eight pt normal"/>
    <w:aliases w:val="8n"/>
    <w:basedOn w:val="Normal"/>
    <w:rsid w:val="000E2E4D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0E2E4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E2E4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E2E4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E2E4D"/>
    <w:rPr>
      <w:b/>
      <w:bCs/>
    </w:rPr>
  </w:style>
  <w:style w:type="paragraph" w:customStyle="1" w:styleId="eightptbodytext">
    <w:name w:val="eight pt body text"/>
    <w:aliases w:val="8bt"/>
    <w:basedOn w:val="eightptnormal"/>
    <w:rsid w:val="000E2E4D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E2E4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E2E4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E2E4D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E2E4D"/>
    <w:pPr>
      <w:spacing w:after="0"/>
    </w:pPr>
  </w:style>
  <w:style w:type="paragraph" w:customStyle="1" w:styleId="eightptblock">
    <w:name w:val="eight pt block"/>
    <w:aliases w:val="8b"/>
    <w:basedOn w:val="Normal"/>
    <w:rsid w:val="000E2E4D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0E2E4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E2E4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E2E4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E2E4D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0E2E4D"/>
    <w:pPr>
      <w:numPr>
        <w:numId w:val="7"/>
      </w:numPr>
    </w:pPr>
  </w:style>
  <w:style w:type="paragraph" w:customStyle="1" w:styleId="blockindentnosp">
    <w:name w:val="block indent no sp"/>
    <w:aliases w:val="bin,binn,block + indent"/>
    <w:basedOn w:val="blockindent"/>
    <w:rsid w:val="000E2E4D"/>
    <w:pPr>
      <w:spacing w:after="0"/>
    </w:pPr>
  </w:style>
  <w:style w:type="paragraph" w:customStyle="1" w:styleId="blockindent">
    <w:name w:val="block indent"/>
    <w:aliases w:val="bi"/>
    <w:basedOn w:val="block"/>
    <w:rsid w:val="000E2E4D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E2E4D"/>
    <w:pPr>
      <w:jc w:val="center"/>
    </w:pPr>
  </w:style>
  <w:style w:type="paragraph" w:customStyle="1" w:styleId="nineptcol">
    <w:name w:val="nine pt %col"/>
    <w:aliases w:val="9%"/>
    <w:basedOn w:val="nineptnormal"/>
    <w:rsid w:val="000E2E4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E2E4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E2E4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E2E4D"/>
    <w:pPr>
      <w:spacing w:after="0"/>
    </w:pPr>
  </w:style>
  <w:style w:type="paragraph" w:customStyle="1" w:styleId="nineptblocklist">
    <w:name w:val="nine pt block list"/>
    <w:aliases w:val="9bl"/>
    <w:basedOn w:val="nineptblock"/>
    <w:rsid w:val="000E2E4D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E2E4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E2E4D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0E2E4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E2E4D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E2E4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E2E4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E2E4D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E2E4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E2E4D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E2E4D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E2E4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E2E4D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0E2E4D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E2E4D"/>
    <w:pPr>
      <w:spacing w:after="80"/>
    </w:pPr>
  </w:style>
  <w:style w:type="paragraph" w:customStyle="1" w:styleId="nineptratecol">
    <w:name w:val="nine pt rate col"/>
    <w:aliases w:val="a9r"/>
    <w:basedOn w:val="nineptnormal"/>
    <w:rsid w:val="000E2E4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E2E4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E2E4D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E2E4D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0E2E4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E2E4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E2E4D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0E2E4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E2E4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E2E4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E2E4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E2E4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E2E4D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E2E4D"/>
    <w:pPr>
      <w:ind w:left="907" w:hanging="340"/>
    </w:pPr>
  </w:style>
  <w:style w:type="paragraph" w:customStyle="1" w:styleId="List3i">
    <w:name w:val="List 3i"/>
    <w:aliases w:val="3i"/>
    <w:basedOn w:val="List2i"/>
    <w:rsid w:val="000E2E4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E2E4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E2E4D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E2E4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E2E4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E2E4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E2E4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E2E4D"/>
    <w:pPr>
      <w:spacing w:after="80"/>
    </w:pPr>
  </w:style>
  <w:style w:type="paragraph" w:customStyle="1" w:styleId="blockbullet2">
    <w:name w:val="block bullet 2"/>
    <w:aliases w:val="bb2"/>
    <w:basedOn w:val="BodyText"/>
    <w:rsid w:val="000E2E4D"/>
    <w:pPr>
      <w:numPr>
        <w:numId w:val="11"/>
      </w:numPr>
      <w:tabs>
        <w:tab w:val="clear" w:pos="360"/>
        <w:tab w:val="num" w:pos="1247"/>
      </w:tabs>
      <w:ind w:left="1247"/>
    </w:pPr>
  </w:style>
  <w:style w:type="paragraph" w:customStyle="1" w:styleId="headingnospaceaftercentred">
    <w:name w:val="heading no space after centred"/>
    <w:aliases w:val="hnc"/>
    <w:basedOn w:val="headingnospaceafter"/>
    <w:rsid w:val="000E2E4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E2E4D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numPr>
        <w:ilvl w:val="1"/>
        <w:numId w:val="13"/>
      </w:numPr>
      <w:tabs>
        <w:tab w:val="num" w:pos="720"/>
      </w:tabs>
      <w:spacing w:after="120"/>
      <w:ind w:left="720" w:hanging="720"/>
      <w:jc w:val="both"/>
    </w:pPr>
    <w:rPr>
      <w:bCs/>
      <w:szCs w:val="22"/>
      <w:lang w:val="x-none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x-none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43EF0"/>
    <w:pPr>
      <w:tabs>
        <w:tab w:val="left" w:pos="550"/>
      </w:tabs>
      <w:spacing w:after="0" w:line="240" w:lineRule="auto"/>
      <w:ind w:left="547" w:right="-29"/>
      <w:jc w:val="both"/>
    </w:pPr>
    <w:rPr>
      <w:rFonts w:eastAsia="Arial Unicode MS"/>
      <w:bCs/>
      <w:i/>
      <w:iCs/>
      <w:szCs w:val="22"/>
      <w:lang w:val="x-none" w:eastAsia="en-GB" w:bidi="th-TH"/>
    </w:rPr>
  </w:style>
  <w:style w:type="character" w:customStyle="1" w:styleId="AccPolicysubheadChar">
    <w:name w:val="Acc Policy sub head Char"/>
    <w:link w:val="AccPolicysubhead"/>
    <w:rsid w:val="00343EF0"/>
    <w:rPr>
      <w:rFonts w:eastAsia="Arial Unicode MS"/>
      <w:bCs/>
      <w:i/>
      <w:i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12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numPr>
        <w:numId w:val="13"/>
      </w:numPr>
      <w:spacing w:before="130" w:after="13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4331E"/>
    <w:pPr>
      <w:ind w:right="0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54331E"/>
    <w:rPr>
      <w:rFonts w:eastAsia="Arial Unicode MS"/>
      <w:bCs/>
      <w:sz w:val="22"/>
      <w:szCs w:val="22"/>
      <w:lang w:val="x-none" w:eastAsia="en-GB"/>
    </w:rPr>
  </w:style>
  <w:style w:type="paragraph" w:styleId="BodyText2">
    <w:name w:val="Body Text 2"/>
    <w:basedOn w:val="Normal"/>
    <w:link w:val="BodyText2Char"/>
    <w:rsid w:val="00D47D89"/>
    <w:pPr>
      <w:spacing w:after="120" w:line="480" w:lineRule="auto"/>
    </w:pPr>
    <w:rPr>
      <w:lang w:eastAsia="x-none"/>
    </w:rPr>
  </w:style>
  <w:style w:type="character" w:customStyle="1" w:styleId="BodyText2Char">
    <w:name w:val="Body Text 2 Char"/>
    <w:link w:val="BodyText2"/>
    <w:uiPriority w:val="99"/>
    <w:locked/>
    <w:rsid w:val="0089698D"/>
    <w:rPr>
      <w:sz w:val="22"/>
      <w:lang w:val="en-GB" w:bidi="ar-SA"/>
    </w:r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semiHidden/>
    <w:rsid w:val="006E13F7"/>
    <w:rPr>
      <w:rFonts w:ascii="Tahoma" w:hAnsi="Tahoma" w:cs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89698D"/>
    <w:rPr>
      <w:rFonts w:ascii="Tahoma" w:hAnsi="Tahoma" w:cs="Tahoma"/>
      <w:sz w:val="16"/>
      <w:szCs w:val="16"/>
      <w:lang w:val="en-GB" w:bidi="ar-SA"/>
    </w:rPr>
  </w:style>
  <w:style w:type="paragraph" w:styleId="DocumentMap">
    <w:name w:val="Document Map"/>
    <w:basedOn w:val="Normal"/>
    <w:link w:val="DocumentMapChar"/>
    <w:semiHidden/>
    <w:rsid w:val="00BB09EA"/>
    <w:pPr>
      <w:shd w:val="clear" w:color="auto" w:fill="000080"/>
    </w:pPr>
    <w:rPr>
      <w:rFonts w:ascii="Tahoma" w:hAnsi="Tahoma" w:cs="Tahoma"/>
      <w:sz w:val="20"/>
      <w:lang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89698D"/>
    <w:rPr>
      <w:rFonts w:ascii="Tahoma" w:hAnsi="Tahoma" w:cs="Tahoma"/>
      <w:shd w:val="clear" w:color="auto" w:fill="000080"/>
      <w:lang w:val="en-GB" w:bidi="ar-SA"/>
    </w:rPr>
  </w:style>
  <w:style w:type="paragraph" w:customStyle="1" w:styleId="Text">
    <w:name w:val="Text"/>
    <w:basedOn w:val="Normal"/>
    <w:uiPriority w:val="99"/>
    <w:rsid w:val="00DD7566"/>
    <w:pPr>
      <w:spacing w:after="220" w:line="240" w:lineRule="auto"/>
      <w:jc w:val="both"/>
    </w:pPr>
    <w:rPr>
      <w:szCs w:val="22"/>
      <w:lang w:bidi="th-TH"/>
    </w:rPr>
  </w:style>
  <w:style w:type="paragraph" w:customStyle="1" w:styleId="Tablehead">
    <w:name w:val="Tablehead"/>
    <w:basedOn w:val="Normal"/>
    <w:uiPriority w:val="99"/>
    <w:rsid w:val="00606D59"/>
    <w:pPr>
      <w:spacing w:before="130" w:line="240" w:lineRule="auto"/>
      <w:jc w:val="right"/>
    </w:pPr>
    <w:rPr>
      <w:sz w:val="18"/>
      <w:szCs w:val="18"/>
      <w:lang w:bidi="th-TH"/>
    </w:rPr>
  </w:style>
  <w:style w:type="paragraph" w:customStyle="1" w:styleId="Tablenums">
    <w:name w:val="Tablenums"/>
    <w:basedOn w:val="Normal"/>
    <w:uiPriority w:val="99"/>
    <w:rsid w:val="00606D59"/>
    <w:pPr>
      <w:tabs>
        <w:tab w:val="decimal" w:pos="794"/>
      </w:tabs>
      <w:spacing w:line="240" w:lineRule="auto"/>
    </w:pPr>
    <w:rPr>
      <w:sz w:val="18"/>
      <w:szCs w:val="18"/>
      <w:lang w:bidi="th-TH"/>
    </w:rPr>
  </w:style>
  <w:style w:type="paragraph" w:customStyle="1" w:styleId="3">
    <w:name w:val="?????3????"/>
    <w:basedOn w:val="Normal"/>
    <w:uiPriority w:val="99"/>
    <w:rsid w:val="00AF770E"/>
    <w:pPr>
      <w:tabs>
        <w:tab w:val="left" w:pos="360"/>
        <w:tab w:val="left" w:pos="720"/>
      </w:tabs>
      <w:spacing w:line="240" w:lineRule="auto"/>
    </w:pPr>
    <w:rPr>
      <w:rFonts w:ascii="Book Antiqua" w:eastAsia="MS Mincho" w:hAnsi="Book Antiqua"/>
      <w:szCs w:val="22"/>
      <w:lang w:val="th-TH" w:bidi="th-TH"/>
    </w:rPr>
  </w:style>
  <w:style w:type="table" w:styleId="TableGrid">
    <w:name w:val="Table Grid"/>
    <w:basedOn w:val="TableNormal"/>
    <w:uiPriority w:val="39"/>
    <w:rsid w:val="006C72C9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¢éÍ¤ÇÒÁ"/>
    <w:basedOn w:val="Normal"/>
    <w:rsid w:val="00E44B9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styleId="NormalIndent">
    <w:name w:val="Normal Indent"/>
    <w:basedOn w:val="Normal"/>
    <w:uiPriority w:val="99"/>
    <w:rsid w:val="000407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RNormal">
    <w:name w:val="RNormal"/>
    <w:basedOn w:val="Normal"/>
    <w:uiPriority w:val="99"/>
    <w:rsid w:val="00E37B13"/>
    <w:pPr>
      <w:spacing w:line="240" w:lineRule="auto"/>
      <w:jc w:val="both"/>
    </w:pPr>
    <w:rPr>
      <w:szCs w:val="24"/>
      <w:lang w:val="en-US"/>
    </w:rPr>
  </w:style>
  <w:style w:type="paragraph" w:customStyle="1" w:styleId="ParagraphNumbering">
    <w:name w:val="Paragraph Numbering"/>
    <w:basedOn w:val="Header"/>
    <w:uiPriority w:val="99"/>
    <w:rsid w:val="00D64048"/>
    <w:pPr>
      <w:numPr>
        <w:numId w:val="15"/>
      </w:numPr>
      <w:tabs>
        <w:tab w:val="left" w:pos="284"/>
      </w:tabs>
      <w:spacing w:line="240" w:lineRule="atLeast"/>
      <w:jc w:val="left"/>
    </w:pPr>
    <w:rPr>
      <w:rFonts w:ascii="Arial" w:hAnsi="Arial"/>
      <w:i w:val="0"/>
      <w:szCs w:val="18"/>
      <w:lang w:val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F536F2"/>
    <w:pPr>
      <w:numPr>
        <w:numId w:val="16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</w:pPr>
    <w:rPr>
      <w:rFonts w:ascii="Arial" w:hAnsi="Arial"/>
      <w:sz w:val="18"/>
      <w:szCs w:val="18"/>
    </w:rPr>
  </w:style>
  <w:style w:type="character" w:customStyle="1" w:styleId="msoins0">
    <w:name w:val="msoins"/>
    <w:basedOn w:val="DefaultParagraphFont"/>
    <w:uiPriority w:val="99"/>
    <w:rsid w:val="00A25C43"/>
  </w:style>
  <w:style w:type="paragraph" w:styleId="BodyTextIndent2">
    <w:name w:val="Body Text Indent 2"/>
    <w:basedOn w:val="Normal"/>
    <w:link w:val="BodyTextIndent2Char"/>
    <w:uiPriority w:val="99"/>
    <w:rsid w:val="00324A75"/>
    <w:pPr>
      <w:spacing w:after="120" w:line="480" w:lineRule="auto"/>
      <w:ind w:left="360"/>
    </w:pPr>
    <w:rPr>
      <w:lang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89698D"/>
    <w:rPr>
      <w:sz w:val="22"/>
      <w:lang w:val="en-GB" w:bidi="ar-SA"/>
    </w:rPr>
  </w:style>
  <w:style w:type="character" w:styleId="CommentReference">
    <w:name w:val="annotation reference"/>
    <w:uiPriority w:val="99"/>
    <w:rsid w:val="0089698D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9698D"/>
    <w:rPr>
      <w:sz w:val="20"/>
      <w:lang w:eastAsia="x-none"/>
    </w:rPr>
  </w:style>
  <w:style w:type="character" w:customStyle="1" w:styleId="CommentTextChar">
    <w:name w:val="Comment Text Char"/>
    <w:link w:val="CommentText"/>
    <w:uiPriority w:val="99"/>
    <w:rsid w:val="0089698D"/>
    <w:rPr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89698D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89698D"/>
    <w:rPr>
      <w:b/>
      <w:bCs/>
      <w:lang w:val="en-GB" w:bidi="ar-SA"/>
    </w:rPr>
  </w:style>
  <w:style w:type="paragraph" w:styleId="NormalWeb">
    <w:name w:val="Normal (Web)"/>
    <w:basedOn w:val="Normal"/>
    <w:uiPriority w:val="99"/>
    <w:rsid w:val="0089698D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paragraph" w:customStyle="1" w:styleId="NormalThaiDistributedJustification">
    <w:name w:val="Normal + Thai Distributed Justification"/>
    <w:basedOn w:val="Normal"/>
    <w:uiPriority w:val="99"/>
    <w:rsid w:val="0089698D"/>
    <w:pPr>
      <w:jc w:val="thaiDistribute"/>
    </w:pPr>
    <w:rPr>
      <w:rFonts w:eastAsia="MS Mincho"/>
      <w:lang w:val="en-US" w:bidi="th-TH"/>
    </w:rPr>
  </w:style>
  <w:style w:type="paragraph" w:styleId="TOC5">
    <w:name w:val="toc 5"/>
    <w:basedOn w:val="Normal"/>
    <w:next w:val="Normal"/>
    <w:autoRedefine/>
    <w:uiPriority w:val="99"/>
    <w:rsid w:val="0089698D"/>
    <w:pPr>
      <w:ind w:left="880"/>
    </w:pPr>
  </w:style>
  <w:style w:type="paragraph" w:styleId="Index1">
    <w:name w:val="index 1"/>
    <w:basedOn w:val="Normal"/>
    <w:next w:val="Normal"/>
    <w:autoRedefine/>
    <w:uiPriority w:val="99"/>
    <w:rsid w:val="0089698D"/>
    <w:pPr>
      <w:ind w:left="220" w:hanging="220"/>
    </w:pPr>
  </w:style>
  <w:style w:type="paragraph" w:styleId="IndexHeading">
    <w:name w:val="index heading"/>
    <w:basedOn w:val="BodyText"/>
    <w:uiPriority w:val="99"/>
    <w:rsid w:val="0089698D"/>
    <w:pPr>
      <w:spacing w:after="130"/>
      <w:ind w:left="1134" w:hanging="1134"/>
    </w:pPr>
    <w:rPr>
      <w:b/>
    </w:rPr>
  </w:style>
  <w:style w:type="character" w:styleId="Hyperlink">
    <w:name w:val="Hyperlink"/>
    <w:uiPriority w:val="99"/>
    <w:rsid w:val="0089698D"/>
    <w:rPr>
      <w:rFonts w:cs="Times New Roman"/>
      <w:color w:val="0000FF"/>
      <w:u w:val="single"/>
    </w:rPr>
  </w:style>
  <w:style w:type="character" w:styleId="FollowedHyperlink">
    <w:name w:val="FollowedHyperlink"/>
    <w:rsid w:val="0089698D"/>
    <w:rPr>
      <w:rFonts w:cs="Times New Roman"/>
      <w:color w:val="auto"/>
      <w:u w:val="single"/>
    </w:rPr>
  </w:style>
  <w:style w:type="paragraph" w:styleId="TableofAuthorities">
    <w:name w:val="table of authorities"/>
    <w:basedOn w:val="Normal"/>
    <w:next w:val="Normal"/>
    <w:uiPriority w:val="99"/>
    <w:rsid w:val="008969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 w:bidi="th-TH"/>
    </w:rPr>
  </w:style>
  <w:style w:type="character" w:customStyle="1" w:styleId="A1">
    <w:name w:val="A1"/>
    <w:uiPriority w:val="99"/>
    <w:rsid w:val="0089698D"/>
    <w:rPr>
      <w:color w:val="000000"/>
      <w:sz w:val="18"/>
    </w:rPr>
  </w:style>
  <w:style w:type="character" w:styleId="LineNumber">
    <w:name w:val="line number"/>
    <w:rsid w:val="0089698D"/>
    <w:rPr>
      <w:rFonts w:cs="Times New Roman"/>
    </w:rPr>
  </w:style>
  <w:style w:type="paragraph" w:customStyle="1" w:styleId="Default">
    <w:name w:val="Default"/>
    <w:rsid w:val="0089698D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styleId="Emphasis">
    <w:name w:val="Emphasis"/>
    <w:uiPriority w:val="20"/>
    <w:qFormat/>
    <w:rsid w:val="00AC31DE"/>
    <w:rPr>
      <w:i/>
      <w:iCs/>
    </w:rPr>
  </w:style>
  <w:style w:type="paragraph" w:customStyle="1" w:styleId="Tabletext3">
    <w:name w:val="Tabletext_3"/>
    <w:link w:val="TabletextChar3"/>
    <w:rsid w:val="00D3138C"/>
    <w:pPr>
      <w:tabs>
        <w:tab w:val="left" w:pos="170"/>
      </w:tabs>
      <w:spacing w:before="20" w:after="20" w:line="200" w:lineRule="exact"/>
    </w:pPr>
    <w:rPr>
      <w:rFonts w:ascii="HelveticaNeueLT Std Lt" w:eastAsia="Batang" w:hAnsi="HelveticaNeueLT Std Lt" w:cs="Times New Roman"/>
      <w:sz w:val="16"/>
      <w:lang w:val="en-GB" w:bidi="ar-SA"/>
    </w:rPr>
  </w:style>
  <w:style w:type="character" w:customStyle="1" w:styleId="TabletextChar3">
    <w:name w:val="Tabletext Char_3"/>
    <w:link w:val="Tabletext3"/>
    <w:locked/>
    <w:rsid w:val="00D3138C"/>
    <w:rPr>
      <w:rFonts w:ascii="HelveticaNeueLT Std Lt" w:eastAsia="Batang" w:hAnsi="HelveticaNeueLT Std Lt" w:cs="Times New Roman"/>
      <w:sz w:val="16"/>
      <w:lang w:val="en-GB" w:eastAsia="en-US" w:bidi="ar-SA"/>
    </w:rPr>
  </w:style>
  <w:style w:type="paragraph" w:customStyle="1" w:styleId="Columnheadsboldcentred0">
    <w:name w:val="Columnheads bold centred_0"/>
    <w:basedOn w:val="Columnheadsbold2"/>
    <w:link w:val="ColumnheadsboldcentredChar0"/>
    <w:rsid w:val="00D3138C"/>
    <w:pPr>
      <w:jc w:val="center"/>
    </w:pPr>
  </w:style>
  <w:style w:type="paragraph" w:customStyle="1" w:styleId="Columnheadsbold2">
    <w:name w:val="Column heads bold_2"/>
    <w:basedOn w:val="Normal"/>
    <w:link w:val="ColumnheadsboldChar2"/>
    <w:rsid w:val="00D3138C"/>
    <w:pPr>
      <w:tabs>
        <w:tab w:val="left" w:pos="170"/>
      </w:tabs>
      <w:spacing w:before="20" w:after="20" w:line="140" w:lineRule="exact"/>
      <w:ind w:right="101"/>
      <w:jc w:val="right"/>
    </w:pPr>
    <w:rPr>
      <w:rFonts w:ascii="HelveticaNeueLT Std Med" w:eastAsia="Batang" w:hAnsi="HelveticaNeueLT Std Med"/>
      <w:sz w:val="12"/>
    </w:rPr>
  </w:style>
  <w:style w:type="character" w:customStyle="1" w:styleId="ColumnheadsboldChar2">
    <w:name w:val="Column heads bold Char_2"/>
    <w:link w:val="Columnheadsbold2"/>
    <w:locked/>
    <w:rsid w:val="00D3138C"/>
    <w:rPr>
      <w:rFonts w:ascii="HelveticaNeueLT Std Med" w:eastAsia="Batang" w:hAnsi="HelveticaNeueLT Std Med"/>
      <w:sz w:val="12"/>
      <w:lang w:val="en-GB" w:eastAsia="en-US" w:bidi="ar-SA"/>
    </w:rPr>
  </w:style>
  <w:style w:type="character" w:customStyle="1" w:styleId="ColumnheadsboldcentredChar0">
    <w:name w:val="Columnheads bold centred Char_0"/>
    <w:link w:val="Columnheadsboldcentred0"/>
    <w:locked/>
    <w:rsid w:val="00D3138C"/>
    <w:rPr>
      <w:rFonts w:ascii="HelveticaNeueLT Std Med" w:eastAsia="Batang" w:hAnsi="HelveticaNeueLT Std Med"/>
      <w:sz w:val="12"/>
      <w:lang w:val="en-GB" w:eastAsia="en-US" w:bidi="ar-SA"/>
    </w:rPr>
  </w:style>
  <w:style w:type="paragraph" w:customStyle="1" w:styleId="Columnheadscentred0">
    <w:name w:val="Columnheads centred_0"/>
    <w:basedOn w:val="Columnheadsboldcentred0"/>
    <w:link w:val="ColumnheadscentredChar0"/>
    <w:rsid w:val="00D3138C"/>
    <w:rPr>
      <w:rFonts w:ascii="HelveticaNeueLT Std Lt" w:hAnsi="HelveticaNeueLT Std Lt"/>
    </w:rPr>
  </w:style>
  <w:style w:type="character" w:customStyle="1" w:styleId="ColumnheadscentredChar0">
    <w:name w:val="Columnheads centred Char_0"/>
    <w:link w:val="Columnheadscentred0"/>
    <w:locked/>
    <w:rsid w:val="00D3138C"/>
    <w:rPr>
      <w:rFonts w:ascii="HelveticaNeueLT Std Lt" w:eastAsia="Batang" w:hAnsi="HelveticaNeueLT Std Lt"/>
      <w:sz w:val="12"/>
      <w:lang w:val="en-GB" w:eastAsia="en-US" w:bidi="ar-SA"/>
    </w:rPr>
  </w:style>
  <w:style w:type="paragraph" w:customStyle="1" w:styleId="Figsbold1">
    <w:name w:val="Figs bold_1"/>
    <w:basedOn w:val="Normal"/>
    <w:uiPriority w:val="99"/>
    <w:rsid w:val="00D3138C"/>
    <w:pPr>
      <w:tabs>
        <w:tab w:val="left" w:pos="170"/>
      </w:tabs>
      <w:spacing w:before="20" w:after="20" w:line="200" w:lineRule="exact"/>
      <w:ind w:right="102"/>
      <w:jc w:val="right"/>
    </w:pPr>
    <w:rPr>
      <w:rFonts w:ascii="HelveticaNeueLT Std Med" w:eastAsia="Batang" w:hAnsi="HelveticaNeueLT Std Med" w:cs="Times New Roman"/>
      <w:sz w:val="16"/>
    </w:rPr>
  </w:style>
  <w:style w:type="paragraph" w:customStyle="1" w:styleId="Bodytextaftertable3">
    <w:name w:val="Bodytext after table_3"/>
    <w:basedOn w:val="Normal"/>
    <w:uiPriority w:val="99"/>
    <w:rsid w:val="00D3138C"/>
    <w:pPr>
      <w:tabs>
        <w:tab w:val="left" w:pos="170"/>
      </w:tabs>
      <w:spacing w:before="100" w:after="100" w:line="200" w:lineRule="exact"/>
    </w:pPr>
    <w:rPr>
      <w:rFonts w:ascii="HelveticaNeueLT Std Lt" w:hAnsi="HelveticaNeueLT Std Lt" w:cs="Times New Roman"/>
      <w:sz w:val="16"/>
      <w:szCs w:val="24"/>
    </w:rPr>
  </w:style>
  <w:style w:type="paragraph" w:customStyle="1" w:styleId="ColumnheadsLeft0">
    <w:name w:val="Column heads Left_0"/>
    <w:basedOn w:val="Normal"/>
    <w:uiPriority w:val="99"/>
    <w:rsid w:val="00D3138C"/>
    <w:pPr>
      <w:tabs>
        <w:tab w:val="left" w:pos="170"/>
      </w:tabs>
      <w:spacing w:before="20" w:after="20" w:line="140" w:lineRule="exact"/>
      <w:ind w:right="101"/>
    </w:pPr>
    <w:rPr>
      <w:rFonts w:ascii="HelveticaNeueLT Std Lt" w:eastAsia="Batang" w:hAnsi="HelveticaNeueLT Std Lt" w:cs="Times New Roman"/>
      <w:sz w:val="12"/>
    </w:rPr>
  </w:style>
  <w:style w:type="paragraph" w:customStyle="1" w:styleId="Figsbold10">
    <w:name w:val="Figs bold_1_0"/>
    <w:basedOn w:val="Normal"/>
    <w:uiPriority w:val="99"/>
    <w:rsid w:val="00D3138C"/>
    <w:pPr>
      <w:tabs>
        <w:tab w:val="left" w:pos="170"/>
      </w:tabs>
      <w:spacing w:before="20" w:after="20" w:line="200" w:lineRule="exact"/>
      <w:ind w:right="102"/>
      <w:jc w:val="right"/>
    </w:pPr>
    <w:rPr>
      <w:rFonts w:ascii="HelveticaNeueLT Std Med" w:eastAsia="Batang" w:hAnsi="HelveticaNeueLT Std Med" w:cs="Times New Roman"/>
      <w:sz w:val="16"/>
    </w:rPr>
  </w:style>
  <w:style w:type="paragraph" w:customStyle="1" w:styleId="Pa2">
    <w:name w:val="Pa2"/>
    <w:basedOn w:val="Normal"/>
    <w:next w:val="Normal"/>
    <w:uiPriority w:val="99"/>
    <w:rsid w:val="00D3138C"/>
    <w:pPr>
      <w:autoSpaceDE w:val="0"/>
      <w:autoSpaceDN w:val="0"/>
      <w:adjustRightInd w:val="0"/>
      <w:spacing w:line="171" w:lineRule="atLeast"/>
    </w:pPr>
    <w:rPr>
      <w:rFonts w:ascii="HelveticaNeueLT Std Med" w:eastAsia="Calibri" w:hAnsi="HelveticaNeueLT Std Med" w:cs="Arial"/>
      <w:sz w:val="24"/>
      <w:szCs w:val="24"/>
    </w:rPr>
  </w:style>
  <w:style w:type="paragraph" w:customStyle="1" w:styleId="Normal107">
    <w:name w:val="Normal_107"/>
    <w:uiPriority w:val="99"/>
    <w:qFormat/>
    <w:rsid w:val="00D3138C"/>
    <w:pPr>
      <w:tabs>
        <w:tab w:val="left" w:pos="170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24"/>
      <w:lang w:val="en-GB" w:bidi="ar-SA"/>
    </w:rPr>
  </w:style>
  <w:style w:type="paragraph" w:customStyle="1" w:styleId="Bodytext7">
    <w:name w:val="Bodytext_7"/>
    <w:basedOn w:val="Normal107"/>
    <w:uiPriority w:val="99"/>
    <w:rsid w:val="00D3138C"/>
    <w:rPr>
      <w:spacing w:val="0"/>
      <w:sz w:val="16"/>
    </w:rPr>
  </w:style>
  <w:style w:type="paragraph" w:customStyle="1" w:styleId="Normal114">
    <w:name w:val="Normal_114"/>
    <w:uiPriority w:val="99"/>
    <w:rsid w:val="00D3138C"/>
    <w:pPr>
      <w:tabs>
        <w:tab w:val="left" w:pos="170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24"/>
      <w:lang w:val="en-GB" w:bidi="ar-SA"/>
    </w:rPr>
  </w:style>
  <w:style w:type="paragraph" w:customStyle="1" w:styleId="Heading2nospacebefore2">
    <w:name w:val="Heading 2 no space before_2"/>
    <w:basedOn w:val="Normal"/>
    <w:uiPriority w:val="99"/>
    <w:rsid w:val="004A72FF"/>
    <w:pPr>
      <w:keepNext/>
      <w:spacing w:line="200" w:lineRule="exact"/>
    </w:pPr>
    <w:rPr>
      <w:rFonts w:ascii="HelveticaNeueLT Std Med" w:eastAsia="Calibri" w:hAnsi="HelveticaNeueLT Std Med" w:cs="Times New Roman"/>
      <w:sz w:val="16"/>
      <w:szCs w:val="16"/>
      <w:lang w:val="en-US" w:bidi="th-TH"/>
    </w:rPr>
  </w:style>
  <w:style w:type="paragraph" w:styleId="Revision">
    <w:name w:val="Revision"/>
    <w:hidden/>
    <w:uiPriority w:val="99"/>
    <w:semiHidden/>
    <w:rsid w:val="00E140D8"/>
    <w:rPr>
      <w:sz w:val="22"/>
      <w:lang w:val="en-GB" w:bidi="ar-SA"/>
    </w:rPr>
  </w:style>
  <w:style w:type="paragraph" w:customStyle="1" w:styleId="Bullet">
    <w:name w:val="Bullet"/>
    <w:basedOn w:val="Normal"/>
    <w:rsid w:val="000F1CCF"/>
    <w:pPr>
      <w:numPr>
        <w:ilvl w:val="1"/>
        <w:numId w:val="18"/>
      </w:numPr>
      <w:spacing w:line="240" w:lineRule="auto"/>
    </w:pPr>
    <w:rPr>
      <w:rFonts w:cs="Times New Roman"/>
      <w:sz w:val="24"/>
      <w:szCs w:val="24"/>
      <w:lang w:val="en-US"/>
    </w:rPr>
  </w:style>
  <w:style w:type="paragraph" w:customStyle="1" w:styleId="E">
    <w:name w:val="»¡E"/>
    <w:basedOn w:val="Normal"/>
    <w:uiPriority w:val="99"/>
    <w:rsid w:val="000F1CCF"/>
    <w:pPr>
      <w:spacing w:line="240" w:lineRule="auto"/>
      <w:jc w:val="center"/>
    </w:pPr>
    <w:rPr>
      <w:rFonts w:ascii="Book Antiqua" w:hAnsi="Book Antiqua"/>
      <w:b/>
      <w:bCs/>
      <w:sz w:val="24"/>
      <w:szCs w:val="24"/>
      <w:lang w:val="th-TH" w:bidi="th-TH"/>
    </w:rPr>
  </w:style>
  <w:style w:type="character" w:customStyle="1" w:styleId="BodyTextChar1">
    <w:name w:val="Body Text Char1"/>
    <w:aliases w:val="bt Char1,body text Char1,Body Char1,BT Char1"/>
    <w:uiPriority w:val="99"/>
    <w:locked/>
    <w:rsid w:val="00DB047A"/>
    <w:rPr>
      <w:rFonts w:cs="Angsana New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73C96"/>
    <w:pPr>
      <w:ind w:left="720"/>
      <w:contextualSpacing/>
    </w:pPr>
    <w:rPr>
      <w:rFonts w:cs="Times New Roman"/>
    </w:rPr>
  </w:style>
  <w:style w:type="paragraph" w:styleId="ListNumber3">
    <w:name w:val="List Number 3"/>
    <w:basedOn w:val="Normal"/>
    <w:uiPriority w:val="99"/>
    <w:rsid w:val="008A6745"/>
    <w:pPr>
      <w:numPr>
        <w:numId w:val="20"/>
      </w:num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PlainText">
    <w:name w:val="Plain Text"/>
    <w:basedOn w:val="Normal"/>
    <w:link w:val="PlainTextChar"/>
    <w:rsid w:val="009600EE"/>
    <w:pPr>
      <w:suppressAutoHyphens/>
      <w:spacing w:line="240" w:lineRule="auto"/>
    </w:pPr>
    <w:rPr>
      <w:rFonts w:ascii="Courier New" w:hAnsi="Courier New"/>
      <w:sz w:val="28"/>
      <w:szCs w:val="28"/>
      <w:lang w:val="en-AU" w:eastAsia="zh-CN" w:bidi="th-TH"/>
    </w:rPr>
  </w:style>
  <w:style w:type="character" w:customStyle="1" w:styleId="PlainTextChar">
    <w:name w:val="Plain Text Char"/>
    <w:link w:val="PlainText"/>
    <w:uiPriority w:val="99"/>
    <w:rsid w:val="009600EE"/>
    <w:rPr>
      <w:rFonts w:ascii="Courier New" w:hAnsi="Courier New" w:cs="Courier New"/>
      <w:sz w:val="28"/>
      <w:szCs w:val="28"/>
      <w:lang w:val="en-AU" w:eastAsia="zh-CN"/>
    </w:rPr>
  </w:style>
  <w:style w:type="paragraph" w:styleId="Title">
    <w:name w:val="Title"/>
    <w:basedOn w:val="Normal"/>
    <w:link w:val="TitleChar"/>
    <w:qFormat/>
    <w:rsid w:val="00D22AC4"/>
    <w:pPr>
      <w:spacing w:line="240" w:lineRule="auto"/>
      <w:ind w:left="540" w:right="749"/>
      <w:jc w:val="center"/>
    </w:pPr>
    <w:rPr>
      <w:rFonts w:eastAsia="Cordia New"/>
      <w:sz w:val="24"/>
      <w:szCs w:val="24"/>
      <w:u w:val="single"/>
      <w:lang w:val="th-TH" w:eastAsia="th-TH" w:bidi="th-TH"/>
    </w:rPr>
  </w:style>
  <w:style w:type="character" w:customStyle="1" w:styleId="TitleChar">
    <w:name w:val="Title Char"/>
    <w:link w:val="Title"/>
    <w:rsid w:val="00D22AC4"/>
    <w:rPr>
      <w:rFonts w:eastAsia="Cordia New"/>
      <w:sz w:val="24"/>
      <w:szCs w:val="24"/>
      <w:u w:val="single"/>
      <w:lang w:val="th-TH" w:eastAsia="th-TH"/>
    </w:rPr>
  </w:style>
  <w:style w:type="character" w:customStyle="1" w:styleId="BodyTextFirstIndentChar">
    <w:name w:val="Body Text First Indent Char"/>
    <w:link w:val="BodyTextFirstIndent"/>
    <w:uiPriority w:val="99"/>
    <w:rsid w:val="00995E6A"/>
    <w:rPr>
      <w:rFonts w:ascii="Arial" w:hAnsi="Arial"/>
      <w:sz w:val="18"/>
      <w:szCs w:val="18"/>
      <w:lang w:val="en-AU" w:bidi="ar-SA"/>
    </w:rPr>
  </w:style>
  <w:style w:type="paragraph" w:customStyle="1" w:styleId="NormalIndent2">
    <w:name w:val="Normal Indent2"/>
    <w:basedOn w:val="Normal"/>
    <w:uiPriority w:val="99"/>
    <w:rsid w:val="005D19C2"/>
    <w:pPr>
      <w:ind w:left="142"/>
    </w:pPr>
    <w:rPr>
      <w:rFonts w:cs="Times New Roman"/>
    </w:rPr>
  </w:style>
  <w:style w:type="character" w:customStyle="1" w:styleId="EmailStyle300">
    <w:name w:val="EmailStyle300"/>
    <w:semiHidden/>
    <w:rsid w:val="005D19C2"/>
    <w:rPr>
      <w:rFonts w:ascii="Arial" w:hAnsi="Arial" w:cs="Arial"/>
      <w:color w:val="auto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5D19C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lang w:val="x-none"/>
    </w:rPr>
  </w:style>
  <w:style w:type="character" w:customStyle="1" w:styleId="AccountingPolicyChar1">
    <w:name w:val="Accounting Policy Char1"/>
    <w:link w:val="AccountingPolicy"/>
    <w:locked/>
    <w:rsid w:val="005D19C2"/>
    <w:rPr>
      <w:rFonts w:ascii="Univers 45 Light" w:eastAsia="MS Mincho" w:hAnsi="Univers 45 Light" w:cs="Univers 45 Light"/>
      <w:color w:val="000000"/>
      <w:lang w:eastAsia="en-US" w:bidi="ar-SA"/>
    </w:rPr>
  </w:style>
  <w:style w:type="paragraph" w:customStyle="1" w:styleId="Subhead3">
    <w:name w:val="Subhead 3"/>
    <w:basedOn w:val="Normal"/>
    <w:link w:val="Subhead3Char"/>
    <w:rsid w:val="005D19C2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lang w:val="x-none"/>
    </w:rPr>
  </w:style>
  <w:style w:type="character" w:customStyle="1" w:styleId="Subhead3Char">
    <w:name w:val="Subhead 3 Char"/>
    <w:link w:val="Subhead3"/>
    <w:locked/>
    <w:rsid w:val="005D19C2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5D19C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5D19C2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5D19C2"/>
    <w:rPr>
      <w:rFonts w:ascii="Univers 45 Light" w:hAnsi="Univers 45 Light"/>
      <w:color w:val="0C2D83"/>
      <w:position w:val="2"/>
      <w:sz w:val="20"/>
      <w:vertAlign w:val="superscript"/>
    </w:rPr>
  </w:style>
  <w:style w:type="paragraph" w:customStyle="1" w:styleId="CM32">
    <w:name w:val="CM32"/>
    <w:basedOn w:val="Default"/>
    <w:next w:val="Default"/>
    <w:rsid w:val="005D19C2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5D19C2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5D19C2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5D19C2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5D19C2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5D19C2"/>
    <w:rPr>
      <w:rFonts w:eastAsia="Times New Roman" w:cs="Angsana New"/>
      <w:color w:val="auto"/>
      <w:lang w:eastAsia="en-US"/>
    </w:rPr>
  </w:style>
  <w:style w:type="table" w:styleId="TableSimple2">
    <w:name w:val="Table Simple 2"/>
    <w:basedOn w:val="TableNormal"/>
    <w:rsid w:val="005D19C2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5D19C2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5D19C2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5D19C2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UnresolvedMention">
    <w:name w:val="Unresolved Mention"/>
    <w:uiPriority w:val="99"/>
    <w:semiHidden/>
    <w:unhideWhenUsed/>
    <w:rsid w:val="0077241F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811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lang w:val="en-US" w:bidi="th-TH"/>
    </w:rPr>
  </w:style>
  <w:style w:type="character" w:customStyle="1" w:styleId="HTMLPreformattedChar">
    <w:name w:val="HTML Preformatted Char"/>
    <w:link w:val="HTMLPreformatted"/>
    <w:uiPriority w:val="99"/>
    <w:rsid w:val="000811BC"/>
    <w:rPr>
      <w:rFonts w:ascii="Tahoma" w:hAnsi="Tahoma" w:cs="Tahoma"/>
    </w:rPr>
  </w:style>
  <w:style w:type="paragraph" w:customStyle="1" w:styleId="Pa18">
    <w:name w:val="Pa18"/>
    <w:basedOn w:val="Normal"/>
    <w:next w:val="Normal"/>
    <w:uiPriority w:val="99"/>
    <w:rsid w:val="00381413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table" w:customStyle="1" w:styleId="TableGrid1">
    <w:name w:val="Table Grid1"/>
    <w:basedOn w:val="TableNormal"/>
    <w:next w:val="TableGrid"/>
    <w:uiPriority w:val="39"/>
    <w:rsid w:val="008E42A8"/>
    <w:pPr>
      <w:spacing w:line="260" w:lineRule="atLeast"/>
    </w:pPr>
    <w:rPr>
      <w:rFonts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2">
    <w:name w:val="Table Grid2"/>
    <w:basedOn w:val="TableNormal"/>
    <w:next w:val="TableGrid"/>
    <w:uiPriority w:val="39"/>
    <w:rsid w:val="0014164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3">
    <w:name w:val="index 3"/>
    <w:basedOn w:val="Normal"/>
    <w:next w:val="Normal"/>
    <w:autoRedefine/>
    <w:semiHidden/>
    <w:rsid w:val="00D1254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table" w:customStyle="1" w:styleId="TableGrid3">
    <w:name w:val="Table Grid3"/>
    <w:basedOn w:val="TableNormal"/>
    <w:next w:val="TableGrid"/>
    <w:uiPriority w:val="39"/>
    <w:rsid w:val="00C039BE"/>
    <w:pPr>
      <w:spacing w:line="260" w:lineRule="atLeast"/>
    </w:pPr>
    <w:rPr>
      <w:rFonts w:eastAsia="Times New Roman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C039BE"/>
    <w:pPr>
      <w:spacing w:line="260" w:lineRule="atLeast"/>
    </w:pPr>
    <w:rPr>
      <w:rFonts w:eastAsia="Times New Roman" w:cs="Times New Roman"/>
      <w:lang w:bidi="te-I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TableofFigures">
    <w:name w:val="table of figures"/>
    <w:basedOn w:val="Normal"/>
    <w:next w:val="Normal"/>
    <w:uiPriority w:val="99"/>
    <w:semiHidden/>
    <w:unhideWhenUsed/>
    <w:rsid w:val="00C039BE"/>
    <w:rPr>
      <w:rFonts w:eastAsia="Times New Roman"/>
    </w:rPr>
  </w:style>
  <w:style w:type="paragraph" w:customStyle="1" w:styleId="Pa32">
    <w:name w:val="Pa32"/>
    <w:basedOn w:val="Default"/>
    <w:next w:val="Default"/>
    <w:uiPriority w:val="99"/>
    <w:rsid w:val="00E23B39"/>
    <w:pPr>
      <w:spacing w:line="161" w:lineRule="atLeast"/>
    </w:pPr>
    <w:rPr>
      <w:rFonts w:ascii="Univers LT Std 45 Light" w:eastAsia="SimSun" w:hAnsi="Univers LT Std 45 Light" w:cs="Angsana New"/>
      <w:color w:val="auto"/>
      <w:lang w:eastAsia="en-US"/>
    </w:rPr>
  </w:style>
  <w:style w:type="paragraph" w:customStyle="1" w:styleId="Pa4">
    <w:name w:val="Pa4"/>
    <w:basedOn w:val="Default"/>
    <w:next w:val="Default"/>
    <w:uiPriority w:val="99"/>
    <w:rsid w:val="00736A33"/>
    <w:pPr>
      <w:spacing w:line="191" w:lineRule="atLeast"/>
    </w:pPr>
    <w:rPr>
      <w:rFonts w:ascii="Univers LT Std 45 Light" w:eastAsia="SimSun" w:hAnsi="Univers LT Std 45 Light" w:cs="Angsana New"/>
      <w:color w:val="auto"/>
      <w:lang w:eastAsia="en-US"/>
    </w:rPr>
  </w:style>
  <w:style w:type="character" w:customStyle="1" w:styleId="A10">
    <w:name w:val="A10"/>
    <w:uiPriority w:val="99"/>
    <w:rsid w:val="00736A33"/>
    <w:rPr>
      <w:rFonts w:cs="Univers LT Std 45 Light"/>
      <w:i/>
      <w:iCs/>
      <w:color w:val="004D97"/>
      <w:sz w:val="14"/>
      <w:szCs w:val="14"/>
    </w:rPr>
  </w:style>
  <w:style w:type="character" w:customStyle="1" w:styleId="ListParagraphChar">
    <w:name w:val="List Paragraph Char"/>
    <w:link w:val="ListParagraph"/>
    <w:uiPriority w:val="34"/>
    <w:locked/>
    <w:rsid w:val="00CE3F6F"/>
    <w:rPr>
      <w:rFonts w:cs="Times New Roman"/>
      <w:sz w:val="22"/>
      <w:lang w:val="en-GB" w:bidi="ar-SA"/>
    </w:rPr>
  </w:style>
  <w:style w:type="character" w:customStyle="1" w:styleId="CommentTextChar1">
    <w:name w:val="Comment Text Char1"/>
    <w:basedOn w:val="DefaultParagraphFont"/>
    <w:uiPriority w:val="99"/>
    <w:locked/>
    <w:rsid w:val="00CE3F6F"/>
    <w:rPr>
      <w:rFonts w:ascii="Times New Roman" w:eastAsia="Times New Roman" w:hAnsi="Times New Roman" w:cs="Times New Roman"/>
      <w:sz w:val="20"/>
      <w:szCs w:val="25"/>
      <w:lang w:eastAsia="zh-CN"/>
    </w:rPr>
  </w:style>
  <w:style w:type="paragraph" w:styleId="NoSpacing">
    <w:name w:val="No Spacing"/>
    <w:uiPriority w:val="1"/>
    <w:qFormat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EmailStyle2271">
    <w:name w:val="EmailStyle2271"/>
    <w:basedOn w:val="DefaultParagraphFont"/>
    <w:semiHidden/>
    <w:rsid w:val="00CE3F6F"/>
    <w:rPr>
      <w:rFonts w:ascii="Arial" w:hAnsi="Arial" w:cs="Arial"/>
      <w:color w:val="auto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CE3F6F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table" w:styleId="Table3Deffects2">
    <w:name w:val="Table 3D effects 2"/>
    <w:basedOn w:val="TableNormal"/>
    <w:rsid w:val="00CE3F6F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a43">
    <w:name w:val="Pa43"/>
    <w:basedOn w:val="Default"/>
    <w:next w:val="Default"/>
    <w:uiPriority w:val="99"/>
    <w:rsid w:val="00CE3F6F"/>
    <w:pPr>
      <w:spacing w:line="16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character" w:customStyle="1" w:styleId="A16">
    <w:name w:val="A16"/>
    <w:uiPriority w:val="99"/>
    <w:rsid w:val="00CE3F6F"/>
    <w:rPr>
      <w:rFonts w:ascii="Univers 45 Light" w:hAnsi="Univers 45 Light" w:cs="Univers 45 Light"/>
      <w:b/>
      <w:bCs/>
      <w:color w:val="D30A53"/>
      <w:sz w:val="12"/>
      <w:szCs w:val="12"/>
    </w:rPr>
  </w:style>
  <w:style w:type="paragraph" w:customStyle="1" w:styleId="Pa66">
    <w:name w:val="Pa66"/>
    <w:basedOn w:val="Normal"/>
    <w:next w:val="Normal"/>
    <w:uiPriority w:val="99"/>
    <w:rsid w:val="00CE3F6F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67">
    <w:name w:val="Pa67"/>
    <w:basedOn w:val="Normal"/>
    <w:next w:val="Normal"/>
    <w:uiPriority w:val="99"/>
    <w:rsid w:val="00CE3F6F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IASBNormal">
    <w:name w:val="IASB Normal"/>
    <w:rsid w:val="00CE3F6F"/>
    <w:pPr>
      <w:spacing w:before="100" w:after="100"/>
      <w:jc w:val="both"/>
    </w:pPr>
    <w:rPr>
      <w:rFonts w:eastAsia="Times New Roman" w:cs="Times New Roman"/>
      <w:sz w:val="19"/>
      <w:lang w:eastAsia="zh-CN" w:bidi="ar-SA"/>
    </w:rPr>
  </w:style>
  <w:style w:type="character" w:customStyle="1" w:styleId="EmailStyle226">
    <w:name w:val="EmailStyle226"/>
    <w:basedOn w:val="DefaultParagraphFont"/>
    <w:semiHidden/>
    <w:rsid w:val="00CE3F6F"/>
    <w:rPr>
      <w:rFonts w:ascii="Arial" w:hAnsi="Arial" w:cs="Arial"/>
      <w:color w:val="auto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CE3F6F"/>
    <w:rPr>
      <w:color w:val="808080"/>
    </w:rPr>
  </w:style>
  <w:style w:type="paragraph" w:customStyle="1" w:styleId="Pa20">
    <w:name w:val="Pa20"/>
    <w:basedOn w:val="Default"/>
    <w:next w:val="Default"/>
    <w:uiPriority w:val="99"/>
    <w:rsid w:val="00CE3F6F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CE3F6F"/>
    <w:pPr>
      <w:spacing w:before="200" w:after="160"/>
      <w:ind w:left="864" w:right="864"/>
      <w:jc w:val="center"/>
    </w:pPr>
    <w:rPr>
      <w:rFonts w:eastAsia="Times New Roman" w:cs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E3F6F"/>
    <w:rPr>
      <w:rFonts w:eastAsia="Times New Roman" w:cs="Times New Roman"/>
      <w:i/>
      <w:iCs/>
      <w:color w:val="404040" w:themeColor="text1" w:themeTint="BF"/>
      <w:sz w:val="22"/>
      <w:lang w:val="en-GB" w:bidi="ar-SA"/>
    </w:rPr>
  </w:style>
  <w:style w:type="character" w:customStyle="1" w:styleId="WW8Num8z0">
    <w:name w:val="WW8Num8z0"/>
    <w:rsid w:val="00CE3F6F"/>
    <w:rPr>
      <w:rFonts w:ascii="Symbol" w:hAnsi="Symbol" w:cs="Symbol"/>
    </w:rPr>
  </w:style>
  <w:style w:type="character" w:customStyle="1" w:styleId="PlainTextChar1">
    <w:name w:val="Plain Text Char1"/>
    <w:basedOn w:val="DefaultParagraphFont"/>
    <w:locked/>
    <w:rsid w:val="00CE3F6F"/>
    <w:rPr>
      <w:rFonts w:ascii="Courier New" w:hAnsi="Courier New" w:cs="Courier New"/>
      <w:sz w:val="28"/>
      <w:szCs w:val="28"/>
      <w:lang w:val="en-AU" w:eastAsia="zh-CN"/>
    </w:rPr>
  </w:style>
  <w:style w:type="paragraph" w:customStyle="1" w:styleId="Pa50">
    <w:name w:val="Pa50"/>
    <w:basedOn w:val="Default"/>
    <w:next w:val="Default"/>
    <w:uiPriority w:val="99"/>
    <w:rsid w:val="00CE3F6F"/>
    <w:pPr>
      <w:spacing w:line="191" w:lineRule="atLeast"/>
    </w:pPr>
    <w:rPr>
      <w:rFonts w:ascii="Times New Roman" w:eastAsia="Times New Roman" w:hAnsi="Times New Roman" w:cs="Angsana New"/>
      <w:color w:val="auto"/>
      <w:lang w:eastAsia="en-US"/>
    </w:rPr>
  </w:style>
  <w:style w:type="character" w:customStyle="1" w:styleId="FSBlankChar">
    <w:name w:val="FS_Blank Char"/>
    <w:link w:val="FSBlank"/>
    <w:locked/>
    <w:rsid w:val="00CE3F6F"/>
    <w:rPr>
      <w:rFonts w:ascii="Angsana New" w:hAnsi="Angsana New"/>
    </w:rPr>
  </w:style>
  <w:style w:type="paragraph" w:customStyle="1" w:styleId="FSBlank">
    <w:name w:val="FS_Blank"/>
    <w:basedOn w:val="Normal"/>
    <w:link w:val="FSBlankChar"/>
    <w:qFormat/>
    <w:rsid w:val="00CE3F6F"/>
    <w:pPr>
      <w:tabs>
        <w:tab w:val="left" w:pos="540"/>
      </w:tabs>
      <w:spacing w:line="240" w:lineRule="auto"/>
      <w:ind w:right="-45" w:firstLine="540"/>
      <w:jc w:val="thaiDistribute"/>
    </w:pPr>
    <w:rPr>
      <w:rFonts w:ascii="Angsana New" w:hAnsi="Angsana New"/>
      <w:sz w:val="20"/>
      <w:lang w:val="en-US" w:bidi="th-TH"/>
    </w:rPr>
  </w:style>
  <w:style w:type="character" w:customStyle="1" w:styleId="AAAddress">
    <w:name w:val="AA Address"/>
    <w:basedOn w:val="DefaultParagraphFont"/>
    <w:rsid w:val="00CE3F6F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E3F6F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Number">
    <w:name w:val="List Number"/>
    <w:basedOn w:val="Normal"/>
    <w:uiPriority w:val="99"/>
    <w:rsid w:val="00CE3F6F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ListNumber2">
    <w:name w:val="List Number 2"/>
    <w:basedOn w:val="Normal"/>
    <w:uiPriority w:val="99"/>
    <w:rsid w:val="00CE3F6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uiPriority w:val="99"/>
    <w:rsid w:val="00CE3F6F"/>
    <w:pPr>
      <w:keepLines w:val="0"/>
      <w:framePr w:w="2812" w:h="1701" w:hSpace="142" w:vSpace="142" w:wrap="around" w:vAnchor="page" w:hAnchor="page" w:x="8024" w:y="2723"/>
      <w:numPr>
        <w:numId w:val="24"/>
      </w:numPr>
      <w:shd w:val="clear" w:color="FFFFFF" w:fill="auto"/>
      <w:spacing w:before="0" w:after="90" w:line="240" w:lineRule="auto"/>
      <w:ind w:left="684" w:hanging="360"/>
    </w:pPr>
    <w:rPr>
      <w:rFonts w:ascii="Arial" w:eastAsia="Times New Roman" w:hAnsi="Arial" w:cs="Times New Roman"/>
      <w:bCs/>
      <w:i w:val="0"/>
      <w:noProof/>
      <w:sz w:val="18"/>
      <w:szCs w:val="18"/>
      <w:u w:val="single"/>
      <w:lang w:val="en-US" w:bidi="th-TH"/>
    </w:rPr>
  </w:style>
  <w:style w:type="paragraph" w:styleId="ListNumber5">
    <w:name w:val="List Number 5"/>
    <w:basedOn w:val="Normal"/>
    <w:uiPriority w:val="99"/>
    <w:rsid w:val="00CE3F6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ListNumber4">
    <w:name w:val="List Number 4"/>
    <w:basedOn w:val="Normal"/>
    <w:uiPriority w:val="99"/>
    <w:rsid w:val="00CE3F6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Index2">
    <w:name w:val="index 2"/>
    <w:basedOn w:val="Normal"/>
    <w:next w:val="Normal"/>
    <w:autoRedefine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Index4">
    <w:name w:val="index 4"/>
    <w:basedOn w:val="Normal"/>
    <w:next w:val="Normal"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Index6">
    <w:name w:val="index 6"/>
    <w:basedOn w:val="Normal"/>
    <w:next w:val="Normal"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Index5">
    <w:name w:val="index 5"/>
    <w:basedOn w:val="Normal"/>
    <w:next w:val="Normal"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Index7">
    <w:name w:val="index 7"/>
    <w:basedOn w:val="Normal"/>
    <w:next w:val="Normal"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Index8">
    <w:name w:val="index 8"/>
    <w:basedOn w:val="Normal"/>
    <w:next w:val="Normal"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Index9">
    <w:name w:val="index 9"/>
    <w:basedOn w:val="Normal"/>
    <w:next w:val="Normal"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TOC6">
    <w:name w:val="toc 6"/>
    <w:basedOn w:val="Normal"/>
    <w:next w:val="Normal"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TOC7">
    <w:name w:val="toc 7"/>
    <w:basedOn w:val="Normal"/>
    <w:next w:val="Normal"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TOC8">
    <w:name w:val="toc 8"/>
    <w:basedOn w:val="Normal"/>
    <w:next w:val="Normal"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TOC9">
    <w:name w:val="toc 9"/>
    <w:basedOn w:val="Normal"/>
    <w:next w:val="Normal"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ListBullet5">
    <w:name w:val="List Bullet 5"/>
    <w:basedOn w:val="Normal"/>
    <w:uiPriority w:val="99"/>
    <w:rsid w:val="00CE3F6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CE3F6F"/>
    <w:rPr>
      <w:rFonts w:ascii="Arial" w:eastAsia="Times New Roman" w:hAnsi="Arial" w:cs="Times New Roman"/>
      <w:sz w:val="18"/>
      <w:szCs w:val="18"/>
      <w:lang w:val="en-GB" w:bidi="ar-SA"/>
    </w:rPr>
  </w:style>
  <w:style w:type="character" w:styleId="Strong">
    <w:name w:val="Strong"/>
    <w:basedOn w:val="DefaultParagraphFont"/>
    <w:qFormat/>
    <w:rsid w:val="00CE3F6F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E3F6F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customStyle="1" w:styleId="AAFrameLogo">
    <w:name w:val="AA Frame Logo"/>
    <w:basedOn w:val="Normal"/>
    <w:uiPriority w:val="99"/>
    <w:rsid w:val="00CE3F6F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bidi="th-TH"/>
    </w:rPr>
  </w:style>
  <w:style w:type="character" w:customStyle="1" w:styleId="AACopyright">
    <w:name w:val="AA Copyright"/>
    <w:basedOn w:val="DefaultParagraphFont"/>
    <w:rsid w:val="00CE3F6F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E3F6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E3F6F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customStyle="1" w:styleId="ReportMenuBar">
    <w:name w:val="ReportMenuBar"/>
    <w:basedOn w:val="Normal"/>
    <w:uiPriority w:val="99"/>
    <w:rsid w:val="00CE3F6F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 w:bidi="th-TH"/>
    </w:rPr>
  </w:style>
  <w:style w:type="paragraph" w:customStyle="1" w:styleId="ReportHeading1">
    <w:name w:val="ReportHeading1"/>
    <w:basedOn w:val="Normal"/>
    <w:uiPriority w:val="99"/>
    <w:rsid w:val="00CE3F6F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  <w:lang w:val="en-US" w:bidi="th-TH"/>
    </w:rPr>
  </w:style>
  <w:style w:type="paragraph" w:customStyle="1" w:styleId="ReportHeading2">
    <w:name w:val="ReportHeading2"/>
    <w:basedOn w:val="ReportHeading1"/>
    <w:uiPriority w:val="99"/>
    <w:rsid w:val="00CE3F6F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E3F6F"/>
    <w:pPr>
      <w:framePr w:h="443" w:wrap="around" w:y="8223"/>
    </w:pPr>
  </w:style>
  <w:style w:type="paragraph" w:customStyle="1" w:styleId="PictureInText">
    <w:name w:val="PictureInText"/>
    <w:basedOn w:val="Normal"/>
    <w:next w:val="Normal"/>
    <w:uiPriority w:val="99"/>
    <w:rsid w:val="00CE3F6F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customStyle="1" w:styleId="PictureLeft">
    <w:name w:val="PictureLeft"/>
    <w:basedOn w:val="Normal"/>
    <w:uiPriority w:val="99"/>
    <w:rsid w:val="00CE3F6F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uiPriority w:val="99"/>
    <w:rsid w:val="00CE3F6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uiPriority w:val="99"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szCs w:val="22"/>
      <w:lang w:val="en-US" w:bidi="th-TH"/>
    </w:rPr>
  </w:style>
  <w:style w:type="paragraph" w:customStyle="1" w:styleId="T">
    <w:name w:val="Å§ª×Í T"/>
    <w:basedOn w:val="Normal"/>
    <w:uiPriority w:val="99"/>
    <w:rsid w:val="00CE3F6F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 w:bidi="th-TH"/>
    </w:rPr>
  </w:style>
  <w:style w:type="paragraph" w:customStyle="1" w:styleId="a0">
    <w:name w:val="???????"/>
    <w:basedOn w:val="Normal"/>
    <w:uiPriority w:val="99"/>
    <w:rsid w:val="00CE3F6F"/>
    <w:pPr>
      <w:tabs>
        <w:tab w:val="left" w:pos="1080"/>
      </w:tabs>
      <w:spacing w:line="240" w:lineRule="auto"/>
    </w:pPr>
    <w:rPr>
      <w:rFonts w:eastAsia="Times New Roman" w:cs="BrowalliaUPC"/>
      <w:sz w:val="30"/>
      <w:szCs w:val="30"/>
      <w:lang w:val="th-TH" w:bidi="th-TH"/>
    </w:rPr>
  </w:style>
  <w:style w:type="paragraph" w:customStyle="1" w:styleId="30">
    <w:name w:val="µÒÃÒ§3ªèÍ§"/>
    <w:basedOn w:val="Normal"/>
    <w:uiPriority w:val="99"/>
    <w:rsid w:val="00CE3F6F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 w:bidi="th-TH"/>
    </w:rPr>
  </w:style>
  <w:style w:type="paragraph" w:customStyle="1" w:styleId="a2">
    <w:name w:val="??"/>
    <w:basedOn w:val="Normal"/>
    <w:uiPriority w:val="99"/>
    <w:rsid w:val="00CE3F6F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Times New Roman"/>
      <w:sz w:val="28"/>
      <w:szCs w:val="28"/>
      <w:lang w:val="th-TH" w:bidi="th-TH"/>
    </w:rPr>
  </w:style>
  <w:style w:type="paragraph" w:customStyle="1" w:styleId="a3">
    <w:name w:val="ºÇ¡"/>
    <w:basedOn w:val="Normal"/>
    <w:uiPriority w:val="99"/>
    <w:rsid w:val="00CE3F6F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 w:bidi="th-TH"/>
    </w:rPr>
  </w:style>
  <w:style w:type="paragraph" w:customStyle="1" w:styleId="T0">
    <w:name w:val="????? T"/>
    <w:basedOn w:val="Normal"/>
    <w:uiPriority w:val="99"/>
    <w:rsid w:val="00CE3F6F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 w:bidi="th-TH"/>
    </w:rPr>
  </w:style>
  <w:style w:type="paragraph" w:customStyle="1" w:styleId="a4">
    <w:name w:val="???"/>
    <w:basedOn w:val="Normal"/>
    <w:uiPriority w:val="99"/>
    <w:rsid w:val="00CE3F6F"/>
    <w:pPr>
      <w:spacing w:line="240" w:lineRule="auto"/>
      <w:ind w:right="129"/>
      <w:jc w:val="right"/>
    </w:pPr>
    <w:rPr>
      <w:rFonts w:eastAsia="Times New Roman" w:cs="Times New Roman"/>
      <w:szCs w:val="22"/>
      <w:lang w:val="th-TH" w:bidi="th-TH"/>
    </w:rPr>
  </w:style>
  <w:style w:type="paragraph" w:customStyle="1" w:styleId="E0">
    <w:name w:val="ª×èÍºÃÔÉÑ· E"/>
    <w:basedOn w:val="Normal"/>
    <w:uiPriority w:val="99"/>
    <w:rsid w:val="00CE3F6F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 w:bidi="th-TH"/>
    </w:rPr>
  </w:style>
  <w:style w:type="paragraph" w:customStyle="1" w:styleId="a5">
    <w:name w:val="Åº"/>
    <w:basedOn w:val="Normal"/>
    <w:uiPriority w:val="99"/>
    <w:rsid w:val="00CE3F6F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 w:bidi="th-TH"/>
    </w:rPr>
  </w:style>
  <w:style w:type="paragraph" w:customStyle="1" w:styleId="a6">
    <w:name w:val="ลบ"/>
    <w:basedOn w:val="Normal"/>
    <w:uiPriority w:val="99"/>
    <w:rsid w:val="00CE3F6F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hAnsi="Arial" w:cs="BrowalliaUPC"/>
      <w:sz w:val="28"/>
      <w:szCs w:val="28"/>
      <w:lang w:val="th-TH" w:eastAsia="th-TH" w:bidi="th-TH"/>
    </w:rPr>
  </w:style>
  <w:style w:type="paragraph" w:customStyle="1" w:styleId="ASSETS">
    <w:name w:val="ASSETS"/>
    <w:basedOn w:val="Normal"/>
    <w:uiPriority w:val="99"/>
    <w:rsid w:val="00CE3F6F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 w:bidi="th-TH"/>
    </w:rPr>
  </w:style>
  <w:style w:type="character" w:customStyle="1" w:styleId="AccPolicyHeadingChar">
    <w:name w:val="Acc Policy Heading Char"/>
    <w:basedOn w:val="DefaultParagraphFont"/>
    <w:locked/>
    <w:rsid w:val="00CE3F6F"/>
    <w:rPr>
      <w:rFonts w:ascii="Angsana New" w:eastAsia="Times New Roman" w:hAnsi="Angsana New" w:cs="Angsana New"/>
      <w:b/>
      <w:bCs/>
      <w:i/>
      <w:iCs/>
      <w:sz w:val="30"/>
      <w:szCs w:val="30"/>
      <w:lang w:val="en-GB"/>
    </w:rPr>
  </w:style>
  <w:style w:type="character" w:customStyle="1" w:styleId="shorttext1">
    <w:name w:val="short_text1"/>
    <w:basedOn w:val="DefaultParagraphFont"/>
    <w:rsid w:val="00CE3F6F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CE3F6F"/>
    <w:rPr>
      <w:rFonts w:cs="Times New Roman"/>
    </w:rPr>
  </w:style>
  <w:style w:type="character" w:customStyle="1" w:styleId="gt-icon-text1">
    <w:name w:val="gt-icon-text1"/>
    <w:basedOn w:val="DefaultParagraphFont"/>
    <w:rsid w:val="00CE3F6F"/>
    <w:rPr>
      <w:rFonts w:cs="Times New Roman"/>
    </w:rPr>
  </w:style>
  <w:style w:type="character" w:customStyle="1" w:styleId="shorttext">
    <w:name w:val="short_text"/>
    <w:basedOn w:val="DefaultParagraphFont"/>
    <w:rsid w:val="00CE3F6F"/>
    <w:rPr>
      <w:rFonts w:cs="Times New Roman"/>
    </w:rPr>
  </w:style>
  <w:style w:type="character" w:customStyle="1" w:styleId="longtext">
    <w:name w:val="long_text"/>
    <w:basedOn w:val="DefaultParagraphFont"/>
    <w:rsid w:val="00CE3F6F"/>
    <w:rPr>
      <w:rFonts w:cs="Times New Roman"/>
    </w:rPr>
  </w:style>
  <w:style w:type="character" w:customStyle="1" w:styleId="apple-converted-space">
    <w:name w:val="apple-converted-space"/>
    <w:basedOn w:val="DefaultParagraphFont"/>
    <w:rsid w:val="00CE3F6F"/>
  </w:style>
  <w:style w:type="table" w:styleId="GridTable1Light-Accent1">
    <w:name w:val="Grid Table 1 Light Accent 1"/>
    <w:basedOn w:val="TableNormal"/>
    <w:uiPriority w:val="46"/>
    <w:rsid w:val="00CE3F6F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47">
    <w:name w:val="Pa47"/>
    <w:basedOn w:val="Normal"/>
    <w:next w:val="Normal"/>
    <w:uiPriority w:val="99"/>
    <w:rsid w:val="00CE3F6F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 w:bidi="th-TH"/>
    </w:rPr>
  </w:style>
  <w:style w:type="character" w:customStyle="1" w:styleId="BodyText2Char1">
    <w:name w:val="Body Text 2 Char1"/>
    <w:basedOn w:val="DefaultParagraphFont"/>
    <w:rsid w:val="00CE3F6F"/>
    <w:rPr>
      <w:rFonts w:ascii="Book Antiqua" w:eastAsia="Times New Roman" w:hAnsi="Book Antiqua" w:cs="Times New Roman"/>
      <w:szCs w:val="22"/>
    </w:rPr>
  </w:style>
  <w:style w:type="paragraph" w:customStyle="1" w:styleId="zfaxdetails">
    <w:name w:val="zfax details"/>
    <w:basedOn w:val="Normal"/>
    <w:uiPriority w:val="99"/>
    <w:rsid w:val="00CE3F6F"/>
    <w:rPr>
      <w:rFonts w:ascii="Univers 55" w:hAnsi="Univers 55"/>
      <w:sz w:val="18"/>
      <w:szCs w:val="18"/>
      <w:lang w:bidi="th-TH"/>
    </w:rPr>
  </w:style>
  <w:style w:type="paragraph" w:customStyle="1" w:styleId="zbrand">
    <w:name w:val="zbrand"/>
    <w:basedOn w:val="Normal"/>
    <w:uiPriority w:val="99"/>
    <w:rsid w:val="00CE3F6F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Cs w:val="22"/>
      <w:lang w:bidi="th-TH"/>
    </w:rPr>
  </w:style>
  <w:style w:type="paragraph" w:styleId="BodyTextIndent3">
    <w:name w:val="Body Text Indent 3"/>
    <w:basedOn w:val="Normal"/>
    <w:link w:val="BodyTextIndent3Char"/>
    <w:uiPriority w:val="99"/>
    <w:rsid w:val="00CE3F6F"/>
    <w:pPr>
      <w:tabs>
        <w:tab w:val="right" w:pos="162"/>
        <w:tab w:val="decimal" w:pos="972"/>
        <w:tab w:val="right" w:pos="6840"/>
      </w:tabs>
      <w:spacing w:line="240" w:lineRule="auto"/>
      <w:ind w:right="-108" w:firstLine="72"/>
      <w:jc w:val="both"/>
    </w:pPr>
    <w:rPr>
      <w:rFonts w:ascii="CG Times (W1)" w:hAnsi="CG Times (W1)"/>
      <w:sz w:val="28"/>
      <w:lang w:val="th-TH" w:bidi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CE3F6F"/>
    <w:rPr>
      <w:rFonts w:ascii="CG Times (W1)" w:hAnsi="CG Times (W1)"/>
      <w:sz w:val="28"/>
      <w:lang w:val="th-TH"/>
    </w:rPr>
  </w:style>
  <w:style w:type="numbering" w:customStyle="1" w:styleId="Style1">
    <w:name w:val="Style1"/>
    <w:rsid w:val="00CE3F6F"/>
    <w:pPr>
      <w:numPr>
        <w:numId w:val="25"/>
      </w:numPr>
    </w:pPr>
  </w:style>
  <w:style w:type="numbering" w:customStyle="1" w:styleId="CurrentList1">
    <w:name w:val="Current List1"/>
    <w:rsid w:val="00CE3F6F"/>
    <w:pPr>
      <w:numPr>
        <w:numId w:val="26"/>
      </w:numPr>
    </w:pPr>
  </w:style>
  <w:style w:type="numbering" w:styleId="111111">
    <w:name w:val="Outline List 2"/>
    <w:aliases w:val="24 / 24.1"/>
    <w:basedOn w:val="NoList"/>
    <w:rsid w:val="00CE3F6F"/>
    <w:pPr>
      <w:numPr>
        <w:numId w:val="27"/>
      </w:numPr>
    </w:pPr>
  </w:style>
  <w:style w:type="paragraph" w:customStyle="1" w:styleId="E1">
    <w:name w:val="??E"/>
    <w:basedOn w:val="Normal"/>
    <w:uiPriority w:val="99"/>
    <w:rsid w:val="00CE3F6F"/>
    <w:pPr>
      <w:spacing w:line="240" w:lineRule="auto"/>
      <w:jc w:val="center"/>
    </w:pPr>
    <w:rPr>
      <w:rFonts w:eastAsia="Batang"/>
      <w:b/>
      <w:bCs/>
      <w:sz w:val="24"/>
      <w:szCs w:val="24"/>
      <w:lang w:val="th-TH" w:bidi="th-TH"/>
    </w:rPr>
  </w:style>
  <w:style w:type="paragraph" w:customStyle="1" w:styleId="E2">
    <w:name w:val="?????????? E"/>
    <w:basedOn w:val="Normal"/>
    <w:uiPriority w:val="99"/>
    <w:rsid w:val="00CE3F6F"/>
    <w:pPr>
      <w:spacing w:line="240" w:lineRule="auto"/>
      <w:jc w:val="center"/>
    </w:pPr>
    <w:rPr>
      <w:rFonts w:eastAsia="Batang"/>
      <w:b/>
      <w:bCs/>
      <w:szCs w:val="22"/>
      <w:lang w:val="th-TH" w:bidi="th-TH"/>
    </w:rPr>
  </w:style>
  <w:style w:type="paragraph" w:customStyle="1" w:styleId="5">
    <w:name w:val="5"/>
    <w:basedOn w:val="E1"/>
    <w:uiPriority w:val="99"/>
    <w:rsid w:val="00CE3F6F"/>
    <w:pPr>
      <w:jc w:val="left"/>
    </w:pPr>
    <w:rPr>
      <w:sz w:val="10"/>
      <w:szCs w:val="10"/>
    </w:rPr>
  </w:style>
  <w:style w:type="paragraph" w:customStyle="1" w:styleId="E3">
    <w:name w:val="?????? E"/>
    <w:basedOn w:val="Normal"/>
    <w:uiPriority w:val="99"/>
    <w:rsid w:val="00CE3F6F"/>
    <w:pPr>
      <w:spacing w:line="240" w:lineRule="auto"/>
      <w:ind w:left="5040" w:right="540"/>
      <w:jc w:val="center"/>
    </w:pPr>
    <w:rPr>
      <w:rFonts w:eastAsia="Batang"/>
      <w:szCs w:val="22"/>
      <w:lang w:val="th-TH" w:bidi="th-TH"/>
    </w:rPr>
  </w:style>
  <w:style w:type="paragraph" w:customStyle="1" w:styleId="10">
    <w:name w:val="10"/>
    <w:basedOn w:val="Normal"/>
    <w:uiPriority w:val="99"/>
    <w:rsid w:val="00CE3F6F"/>
    <w:pPr>
      <w:tabs>
        <w:tab w:val="left" w:pos="1080"/>
      </w:tabs>
      <w:spacing w:line="240" w:lineRule="auto"/>
      <w:jc w:val="both"/>
    </w:pPr>
    <w:rPr>
      <w:rFonts w:eastAsia="Batang"/>
      <w:sz w:val="20"/>
      <w:lang w:val="th-TH" w:bidi="th-TH"/>
    </w:rPr>
  </w:style>
  <w:style w:type="paragraph" w:customStyle="1" w:styleId="zDistnHeader">
    <w:name w:val="zDistnHeader"/>
    <w:basedOn w:val="Normal"/>
    <w:next w:val="Normal"/>
    <w:uiPriority w:val="99"/>
    <w:rsid w:val="00CE3F6F"/>
    <w:pPr>
      <w:keepNext/>
      <w:spacing w:before="520"/>
    </w:pPr>
    <w:rPr>
      <w:rFonts w:eastAsia="Batang"/>
      <w:szCs w:val="22"/>
      <w:lang w:bidi="th-TH"/>
    </w:rPr>
  </w:style>
  <w:style w:type="paragraph" w:customStyle="1" w:styleId="zdisclaimer">
    <w:name w:val="zdisclaimer"/>
    <w:basedOn w:val="Normal"/>
    <w:next w:val="Footer"/>
    <w:uiPriority w:val="99"/>
    <w:rsid w:val="00CE3F6F"/>
    <w:pPr>
      <w:framePr w:wrap="auto" w:vAnchor="page" w:hAnchor="page" w:x="3238" w:y="14685"/>
      <w:spacing w:line="240" w:lineRule="exact"/>
    </w:pPr>
    <w:rPr>
      <w:rFonts w:ascii="Univers 55" w:hAnsi="Univers 55"/>
      <w:sz w:val="20"/>
      <w:lang w:bidi="th-TH"/>
    </w:rPr>
  </w:style>
  <w:style w:type="paragraph" w:customStyle="1" w:styleId="zsubject">
    <w:name w:val="zsubject"/>
    <w:basedOn w:val="Normal"/>
    <w:uiPriority w:val="99"/>
    <w:rsid w:val="00CE3F6F"/>
    <w:pPr>
      <w:spacing w:after="520"/>
    </w:pPr>
    <w:rPr>
      <w:b/>
      <w:bCs/>
      <w:szCs w:val="22"/>
      <w:lang w:bidi="th-TH"/>
    </w:rPr>
  </w:style>
  <w:style w:type="paragraph" w:customStyle="1" w:styleId="zdetails">
    <w:name w:val="zdetails"/>
    <w:basedOn w:val="Normal"/>
    <w:uiPriority w:val="99"/>
    <w:rsid w:val="00CE3F6F"/>
    <w:pPr>
      <w:spacing w:line="240" w:lineRule="exact"/>
    </w:pPr>
    <w:rPr>
      <w:rFonts w:ascii="Univers 45 Light" w:hAnsi="Univers 45 Light"/>
      <w:sz w:val="16"/>
      <w:szCs w:val="16"/>
      <w:lang w:bidi="th-TH"/>
    </w:rPr>
  </w:style>
  <w:style w:type="paragraph" w:customStyle="1" w:styleId="Double">
    <w:name w:val="Double"/>
    <w:basedOn w:val="Normal"/>
    <w:uiPriority w:val="99"/>
    <w:rsid w:val="00CE3F6F"/>
    <w:pPr>
      <w:spacing w:after="130" w:line="240" w:lineRule="auto"/>
      <w:jc w:val="right"/>
    </w:pPr>
    <w:rPr>
      <w:szCs w:val="22"/>
      <w:u w:val="double"/>
      <w:lang w:bidi="th-TH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uiPriority w:val="99"/>
    <w:rsid w:val="00CE3F6F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hAnsi="Arial" w:cs="Arial"/>
      <w:kern w:val="2"/>
      <w:sz w:val="20"/>
      <w:lang w:val="en-US" w:eastAsia="zh-CN" w:bidi="th-TH"/>
    </w:rPr>
  </w:style>
  <w:style w:type="character" w:customStyle="1" w:styleId="CharChar19">
    <w:name w:val="Char Char19"/>
    <w:locked/>
    <w:rsid w:val="00CE3F6F"/>
    <w:rPr>
      <w:rFonts w:cs="Angsana New"/>
      <w:b/>
      <w:i/>
      <w:sz w:val="24"/>
      <w:lang w:val="en-GB" w:eastAsia="en-US" w:bidi="ar-SA"/>
    </w:rPr>
  </w:style>
  <w:style w:type="character" w:customStyle="1" w:styleId="19">
    <w:name w:val="อักขระ อักขระ19"/>
    <w:locked/>
    <w:rsid w:val="00CE3F6F"/>
    <w:rPr>
      <w:rFonts w:cs="Angsana New"/>
      <w:b/>
      <w:i/>
      <w:sz w:val="24"/>
      <w:lang w:val="en-GB" w:eastAsia="en-US" w:bidi="ar-SA"/>
    </w:rPr>
  </w:style>
  <w:style w:type="character" w:customStyle="1" w:styleId="CharChar9">
    <w:name w:val="Char Char9"/>
    <w:semiHidden/>
    <w:locked/>
    <w:rsid w:val="00CE3F6F"/>
    <w:rPr>
      <w:rFonts w:cs="Times New Roman"/>
      <w:sz w:val="20"/>
      <w:szCs w:val="20"/>
      <w:lang w:val="en-GB" w:bidi="ar-SA"/>
    </w:rPr>
  </w:style>
  <w:style w:type="character" w:customStyle="1" w:styleId="CharChar20">
    <w:name w:val="Char Char20"/>
    <w:locked/>
    <w:rsid w:val="00CE3F6F"/>
    <w:rPr>
      <w:rFonts w:ascii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CharChar10">
    <w:name w:val="Char Char10"/>
    <w:semiHidden/>
    <w:locked/>
    <w:rsid w:val="00CE3F6F"/>
    <w:rPr>
      <w:rFonts w:cs="Angsana New"/>
      <w:sz w:val="18"/>
      <w:lang w:val="en-GB" w:eastAsia="en-US" w:bidi="ar-SA"/>
    </w:rPr>
  </w:style>
  <w:style w:type="character" w:customStyle="1" w:styleId="Heading2Char1">
    <w:name w:val="Heading 2 Char1"/>
    <w:rsid w:val="00CE3F6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1Char1">
    <w:name w:val="Heading 1 Char1"/>
    <w:rsid w:val="00CE3F6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atn">
    <w:name w:val="atn"/>
    <w:rsid w:val="00CE3F6F"/>
    <w:rPr>
      <w:rFonts w:ascii="Times New Roman" w:hAnsi="Times New Roman" w:cs="Times New Roman" w:hint="default"/>
    </w:rPr>
  </w:style>
  <w:style w:type="character" w:customStyle="1" w:styleId="Heading3Char1">
    <w:name w:val="Heading 3 Char1"/>
    <w:rsid w:val="00CE3F6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CE3F6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CE3F6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CE3F6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CE3F6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CE3F6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CE3F6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CE3F6F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CE3F6F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CE3F6F"/>
    <w:rPr>
      <w:rFonts w:ascii="Arial" w:eastAsia="Times New Roman" w:hAnsi="Arial" w:cs="Angsana New"/>
      <w:sz w:val="18"/>
      <w:szCs w:val="18"/>
      <w:lang w:eastAsia="en-US"/>
    </w:rPr>
  </w:style>
  <w:style w:type="character" w:customStyle="1" w:styleId="BodyTextIndentChar1">
    <w:name w:val="Body Text Indent Char1"/>
    <w:aliases w:val="i Char1"/>
    <w:rsid w:val="00CE3F6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CE3F6F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rsid w:val="00CE3F6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CE3F6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CE3F6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CE3F6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CE3F6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st1">
    <w:name w:val="st1"/>
    <w:basedOn w:val="DefaultParagraphFont"/>
    <w:rsid w:val="00CE3F6F"/>
  </w:style>
  <w:style w:type="character" w:customStyle="1" w:styleId="alt-edited1">
    <w:name w:val="alt-edited1"/>
    <w:rsid w:val="00CE3F6F"/>
    <w:rPr>
      <w:color w:val="4D90F0"/>
    </w:rPr>
  </w:style>
  <w:style w:type="paragraph" w:customStyle="1" w:styleId="NormalAngsanaNew">
    <w:name w:val="Normal + Angsana New"/>
    <w:aliases w:val="15 pt,Thai Distributed Justification,Left:  1 cm,Rig..."/>
    <w:basedOn w:val="Normal"/>
    <w:rsid w:val="00CE3F6F"/>
    <w:pPr>
      <w:spacing w:line="240" w:lineRule="auto"/>
      <w:ind w:left="567" w:right="387"/>
      <w:jc w:val="both"/>
    </w:pPr>
    <w:rPr>
      <w:rFonts w:ascii="Angsana New" w:eastAsia="Cordia New" w:hAnsi="Angsana New"/>
      <w:sz w:val="30"/>
      <w:szCs w:val="30"/>
      <w:lang w:val="en-US" w:eastAsia="th-TH" w:bidi="th-TH"/>
    </w:rPr>
  </w:style>
  <w:style w:type="paragraph" w:customStyle="1" w:styleId="NormalIndent3">
    <w:name w:val="Normal Indent3"/>
    <w:basedOn w:val="Normal"/>
    <w:uiPriority w:val="99"/>
    <w:rsid w:val="00CE3F6F"/>
    <w:pPr>
      <w:ind w:left="142"/>
    </w:pPr>
  </w:style>
  <w:style w:type="table" w:customStyle="1" w:styleId="TableGrid4">
    <w:name w:val="Table Grid4"/>
    <w:basedOn w:val="TableNormal"/>
    <w:next w:val="TableGrid"/>
    <w:uiPriority w:val="39"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CE3F6F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CE3F6F"/>
    <w:rPr>
      <w:rFonts w:ascii="Calibri" w:hAnsi="Calibri" w:cs="Cordi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xl42">
    <w:name w:val="xl42"/>
    <w:basedOn w:val="Normal"/>
    <w:uiPriority w:val="99"/>
    <w:rsid w:val="00CE3F6F"/>
    <w:pPr>
      <w:suppressAutoHyphens/>
      <w:spacing w:before="280" w:after="280" w:line="240" w:lineRule="auto"/>
      <w:jc w:val="right"/>
      <w:textAlignment w:val="top"/>
    </w:pPr>
    <w:rPr>
      <w:rFonts w:ascii="Angsana New" w:eastAsia="Times New Roman" w:hAnsi="Angsana New"/>
      <w:sz w:val="24"/>
      <w:szCs w:val="24"/>
      <w:lang w:val="en-US" w:eastAsia="zh-CN" w:bidi="th-TH"/>
    </w:rPr>
  </w:style>
  <w:style w:type="character" w:customStyle="1" w:styleId="BalloonTextChar1">
    <w:name w:val="Balloon Text Char1"/>
    <w:uiPriority w:val="99"/>
    <w:semiHidden/>
    <w:rsid w:val="00CE3F6F"/>
    <w:rPr>
      <w:rFonts w:ascii="Tahoma" w:eastAsia="Times New Roman" w:hAnsi="Tahoma" w:cs="Angsana New"/>
      <w:sz w:val="16"/>
      <w:szCs w:val="20"/>
      <w:lang w:eastAsia="zh-CN"/>
    </w:rPr>
  </w:style>
  <w:style w:type="character" w:customStyle="1" w:styleId="BodyTextChar3">
    <w:name w:val="Body Text Char3"/>
    <w:rsid w:val="00CE3F6F"/>
    <w:rPr>
      <w:rFonts w:ascii="Angsana New" w:hAnsi="Angsana New"/>
      <w:color w:val="000000"/>
      <w:sz w:val="32"/>
      <w:szCs w:val="32"/>
      <w:lang w:eastAsia="zh-CN"/>
    </w:rPr>
  </w:style>
  <w:style w:type="character" w:customStyle="1" w:styleId="spell-diff-red">
    <w:name w:val="spell-diff-red"/>
    <w:rsid w:val="00CE3F6F"/>
  </w:style>
  <w:style w:type="character" w:customStyle="1" w:styleId="WW8Num4z1">
    <w:name w:val="WW8Num4z1"/>
    <w:rsid w:val="00CE3F6F"/>
    <w:rPr>
      <w:rFonts w:ascii="Courier New" w:hAnsi="Courier New" w:cs="Courier New"/>
    </w:rPr>
  </w:style>
  <w:style w:type="character" w:customStyle="1" w:styleId="WW8Num1z0">
    <w:name w:val="WW8Num1z0"/>
    <w:rsid w:val="00CE3F6F"/>
    <w:rPr>
      <w:rFonts w:ascii="Symbol" w:hAnsi="Symbol" w:cs="Symbol"/>
    </w:rPr>
  </w:style>
  <w:style w:type="character" w:customStyle="1" w:styleId="CharChar1">
    <w:name w:val="Char Char1"/>
    <w:rsid w:val="00CE3F6F"/>
    <w:rPr>
      <w:rFonts w:ascii="Arial" w:hAnsi="Arial"/>
      <w:b/>
      <w:bCs/>
      <w:sz w:val="18"/>
      <w:szCs w:val="18"/>
      <w:lang w:val="en-US" w:eastAsia="en-US" w:bidi="th-TH"/>
    </w:rPr>
  </w:style>
  <w:style w:type="table" w:customStyle="1" w:styleId="TableGridLight1">
    <w:name w:val="Table Grid Light1"/>
    <w:basedOn w:val="TableNormal"/>
    <w:uiPriority w:val="40"/>
    <w:rsid w:val="00CE3F6F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Heading0">
    <w:name w:val="Heading"/>
    <w:basedOn w:val="Normal"/>
    <w:link w:val="HeadingChar"/>
    <w:qFormat/>
    <w:rsid w:val="00CE3F6F"/>
    <w:pPr>
      <w:tabs>
        <w:tab w:val="left" w:pos="540"/>
      </w:tabs>
      <w:spacing w:line="240" w:lineRule="auto"/>
      <w:ind w:left="540" w:right="-43" w:hanging="540"/>
      <w:jc w:val="thaiDistribute"/>
    </w:pPr>
    <w:rPr>
      <w:rFonts w:ascii="Angsana New" w:eastAsia="Times New Roman" w:hAnsi="Angsana New"/>
      <w:b/>
      <w:bCs/>
      <w:sz w:val="30"/>
      <w:szCs w:val="30"/>
      <w:lang w:val="en-US" w:bidi="th-TH"/>
    </w:rPr>
  </w:style>
  <w:style w:type="character" w:customStyle="1" w:styleId="HeadingChar">
    <w:name w:val="Heading Char"/>
    <w:basedOn w:val="DefaultParagraphFont"/>
    <w:link w:val="Heading0"/>
    <w:rsid w:val="00CE3F6F"/>
    <w:rPr>
      <w:rFonts w:ascii="Angsana New" w:eastAsia="Times New Roman" w:hAnsi="Angsana New"/>
      <w:b/>
      <w:bCs/>
      <w:sz w:val="30"/>
      <w:szCs w:val="30"/>
    </w:rPr>
  </w:style>
  <w:style w:type="paragraph" w:customStyle="1" w:styleId="FSContent">
    <w:name w:val="FS_Content"/>
    <w:basedOn w:val="Normal"/>
    <w:link w:val="FSContentChar"/>
    <w:qFormat/>
    <w:rsid w:val="00CE3F6F"/>
    <w:pPr>
      <w:spacing w:line="240" w:lineRule="atLeast"/>
      <w:ind w:left="547"/>
      <w:jc w:val="thaiDistribute"/>
    </w:pPr>
    <w:rPr>
      <w:rFonts w:ascii="Angsana New" w:eastAsia="MS Mincho" w:hAnsi="Angsana New"/>
      <w:sz w:val="30"/>
      <w:szCs w:val="30"/>
      <w:lang w:val="en-US" w:bidi="th-TH"/>
    </w:rPr>
  </w:style>
  <w:style w:type="character" w:customStyle="1" w:styleId="FSContentChar">
    <w:name w:val="FS_Content Char"/>
    <w:link w:val="FSContent"/>
    <w:rsid w:val="00CE3F6F"/>
    <w:rPr>
      <w:rFonts w:ascii="Angsana New" w:eastAsia="MS Mincho" w:hAnsi="Angsana New"/>
      <w:sz w:val="30"/>
      <w:szCs w:val="30"/>
    </w:rPr>
  </w:style>
  <w:style w:type="character" w:customStyle="1" w:styleId="blockChar">
    <w:name w:val="block Char"/>
    <w:aliases w:val="b Char"/>
    <w:locked/>
    <w:rsid w:val="00CE3F6F"/>
    <w:rPr>
      <w:sz w:val="22"/>
      <w:lang w:val="en-GB" w:bidi="ar-SA"/>
    </w:rPr>
  </w:style>
  <w:style w:type="paragraph" w:customStyle="1" w:styleId="Pa3">
    <w:name w:val="Pa3"/>
    <w:basedOn w:val="Normal"/>
    <w:next w:val="Normal"/>
    <w:uiPriority w:val="99"/>
    <w:rsid w:val="00CE3F6F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MacroTextChar1">
    <w:name w:val="Macro Text Char1"/>
    <w:basedOn w:val="DefaultParagraphFont"/>
    <w:locked/>
    <w:rsid w:val="00CE3F6F"/>
    <w:rPr>
      <w:sz w:val="28"/>
      <w:szCs w:val="28"/>
      <w:lang w:eastAsia="zh-CN"/>
    </w:rPr>
  </w:style>
  <w:style w:type="paragraph" w:customStyle="1" w:styleId="msonormal0">
    <w:name w:val="msonormal"/>
    <w:basedOn w:val="Normal"/>
    <w:uiPriority w:val="99"/>
    <w:rsid w:val="00CE3F6F"/>
    <w:pPr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eastAsia="en-GB" w:bidi="th-TH"/>
    </w:rPr>
  </w:style>
  <w:style w:type="character" w:customStyle="1" w:styleId="FootnoteTextChar1">
    <w:name w:val="Footnote Text Char1"/>
    <w:aliases w:val="ft Char1"/>
    <w:basedOn w:val="DefaultParagraphFont"/>
    <w:semiHidden/>
    <w:rsid w:val="00CE3F6F"/>
    <w:rPr>
      <w:rFonts w:ascii="Arial" w:hAnsi="Arial"/>
      <w:szCs w:val="25"/>
    </w:rPr>
  </w:style>
  <w:style w:type="paragraph" w:customStyle="1" w:styleId="Pa64">
    <w:name w:val="Pa64"/>
    <w:basedOn w:val="Default"/>
    <w:next w:val="Default"/>
    <w:uiPriority w:val="99"/>
    <w:rsid w:val="00CE3F6F"/>
    <w:pPr>
      <w:spacing w:line="191" w:lineRule="atLeast"/>
    </w:pPr>
    <w:rPr>
      <w:rFonts w:ascii="Univers 55" w:eastAsia="MS Mincho" w:hAnsi="Univers 55" w:cs="Angsana New"/>
      <w:color w:val="auto"/>
      <w:lang w:eastAsia="en-US"/>
    </w:rPr>
  </w:style>
  <w:style w:type="paragraph" w:customStyle="1" w:styleId="Pa1">
    <w:name w:val="Pa1"/>
    <w:basedOn w:val="Default"/>
    <w:next w:val="Default"/>
    <w:uiPriority w:val="99"/>
    <w:rsid w:val="00CE3F6F"/>
    <w:pPr>
      <w:spacing w:line="191" w:lineRule="atLeast"/>
    </w:pPr>
    <w:rPr>
      <w:rFonts w:ascii="Univers LT Std 45 Light" w:eastAsia="MS Mincho" w:hAnsi="Univers LT Std 45 Light" w:cs="Angsana New"/>
      <w:color w:val="auto"/>
      <w:lang w:eastAsia="en-US"/>
    </w:rPr>
  </w:style>
  <w:style w:type="paragraph" w:customStyle="1" w:styleId="Pa38">
    <w:name w:val="Pa38"/>
    <w:basedOn w:val="Default"/>
    <w:next w:val="Default"/>
    <w:uiPriority w:val="99"/>
    <w:rsid w:val="00CE3F6F"/>
    <w:pPr>
      <w:spacing w:line="140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character" w:customStyle="1" w:styleId="A11">
    <w:name w:val="A11"/>
    <w:uiPriority w:val="99"/>
    <w:rsid w:val="00CE3F6F"/>
    <w:rPr>
      <w:rFonts w:cs="Univers LT Std 45 Light"/>
      <w:i/>
      <w:iCs/>
      <w:color w:val="004D97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69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7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71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550244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2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5275734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7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65620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6123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0614365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6763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41190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10434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1524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127242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748597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80367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622937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622823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909188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6152881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36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30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09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9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96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71566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77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70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62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012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2859760">
                              <w:marLeft w:val="270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130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293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5015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1753122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99991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5355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7788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FE1E5"/>
                                                            <w:left w:val="single" w:sz="6" w:space="0" w:color="DFE1E5"/>
                                                            <w:bottom w:val="single" w:sz="6" w:space="0" w:color="DFE1E5"/>
                                                            <w:right w:val="single" w:sz="6" w:space="0" w:color="DFE1E5"/>
                                                          </w:divBdr>
                                                          <w:divsChild>
                                                            <w:div w:id="5808752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35779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465706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294015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307777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424572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05491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731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9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3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3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07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01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98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48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6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07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23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187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57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11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81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81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86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703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32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701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06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32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66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8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50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213340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C3E73971EFF145B5C231270DFF06A1" ma:contentTypeVersion="14" ma:contentTypeDescription="Create a new document." ma:contentTypeScope="" ma:versionID="a5ce61e1c89fb05877f7a9342d154782">
  <xsd:schema xmlns:xsd="http://www.w3.org/2001/XMLSchema" xmlns:xs="http://www.w3.org/2001/XMLSchema" xmlns:p="http://schemas.microsoft.com/office/2006/metadata/properties" xmlns:ns3="f64fedd0-6814-471c-b260-7efb2d083e15" xmlns:ns4="66915120-c566-46af-a995-ad50e1c1f39a" targetNamespace="http://schemas.microsoft.com/office/2006/metadata/properties" ma:root="true" ma:fieldsID="791c97c46fb1c91b72a383d111725dc5" ns3:_="" ns4:_="">
    <xsd:import namespace="f64fedd0-6814-471c-b260-7efb2d083e15"/>
    <xsd:import namespace="66915120-c566-46af-a995-ad50e1c1f39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4fedd0-6814-471c-b260-7efb2d083e1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915120-c566-46af-a995-ad50e1c1f3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54E1468-7925-4086-8226-1473E416DB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5F6E24-D45B-4FB1-B84F-3242A2C3AA1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269F8C8-2169-4397-A980-10166575FF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4fedd0-6814-471c-b260-7efb2d083e15"/>
    <ds:schemaRef ds:uri="66915120-c566-46af-a995-ad50e1c1f3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DAFB10-15A3-4FA7-8DBF-A68B14D1D612}">
  <ds:schemaRefs>
    <ds:schemaRef ds:uri="f64fedd0-6814-471c-b260-7efb2d083e15"/>
    <ds:schemaRef ds:uri="http://schemas.microsoft.com/office/2006/documentManagement/types"/>
    <ds:schemaRef ds:uri="http://purl.org/dc/terms/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66915120-c566-46af-a995-ad50e1c1f39a"/>
    <ds:schemaRef ds:uri="http://purl.org/dc/dcmitype/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10</TotalTime>
  <Pages>2</Pages>
  <Words>352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TMB</dc:creator>
  <cp:keywords/>
  <cp:lastModifiedBy>Haruethai, Wongjalearn</cp:lastModifiedBy>
  <cp:revision>6</cp:revision>
  <cp:lastPrinted>2022-11-08T02:41:00Z</cp:lastPrinted>
  <dcterms:created xsi:type="dcterms:W3CDTF">2022-11-08T02:44:00Z</dcterms:created>
  <dcterms:modified xsi:type="dcterms:W3CDTF">2022-11-08T02:55:00Z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_ReviewCycleID">
    <vt:i4>-8491569</vt:i4>
  </property>
  <property fmtid="{D5CDD505-2E9C-101B-9397-08002B2CF9AE}" pid="5" name="_NewReviewCycle">
    <vt:lpwstr/>
  </property>
  <property fmtid="{D5CDD505-2E9C-101B-9397-08002B2CF9AE}" pid="6" name="_EmailEntryID">
    <vt:lpwstr>00000000E86FE3D7D81E9C468B7D15F1DDCC947807004AE8B7CA760B394DA1207BFA5AC1C1C400000000010C0000D2D6FAA01C30B8499ECE4F35FC8CC3B70002EFE1B4010000</vt:lpwstr>
  </property>
  <property fmtid="{D5CDD505-2E9C-101B-9397-08002B2CF9AE}" pid="7" name="_EmailStoreID">
    <vt:lpwstr>0000000038A1BB1005E5101AA1BB08002B2A56C200006D737073742E646C6C00000000004E495441F9BFB80100AA0037D96E0000000043003A005C0044006100740061005C004F00750074006C006F006F006B002E007000730074000000</vt:lpwstr>
  </property>
  <property fmtid="{D5CDD505-2E9C-101B-9397-08002B2CF9AE}" pid="8" name="_EmailStoreID0">
    <vt:lpwstr>0000000038A1BB1005E5101AA1BB08002B2A56C20000454D534D44422E444C4C00000000000000001B55FA20AA6611CD9BC800AA002FC45A0C00000050616E6B6165772E43686140746D6262616E6B2E636F6D002F6F3D45786368616E67654C6162732F6F753D45786368616E67652041646D696E697374726174697665204</vt:lpwstr>
  </property>
  <property fmtid="{D5CDD505-2E9C-101B-9397-08002B2CF9AE}" pid="9" name="_EmailStoreID1">
    <vt:lpwstr>7726F7570202846594449424F484632335350444C54292F636E3D526563697069656E74732F636E3D32666434313765663935623734343462613131343862383334353038613964322D50414E4B4145572043484100E94632F4420000000200000010000000500061006E006B006100650077002E0043006800610040007400</vt:lpwstr>
  </property>
  <property fmtid="{D5CDD505-2E9C-101B-9397-08002B2CF9AE}" pid="10" name="_EmailStoreID2">
    <vt:lpwstr>6D006200620061006E006B002E0063006F006D0000000000</vt:lpwstr>
  </property>
  <property fmtid="{D5CDD505-2E9C-101B-9397-08002B2CF9AE}" pid="11" name="_DocHome">
    <vt:i4>2054827444</vt:i4>
  </property>
  <property fmtid="{D5CDD505-2E9C-101B-9397-08002B2CF9AE}" pid="12" name="MSIP_Label_1bfd9de4-406c-4c67-a16d-72319b357204_Enabled">
    <vt:lpwstr>True</vt:lpwstr>
  </property>
  <property fmtid="{D5CDD505-2E9C-101B-9397-08002B2CF9AE}" pid="13" name="MSIP_Label_1bfd9de4-406c-4c67-a16d-72319b357204_Ref">
    <vt:lpwstr>https://api.informationprotection.azure.com/api/771863e0-ae69-42c9-9bb8-40e48d597651</vt:lpwstr>
  </property>
  <property fmtid="{D5CDD505-2E9C-101B-9397-08002B2CF9AE}" pid="14" name="MSIP_Label_1bfd9de4-406c-4c67-a16d-72319b357204_AssignedBy">
    <vt:lpwstr>16609@tmbbank.com</vt:lpwstr>
  </property>
  <property fmtid="{D5CDD505-2E9C-101B-9397-08002B2CF9AE}" pid="15" name="MSIP_Label_1bfd9de4-406c-4c67-a16d-72319b357204_DateCreated">
    <vt:lpwstr>2018-07-24T17:08:11.0824802+07:00</vt:lpwstr>
  </property>
  <property fmtid="{D5CDD505-2E9C-101B-9397-08002B2CF9AE}" pid="16" name="MSIP_Label_1bfd9de4-406c-4c67-a16d-72319b357204_Name">
    <vt:lpwstr>Public [C1]</vt:lpwstr>
  </property>
  <property fmtid="{D5CDD505-2E9C-101B-9397-08002B2CF9AE}" pid="17" name="MSIP_Label_1bfd9de4-406c-4c67-a16d-72319b357204_Extended_MSFT_Method">
    <vt:lpwstr>Automatic</vt:lpwstr>
  </property>
  <property fmtid="{D5CDD505-2E9C-101B-9397-08002B2CF9AE}" pid="18" name="EngagementID">
    <vt:lpwstr>d071ee86-85a3-4cee-918c-06ce58558359</vt:lpwstr>
  </property>
  <property fmtid="{D5CDD505-2E9C-101B-9397-08002B2CF9AE}" pid="19" name="LibraryID">
    <vt:lpwstr>Audit Files</vt:lpwstr>
  </property>
  <property fmtid="{D5CDD505-2E9C-101B-9397-08002B2CF9AE}" pid="20" name="DocumentID">
    <vt:lpwstr>1B58923F-5EF7-47E7-88D8-02218B125402</vt:lpwstr>
  </property>
  <property fmtid="{D5CDD505-2E9C-101B-9397-08002B2CF9AE}" pid="21" name="ComponentID">
    <vt:lpwstr>9F524CC5-BDDE-4620-8A3C-6D3D2F1A4B18</vt:lpwstr>
  </property>
  <property fmtid="{D5CDD505-2E9C-101B-9397-08002B2CF9AE}" pid="22" name="ComponentName">
    <vt:lpwstr>964319_SEPARATE_TMB Bank Public Company Limited_30 JUN 2020</vt:lpwstr>
  </property>
  <property fmtid="{D5CDD505-2E9C-101B-9397-08002B2CF9AE}" pid="23" name="Locale">
    <vt:lpwstr>en</vt:lpwstr>
  </property>
  <property fmtid="{D5CDD505-2E9C-101B-9397-08002B2CF9AE}" pid="24" name="FilePath">
    <vt:lpwstr>C:\ProgramData\eAudIT\DM\d071ee86-85a3-4cee-918c-06ce58558359\ReadOnlyDocs\\Q1.7.1.1.5.0080tha509a201b-03e-1 V 1.4.docx</vt:lpwstr>
  </property>
  <property fmtid="{D5CDD505-2E9C-101B-9397-08002B2CF9AE}" pid="25" name="SiteType">
    <vt:lpwstr>Engagement2018</vt:lpwstr>
  </property>
  <property fmtid="{D5CDD505-2E9C-101B-9397-08002B2CF9AE}" pid="26" name="ResourceDBName">
    <vt:lpwstr>eAudITAppDB2019_FSAV1</vt:lpwstr>
  </property>
  <property fmtid="{D5CDD505-2E9C-101B-9397-08002B2CF9AE}" pid="27" name="Product">
    <vt:lpwstr>eAudIT2018</vt:lpwstr>
  </property>
  <property fmtid="{D5CDD505-2E9C-101B-9397-08002B2CF9AE}" pid="28" name="Version">
    <vt:lpwstr>V1</vt:lpwstr>
  </property>
  <property fmtid="{D5CDD505-2E9C-101B-9397-08002B2CF9AE}" pid="29" name="IsMembershipServiceImplemented">
    <vt:lpwstr>False</vt:lpwstr>
  </property>
  <property fmtid="{D5CDD505-2E9C-101B-9397-08002B2CF9AE}" pid="30" name="OnLine">
    <vt:lpwstr>False</vt:lpwstr>
  </property>
  <property fmtid="{D5CDD505-2E9C-101B-9397-08002B2CF9AE}" pid="31" name="SiteSource">
    <vt:lpwstr>Workgroup</vt:lpwstr>
  </property>
  <property fmtid="{D5CDD505-2E9C-101B-9397-08002B2CF9AE}" pid="32" name="RestrictedRibbons">
    <vt:lpwstr>AI-T|CT-T</vt:lpwstr>
  </property>
  <property fmtid="{D5CDD505-2E9C-101B-9397-08002B2CF9AE}" pid="33" name="ContentTypeId">
    <vt:lpwstr>0x01010029C3E73971EFF145B5C231270DFF06A1</vt:lpwstr>
  </property>
  <property fmtid="{D5CDD505-2E9C-101B-9397-08002B2CF9AE}" pid="34" name="_ReviewingToolsShownOnce">
    <vt:lpwstr/>
  </property>
</Properties>
</file>