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0" w:type="dxa"/>
        <w:tblLayout w:type="fixed"/>
        <w:tblLook w:val="0000" w:firstRow="0" w:lastRow="0" w:firstColumn="0" w:lastColumn="0" w:noHBand="0" w:noVBand="0"/>
      </w:tblPr>
      <w:tblGrid>
        <w:gridCol w:w="933"/>
        <w:gridCol w:w="252"/>
        <w:gridCol w:w="8283"/>
        <w:gridCol w:w="180"/>
      </w:tblGrid>
      <w:tr w:rsidR="00662628" w:rsidRPr="00392524" w14:paraId="5687438A" w14:textId="77777777" w:rsidTr="00AA778F">
        <w:trPr>
          <w:tblHeader/>
        </w:trPr>
        <w:tc>
          <w:tcPr>
            <w:tcW w:w="933" w:type="dxa"/>
            <w:shd w:val="clear" w:color="auto" w:fill="auto"/>
          </w:tcPr>
          <w:p w14:paraId="019E8C22" w14:textId="77777777" w:rsidR="00662628" w:rsidRPr="00392524" w:rsidRDefault="00662628" w:rsidP="00247C88">
            <w:pPr>
              <w:pStyle w:val="acctmergecolhdg"/>
              <w:spacing w:line="240" w:lineRule="exact"/>
              <w:rPr>
                <w:rFonts w:ascii="CordiaUPC" w:hAnsi="CordiaUPC" w:cs="CordiaUPC"/>
                <w:color w:val="000000"/>
                <w:sz w:val="26"/>
                <w:szCs w:val="26"/>
              </w:rPr>
            </w:pPr>
            <w:bookmarkStart w:id="0" w:name="_Hlk71102097"/>
            <w:r w:rsidRPr="00392524">
              <w:rPr>
                <w:rFonts w:ascii="CordiaUPC" w:hAnsi="CordiaUPC" w:cs="CordiaUPC" w:hint="cs"/>
                <w:color w:val="000000"/>
                <w:sz w:val="26"/>
                <w:szCs w:val="26"/>
                <w:lang w:val="en-US" w:bidi="th-TH"/>
              </w:rPr>
              <w:t>Note</w:t>
            </w:r>
          </w:p>
        </w:tc>
        <w:tc>
          <w:tcPr>
            <w:tcW w:w="252" w:type="dxa"/>
            <w:shd w:val="clear" w:color="auto" w:fill="auto"/>
          </w:tcPr>
          <w:p w14:paraId="3A72A6A1" w14:textId="77777777" w:rsidR="00662628" w:rsidRPr="00392524" w:rsidRDefault="00662628" w:rsidP="00247C88">
            <w:pPr>
              <w:pStyle w:val="acctmergecolhdg"/>
              <w:snapToGrid w:val="0"/>
              <w:spacing w:line="240" w:lineRule="exact"/>
              <w:jc w:val="left"/>
              <w:rPr>
                <w:rFonts w:ascii="CordiaUPC" w:hAnsi="CordiaUPC" w:cs="CordiaUPC"/>
                <w:color w:val="000000"/>
                <w:sz w:val="26"/>
                <w:szCs w:val="26"/>
                <w:cs/>
                <w:lang w:bidi="th-TH"/>
              </w:rPr>
            </w:pPr>
          </w:p>
        </w:tc>
        <w:tc>
          <w:tcPr>
            <w:tcW w:w="8463" w:type="dxa"/>
            <w:gridSpan w:val="2"/>
            <w:shd w:val="clear" w:color="auto" w:fill="auto"/>
          </w:tcPr>
          <w:p w14:paraId="5B6F43C2" w14:textId="77777777" w:rsidR="00662628" w:rsidRPr="00392524" w:rsidRDefault="00662628" w:rsidP="00247C88">
            <w:pPr>
              <w:pStyle w:val="acctmergecolhdg"/>
              <w:spacing w:line="240" w:lineRule="exact"/>
              <w:jc w:val="left"/>
              <w:rPr>
                <w:rFonts w:ascii="CordiaUPC" w:hAnsi="CordiaUPC" w:cs="CordiaUPC"/>
                <w:sz w:val="26"/>
                <w:szCs w:val="26"/>
                <w:cs/>
                <w:lang w:bidi="th-TH"/>
              </w:rPr>
            </w:pPr>
            <w:r w:rsidRPr="00392524">
              <w:rPr>
                <w:rFonts w:ascii="CordiaUPC" w:hAnsi="CordiaUPC" w:cs="CordiaUPC" w:hint="cs"/>
                <w:color w:val="000000"/>
                <w:sz w:val="26"/>
                <w:szCs w:val="26"/>
              </w:rPr>
              <w:t>Contents</w:t>
            </w:r>
          </w:p>
        </w:tc>
      </w:tr>
      <w:tr w:rsidR="00662628" w:rsidRPr="00392524" w14:paraId="6F5A60EE" w14:textId="77777777" w:rsidTr="00AA778F">
        <w:trPr>
          <w:tblHeader/>
        </w:trPr>
        <w:tc>
          <w:tcPr>
            <w:tcW w:w="933" w:type="dxa"/>
            <w:shd w:val="clear" w:color="auto" w:fill="auto"/>
          </w:tcPr>
          <w:p w14:paraId="1E36EBB6" w14:textId="77777777" w:rsidR="00662628" w:rsidRPr="00392524" w:rsidRDefault="00662628" w:rsidP="00247C88">
            <w:pPr>
              <w:pStyle w:val="acctmergecolhdg"/>
              <w:snapToGrid w:val="0"/>
              <w:spacing w:line="240" w:lineRule="exact"/>
              <w:rPr>
                <w:rFonts w:cs="Times New Roman"/>
                <w:b w:val="0"/>
                <w:bCs/>
                <w:color w:val="000000"/>
                <w:szCs w:val="22"/>
              </w:rPr>
            </w:pPr>
          </w:p>
        </w:tc>
        <w:tc>
          <w:tcPr>
            <w:tcW w:w="252" w:type="dxa"/>
            <w:shd w:val="clear" w:color="auto" w:fill="auto"/>
          </w:tcPr>
          <w:p w14:paraId="3BFD7225" w14:textId="77777777" w:rsidR="00662628" w:rsidRPr="00392524" w:rsidRDefault="00662628" w:rsidP="00247C88">
            <w:pPr>
              <w:pStyle w:val="acctmergecolhdg"/>
              <w:snapToGrid w:val="0"/>
              <w:spacing w:line="240" w:lineRule="exact"/>
              <w:jc w:val="left"/>
              <w:rPr>
                <w:rFonts w:cs="Times New Roman"/>
                <w:b w:val="0"/>
                <w:bCs/>
                <w:color w:val="000000"/>
                <w:szCs w:val="22"/>
              </w:rPr>
            </w:pPr>
          </w:p>
        </w:tc>
        <w:tc>
          <w:tcPr>
            <w:tcW w:w="8463" w:type="dxa"/>
            <w:gridSpan w:val="2"/>
            <w:shd w:val="clear" w:color="auto" w:fill="auto"/>
          </w:tcPr>
          <w:p w14:paraId="0510C4CB" w14:textId="77777777" w:rsidR="00662628" w:rsidRPr="00392524" w:rsidRDefault="00662628" w:rsidP="00247C88">
            <w:pPr>
              <w:pStyle w:val="acctmergecolhdg"/>
              <w:snapToGrid w:val="0"/>
              <w:spacing w:line="240" w:lineRule="exact"/>
              <w:jc w:val="left"/>
              <w:rPr>
                <w:rFonts w:cs="Times New Roman"/>
                <w:b w:val="0"/>
                <w:bCs/>
                <w:color w:val="000000"/>
                <w:szCs w:val="22"/>
                <w:lang w:bidi="th-TH"/>
              </w:rPr>
            </w:pPr>
          </w:p>
        </w:tc>
      </w:tr>
      <w:tr w:rsidR="009D269C" w:rsidRPr="00392524" w14:paraId="67716D98" w14:textId="77777777" w:rsidTr="00AA778F">
        <w:tc>
          <w:tcPr>
            <w:tcW w:w="933" w:type="dxa"/>
            <w:shd w:val="clear" w:color="auto" w:fill="auto"/>
            <w:vAlign w:val="bottom"/>
          </w:tcPr>
          <w:p w14:paraId="79458BB6" w14:textId="77777777" w:rsidR="009D269C" w:rsidRPr="00392524" w:rsidRDefault="009D269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p>
        </w:tc>
        <w:tc>
          <w:tcPr>
            <w:tcW w:w="252" w:type="dxa"/>
            <w:shd w:val="clear" w:color="auto" w:fill="auto"/>
            <w:vAlign w:val="center"/>
          </w:tcPr>
          <w:p w14:paraId="7C0DABB1" w14:textId="77777777" w:rsidR="009D269C" w:rsidRPr="00392524" w:rsidRDefault="009D269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338098C4" w14:textId="77777777" w:rsidR="009D269C" w:rsidRPr="00392524" w:rsidRDefault="009D269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General information </w:t>
            </w:r>
          </w:p>
        </w:tc>
      </w:tr>
      <w:tr w:rsidR="009D269C" w:rsidRPr="00392524" w14:paraId="366652B5" w14:textId="77777777" w:rsidTr="00AA778F">
        <w:tc>
          <w:tcPr>
            <w:tcW w:w="933" w:type="dxa"/>
            <w:shd w:val="clear" w:color="auto" w:fill="auto"/>
            <w:vAlign w:val="bottom"/>
          </w:tcPr>
          <w:p w14:paraId="05864A9F" w14:textId="77777777" w:rsidR="009D269C" w:rsidRPr="00392524" w:rsidRDefault="009D269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2</w:t>
            </w:r>
          </w:p>
        </w:tc>
        <w:tc>
          <w:tcPr>
            <w:tcW w:w="252" w:type="dxa"/>
            <w:shd w:val="clear" w:color="auto" w:fill="auto"/>
            <w:vAlign w:val="center"/>
          </w:tcPr>
          <w:p w14:paraId="0BE9668B" w14:textId="77777777" w:rsidR="009D269C" w:rsidRPr="00392524" w:rsidRDefault="009D269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40F9F7E" w14:textId="77777777" w:rsidR="009D269C" w:rsidRPr="00392524" w:rsidRDefault="009D269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Basis of preparation of</w:t>
            </w:r>
            <w:r w:rsidR="00687CDC" w:rsidRPr="00392524">
              <w:rPr>
                <w:rFonts w:ascii="CordiaUPC" w:hAnsi="CordiaUPC" w:cs="CordiaUPC" w:hint="cs"/>
                <w:b w:val="0"/>
                <w:bCs/>
                <w:color w:val="000000"/>
                <w:sz w:val="26"/>
                <w:szCs w:val="26"/>
              </w:rPr>
              <w:t xml:space="preserve"> the</w:t>
            </w:r>
            <w:r w:rsidRPr="00392524">
              <w:rPr>
                <w:rFonts w:ascii="CordiaUPC" w:hAnsi="CordiaUPC" w:cs="CordiaUPC" w:hint="cs"/>
                <w:b w:val="0"/>
                <w:bCs/>
                <w:color w:val="000000"/>
                <w:sz w:val="26"/>
                <w:szCs w:val="26"/>
              </w:rPr>
              <w:t xml:space="preserve"> </w:t>
            </w:r>
            <w:r w:rsidR="00C05432" w:rsidRPr="00392524">
              <w:rPr>
                <w:rFonts w:ascii="CordiaUPC" w:hAnsi="CordiaUPC" w:cs="CordiaUPC" w:hint="cs"/>
                <w:b w:val="0"/>
                <w:bCs/>
                <w:color w:val="000000"/>
                <w:sz w:val="26"/>
                <w:szCs w:val="26"/>
              </w:rPr>
              <w:t xml:space="preserve">interim </w:t>
            </w:r>
            <w:r w:rsidRPr="00392524">
              <w:rPr>
                <w:rFonts w:ascii="CordiaUPC" w:hAnsi="CordiaUPC" w:cs="CordiaUPC" w:hint="cs"/>
                <w:b w:val="0"/>
                <w:bCs/>
                <w:color w:val="000000"/>
                <w:sz w:val="26"/>
                <w:szCs w:val="26"/>
              </w:rPr>
              <w:t xml:space="preserve">financial statements </w:t>
            </w:r>
          </w:p>
        </w:tc>
      </w:tr>
      <w:tr w:rsidR="00DC43FC" w:rsidRPr="00392524" w14:paraId="4D14D30A" w14:textId="77777777" w:rsidTr="00AA778F">
        <w:tc>
          <w:tcPr>
            <w:tcW w:w="933" w:type="dxa"/>
            <w:shd w:val="clear" w:color="auto" w:fill="auto"/>
            <w:vAlign w:val="bottom"/>
          </w:tcPr>
          <w:p w14:paraId="5B9FED5E" w14:textId="58A7492B"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3</w:t>
            </w:r>
          </w:p>
        </w:tc>
        <w:tc>
          <w:tcPr>
            <w:tcW w:w="252" w:type="dxa"/>
            <w:shd w:val="clear" w:color="auto" w:fill="auto"/>
            <w:vAlign w:val="center"/>
          </w:tcPr>
          <w:p w14:paraId="216210DB"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lang w:bidi="th-TH"/>
              </w:rPr>
            </w:pPr>
          </w:p>
        </w:tc>
        <w:tc>
          <w:tcPr>
            <w:tcW w:w="8463" w:type="dxa"/>
            <w:gridSpan w:val="2"/>
            <w:shd w:val="clear" w:color="auto" w:fill="auto"/>
            <w:vAlign w:val="center"/>
          </w:tcPr>
          <w:p w14:paraId="4A2D7601" w14:textId="494FFE51"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Fair value of financial assets and financial liabilities </w:t>
            </w:r>
          </w:p>
        </w:tc>
      </w:tr>
      <w:tr w:rsidR="00DC43FC" w:rsidRPr="00392524" w14:paraId="6243D7A2" w14:textId="77777777" w:rsidTr="00AA778F">
        <w:tc>
          <w:tcPr>
            <w:tcW w:w="933" w:type="dxa"/>
            <w:shd w:val="clear" w:color="auto" w:fill="auto"/>
            <w:vAlign w:val="bottom"/>
          </w:tcPr>
          <w:p w14:paraId="30DB512E" w14:textId="56DFB556"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4</w:t>
            </w:r>
          </w:p>
        </w:tc>
        <w:tc>
          <w:tcPr>
            <w:tcW w:w="252" w:type="dxa"/>
            <w:shd w:val="clear" w:color="auto" w:fill="auto"/>
            <w:vAlign w:val="center"/>
          </w:tcPr>
          <w:p w14:paraId="68C61B10" w14:textId="6040EE89"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lang w:bidi="th-TH"/>
              </w:rPr>
            </w:pPr>
          </w:p>
        </w:tc>
        <w:tc>
          <w:tcPr>
            <w:tcW w:w="8463" w:type="dxa"/>
            <w:gridSpan w:val="2"/>
            <w:shd w:val="clear" w:color="auto" w:fill="auto"/>
            <w:vAlign w:val="center"/>
          </w:tcPr>
          <w:p w14:paraId="13092E59" w14:textId="1CDC54A7" w:rsidR="00DC43FC" w:rsidRPr="00392524" w:rsidRDefault="00DC43FC" w:rsidP="00247C88">
            <w:pPr>
              <w:pStyle w:val="acctmergecolhdg"/>
              <w:spacing w:line="240" w:lineRule="exact"/>
              <w:jc w:val="left"/>
              <w:rPr>
                <w:rFonts w:ascii="CordiaUPC" w:hAnsi="CordiaUPC" w:cs="CordiaUPC"/>
                <w:b w:val="0"/>
                <w:bCs/>
                <w:color w:val="000000"/>
                <w:sz w:val="26"/>
                <w:szCs w:val="26"/>
                <w:lang w:bidi="th-TH"/>
              </w:rPr>
            </w:pPr>
            <w:r w:rsidRPr="00392524">
              <w:rPr>
                <w:rFonts w:ascii="CordiaUPC" w:hAnsi="CordiaUPC" w:cs="CordiaUPC" w:hint="cs"/>
                <w:b w:val="0"/>
                <w:bCs/>
                <w:color w:val="000000"/>
                <w:sz w:val="26"/>
                <w:szCs w:val="26"/>
              </w:rPr>
              <w:t xml:space="preserve">Maintenance of capital fund </w:t>
            </w:r>
          </w:p>
        </w:tc>
      </w:tr>
      <w:tr w:rsidR="00DC43FC" w:rsidRPr="00392524" w14:paraId="20FBB709" w14:textId="77777777" w:rsidTr="00AA778F">
        <w:trPr>
          <w:trHeight w:val="263"/>
        </w:trPr>
        <w:tc>
          <w:tcPr>
            <w:tcW w:w="933" w:type="dxa"/>
            <w:shd w:val="clear" w:color="auto" w:fill="auto"/>
            <w:vAlign w:val="bottom"/>
          </w:tcPr>
          <w:p w14:paraId="5FB450BE" w14:textId="2DF7663A"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5</w:t>
            </w:r>
          </w:p>
        </w:tc>
        <w:tc>
          <w:tcPr>
            <w:tcW w:w="252" w:type="dxa"/>
            <w:shd w:val="clear" w:color="auto" w:fill="auto"/>
            <w:vAlign w:val="center"/>
          </w:tcPr>
          <w:p w14:paraId="238A82A2"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3C25320" w14:textId="4BA83B5F"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Investments, net</w:t>
            </w:r>
          </w:p>
        </w:tc>
      </w:tr>
      <w:tr w:rsidR="00DC43FC" w:rsidRPr="00392524" w14:paraId="67DC6130" w14:textId="77777777" w:rsidTr="00AA778F">
        <w:trPr>
          <w:trHeight w:val="263"/>
        </w:trPr>
        <w:tc>
          <w:tcPr>
            <w:tcW w:w="933" w:type="dxa"/>
            <w:shd w:val="clear" w:color="auto" w:fill="auto"/>
            <w:vAlign w:val="bottom"/>
          </w:tcPr>
          <w:p w14:paraId="73A9A7E3" w14:textId="78997C04"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6</w:t>
            </w:r>
          </w:p>
        </w:tc>
        <w:tc>
          <w:tcPr>
            <w:tcW w:w="252" w:type="dxa"/>
            <w:shd w:val="clear" w:color="auto" w:fill="auto"/>
            <w:vAlign w:val="center"/>
          </w:tcPr>
          <w:p w14:paraId="4E9AA494"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DA89803" w14:textId="0FFA87E7" w:rsidR="00DC43FC" w:rsidRPr="00392524" w:rsidRDefault="00DC43FC" w:rsidP="00247C88">
            <w:pPr>
              <w:pStyle w:val="acctmergecolhdg"/>
              <w:spacing w:line="240" w:lineRule="exact"/>
              <w:jc w:val="left"/>
              <w:rPr>
                <w:rFonts w:ascii="CordiaUPC" w:hAnsi="CordiaUPC" w:cs="CordiaUPC"/>
                <w:b w:val="0"/>
                <w:bCs/>
                <w:color w:val="000000"/>
                <w:sz w:val="26"/>
                <w:szCs w:val="26"/>
                <w:cs/>
                <w:lang w:val="en-US" w:bidi="th-TH"/>
              </w:rPr>
            </w:pPr>
            <w:r w:rsidRPr="00392524">
              <w:rPr>
                <w:rFonts w:ascii="CordiaUPC" w:hAnsi="CordiaUPC" w:cs="CordiaUPC" w:hint="cs"/>
                <w:b w:val="0"/>
                <w:bCs/>
                <w:color w:val="000000"/>
                <w:sz w:val="26"/>
                <w:szCs w:val="26"/>
              </w:rPr>
              <w:t>Investments in subsidiaries and associate</w:t>
            </w:r>
            <w:r w:rsidRPr="00392524">
              <w:rPr>
                <w:rFonts w:ascii="CordiaUPC" w:hAnsi="CordiaUPC" w:cs="CordiaUPC" w:hint="cs"/>
                <w:b w:val="0"/>
                <w:bCs/>
                <w:color w:val="000000"/>
                <w:sz w:val="26"/>
                <w:szCs w:val="26"/>
                <w:lang w:val="en-US"/>
              </w:rPr>
              <w:t>s</w:t>
            </w:r>
            <w:r w:rsidRPr="00392524">
              <w:rPr>
                <w:rFonts w:ascii="CordiaUPC" w:hAnsi="CordiaUPC" w:cs="CordiaUPC" w:hint="cs"/>
                <w:b w:val="0"/>
                <w:bCs/>
                <w:color w:val="000000"/>
                <w:sz w:val="26"/>
                <w:szCs w:val="26"/>
              </w:rPr>
              <w:t>, net</w:t>
            </w:r>
          </w:p>
        </w:tc>
      </w:tr>
      <w:tr w:rsidR="00DC43FC" w:rsidRPr="00392524" w14:paraId="2FE74BFE" w14:textId="77777777" w:rsidTr="00AA778F">
        <w:trPr>
          <w:trHeight w:val="263"/>
        </w:trPr>
        <w:tc>
          <w:tcPr>
            <w:tcW w:w="933" w:type="dxa"/>
            <w:shd w:val="clear" w:color="auto" w:fill="auto"/>
            <w:vAlign w:val="bottom"/>
          </w:tcPr>
          <w:p w14:paraId="0C894DD3" w14:textId="78AA120C"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7</w:t>
            </w:r>
          </w:p>
        </w:tc>
        <w:tc>
          <w:tcPr>
            <w:tcW w:w="252" w:type="dxa"/>
            <w:shd w:val="clear" w:color="auto" w:fill="auto"/>
            <w:vAlign w:val="center"/>
          </w:tcPr>
          <w:p w14:paraId="0A7B53E6"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384E5388" w14:textId="193C5AF9"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Loans to customers and accrued interest receivables, net</w:t>
            </w:r>
          </w:p>
        </w:tc>
      </w:tr>
      <w:tr w:rsidR="00DC43FC" w:rsidRPr="00392524" w14:paraId="73890089" w14:textId="77777777" w:rsidTr="00AA778F">
        <w:tc>
          <w:tcPr>
            <w:tcW w:w="933" w:type="dxa"/>
            <w:shd w:val="clear" w:color="auto" w:fill="auto"/>
            <w:vAlign w:val="bottom"/>
          </w:tcPr>
          <w:p w14:paraId="575B22F8" w14:textId="5DA2385D"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8</w:t>
            </w:r>
          </w:p>
        </w:tc>
        <w:tc>
          <w:tcPr>
            <w:tcW w:w="252" w:type="dxa"/>
            <w:shd w:val="clear" w:color="auto" w:fill="auto"/>
            <w:vAlign w:val="center"/>
          </w:tcPr>
          <w:p w14:paraId="5E5959CF"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24D7529C" w14:textId="3B7AC2D2"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Allowance for expected credit loss </w:t>
            </w:r>
          </w:p>
        </w:tc>
      </w:tr>
      <w:tr w:rsidR="00DC43FC" w:rsidRPr="00392524" w14:paraId="3CDB85FB" w14:textId="77777777" w:rsidTr="00AA778F">
        <w:tc>
          <w:tcPr>
            <w:tcW w:w="933" w:type="dxa"/>
            <w:shd w:val="clear" w:color="auto" w:fill="auto"/>
            <w:vAlign w:val="bottom"/>
          </w:tcPr>
          <w:p w14:paraId="69E68E1D" w14:textId="00BBC2A6"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9</w:t>
            </w:r>
          </w:p>
        </w:tc>
        <w:tc>
          <w:tcPr>
            <w:tcW w:w="252" w:type="dxa"/>
            <w:shd w:val="clear" w:color="auto" w:fill="auto"/>
            <w:vAlign w:val="center"/>
          </w:tcPr>
          <w:p w14:paraId="4CE6E299"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508FEF48" w14:textId="6F90CD40"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Debts issued and borrowings</w:t>
            </w:r>
          </w:p>
        </w:tc>
      </w:tr>
      <w:tr w:rsidR="00DC43FC" w:rsidRPr="00392524" w14:paraId="11694FAF" w14:textId="77777777" w:rsidTr="00AA778F">
        <w:tc>
          <w:tcPr>
            <w:tcW w:w="933" w:type="dxa"/>
            <w:shd w:val="clear" w:color="auto" w:fill="auto"/>
            <w:vAlign w:val="bottom"/>
          </w:tcPr>
          <w:p w14:paraId="4CAFCC71" w14:textId="0FF85BA5"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b w:val="0"/>
                <w:bCs/>
                <w:color w:val="000000"/>
                <w:sz w:val="26"/>
                <w:szCs w:val="26"/>
              </w:rPr>
              <w:t>10</w:t>
            </w:r>
          </w:p>
        </w:tc>
        <w:tc>
          <w:tcPr>
            <w:tcW w:w="252" w:type="dxa"/>
            <w:shd w:val="clear" w:color="auto" w:fill="auto"/>
            <w:vAlign w:val="center"/>
          </w:tcPr>
          <w:p w14:paraId="0F42F839"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7396F23" w14:textId="211EFDB9"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Assets pledged as collateral and under restriction</w:t>
            </w:r>
          </w:p>
        </w:tc>
      </w:tr>
      <w:tr w:rsidR="00DC43FC" w:rsidRPr="00392524" w14:paraId="28B24A5D" w14:textId="77777777" w:rsidTr="00AA778F">
        <w:tc>
          <w:tcPr>
            <w:tcW w:w="933" w:type="dxa"/>
            <w:shd w:val="clear" w:color="auto" w:fill="auto"/>
            <w:vAlign w:val="bottom"/>
          </w:tcPr>
          <w:p w14:paraId="1022A85F" w14:textId="4FFAE794"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r w:rsidRPr="00392524">
              <w:rPr>
                <w:rFonts w:ascii="CordiaUPC" w:hAnsi="CordiaUPC" w:cs="CordiaUPC"/>
                <w:b w:val="0"/>
                <w:bCs/>
                <w:color w:val="000000"/>
                <w:sz w:val="26"/>
                <w:szCs w:val="26"/>
              </w:rPr>
              <w:t>1</w:t>
            </w:r>
          </w:p>
        </w:tc>
        <w:tc>
          <w:tcPr>
            <w:tcW w:w="252" w:type="dxa"/>
            <w:shd w:val="clear" w:color="auto" w:fill="auto"/>
            <w:vAlign w:val="center"/>
          </w:tcPr>
          <w:p w14:paraId="1CA1F60B"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0C68B9F3" w14:textId="3CF86438" w:rsidR="00DC43FC" w:rsidRPr="00392524" w:rsidRDefault="00DC43FC" w:rsidP="00247C88">
            <w:pPr>
              <w:pStyle w:val="acctmergecolhdg"/>
              <w:spacing w:line="240" w:lineRule="exact"/>
              <w:jc w:val="left"/>
              <w:rPr>
                <w:rFonts w:ascii="CordiaUPC" w:hAnsi="CordiaUPC" w:cs="CordiaUPC"/>
                <w:b w:val="0"/>
                <w:bCs/>
                <w:color w:val="000000"/>
                <w:sz w:val="26"/>
                <w:szCs w:val="26"/>
                <w:cs/>
                <w:lang w:bidi="th-TH"/>
              </w:rPr>
            </w:pPr>
            <w:r w:rsidRPr="00392524">
              <w:rPr>
                <w:rFonts w:ascii="CordiaUPC" w:hAnsi="CordiaUPC" w:cs="CordiaUPC" w:hint="cs"/>
                <w:b w:val="0"/>
                <w:bCs/>
                <w:color w:val="000000"/>
                <w:sz w:val="26"/>
                <w:szCs w:val="26"/>
              </w:rPr>
              <w:t>Commitments and contingent liabilities</w:t>
            </w:r>
          </w:p>
        </w:tc>
      </w:tr>
      <w:tr w:rsidR="00DC43FC" w:rsidRPr="00392524" w14:paraId="03774BF1" w14:textId="77777777" w:rsidTr="00AA778F">
        <w:tc>
          <w:tcPr>
            <w:tcW w:w="933" w:type="dxa"/>
            <w:shd w:val="clear" w:color="auto" w:fill="auto"/>
            <w:vAlign w:val="bottom"/>
          </w:tcPr>
          <w:p w14:paraId="5ADB9645" w14:textId="0A91C012"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r w:rsidRPr="00392524">
              <w:rPr>
                <w:rFonts w:ascii="CordiaUPC" w:hAnsi="CordiaUPC" w:cs="CordiaUPC"/>
                <w:b w:val="0"/>
                <w:bCs/>
                <w:color w:val="000000"/>
                <w:sz w:val="26"/>
                <w:szCs w:val="26"/>
              </w:rPr>
              <w:t>2</w:t>
            </w:r>
          </w:p>
        </w:tc>
        <w:tc>
          <w:tcPr>
            <w:tcW w:w="252" w:type="dxa"/>
            <w:shd w:val="clear" w:color="auto" w:fill="auto"/>
            <w:vAlign w:val="center"/>
          </w:tcPr>
          <w:p w14:paraId="3520AFA8"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41FF8AA9" w14:textId="20299329" w:rsidR="00DC43FC" w:rsidRPr="00392524" w:rsidRDefault="00DC43FC" w:rsidP="00247C88">
            <w:pPr>
              <w:pStyle w:val="acctmergecolhdg"/>
              <w:spacing w:line="240" w:lineRule="exact"/>
              <w:jc w:val="left"/>
              <w:rPr>
                <w:rFonts w:ascii="CordiaUPC" w:hAnsi="CordiaUPC" w:cs="CordiaUPC"/>
                <w:b w:val="0"/>
                <w:bCs/>
                <w:color w:val="000000"/>
                <w:sz w:val="26"/>
                <w:szCs w:val="26"/>
                <w:cs/>
                <w:lang w:val="en-US" w:bidi="th-TH"/>
              </w:rPr>
            </w:pPr>
            <w:r w:rsidRPr="00392524">
              <w:rPr>
                <w:rFonts w:ascii="CordiaUPC" w:hAnsi="CordiaUPC" w:cs="CordiaUPC" w:hint="cs"/>
                <w:b w:val="0"/>
                <w:bCs/>
                <w:color w:val="000000"/>
                <w:sz w:val="26"/>
                <w:szCs w:val="26"/>
              </w:rPr>
              <w:t xml:space="preserve">Related parties </w:t>
            </w:r>
          </w:p>
        </w:tc>
      </w:tr>
      <w:tr w:rsidR="00DC43FC" w:rsidRPr="00392524" w14:paraId="77781E71" w14:textId="77777777" w:rsidTr="00AA778F">
        <w:tc>
          <w:tcPr>
            <w:tcW w:w="933" w:type="dxa"/>
            <w:shd w:val="clear" w:color="auto" w:fill="auto"/>
            <w:vAlign w:val="bottom"/>
          </w:tcPr>
          <w:p w14:paraId="12A9082A" w14:textId="6215A0CF"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r w:rsidRPr="00392524">
              <w:rPr>
                <w:rFonts w:ascii="CordiaUPC" w:hAnsi="CordiaUPC" w:cs="CordiaUPC"/>
                <w:b w:val="0"/>
                <w:bCs/>
                <w:color w:val="000000"/>
                <w:sz w:val="26"/>
                <w:szCs w:val="26"/>
              </w:rPr>
              <w:t>3</w:t>
            </w:r>
          </w:p>
        </w:tc>
        <w:tc>
          <w:tcPr>
            <w:tcW w:w="252" w:type="dxa"/>
            <w:shd w:val="clear" w:color="auto" w:fill="auto"/>
            <w:vAlign w:val="center"/>
          </w:tcPr>
          <w:p w14:paraId="79AADBCA"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2ABEDEDA" w14:textId="75FF4510"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Segment information </w:t>
            </w:r>
          </w:p>
        </w:tc>
      </w:tr>
      <w:tr w:rsidR="00DC43FC" w:rsidRPr="00392524" w14:paraId="435F8DD6" w14:textId="77777777" w:rsidTr="00AA778F">
        <w:tc>
          <w:tcPr>
            <w:tcW w:w="933" w:type="dxa"/>
            <w:shd w:val="clear" w:color="auto" w:fill="auto"/>
            <w:vAlign w:val="bottom"/>
          </w:tcPr>
          <w:p w14:paraId="5634DFAB" w14:textId="5BC1FFCC" w:rsidR="00DC43FC" w:rsidRPr="00392524" w:rsidRDefault="00DC43FC" w:rsidP="00247C88">
            <w:pPr>
              <w:pStyle w:val="acctmergecolhdg"/>
              <w:spacing w:line="240" w:lineRule="exact"/>
              <w:rPr>
                <w:rFonts w:ascii="CordiaUPC" w:hAnsi="CordiaUPC" w:cs="CordiaUPC"/>
                <w:b w:val="0"/>
                <w:bCs/>
                <w:color w:val="000000"/>
                <w:sz w:val="26"/>
                <w:szCs w:val="26"/>
              </w:rPr>
            </w:pPr>
            <w:r w:rsidRPr="00392524">
              <w:rPr>
                <w:rFonts w:ascii="CordiaUPC" w:hAnsi="CordiaUPC" w:cs="CordiaUPC" w:hint="cs"/>
                <w:b w:val="0"/>
                <w:bCs/>
                <w:color w:val="000000"/>
                <w:sz w:val="26"/>
                <w:szCs w:val="26"/>
              </w:rPr>
              <w:t>1</w:t>
            </w:r>
            <w:r w:rsidRPr="00392524">
              <w:rPr>
                <w:rFonts w:ascii="CordiaUPC" w:hAnsi="CordiaUPC" w:cs="CordiaUPC"/>
                <w:b w:val="0"/>
                <w:bCs/>
                <w:color w:val="000000"/>
                <w:sz w:val="26"/>
                <w:szCs w:val="26"/>
              </w:rPr>
              <w:t>4</w:t>
            </w:r>
          </w:p>
        </w:tc>
        <w:tc>
          <w:tcPr>
            <w:tcW w:w="252" w:type="dxa"/>
            <w:shd w:val="clear" w:color="auto" w:fill="auto"/>
            <w:vAlign w:val="center"/>
          </w:tcPr>
          <w:p w14:paraId="45757E75" w14:textId="77777777" w:rsidR="00DC43FC" w:rsidRPr="00392524"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47813874" w14:textId="5D09675A" w:rsidR="00DC43FC" w:rsidRPr="00392524" w:rsidRDefault="00DC43FC" w:rsidP="00247C88">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hint="cs"/>
                <w:b w:val="0"/>
                <w:bCs/>
                <w:color w:val="000000"/>
                <w:sz w:val="26"/>
                <w:szCs w:val="26"/>
              </w:rPr>
              <w:t xml:space="preserve">Earnings per share </w:t>
            </w:r>
          </w:p>
        </w:tc>
      </w:tr>
      <w:tr w:rsidR="00707BC3" w:rsidRPr="00392524" w14:paraId="7F37EBD1" w14:textId="77777777" w:rsidTr="00AA778F">
        <w:tc>
          <w:tcPr>
            <w:tcW w:w="933" w:type="dxa"/>
            <w:shd w:val="clear" w:color="auto" w:fill="auto"/>
            <w:vAlign w:val="bottom"/>
          </w:tcPr>
          <w:p w14:paraId="09A4677A" w14:textId="0BBE9332" w:rsidR="00707BC3" w:rsidRPr="00F777DA" w:rsidRDefault="00707BC3" w:rsidP="00247C88">
            <w:pPr>
              <w:pStyle w:val="acctmergecolhdg"/>
              <w:spacing w:line="240" w:lineRule="exact"/>
              <w:rPr>
                <w:rFonts w:ascii="CordiaUPC" w:hAnsi="CordiaUPC" w:cs="CordiaUPC"/>
                <w:b w:val="0"/>
                <w:bCs/>
                <w:color w:val="000000"/>
                <w:sz w:val="26"/>
                <w:szCs w:val="26"/>
              </w:rPr>
            </w:pPr>
            <w:r w:rsidRPr="00F777DA">
              <w:rPr>
                <w:rFonts w:ascii="CordiaUPC" w:hAnsi="CordiaUPC" w:cs="CordiaUPC"/>
                <w:b w:val="0"/>
                <w:bCs/>
                <w:color w:val="000000"/>
                <w:sz w:val="26"/>
                <w:szCs w:val="26"/>
              </w:rPr>
              <w:t>15</w:t>
            </w:r>
          </w:p>
        </w:tc>
        <w:tc>
          <w:tcPr>
            <w:tcW w:w="252" w:type="dxa"/>
            <w:shd w:val="clear" w:color="auto" w:fill="auto"/>
            <w:vAlign w:val="center"/>
          </w:tcPr>
          <w:p w14:paraId="03226FDE" w14:textId="77777777" w:rsidR="00707BC3" w:rsidRPr="00F777DA" w:rsidRDefault="00707BC3"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5B2A4222" w14:textId="395F83B9" w:rsidR="00707BC3" w:rsidRPr="00F777DA" w:rsidRDefault="00707BC3" w:rsidP="00247C88">
            <w:pPr>
              <w:pStyle w:val="acctmergecolhdg"/>
              <w:spacing w:line="240" w:lineRule="exact"/>
              <w:jc w:val="left"/>
              <w:rPr>
                <w:rFonts w:ascii="CordiaUPC" w:hAnsi="CordiaUPC" w:cs="CordiaUPC"/>
                <w:b w:val="0"/>
                <w:bCs/>
                <w:color w:val="000000"/>
                <w:sz w:val="26"/>
                <w:szCs w:val="26"/>
              </w:rPr>
            </w:pPr>
            <w:r w:rsidRPr="00F777DA">
              <w:rPr>
                <w:rFonts w:ascii="CordiaUPC" w:hAnsi="CordiaUPC" w:cs="CordiaUPC"/>
                <w:b w:val="0"/>
                <w:bCs/>
                <w:color w:val="000000"/>
                <w:sz w:val="26"/>
                <w:szCs w:val="26"/>
              </w:rPr>
              <w:t>Share capital</w:t>
            </w:r>
          </w:p>
        </w:tc>
      </w:tr>
      <w:tr w:rsidR="00022386" w:rsidRPr="00392524" w14:paraId="7138B2C6" w14:textId="77777777" w:rsidTr="004D18FF">
        <w:trPr>
          <w:gridAfter w:val="1"/>
          <w:wAfter w:w="180" w:type="dxa"/>
        </w:trPr>
        <w:tc>
          <w:tcPr>
            <w:tcW w:w="933" w:type="dxa"/>
            <w:shd w:val="clear" w:color="auto" w:fill="auto"/>
            <w:vAlign w:val="bottom"/>
          </w:tcPr>
          <w:p w14:paraId="5A77DF3E" w14:textId="47C44C9E" w:rsidR="00022386" w:rsidRPr="00F777DA" w:rsidRDefault="00022386" w:rsidP="00247C88">
            <w:pPr>
              <w:pStyle w:val="acctmergecolhdg"/>
              <w:spacing w:line="240" w:lineRule="exact"/>
              <w:rPr>
                <w:rFonts w:ascii="CordiaUPC" w:hAnsi="CordiaUPC" w:cs="CordiaUPC"/>
                <w:b w:val="0"/>
                <w:bCs/>
                <w:color w:val="000000"/>
                <w:sz w:val="26"/>
                <w:szCs w:val="26"/>
              </w:rPr>
            </w:pPr>
            <w:r>
              <w:rPr>
                <w:rFonts w:ascii="CordiaUPC" w:hAnsi="CordiaUPC" w:cs="CordiaUPC"/>
                <w:b w:val="0"/>
                <w:bCs/>
                <w:color w:val="000000"/>
                <w:sz w:val="26"/>
                <w:szCs w:val="26"/>
              </w:rPr>
              <w:t>16</w:t>
            </w:r>
          </w:p>
        </w:tc>
        <w:tc>
          <w:tcPr>
            <w:tcW w:w="252" w:type="dxa"/>
            <w:shd w:val="clear" w:color="auto" w:fill="auto"/>
            <w:vAlign w:val="center"/>
          </w:tcPr>
          <w:p w14:paraId="43BC39F2" w14:textId="77777777" w:rsidR="00022386" w:rsidRPr="00F777DA" w:rsidRDefault="00022386" w:rsidP="00247C88">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707CC63" w14:textId="7D8477C3" w:rsidR="00022386" w:rsidRPr="00F777DA" w:rsidRDefault="00425028" w:rsidP="00247C88">
            <w:pPr>
              <w:pStyle w:val="acctmergecolhdg"/>
              <w:spacing w:line="240" w:lineRule="exact"/>
              <w:jc w:val="left"/>
              <w:rPr>
                <w:rFonts w:ascii="CordiaUPC" w:hAnsi="CordiaUPC" w:cs="CordiaUPC"/>
                <w:b w:val="0"/>
                <w:bCs/>
                <w:color w:val="000000"/>
                <w:sz w:val="26"/>
                <w:szCs w:val="26"/>
              </w:rPr>
            </w:pPr>
            <w:r w:rsidRPr="00425028">
              <w:rPr>
                <w:rFonts w:ascii="CordiaUPC" w:hAnsi="CordiaUPC" w:cs="CordiaUPC"/>
                <w:b w:val="0"/>
                <w:bCs/>
                <w:color w:val="000000"/>
                <w:sz w:val="26"/>
                <w:szCs w:val="26"/>
              </w:rPr>
              <w:t>Warrant - TTB-W1 Warrants Program</w:t>
            </w:r>
          </w:p>
        </w:tc>
      </w:tr>
      <w:tr w:rsidR="00912910" w:rsidRPr="00392524" w14:paraId="060B255E" w14:textId="77777777" w:rsidTr="00AA778F">
        <w:tc>
          <w:tcPr>
            <w:tcW w:w="933" w:type="dxa"/>
            <w:shd w:val="clear" w:color="auto" w:fill="auto"/>
            <w:vAlign w:val="bottom"/>
          </w:tcPr>
          <w:p w14:paraId="3A1763BD" w14:textId="2ECB45BA" w:rsidR="00912910" w:rsidRPr="00F777DA" w:rsidRDefault="00912910" w:rsidP="00912910">
            <w:pPr>
              <w:pStyle w:val="acctmergecolhdg"/>
              <w:spacing w:line="240" w:lineRule="exact"/>
              <w:rPr>
                <w:rFonts w:ascii="CordiaUPC" w:hAnsi="CordiaUPC" w:cs="CordiaUPC"/>
                <w:b w:val="0"/>
                <w:bCs/>
                <w:color w:val="000000"/>
                <w:sz w:val="26"/>
                <w:szCs w:val="26"/>
                <w:lang w:bidi="th-TH"/>
              </w:rPr>
            </w:pPr>
            <w:r w:rsidRPr="00F777DA">
              <w:rPr>
                <w:rFonts w:ascii="CordiaUPC" w:hAnsi="CordiaUPC" w:cs="CordiaUPC"/>
                <w:b w:val="0"/>
                <w:bCs/>
                <w:color w:val="000000"/>
                <w:sz w:val="26"/>
                <w:szCs w:val="26"/>
                <w:lang w:bidi="th-TH"/>
              </w:rPr>
              <w:t>1</w:t>
            </w:r>
            <w:r w:rsidR="00425028">
              <w:rPr>
                <w:rFonts w:ascii="CordiaUPC" w:hAnsi="CordiaUPC" w:cs="CordiaUPC"/>
                <w:b w:val="0"/>
                <w:bCs/>
                <w:color w:val="000000"/>
                <w:sz w:val="26"/>
                <w:szCs w:val="26"/>
                <w:lang w:bidi="th-TH"/>
              </w:rPr>
              <w:t>7</w:t>
            </w:r>
          </w:p>
        </w:tc>
        <w:tc>
          <w:tcPr>
            <w:tcW w:w="252" w:type="dxa"/>
            <w:shd w:val="clear" w:color="auto" w:fill="auto"/>
            <w:vAlign w:val="center"/>
          </w:tcPr>
          <w:p w14:paraId="2E5A2C6B" w14:textId="77777777" w:rsidR="00912910" w:rsidRPr="00F777DA" w:rsidRDefault="00912910" w:rsidP="00912910">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5466C7C8" w14:textId="60372E3B" w:rsidR="00912910" w:rsidRPr="00F777DA" w:rsidRDefault="00912910" w:rsidP="00912910">
            <w:pPr>
              <w:pStyle w:val="acctmergecolhdg"/>
              <w:spacing w:line="240" w:lineRule="exact"/>
              <w:jc w:val="left"/>
              <w:rPr>
                <w:rFonts w:ascii="CordiaUPC" w:hAnsi="CordiaUPC" w:cs="CordiaUPC"/>
                <w:b w:val="0"/>
                <w:bCs/>
                <w:color w:val="000000"/>
                <w:sz w:val="26"/>
                <w:szCs w:val="26"/>
              </w:rPr>
            </w:pPr>
            <w:r w:rsidRPr="00F777DA">
              <w:rPr>
                <w:rFonts w:ascii="CordiaUPC" w:hAnsi="CordiaUPC" w:cs="CordiaUPC"/>
                <w:b w:val="0"/>
                <w:bCs/>
                <w:color w:val="000000"/>
                <w:sz w:val="26"/>
                <w:szCs w:val="26"/>
              </w:rPr>
              <w:t>Appropriation of profit and dividend payment</w:t>
            </w:r>
          </w:p>
        </w:tc>
      </w:tr>
      <w:tr w:rsidR="00912910" w:rsidRPr="00392524" w14:paraId="49B7291F" w14:textId="77777777" w:rsidTr="00AA778F">
        <w:tc>
          <w:tcPr>
            <w:tcW w:w="933" w:type="dxa"/>
            <w:shd w:val="clear" w:color="auto" w:fill="auto"/>
            <w:vAlign w:val="bottom"/>
          </w:tcPr>
          <w:p w14:paraId="333457D2" w14:textId="4AF13D78" w:rsidR="00912910" w:rsidRPr="00F777DA" w:rsidRDefault="00912910" w:rsidP="00912910">
            <w:pPr>
              <w:pStyle w:val="acctmergecolhdg"/>
              <w:spacing w:line="240" w:lineRule="exact"/>
              <w:rPr>
                <w:rFonts w:ascii="CordiaUPC" w:hAnsi="CordiaUPC" w:cs="CordiaUPC"/>
                <w:b w:val="0"/>
                <w:bCs/>
                <w:color w:val="000000"/>
                <w:sz w:val="26"/>
                <w:szCs w:val="26"/>
                <w:lang w:bidi="th-TH"/>
              </w:rPr>
            </w:pPr>
            <w:r w:rsidRPr="00F777DA">
              <w:rPr>
                <w:rFonts w:ascii="CordiaUPC" w:hAnsi="CordiaUPC" w:cs="CordiaUPC" w:hint="cs"/>
                <w:color w:val="000000"/>
                <w:sz w:val="26"/>
                <w:szCs w:val="26"/>
                <w:cs/>
                <w:lang w:bidi="th-TH"/>
              </w:rPr>
              <w:t>1</w:t>
            </w:r>
            <w:r w:rsidR="00425028">
              <w:rPr>
                <w:rFonts w:ascii="CordiaUPC" w:hAnsi="CordiaUPC" w:cs="CordiaUPC"/>
                <w:b w:val="0"/>
                <w:bCs/>
                <w:color w:val="000000"/>
                <w:sz w:val="26"/>
                <w:szCs w:val="26"/>
                <w:lang w:bidi="th-TH"/>
              </w:rPr>
              <w:t>8</w:t>
            </w:r>
          </w:p>
        </w:tc>
        <w:tc>
          <w:tcPr>
            <w:tcW w:w="252" w:type="dxa"/>
            <w:shd w:val="clear" w:color="auto" w:fill="auto"/>
            <w:vAlign w:val="center"/>
          </w:tcPr>
          <w:p w14:paraId="7A19DF30" w14:textId="77777777" w:rsidR="00912910" w:rsidRPr="00F777DA" w:rsidRDefault="00912910" w:rsidP="00912910">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4D9434B7" w14:textId="1EB0AA4D" w:rsidR="00912910" w:rsidRPr="00F777DA" w:rsidRDefault="00912910" w:rsidP="00912910">
            <w:pPr>
              <w:pStyle w:val="acctmergecolhdg"/>
              <w:spacing w:line="240" w:lineRule="exact"/>
              <w:jc w:val="left"/>
              <w:rPr>
                <w:rFonts w:ascii="CordiaUPC" w:hAnsi="CordiaUPC" w:cs="CordiaUPC"/>
                <w:b w:val="0"/>
                <w:bCs/>
                <w:color w:val="000000"/>
                <w:sz w:val="26"/>
                <w:szCs w:val="26"/>
              </w:rPr>
            </w:pPr>
            <w:r w:rsidRPr="00F777DA">
              <w:rPr>
                <w:rFonts w:ascii="CordiaUPC" w:hAnsi="CordiaUPC" w:cs="CordiaUPC"/>
                <w:b w:val="0"/>
                <w:bCs/>
                <w:color w:val="000000"/>
                <w:sz w:val="26"/>
                <w:szCs w:val="26"/>
              </w:rPr>
              <w:t xml:space="preserve">Share-based payments - </w:t>
            </w:r>
            <w:proofErr w:type="spellStart"/>
            <w:r w:rsidRPr="00F777DA">
              <w:rPr>
                <w:rFonts w:ascii="CordiaUPC" w:hAnsi="CordiaUPC" w:cs="CordiaUPC"/>
                <w:b w:val="0"/>
                <w:bCs/>
                <w:color w:val="000000"/>
                <w:sz w:val="26"/>
                <w:szCs w:val="26"/>
              </w:rPr>
              <w:t>TMBThanachart</w:t>
            </w:r>
            <w:proofErr w:type="spellEnd"/>
            <w:r w:rsidRPr="00F777DA">
              <w:rPr>
                <w:rFonts w:ascii="CordiaUPC" w:hAnsi="CordiaUPC" w:cs="CordiaUPC"/>
                <w:b w:val="0"/>
                <w:bCs/>
                <w:color w:val="000000"/>
                <w:sz w:val="26"/>
                <w:szCs w:val="26"/>
              </w:rPr>
              <w:t xml:space="preserve"> Stock Retention Program</w:t>
            </w:r>
          </w:p>
        </w:tc>
      </w:tr>
      <w:tr w:rsidR="00A62EB3" w:rsidRPr="00392524" w14:paraId="11537BAE" w14:textId="77777777" w:rsidTr="00AA778F">
        <w:tc>
          <w:tcPr>
            <w:tcW w:w="933" w:type="dxa"/>
            <w:shd w:val="clear" w:color="auto" w:fill="auto"/>
            <w:vAlign w:val="bottom"/>
          </w:tcPr>
          <w:p w14:paraId="39BAEF24" w14:textId="5D70AE7D" w:rsidR="00A62EB3" w:rsidRPr="00392524" w:rsidRDefault="00A62EB3" w:rsidP="00A62EB3">
            <w:pPr>
              <w:pStyle w:val="acctmergecolhdg"/>
              <w:spacing w:line="240" w:lineRule="exact"/>
              <w:rPr>
                <w:rFonts w:ascii="CordiaUPC" w:hAnsi="CordiaUPC" w:cs="CordiaUPC"/>
                <w:b w:val="0"/>
                <w:bCs/>
                <w:color w:val="000000"/>
                <w:sz w:val="26"/>
                <w:szCs w:val="26"/>
                <w:lang w:bidi="th-TH"/>
              </w:rPr>
            </w:pPr>
            <w:r w:rsidRPr="00392524">
              <w:rPr>
                <w:rFonts w:ascii="CordiaUPC" w:hAnsi="CordiaUPC" w:cs="CordiaUPC" w:hint="cs"/>
                <w:color w:val="000000"/>
                <w:sz w:val="26"/>
                <w:szCs w:val="26"/>
                <w:cs/>
                <w:lang w:bidi="th-TH"/>
              </w:rPr>
              <w:t>1</w:t>
            </w:r>
            <w:r>
              <w:rPr>
                <w:rFonts w:ascii="CordiaUPC" w:hAnsi="CordiaUPC" w:cs="CordiaUPC"/>
                <w:b w:val="0"/>
                <w:bCs/>
                <w:color w:val="000000"/>
                <w:sz w:val="26"/>
                <w:szCs w:val="26"/>
                <w:lang w:bidi="th-TH"/>
              </w:rPr>
              <w:t>9</w:t>
            </w:r>
          </w:p>
        </w:tc>
        <w:tc>
          <w:tcPr>
            <w:tcW w:w="252" w:type="dxa"/>
            <w:shd w:val="clear" w:color="auto" w:fill="auto"/>
            <w:vAlign w:val="center"/>
          </w:tcPr>
          <w:p w14:paraId="537506C1" w14:textId="77777777" w:rsidR="00A62EB3" w:rsidRPr="00392524" w:rsidRDefault="00A62EB3" w:rsidP="00A62EB3">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4B90E950" w14:textId="390C2375" w:rsidR="00A62EB3" w:rsidRPr="00392524" w:rsidRDefault="00A62EB3" w:rsidP="00A62EB3">
            <w:pPr>
              <w:pStyle w:val="acctmergecolhdg"/>
              <w:spacing w:line="240" w:lineRule="exact"/>
              <w:jc w:val="left"/>
              <w:rPr>
                <w:rFonts w:ascii="CordiaUPC" w:hAnsi="CordiaUPC" w:cs="CordiaUPC"/>
                <w:b w:val="0"/>
                <w:bCs/>
                <w:color w:val="000000"/>
                <w:sz w:val="26"/>
                <w:szCs w:val="26"/>
              </w:rPr>
            </w:pPr>
            <w:r w:rsidRPr="00392524">
              <w:rPr>
                <w:rFonts w:ascii="CordiaUPC" w:hAnsi="CordiaUPC" w:cs="CordiaUPC"/>
                <w:b w:val="0"/>
                <w:bCs/>
                <w:color w:val="000000"/>
                <w:sz w:val="26"/>
                <w:szCs w:val="26"/>
              </w:rPr>
              <w:t>Reclassification of accounts</w:t>
            </w:r>
          </w:p>
        </w:tc>
      </w:tr>
      <w:tr w:rsidR="00A62EB3" w:rsidRPr="00392524" w14:paraId="72700EC8" w14:textId="77777777" w:rsidTr="00AA778F">
        <w:tc>
          <w:tcPr>
            <w:tcW w:w="933" w:type="dxa"/>
            <w:shd w:val="clear" w:color="auto" w:fill="auto"/>
            <w:vAlign w:val="bottom"/>
          </w:tcPr>
          <w:p w14:paraId="453289D6" w14:textId="5B08B0A7" w:rsidR="00A62EB3" w:rsidRPr="00A62EB3" w:rsidRDefault="00A62EB3" w:rsidP="00A62EB3">
            <w:pPr>
              <w:pStyle w:val="acctmergecolhdg"/>
              <w:spacing w:line="240" w:lineRule="exact"/>
              <w:rPr>
                <w:rFonts w:ascii="CordiaUPC" w:hAnsi="CordiaUPC" w:cs="CordiaUPC"/>
                <w:b w:val="0"/>
                <w:bCs/>
                <w:color w:val="000000"/>
                <w:sz w:val="26"/>
                <w:szCs w:val="26"/>
                <w:lang w:bidi="th-TH"/>
              </w:rPr>
            </w:pPr>
            <w:r w:rsidRPr="00A62EB3">
              <w:rPr>
                <w:rFonts w:ascii="CordiaUPC" w:hAnsi="CordiaUPC" w:cs="CordiaUPC"/>
                <w:b w:val="0"/>
                <w:bCs/>
                <w:color w:val="000000"/>
                <w:sz w:val="26"/>
                <w:szCs w:val="26"/>
                <w:lang w:bidi="th-TH"/>
              </w:rPr>
              <w:t>20</w:t>
            </w:r>
          </w:p>
        </w:tc>
        <w:tc>
          <w:tcPr>
            <w:tcW w:w="252" w:type="dxa"/>
            <w:shd w:val="clear" w:color="auto" w:fill="auto"/>
            <w:vAlign w:val="center"/>
          </w:tcPr>
          <w:p w14:paraId="3EDEB201" w14:textId="77777777" w:rsidR="00A62EB3" w:rsidRPr="00392524" w:rsidRDefault="00A62EB3" w:rsidP="00A62EB3">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005FB359" w14:textId="21B9214A" w:rsidR="00A62EB3" w:rsidRPr="00392524" w:rsidRDefault="00A62EB3" w:rsidP="00A62EB3">
            <w:pPr>
              <w:pStyle w:val="acctmergecolhdg"/>
              <w:spacing w:line="240" w:lineRule="exact"/>
              <w:jc w:val="left"/>
              <w:rPr>
                <w:rFonts w:ascii="CordiaUPC" w:hAnsi="CordiaUPC" w:cs="CordiaUPC"/>
                <w:b w:val="0"/>
                <w:bCs/>
                <w:color w:val="000000"/>
                <w:sz w:val="26"/>
                <w:szCs w:val="26"/>
                <w:lang w:val="en-US"/>
              </w:rPr>
            </w:pPr>
            <w:r w:rsidRPr="00392524">
              <w:rPr>
                <w:rFonts w:ascii="CordiaUPC" w:hAnsi="CordiaUPC" w:cs="CordiaUPC"/>
                <w:b w:val="0"/>
                <w:bCs/>
                <w:color w:val="000000"/>
                <w:sz w:val="26"/>
                <w:szCs w:val="26"/>
                <w:lang w:val="en-US"/>
              </w:rPr>
              <w:t>Events after the reporting period</w:t>
            </w:r>
          </w:p>
        </w:tc>
      </w:tr>
      <w:tr w:rsidR="00A62EB3" w:rsidRPr="00392524" w14:paraId="01054050" w14:textId="77777777" w:rsidTr="00AA778F">
        <w:tc>
          <w:tcPr>
            <w:tcW w:w="933" w:type="dxa"/>
            <w:shd w:val="clear" w:color="auto" w:fill="auto"/>
            <w:vAlign w:val="bottom"/>
          </w:tcPr>
          <w:p w14:paraId="3AE71771" w14:textId="6A946C80" w:rsidR="00A62EB3" w:rsidRPr="00392524" w:rsidRDefault="00A62EB3" w:rsidP="00A62EB3">
            <w:pPr>
              <w:pStyle w:val="acctmergecolhdg"/>
              <w:spacing w:line="240" w:lineRule="exact"/>
              <w:jc w:val="left"/>
              <w:rPr>
                <w:rFonts w:ascii="CordiaUPC" w:hAnsi="CordiaUPC" w:cs="CordiaUPC"/>
                <w:b w:val="0"/>
                <w:bCs/>
                <w:color w:val="000000"/>
                <w:sz w:val="26"/>
                <w:szCs w:val="26"/>
                <w:cs/>
                <w:lang w:val="en-US" w:bidi="th-TH"/>
              </w:rPr>
            </w:pPr>
          </w:p>
        </w:tc>
        <w:tc>
          <w:tcPr>
            <w:tcW w:w="252" w:type="dxa"/>
            <w:shd w:val="clear" w:color="auto" w:fill="auto"/>
            <w:vAlign w:val="center"/>
          </w:tcPr>
          <w:p w14:paraId="4E7B2CA8" w14:textId="77777777" w:rsidR="00A62EB3" w:rsidRPr="00392524" w:rsidRDefault="00A62EB3" w:rsidP="00A62EB3">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666D0FD5" w14:textId="76A9D3D2" w:rsidR="00A62EB3" w:rsidRPr="00392524" w:rsidRDefault="00A62EB3" w:rsidP="00A62EB3">
            <w:pPr>
              <w:pStyle w:val="acctmergecolhdg"/>
              <w:spacing w:line="240" w:lineRule="exact"/>
              <w:jc w:val="left"/>
              <w:rPr>
                <w:rFonts w:ascii="CordiaUPC" w:hAnsi="CordiaUPC" w:cs="CordiaUPC"/>
                <w:b w:val="0"/>
                <w:bCs/>
                <w:color w:val="000000"/>
                <w:sz w:val="26"/>
                <w:szCs w:val="26"/>
                <w:lang w:val="en-US" w:bidi="th-TH"/>
              </w:rPr>
            </w:pPr>
          </w:p>
        </w:tc>
      </w:tr>
      <w:tr w:rsidR="00A62EB3" w:rsidRPr="00392524" w14:paraId="59894E7E" w14:textId="77777777" w:rsidTr="00AA778F">
        <w:tc>
          <w:tcPr>
            <w:tcW w:w="933" w:type="dxa"/>
            <w:shd w:val="clear" w:color="auto" w:fill="auto"/>
            <w:vAlign w:val="bottom"/>
          </w:tcPr>
          <w:p w14:paraId="05C3A405" w14:textId="77777777" w:rsidR="00A62EB3" w:rsidRPr="00392524" w:rsidRDefault="00A62EB3" w:rsidP="00A62EB3">
            <w:pPr>
              <w:pStyle w:val="acctmergecolhdg"/>
              <w:spacing w:line="240" w:lineRule="atLeast"/>
              <w:rPr>
                <w:rFonts w:cs="Times New Roman"/>
                <w:b w:val="0"/>
                <w:bCs/>
                <w:color w:val="000000"/>
                <w:szCs w:val="22"/>
              </w:rPr>
            </w:pPr>
          </w:p>
        </w:tc>
        <w:tc>
          <w:tcPr>
            <w:tcW w:w="252" w:type="dxa"/>
            <w:shd w:val="clear" w:color="auto" w:fill="auto"/>
            <w:vAlign w:val="center"/>
          </w:tcPr>
          <w:p w14:paraId="3D78056B" w14:textId="77777777" w:rsidR="00A62EB3" w:rsidRPr="00392524" w:rsidRDefault="00A62EB3" w:rsidP="00A62EB3">
            <w:pPr>
              <w:pStyle w:val="acctmergecolhdg"/>
              <w:snapToGrid w:val="0"/>
              <w:spacing w:line="240" w:lineRule="atLeast"/>
              <w:jc w:val="left"/>
              <w:rPr>
                <w:rFonts w:cs="Times New Roman"/>
                <w:b w:val="0"/>
                <w:bCs/>
                <w:color w:val="000000"/>
                <w:szCs w:val="22"/>
              </w:rPr>
            </w:pPr>
          </w:p>
        </w:tc>
        <w:tc>
          <w:tcPr>
            <w:tcW w:w="8463" w:type="dxa"/>
            <w:gridSpan w:val="2"/>
            <w:shd w:val="clear" w:color="auto" w:fill="auto"/>
            <w:vAlign w:val="center"/>
          </w:tcPr>
          <w:p w14:paraId="4074BD27" w14:textId="77777777" w:rsidR="00A62EB3" w:rsidRPr="00392524" w:rsidRDefault="00A62EB3" w:rsidP="00A62EB3">
            <w:pPr>
              <w:pStyle w:val="acctmergecolhdg"/>
              <w:spacing w:line="240" w:lineRule="atLeast"/>
              <w:jc w:val="left"/>
              <w:rPr>
                <w:rFonts w:cs="Times New Roman"/>
                <w:b w:val="0"/>
                <w:bCs/>
                <w:color w:val="000000"/>
                <w:szCs w:val="22"/>
              </w:rPr>
            </w:pPr>
          </w:p>
        </w:tc>
      </w:tr>
      <w:tr w:rsidR="00A62EB3" w:rsidRPr="00392524" w14:paraId="3B68EAB5" w14:textId="77777777" w:rsidTr="00AA778F">
        <w:tc>
          <w:tcPr>
            <w:tcW w:w="933" w:type="dxa"/>
            <w:shd w:val="clear" w:color="auto" w:fill="auto"/>
            <w:vAlign w:val="bottom"/>
          </w:tcPr>
          <w:p w14:paraId="03952300" w14:textId="77777777" w:rsidR="00A62EB3" w:rsidRPr="00392524" w:rsidRDefault="00A62EB3" w:rsidP="00A62EB3">
            <w:pPr>
              <w:pStyle w:val="acctmergecolhdg"/>
              <w:spacing w:line="240" w:lineRule="atLeast"/>
              <w:rPr>
                <w:rFonts w:cs="Times New Roman"/>
                <w:b w:val="0"/>
                <w:bCs/>
                <w:color w:val="000000"/>
                <w:szCs w:val="22"/>
              </w:rPr>
            </w:pPr>
          </w:p>
        </w:tc>
        <w:tc>
          <w:tcPr>
            <w:tcW w:w="252" w:type="dxa"/>
            <w:shd w:val="clear" w:color="auto" w:fill="auto"/>
            <w:vAlign w:val="center"/>
          </w:tcPr>
          <w:p w14:paraId="0B6C67B5" w14:textId="77777777" w:rsidR="00A62EB3" w:rsidRPr="00392524" w:rsidRDefault="00A62EB3" w:rsidP="00A62EB3">
            <w:pPr>
              <w:pStyle w:val="acctmergecolhdg"/>
              <w:snapToGrid w:val="0"/>
              <w:spacing w:line="240" w:lineRule="atLeast"/>
              <w:jc w:val="left"/>
              <w:rPr>
                <w:rFonts w:cs="Times New Roman"/>
                <w:b w:val="0"/>
                <w:bCs/>
                <w:color w:val="000000"/>
                <w:szCs w:val="22"/>
              </w:rPr>
            </w:pPr>
          </w:p>
        </w:tc>
        <w:tc>
          <w:tcPr>
            <w:tcW w:w="8463" w:type="dxa"/>
            <w:gridSpan w:val="2"/>
            <w:shd w:val="clear" w:color="auto" w:fill="auto"/>
            <w:vAlign w:val="center"/>
          </w:tcPr>
          <w:p w14:paraId="58D340C7" w14:textId="77777777" w:rsidR="00A62EB3" w:rsidRPr="00392524" w:rsidRDefault="00A62EB3" w:rsidP="00A62EB3">
            <w:pPr>
              <w:pStyle w:val="acctmergecolhdg"/>
              <w:spacing w:line="240" w:lineRule="atLeast"/>
              <w:jc w:val="left"/>
              <w:rPr>
                <w:b w:val="0"/>
                <w:bCs/>
              </w:rPr>
            </w:pPr>
          </w:p>
        </w:tc>
      </w:tr>
    </w:tbl>
    <w:p w14:paraId="42875E60" w14:textId="77777777" w:rsidR="00352CA3" w:rsidRPr="00392524" w:rsidRDefault="00352CA3" w:rsidP="00037103">
      <w:pPr>
        <w:rPr>
          <w:rFonts w:cs="Times New Roman"/>
          <w:lang w:val="en-US"/>
        </w:rPr>
      </w:pPr>
    </w:p>
    <w:p w14:paraId="4E505064" w14:textId="77777777" w:rsidR="00352CA3" w:rsidRPr="00392524" w:rsidRDefault="00352CA3" w:rsidP="00352CA3">
      <w:pPr>
        <w:rPr>
          <w:lang w:val="en-US"/>
        </w:rPr>
      </w:pPr>
    </w:p>
    <w:bookmarkEnd w:id="0"/>
    <w:p w14:paraId="1131ED58" w14:textId="77777777" w:rsidR="00352CA3" w:rsidRPr="00392524" w:rsidRDefault="00352CA3" w:rsidP="00352CA3">
      <w:pPr>
        <w:rPr>
          <w:lang w:val="en-US"/>
        </w:rPr>
      </w:pPr>
    </w:p>
    <w:p w14:paraId="7B1B6ACE" w14:textId="77777777" w:rsidR="00352CA3" w:rsidRPr="00392524" w:rsidRDefault="00352CA3" w:rsidP="00352CA3">
      <w:pPr>
        <w:rPr>
          <w:lang w:val="en-US"/>
        </w:rPr>
      </w:pPr>
    </w:p>
    <w:p w14:paraId="6DCF29BF" w14:textId="77777777" w:rsidR="00352CA3" w:rsidRPr="00392524" w:rsidRDefault="00352CA3" w:rsidP="00352CA3">
      <w:pPr>
        <w:rPr>
          <w:lang w:val="en-US"/>
        </w:rPr>
      </w:pPr>
    </w:p>
    <w:p w14:paraId="64334458" w14:textId="77777777" w:rsidR="00352CA3" w:rsidRPr="00392524" w:rsidRDefault="00352CA3" w:rsidP="00352CA3">
      <w:pPr>
        <w:rPr>
          <w:lang w:val="en-US"/>
        </w:rPr>
      </w:pPr>
    </w:p>
    <w:p w14:paraId="177625CE" w14:textId="77777777" w:rsidR="00352CA3" w:rsidRPr="00392524" w:rsidRDefault="00352CA3" w:rsidP="00352CA3">
      <w:pPr>
        <w:rPr>
          <w:lang w:val="en-US"/>
        </w:rPr>
      </w:pPr>
    </w:p>
    <w:p w14:paraId="360553B0" w14:textId="77777777" w:rsidR="00352CA3" w:rsidRPr="00392524" w:rsidRDefault="00352CA3" w:rsidP="00352CA3">
      <w:pPr>
        <w:rPr>
          <w:lang w:val="en-US"/>
        </w:rPr>
      </w:pPr>
    </w:p>
    <w:p w14:paraId="0CFA0AA3" w14:textId="77777777" w:rsidR="00352CA3" w:rsidRPr="00392524" w:rsidRDefault="00352CA3" w:rsidP="00352CA3">
      <w:pPr>
        <w:rPr>
          <w:lang w:val="en-US"/>
        </w:rPr>
      </w:pPr>
    </w:p>
    <w:p w14:paraId="3AB5EADC" w14:textId="77777777" w:rsidR="00352CA3" w:rsidRPr="00392524" w:rsidRDefault="00352CA3" w:rsidP="00037103">
      <w:pPr>
        <w:rPr>
          <w:lang w:val="en-US"/>
        </w:rPr>
      </w:pPr>
    </w:p>
    <w:p w14:paraId="44E46C14" w14:textId="77777777" w:rsidR="00352CA3" w:rsidRPr="00392524" w:rsidRDefault="00352CA3" w:rsidP="00037103">
      <w:pPr>
        <w:rPr>
          <w:rFonts w:cs="Times New Roman"/>
          <w:lang w:val="en-US"/>
        </w:rPr>
      </w:pPr>
    </w:p>
    <w:p w14:paraId="4301087B" w14:textId="77777777" w:rsidR="004C33A5" w:rsidRPr="00392524" w:rsidRDefault="00644F7B" w:rsidP="00AD7C76">
      <w:pPr>
        <w:spacing w:line="240" w:lineRule="exact"/>
        <w:ind w:left="547"/>
        <w:rPr>
          <w:rFonts w:ascii="CordiaUPC" w:hAnsi="CordiaUPC" w:cs="CordiaUPC"/>
          <w:sz w:val="26"/>
          <w:szCs w:val="26"/>
        </w:rPr>
      </w:pPr>
      <w:r w:rsidRPr="00392524">
        <w:rPr>
          <w:lang w:val="en-US"/>
        </w:rPr>
        <w:br w:type="page"/>
      </w:r>
      <w:r w:rsidR="004C33A5" w:rsidRPr="00392524">
        <w:rPr>
          <w:rFonts w:ascii="CordiaUPC" w:hAnsi="CordiaUPC" w:cs="CordiaUPC" w:hint="cs"/>
          <w:sz w:val="26"/>
          <w:szCs w:val="26"/>
          <w:lang w:val="en-US"/>
        </w:rPr>
        <w:lastRenderedPageBreak/>
        <w:t xml:space="preserve">These </w:t>
      </w:r>
      <w:r w:rsidR="00331298" w:rsidRPr="00392524">
        <w:rPr>
          <w:rFonts w:ascii="CordiaUPC" w:hAnsi="CordiaUPC" w:cs="CordiaUPC" w:hint="cs"/>
          <w:sz w:val="26"/>
          <w:szCs w:val="26"/>
          <w:lang w:val="en-US"/>
        </w:rPr>
        <w:t>note</w:t>
      </w:r>
      <w:r w:rsidR="004C33A5" w:rsidRPr="00392524">
        <w:rPr>
          <w:rFonts w:ascii="CordiaUPC" w:hAnsi="CordiaUPC" w:cs="CordiaUPC" w:hint="cs"/>
          <w:sz w:val="26"/>
          <w:szCs w:val="26"/>
          <w:lang w:val="en-US"/>
        </w:rPr>
        <w:t>s form an integral part of the</w:t>
      </w:r>
      <w:r w:rsidR="00842DD5" w:rsidRPr="00392524">
        <w:rPr>
          <w:rFonts w:ascii="CordiaUPC" w:hAnsi="CordiaUPC" w:cs="CordiaUPC" w:hint="cs"/>
          <w:sz w:val="26"/>
          <w:szCs w:val="26"/>
          <w:lang w:val="en-US" w:bidi="th-TH"/>
        </w:rPr>
        <w:t xml:space="preserve"> </w:t>
      </w:r>
      <w:r w:rsidR="00C739B6" w:rsidRPr="00392524">
        <w:rPr>
          <w:rFonts w:ascii="CordiaUPC" w:hAnsi="CordiaUPC" w:cs="CordiaUPC" w:hint="cs"/>
          <w:color w:val="000000"/>
          <w:sz w:val="26"/>
          <w:szCs w:val="26"/>
        </w:rPr>
        <w:t xml:space="preserve">interim </w:t>
      </w:r>
      <w:r w:rsidR="004C33A5" w:rsidRPr="00392524">
        <w:rPr>
          <w:rFonts w:ascii="CordiaUPC" w:hAnsi="CordiaUPC" w:cs="CordiaUPC" w:hint="cs"/>
          <w:sz w:val="26"/>
          <w:szCs w:val="26"/>
          <w:lang w:val="en-US"/>
        </w:rPr>
        <w:t>financial statements.</w:t>
      </w:r>
    </w:p>
    <w:p w14:paraId="19AF31A6" w14:textId="77777777" w:rsidR="000F02A4" w:rsidRPr="00392524" w:rsidRDefault="000F02A4" w:rsidP="00AD7C76">
      <w:pPr>
        <w:spacing w:line="240" w:lineRule="exact"/>
        <w:ind w:left="547" w:right="-28"/>
        <w:jc w:val="thaiDistribute"/>
        <w:rPr>
          <w:rFonts w:ascii="CordiaUPC" w:hAnsi="CordiaUPC" w:cs="CordiaUPC"/>
          <w:szCs w:val="22"/>
        </w:rPr>
      </w:pPr>
    </w:p>
    <w:p w14:paraId="71107469" w14:textId="572997A5" w:rsidR="009E549C" w:rsidRPr="00392524" w:rsidRDefault="0078376E" w:rsidP="00AD7C76">
      <w:pPr>
        <w:spacing w:line="240" w:lineRule="exact"/>
        <w:ind w:left="547" w:right="-28"/>
        <w:jc w:val="thaiDistribute"/>
        <w:rPr>
          <w:rFonts w:ascii="CordiaUPC" w:hAnsi="CordiaUPC" w:cs="CordiaUPC"/>
          <w:sz w:val="26"/>
          <w:szCs w:val="26"/>
          <w:cs/>
          <w:lang w:val="en-US"/>
        </w:rPr>
      </w:pPr>
      <w:r w:rsidRPr="00392524">
        <w:rPr>
          <w:rFonts w:ascii="CordiaUPC" w:hAnsi="CordiaUPC" w:cs="CordiaUPC" w:hint="cs"/>
          <w:sz w:val="26"/>
          <w:szCs w:val="26"/>
        </w:rPr>
        <w:t xml:space="preserve">The </w:t>
      </w:r>
      <w:r w:rsidR="00C739B6" w:rsidRPr="00392524">
        <w:rPr>
          <w:rFonts w:ascii="CordiaUPC" w:hAnsi="CordiaUPC" w:cs="CordiaUPC" w:hint="cs"/>
          <w:color w:val="000000"/>
          <w:sz w:val="26"/>
          <w:szCs w:val="26"/>
        </w:rPr>
        <w:t xml:space="preserve">interim </w:t>
      </w:r>
      <w:r w:rsidR="00CB2F1B" w:rsidRPr="00392524">
        <w:rPr>
          <w:rFonts w:ascii="CordiaUPC" w:hAnsi="CordiaUPC" w:cs="CordiaUPC" w:hint="cs"/>
          <w:sz w:val="26"/>
          <w:szCs w:val="26"/>
        </w:rPr>
        <w:t>financial statements issued for Thai statutory and regulatory reporting purposes are</w:t>
      </w:r>
      <w:r w:rsidR="00B2619F" w:rsidRPr="00392524">
        <w:rPr>
          <w:rFonts w:ascii="CordiaUPC" w:hAnsi="CordiaUPC" w:cs="CordiaUPC" w:hint="cs"/>
          <w:sz w:val="26"/>
          <w:szCs w:val="26"/>
        </w:rPr>
        <w:t xml:space="preserve"> </w:t>
      </w:r>
      <w:r w:rsidR="00CB2F1B" w:rsidRPr="00392524">
        <w:rPr>
          <w:rFonts w:ascii="CordiaUPC" w:hAnsi="CordiaUPC" w:cs="CordiaUPC" w:hint="cs"/>
          <w:sz w:val="26"/>
          <w:szCs w:val="26"/>
        </w:rPr>
        <w:t>prepared in the Thai language. These</w:t>
      </w:r>
      <w:r w:rsidR="00AC5A43">
        <w:rPr>
          <w:rFonts w:ascii="CordiaUPC" w:hAnsi="CordiaUPC" w:cs="CordiaUPC"/>
          <w:sz w:val="26"/>
          <w:szCs w:val="26"/>
        </w:rPr>
        <w:t xml:space="preserve"> </w:t>
      </w:r>
      <w:r w:rsidR="00CB2F1B" w:rsidRPr="00392524">
        <w:rPr>
          <w:rFonts w:ascii="CordiaUPC" w:hAnsi="CordiaUPC" w:cs="CordiaUPC" w:hint="cs"/>
          <w:sz w:val="26"/>
          <w:szCs w:val="26"/>
        </w:rPr>
        <w:t>English language financial statements have been prepared from</w:t>
      </w:r>
      <w:r w:rsidR="00B2619F" w:rsidRPr="00392524">
        <w:rPr>
          <w:rFonts w:ascii="CordiaUPC" w:hAnsi="CordiaUPC" w:cs="CordiaUPC" w:hint="cs"/>
          <w:sz w:val="26"/>
          <w:szCs w:val="26"/>
        </w:rPr>
        <w:t xml:space="preserve"> </w:t>
      </w:r>
      <w:r w:rsidR="00CB2F1B" w:rsidRPr="00392524">
        <w:rPr>
          <w:rFonts w:ascii="CordiaUPC" w:hAnsi="CordiaUPC" w:cs="CordiaUPC" w:hint="cs"/>
          <w:sz w:val="26"/>
          <w:szCs w:val="26"/>
        </w:rPr>
        <w:t xml:space="preserve">the Thai language statutory financial </w:t>
      </w:r>
      <w:proofErr w:type="gramStart"/>
      <w:r w:rsidR="00CB2F1B" w:rsidRPr="00392524">
        <w:rPr>
          <w:rFonts w:ascii="CordiaUPC" w:hAnsi="CordiaUPC" w:cs="CordiaUPC" w:hint="cs"/>
          <w:sz w:val="26"/>
          <w:szCs w:val="26"/>
        </w:rPr>
        <w:t>statements,</w:t>
      </w:r>
      <w:r w:rsidR="005626BD" w:rsidRPr="00392524">
        <w:rPr>
          <w:rFonts w:ascii="CordiaUPC" w:hAnsi="CordiaUPC" w:cs="CordiaUPC" w:hint="cs"/>
          <w:sz w:val="26"/>
          <w:szCs w:val="26"/>
          <w:cs/>
          <w:lang w:bidi="th-TH"/>
        </w:rPr>
        <w:t xml:space="preserve"> </w:t>
      </w:r>
      <w:r w:rsidR="00CB2F1B" w:rsidRPr="00392524">
        <w:rPr>
          <w:rFonts w:ascii="CordiaUPC" w:hAnsi="CordiaUPC" w:cs="CordiaUPC" w:hint="cs"/>
          <w:sz w:val="26"/>
          <w:szCs w:val="26"/>
        </w:rPr>
        <w:t>and</w:t>
      </w:r>
      <w:proofErr w:type="gramEnd"/>
      <w:r w:rsidR="00CB2F1B" w:rsidRPr="00392524">
        <w:rPr>
          <w:rFonts w:ascii="CordiaUPC" w:hAnsi="CordiaUPC" w:cs="CordiaUPC" w:hint="cs"/>
          <w:sz w:val="26"/>
          <w:szCs w:val="26"/>
        </w:rPr>
        <w:t xml:space="preserve"> were approved and authorised for issue by the </w:t>
      </w:r>
      <w:r w:rsidR="00891025" w:rsidRPr="00392524">
        <w:rPr>
          <w:rFonts w:ascii="CordiaUPC" w:hAnsi="CordiaUPC" w:cs="CordiaUPC" w:hint="cs"/>
          <w:sz w:val="26"/>
          <w:szCs w:val="26"/>
          <w:lang w:bidi="th-TH"/>
        </w:rPr>
        <w:t>Audit Committee</w:t>
      </w:r>
      <w:r w:rsidR="00CB2F1B" w:rsidRPr="00392524">
        <w:rPr>
          <w:rFonts w:ascii="CordiaUPC" w:hAnsi="CordiaUPC" w:cs="CordiaUPC" w:hint="cs"/>
          <w:sz w:val="26"/>
          <w:szCs w:val="26"/>
        </w:rPr>
        <w:t xml:space="preserve"> on</w:t>
      </w:r>
      <w:r w:rsidR="002C63DE" w:rsidRPr="00392524">
        <w:rPr>
          <w:rFonts w:ascii="CordiaUPC" w:hAnsi="CordiaUPC" w:cs="CordiaUPC" w:hint="cs"/>
          <w:sz w:val="26"/>
          <w:szCs w:val="26"/>
        </w:rPr>
        <w:t xml:space="preserve"> </w:t>
      </w:r>
      <w:r w:rsidR="00CE2C76">
        <w:rPr>
          <w:rFonts w:ascii="CordiaUPC" w:eastAsia="Times New Roman" w:hAnsi="CordiaUPC" w:cs="CordiaUPC"/>
          <w:sz w:val="26"/>
          <w:szCs w:val="26"/>
          <w:lang w:val="en-US" w:bidi="th-TH"/>
        </w:rPr>
        <w:t>11</w:t>
      </w:r>
      <w:r w:rsidR="00F2119F" w:rsidRPr="00392524">
        <w:rPr>
          <w:rFonts w:ascii="CordiaUPC" w:eastAsia="Times New Roman" w:hAnsi="CordiaUPC" w:cs="CordiaUPC"/>
          <w:sz w:val="26"/>
          <w:szCs w:val="26"/>
          <w:lang w:val="en-US" w:bidi="th-TH"/>
        </w:rPr>
        <w:t xml:space="preserve"> </w:t>
      </w:r>
      <w:r w:rsidR="00F2119F" w:rsidRPr="005B2349">
        <w:rPr>
          <w:rFonts w:ascii="CordiaUPC" w:eastAsia="Times New Roman" w:hAnsi="CordiaUPC" w:cs="CordiaUPC"/>
          <w:sz w:val="26"/>
          <w:szCs w:val="26"/>
          <w:lang w:val="en-US" w:bidi="th-TH"/>
        </w:rPr>
        <w:t>November</w:t>
      </w:r>
      <w:r w:rsidR="00F2119F" w:rsidRPr="00392524">
        <w:rPr>
          <w:rFonts w:ascii="CordiaUPC" w:eastAsia="Times New Roman" w:hAnsi="CordiaUPC" w:cs="CordiaUPC" w:hint="cs"/>
          <w:sz w:val="26"/>
          <w:szCs w:val="26"/>
          <w:lang w:bidi="th-TH"/>
        </w:rPr>
        <w:t xml:space="preserve"> 202</w:t>
      </w:r>
      <w:r w:rsidR="00F2119F" w:rsidRPr="00392524">
        <w:rPr>
          <w:rFonts w:ascii="CordiaUPC" w:eastAsia="Times New Roman" w:hAnsi="CordiaUPC" w:cs="CordiaUPC"/>
          <w:sz w:val="26"/>
          <w:szCs w:val="26"/>
          <w:lang w:bidi="th-TH"/>
        </w:rPr>
        <w:t>2</w:t>
      </w:r>
      <w:r w:rsidR="00C451BF" w:rsidRPr="00392524">
        <w:rPr>
          <w:rFonts w:ascii="CordiaUPC" w:eastAsia="Times New Roman" w:hAnsi="CordiaUPC" w:cs="CordiaUPC" w:hint="cs"/>
          <w:sz w:val="26"/>
          <w:szCs w:val="26"/>
          <w:lang w:val="en-US" w:bidi="th-TH"/>
        </w:rPr>
        <w:t>.</w:t>
      </w:r>
    </w:p>
    <w:p w14:paraId="1F4EC872" w14:textId="77777777" w:rsidR="00CB2F1B" w:rsidRPr="00392524" w:rsidRDefault="00CB2F1B" w:rsidP="00AD7C76">
      <w:pPr>
        <w:spacing w:line="240" w:lineRule="exact"/>
        <w:ind w:left="540" w:right="-28"/>
        <w:jc w:val="thaiDistribute"/>
        <w:rPr>
          <w:rFonts w:ascii="CordiaUPC" w:hAnsi="CordiaUPC" w:cs="CordiaUPC"/>
          <w:sz w:val="26"/>
          <w:szCs w:val="26"/>
          <w:cs/>
          <w:lang w:bidi="th-TH"/>
        </w:rPr>
      </w:pPr>
    </w:p>
    <w:p w14:paraId="2C6C9143" w14:textId="77777777" w:rsidR="00B23E6B" w:rsidRPr="00392524" w:rsidRDefault="00C766E6" w:rsidP="00AD7C76">
      <w:pPr>
        <w:pStyle w:val="Heading1"/>
        <w:numPr>
          <w:ilvl w:val="0"/>
          <w:numId w:val="19"/>
        </w:numPr>
        <w:tabs>
          <w:tab w:val="clear" w:pos="520"/>
          <w:tab w:val="num" w:pos="540"/>
        </w:tabs>
        <w:spacing w:before="0" w:after="0" w:line="240" w:lineRule="exact"/>
        <w:ind w:left="540" w:hanging="540"/>
        <w:rPr>
          <w:rFonts w:ascii="CordiaUPC" w:hAnsi="CordiaUPC" w:cs="CordiaUPC"/>
          <w:i w:val="0"/>
          <w:iCs/>
          <w:sz w:val="28"/>
          <w:szCs w:val="28"/>
        </w:rPr>
      </w:pPr>
      <w:r w:rsidRPr="00392524">
        <w:rPr>
          <w:rFonts w:ascii="CordiaUPC" w:hAnsi="CordiaUPC" w:cs="CordiaUPC" w:hint="cs"/>
          <w:i w:val="0"/>
          <w:iCs/>
          <w:sz w:val="28"/>
          <w:szCs w:val="28"/>
        </w:rPr>
        <w:t>General information</w:t>
      </w:r>
    </w:p>
    <w:p w14:paraId="5C0D74A1" w14:textId="77777777" w:rsidR="009E549C" w:rsidRPr="00392524" w:rsidRDefault="009E549C" w:rsidP="00AD7C76">
      <w:pPr>
        <w:pStyle w:val="block"/>
        <w:spacing w:after="0" w:line="240" w:lineRule="exact"/>
        <w:ind w:left="547"/>
        <w:jc w:val="both"/>
        <w:rPr>
          <w:rFonts w:ascii="CordiaUPC" w:hAnsi="CordiaUPC" w:cs="CordiaUPC"/>
          <w:sz w:val="26"/>
          <w:szCs w:val="26"/>
          <w:lang w:val="en-US"/>
        </w:rPr>
      </w:pPr>
    </w:p>
    <w:p w14:paraId="0B4034A9" w14:textId="55CFC734" w:rsidR="001B0B58" w:rsidRPr="00392524" w:rsidRDefault="004876CC" w:rsidP="00AD7C76">
      <w:pPr>
        <w:spacing w:line="240" w:lineRule="exact"/>
        <w:ind w:left="547"/>
        <w:jc w:val="thaiDistribute"/>
        <w:rPr>
          <w:rFonts w:ascii="CordiaUPC" w:hAnsi="CordiaUPC" w:cs="CordiaUPC"/>
          <w:sz w:val="26"/>
          <w:szCs w:val="26"/>
        </w:rPr>
      </w:pPr>
      <w:proofErr w:type="spellStart"/>
      <w:r w:rsidRPr="00392524">
        <w:rPr>
          <w:rFonts w:ascii="CordiaUPC" w:hAnsi="CordiaUPC" w:cs="CordiaUPC" w:hint="cs"/>
          <w:sz w:val="26"/>
          <w:szCs w:val="26"/>
        </w:rPr>
        <w:t>TMB</w:t>
      </w:r>
      <w:r w:rsidRPr="00392524">
        <w:rPr>
          <w:rFonts w:ascii="CordiaUPC" w:hAnsi="CordiaUPC" w:cs="CordiaUPC"/>
          <w:sz w:val="26"/>
          <w:szCs w:val="26"/>
        </w:rPr>
        <w:t>Thanachart</w:t>
      </w:r>
      <w:proofErr w:type="spellEnd"/>
      <w:r w:rsidRPr="00392524">
        <w:rPr>
          <w:rFonts w:ascii="CordiaUPC" w:hAnsi="CordiaUPC" w:cs="CordiaUPC" w:hint="cs"/>
          <w:sz w:val="26"/>
          <w:szCs w:val="26"/>
        </w:rPr>
        <w:t xml:space="preserve"> Bank </w:t>
      </w:r>
      <w:r w:rsidR="00F314B4" w:rsidRPr="00392524">
        <w:rPr>
          <w:rFonts w:ascii="CordiaUPC" w:hAnsi="CordiaUPC" w:cs="CordiaUPC" w:hint="cs"/>
          <w:sz w:val="26"/>
          <w:szCs w:val="26"/>
        </w:rPr>
        <w:t>Public Company Limited</w:t>
      </w:r>
      <w:r w:rsidR="003A5859" w:rsidRPr="00392524">
        <w:rPr>
          <w:rFonts w:ascii="CordiaUPC" w:hAnsi="CordiaUPC" w:cs="CordiaUPC" w:hint="cs"/>
          <w:sz w:val="26"/>
          <w:szCs w:val="26"/>
        </w:rPr>
        <w:t>,</w:t>
      </w:r>
      <w:r w:rsidR="00F314B4" w:rsidRPr="00392524">
        <w:rPr>
          <w:rFonts w:ascii="CordiaUPC" w:hAnsi="CordiaUPC" w:cs="CordiaUPC" w:hint="cs"/>
          <w:sz w:val="26"/>
          <w:szCs w:val="26"/>
        </w:rPr>
        <w:t xml:space="preserve"> </w:t>
      </w:r>
      <w:r w:rsidR="00D527CD" w:rsidRPr="00392524">
        <w:rPr>
          <w:rFonts w:ascii="CordiaUPC" w:hAnsi="CordiaUPC" w:cs="CordiaUPC" w:hint="cs"/>
          <w:sz w:val="26"/>
          <w:szCs w:val="26"/>
        </w:rPr>
        <w:t>(</w:t>
      </w:r>
      <w:r w:rsidR="003A5859" w:rsidRPr="00392524">
        <w:rPr>
          <w:rFonts w:ascii="CordiaUPC" w:hAnsi="CordiaUPC" w:cs="CordiaUPC" w:hint="cs"/>
          <w:sz w:val="26"/>
          <w:szCs w:val="26"/>
        </w:rPr>
        <w:t xml:space="preserve">the </w:t>
      </w:r>
      <w:r w:rsidR="00A40F9C" w:rsidRPr="00392524">
        <w:rPr>
          <w:rFonts w:ascii="CordiaUPC" w:hAnsi="CordiaUPC" w:cs="CordiaUPC" w:hint="cs"/>
          <w:sz w:val="26"/>
          <w:szCs w:val="26"/>
        </w:rPr>
        <w:t>“</w:t>
      </w:r>
      <w:r w:rsidR="003A5859" w:rsidRPr="00392524">
        <w:rPr>
          <w:rFonts w:ascii="CordiaUPC" w:hAnsi="CordiaUPC" w:cs="CordiaUPC" w:hint="cs"/>
          <w:sz w:val="26"/>
          <w:szCs w:val="26"/>
        </w:rPr>
        <w:t>Bank”</w:t>
      </w:r>
      <w:r w:rsidR="00D527CD" w:rsidRPr="00392524">
        <w:rPr>
          <w:rFonts w:ascii="CordiaUPC" w:hAnsi="CordiaUPC" w:cs="CordiaUPC" w:hint="cs"/>
          <w:sz w:val="26"/>
          <w:szCs w:val="26"/>
        </w:rPr>
        <w:t>)</w:t>
      </w:r>
      <w:r w:rsidR="003A5859" w:rsidRPr="00392524">
        <w:rPr>
          <w:rFonts w:ascii="CordiaUPC" w:hAnsi="CordiaUPC" w:cs="CordiaUPC" w:hint="cs"/>
          <w:sz w:val="26"/>
          <w:szCs w:val="26"/>
        </w:rPr>
        <w:t>, is incorporated</w:t>
      </w:r>
      <w:r w:rsidR="001B0B58" w:rsidRPr="00392524">
        <w:rPr>
          <w:rFonts w:ascii="CordiaUPC" w:hAnsi="CordiaUPC" w:cs="CordiaUPC" w:hint="cs"/>
          <w:sz w:val="26"/>
          <w:szCs w:val="26"/>
        </w:rPr>
        <w:t xml:space="preserve"> in Thailand and ha</w:t>
      </w:r>
      <w:r w:rsidR="00285BB0" w:rsidRPr="00392524">
        <w:rPr>
          <w:rFonts w:ascii="CordiaUPC" w:hAnsi="CordiaUPC" w:cs="CordiaUPC" w:hint="cs"/>
          <w:sz w:val="26"/>
          <w:szCs w:val="26"/>
        </w:rPr>
        <w:t>s its registered office at 3000</w:t>
      </w:r>
      <w:r w:rsidR="001B0B58" w:rsidRPr="00392524">
        <w:rPr>
          <w:rFonts w:ascii="CordiaUPC" w:hAnsi="CordiaUPC" w:cs="CordiaUPC" w:hint="cs"/>
          <w:sz w:val="26"/>
          <w:szCs w:val="26"/>
        </w:rPr>
        <w:t xml:space="preserve"> </w:t>
      </w:r>
      <w:proofErr w:type="spellStart"/>
      <w:r w:rsidR="001B0B58" w:rsidRPr="00392524">
        <w:rPr>
          <w:rFonts w:ascii="CordiaUPC" w:hAnsi="CordiaUPC" w:cs="CordiaUPC" w:hint="cs"/>
          <w:sz w:val="26"/>
          <w:szCs w:val="26"/>
        </w:rPr>
        <w:t>Phaho</w:t>
      </w:r>
      <w:r w:rsidR="00C76EE5" w:rsidRPr="00392524">
        <w:rPr>
          <w:rFonts w:ascii="CordiaUPC" w:hAnsi="CordiaUPC" w:cs="CordiaUPC" w:hint="cs"/>
          <w:sz w:val="26"/>
          <w:szCs w:val="26"/>
        </w:rPr>
        <w:t>n</w:t>
      </w:r>
      <w:r w:rsidR="001B0B58" w:rsidRPr="00392524">
        <w:rPr>
          <w:rFonts w:ascii="CordiaUPC" w:hAnsi="CordiaUPC" w:cs="CordiaUPC" w:hint="cs"/>
          <w:sz w:val="26"/>
          <w:szCs w:val="26"/>
        </w:rPr>
        <w:t>yothin</w:t>
      </w:r>
      <w:proofErr w:type="spellEnd"/>
      <w:r w:rsidR="001B0B58" w:rsidRPr="00392524">
        <w:rPr>
          <w:rFonts w:ascii="CordiaUPC" w:hAnsi="CordiaUPC" w:cs="CordiaUPC" w:hint="cs"/>
          <w:sz w:val="26"/>
          <w:szCs w:val="26"/>
        </w:rPr>
        <w:t xml:space="preserve"> Road, </w:t>
      </w:r>
      <w:proofErr w:type="spellStart"/>
      <w:r w:rsidR="001B0B58" w:rsidRPr="00392524">
        <w:rPr>
          <w:rFonts w:ascii="CordiaUPC" w:hAnsi="CordiaUPC" w:cs="CordiaUPC" w:hint="cs"/>
          <w:sz w:val="26"/>
          <w:szCs w:val="26"/>
        </w:rPr>
        <w:t>Chomphon</w:t>
      </w:r>
      <w:proofErr w:type="spellEnd"/>
      <w:r w:rsidR="001B0B58" w:rsidRPr="00392524">
        <w:rPr>
          <w:rFonts w:ascii="CordiaUPC" w:hAnsi="CordiaUPC" w:cs="CordiaUPC" w:hint="cs"/>
          <w:sz w:val="26"/>
          <w:szCs w:val="26"/>
        </w:rPr>
        <w:t>,</w:t>
      </w:r>
      <w:r w:rsidR="00A963A6" w:rsidRPr="00392524">
        <w:rPr>
          <w:rFonts w:ascii="CordiaUPC" w:hAnsi="CordiaUPC" w:cs="CordiaUPC" w:hint="cs"/>
          <w:sz w:val="26"/>
          <w:szCs w:val="26"/>
        </w:rPr>
        <w:t xml:space="preserve"> </w:t>
      </w:r>
      <w:proofErr w:type="spellStart"/>
      <w:r w:rsidR="001B0B58" w:rsidRPr="00392524">
        <w:rPr>
          <w:rFonts w:ascii="CordiaUPC" w:hAnsi="CordiaUPC" w:cs="CordiaUPC" w:hint="cs"/>
          <w:sz w:val="26"/>
          <w:szCs w:val="26"/>
        </w:rPr>
        <w:t>Chatuchak</w:t>
      </w:r>
      <w:proofErr w:type="spellEnd"/>
      <w:r w:rsidR="001B0B58" w:rsidRPr="00392524">
        <w:rPr>
          <w:rFonts w:ascii="CordiaUPC" w:hAnsi="CordiaUPC" w:cs="CordiaUPC" w:hint="cs"/>
          <w:sz w:val="26"/>
          <w:szCs w:val="26"/>
        </w:rPr>
        <w:t>, Bangkok.</w:t>
      </w:r>
    </w:p>
    <w:p w14:paraId="3930E7A6" w14:textId="77777777" w:rsidR="009E549C" w:rsidRPr="00392524" w:rsidRDefault="009E549C" w:rsidP="00AD7C76">
      <w:pPr>
        <w:pStyle w:val="block"/>
        <w:spacing w:after="0" w:line="240" w:lineRule="exact"/>
        <w:ind w:left="547"/>
        <w:jc w:val="both"/>
        <w:rPr>
          <w:rFonts w:ascii="CordiaUPC" w:hAnsi="CordiaUPC" w:cs="CordiaUPC"/>
          <w:sz w:val="26"/>
          <w:szCs w:val="26"/>
          <w:lang w:val="en-GB"/>
        </w:rPr>
      </w:pPr>
    </w:p>
    <w:p w14:paraId="2433A43F" w14:textId="77777777" w:rsidR="009A29F5" w:rsidRPr="00392524" w:rsidRDefault="009A29F5" w:rsidP="00AD7C76">
      <w:pPr>
        <w:spacing w:line="240" w:lineRule="exact"/>
        <w:ind w:left="547"/>
        <w:jc w:val="thaiDistribute"/>
        <w:rPr>
          <w:rFonts w:ascii="CordiaUPC" w:hAnsi="CordiaUPC" w:cs="CordiaUPC"/>
          <w:sz w:val="26"/>
          <w:szCs w:val="26"/>
          <w:cs/>
          <w:lang w:val="en-US" w:bidi="th-TH"/>
        </w:rPr>
      </w:pPr>
      <w:r w:rsidRPr="00392524">
        <w:rPr>
          <w:rFonts w:ascii="CordiaUPC" w:hAnsi="CordiaUPC" w:cs="CordiaUPC" w:hint="cs"/>
          <w:sz w:val="26"/>
          <w:szCs w:val="26"/>
          <w:lang w:val="en-US"/>
        </w:rPr>
        <w:t xml:space="preserve">The Bank was listed on the Stock Exchange of Thailand on </w:t>
      </w:r>
      <w:r w:rsidR="002D0C58" w:rsidRPr="00392524">
        <w:rPr>
          <w:rFonts w:ascii="CordiaUPC" w:hAnsi="CordiaUPC" w:cs="CordiaUPC" w:hint="cs"/>
          <w:sz w:val="26"/>
          <w:szCs w:val="26"/>
          <w:lang w:val="en-US"/>
        </w:rPr>
        <w:t>23 December 1983.</w:t>
      </w:r>
    </w:p>
    <w:p w14:paraId="6C30CFAA" w14:textId="77777777" w:rsidR="00285BB0" w:rsidRPr="00392524" w:rsidRDefault="00285BB0" w:rsidP="00AD7C76">
      <w:pPr>
        <w:spacing w:line="240" w:lineRule="exact"/>
        <w:ind w:left="547"/>
        <w:jc w:val="both"/>
        <w:rPr>
          <w:rFonts w:ascii="CordiaUPC" w:hAnsi="CordiaUPC" w:cs="CordiaUPC"/>
          <w:sz w:val="26"/>
          <w:szCs w:val="26"/>
        </w:rPr>
      </w:pPr>
    </w:p>
    <w:p w14:paraId="4126F7B2" w14:textId="295A986D" w:rsidR="00E41FB8" w:rsidRDefault="002212A6" w:rsidP="00036279">
      <w:pPr>
        <w:spacing w:line="240" w:lineRule="exact"/>
        <w:ind w:left="547"/>
        <w:jc w:val="thaiDistribute"/>
        <w:rPr>
          <w:rFonts w:ascii="CordiaUPC" w:hAnsi="CordiaUPC" w:cs="CordiaUPC"/>
          <w:sz w:val="26"/>
          <w:szCs w:val="26"/>
          <w:lang w:val="en-US"/>
        </w:rPr>
      </w:pPr>
      <w:r w:rsidRPr="00392524">
        <w:rPr>
          <w:rFonts w:ascii="CordiaUPC" w:hAnsi="CordiaUPC" w:cs="CordiaUPC" w:hint="cs"/>
          <w:sz w:val="26"/>
          <w:szCs w:val="26"/>
          <w:lang w:val="en-US"/>
        </w:rPr>
        <w:t xml:space="preserve">The </w:t>
      </w:r>
      <w:r w:rsidR="00A963A6" w:rsidRPr="00392524">
        <w:rPr>
          <w:rFonts w:ascii="CordiaUPC" w:hAnsi="CordiaUPC" w:cs="CordiaUPC" w:hint="cs"/>
          <w:sz w:val="26"/>
          <w:szCs w:val="26"/>
          <w:lang w:val="en-US"/>
        </w:rPr>
        <w:t xml:space="preserve">principal business of the </w:t>
      </w:r>
      <w:r w:rsidRPr="00392524">
        <w:rPr>
          <w:rFonts w:ascii="CordiaUPC" w:hAnsi="CordiaUPC" w:cs="CordiaUPC" w:hint="cs"/>
          <w:sz w:val="26"/>
          <w:szCs w:val="26"/>
          <w:lang w:val="en-US"/>
        </w:rPr>
        <w:t xml:space="preserve">Bank </w:t>
      </w:r>
      <w:r w:rsidR="00A963A6" w:rsidRPr="00392524">
        <w:rPr>
          <w:rFonts w:ascii="CordiaUPC" w:hAnsi="CordiaUPC" w:cs="CordiaUPC" w:hint="cs"/>
          <w:sz w:val="26"/>
          <w:szCs w:val="26"/>
          <w:lang w:val="en-US"/>
        </w:rPr>
        <w:t>is</w:t>
      </w:r>
      <w:r w:rsidRPr="00392524">
        <w:rPr>
          <w:rFonts w:ascii="CordiaUPC" w:hAnsi="CordiaUPC" w:cs="CordiaUPC" w:hint="cs"/>
          <w:sz w:val="26"/>
          <w:szCs w:val="26"/>
          <w:lang w:val="en-US"/>
        </w:rPr>
        <w:t xml:space="preserve"> operating commercial banking businesses. </w:t>
      </w:r>
      <w:r w:rsidR="00A519C3" w:rsidRPr="00392524">
        <w:rPr>
          <w:rFonts w:ascii="CordiaUPC" w:hAnsi="CordiaUPC" w:cs="CordiaUPC" w:hint="cs"/>
          <w:sz w:val="26"/>
          <w:szCs w:val="26"/>
          <w:lang w:val="en-US"/>
        </w:rPr>
        <w:t>The</w:t>
      </w:r>
      <w:r w:rsidR="00C107B5" w:rsidRPr="00392524">
        <w:rPr>
          <w:rFonts w:ascii="CordiaUPC" w:hAnsi="CordiaUPC" w:cs="CordiaUPC" w:hint="cs"/>
          <w:sz w:val="26"/>
          <w:szCs w:val="26"/>
          <w:lang w:val="en-US"/>
        </w:rPr>
        <w:t xml:space="preserve"> subsidiar</w:t>
      </w:r>
      <w:r w:rsidR="00A519C3" w:rsidRPr="00392524">
        <w:rPr>
          <w:rFonts w:ascii="CordiaUPC" w:hAnsi="CordiaUPC" w:cs="CordiaUPC" w:hint="cs"/>
          <w:sz w:val="26"/>
          <w:szCs w:val="26"/>
          <w:lang w:val="en-US"/>
        </w:rPr>
        <w:t>ies</w:t>
      </w:r>
      <w:r w:rsidR="00C107B5" w:rsidRPr="00392524">
        <w:rPr>
          <w:rFonts w:ascii="CordiaUPC" w:hAnsi="CordiaUPC" w:cs="CordiaUPC" w:hint="cs"/>
          <w:sz w:val="26"/>
          <w:szCs w:val="26"/>
          <w:lang w:val="en-US"/>
        </w:rPr>
        <w:t xml:space="preserve"> </w:t>
      </w:r>
      <w:r w:rsidR="00A519C3" w:rsidRPr="00392524">
        <w:rPr>
          <w:rFonts w:ascii="CordiaUPC" w:hAnsi="CordiaUPC" w:cs="CordiaUPC" w:hint="cs"/>
          <w:sz w:val="26"/>
          <w:szCs w:val="26"/>
          <w:lang w:val="en-US"/>
        </w:rPr>
        <w:t>are</w:t>
      </w:r>
      <w:r w:rsidRPr="00392524">
        <w:rPr>
          <w:rFonts w:ascii="CordiaUPC" w:hAnsi="CordiaUPC" w:cs="CordiaUPC" w:hint="cs"/>
          <w:sz w:val="26"/>
          <w:szCs w:val="26"/>
          <w:lang w:val="en-US"/>
        </w:rPr>
        <w:t xml:space="preserve"> incorporated as compan</w:t>
      </w:r>
      <w:r w:rsidR="00C107B5" w:rsidRPr="00392524">
        <w:rPr>
          <w:rFonts w:ascii="CordiaUPC" w:hAnsi="CordiaUPC" w:cs="CordiaUPC" w:hint="cs"/>
          <w:sz w:val="26"/>
          <w:szCs w:val="26"/>
          <w:lang w:val="en-US"/>
        </w:rPr>
        <w:t>y</w:t>
      </w:r>
      <w:r w:rsidRPr="00392524">
        <w:rPr>
          <w:rFonts w:ascii="CordiaUPC" w:hAnsi="CordiaUPC" w:cs="CordiaUPC" w:hint="cs"/>
          <w:sz w:val="26"/>
          <w:szCs w:val="26"/>
          <w:lang w:val="en-US"/>
        </w:rPr>
        <w:t xml:space="preserve"> under Thai laws and ha</w:t>
      </w:r>
      <w:r w:rsidR="00C4466A" w:rsidRPr="00392524">
        <w:rPr>
          <w:rFonts w:ascii="CordiaUPC" w:hAnsi="CordiaUPC" w:cs="CordiaUPC" w:hint="cs"/>
          <w:sz w:val="26"/>
          <w:szCs w:val="26"/>
          <w:lang w:val="en-US"/>
        </w:rPr>
        <w:t>ve</w:t>
      </w:r>
      <w:r w:rsidRPr="00392524">
        <w:rPr>
          <w:rFonts w:ascii="CordiaUPC" w:hAnsi="CordiaUPC" w:cs="CordiaUPC" w:hint="cs"/>
          <w:sz w:val="26"/>
          <w:szCs w:val="26"/>
          <w:lang w:val="en-US"/>
        </w:rPr>
        <w:t xml:space="preserve"> been operating in Thailand, with </w:t>
      </w:r>
      <w:r w:rsidR="00C107B5" w:rsidRPr="00392524">
        <w:rPr>
          <w:rFonts w:ascii="CordiaUPC" w:hAnsi="CordiaUPC" w:cs="CordiaUPC" w:hint="cs"/>
          <w:sz w:val="26"/>
          <w:szCs w:val="26"/>
          <w:lang w:val="en-US"/>
        </w:rPr>
        <w:t>its</w:t>
      </w:r>
      <w:r w:rsidRPr="00392524">
        <w:rPr>
          <w:rFonts w:ascii="CordiaUPC" w:hAnsi="CordiaUPC" w:cs="CordiaUPC" w:hint="cs"/>
          <w:sz w:val="26"/>
          <w:szCs w:val="26"/>
          <w:lang w:val="en-US"/>
        </w:rPr>
        <w:t xml:space="preserve"> core </w:t>
      </w:r>
      <w:r w:rsidRPr="00392524">
        <w:rPr>
          <w:rFonts w:ascii="CordiaUPC" w:hAnsi="CordiaUPC" w:cs="CordiaUPC" w:hint="cs"/>
          <w:spacing w:val="-8"/>
          <w:sz w:val="26"/>
          <w:szCs w:val="26"/>
          <w:lang w:val="en-US"/>
        </w:rPr>
        <w:t>business</w:t>
      </w:r>
      <w:r w:rsidR="00071E81" w:rsidRPr="00392524">
        <w:rPr>
          <w:rFonts w:ascii="CordiaUPC" w:hAnsi="CordiaUPC" w:cs="CordiaUPC" w:hint="cs"/>
          <w:spacing w:val="-8"/>
          <w:sz w:val="26"/>
          <w:szCs w:val="26"/>
          <w:lang w:val="en-US"/>
        </w:rPr>
        <w:t xml:space="preserve"> </w:t>
      </w:r>
      <w:r w:rsidR="00071E81" w:rsidRPr="00392524">
        <w:rPr>
          <w:rFonts w:ascii="CordiaUPC" w:hAnsi="CordiaUPC" w:cs="CordiaUPC" w:hint="cs"/>
          <w:sz w:val="26"/>
          <w:szCs w:val="26"/>
          <w:lang w:val="en-US"/>
        </w:rPr>
        <w:t>being</w:t>
      </w:r>
      <w:r w:rsidR="00D40C04" w:rsidRPr="00392524">
        <w:rPr>
          <w:rFonts w:ascii="CordiaUPC" w:hAnsi="CordiaUPC" w:cs="CordiaUPC" w:hint="cs"/>
          <w:sz w:val="26"/>
          <w:szCs w:val="26"/>
          <w:lang w:val="en-US"/>
        </w:rPr>
        <w:t xml:space="preserve"> provision of </w:t>
      </w:r>
      <w:r w:rsidR="00044029" w:rsidRPr="00392524">
        <w:rPr>
          <w:rFonts w:ascii="CordiaUPC" w:hAnsi="CordiaUPC" w:cs="CordiaUPC" w:hint="cs"/>
          <w:sz w:val="26"/>
          <w:szCs w:val="26"/>
          <w:lang w:val="en-US"/>
        </w:rPr>
        <w:t>asset management</w:t>
      </w:r>
      <w:r w:rsidR="00633E02">
        <w:rPr>
          <w:rFonts w:ascii="CordiaUPC" w:hAnsi="CordiaUPC" w:cs="CordiaUPC"/>
          <w:sz w:val="26"/>
          <w:szCs w:val="26"/>
          <w:lang w:val="en-US"/>
        </w:rPr>
        <w:t xml:space="preserve"> and broker</w:t>
      </w:r>
      <w:r w:rsidR="00305BFE">
        <w:rPr>
          <w:rFonts w:ascii="CordiaUPC" w:hAnsi="CordiaUPC" w:cs="CordiaUPC"/>
          <w:sz w:val="26"/>
          <w:szCs w:val="26"/>
          <w:lang w:val="en-US"/>
        </w:rPr>
        <w:t>age service</w:t>
      </w:r>
      <w:r w:rsidRPr="00392524">
        <w:rPr>
          <w:rFonts w:ascii="CordiaUPC" w:hAnsi="CordiaUPC" w:cs="CordiaUPC" w:hint="cs"/>
          <w:sz w:val="26"/>
          <w:szCs w:val="26"/>
          <w:lang w:val="en-US"/>
        </w:rPr>
        <w:t xml:space="preserve">. </w:t>
      </w:r>
      <w:r w:rsidR="00C63254" w:rsidRPr="00392524">
        <w:rPr>
          <w:rFonts w:ascii="CordiaUPC" w:hAnsi="CordiaUPC" w:cs="CordiaUPC" w:hint="cs"/>
          <w:sz w:val="26"/>
          <w:szCs w:val="26"/>
          <w:lang w:val="en-US"/>
        </w:rPr>
        <w:t>Details of the Bank’s subsidiaries</w:t>
      </w:r>
      <w:r w:rsidRPr="00392524">
        <w:rPr>
          <w:rFonts w:ascii="CordiaUPC" w:hAnsi="CordiaUPC" w:cs="CordiaUPC" w:hint="cs"/>
          <w:sz w:val="26"/>
          <w:szCs w:val="26"/>
          <w:lang w:val="en-US"/>
        </w:rPr>
        <w:t xml:space="preserve"> </w:t>
      </w:r>
      <w:r w:rsidR="00071E81" w:rsidRPr="00392524">
        <w:rPr>
          <w:rFonts w:ascii="CordiaUPC" w:hAnsi="CordiaUPC" w:cs="CordiaUPC" w:hint="cs"/>
          <w:sz w:val="26"/>
          <w:szCs w:val="26"/>
          <w:lang w:val="en-US"/>
        </w:rPr>
        <w:t>and associate</w:t>
      </w:r>
      <w:r w:rsidR="00F45A3C" w:rsidRPr="00392524">
        <w:rPr>
          <w:rFonts w:ascii="CordiaUPC" w:hAnsi="CordiaUPC" w:cs="CordiaUPC" w:hint="cs"/>
          <w:sz w:val="26"/>
          <w:szCs w:val="26"/>
          <w:lang w:val="en-US"/>
        </w:rPr>
        <w:t>s</w:t>
      </w:r>
      <w:r w:rsidR="00071E81" w:rsidRPr="00392524">
        <w:rPr>
          <w:rFonts w:ascii="CordiaUPC" w:hAnsi="CordiaUPC" w:cs="CordiaUPC" w:hint="cs"/>
          <w:sz w:val="26"/>
          <w:szCs w:val="26"/>
          <w:lang w:val="en-US"/>
        </w:rPr>
        <w:t xml:space="preserve"> </w:t>
      </w:r>
      <w:r w:rsidR="00C63254" w:rsidRPr="00392524">
        <w:rPr>
          <w:rFonts w:ascii="CordiaUPC" w:hAnsi="CordiaUPC" w:cs="CordiaUPC" w:hint="cs"/>
          <w:sz w:val="26"/>
          <w:szCs w:val="26"/>
          <w:lang w:val="en-US"/>
        </w:rPr>
        <w:t xml:space="preserve">as </w:t>
      </w:r>
      <w:proofErr w:type="gramStart"/>
      <w:r w:rsidR="00C63254" w:rsidRPr="00392524">
        <w:rPr>
          <w:rFonts w:ascii="CordiaUPC" w:hAnsi="CordiaUPC" w:cs="CordiaUPC" w:hint="cs"/>
          <w:sz w:val="26"/>
          <w:szCs w:val="26"/>
          <w:lang w:val="en-US"/>
        </w:rPr>
        <w:t>at</w:t>
      </w:r>
      <w:proofErr w:type="gramEnd"/>
      <w:r w:rsidR="00C63254" w:rsidRPr="00392524">
        <w:rPr>
          <w:rFonts w:ascii="CordiaUPC" w:hAnsi="CordiaUPC" w:cs="CordiaUPC" w:hint="cs"/>
          <w:sz w:val="26"/>
          <w:szCs w:val="26"/>
          <w:lang w:val="en-US"/>
        </w:rPr>
        <w:t xml:space="preserve"> </w:t>
      </w:r>
      <w:bookmarkStart w:id="1" w:name="_Hlk82697358"/>
      <w:r w:rsidR="00091CB2" w:rsidRPr="005B2349">
        <w:rPr>
          <w:rFonts w:ascii="CordiaUPC" w:eastAsia="Times New Roman" w:hAnsi="CordiaUPC" w:cs="CordiaUPC"/>
          <w:sz w:val="26"/>
          <w:szCs w:val="26"/>
          <w:lang w:bidi="th-TH"/>
        </w:rPr>
        <w:t>30 September</w:t>
      </w:r>
      <w:bookmarkEnd w:id="1"/>
      <w:r w:rsidR="00091CB2" w:rsidRPr="005B2349">
        <w:rPr>
          <w:rFonts w:ascii="CordiaUPC" w:eastAsia="Times New Roman" w:hAnsi="CordiaUPC" w:cs="CordiaUPC" w:hint="cs"/>
          <w:sz w:val="26"/>
          <w:szCs w:val="26"/>
          <w:lang w:bidi="th-TH"/>
        </w:rPr>
        <w:t xml:space="preserve"> </w:t>
      </w:r>
      <w:r w:rsidR="00734F55" w:rsidRPr="00392524">
        <w:rPr>
          <w:rFonts w:ascii="CordiaUPC" w:eastAsia="Times New Roman" w:hAnsi="CordiaUPC" w:cs="CordiaUPC"/>
          <w:sz w:val="26"/>
          <w:szCs w:val="26"/>
          <w:lang w:bidi="th-TH"/>
        </w:rPr>
        <w:t>2022</w:t>
      </w:r>
      <w:r w:rsidR="00AB2E3B" w:rsidRPr="00392524">
        <w:rPr>
          <w:rFonts w:ascii="CordiaUPC" w:hAnsi="CordiaUPC" w:cs="CordiaUPC" w:hint="cs"/>
          <w:sz w:val="26"/>
          <w:szCs w:val="26"/>
          <w:lang w:val="en-US"/>
        </w:rPr>
        <w:t xml:space="preserve"> and </w:t>
      </w:r>
      <w:r w:rsidR="00734F55" w:rsidRPr="00392524">
        <w:rPr>
          <w:rFonts w:ascii="CordiaUPC" w:hAnsi="CordiaUPC" w:cs="CordiaUPC" w:hint="cs"/>
          <w:sz w:val="26"/>
          <w:szCs w:val="26"/>
          <w:lang w:val="en-US"/>
        </w:rPr>
        <w:t>31 December 2021</w:t>
      </w:r>
      <w:r w:rsidR="008428E9" w:rsidRPr="00392524">
        <w:rPr>
          <w:rFonts w:ascii="CordiaUPC" w:hAnsi="CordiaUPC" w:cs="CordiaUPC" w:hint="cs"/>
          <w:sz w:val="26"/>
          <w:szCs w:val="26"/>
          <w:lang w:val="en-US"/>
        </w:rPr>
        <w:t xml:space="preserve"> </w:t>
      </w:r>
      <w:r w:rsidR="004A04E7" w:rsidRPr="00392524">
        <w:rPr>
          <w:rFonts w:ascii="CordiaUPC" w:hAnsi="CordiaUPC" w:cs="CordiaUPC" w:hint="cs"/>
          <w:sz w:val="26"/>
          <w:szCs w:val="26"/>
          <w:lang w:val="en-US"/>
        </w:rPr>
        <w:t>are given in note</w:t>
      </w:r>
      <w:r w:rsidR="00765266" w:rsidRPr="00392524">
        <w:rPr>
          <w:rFonts w:ascii="CordiaUPC" w:hAnsi="CordiaUPC" w:cs="CordiaUPC" w:hint="cs"/>
          <w:sz w:val="26"/>
          <w:szCs w:val="26"/>
          <w:lang w:val="en-US"/>
        </w:rPr>
        <w:t xml:space="preserve"> </w:t>
      </w:r>
      <w:r w:rsidR="00CD77C9" w:rsidRPr="00392524">
        <w:rPr>
          <w:rFonts w:ascii="CordiaUPC" w:hAnsi="CordiaUPC" w:cs="CordiaUPC"/>
          <w:sz w:val="26"/>
          <w:szCs w:val="26"/>
          <w:lang w:val="en-US"/>
        </w:rPr>
        <w:t>6</w:t>
      </w:r>
      <w:r w:rsidR="00765266" w:rsidRPr="00392524">
        <w:rPr>
          <w:rFonts w:ascii="CordiaUPC" w:hAnsi="CordiaUPC" w:cs="CordiaUPC" w:hint="cs"/>
          <w:sz w:val="26"/>
          <w:szCs w:val="26"/>
          <w:lang w:val="en-US"/>
        </w:rPr>
        <w:t>.</w:t>
      </w:r>
    </w:p>
    <w:p w14:paraId="47F59C82" w14:textId="77777777" w:rsidR="00AE2081" w:rsidRPr="00392524" w:rsidRDefault="00AE2081" w:rsidP="00AE2081">
      <w:pPr>
        <w:spacing w:line="240" w:lineRule="exact"/>
        <w:ind w:left="547"/>
        <w:jc w:val="thaiDistribute"/>
        <w:rPr>
          <w:rFonts w:ascii="CordiaUPC" w:hAnsi="CordiaUPC" w:cs="CordiaUPC"/>
          <w:sz w:val="26"/>
          <w:szCs w:val="26"/>
          <w:cs/>
          <w:lang w:val="en-US" w:bidi="th-TH"/>
        </w:rPr>
      </w:pPr>
    </w:p>
    <w:p w14:paraId="5588CC59" w14:textId="77777777" w:rsidR="00A56307" w:rsidRPr="00392524" w:rsidRDefault="00A56307" w:rsidP="00AD7C76">
      <w:pPr>
        <w:pStyle w:val="Heading1"/>
        <w:numPr>
          <w:ilvl w:val="0"/>
          <w:numId w:val="19"/>
        </w:numPr>
        <w:tabs>
          <w:tab w:val="clear" w:pos="520"/>
          <w:tab w:val="num" w:pos="540"/>
        </w:tabs>
        <w:spacing w:before="0" w:after="0" w:line="240" w:lineRule="exact"/>
        <w:ind w:left="540" w:hanging="540"/>
        <w:rPr>
          <w:rFonts w:ascii="CordiaUPC" w:hAnsi="CordiaUPC" w:cs="CordiaUPC"/>
          <w:i w:val="0"/>
          <w:iCs/>
          <w:sz w:val="28"/>
          <w:szCs w:val="28"/>
        </w:rPr>
      </w:pPr>
      <w:r w:rsidRPr="00392524">
        <w:rPr>
          <w:rFonts w:ascii="CordiaUPC" w:hAnsi="CordiaUPC" w:cs="CordiaUPC" w:hint="cs"/>
          <w:i w:val="0"/>
          <w:iCs/>
          <w:sz w:val="28"/>
          <w:szCs w:val="28"/>
        </w:rPr>
        <w:t>Basis of preparation of the</w:t>
      </w:r>
      <w:r w:rsidR="00443FC7" w:rsidRPr="00392524">
        <w:rPr>
          <w:rFonts w:ascii="CordiaUPC" w:hAnsi="CordiaUPC" w:cs="CordiaUPC" w:hint="cs"/>
          <w:i w:val="0"/>
          <w:iCs/>
          <w:sz w:val="28"/>
          <w:szCs w:val="28"/>
        </w:rPr>
        <w:t xml:space="preserve"> </w:t>
      </w:r>
      <w:r w:rsidR="00AB2E3B" w:rsidRPr="00392524">
        <w:rPr>
          <w:rFonts w:ascii="CordiaUPC" w:hAnsi="CordiaUPC" w:cs="CordiaUPC" w:hint="cs"/>
          <w:i w:val="0"/>
          <w:iCs/>
          <w:sz w:val="28"/>
          <w:szCs w:val="28"/>
        </w:rPr>
        <w:t xml:space="preserve">interim </w:t>
      </w:r>
      <w:r w:rsidRPr="00392524">
        <w:rPr>
          <w:rFonts w:ascii="CordiaUPC" w:hAnsi="CordiaUPC" w:cs="CordiaUPC" w:hint="cs"/>
          <w:i w:val="0"/>
          <w:iCs/>
          <w:sz w:val="28"/>
          <w:szCs w:val="28"/>
        </w:rPr>
        <w:t>financial statements</w:t>
      </w:r>
    </w:p>
    <w:p w14:paraId="7C144B45" w14:textId="77777777" w:rsidR="009E549C" w:rsidRPr="00392524" w:rsidRDefault="009E549C" w:rsidP="00AD7C76">
      <w:pPr>
        <w:pStyle w:val="block"/>
        <w:spacing w:after="0" w:line="240" w:lineRule="exact"/>
        <w:ind w:left="547"/>
        <w:jc w:val="both"/>
        <w:rPr>
          <w:rFonts w:ascii="CordiaUPC" w:hAnsi="CordiaUPC" w:cs="CordiaUPC"/>
          <w:sz w:val="26"/>
          <w:szCs w:val="26"/>
        </w:rPr>
      </w:pPr>
    </w:p>
    <w:p w14:paraId="31988736" w14:textId="77777777" w:rsidR="00125DEC" w:rsidRPr="00392524" w:rsidRDefault="00125DEC" w:rsidP="00AD7C76">
      <w:pPr>
        <w:pStyle w:val="block"/>
        <w:numPr>
          <w:ilvl w:val="0"/>
          <w:numId w:val="17"/>
        </w:numPr>
        <w:spacing w:after="0" w:line="240" w:lineRule="exact"/>
        <w:ind w:left="0" w:firstLine="0"/>
        <w:jc w:val="both"/>
        <w:rPr>
          <w:rFonts w:ascii="CordiaUPC" w:hAnsi="CordiaUPC" w:cs="CordiaUPC"/>
          <w:b/>
          <w:bCs/>
          <w:i/>
          <w:iCs/>
          <w:sz w:val="26"/>
          <w:szCs w:val="26"/>
          <w:lang w:val="en-US"/>
        </w:rPr>
      </w:pPr>
      <w:r w:rsidRPr="00392524">
        <w:rPr>
          <w:rFonts w:ascii="CordiaUPC" w:hAnsi="CordiaUPC" w:cs="CordiaUPC" w:hint="cs"/>
          <w:b/>
          <w:bCs/>
          <w:i/>
          <w:iCs/>
          <w:sz w:val="26"/>
          <w:szCs w:val="26"/>
          <w:lang w:val="en-US"/>
        </w:rPr>
        <w:t>Statement of compliance</w:t>
      </w:r>
    </w:p>
    <w:p w14:paraId="4387E0E2" w14:textId="77777777" w:rsidR="00125DEC" w:rsidRPr="00392524" w:rsidRDefault="00125DEC" w:rsidP="00AD7C76">
      <w:pPr>
        <w:pStyle w:val="block"/>
        <w:spacing w:after="0" w:line="240" w:lineRule="exact"/>
        <w:ind w:left="547"/>
        <w:jc w:val="both"/>
        <w:rPr>
          <w:rFonts w:ascii="CordiaUPC" w:hAnsi="CordiaUPC" w:cs="CordiaUPC"/>
          <w:b/>
          <w:bCs/>
          <w:i/>
          <w:iCs/>
          <w:sz w:val="26"/>
          <w:szCs w:val="26"/>
          <w:lang w:val="en-US"/>
        </w:rPr>
      </w:pPr>
    </w:p>
    <w:p w14:paraId="66C26D33" w14:textId="3D7DCECE" w:rsidR="00E632A5" w:rsidRPr="00392524" w:rsidRDefault="00683D97" w:rsidP="00CD77C9">
      <w:pPr>
        <w:spacing w:line="240" w:lineRule="exact"/>
        <w:ind w:left="540"/>
        <w:jc w:val="thaiDistribute"/>
        <w:rPr>
          <w:rFonts w:ascii="CordiaUPC" w:hAnsi="CordiaUPC" w:cs="CordiaUPC"/>
          <w:spacing w:val="-4"/>
          <w:sz w:val="26"/>
          <w:szCs w:val="26"/>
          <w:lang w:bidi="th-TH"/>
        </w:rPr>
      </w:pPr>
      <w:r w:rsidRPr="00392524">
        <w:rPr>
          <w:rFonts w:ascii="CordiaUPC" w:hAnsi="CordiaUPC" w:cs="CordiaUPC"/>
          <w:sz w:val="26"/>
          <w:szCs w:val="26"/>
          <w:lang w:val="en-US" w:bidi="th-TH"/>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the regulations of the Bank of Thailand (</w:t>
      </w:r>
      <w:proofErr w:type="spellStart"/>
      <w:r w:rsidRPr="00392524">
        <w:rPr>
          <w:rFonts w:ascii="CordiaUPC" w:hAnsi="CordiaUPC" w:cs="CordiaUPC"/>
          <w:sz w:val="26"/>
          <w:szCs w:val="26"/>
          <w:lang w:val="en-US" w:bidi="th-TH"/>
        </w:rPr>
        <w:t>BoT</w:t>
      </w:r>
      <w:proofErr w:type="spellEnd"/>
      <w:r w:rsidRPr="00392524">
        <w:rPr>
          <w:rFonts w:ascii="CordiaUPC" w:hAnsi="CordiaUPC" w:cs="CordiaUPC"/>
          <w:sz w:val="26"/>
          <w:szCs w:val="26"/>
          <w:lang w:val="en-US" w:bidi="th-TH"/>
        </w:rPr>
        <w:t xml:space="preserve">) and applicable rules and regulations of the Thai Securities and Exchange Commission. The interim financial statements are presented in accordance with the </w:t>
      </w:r>
      <w:proofErr w:type="spellStart"/>
      <w:r w:rsidRPr="00392524">
        <w:rPr>
          <w:rFonts w:ascii="CordiaUPC" w:hAnsi="CordiaUPC" w:cs="CordiaUPC"/>
          <w:sz w:val="26"/>
          <w:szCs w:val="26"/>
          <w:lang w:val="en-US" w:bidi="th-TH"/>
        </w:rPr>
        <w:t>BoT</w:t>
      </w:r>
      <w:proofErr w:type="spellEnd"/>
      <w:r w:rsidRPr="00392524">
        <w:rPr>
          <w:rFonts w:ascii="CordiaUPC" w:hAnsi="CordiaUPC" w:cs="CordiaUPC"/>
          <w:sz w:val="26"/>
          <w:szCs w:val="26"/>
          <w:lang w:val="en-US" w:bidi="th-TH"/>
        </w:rPr>
        <w:t xml:space="preserve"> notification number Sor </w:t>
      </w:r>
      <w:proofErr w:type="gramStart"/>
      <w:r w:rsidRPr="00392524">
        <w:rPr>
          <w:rFonts w:ascii="CordiaUPC" w:hAnsi="CordiaUPC" w:cs="CordiaUPC"/>
          <w:sz w:val="26"/>
          <w:szCs w:val="26"/>
          <w:lang w:val="en-US" w:bidi="th-TH"/>
        </w:rPr>
        <w:t>Nor</w:t>
      </w:r>
      <w:proofErr w:type="gramEnd"/>
      <w:r w:rsidRPr="00392524">
        <w:rPr>
          <w:rFonts w:ascii="CordiaUPC" w:hAnsi="CordiaUPC" w:cs="CordiaUPC"/>
          <w:sz w:val="26"/>
          <w:szCs w:val="26"/>
          <w:lang w:val="en-US" w:bidi="th-TH"/>
        </w:rPr>
        <w:t xml:space="preserve"> Sor 21/256</w:t>
      </w:r>
      <w:r w:rsidR="00234A82" w:rsidRPr="00392524">
        <w:rPr>
          <w:rFonts w:ascii="CordiaUPC" w:hAnsi="CordiaUPC" w:cs="CordiaUPC"/>
          <w:sz w:val="26"/>
          <w:szCs w:val="26"/>
          <w:lang w:val="en-US" w:bidi="th-TH"/>
        </w:rPr>
        <w:t>1</w:t>
      </w:r>
      <w:r w:rsidRPr="00392524">
        <w:rPr>
          <w:rFonts w:ascii="CordiaUPC" w:hAnsi="CordiaUPC" w:cs="CordiaUPC"/>
          <w:sz w:val="26"/>
          <w:szCs w:val="26"/>
          <w:lang w:val="en-US" w:bidi="th-TH"/>
        </w:rPr>
        <w:t xml:space="preserve">, regarding to </w:t>
      </w:r>
      <w:r w:rsidR="001C0B99" w:rsidRPr="00392524">
        <w:rPr>
          <w:rFonts w:ascii="CordiaUPC" w:hAnsi="CordiaUPC" w:cs="CordiaUPC"/>
          <w:i/>
          <w:iCs/>
          <w:sz w:val="26"/>
          <w:szCs w:val="26"/>
          <w:lang w:val="en-AU" w:bidi="th-TH"/>
        </w:rPr>
        <w:t>Preparation and Announcement of Financial Statements of a Commercial Bank and a Holding Company that is the Parent Company of a Financial Group</w:t>
      </w:r>
      <w:r w:rsidR="001C0B99" w:rsidRPr="00392524">
        <w:rPr>
          <w:rFonts w:ascii="CordiaUPC" w:hAnsi="CordiaUPC" w:cs="CordiaUPC"/>
          <w:sz w:val="26"/>
          <w:szCs w:val="26"/>
          <w:lang w:val="en-AU" w:bidi="th-TH"/>
        </w:rPr>
        <w:t xml:space="preserve">; </w:t>
      </w:r>
      <w:r w:rsidR="004E3C52" w:rsidRPr="00392524">
        <w:rPr>
          <w:rFonts w:ascii="CordiaUPC" w:eastAsia="Times New Roman" w:hAnsi="CordiaUPC" w:cs="CordiaUPC"/>
          <w:sz w:val="26"/>
          <w:szCs w:val="26"/>
        </w:rPr>
        <w:t xml:space="preserve">and other additional </w:t>
      </w:r>
      <w:proofErr w:type="spellStart"/>
      <w:r w:rsidR="004E3C52" w:rsidRPr="00392524">
        <w:rPr>
          <w:rFonts w:ascii="CordiaUPC" w:eastAsia="Times New Roman" w:hAnsi="CordiaUPC" w:cs="CordiaUPC"/>
          <w:sz w:val="26"/>
          <w:szCs w:val="26"/>
        </w:rPr>
        <w:t>BoT</w:t>
      </w:r>
      <w:proofErr w:type="spellEnd"/>
      <w:r w:rsidR="004E3C52" w:rsidRPr="00392524">
        <w:rPr>
          <w:rFonts w:ascii="CordiaUPC" w:eastAsia="Times New Roman" w:hAnsi="CordiaUPC" w:cs="CordiaUPC"/>
          <w:sz w:val="26"/>
          <w:szCs w:val="26"/>
        </w:rPr>
        <w:t xml:space="preserve"> notification</w:t>
      </w:r>
      <w:r w:rsidR="00CD77C9" w:rsidRPr="00392524">
        <w:rPr>
          <w:rFonts w:ascii="CordiaUPC" w:eastAsia="Times New Roman" w:hAnsi="CordiaUPC" w:cs="CordiaUPC"/>
          <w:sz w:val="26"/>
          <w:szCs w:val="26"/>
        </w:rPr>
        <w:t>.</w:t>
      </w:r>
      <w:r w:rsidR="00733FBF" w:rsidRPr="00392524">
        <w:rPr>
          <w:rFonts w:ascii="CordiaUPC" w:eastAsia="Times New Roman" w:hAnsi="CordiaUPC" w:cs="CordiaUPC"/>
          <w:sz w:val="26"/>
          <w:szCs w:val="26"/>
        </w:rPr>
        <w:t xml:space="preserve"> </w:t>
      </w:r>
    </w:p>
    <w:p w14:paraId="729918E5" w14:textId="77777777" w:rsidR="00733FBF" w:rsidRPr="00392524" w:rsidRDefault="00733FBF" w:rsidP="00AD7C76">
      <w:pPr>
        <w:spacing w:line="240" w:lineRule="exact"/>
        <w:rPr>
          <w:rFonts w:ascii="CordiaUPC" w:hAnsi="CordiaUPC" w:cs="CordiaUPC"/>
          <w:sz w:val="26"/>
          <w:szCs w:val="26"/>
          <w:lang w:val="en-US" w:bidi="th-TH"/>
        </w:rPr>
      </w:pPr>
    </w:p>
    <w:p w14:paraId="792C6BBF" w14:textId="092B6375" w:rsidR="00AC40A4" w:rsidRPr="00392524" w:rsidRDefault="005A0857" w:rsidP="00AD7C76">
      <w:pPr>
        <w:spacing w:line="240" w:lineRule="exact"/>
        <w:ind w:left="540"/>
        <w:jc w:val="thaiDistribute"/>
        <w:rPr>
          <w:rFonts w:ascii="CordiaUPC" w:hAnsi="CordiaUPC" w:cs="CordiaUPC"/>
          <w:sz w:val="26"/>
          <w:szCs w:val="26"/>
          <w:lang w:val="en-US" w:bidi="th-TH"/>
        </w:rPr>
      </w:pPr>
      <w:r w:rsidRPr="00392524">
        <w:rPr>
          <w:rFonts w:ascii="CordiaUPC" w:hAnsi="CordiaUPC" w:cs="CordiaUPC"/>
          <w:sz w:val="26"/>
          <w:szCs w:val="26"/>
          <w:lang w:val="en-US" w:bidi="th-TH"/>
        </w:rPr>
        <w:t xml:space="preserve">The interim financial statements do not include </w:t>
      </w:r>
      <w:proofErr w:type="gramStart"/>
      <w:r w:rsidRPr="00392524">
        <w:rPr>
          <w:rFonts w:ascii="CordiaUPC" w:hAnsi="CordiaUPC" w:cs="CordiaUPC"/>
          <w:sz w:val="26"/>
          <w:szCs w:val="26"/>
          <w:lang w:val="en-US" w:bidi="th-TH"/>
        </w:rPr>
        <w:t>all of</w:t>
      </w:r>
      <w:proofErr w:type="gramEnd"/>
      <w:r w:rsidRPr="00392524">
        <w:rPr>
          <w:rFonts w:ascii="CordiaUPC" w:hAnsi="CordiaUPC" w:cs="CordiaUPC"/>
          <w:sz w:val="26"/>
          <w:szCs w:val="26"/>
          <w:lang w:val="en-US" w:bidi="th-TH"/>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31 December 2021</w:t>
      </w:r>
      <w:r w:rsidR="001C50D4" w:rsidRPr="001C50D4">
        <w:t xml:space="preserve"> </w:t>
      </w:r>
      <w:r w:rsidR="001C50D4" w:rsidRPr="001C50D4">
        <w:rPr>
          <w:rFonts w:ascii="CordiaUPC" w:hAnsi="CordiaUPC" w:cs="CordiaUPC"/>
          <w:sz w:val="26"/>
          <w:szCs w:val="26"/>
          <w:lang w:val="en-US" w:bidi="th-TH"/>
        </w:rPr>
        <w:t>and for the six-month period ended 30 June 202</w:t>
      </w:r>
      <w:r w:rsidR="001C50D4">
        <w:rPr>
          <w:rFonts w:ascii="CordiaUPC" w:hAnsi="CordiaUPC" w:cs="CordiaUPC"/>
          <w:sz w:val="26"/>
          <w:szCs w:val="26"/>
          <w:lang w:val="en-US" w:bidi="th-TH"/>
        </w:rPr>
        <w:t>2</w:t>
      </w:r>
      <w:r w:rsidRPr="00392524">
        <w:rPr>
          <w:rFonts w:ascii="CordiaUPC" w:hAnsi="CordiaUPC" w:cs="CordiaUPC"/>
          <w:sz w:val="26"/>
          <w:szCs w:val="26"/>
          <w:lang w:val="en-US" w:bidi="th-TH"/>
        </w:rPr>
        <w:t>.</w:t>
      </w:r>
    </w:p>
    <w:p w14:paraId="0EEC7E11" w14:textId="137562F2" w:rsidR="006019DC" w:rsidRPr="00392524" w:rsidRDefault="006019DC" w:rsidP="00AD7C76">
      <w:pPr>
        <w:spacing w:line="240" w:lineRule="exact"/>
        <w:rPr>
          <w:rFonts w:ascii="CordiaUPC" w:hAnsi="CordiaUPC" w:cs="CordiaUPC"/>
          <w:spacing w:val="-4"/>
          <w:sz w:val="26"/>
          <w:szCs w:val="26"/>
          <w:lang w:val="en-US" w:bidi="th-TH"/>
        </w:rPr>
      </w:pPr>
    </w:p>
    <w:p w14:paraId="3789AA6E" w14:textId="77777777" w:rsidR="00656FA3" w:rsidRPr="00392524" w:rsidRDefault="00656FA3" w:rsidP="00656FA3">
      <w:pPr>
        <w:spacing w:line="240" w:lineRule="exact"/>
        <w:ind w:left="562"/>
        <w:jc w:val="thaiDistribute"/>
        <w:rPr>
          <w:rFonts w:ascii="CordiaUPC" w:hAnsi="CordiaUPC" w:cs="CordiaUPC"/>
          <w:sz w:val="26"/>
          <w:szCs w:val="26"/>
        </w:rPr>
      </w:pPr>
      <w:r w:rsidRPr="00392524">
        <w:rPr>
          <w:rFonts w:ascii="CordiaUPC" w:hAnsi="CordiaUPC" w:cs="CordiaUPC"/>
          <w:sz w:val="26"/>
          <w:szCs w:val="26"/>
        </w:rPr>
        <w:t xml:space="preserve">From 1 January 2022, the Bank and its subsidiaries have adopted TFRS 9 </w:t>
      </w:r>
      <w:r w:rsidRPr="00392524">
        <w:rPr>
          <w:rFonts w:ascii="CordiaUPC" w:eastAsia="Times New Roman" w:hAnsi="CordiaUPC" w:cs="CordiaUPC"/>
          <w:i/>
          <w:iCs/>
          <w:sz w:val="26"/>
          <w:szCs w:val="26"/>
        </w:rPr>
        <w:t>Financial Instruments and TFRS 7 Financial Instruments: Disclosures</w:t>
      </w:r>
      <w:r w:rsidRPr="00392524">
        <w:rPr>
          <w:rFonts w:ascii="CordiaUPC" w:hAnsi="CordiaUPC" w:cs="CordiaUPC"/>
          <w:sz w:val="26"/>
          <w:szCs w:val="26"/>
        </w:rPr>
        <w:t xml:space="preserve"> which are amended regarding to Interbank Offer Rate (IBOR) reform - Phase 2 (Phase 2 amendments). The</w:t>
      </w:r>
      <w:r w:rsidRPr="00392524">
        <w:rPr>
          <w:rFonts w:ascii="CordiaUPC" w:hAnsi="CordiaUPC" w:cs="CordiaUPC"/>
          <w:sz w:val="26"/>
          <w:szCs w:val="26"/>
          <w:cs/>
        </w:rPr>
        <w:t xml:space="preserve"> </w:t>
      </w:r>
      <w:r w:rsidRPr="00392524">
        <w:rPr>
          <w:rFonts w:ascii="CordiaUPC" w:hAnsi="CordiaUPC" w:cs="CordiaUPC"/>
          <w:sz w:val="26"/>
          <w:szCs w:val="26"/>
        </w:rPr>
        <w:t>Bank and its subsidiaries applied the Phase 2 amendments retrospectively and elect to apply the exceptions for not to restate comparatives for the prior periods.</w:t>
      </w:r>
      <w:r w:rsidRPr="00392524">
        <w:rPr>
          <w:rFonts w:ascii="CordiaUPC" w:hAnsi="CordiaUPC" w:cs="CordiaUPC"/>
          <w:sz w:val="26"/>
          <w:szCs w:val="26"/>
          <w:cs/>
        </w:rPr>
        <w:t xml:space="preserve"> </w:t>
      </w:r>
      <w:r w:rsidRPr="00392524">
        <w:rPr>
          <w:rFonts w:ascii="CordiaUPC" w:hAnsi="CordiaUPC" w:cs="CordiaUPC"/>
          <w:sz w:val="26"/>
          <w:szCs w:val="26"/>
        </w:rPr>
        <w:t>As a result, the Bank and its subsidiaries</w:t>
      </w:r>
      <w:r w:rsidRPr="00392524">
        <w:rPr>
          <w:rFonts w:ascii="CordiaUPC" w:hAnsi="CordiaUPC" w:cs="CordiaUPC"/>
          <w:sz w:val="26"/>
          <w:szCs w:val="26"/>
          <w:cs/>
        </w:rPr>
        <w:t xml:space="preserve"> </w:t>
      </w:r>
      <w:r w:rsidRPr="00392524">
        <w:rPr>
          <w:rFonts w:ascii="CordiaUPC" w:hAnsi="CordiaUPC" w:cs="CordiaUPC"/>
          <w:sz w:val="26"/>
          <w:szCs w:val="26"/>
        </w:rPr>
        <w:t>have no impact on the beginning retained earnings of 2022.</w:t>
      </w:r>
    </w:p>
    <w:p w14:paraId="375C1FF8" w14:textId="77777777" w:rsidR="00656FA3" w:rsidRPr="00392524" w:rsidRDefault="00656FA3" w:rsidP="00656FA3">
      <w:pPr>
        <w:spacing w:line="240" w:lineRule="exact"/>
        <w:ind w:right="-28"/>
        <w:jc w:val="thaiDistribute"/>
        <w:rPr>
          <w:rFonts w:ascii="CordiaUPC" w:eastAsia="Times New Roman" w:hAnsi="CordiaUPC" w:cs="CordiaUPC"/>
          <w:sz w:val="26"/>
          <w:szCs w:val="26"/>
        </w:rPr>
      </w:pPr>
    </w:p>
    <w:p w14:paraId="0F302200" w14:textId="77777777" w:rsidR="006A3240" w:rsidRDefault="000F29B6" w:rsidP="000F29B6">
      <w:pPr>
        <w:spacing w:line="240" w:lineRule="exact"/>
        <w:ind w:left="540" w:right="-28"/>
        <w:jc w:val="thaiDistribute"/>
        <w:rPr>
          <w:rFonts w:ascii="CordiaUPC" w:eastAsia="Times New Roman" w:hAnsi="CordiaUPC" w:cs="CordiaUPC"/>
          <w:sz w:val="26"/>
          <w:szCs w:val="26"/>
        </w:rPr>
      </w:pPr>
      <w:r w:rsidRPr="00392524">
        <w:rPr>
          <w:rFonts w:ascii="CordiaUPC" w:eastAsia="Times New Roman" w:hAnsi="CordiaUPC" w:cs="CordiaUPC"/>
          <w:sz w:val="26"/>
          <w:szCs w:val="26"/>
        </w:rPr>
        <w:t xml:space="preserve">The COVID-19 pandemic is still on going. Due to uncertainty of the situation since 2020, the </w:t>
      </w:r>
      <w:proofErr w:type="spellStart"/>
      <w:r w:rsidRPr="00392524">
        <w:rPr>
          <w:rFonts w:ascii="CordiaUPC" w:eastAsia="Times New Roman" w:hAnsi="CordiaUPC" w:cs="CordiaUPC"/>
          <w:sz w:val="26"/>
          <w:szCs w:val="26"/>
        </w:rPr>
        <w:t>BoT</w:t>
      </w:r>
      <w:proofErr w:type="spellEnd"/>
      <w:r w:rsidRPr="00392524">
        <w:rPr>
          <w:rFonts w:ascii="CordiaUPC" w:eastAsia="Times New Roman" w:hAnsi="CordiaUPC" w:cs="CordiaUPC"/>
          <w:sz w:val="26"/>
          <w:szCs w:val="26"/>
        </w:rPr>
        <w:t xml:space="preserve"> has provided measures, which are intended to support the financial institutions and to help the borrowers and industries that are affected by COVID-19 and by Thai economic situations. Additional measures continue to be provided.</w:t>
      </w:r>
    </w:p>
    <w:p w14:paraId="606A5017" w14:textId="77777777" w:rsidR="00501885" w:rsidRDefault="00501885" w:rsidP="000039B1">
      <w:pPr>
        <w:spacing w:line="240" w:lineRule="exact"/>
        <w:ind w:right="-28"/>
        <w:jc w:val="thaiDistribute"/>
        <w:rPr>
          <w:rFonts w:ascii="CordiaUPC" w:eastAsia="Times New Roman" w:hAnsi="CordiaUPC" w:cs="CordiaUPC"/>
          <w:sz w:val="26"/>
          <w:szCs w:val="26"/>
          <w:cs/>
          <w:lang w:bidi="th-TH"/>
        </w:rPr>
      </w:pPr>
    </w:p>
    <w:p w14:paraId="5623558A" w14:textId="77777777" w:rsidR="002321B8" w:rsidRDefault="002321B8" w:rsidP="002321B8">
      <w:pPr>
        <w:spacing w:line="240" w:lineRule="exact"/>
        <w:ind w:left="540" w:right="-28"/>
        <w:jc w:val="thaiDistribute"/>
        <w:rPr>
          <w:rFonts w:ascii="CordiaUPC" w:eastAsia="Times New Roman" w:hAnsi="CordiaUPC" w:cs="CordiaUPC"/>
          <w:sz w:val="26"/>
          <w:szCs w:val="26"/>
        </w:rPr>
      </w:pPr>
      <w:r w:rsidRPr="00392524">
        <w:rPr>
          <w:rFonts w:ascii="CordiaUPC" w:eastAsia="Times New Roman" w:hAnsi="CordiaUPC" w:cs="CordiaUPC"/>
          <w:sz w:val="26"/>
          <w:szCs w:val="26"/>
        </w:rPr>
        <w:t>In 2022, the Bank and its subsidiaries applied</w:t>
      </w:r>
      <w:r>
        <w:rPr>
          <w:rFonts w:ascii="CordiaUPC" w:eastAsia="Times New Roman" w:hAnsi="CordiaUPC" w:cs="CordiaUPC"/>
          <w:sz w:val="26"/>
          <w:szCs w:val="26"/>
        </w:rPr>
        <w:t xml:space="preserve"> the following</w:t>
      </w:r>
      <w:r w:rsidRPr="00392524">
        <w:rPr>
          <w:rFonts w:ascii="CordiaUPC" w:eastAsia="Times New Roman" w:hAnsi="CordiaUPC" w:cs="CordiaUPC"/>
          <w:sz w:val="26"/>
          <w:szCs w:val="26"/>
        </w:rPr>
        <w:t xml:space="preserve"> accounting relief provided by the </w:t>
      </w:r>
      <w:proofErr w:type="spellStart"/>
      <w:r w:rsidRPr="00392524">
        <w:rPr>
          <w:rFonts w:ascii="CordiaUPC" w:eastAsia="Times New Roman" w:hAnsi="CordiaUPC" w:cs="CordiaUPC"/>
          <w:sz w:val="26"/>
          <w:szCs w:val="26"/>
        </w:rPr>
        <w:t>BoT</w:t>
      </w:r>
      <w:proofErr w:type="spellEnd"/>
      <w:r w:rsidRPr="00392524">
        <w:rPr>
          <w:rFonts w:ascii="CordiaUPC" w:eastAsia="Times New Roman" w:hAnsi="CordiaUPC" w:cs="CordiaUPC"/>
          <w:sz w:val="26"/>
          <w:szCs w:val="26"/>
        </w:rPr>
        <w:t xml:space="preserve"> in response to impact from the situation of COVID-19 which includes the application of the </w:t>
      </w:r>
      <w:proofErr w:type="spellStart"/>
      <w:r w:rsidRPr="00392524">
        <w:rPr>
          <w:rFonts w:ascii="CordiaUPC" w:eastAsia="Times New Roman" w:hAnsi="CordiaUPC" w:cs="CordiaUPC"/>
          <w:sz w:val="26"/>
          <w:szCs w:val="26"/>
        </w:rPr>
        <w:t>BoT</w:t>
      </w:r>
      <w:proofErr w:type="spellEnd"/>
      <w:r w:rsidRPr="00392524">
        <w:rPr>
          <w:rFonts w:ascii="CordiaUPC" w:eastAsia="Times New Roman" w:hAnsi="CordiaUPC" w:cs="CordiaUPC"/>
          <w:sz w:val="26"/>
          <w:szCs w:val="26"/>
        </w:rPr>
        <w:t xml:space="preserve"> optional treatments which are in line with </w:t>
      </w:r>
      <w:proofErr w:type="spellStart"/>
      <w:r w:rsidRPr="00392524">
        <w:rPr>
          <w:rFonts w:ascii="CordiaUPC" w:eastAsia="Times New Roman" w:hAnsi="CordiaUPC" w:cs="CordiaUPC"/>
          <w:sz w:val="26"/>
          <w:szCs w:val="26"/>
        </w:rPr>
        <w:t>BoT</w:t>
      </w:r>
      <w:proofErr w:type="spellEnd"/>
      <w:r w:rsidRPr="00392524">
        <w:rPr>
          <w:rFonts w:ascii="CordiaUPC" w:eastAsia="Times New Roman" w:hAnsi="CordiaUPC" w:cs="CordiaUPC"/>
          <w:sz w:val="26"/>
          <w:szCs w:val="26"/>
        </w:rPr>
        <w:t xml:space="preserve"> circular letter number For Nor Sor 2 </w:t>
      </w:r>
      <w:proofErr w:type="spellStart"/>
      <w:r w:rsidRPr="00392524">
        <w:rPr>
          <w:rFonts w:ascii="CordiaUPC" w:eastAsia="Times New Roman" w:hAnsi="CordiaUPC" w:cs="CordiaUPC"/>
          <w:sz w:val="26"/>
          <w:szCs w:val="26"/>
        </w:rPr>
        <w:t>Wor</w:t>
      </w:r>
      <w:proofErr w:type="spellEnd"/>
      <w:r w:rsidRPr="00392524">
        <w:rPr>
          <w:rFonts w:ascii="CordiaUPC" w:eastAsia="Times New Roman" w:hAnsi="CordiaUPC" w:cs="CordiaUPC"/>
          <w:sz w:val="26"/>
          <w:szCs w:val="26"/>
        </w:rPr>
        <w:t xml:space="preserve"> 802/2564 dated 3 September 2021, regarding to </w:t>
      </w:r>
      <w:r w:rsidRPr="00527EDB">
        <w:rPr>
          <w:rFonts w:ascii="CordiaUPC" w:eastAsia="Times New Roman" w:hAnsi="CordiaUPC" w:cs="CordiaUPC"/>
          <w:sz w:val="26"/>
          <w:szCs w:val="26"/>
        </w:rPr>
        <w:t>Guidelines regarding the provision of financial assistance to the debtors affected by the COVID-19 (sustainable debt resolution)</w:t>
      </w:r>
      <w:r w:rsidRPr="00392524">
        <w:rPr>
          <w:rFonts w:ascii="CordiaUPC" w:eastAsia="Times New Roman" w:hAnsi="CordiaUPC" w:cs="CordiaUPC"/>
          <w:sz w:val="26"/>
          <w:szCs w:val="26"/>
          <w:cs/>
        </w:rPr>
        <w:t xml:space="preserve"> </w:t>
      </w:r>
      <w:r w:rsidRPr="00392524">
        <w:rPr>
          <w:rFonts w:ascii="CordiaUPC" w:eastAsia="Times New Roman" w:hAnsi="CordiaUPC" w:cs="CordiaUPC"/>
          <w:sz w:val="26"/>
          <w:szCs w:val="26"/>
        </w:rPr>
        <w:t xml:space="preserve">and accounting guidelines according to the announcement from Federation of Accounting Professions letter number 37/2564 dated 3 December 2021, regarding to </w:t>
      </w:r>
      <w:r w:rsidRPr="00527EDB">
        <w:rPr>
          <w:rFonts w:ascii="CordiaUPC" w:eastAsia="Times New Roman" w:hAnsi="CordiaUPC" w:cs="CordiaUPC"/>
          <w:sz w:val="26"/>
          <w:szCs w:val="26"/>
        </w:rPr>
        <w:t>Guidelines regarding the provision of financial assistance to the debtors affected by the COVID-19</w:t>
      </w:r>
      <w:r>
        <w:rPr>
          <w:rFonts w:ascii="CordiaUPC" w:eastAsia="Times New Roman" w:hAnsi="CordiaUPC" w:cs="CordiaUPC"/>
          <w:sz w:val="26"/>
          <w:szCs w:val="26"/>
        </w:rPr>
        <w:t>:</w:t>
      </w:r>
    </w:p>
    <w:p w14:paraId="249575C9" w14:textId="77777777" w:rsidR="002321B8" w:rsidRPr="007F5FA4" w:rsidRDefault="002321B8" w:rsidP="002321B8">
      <w:pPr>
        <w:spacing w:line="240" w:lineRule="exact"/>
        <w:ind w:left="540" w:right="-28"/>
        <w:jc w:val="thaiDistribute"/>
        <w:rPr>
          <w:rFonts w:ascii="CordiaUPC" w:eastAsia="Times New Roman" w:hAnsi="CordiaUPC" w:cs="CordiaUPC"/>
          <w:sz w:val="26"/>
          <w:szCs w:val="26"/>
          <w:lang w:val="en-US"/>
        </w:rPr>
      </w:pPr>
    </w:p>
    <w:p w14:paraId="14D47404" w14:textId="77777777" w:rsidR="002321B8" w:rsidRDefault="002321B8" w:rsidP="000D7658">
      <w:pPr>
        <w:pStyle w:val="ListParagraph"/>
        <w:numPr>
          <w:ilvl w:val="0"/>
          <w:numId w:val="29"/>
        </w:numPr>
        <w:tabs>
          <w:tab w:val="left" w:pos="1080"/>
          <w:tab w:val="left" w:pos="1170"/>
        </w:tabs>
        <w:suppressAutoHyphens/>
        <w:spacing w:line="240" w:lineRule="exact"/>
        <w:ind w:left="1080" w:right="-28" w:hanging="540"/>
        <w:jc w:val="thaiDistribute"/>
        <w:rPr>
          <w:rFonts w:ascii="CordiaUPC" w:hAnsi="CordiaUPC" w:cs="CordiaUPC"/>
          <w:sz w:val="26"/>
          <w:szCs w:val="26"/>
        </w:rPr>
      </w:pPr>
      <w:r>
        <w:rPr>
          <w:rFonts w:ascii="CordiaUPC" w:hAnsi="CordiaUPC" w:cs="CordiaUPC"/>
          <w:sz w:val="26"/>
          <w:szCs w:val="26"/>
        </w:rPr>
        <w:lastRenderedPageBreak/>
        <w:t>T</w:t>
      </w:r>
      <w:r w:rsidRPr="0013169A">
        <w:rPr>
          <w:rFonts w:ascii="CordiaUPC" w:hAnsi="CordiaUPC" w:cs="CordiaUPC"/>
          <w:sz w:val="26"/>
          <w:szCs w:val="26"/>
        </w:rPr>
        <w:t>he Debt restructuring which aims to reduce the repayment other than term extension: Under this restructuring, the Bank and its subsidiaries will have an option to apply temporary accounting relief measure for classification and provisioning. (1</w:t>
      </w:r>
      <w:r w:rsidRPr="0013169A">
        <w:rPr>
          <w:rFonts w:ascii="CordiaUPC" w:hAnsi="CordiaUPC" w:cs="CordiaUPC"/>
          <w:sz w:val="26"/>
          <w:szCs w:val="26"/>
          <w:vertAlign w:val="superscript"/>
        </w:rPr>
        <w:t>st</w:t>
      </w:r>
      <w:r w:rsidRPr="0013169A">
        <w:rPr>
          <w:rFonts w:ascii="CordiaUPC" w:hAnsi="CordiaUPC" w:cs="CordiaUPC"/>
          <w:sz w:val="26"/>
          <w:szCs w:val="26"/>
        </w:rPr>
        <w:t xml:space="preserve"> form of financial assistance)</w:t>
      </w:r>
    </w:p>
    <w:p w14:paraId="357388AF" w14:textId="77777777" w:rsidR="002321B8" w:rsidRDefault="002321B8" w:rsidP="002321B8">
      <w:pPr>
        <w:pStyle w:val="ListParagraph"/>
        <w:tabs>
          <w:tab w:val="left" w:pos="1080"/>
        </w:tabs>
        <w:suppressAutoHyphens/>
        <w:spacing w:line="240" w:lineRule="exact"/>
        <w:ind w:left="1080" w:right="-28" w:hanging="540"/>
        <w:jc w:val="thaiDistribute"/>
        <w:rPr>
          <w:rFonts w:ascii="CordiaUPC" w:hAnsi="CordiaUPC" w:cs="CordiaUPC"/>
          <w:sz w:val="26"/>
          <w:szCs w:val="26"/>
          <w:cs/>
          <w:lang w:bidi="th-TH"/>
        </w:rPr>
      </w:pPr>
    </w:p>
    <w:p w14:paraId="2C4F6323" w14:textId="77777777" w:rsidR="002321B8" w:rsidRPr="0013169A" w:rsidRDefault="002321B8" w:rsidP="0014352C">
      <w:pPr>
        <w:pStyle w:val="ListParagraph"/>
        <w:numPr>
          <w:ilvl w:val="0"/>
          <w:numId w:val="29"/>
        </w:numPr>
        <w:tabs>
          <w:tab w:val="left" w:pos="1080"/>
        </w:tabs>
        <w:suppressAutoHyphens/>
        <w:spacing w:line="240" w:lineRule="exact"/>
        <w:ind w:left="1080" w:right="-28" w:hanging="540"/>
        <w:jc w:val="thaiDistribute"/>
        <w:rPr>
          <w:rFonts w:ascii="CordiaUPC" w:hAnsi="CordiaUPC" w:cs="CordiaUPC"/>
          <w:sz w:val="26"/>
          <w:szCs w:val="26"/>
        </w:rPr>
      </w:pPr>
      <w:r w:rsidRPr="0013169A">
        <w:rPr>
          <w:rFonts w:ascii="CordiaUPC" w:hAnsi="CordiaUPC" w:cs="CordiaUPC"/>
          <w:sz w:val="26"/>
          <w:szCs w:val="26"/>
        </w:rPr>
        <w:t>Debt restructuring by term extension only: Under this restructuring, the Bank and its subsidiaries are required to classify loan’s staging and provisioning in accordance with relevant financial reporting standards. (2</w:t>
      </w:r>
      <w:r w:rsidRPr="0013169A">
        <w:rPr>
          <w:rFonts w:ascii="CordiaUPC" w:hAnsi="CordiaUPC" w:cs="CordiaUPC"/>
          <w:sz w:val="26"/>
          <w:szCs w:val="26"/>
          <w:vertAlign w:val="superscript"/>
        </w:rPr>
        <w:t xml:space="preserve">nd </w:t>
      </w:r>
      <w:r w:rsidRPr="0013169A">
        <w:rPr>
          <w:rFonts w:ascii="CordiaUPC" w:hAnsi="CordiaUPC" w:cs="CordiaUPC"/>
          <w:sz w:val="26"/>
          <w:szCs w:val="26"/>
        </w:rPr>
        <w:t>form of financial assistance)</w:t>
      </w:r>
    </w:p>
    <w:p w14:paraId="7C9B0D14" w14:textId="77777777" w:rsidR="002321B8" w:rsidRPr="00392524" w:rsidRDefault="002321B8" w:rsidP="002321B8">
      <w:pPr>
        <w:pStyle w:val="ListParagraph"/>
        <w:tabs>
          <w:tab w:val="left" w:pos="1080"/>
        </w:tabs>
        <w:spacing w:line="240" w:lineRule="exact"/>
        <w:ind w:left="1080" w:right="-28"/>
        <w:jc w:val="thaiDistribute"/>
        <w:rPr>
          <w:rFonts w:ascii="CordiaUPC" w:hAnsi="CordiaUPC" w:cs="CordiaUPC"/>
          <w:i/>
          <w:iCs/>
          <w:sz w:val="26"/>
          <w:szCs w:val="26"/>
        </w:rPr>
      </w:pPr>
    </w:p>
    <w:p w14:paraId="7CCAEA5F" w14:textId="77777777" w:rsidR="0084678B" w:rsidRDefault="002321B8" w:rsidP="0084678B">
      <w:pPr>
        <w:spacing w:after="240" w:line="240" w:lineRule="exact"/>
        <w:ind w:left="540"/>
        <w:jc w:val="thaiDistribute"/>
        <w:rPr>
          <w:rFonts w:ascii="CordiaUPC" w:hAnsi="CordiaUPC" w:cs="CordiaUPC"/>
          <w:sz w:val="26"/>
          <w:szCs w:val="26"/>
          <w:lang w:val="en-US" w:bidi="th-TH"/>
        </w:rPr>
      </w:pPr>
      <w:r w:rsidRPr="00392524">
        <w:rPr>
          <w:rFonts w:ascii="CordiaUPC" w:hAnsi="CordiaUPC" w:cs="CordiaUPC"/>
          <w:sz w:val="26"/>
          <w:szCs w:val="26"/>
          <w:lang w:val="en-US" w:bidi="th-TH"/>
        </w:rPr>
        <w:t>The Bank and its subsidiaries will provide both form of financial assistance and have chosen to apply temporary accounting relief measures in accordance with this accounting guidance</w:t>
      </w:r>
      <w:r>
        <w:rPr>
          <w:rFonts w:ascii="CordiaUPC" w:hAnsi="CordiaUPC" w:cs="CordiaUPC"/>
          <w:sz w:val="26"/>
          <w:szCs w:val="26"/>
          <w:lang w:val="en-US" w:bidi="th-TH"/>
        </w:rPr>
        <w:t xml:space="preserve"> </w:t>
      </w:r>
      <w:r w:rsidRPr="00392524">
        <w:rPr>
          <w:rFonts w:ascii="CordiaUPC" w:hAnsi="CordiaUPC" w:cs="CordiaUPC"/>
          <w:sz w:val="26"/>
          <w:szCs w:val="26"/>
          <w:lang w:val="en-US" w:bidi="th-TH"/>
        </w:rPr>
        <w:t>for the 1st form of financial assistance:</w:t>
      </w:r>
      <w:bookmarkStart w:id="2" w:name="_Hlk101366358"/>
    </w:p>
    <w:p w14:paraId="5C6B2450" w14:textId="6E9AFFA4" w:rsidR="0084678B" w:rsidRPr="0084678B" w:rsidRDefault="002321B8" w:rsidP="0084678B">
      <w:pPr>
        <w:pStyle w:val="ListParagraph"/>
        <w:numPr>
          <w:ilvl w:val="2"/>
          <w:numId w:val="19"/>
        </w:numPr>
        <w:tabs>
          <w:tab w:val="clear" w:pos="1020"/>
          <w:tab w:val="num" w:pos="1170"/>
        </w:tabs>
        <w:spacing w:after="240" w:line="240" w:lineRule="exact"/>
        <w:ind w:left="1080" w:hanging="180"/>
        <w:jc w:val="thaiDistribute"/>
        <w:rPr>
          <w:rFonts w:ascii="CordiaUPC" w:hAnsi="CordiaUPC" w:cs="CordiaUPC"/>
          <w:sz w:val="26"/>
          <w:szCs w:val="26"/>
          <w:lang w:val="en-US" w:bidi="th-TH"/>
        </w:rPr>
      </w:pPr>
      <w:r w:rsidRPr="0084678B">
        <w:rPr>
          <w:rFonts w:ascii="CordiaUPC" w:hAnsi="CordiaUPC" w:cs="CordiaUPC"/>
          <w:sz w:val="26"/>
          <w:szCs w:val="26"/>
        </w:rPr>
        <w:t>Non-NPL customers can be classified as performing loan when new restructuring includes principal and</w:t>
      </w:r>
      <w:r w:rsidR="00C54B18" w:rsidRPr="0084678B">
        <w:rPr>
          <w:rFonts w:ascii="CordiaUPC" w:hAnsi="CordiaUPC" w:cs="CordiaUPC"/>
          <w:sz w:val="26"/>
          <w:szCs w:val="26"/>
        </w:rPr>
        <w:t xml:space="preserve"> i</w:t>
      </w:r>
      <w:r w:rsidRPr="0084678B">
        <w:rPr>
          <w:rFonts w:ascii="CordiaUPC" w:hAnsi="CordiaUPC" w:cs="CordiaUPC"/>
          <w:sz w:val="26"/>
          <w:szCs w:val="26"/>
        </w:rPr>
        <w:t>nterest repayment which is clearly specified in the modification contract.</w:t>
      </w:r>
    </w:p>
    <w:p w14:paraId="5A78CA57" w14:textId="153CE6B3" w:rsidR="002321B8" w:rsidRPr="0084678B" w:rsidRDefault="002321B8" w:rsidP="0084678B">
      <w:pPr>
        <w:pStyle w:val="ListParagraph"/>
        <w:numPr>
          <w:ilvl w:val="2"/>
          <w:numId w:val="19"/>
        </w:numPr>
        <w:tabs>
          <w:tab w:val="clear" w:pos="1020"/>
          <w:tab w:val="num" w:pos="1080"/>
        </w:tabs>
        <w:spacing w:line="240" w:lineRule="exact"/>
        <w:ind w:left="1080" w:hanging="180"/>
        <w:jc w:val="thaiDistribute"/>
        <w:rPr>
          <w:rFonts w:ascii="CordiaUPC" w:hAnsi="CordiaUPC" w:cs="CordiaUPC"/>
          <w:sz w:val="26"/>
          <w:szCs w:val="26"/>
          <w:lang w:val="en-US" w:bidi="th-TH"/>
        </w:rPr>
      </w:pPr>
      <w:r w:rsidRPr="0084678B">
        <w:rPr>
          <w:rFonts w:ascii="CordiaUPC" w:hAnsi="CordiaUPC" w:cs="CordiaUPC"/>
          <w:sz w:val="26"/>
          <w:szCs w:val="26"/>
        </w:rPr>
        <w:t>The use of new Effective Interest Rate (EIR) at the time of contracts are changed.</w:t>
      </w:r>
    </w:p>
    <w:bookmarkEnd w:id="2"/>
    <w:p w14:paraId="66F753D4" w14:textId="77777777" w:rsidR="002321B8" w:rsidRPr="004D0EAF" w:rsidRDefault="002321B8" w:rsidP="002321B8">
      <w:pPr>
        <w:pStyle w:val="block"/>
        <w:spacing w:after="0" w:line="240" w:lineRule="exact"/>
        <w:ind w:left="360"/>
        <w:jc w:val="both"/>
        <w:rPr>
          <w:rFonts w:ascii="CordiaUPC" w:hAnsi="CordiaUPC" w:cs="CordiaUPC"/>
          <w:sz w:val="26"/>
          <w:szCs w:val="26"/>
          <w:lang w:val="en-US" w:bidi="th-TH"/>
        </w:rPr>
      </w:pPr>
    </w:p>
    <w:p w14:paraId="003D6828" w14:textId="77777777" w:rsidR="00A852BE" w:rsidRPr="001F3C01" w:rsidRDefault="00A852BE" w:rsidP="00A852BE">
      <w:pPr>
        <w:pStyle w:val="block"/>
        <w:spacing w:after="0" w:line="240" w:lineRule="exact"/>
        <w:ind w:left="540"/>
        <w:jc w:val="both"/>
        <w:rPr>
          <w:rFonts w:ascii="CordiaUPC" w:hAnsi="CordiaUPC" w:cs="CordiaUPC"/>
          <w:sz w:val="26"/>
          <w:szCs w:val="26"/>
          <w:lang w:val="en-US"/>
        </w:rPr>
      </w:pPr>
      <w:r w:rsidRPr="001F3C01">
        <w:rPr>
          <w:rFonts w:ascii="CordiaUPC" w:hAnsi="CordiaUPC" w:cs="CordiaUPC" w:hint="cs"/>
          <w:sz w:val="26"/>
          <w:szCs w:val="26"/>
          <w:lang w:val="en-US"/>
        </w:rPr>
        <w:t xml:space="preserve">The </w:t>
      </w:r>
      <w:r>
        <w:rPr>
          <w:rFonts w:ascii="CordiaUPC" w:hAnsi="CordiaUPC" w:cs="CordiaUPC"/>
          <w:sz w:val="26"/>
          <w:szCs w:val="26"/>
          <w:lang w:val="en-US"/>
        </w:rPr>
        <w:t xml:space="preserve">interim </w:t>
      </w:r>
      <w:r w:rsidRPr="001F3C01">
        <w:rPr>
          <w:rFonts w:ascii="CordiaUPC" w:hAnsi="CordiaUPC" w:cs="CordiaUPC" w:hint="cs"/>
          <w:sz w:val="26"/>
          <w:szCs w:val="26"/>
          <w:lang w:val="en-US"/>
        </w:rPr>
        <w:t>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2C806EB1" w14:textId="77777777" w:rsidR="002321B8" w:rsidRPr="00A852BE" w:rsidRDefault="002321B8" w:rsidP="000F29B6">
      <w:pPr>
        <w:spacing w:line="240" w:lineRule="exact"/>
        <w:ind w:left="540" w:right="-28"/>
        <w:jc w:val="thaiDistribute"/>
        <w:rPr>
          <w:rFonts w:ascii="CordiaUPC" w:eastAsia="Times New Roman" w:hAnsi="CordiaUPC" w:cs="CordiaUPC"/>
          <w:sz w:val="26"/>
          <w:szCs w:val="26"/>
          <w:lang w:val="en-US"/>
        </w:rPr>
      </w:pPr>
    </w:p>
    <w:p w14:paraId="0522367E" w14:textId="7ABBAFD7" w:rsidR="00125DEC" w:rsidRPr="00392524" w:rsidRDefault="00A76571" w:rsidP="00AD7C76">
      <w:pPr>
        <w:pStyle w:val="block"/>
        <w:numPr>
          <w:ilvl w:val="0"/>
          <w:numId w:val="17"/>
        </w:numPr>
        <w:spacing w:after="0" w:line="240" w:lineRule="exact"/>
        <w:ind w:left="540" w:hanging="540"/>
        <w:jc w:val="both"/>
        <w:rPr>
          <w:rFonts w:ascii="CordiaUPC" w:hAnsi="CordiaUPC" w:cs="CordiaUPC"/>
          <w:b/>
          <w:bCs/>
          <w:i/>
          <w:iCs/>
          <w:sz w:val="26"/>
          <w:szCs w:val="26"/>
          <w:lang w:val="en-US"/>
        </w:rPr>
      </w:pPr>
      <w:r w:rsidRPr="00392524">
        <w:rPr>
          <w:rFonts w:ascii="CordiaUPC" w:hAnsi="CordiaUPC" w:cs="CordiaUPC" w:hint="cs"/>
          <w:b/>
          <w:bCs/>
          <w:i/>
          <w:iCs/>
          <w:sz w:val="26"/>
          <w:szCs w:val="26"/>
          <w:lang w:val="en-US"/>
        </w:rPr>
        <w:t>Use of judgements</w:t>
      </w:r>
      <w:r w:rsidR="009C1976" w:rsidRPr="00392524">
        <w:rPr>
          <w:rFonts w:ascii="CordiaUPC" w:hAnsi="CordiaUPC" w:cs="CordiaUPC" w:hint="cs"/>
          <w:b/>
          <w:bCs/>
          <w:i/>
          <w:iCs/>
          <w:sz w:val="26"/>
          <w:szCs w:val="26"/>
          <w:lang w:val="en-US"/>
        </w:rPr>
        <w:t>,</w:t>
      </w:r>
      <w:r w:rsidR="004C5CF1" w:rsidRPr="00392524">
        <w:rPr>
          <w:rFonts w:ascii="CordiaUPC" w:hAnsi="CordiaUPC" w:cs="CordiaUPC" w:hint="cs"/>
          <w:b/>
          <w:bCs/>
          <w:i/>
          <w:iCs/>
          <w:sz w:val="26"/>
          <w:szCs w:val="26"/>
          <w:lang w:val="en-US"/>
        </w:rPr>
        <w:t xml:space="preserve"> </w:t>
      </w:r>
      <w:r w:rsidRPr="00392524">
        <w:rPr>
          <w:rFonts w:ascii="CordiaUPC" w:hAnsi="CordiaUPC" w:cs="CordiaUPC" w:hint="cs"/>
          <w:b/>
          <w:bCs/>
          <w:i/>
          <w:iCs/>
          <w:sz w:val="26"/>
          <w:szCs w:val="26"/>
          <w:lang w:val="en-US"/>
        </w:rPr>
        <w:t>estimates</w:t>
      </w:r>
      <w:r w:rsidR="009C1976" w:rsidRPr="00392524">
        <w:rPr>
          <w:rFonts w:ascii="CordiaUPC" w:hAnsi="CordiaUPC" w:cs="CordiaUPC" w:hint="cs"/>
          <w:b/>
          <w:bCs/>
          <w:i/>
          <w:iCs/>
          <w:sz w:val="26"/>
          <w:szCs w:val="26"/>
          <w:lang w:val="en-US"/>
        </w:rPr>
        <w:t xml:space="preserve"> </w:t>
      </w:r>
      <w:r w:rsidR="009C1976" w:rsidRPr="00392524">
        <w:rPr>
          <w:rFonts w:ascii="CordiaUPC" w:hAnsi="CordiaUPC" w:cs="CordiaUPC" w:hint="cs"/>
          <w:b/>
          <w:bCs/>
          <w:i/>
          <w:iCs/>
          <w:sz w:val="26"/>
          <w:szCs w:val="26"/>
        </w:rPr>
        <w:t>and accounting policies</w:t>
      </w:r>
    </w:p>
    <w:p w14:paraId="0D55D547" w14:textId="77777777" w:rsidR="006930E2" w:rsidRPr="00392524" w:rsidRDefault="006930E2" w:rsidP="00AD7C76">
      <w:pPr>
        <w:pStyle w:val="block"/>
        <w:spacing w:after="0" w:line="240" w:lineRule="exact"/>
        <w:ind w:left="540"/>
        <w:jc w:val="both"/>
        <w:rPr>
          <w:rFonts w:ascii="CordiaUPC" w:hAnsi="CordiaUPC" w:cs="CordiaUPC"/>
          <w:b/>
          <w:bCs/>
          <w:i/>
          <w:iCs/>
          <w:sz w:val="26"/>
          <w:szCs w:val="26"/>
          <w:lang w:val="en-US"/>
        </w:rPr>
      </w:pPr>
    </w:p>
    <w:p w14:paraId="2416586C" w14:textId="153485FE" w:rsidR="000517D8" w:rsidRPr="00392524" w:rsidRDefault="006F6FD1" w:rsidP="00AD7C76">
      <w:pPr>
        <w:pStyle w:val="BodyTextIndent"/>
        <w:spacing w:after="0" w:line="240" w:lineRule="exact"/>
        <w:ind w:left="540" w:right="29"/>
        <w:jc w:val="thaiDistribute"/>
        <w:rPr>
          <w:rFonts w:ascii="CordiaUPC" w:hAnsi="CordiaUPC" w:cs="CordiaUPC"/>
          <w:sz w:val="26"/>
          <w:szCs w:val="26"/>
        </w:rPr>
      </w:pPr>
      <w:r w:rsidRPr="00392524">
        <w:rPr>
          <w:rFonts w:ascii="CordiaUPC" w:hAnsi="CordiaUPC" w:cs="CordiaUPC"/>
          <w:sz w:val="26"/>
          <w:szCs w:val="26"/>
        </w:rPr>
        <w:t xml:space="preserve">In preparing these interim financial statements, </w:t>
      </w:r>
      <w:r w:rsidR="00584F00" w:rsidRPr="004D0EAF">
        <w:rPr>
          <w:rFonts w:ascii="CordiaUPC" w:hAnsi="CordiaUPC" w:cs="CordiaUPC"/>
          <w:sz w:val="26"/>
          <w:szCs w:val="26"/>
          <w:lang w:val="en-US" w:bidi="th-TH"/>
        </w:rPr>
        <w:t xml:space="preserve">judgments, </w:t>
      </w:r>
      <w:proofErr w:type="gramStart"/>
      <w:r w:rsidR="00584F00" w:rsidRPr="004D0EAF">
        <w:rPr>
          <w:rFonts w:ascii="CordiaUPC" w:hAnsi="CordiaUPC" w:cs="CordiaUPC"/>
          <w:sz w:val="26"/>
          <w:szCs w:val="26"/>
          <w:lang w:val="en-US" w:bidi="th-TH"/>
        </w:rPr>
        <w:t>estimates</w:t>
      </w:r>
      <w:proofErr w:type="gramEnd"/>
      <w:r w:rsidR="00584F00" w:rsidRPr="004D0EAF">
        <w:rPr>
          <w:rFonts w:ascii="CordiaUPC" w:hAnsi="CordiaUPC" w:cs="CordiaUPC"/>
          <w:sz w:val="26"/>
          <w:szCs w:val="26"/>
          <w:lang w:val="en-US" w:bidi="th-TH"/>
        </w:rPr>
        <w:t xml:space="preserve"> and assumptions </w:t>
      </w:r>
      <w:r w:rsidRPr="00392524">
        <w:rPr>
          <w:rFonts w:ascii="CordiaUPC" w:hAnsi="CordiaUPC" w:cs="CordiaUPC"/>
          <w:sz w:val="26"/>
          <w:szCs w:val="26"/>
        </w:rPr>
        <w:t xml:space="preserve">are made by management in applying the </w:t>
      </w:r>
      <w:r w:rsidRPr="00392524">
        <w:rPr>
          <w:rFonts w:ascii="CordiaUPC" w:hAnsi="CordiaUPC" w:cs="CordiaUPC" w:hint="cs"/>
          <w:sz w:val="26"/>
          <w:szCs w:val="26"/>
        </w:rPr>
        <w:t>Bank and its subsidiaries</w:t>
      </w:r>
      <w:r w:rsidRPr="00392524">
        <w:rPr>
          <w:rFonts w:ascii="CordiaUPC" w:hAnsi="CordiaUPC" w:cs="CordiaUPC"/>
          <w:sz w:val="26"/>
          <w:szCs w:val="26"/>
        </w:rPr>
        <w:t xml:space="preserve">’ accounting policies. Actual results may differ from these estimates. The accounting policies, methods of computation and the key sources of </w:t>
      </w:r>
      <w:r w:rsidR="00171869">
        <w:rPr>
          <w:rFonts w:ascii="CordiaUPC" w:hAnsi="CordiaUPC" w:cs="CordiaUPC"/>
          <w:sz w:val="26"/>
          <w:szCs w:val="26"/>
        </w:rPr>
        <w:t xml:space="preserve">assumptions and </w:t>
      </w:r>
      <w:r w:rsidRPr="00392524">
        <w:rPr>
          <w:rFonts w:ascii="CordiaUPC" w:hAnsi="CordiaUPC" w:cs="CordiaUPC"/>
          <w:sz w:val="26"/>
          <w:szCs w:val="26"/>
        </w:rPr>
        <w:t xml:space="preserve">estimation </w:t>
      </w:r>
      <w:r w:rsidR="00171869" w:rsidRPr="00392524">
        <w:rPr>
          <w:rFonts w:ascii="CordiaUPC" w:hAnsi="CordiaUPC" w:cs="CordiaUPC"/>
          <w:sz w:val="26"/>
          <w:szCs w:val="26"/>
        </w:rPr>
        <w:t>uncertaint</w:t>
      </w:r>
      <w:r w:rsidR="00171869">
        <w:rPr>
          <w:rFonts w:ascii="CordiaUPC" w:hAnsi="CordiaUPC" w:cs="CordiaUPC"/>
          <w:sz w:val="26"/>
          <w:szCs w:val="26"/>
        </w:rPr>
        <w:t>ies</w:t>
      </w:r>
      <w:r w:rsidRPr="00392524">
        <w:rPr>
          <w:rFonts w:ascii="CordiaUPC" w:hAnsi="CordiaUPC" w:cs="CordiaUPC"/>
          <w:sz w:val="26"/>
          <w:szCs w:val="26"/>
        </w:rPr>
        <w:t xml:space="preserve"> were the same as those that described in the financial statements for the year ended 31 December 202</w:t>
      </w:r>
      <w:r w:rsidR="00D42C97" w:rsidRPr="00392524">
        <w:rPr>
          <w:rFonts w:ascii="CordiaUPC" w:hAnsi="CordiaUPC" w:cs="CordiaUPC"/>
          <w:sz w:val="26"/>
          <w:szCs w:val="26"/>
        </w:rPr>
        <w:t>1</w:t>
      </w:r>
      <w:r w:rsidR="00A94F7B">
        <w:rPr>
          <w:rFonts w:ascii="CordiaUPC" w:hAnsi="CordiaUPC" w:cs="CordiaUPC" w:hint="cs"/>
          <w:sz w:val="26"/>
          <w:szCs w:val="26"/>
          <w:cs/>
          <w:lang w:bidi="th-TH"/>
        </w:rPr>
        <w:t xml:space="preserve"> </w:t>
      </w:r>
      <w:r w:rsidR="00A94F7B" w:rsidRPr="001C50D4">
        <w:rPr>
          <w:rFonts w:ascii="CordiaUPC" w:hAnsi="CordiaUPC" w:cs="CordiaUPC"/>
          <w:sz w:val="26"/>
          <w:szCs w:val="26"/>
          <w:lang w:val="en-US" w:bidi="th-TH"/>
        </w:rPr>
        <w:t>and for the six-month period ended 30 June 202</w:t>
      </w:r>
      <w:r w:rsidR="00A94F7B">
        <w:rPr>
          <w:rFonts w:ascii="CordiaUPC" w:hAnsi="CordiaUPC" w:cs="CordiaUPC"/>
          <w:sz w:val="26"/>
          <w:szCs w:val="26"/>
          <w:lang w:val="en-US" w:bidi="th-TH"/>
        </w:rPr>
        <w:t>2</w:t>
      </w:r>
      <w:r w:rsidR="000C26A2" w:rsidRPr="00392524">
        <w:rPr>
          <w:rFonts w:ascii="CordiaUPC" w:hAnsi="CordiaUPC" w:cs="CordiaUPC"/>
          <w:sz w:val="26"/>
          <w:szCs w:val="26"/>
        </w:rPr>
        <w:t xml:space="preserve">. </w:t>
      </w:r>
    </w:p>
    <w:p w14:paraId="0732C542" w14:textId="4E7D9501" w:rsidR="009029F5" w:rsidRDefault="009029F5">
      <w:pPr>
        <w:spacing w:line="240" w:lineRule="auto"/>
        <w:rPr>
          <w:rFonts w:ascii="CordiaUPC" w:hAnsi="CordiaUPC" w:cs="CordiaUPC"/>
          <w:b/>
          <w:bCs/>
          <w:sz w:val="26"/>
          <w:szCs w:val="26"/>
          <w:cs/>
          <w:lang w:bidi="th-TH"/>
        </w:rPr>
      </w:pPr>
      <w:bookmarkStart w:id="3" w:name="_Hlk86100220"/>
      <w:r>
        <w:rPr>
          <w:rFonts w:ascii="CordiaUPC" w:hAnsi="CordiaUPC" w:cs="CordiaUPC"/>
          <w:b/>
          <w:bCs/>
          <w:sz w:val="26"/>
          <w:szCs w:val="26"/>
          <w:lang w:bidi="th-TH"/>
        </w:rPr>
        <w:br w:type="page"/>
      </w:r>
    </w:p>
    <w:p w14:paraId="40CCD39E" w14:textId="6ECB4569" w:rsidR="006F6FD1" w:rsidRPr="00392524" w:rsidRDefault="00C11AEC" w:rsidP="00AD7C76">
      <w:pPr>
        <w:pStyle w:val="ListParagraph"/>
        <w:numPr>
          <w:ilvl w:val="0"/>
          <w:numId w:val="19"/>
        </w:numPr>
        <w:tabs>
          <w:tab w:val="clear" w:pos="520"/>
        </w:tabs>
        <w:spacing w:line="240" w:lineRule="exact"/>
        <w:ind w:hanging="520"/>
        <w:jc w:val="both"/>
        <w:rPr>
          <w:rFonts w:ascii="CordiaUPC" w:hAnsi="CordiaUPC" w:cs="CordiaUPC"/>
          <w:b/>
          <w:bCs/>
          <w:sz w:val="28"/>
          <w:szCs w:val="28"/>
          <w:cs/>
          <w:lang w:bidi="th-TH"/>
        </w:rPr>
      </w:pPr>
      <w:bookmarkStart w:id="4" w:name="_Hlk101979421"/>
      <w:r w:rsidRPr="00392524">
        <w:rPr>
          <w:rFonts w:ascii="CordiaUPC" w:hAnsi="CordiaUPC" w:cs="CordiaUPC" w:hint="cs"/>
          <w:b/>
          <w:bCs/>
          <w:sz w:val="28"/>
          <w:szCs w:val="28"/>
        </w:rPr>
        <w:lastRenderedPageBreak/>
        <w:t xml:space="preserve">Fair value of </w:t>
      </w:r>
      <w:r w:rsidR="00AA05FB" w:rsidRPr="00392524">
        <w:rPr>
          <w:rFonts w:ascii="CordiaUPC" w:hAnsi="CordiaUPC" w:cs="CordiaUPC" w:hint="cs"/>
          <w:b/>
          <w:bCs/>
          <w:sz w:val="28"/>
          <w:szCs w:val="28"/>
          <w:lang w:val="en-US" w:bidi="th-TH"/>
        </w:rPr>
        <w:t xml:space="preserve">financial </w:t>
      </w:r>
      <w:r w:rsidRPr="00392524">
        <w:rPr>
          <w:rFonts w:ascii="CordiaUPC" w:hAnsi="CordiaUPC" w:cs="CordiaUPC" w:hint="cs"/>
          <w:b/>
          <w:bCs/>
          <w:sz w:val="28"/>
          <w:szCs w:val="28"/>
        </w:rPr>
        <w:t xml:space="preserve">assets and </w:t>
      </w:r>
      <w:r w:rsidR="00AA05FB" w:rsidRPr="00392524">
        <w:rPr>
          <w:rFonts w:ascii="CordiaUPC" w:hAnsi="CordiaUPC" w:cs="CordiaUPC" w:hint="cs"/>
          <w:b/>
          <w:bCs/>
          <w:sz w:val="28"/>
          <w:szCs w:val="28"/>
        </w:rPr>
        <w:t xml:space="preserve">financial </w:t>
      </w:r>
      <w:r w:rsidRPr="00392524">
        <w:rPr>
          <w:rFonts w:ascii="CordiaUPC" w:hAnsi="CordiaUPC" w:cs="CordiaUPC" w:hint="cs"/>
          <w:b/>
          <w:bCs/>
          <w:sz w:val="28"/>
          <w:szCs w:val="28"/>
        </w:rPr>
        <w:t>liabilities</w:t>
      </w:r>
      <w:r w:rsidR="00125C7D" w:rsidRPr="00392524">
        <w:rPr>
          <w:rFonts w:ascii="CordiaUPC" w:hAnsi="CordiaUPC" w:cs="CordiaUPC" w:hint="cs"/>
          <w:b/>
          <w:bCs/>
          <w:sz w:val="28"/>
          <w:szCs w:val="28"/>
          <w:cs/>
          <w:lang w:bidi="th-TH"/>
        </w:rPr>
        <w:t xml:space="preserve">  </w:t>
      </w:r>
    </w:p>
    <w:p w14:paraId="2810EDE3" w14:textId="77777777" w:rsidR="006B529D" w:rsidRPr="00392524" w:rsidRDefault="006B529D" w:rsidP="00AD7C76">
      <w:pPr>
        <w:spacing w:line="240" w:lineRule="exact"/>
        <w:ind w:left="544"/>
        <w:jc w:val="both"/>
        <w:rPr>
          <w:rFonts w:ascii="CordiaUPC" w:hAnsi="CordiaUPC" w:cs="CordiaUPC"/>
          <w:sz w:val="26"/>
          <w:szCs w:val="26"/>
          <w:lang w:bidi="th-TH"/>
        </w:rPr>
      </w:pPr>
    </w:p>
    <w:p w14:paraId="4792FA97" w14:textId="5D6EFBDD" w:rsidR="00CE3F6F" w:rsidRPr="00392524" w:rsidRDefault="00CE3F6F" w:rsidP="00AD7C76">
      <w:pPr>
        <w:pStyle w:val="BodyTextIndent"/>
        <w:spacing w:after="0" w:line="240" w:lineRule="exact"/>
        <w:ind w:left="540" w:right="29"/>
        <w:jc w:val="thaiDistribute"/>
        <w:rPr>
          <w:rFonts w:ascii="CordiaUPC" w:hAnsi="CordiaUPC" w:cs="CordiaUPC"/>
          <w:sz w:val="26"/>
          <w:szCs w:val="26"/>
        </w:rPr>
      </w:pPr>
      <w:r w:rsidRPr="00392524">
        <w:rPr>
          <w:rFonts w:ascii="CordiaUPC" w:hAnsi="CordiaUPC" w:cs="CordiaUPC" w:hint="cs"/>
          <w:sz w:val="26"/>
          <w:szCs w:val="26"/>
        </w:rPr>
        <w:t>The following table shows the carrying amounts and fair values of financial assets and financial</w:t>
      </w:r>
      <w:r w:rsidRPr="00392524">
        <w:rPr>
          <w:rFonts w:ascii="CordiaUPC" w:hAnsi="CordiaUPC" w:cs="CordiaUPC" w:hint="cs"/>
          <w:sz w:val="26"/>
          <w:szCs w:val="26"/>
          <w:cs/>
        </w:rPr>
        <w:t xml:space="preserve"> </w:t>
      </w:r>
      <w:r w:rsidRPr="00392524">
        <w:rPr>
          <w:rFonts w:ascii="CordiaUPC" w:hAnsi="CordiaUPC" w:cs="CordiaUPC" w:hint="cs"/>
          <w:sz w:val="26"/>
          <w:szCs w:val="26"/>
        </w:rPr>
        <w:t xml:space="preserve">liabilities, including their levels in the fair value hierarchy for the financial instruments measured at fair value as </w:t>
      </w:r>
      <w:proofErr w:type="gramStart"/>
      <w:r w:rsidRPr="00392524">
        <w:rPr>
          <w:rFonts w:ascii="CordiaUPC" w:hAnsi="CordiaUPC" w:cs="CordiaUPC" w:hint="cs"/>
          <w:sz w:val="26"/>
          <w:szCs w:val="26"/>
        </w:rPr>
        <w:t>at</w:t>
      </w:r>
      <w:proofErr w:type="gramEnd"/>
      <w:r w:rsidRPr="00392524">
        <w:rPr>
          <w:rFonts w:ascii="CordiaUPC" w:hAnsi="CordiaUPC" w:cs="CordiaUPC" w:hint="cs"/>
          <w:sz w:val="26"/>
          <w:szCs w:val="26"/>
        </w:rPr>
        <w:t xml:space="preserve"> </w:t>
      </w:r>
      <w:r w:rsidR="00091CB2" w:rsidRPr="005B2349">
        <w:rPr>
          <w:rFonts w:ascii="CordiaUPC" w:eastAsia="Times New Roman" w:hAnsi="CordiaUPC" w:cs="CordiaUPC"/>
          <w:sz w:val="26"/>
          <w:szCs w:val="26"/>
          <w:lang w:bidi="th-TH"/>
        </w:rPr>
        <w:t>30 September</w:t>
      </w:r>
      <w:r w:rsidR="00091CB2" w:rsidRPr="005B2349">
        <w:rPr>
          <w:rFonts w:ascii="CordiaUPC" w:eastAsia="Times New Roman" w:hAnsi="CordiaUPC" w:cs="CordiaUPC" w:hint="cs"/>
          <w:sz w:val="26"/>
          <w:szCs w:val="26"/>
          <w:lang w:bidi="th-TH"/>
        </w:rPr>
        <w:t xml:space="preserve"> </w:t>
      </w:r>
      <w:r w:rsidR="000D77C8" w:rsidRPr="00392524">
        <w:rPr>
          <w:rFonts w:ascii="CordiaUPC" w:hAnsi="CordiaUPC" w:cs="CordiaUPC"/>
          <w:sz w:val="26"/>
          <w:szCs w:val="26"/>
        </w:rPr>
        <w:t>2022</w:t>
      </w:r>
      <w:r w:rsidR="0073691F" w:rsidRPr="00392524">
        <w:rPr>
          <w:rFonts w:ascii="CordiaUPC" w:hAnsi="CordiaUPC" w:cs="CordiaUPC"/>
          <w:sz w:val="26"/>
          <w:szCs w:val="26"/>
        </w:rPr>
        <w:t xml:space="preserve"> and </w:t>
      </w:r>
      <w:r w:rsidR="009949B1" w:rsidRPr="00392524">
        <w:rPr>
          <w:rFonts w:ascii="CordiaUPC" w:hAnsi="CordiaUPC" w:cs="CordiaUPC"/>
          <w:sz w:val="26"/>
          <w:szCs w:val="26"/>
        </w:rPr>
        <w:br/>
      </w:r>
      <w:r w:rsidR="0073691F" w:rsidRPr="00392524">
        <w:rPr>
          <w:rFonts w:ascii="CordiaUPC" w:hAnsi="CordiaUPC" w:cs="CordiaUPC"/>
          <w:sz w:val="26"/>
          <w:szCs w:val="26"/>
        </w:rPr>
        <w:t>31 December 202</w:t>
      </w:r>
      <w:r w:rsidR="00DA389B" w:rsidRPr="00392524">
        <w:rPr>
          <w:rFonts w:ascii="CordiaUPC" w:hAnsi="CordiaUPC" w:cs="CordiaUPC"/>
          <w:sz w:val="26"/>
          <w:szCs w:val="26"/>
        </w:rPr>
        <w:t>1</w:t>
      </w:r>
      <w:r w:rsidRPr="00392524">
        <w:rPr>
          <w:rFonts w:ascii="CordiaUPC" w:hAnsi="CordiaUPC" w:cs="CordiaUPC" w:hint="cs"/>
          <w:sz w:val="26"/>
          <w:szCs w:val="26"/>
          <w:cs/>
        </w:rPr>
        <w:t>.</w:t>
      </w:r>
    </w:p>
    <w:p w14:paraId="6F3171CD" w14:textId="3FC3D04F" w:rsidR="00AD7C76" w:rsidRDefault="00AD7C76" w:rsidP="00AD7C76">
      <w:pPr>
        <w:spacing w:line="240" w:lineRule="exact"/>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893"/>
        <w:gridCol w:w="270"/>
        <w:gridCol w:w="987"/>
        <w:gridCol w:w="7"/>
      </w:tblGrid>
      <w:tr w:rsidR="00A11238" w:rsidRPr="001E59E7" w14:paraId="4DC1EE97" w14:textId="77777777" w:rsidTr="006B1063">
        <w:trPr>
          <w:trHeight w:val="256"/>
          <w:tblHeader/>
        </w:trPr>
        <w:tc>
          <w:tcPr>
            <w:tcW w:w="3420" w:type="dxa"/>
          </w:tcPr>
          <w:p w14:paraId="0F5D7CDA" w14:textId="77777777" w:rsidR="00A11238" w:rsidRPr="001E59E7" w:rsidRDefault="00A11238" w:rsidP="006B1063">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10"/>
            <w:hideMark/>
          </w:tcPr>
          <w:p w14:paraId="108B5ED6" w14:textId="77777777" w:rsidR="00A11238" w:rsidRPr="00762BF4" w:rsidRDefault="00A11238" w:rsidP="006B1063">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E59E7">
              <w:rPr>
                <w:rFonts w:ascii="CordiaUPC" w:eastAsia="Times New Roman" w:hAnsi="CordiaUPC" w:cs="CordiaUPC" w:hint="cs"/>
                <w:b/>
                <w:bCs/>
                <w:sz w:val="26"/>
                <w:szCs w:val="26"/>
                <w:lang w:eastAsia="zh-CN"/>
              </w:rPr>
              <w:t>Consolidated</w:t>
            </w:r>
          </w:p>
        </w:tc>
      </w:tr>
      <w:tr w:rsidR="00A11238" w:rsidRPr="001E59E7" w14:paraId="14A99AA4" w14:textId="77777777" w:rsidTr="006B1063">
        <w:trPr>
          <w:trHeight w:val="256"/>
          <w:tblHeader/>
        </w:trPr>
        <w:tc>
          <w:tcPr>
            <w:tcW w:w="3420" w:type="dxa"/>
          </w:tcPr>
          <w:p w14:paraId="23EAEF33" w14:textId="77777777" w:rsidR="00A11238" w:rsidRPr="001E59E7" w:rsidRDefault="00A11238" w:rsidP="006B1063">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06E730ED" w14:textId="77777777" w:rsidR="00A11238" w:rsidRPr="001E59E7" w:rsidRDefault="00A11238" w:rsidP="006B1063">
            <w:pPr>
              <w:suppressAutoHyphens/>
              <w:spacing w:line="240" w:lineRule="exact"/>
              <w:ind w:left="-112" w:right="-86"/>
              <w:jc w:val="center"/>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Carrying</w:t>
            </w:r>
          </w:p>
        </w:tc>
        <w:tc>
          <w:tcPr>
            <w:tcW w:w="270" w:type="dxa"/>
          </w:tcPr>
          <w:p w14:paraId="6E4CACD1" w14:textId="77777777" w:rsidR="00A11238" w:rsidRPr="001E59E7" w:rsidRDefault="00A11238" w:rsidP="006B106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8"/>
            <w:hideMark/>
          </w:tcPr>
          <w:p w14:paraId="0E8EBB06" w14:textId="77777777" w:rsidR="00A11238" w:rsidRPr="001E59E7" w:rsidRDefault="00A11238" w:rsidP="006B106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Fair value</w:t>
            </w:r>
          </w:p>
        </w:tc>
      </w:tr>
      <w:tr w:rsidR="00A11238" w:rsidRPr="001E59E7" w14:paraId="6B6431AA" w14:textId="77777777" w:rsidTr="00814482">
        <w:trPr>
          <w:gridAfter w:val="1"/>
          <w:wAfter w:w="7" w:type="dxa"/>
          <w:trHeight w:val="200"/>
          <w:tblHeader/>
        </w:trPr>
        <w:tc>
          <w:tcPr>
            <w:tcW w:w="3420" w:type="dxa"/>
          </w:tcPr>
          <w:p w14:paraId="499E47AA" w14:textId="77777777" w:rsidR="00A11238" w:rsidRPr="001E59E7" w:rsidRDefault="00A11238" w:rsidP="006B1063">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5830268A" w14:textId="77777777" w:rsidR="00A11238" w:rsidRPr="001E59E7" w:rsidRDefault="00A11238" w:rsidP="006B1063">
            <w:pPr>
              <w:suppressAutoHyphens/>
              <w:spacing w:line="240" w:lineRule="exact"/>
              <w:ind w:left="-112" w:right="-86"/>
              <w:jc w:val="center"/>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amount</w:t>
            </w:r>
          </w:p>
        </w:tc>
        <w:tc>
          <w:tcPr>
            <w:tcW w:w="270" w:type="dxa"/>
          </w:tcPr>
          <w:p w14:paraId="4A43578C" w14:textId="77777777" w:rsidR="00A11238" w:rsidRPr="001E59E7" w:rsidRDefault="00A11238" w:rsidP="006B106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482606A" w14:textId="77777777" w:rsidR="00A11238" w:rsidRPr="001E59E7" w:rsidRDefault="00A11238" w:rsidP="006B1063">
            <w:pPr>
              <w:tabs>
                <w:tab w:val="decimal" w:pos="615"/>
              </w:tabs>
              <w:suppressAutoHyphens/>
              <w:spacing w:line="240" w:lineRule="exact"/>
              <w:ind w:left="-14" w:right="-86"/>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Level 1</w:t>
            </w:r>
          </w:p>
        </w:tc>
        <w:tc>
          <w:tcPr>
            <w:tcW w:w="270" w:type="dxa"/>
          </w:tcPr>
          <w:p w14:paraId="68B99214" w14:textId="77777777" w:rsidR="00A11238" w:rsidRPr="001E59E7" w:rsidRDefault="00A11238"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322605B9" w14:textId="77777777" w:rsidR="00A11238" w:rsidRPr="001E59E7" w:rsidRDefault="00A11238"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1E59E7">
              <w:rPr>
                <w:rFonts w:ascii="CordiaUPC" w:eastAsia="Times New Roman" w:hAnsi="CordiaUPC" w:cs="CordiaUPC" w:hint="cs"/>
                <w:sz w:val="26"/>
                <w:szCs w:val="26"/>
                <w:lang w:eastAsia="zh-CN"/>
              </w:rPr>
              <w:t>Level 2</w:t>
            </w:r>
          </w:p>
        </w:tc>
        <w:tc>
          <w:tcPr>
            <w:tcW w:w="270" w:type="dxa"/>
          </w:tcPr>
          <w:p w14:paraId="77B658BB" w14:textId="77777777" w:rsidR="00A11238" w:rsidRPr="001E59E7" w:rsidRDefault="00A11238"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3" w:type="dxa"/>
            <w:vAlign w:val="bottom"/>
            <w:hideMark/>
          </w:tcPr>
          <w:p w14:paraId="2976E590" w14:textId="77777777" w:rsidR="00A11238" w:rsidRPr="001E59E7" w:rsidRDefault="00A11238"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1E59E7">
              <w:rPr>
                <w:rFonts w:ascii="CordiaUPC" w:eastAsia="Times New Roman" w:hAnsi="CordiaUPC" w:cs="CordiaUPC" w:hint="cs"/>
                <w:sz w:val="26"/>
                <w:szCs w:val="26"/>
                <w:lang w:eastAsia="zh-CN"/>
              </w:rPr>
              <w:t>Level 3</w:t>
            </w:r>
          </w:p>
        </w:tc>
        <w:tc>
          <w:tcPr>
            <w:tcW w:w="270" w:type="dxa"/>
          </w:tcPr>
          <w:p w14:paraId="515180E1" w14:textId="77777777" w:rsidR="00A11238" w:rsidRPr="001E59E7" w:rsidRDefault="00A11238"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3ECA2116" w14:textId="77777777" w:rsidR="00A11238" w:rsidRPr="001E59E7" w:rsidRDefault="00A11238"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1E59E7">
              <w:rPr>
                <w:rFonts w:ascii="CordiaUPC" w:eastAsia="Times New Roman" w:hAnsi="CordiaUPC" w:cs="CordiaUPC" w:hint="cs"/>
                <w:sz w:val="26"/>
                <w:szCs w:val="26"/>
                <w:lang w:eastAsia="zh-CN"/>
              </w:rPr>
              <w:t>Total</w:t>
            </w:r>
          </w:p>
        </w:tc>
      </w:tr>
      <w:tr w:rsidR="00A11238" w:rsidRPr="001E59E7" w14:paraId="68ED59FB" w14:textId="77777777" w:rsidTr="006B1063">
        <w:trPr>
          <w:trHeight w:val="256"/>
          <w:tblHeader/>
        </w:trPr>
        <w:tc>
          <w:tcPr>
            <w:tcW w:w="3420" w:type="dxa"/>
          </w:tcPr>
          <w:p w14:paraId="7DD23D71" w14:textId="77777777" w:rsidR="00A11238" w:rsidRPr="001E59E7" w:rsidRDefault="00A11238" w:rsidP="006B1063">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10"/>
            <w:hideMark/>
          </w:tcPr>
          <w:p w14:paraId="058C0D78" w14:textId="77777777" w:rsidR="00A11238" w:rsidRPr="001E59E7" w:rsidRDefault="00A11238" w:rsidP="006B106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E59E7">
              <w:rPr>
                <w:rFonts w:ascii="CordiaUPC" w:eastAsia="Times New Roman" w:hAnsi="CordiaUPC" w:cs="CordiaUPC" w:hint="cs"/>
                <w:i/>
                <w:iCs/>
                <w:sz w:val="26"/>
                <w:szCs w:val="26"/>
                <w:cs/>
                <w:lang w:eastAsia="zh-CN"/>
              </w:rPr>
              <w:t>(</w:t>
            </w:r>
            <w:r w:rsidRPr="001E59E7">
              <w:rPr>
                <w:rFonts w:ascii="CordiaUPC" w:eastAsia="Times New Roman" w:hAnsi="CordiaUPC" w:cs="CordiaUPC" w:hint="cs"/>
                <w:i/>
                <w:iCs/>
                <w:sz w:val="26"/>
                <w:szCs w:val="26"/>
                <w:lang w:eastAsia="zh-CN"/>
              </w:rPr>
              <w:t>in million Baht</w:t>
            </w:r>
            <w:r w:rsidRPr="001E59E7">
              <w:rPr>
                <w:rFonts w:ascii="CordiaUPC" w:eastAsia="Times New Roman" w:hAnsi="CordiaUPC" w:cs="CordiaUPC" w:hint="cs"/>
                <w:i/>
                <w:iCs/>
                <w:sz w:val="26"/>
                <w:szCs w:val="26"/>
                <w:cs/>
                <w:lang w:eastAsia="zh-CN"/>
              </w:rPr>
              <w:t>)</w:t>
            </w:r>
          </w:p>
        </w:tc>
      </w:tr>
      <w:tr w:rsidR="00A11238" w:rsidRPr="001E59E7" w14:paraId="00B368D7" w14:textId="77777777" w:rsidTr="00814482">
        <w:trPr>
          <w:gridAfter w:val="1"/>
          <w:wAfter w:w="7" w:type="dxa"/>
          <w:trHeight w:val="256"/>
        </w:trPr>
        <w:tc>
          <w:tcPr>
            <w:tcW w:w="3420" w:type="dxa"/>
            <w:hideMark/>
          </w:tcPr>
          <w:p w14:paraId="74A1E485" w14:textId="089CB489" w:rsidR="00A11238" w:rsidRPr="001E59E7" w:rsidRDefault="00A11238" w:rsidP="006B1063">
            <w:pPr>
              <w:suppressAutoHyphens/>
              <w:spacing w:line="240" w:lineRule="exact"/>
              <w:ind w:left="164" w:right="-90" w:hanging="164"/>
              <w:rPr>
                <w:rFonts w:ascii="CordiaUPC" w:eastAsia="Times New Roman" w:hAnsi="CordiaUPC" w:cs="CordiaUPC"/>
                <w:sz w:val="26"/>
                <w:szCs w:val="26"/>
                <w:lang w:eastAsia="zh-CN"/>
              </w:rPr>
            </w:pPr>
            <w:proofErr w:type="gramStart"/>
            <w:r>
              <w:rPr>
                <w:rFonts w:ascii="CordiaUPC" w:eastAsia="Times New Roman" w:hAnsi="CordiaUPC" w:cs="CordiaUPC"/>
                <w:b/>
                <w:bCs/>
                <w:i/>
                <w:iCs/>
                <w:sz w:val="26"/>
                <w:szCs w:val="26"/>
                <w:lang w:bidi="th-TH"/>
              </w:rPr>
              <w:t>At</w:t>
            </w:r>
            <w:proofErr w:type="gramEnd"/>
            <w:r>
              <w:rPr>
                <w:rFonts w:ascii="CordiaUPC" w:eastAsia="Times New Roman" w:hAnsi="CordiaUPC" w:cs="CordiaUPC"/>
                <w:b/>
                <w:bCs/>
                <w:i/>
                <w:iCs/>
                <w:sz w:val="26"/>
                <w:szCs w:val="26"/>
                <w:lang w:bidi="th-TH"/>
              </w:rPr>
              <w:t xml:space="preserve"> </w:t>
            </w:r>
            <w:r w:rsidRPr="00091CB2">
              <w:rPr>
                <w:rFonts w:ascii="CordiaUPC" w:eastAsia="Times New Roman" w:hAnsi="CordiaUPC" w:cs="CordiaUPC"/>
                <w:b/>
                <w:bCs/>
                <w:i/>
                <w:iCs/>
                <w:sz w:val="26"/>
                <w:szCs w:val="26"/>
                <w:lang w:bidi="th-TH"/>
              </w:rPr>
              <w:t>30 September</w:t>
            </w:r>
            <w:r w:rsidRPr="005B2349">
              <w:rPr>
                <w:rFonts w:ascii="CordiaUPC" w:eastAsia="Times New Roman" w:hAnsi="CordiaUPC" w:cs="CordiaUPC" w:hint="cs"/>
                <w:sz w:val="26"/>
                <w:szCs w:val="26"/>
                <w:lang w:bidi="th-TH"/>
              </w:rPr>
              <w:t xml:space="preserve"> </w:t>
            </w:r>
            <w:r w:rsidRPr="00392524">
              <w:rPr>
                <w:rFonts w:ascii="CordiaUPC" w:eastAsia="Times New Roman" w:hAnsi="CordiaUPC" w:cs="CordiaUPC"/>
                <w:b/>
                <w:bCs/>
                <w:i/>
                <w:iCs/>
                <w:sz w:val="26"/>
                <w:szCs w:val="26"/>
                <w:lang w:bidi="th-TH"/>
              </w:rPr>
              <w:t>2022</w:t>
            </w:r>
          </w:p>
        </w:tc>
        <w:tc>
          <w:tcPr>
            <w:tcW w:w="1080" w:type="dxa"/>
          </w:tcPr>
          <w:p w14:paraId="01C8C991" w14:textId="77777777" w:rsidR="00A11238" w:rsidRPr="001E59E7" w:rsidRDefault="00A11238" w:rsidP="006B1063">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0EE96DE9"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C2A39E6" w14:textId="77777777" w:rsidR="00A11238" w:rsidRPr="001E59E7"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AFBE426"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5C6C7D77" w14:textId="77777777" w:rsidR="00A11238" w:rsidRPr="001E59E7"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9161B37"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3" w:type="dxa"/>
          </w:tcPr>
          <w:p w14:paraId="701EF6C7"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EE1C69"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FC4EC8B"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A11238" w:rsidRPr="001E59E7" w14:paraId="69CF2B25" w14:textId="77777777" w:rsidTr="00814482">
        <w:trPr>
          <w:gridAfter w:val="1"/>
          <w:wAfter w:w="7" w:type="dxa"/>
          <w:trHeight w:val="256"/>
        </w:trPr>
        <w:tc>
          <w:tcPr>
            <w:tcW w:w="3420" w:type="dxa"/>
            <w:hideMark/>
          </w:tcPr>
          <w:p w14:paraId="7DC9B97F" w14:textId="77777777" w:rsidR="00A11238" w:rsidRPr="001E59E7" w:rsidRDefault="00A11238" w:rsidP="006B1063">
            <w:pPr>
              <w:suppressAutoHyphens/>
              <w:spacing w:line="240" w:lineRule="exact"/>
              <w:ind w:left="164" w:right="-90" w:hanging="164"/>
              <w:rPr>
                <w:rFonts w:ascii="CordiaUPC" w:eastAsia="Times New Roman" w:hAnsi="CordiaUPC" w:cs="CordiaUPC"/>
                <w:b/>
                <w:bCs/>
                <w:i/>
                <w:iCs/>
                <w:sz w:val="26"/>
                <w:szCs w:val="26"/>
                <w:lang w:eastAsia="zh-CN"/>
              </w:rPr>
            </w:pPr>
            <w:r w:rsidRPr="001E59E7">
              <w:rPr>
                <w:rFonts w:ascii="CordiaUPC" w:eastAsia="Times New Roman" w:hAnsi="CordiaUPC" w:cs="CordiaUPC" w:hint="cs"/>
                <w:b/>
                <w:bCs/>
                <w:i/>
                <w:iCs/>
                <w:sz w:val="26"/>
                <w:szCs w:val="26"/>
                <w:lang w:eastAsia="zh-CN"/>
              </w:rPr>
              <w:t>Financial assets</w:t>
            </w:r>
          </w:p>
        </w:tc>
        <w:tc>
          <w:tcPr>
            <w:tcW w:w="1080" w:type="dxa"/>
          </w:tcPr>
          <w:p w14:paraId="3EDE4296" w14:textId="77777777" w:rsidR="00A11238" w:rsidRPr="001E59E7"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FAD46D6"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6583717B" w14:textId="77777777" w:rsidR="00A11238" w:rsidRPr="001E59E7"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EA571B1"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C0796BA" w14:textId="77777777" w:rsidR="00A11238" w:rsidRPr="001E59E7"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A2E2820"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3" w:type="dxa"/>
          </w:tcPr>
          <w:p w14:paraId="17C62334"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741319F"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B196F4A" w14:textId="77777777" w:rsidR="00A11238" w:rsidRPr="001E59E7"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5F639D" w:rsidRPr="001E59E7" w14:paraId="08FA9807" w14:textId="77777777" w:rsidTr="00814482">
        <w:trPr>
          <w:gridAfter w:val="1"/>
          <w:wAfter w:w="7" w:type="dxa"/>
          <w:trHeight w:val="256"/>
        </w:trPr>
        <w:tc>
          <w:tcPr>
            <w:tcW w:w="3420" w:type="dxa"/>
            <w:hideMark/>
          </w:tcPr>
          <w:p w14:paraId="4BB70C4C" w14:textId="77777777" w:rsidR="005F639D" w:rsidRPr="001E59E7" w:rsidRDefault="005F639D" w:rsidP="005F639D">
            <w:pPr>
              <w:suppressAutoHyphens/>
              <w:spacing w:line="240" w:lineRule="exact"/>
              <w:ind w:left="164" w:right="-90" w:hanging="164"/>
              <w:rPr>
                <w:rFonts w:ascii="CordiaUPC" w:eastAsia="Times New Roman" w:hAnsi="CordiaUPC" w:cs="CordiaUPC"/>
                <w:b/>
                <w:bCs/>
                <w:sz w:val="26"/>
                <w:szCs w:val="26"/>
                <w:lang w:eastAsia="zh-CN"/>
              </w:rPr>
            </w:pPr>
            <w:r w:rsidRPr="001E59E7">
              <w:rPr>
                <w:rFonts w:ascii="CordiaUPC" w:eastAsia="Times New Roman" w:hAnsi="CordiaUPC" w:cs="CordiaUPC" w:hint="cs"/>
                <w:b/>
                <w:bCs/>
                <w:sz w:val="26"/>
                <w:szCs w:val="26"/>
                <w:lang w:eastAsia="zh-CN"/>
              </w:rPr>
              <w:t>Financial assets measured at FVTPL</w:t>
            </w:r>
          </w:p>
        </w:tc>
        <w:tc>
          <w:tcPr>
            <w:tcW w:w="1080" w:type="dxa"/>
            <w:vAlign w:val="bottom"/>
          </w:tcPr>
          <w:p w14:paraId="485FA1FD" w14:textId="04DE85BE" w:rsidR="005F639D" w:rsidRPr="001E59E7" w:rsidRDefault="005F639D" w:rsidP="005F639D">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Pr>
                <w:rFonts w:ascii="CordiaUPC" w:hAnsi="CordiaUPC" w:cs="CordiaUPC"/>
                <w:b/>
                <w:bCs/>
                <w:sz w:val="26"/>
                <w:szCs w:val="26"/>
                <w:lang w:val="en-US" w:bidi="th-TH"/>
              </w:rPr>
              <w:t>1,612</w:t>
            </w:r>
          </w:p>
        </w:tc>
        <w:tc>
          <w:tcPr>
            <w:tcW w:w="270" w:type="dxa"/>
            <w:vAlign w:val="bottom"/>
          </w:tcPr>
          <w:p w14:paraId="17D653B5" w14:textId="77777777" w:rsidR="005F639D" w:rsidRPr="001E59E7"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45616B5" w14:textId="67BD8930" w:rsidR="005F639D" w:rsidRPr="001E59E7" w:rsidRDefault="005F639D" w:rsidP="005F639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23</w:t>
            </w:r>
          </w:p>
        </w:tc>
        <w:tc>
          <w:tcPr>
            <w:tcW w:w="270" w:type="dxa"/>
            <w:vAlign w:val="bottom"/>
          </w:tcPr>
          <w:p w14:paraId="45B1C9F6" w14:textId="77777777" w:rsidR="005F639D" w:rsidRPr="001E59E7"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09DC2A6" w14:textId="6D44D4FF" w:rsidR="005F639D" w:rsidRPr="001E59E7"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1,166</w:t>
            </w:r>
          </w:p>
        </w:tc>
        <w:tc>
          <w:tcPr>
            <w:tcW w:w="270" w:type="dxa"/>
            <w:vAlign w:val="bottom"/>
          </w:tcPr>
          <w:p w14:paraId="4F4143CE" w14:textId="77777777" w:rsidR="005F639D" w:rsidRPr="001E59E7"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vAlign w:val="bottom"/>
          </w:tcPr>
          <w:p w14:paraId="15D30616" w14:textId="04AC1D52" w:rsidR="005F639D" w:rsidRPr="001E59E7" w:rsidRDefault="005F639D" w:rsidP="005F639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423</w:t>
            </w:r>
          </w:p>
        </w:tc>
        <w:tc>
          <w:tcPr>
            <w:tcW w:w="270" w:type="dxa"/>
            <w:vAlign w:val="bottom"/>
          </w:tcPr>
          <w:p w14:paraId="5B9D4212" w14:textId="77777777" w:rsidR="005F639D" w:rsidRPr="001E59E7" w:rsidRDefault="005F639D" w:rsidP="005F639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3AFCA2B4" w14:textId="59ED8ECE" w:rsidR="005F639D" w:rsidRPr="001E59E7" w:rsidRDefault="005F639D" w:rsidP="005F639D">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1,612</w:t>
            </w:r>
          </w:p>
        </w:tc>
      </w:tr>
      <w:tr w:rsidR="005F639D" w:rsidRPr="001E59E7" w14:paraId="59846D62" w14:textId="77777777" w:rsidTr="00814482">
        <w:trPr>
          <w:gridAfter w:val="1"/>
          <w:wAfter w:w="7" w:type="dxa"/>
          <w:trHeight w:val="256"/>
        </w:trPr>
        <w:tc>
          <w:tcPr>
            <w:tcW w:w="3420" w:type="dxa"/>
            <w:hideMark/>
          </w:tcPr>
          <w:p w14:paraId="10A706B5" w14:textId="77777777" w:rsidR="005F639D" w:rsidRPr="001E59E7" w:rsidRDefault="005F639D" w:rsidP="005F639D">
            <w:pPr>
              <w:suppressAutoHyphens/>
              <w:spacing w:line="240" w:lineRule="exact"/>
              <w:ind w:left="164" w:right="-90" w:hanging="164"/>
              <w:rPr>
                <w:rFonts w:ascii="CordiaUPC" w:eastAsia="Times New Roman" w:hAnsi="CordiaUPC" w:cs="CordiaUPC"/>
                <w:b/>
                <w:bCs/>
                <w:sz w:val="26"/>
                <w:szCs w:val="26"/>
                <w:lang w:eastAsia="zh-CN"/>
              </w:rPr>
            </w:pPr>
            <w:r w:rsidRPr="001E59E7">
              <w:rPr>
                <w:rFonts w:ascii="CordiaUPC" w:eastAsia="Times New Roman" w:hAnsi="CordiaUPC" w:cs="CordiaUPC" w:hint="cs"/>
                <w:b/>
                <w:bCs/>
                <w:sz w:val="26"/>
                <w:szCs w:val="26"/>
                <w:lang w:eastAsia="zh-CN"/>
              </w:rPr>
              <w:t>Derivative assets</w:t>
            </w:r>
          </w:p>
        </w:tc>
        <w:tc>
          <w:tcPr>
            <w:tcW w:w="1080" w:type="dxa"/>
            <w:vAlign w:val="bottom"/>
          </w:tcPr>
          <w:p w14:paraId="72B91023" w14:textId="77777777" w:rsidR="005F639D" w:rsidRPr="001E59E7" w:rsidRDefault="005F639D" w:rsidP="005F639D">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0AD0C5F" w14:textId="77777777" w:rsidR="005F639D" w:rsidRPr="001E59E7"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49C06384" w14:textId="77777777" w:rsidR="005F639D" w:rsidRPr="001E59E7" w:rsidRDefault="005F639D" w:rsidP="005F639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74B691F9" w14:textId="77777777" w:rsidR="005F639D" w:rsidRPr="001E59E7"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B0AE130" w14:textId="77777777" w:rsidR="005F639D" w:rsidRPr="001E59E7"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B6DBF4A" w14:textId="77777777" w:rsidR="005F639D" w:rsidRPr="001E59E7"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vAlign w:val="bottom"/>
          </w:tcPr>
          <w:p w14:paraId="0C502CFD" w14:textId="77777777" w:rsidR="005F639D" w:rsidRPr="001E59E7" w:rsidRDefault="005F639D" w:rsidP="005F639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7ADA94BD" w14:textId="77777777" w:rsidR="005F639D" w:rsidRPr="001E59E7" w:rsidRDefault="005F639D" w:rsidP="005F639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2E8904A8" w14:textId="77777777" w:rsidR="005F639D" w:rsidRPr="001E59E7" w:rsidRDefault="005F639D" w:rsidP="005F639D">
            <w:pPr>
              <w:suppressAutoHyphens/>
              <w:spacing w:line="240" w:lineRule="exact"/>
              <w:ind w:left="-14" w:right="-36"/>
              <w:rPr>
                <w:rFonts w:ascii="CordiaUPC" w:eastAsia="Times New Roman" w:hAnsi="CordiaUPC" w:cs="CordiaUPC"/>
                <w:b/>
                <w:bCs/>
                <w:sz w:val="26"/>
                <w:szCs w:val="26"/>
                <w:lang w:eastAsia="zh-CN"/>
              </w:rPr>
            </w:pPr>
          </w:p>
        </w:tc>
      </w:tr>
      <w:tr w:rsidR="005F639D" w:rsidRPr="001E59E7" w14:paraId="7569C5C6" w14:textId="77777777" w:rsidTr="00814482">
        <w:trPr>
          <w:gridAfter w:val="1"/>
          <w:wAfter w:w="7" w:type="dxa"/>
          <w:trHeight w:val="256"/>
        </w:trPr>
        <w:tc>
          <w:tcPr>
            <w:tcW w:w="3420" w:type="dxa"/>
            <w:hideMark/>
          </w:tcPr>
          <w:p w14:paraId="486525F6" w14:textId="77777777" w:rsidR="005F639D" w:rsidRPr="001E59E7" w:rsidRDefault="005F639D" w:rsidP="005F639D">
            <w:pPr>
              <w:suppressAutoHyphens/>
              <w:spacing w:line="240" w:lineRule="exact"/>
              <w:ind w:left="164" w:right="-90" w:hanging="1"/>
              <w:rPr>
                <w:rFonts w:ascii="CordiaUPC" w:eastAsia="Times New Roman" w:hAnsi="CordiaUPC" w:cs="CordiaUPC"/>
                <w:sz w:val="26"/>
                <w:szCs w:val="26"/>
                <w:lang w:eastAsia="zh-CN"/>
              </w:rPr>
            </w:pPr>
            <w:r w:rsidRPr="001E59E7">
              <w:rPr>
                <w:rFonts w:ascii="CordiaUPC" w:eastAsia="Times New Roman" w:hAnsi="CordiaUPC" w:cs="CordiaUPC" w:hint="cs"/>
                <w:sz w:val="26"/>
                <w:szCs w:val="26"/>
                <w:lang w:eastAsia="zh-CN"/>
              </w:rPr>
              <w:t>Foreign exchange rate</w:t>
            </w:r>
          </w:p>
        </w:tc>
        <w:tc>
          <w:tcPr>
            <w:tcW w:w="1080" w:type="dxa"/>
            <w:vAlign w:val="bottom"/>
          </w:tcPr>
          <w:p w14:paraId="6B6E34A4" w14:textId="098C61A3" w:rsidR="005F639D" w:rsidRPr="001E59E7" w:rsidRDefault="005F639D" w:rsidP="005F639D">
            <w:pPr>
              <w:tabs>
                <w:tab w:val="decimal" w:pos="881"/>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16,830</w:t>
            </w:r>
          </w:p>
        </w:tc>
        <w:tc>
          <w:tcPr>
            <w:tcW w:w="270" w:type="dxa"/>
            <w:vAlign w:val="bottom"/>
          </w:tcPr>
          <w:p w14:paraId="7DE67574" w14:textId="77777777" w:rsidR="005F639D" w:rsidRPr="001E59E7" w:rsidRDefault="005F639D" w:rsidP="005F639D">
            <w:pPr>
              <w:tabs>
                <w:tab w:val="decimal" w:pos="881"/>
              </w:tabs>
              <w:suppressAutoHyphens/>
              <w:spacing w:line="240" w:lineRule="exact"/>
              <w:ind w:left="-14" w:right="-86"/>
              <w:rPr>
                <w:rFonts w:ascii="CordiaUPC" w:hAnsi="CordiaUPC" w:cs="CordiaUPC"/>
                <w:sz w:val="26"/>
                <w:szCs w:val="26"/>
                <w:lang w:val="en-US" w:bidi="th-TH"/>
              </w:rPr>
            </w:pPr>
          </w:p>
        </w:tc>
        <w:tc>
          <w:tcPr>
            <w:tcW w:w="900" w:type="dxa"/>
            <w:vAlign w:val="bottom"/>
          </w:tcPr>
          <w:p w14:paraId="0D34E957" w14:textId="698A53CC" w:rsidR="005F639D" w:rsidRPr="001E59E7" w:rsidRDefault="005F639D" w:rsidP="00E46D5D">
            <w:pPr>
              <w:tabs>
                <w:tab w:val="decimal" w:pos="703"/>
              </w:tabs>
              <w:suppressAutoHyphens/>
              <w:spacing w:line="240" w:lineRule="exact"/>
              <w:ind w:left="-14" w:right="-86"/>
              <w:rPr>
                <w:rFonts w:ascii="CordiaUPC" w:hAnsi="CordiaUPC" w:cs="CordiaUPC"/>
                <w:sz w:val="26"/>
                <w:szCs w:val="26"/>
                <w:lang w:val="en-US" w:bidi="th-TH"/>
              </w:rPr>
            </w:pPr>
            <w:r w:rsidRPr="00E46D5D">
              <w:rPr>
                <w:rFonts w:ascii="CordiaUPC" w:hAnsi="CordiaUPC" w:cs="CordiaUPC"/>
                <w:sz w:val="26"/>
                <w:szCs w:val="26"/>
                <w:lang w:val="en-US" w:bidi="th-TH"/>
              </w:rPr>
              <w:t>-</w:t>
            </w:r>
          </w:p>
        </w:tc>
        <w:tc>
          <w:tcPr>
            <w:tcW w:w="270" w:type="dxa"/>
            <w:vAlign w:val="bottom"/>
          </w:tcPr>
          <w:p w14:paraId="41E86E5F" w14:textId="77777777" w:rsidR="005F639D" w:rsidRPr="001E59E7" w:rsidRDefault="005F639D" w:rsidP="005F639D">
            <w:pPr>
              <w:tabs>
                <w:tab w:val="decimal" w:pos="769"/>
              </w:tabs>
              <w:suppressAutoHyphens/>
              <w:spacing w:line="240" w:lineRule="exact"/>
              <w:ind w:left="-14" w:right="-86"/>
              <w:rPr>
                <w:rFonts w:ascii="CordiaUPC" w:hAnsi="CordiaUPC" w:cs="CordiaUPC"/>
                <w:sz w:val="26"/>
                <w:szCs w:val="26"/>
                <w:lang w:val="en-US" w:bidi="th-TH"/>
              </w:rPr>
            </w:pPr>
          </w:p>
        </w:tc>
        <w:tc>
          <w:tcPr>
            <w:tcW w:w="990" w:type="dxa"/>
            <w:vAlign w:val="bottom"/>
          </w:tcPr>
          <w:p w14:paraId="0CDEFC18" w14:textId="7ABDB20A" w:rsidR="005F639D" w:rsidRPr="001E59E7" w:rsidRDefault="005F639D" w:rsidP="005F639D">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rPr>
              <w:t>16,830</w:t>
            </w:r>
          </w:p>
        </w:tc>
        <w:tc>
          <w:tcPr>
            <w:tcW w:w="270" w:type="dxa"/>
            <w:vAlign w:val="bottom"/>
          </w:tcPr>
          <w:p w14:paraId="6179E66E" w14:textId="77777777" w:rsidR="005F639D" w:rsidRPr="001E59E7" w:rsidRDefault="005F639D" w:rsidP="005F639D">
            <w:pPr>
              <w:tabs>
                <w:tab w:val="decimal" w:pos="769"/>
              </w:tabs>
              <w:suppressAutoHyphens/>
              <w:spacing w:line="240" w:lineRule="exact"/>
              <w:ind w:left="-14" w:right="-86"/>
              <w:rPr>
                <w:rFonts w:ascii="CordiaUPC" w:hAnsi="CordiaUPC" w:cs="CordiaUPC"/>
                <w:sz w:val="26"/>
                <w:szCs w:val="26"/>
                <w:lang w:val="en-US" w:bidi="th-TH"/>
              </w:rPr>
            </w:pPr>
          </w:p>
        </w:tc>
        <w:tc>
          <w:tcPr>
            <w:tcW w:w="893" w:type="dxa"/>
            <w:vAlign w:val="bottom"/>
          </w:tcPr>
          <w:p w14:paraId="1C89EF44" w14:textId="5A643047" w:rsidR="005F639D" w:rsidRPr="001E59E7" w:rsidRDefault="005F639D" w:rsidP="00E46D5D">
            <w:pPr>
              <w:tabs>
                <w:tab w:val="decimal" w:pos="703"/>
              </w:tabs>
              <w:suppressAutoHyphens/>
              <w:spacing w:line="240" w:lineRule="exact"/>
              <w:ind w:left="-14" w:right="-86"/>
              <w:rPr>
                <w:rFonts w:ascii="CordiaUPC" w:hAnsi="CordiaUPC" w:cs="CordiaUPC"/>
                <w:sz w:val="26"/>
                <w:szCs w:val="26"/>
                <w:lang w:val="en-US" w:bidi="th-TH"/>
              </w:rPr>
            </w:pPr>
            <w:r w:rsidRPr="00E46D5D">
              <w:rPr>
                <w:rFonts w:ascii="CordiaUPC" w:hAnsi="CordiaUPC" w:cs="CordiaUPC"/>
                <w:sz w:val="26"/>
                <w:szCs w:val="26"/>
                <w:lang w:val="en-US" w:bidi="th-TH"/>
              </w:rPr>
              <w:t>-</w:t>
            </w:r>
          </w:p>
        </w:tc>
        <w:tc>
          <w:tcPr>
            <w:tcW w:w="270" w:type="dxa"/>
            <w:vAlign w:val="bottom"/>
          </w:tcPr>
          <w:p w14:paraId="72ACCD5B" w14:textId="77777777" w:rsidR="005F639D" w:rsidRPr="001E59E7" w:rsidRDefault="005F639D" w:rsidP="005F639D">
            <w:pPr>
              <w:tabs>
                <w:tab w:val="decimal" w:pos="710"/>
              </w:tabs>
              <w:suppressAutoHyphens/>
              <w:spacing w:line="240" w:lineRule="exact"/>
              <w:ind w:left="-14" w:right="-86"/>
              <w:jc w:val="right"/>
              <w:rPr>
                <w:rFonts w:ascii="CordiaUPC" w:hAnsi="CordiaUPC" w:cs="CordiaUPC"/>
                <w:sz w:val="26"/>
                <w:szCs w:val="26"/>
                <w:lang w:val="en-US" w:bidi="th-TH"/>
              </w:rPr>
            </w:pPr>
          </w:p>
        </w:tc>
        <w:tc>
          <w:tcPr>
            <w:tcW w:w="987" w:type="dxa"/>
            <w:vAlign w:val="bottom"/>
          </w:tcPr>
          <w:p w14:paraId="6A4F0B1A" w14:textId="509CFD5E" w:rsidR="005F639D" w:rsidRPr="001E59E7" w:rsidRDefault="005F639D" w:rsidP="005F639D">
            <w:pPr>
              <w:tabs>
                <w:tab w:val="decimal" w:pos="750"/>
              </w:tabs>
              <w:suppressAutoHyphens/>
              <w:spacing w:line="240" w:lineRule="exact"/>
              <w:ind w:right="-36"/>
              <w:rPr>
                <w:rFonts w:ascii="CordiaUPC" w:hAnsi="CordiaUPC" w:cs="CordiaUPC"/>
                <w:sz w:val="26"/>
                <w:szCs w:val="26"/>
                <w:lang w:val="en-US" w:bidi="th-TH"/>
              </w:rPr>
            </w:pPr>
            <w:r>
              <w:rPr>
                <w:rFonts w:ascii="CordiaUPC" w:hAnsi="CordiaUPC" w:cs="CordiaUPC"/>
                <w:sz w:val="26"/>
                <w:szCs w:val="26"/>
                <w:lang w:val="en-US"/>
              </w:rPr>
              <w:t>16,830</w:t>
            </w:r>
          </w:p>
        </w:tc>
      </w:tr>
      <w:tr w:rsidR="005F639D" w:rsidRPr="005B5DC1" w14:paraId="40617161" w14:textId="77777777" w:rsidTr="00814482">
        <w:trPr>
          <w:gridAfter w:val="1"/>
          <w:wAfter w:w="7" w:type="dxa"/>
          <w:trHeight w:val="256"/>
        </w:trPr>
        <w:tc>
          <w:tcPr>
            <w:tcW w:w="3420" w:type="dxa"/>
            <w:hideMark/>
          </w:tcPr>
          <w:p w14:paraId="75D53B41" w14:textId="77777777" w:rsidR="005F639D" w:rsidRPr="00297A65" w:rsidRDefault="005F639D" w:rsidP="005F639D">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vAlign w:val="bottom"/>
          </w:tcPr>
          <w:p w14:paraId="104F3669" w14:textId="31B0D65E"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1,082</w:t>
            </w:r>
          </w:p>
        </w:tc>
        <w:tc>
          <w:tcPr>
            <w:tcW w:w="270" w:type="dxa"/>
            <w:vAlign w:val="bottom"/>
          </w:tcPr>
          <w:p w14:paraId="49E70F1E"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03BDBD9" w14:textId="681C981B" w:rsidR="005F639D" w:rsidRPr="00E46D5D" w:rsidRDefault="005F639D" w:rsidP="00E46D5D">
            <w:pPr>
              <w:tabs>
                <w:tab w:val="decimal" w:pos="703"/>
              </w:tabs>
              <w:suppressAutoHyphens/>
              <w:spacing w:line="240" w:lineRule="exact"/>
              <w:ind w:left="-14" w:right="-86"/>
              <w:rPr>
                <w:rFonts w:ascii="CordiaUPC" w:hAnsi="CordiaUPC" w:cs="CordiaUPC"/>
                <w:sz w:val="26"/>
                <w:szCs w:val="26"/>
                <w:lang w:val="en-US" w:bidi="th-TH"/>
              </w:rPr>
            </w:pPr>
            <w:r w:rsidRPr="00E46D5D">
              <w:rPr>
                <w:rFonts w:ascii="CordiaUPC" w:hAnsi="CordiaUPC" w:cs="CordiaUPC"/>
                <w:sz w:val="26"/>
                <w:szCs w:val="26"/>
                <w:lang w:val="en-US" w:bidi="th-TH"/>
              </w:rPr>
              <w:t>-</w:t>
            </w:r>
          </w:p>
        </w:tc>
        <w:tc>
          <w:tcPr>
            <w:tcW w:w="270" w:type="dxa"/>
            <w:vAlign w:val="bottom"/>
          </w:tcPr>
          <w:p w14:paraId="536DE787"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A57FBC3" w14:textId="2C043A59"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rPr>
              <w:t>1,082</w:t>
            </w:r>
          </w:p>
        </w:tc>
        <w:tc>
          <w:tcPr>
            <w:tcW w:w="270" w:type="dxa"/>
            <w:vAlign w:val="bottom"/>
          </w:tcPr>
          <w:p w14:paraId="5C6239E3"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3F538F55" w14:textId="393F2972" w:rsidR="005F639D" w:rsidRPr="00E46D5D" w:rsidRDefault="005F639D" w:rsidP="00E46D5D">
            <w:pPr>
              <w:tabs>
                <w:tab w:val="decimal" w:pos="703"/>
              </w:tabs>
              <w:suppressAutoHyphens/>
              <w:spacing w:line="240" w:lineRule="exact"/>
              <w:ind w:left="-14" w:right="-86"/>
              <w:rPr>
                <w:rFonts w:ascii="CordiaUPC" w:hAnsi="CordiaUPC" w:cs="CordiaUPC"/>
                <w:sz w:val="26"/>
                <w:szCs w:val="26"/>
                <w:lang w:val="en-US" w:bidi="th-TH"/>
              </w:rPr>
            </w:pPr>
            <w:r w:rsidRPr="00E46D5D">
              <w:rPr>
                <w:rFonts w:ascii="CordiaUPC" w:hAnsi="CordiaUPC" w:cs="CordiaUPC"/>
                <w:sz w:val="26"/>
                <w:szCs w:val="26"/>
                <w:lang w:val="en-US" w:bidi="th-TH"/>
              </w:rPr>
              <w:t>-</w:t>
            </w:r>
          </w:p>
        </w:tc>
        <w:tc>
          <w:tcPr>
            <w:tcW w:w="270" w:type="dxa"/>
            <w:vAlign w:val="bottom"/>
          </w:tcPr>
          <w:p w14:paraId="03AE8FDE"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5AD1DEE9" w14:textId="4725CE55" w:rsidR="005F639D" w:rsidRPr="005B5DC1" w:rsidRDefault="005F639D" w:rsidP="005F639D">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lang w:val="en-US"/>
              </w:rPr>
              <w:t>1,082</w:t>
            </w:r>
          </w:p>
        </w:tc>
      </w:tr>
      <w:tr w:rsidR="005F639D" w:rsidRPr="005B5DC1" w14:paraId="2B02AD93" w14:textId="77777777" w:rsidTr="00814482">
        <w:trPr>
          <w:gridAfter w:val="1"/>
          <w:wAfter w:w="7" w:type="dxa"/>
          <w:trHeight w:val="256"/>
        </w:trPr>
        <w:tc>
          <w:tcPr>
            <w:tcW w:w="3420" w:type="dxa"/>
            <w:hideMark/>
          </w:tcPr>
          <w:p w14:paraId="75475CD1" w14:textId="77777777" w:rsidR="005F639D" w:rsidRPr="00297A65" w:rsidRDefault="005F639D" w:rsidP="005F639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80" w:type="dxa"/>
            <w:tcBorders>
              <w:top w:val="single" w:sz="4" w:space="0" w:color="auto"/>
              <w:left w:val="nil"/>
              <w:bottom w:val="single" w:sz="4" w:space="0" w:color="auto"/>
              <w:right w:val="nil"/>
            </w:tcBorders>
            <w:vAlign w:val="bottom"/>
          </w:tcPr>
          <w:p w14:paraId="4DC0C22C" w14:textId="10697D81"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17,912</w:t>
            </w:r>
          </w:p>
        </w:tc>
        <w:tc>
          <w:tcPr>
            <w:tcW w:w="270" w:type="dxa"/>
            <w:vAlign w:val="bottom"/>
          </w:tcPr>
          <w:p w14:paraId="76E602C0"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710467BF" w14:textId="3A00838C" w:rsidR="005F639D" w:rsidRPr="00E46D5D" w:rsidRDefault="005F639D" w:rsidP="00E46D5D">
            <w:pPr>
              <w:tabs>
                <w:tab w:val="decimal" w:pos="703"/>
              </w:tabs>
              <w:suppressAutoHyphens/>
              <w:spacing w:line="240" w:lineRule="exact"/>
              <w:ind w:left="-14" w:right="-86"/>
              <w:rPr>
                <w:rFonts w:ascii="CordiaUPC" w:hAnsi="CordiaUPC" w:cs="CordiaUPC"/>
                <w:b/>
                <w:bCs/>
                <w:sz w:val="26"/>
                <w:szCs w:val="26"/>
                <w:lang w:val="en-US" w:bidi="th-TH"/>
              </w:rPr>
            </w:pPr>
            <w:r w:rsidRPr="00E46D5D">
              <w:rPr>
                <w:rFonts w:ascii="CordiaUPC" w:hAnsi="CordiaUPC" w:cs="CordiaUPC"/>
                <w:b/>
                <w:bCs/>
                <w:sz w:val="26"/>
                <w:szCs w:val="26"/>
                <w:lang w:val="en-US" w:bidi="th-TH"/>
              </w:rPr>
              <w:t>-</w:t>
            </w:r>
          </w:p>
        </w:tc>
        <w:tc>
          <w:tcPr>
            <w:tcW w:w="270" w:type="dxa"/>
            <w:vAlign w:val="bottom"/>
          </w:tcPr>
          <w:p w14:paraId="510D0F16"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7D088CD7" w14:textId="40C368DA"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17,912</w:t>
            </w:r>
          </w:p>
        </w:tc>
        <w:tc>
          <w:tcPr>
            <w:tcW w:w="270" w:type="dxa"/>
            <w:vAlign w:val="bottom"/>
          </w:tcPr>
          <w:p w14:paraId="4C1009BE"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tcBorders>
              <w:top w:val="single" w:sz="4" w:space="0" w:color="auto"/>
              <w:left w:val="nil"/>
              <w:bottom w:val="single" w:sz="4" w:space="0" w:color="auto"/>
              <w:right w:val="nil"/>
            </w:tcBorders>
            <w:vAlign w:val="bottom"/>
          </w:tcPr>
          <w:p w14:paraId="1E529EC2" w14:textId="239A489E" w:rsidR="005F639D" w:rsidRPr="00E46D5D" w:rsidRDefault="005F639D" w:rsidP="00E46D5D">
            <w:pPr>
              <w:tabs>
                <w:tab w:val="decimal" w:pos="703"/>
              </w:tabs>
              <w:suppressAutoHyphens/>
              <w:spacing w:line="240" w:lineRule="exact"/>
              <w:ind w:left="-14" w:right="-86"/>
              <w:rPr>
                <w:rFonts w:ascii="CordiaUPC" w:hAnsi="CordiaUPC" w:cs="CordiaUPC"/>
                <w:b/>
                <w:bCs/>
                <w:sz w:val="26"/>
                <w:szCs w:val="26"/>
                <w:lang w:val="en-US" w:bidi="th-TH"/>
              </w:rPr>
            </w:pPr>
            <w:r w:rsidRPr="00E46D5D">
              <w:rPr>
                <w:rFonts w:ascii="CordiaUPC" w:hAnsi="CordiaUPC" w:cs="CordiaUPC"/>
                <w:b/>
                <w:bCs/>
                <w:sz w:val="26"/>
                <w:szCs w:val="26"/>
                <w:lang w:val="en-US" w:bidi="th-TH"/>
              </w:rPr>
              <w:t>-</w:t>
            </w:r>
          </w:p>
        </w:tc>
        <w:tc>
          <w:tcPr>
            <w:tcW w:w="270" w:type="dxa"/>
            <w:vAlign w:val="bottom"/>
          </w:tcPr>
          <w:p w14:paraId="62A13F0F"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5EFD0055" w14:textId="70E08B92" w:rsidR="005F639D" w:rsidRPr="005B5DC1" w:rsidRDefault="005F639D" w:rsidP="005F639D">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17,912</w:t>
            </w:r>
          </w:p>
        </w:tc>
      </w:tr>
      <w:tr w:rsidR="00A11238" w:rsidRPr="00297A65" w14:paraId="4135C9EC" w14:textId="77777777" w:rsidTr="00814482">
        <w:trPr>
          <w:gridAfter w:val="1"/>
          <w:wAfter w:w="7" w:type="dxa"/>
          <w:trHeight w:val="256"/>
        </w:trPr>
        <w:tc>
          <w:tcPr>
            <w:tcW w:w="3420" w:type="dxa"/>
            <w:hideMark/>
          </w:tcPr>
          <w:p w14:paraId="20C99B13" w14:textId="77777777" w:rsidR="00A11238" w:rsidRPr="00297A65" w:rsidRDefault="00A11238" w:rsidP="006B1063">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Investments, net</w:t>
            </w:r>
          </w:p>
        </w:tc>
        <w:tc>
          <w:tcPr>
            <w:tcW w:w="1080" w:type="dxa"/>
            <w:tcBorders>
              <w:top w:val="single" w:sz="4" w:space="0" w:color="auto"/>
              <w:left w:val="nil"/>
              <w:bottom w:val="nil"/>
              <w:right w:val="nil"/>
            </w:tcBorders>
          </w:tcPr>
          <w:p w14:paraId="714EE3FE" w14:textId="77777777" w:rsidR="00A11238" w:rsidRPr="00297A65" w:rsidRDefault="00A11238"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7A8D7B09" w14:textId="77777777" w:rsidR="00A11238" w:rsidRPr="00297A65" w:rsidRDefault="00A11238"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20B5FA8A" w14:textId="77777777" w:rsidR="00A11238" w:rsidRPr="00E46D5D" w:rsidRDefault="00A11238" w:rsidP="00E46D5D">
            <w:pPr>
              <w:tabs>
                <w:tab w:val="decimal" w:pos="703"/>
              </w:tabs>
              <w:suppressAutoHyphens/>
              <w:spacing w:line="240" w:lineRule="exact"/>
              <w:ind w:left="-14" w:right="-86"/>
              <w:rPr>
                <w:rFonts w:ascii="CordiaUPC" w:hAnsi="CordiaUPC" w:cs="CordiaUPC"/>
                <w:sz w:val="26"/>
                <w:szCs w:val="26"/>
                <w:lang w:val="en-US" w:bidi="th-TH"/>
              </w:rPr>
            </w:pPr>
          </w:p>
        </w:tc>
        <w:tc>
          <w:tcPr>
            <w:tcW w:w="270" w:type="dxa"/>
          </w:tcPr>
          <w:p w14:paraId="005933C3" w14:textId="77777777" w:rsidR="00A11238" w:rsidRPr="00297A65"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79237915" w14:textId="77777777" w:rsidR="00A11238" w:rsidRPr="00297A65"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60E91224" w14:textId="77777777" w:rsidR="00A11238" w:rsidRPr="00297A65"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tcBorders>
              <w:top w:val="single" w:sz="4" w:space="0" w:color="auto"/>
              <w:left w:val="nil"/>
              <w:bottom w:val="nil"/>
              <w:right w:val="nil"/>
            </w:tcBorders>
            <w:vAlign w:val="bottom"/>
          </w:tcPr>
          <w:p w14:paraId="6869CC83" w14:textId="77777777" w:rsidR="00A11238" w:rsidRPr="00297A65" w:rsidRDefault="00A11238" w:rsidP="00E46D5D">
            <w:pPr>
              <w:tabs>
                <w:tab w:val="left" w:pos="164"/>
              </w:tabs>
              <w:suppressAutoHyphens/>
              <w:spacing w:line="240" w:lineRule="exact"/>
              <w:ind w:left="-14" w:right="-122"/>
              <w:jc w:val="right"/>
              <w:rPr>
                <w:rFonts w:ascii="CordiaUPC" w:eastAsia="Times New Roman" w:hAnsi="CordiaUPC" w:cs="CordiaUPC"/>
                <w:sz w:val="26"/>
                <w:szCs w:val="26"/>
                <w:lang w:eastAsia="zh-CN"/>
              </w:rPr>
            </w:pPr>
          </w:p>
        </w:tc>
        <w:tc>
          <w:tcPr>
            <w:tcW w:w="270" w:type="dxa"/>
          </w:tcPr>
          <w:p w14:paraId="3DD7AAD6" w14:textId="77777777" w:rsidR="00A11238" w:rsidRPr="00297A65" w:rsidRDefault="00A11238"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nil"/>
              <w:right w:val="nil"/>
            </w:tcBorders>
          </w:tcPr>
          <w:p w14:paraId="15C1A724" w14:textId="77777777" w:rsidR="00A11238" w:rsidRPr="00297A65" w:rsidRDefault="00A11238" w:rsidP="006B1063">
            <w:pPr>
              <w:tabs>
                <w:tab w:val="decimal" w:pos="750"/>
              </w:tabs>
              <w:suppressAutoHyphens/>
              <w:spacing w:line="240" w:lineRule="exact"/>
              <w:ind w:left="-14" w:right="-36"/>
              <w:rPr>
                <w:rFonts w:ascii="CordiaUPC" w:eastAsia="Times New Roman" w:hAnsi="CordiaUPC" w:cs="CordiaUPC"/>
                <w:sz w:val="26"/>
                <w:szCs w:val="26"/>
                <w:lang w:eastAsia="zh-CN"/>
              </w:rPr>
            </w:pPr>
          </w:p>
        </w:tc>
      </w:tr>
      <w:tr w:rsidR="005F639D" w:rsidRPr="005B5DC1" w14:paraId="6FD800D7" w14:textId="77777777" w:rsidTr="00814482">
        <w:trPr>
          <w:gridAfter w:val="1"/>
          <w:wAfter w:w="7" w:type="dxa"/>
          <w:trHeight w:val="269"/>
        </w:trPr>
        <w:tc>
          <w:tcPr>
            <w:tcW w:w="3420" w:type="dxa"/>
          </w:tcPr>
          <w:p w14:paraId="47904544" w14:textId="77777777" w:rsidR="005F639D" w:rsidRPr="00297A65" w:rsidRDefault="005F639D" w:rsidP="005F639D">
            <w:pPr>
              <w:suppressAutoHyphens/>
              <w:spacing w:line="240" w:lineRule="exact"/>
              <w:ind w:left="346" w:right="-90" w:hanging="180"/>
              <w:rPr>
                <w:rFonts w:ascii="CordiaUPC" w:eastAsia="Times New Roman" w:hAnsi="CordiaUPC" w:cs="CordiaUPC"/>
                <w:sz w:val="26"/>
                <w:szCs w:val="26"/>
                <w:lang w:eastAsia="zh-CN"/>
              </w:rPr>
            </w:pPr>
            <w:r w:rsidRPr="001F3C01">
              <w:rPr>
                <w:rFonts w:ascii="CordiaUPC" w:eastAsia="Times New Roman" w:hAnsi="CordiaUPC" w:cs="CordiaUPC" w:hint="cs"/>
                <w:sz w:val="26"/>
                <w:szCs w:val="26"/>
                <w:lang w:eastAsia="zh-CN"/>
              </w:rPr>
              <w:t>Investments in debt instruments measured at AMC</w:t>
            </w:r>
          </w:p>
        </w:tc>
        <w:tc>
          <w:tcPr>
            <w:tcW w:w="1080" w:type="dxa"/>
            <w:vAlign w:val="bottom"/>
          </w:tcPr>
          <w:p w14:paraId="04BE1614" w14:textId="54DBB887"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cs/>
                <w:lang w:eastAsia="zh-CN" w:bidi="th-TH"/>
              </w:rPr>
            </w:pPr>
            <w:r>
              <w:rPr>
                <w:rFonts w:ascii="CordiaUPC" w:hAnsi="CordiaUPC" w:cs="CordiaUPC"/>
                <w:sz w:val="26"/>
                <w:szCs w:val="26"/>
                <w:lang w:val="en-US"/>
              </w:rPr>
              <w:t>49,103</w:t>
            </w:r>
          </w:p>
        </w:tc>
        <w:tc>
          <w:tcPr>
            <w:tcW w:w="270" w:type="dxa"/>
            <w:vAlign w:val="bottom"/>
          </w:tcPr>
          <w:p w14:paraId="0B619E9D"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B0E99FE" w14:textId="0C42F4C1" w:rsidR="005F639D" w:rsidRPr="00E46D5D" w:rsidRDefault="005F639D" w:rsidP="00E46D5D">
            <w:pPr>
              <w:tabs>
                <w:tab w:val="decimal" w:pos="703"/>
              </w:tabs>
              <w:suppressAutoHyphens/>
              <w:spacing w:line="240" w:lineRule="exact"/>
              <w:ind w:left="-14" w:right="-86"/>
              <w:rPr>
                <w:rFonts w:ascii="CordiaUPC" w:hAnsi="CordiaUPC" w:cs="CordiaUPC"/>
                <w:sz w:val="26"/>
                <w:szCs w:val="26"/>
                <w:lang w:val="en-US" w:bidi="th-TH"/>
              </w:rPr>
            </w:pPr>
            <w:r w:rsidRPr="00E46D5D">
              <w:rPr>
                <w:rFonts w:ascii="CordiaUPC" w:hAnsi="CordiaUPC" w:cs="CordiaUPC"/>
                <w:sz w:val="26"/>
                <w:szCs w:val="26"/>
                <w:lang w:val="en-US" w:bidi="th-TH"/>
              </w:rPr>
              <w:t>-</w:t>
            </w:r>
          </w:p>
        </w:tc>
        <w:tc>
          <w:tcPr>
            <w:tcW w:w="270" w:type="dxa"/>
            <w:vAlign w:val="bottom"/>
          </w:tcPr>
          <w:p w14:paraId="3A367E84"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7A04E3E" w14:textId="7FB43E31"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46,258</w:t>
            </w:r>
          </w:p>
        </w:tc>
        <w:tc>
          <w:tcPr>
            <w:tcW w:w="270" w:type="dxa"/>
            <w:vAlign w:val="bottom"/>
          </w:tcPr>
          <w:p w14:paraId="3BE67485"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1310DD8C" w14:textId="40C2D2D7" w:rsidR="005F639D" w:rsidRPr="00E46D5D" w:rsidRDefault="005F639D" w:rsidP="00E46D5D">
            <w:pPr>
              <w:tabs>
                <w:tab w:val="decimal" w:pos="703"/>
              </w:tabs>
              <w:suppressAutoHyphens/>
              <w:spacing w:line="240" w:lineRule="exact"/>
              <w:ind w:left="-14" w:right="-86"/>
              <w:rPr>
                <w:rFonts w:ascii="CordiaUPC" w:hAnsi="CordiaUPC" w:cs="CordiaUPC"/>
                <w:sz w:val="26"/>
                <w:szCs w:val="26"/>
                <w:lang w:val="en-US" w:bidi="th-TH"/>
              </w:rPr>
            </w:pPr>
            <w:r w:rsidRPr="00E46D5D">
              <w:rPr>
                <w:rFonts w:ascii="CordiaUPC" w:hAnsi="CordiaUPC" w:cs="CordiaUPC"/>
                <w:sz w:val="26"/>
                <w:szCs w:val="26"/>
                <w:lang w:val="en-US" w:bidi="th-TH"/>
              </w:rPr>
              <w:t>-</w:t>
            </w:r>
          </w:p>
        </w:tc>
        <w:tc>
          <w:tcPr>
            <w:tcW w:w="270" w:type="dxa"/>
            <w:vAlign w:val="bottom"/>
          </w:tcPr>
          <w:p w14:paraId="0910056D"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46ACD79A" w14:textId="0D1F5175" w:rsidR="005F639D" w:rsidRPr="005B5DC1" w:rsidRDefault="005F639D" w:rsidP="005F639D">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46,258</w:t>
            </w:r>
          </w:p>
        </w:tc>
      </w:tr>
      <w:tr w:rsidR="005F639D" w:rsidRPr="005B5DC1" w14:paraId="16BE276F" w14:textId="77777777" w:rsidTr="00814482">
        <w:trPr>
          <w:gridAfter w:val="1"/>
          <w:wAfter w:w="7" w:type="dxa"/>
          <w:trHeight w:val="269"/>
        </w:trPr>
        <w:tc>
          <w:tcPr>
            <w:tcW w:w="3420" w:type="dxa"/>
            <w:hideMark/>
          </w:tcPr>
          <w:p w14:paraId="4CA52666" w14:textId="77777777" w:rsidR="005F639D" w:rsidRPr="00297A65" w:rsidRDefault="005F639D" w:rsidP="005F639D">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80" w:type="dxa"/>
            <w:vAlign w:val="bottom"/>
          </w:tcPr>
          <w:p w14:paraId="76BEFF47" w14:textId="0584B6B2"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138,792</w:t>
            </w:r>
          </w:p>
        </w:tc>
        <w:tc>
          <w:tcPr>
            <w:tcW w:w="270" w:type="dxa"/>
            <w:vAlign w:val="bottom"/>
          </w:tcPr>
          <w:p w14:paraId="18543A09"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2432CD4" w14:textId="4F617F30" w:rsidR="005F639D" w:rsidRPr="00E46D5D" w:rsidRDefault="005F639D" w:rsidP="00E46D5D">
            <w:pPr>
              <w:tabs>
                <w:tab w:val="decimal" w:pos="703"/>
              </w:tabs>
              <w:suppressAutoHyphens/>
              <w:spacing w:line="240" w:lineRule="exact"/>
              <w:ind w:left="-14" w:right="-86"/>
              <w:rPr>
                <w:rFonts w:ascii="CordiaUPC" w:hAnsi="CordiaUPC" w:cs="CordiaUPC"/>
                <w:sz w:val="26"/>
                <w:szCs w:val="26"/>
                <w:cs/>
                <w:lang w:val="en-US" w:bidi="th-TH"/>
              </w:rPr>
            </w:pPr>
            <w:r w:rsidRPr="00E46D5D">
              <w:rPr>
                <w:rFonts w:ascii="CordiaUPC" w:hAnsi="CordiaUPC" w:cs="CordiaUPC"/>
                <w:sz w:val="26"/>
                <w:szCs w:val="26"/>
                <w:lang w:val="en-US" w:bidi="th-TH"/>
              </w:rPr>
              <w:t>-</w:t>
            </w:r>
          </w:p>
        </w:tc>
        <w:tc>
          <w:tcPr>
            <w:tcW w:w="270" w:type="dxa"/>
            <w:vAlign w:val="bottom"/>
          </w:tcPr>
          <w:p w14:paraId="161BBEC0"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171776F" w14:textId="6A593AF0"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138,477</w:t>
            </w:r>
          </w:p>
        </w:tc>
        <w:tc>
          <w:tcPr>
            <w:tcW w:w="270" w:type="dxa"/>
            <w:vAlign w:val="bottom"/>
          </w:tcPr>
          <w:p w14:paraId="38FFB331"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448A3EC9" w14:textId="7C36F59B" w:rsidR="005F639D" w:rsidRPr="00297A65" w:rsidRDefault="005F639D" w:rsidP="005F639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315</w:t>
            </w:r>
          </w:p>
        </w:tc>
        <w:tc>
          <w:tcPr>
            <w:tcW w:w="270" w:type="dxa"/>
            <w:vAlign w:val="bottom"/>
          </w:tcPr>
          <w:p w14:paraId="069772A6"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B1604AC" w14:textId="63793524" w:rsidR="005F639D" w:rsidRPr="005B5DC1" w:rsidRDefault="005F639D" w:rsidP="005F639D">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138,792</w:t>
            </w:r>
          </w:p>
        </w:tc>
      </w:tr>
      <w:tr w:rsidR="005F639D" w:rsidRPr="005B5DC1" w14:paraId="06012E44" w14:textId="77777777" w:rsidTr="00814482">
        <w:trPr>
          <w:gridAfter w:val="1"/>
          <w:wAfter w:w="7" w:type="dxa"/>
          <w:trHeight w:val="256"/>
        </w:trPr>
        <w:tc>
          <w:tcPr>
            <w:tcW w:w="3420" w:type="dxa"/>
            <w:hideMark/>
          </w:tcPr>
          <w:p w14:paraId="17FB8500" w14:textId="77777777" w:rsidR="005F639D" w:rsidRPr="00297A65" w:rsidRDefault="005F639D" w:rsidP="005F639D">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80" w:type="dxa"/>
            <w:tcBorders>
              <w:top w:val="nil"/>
              <w:left w:val="nil"/>
              <w:bottom w:val="single" w:sz="4" w:space="0" w:color="auto"/>
              <w:right w:val="nil"/>
            </w:tcBorders>
            <w:vAlign w:val="bottom"/>
          </w:tcPr>
          <w:p w14:paraId="272A02E7" w14:textId="3BF88D68"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2,851</w:t>
            </w:r>
          </w:p>
        </w:tc>
        <w:tc>
          <w:tcPr>
            <w:tcW w:w="270" w:type="dxa"/>
            <w:vAlign w:val="bottom"/>
          </w:tcPr>
          <w:p w14:paraId="11BE30B6"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bottom w:val="single" w:sz="4" w:space="0" w:color="auto"/>
              <w:right w:val="nil"/>
            </w:tcBorders>
            <w:vAlign w:val="bottom"/>
          </w:tcPr>
          <w:p w14:paraId="485F72F5" w14:textId="495594C4" w:rsidR="005F639D" w:rsidRPr="00297A65" w:rsidRDefault="005F639D" w:rsidP="005F639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bidi="th-TH"/>
              </w:rPr>
              <w:t>178</w:t>
            </w:r>
          </w:p>
        </w:tc>
        <w:tc>
          <w:tcPr>
            <w:tcW w:w="270" w:type="dxa"/>
            <w:vAlign w:val="bottom"/>
          </w:tcPr>
          <w:p w14:paraId="10CA0DBA"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327D618D" w14:textId="7338EFB4" w:rsidR="005F639D" w:rsidRPr="00297A65" w:rsidRDefault="005F639D" w:rsidP="003E57F6">
            <w:pPr>
              <w:tabs>
                <w:tab w:val="decimal" w:pos="79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0F1434EB"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tcBorders>
              <w:top w:val="nil"/>
              <w:left w:val="nil"/>
              <w:bottom w:val="single" w:sz="4" w:space="0" w:color="auto"/>
              <w:right w:val="nil"/>
            </w:tcBorders>
            <w:vAlign w:val="bottom"/>
          </w:tcPr>
          <w:p w14:paraId="153ED4EB" w14:textId="6A50B7B0" w:rsidR="005F639D" w:rsidRPr="00297A65" w:rsidRDefault="005F639D" w:rsidP="005F639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2,673</w:t>
            </w:r>
          </w:p>
        </w:tc>
        <w:tc>
          <w:tcPr>
            <w:tcW w:w="270" w:type="dxa"/>
            <w:vAlign w:val="bottom"/>
          </w:tcPr>
          <w:p w14:paraId="267B0208"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nil"/>
              <w:left w:val="nil"/>
              <w:bottom w:val="single" w:sz="4" w:space="0" w:color="auto"/>
              <w:right w:val="nil"/>
            </w:tcBorders>
            <w:vAlign w:val="bottom"/>
          </w:tcPr>
          <w:p w14:paraId="5809AB65" w14:textId="35A3B8F9" w:rsidR="005F639D" w:rsidRPr="005B5DC1" w:rsidRDefault="005F639D" w:rsidP="005F639D">
            <w:pPr>
              <w:tabs>
                <w:tab w:val="decimal" w:pos="750"/>
              </w:tabs>
              <w:suppressAutoHyphens/>
              <w:spacing w:line="240" w:lineRule="exact"/>
              <w:ind w:right="-36"/>
              <w:rPr>
                <w:rFonts w:ascii="CordiaUPC" w:hAnsi="CordiaUPC" w:cs="CordiaUPC"/>
                <w:sz w:val="26"/>
                <w:szCs w:val="26"/>
              </w:rPr>
            </w:pPr>
            <w:r>
              <w:rPr>
                <w:rFonts w:ascii="CordiaUPC" w:hAnsi="CordiaUPC" w:cs="CordiaUPC"/>
                <w:color w:val="000000"/>
                <w:sz w:val="26"/>
                <w:szCs w:val="26"/>
              </w:rPr>
              <w:t>2,851</w:t>
            </w:r>
          </w:p>
        </w:tc>
      </w:tr>
      <w:tr w:rsidR="005F639D" w:rsidRPr="005F639D" w14:paraId="7E43351E" w14:textId="77777777" w:rsidTr="00814482">
        <w:trPr>
          <w:gridAfter w:val="1"/>
          <w:wAfter w:w="7" w:type="dxa"/>
          <w:trHeight w:val="145"/>
        </w:trPr>
        <w:tc>
          <w:tcPr>
            <w:tcW w:w="3420" w:type="dxa"/>
            <w:hideMark/>
          </w:tcPr>
          <w:p w14:paraId="7658A1BE" w14:textId="77777777" w:rsidR="005F639D" w:rsidRPr="00297A65" w:rsidRDefault="005F639D" w:rsidP="005F639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4141FB52" w14:textId="64FC00B8"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Pr>
                <w:rFonts w:ascii="CordiaUPC" w:hAnsi="CordiaUPC" w:cs="CordiaUPC"/>
                <w:b/>
                <w:bCs/>
                <w:color w:val="000000"/>
                <w:sz w:val="26"/>
                <w:szCs w:val="26"/>
                <w:lang w:val="en-US"/>
              </w:rPr>
              <w:t>190,746</w:t>
            </w:r>
          </w:p>
        </w:tc>
        <w:tc>
          <w:tcPr>
            <w:tcW w:w="270" w:type="dxa"/>
            <w:vAlign w:val="bottom"/>
          </w:tcPr>
          <w:p w14:paraId="1B535807"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6764B2D9" w14:textId="32B49200" w:rsidR="005F639D" w:rsidRPr="00297A65" w:rsidRDefault="005F639D" w:rsidP="005F639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178</w:t>
            </w:r>
          </w:p>
        </w:tc>
        <w:tc>
          <w:tcPr>
            <w:tcW w:w="270" w:type="dxa"/>
            <w:vAlign w:val="bottom"/>
          </w:tcPr>
          <w:p w14:paraId="1D2E126A"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0B852F59" w14:textId="5451C6D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184,735</w:t>
            </w:r>
          </w:p>
        </w:tc>
        <w:tc>
          <w:tcPr>
            <w:tcW w:w="270" w:type="dxa"/>
            <w:vAlign w:val="bottom"/>
          </w:tcPr>
          <w:p w14:paraId="0F761DB6"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tcBorders>
              <w:top w:val="single" w:sz="4" w:space="0" w:color="auto"/>
              <w:left w:val="nil"/>
              <w:bottom w:val="single" w:sz="4" w:space="0" w:color="auto"/>
              <w:right w:val="nil"/>
            </w:tcBorders>
            <w:vAlign w:val="bottom"/>
          </w:tcPr>
          <w:p w14:paraId="415E8152" w14:textId="604612D3" w:rsidR="005F639D" w:rsidRPr="00297A65" w:rsidRDefault="005F639D" w:rsidP="005F639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2,988</w:t>
            </w:r>
          </w:p>
        </w:tc>
        <w:tc>
          <w:tcPr>
            <w:tcW w:w="270" w:type="dxa"/>
            <w:vAlign w:val="bottom"/>
          </w:tcPr>
          <w:p w14:paraId="6193F516"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042E4615" w14:textId="7B4D17FE" w:rsidR="005F639D" w:rsidRPr="005B5DC1" w:rsidRDefault="005F639D" w:rsidP="005F639D">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color w:val="000000"/>
                <w:sz w:val="26"/>
                <w:szCs w:val="26"/>
                <w:lang w:val="en-US"/>
              </w:rPr>
              <w:t>187,901</w:t>
            </w:r>
          </w:p>
        </w:tc>
      </w:tr>
      <w:tr w:rsidR="005F639D" w:rsidRPr="00DF08CE" w14:paraId="0C2E8DBB" w14:textId="77777777" w:rsidTr="00814482">
        <w:trPr>
          <w:gridAfter w:val="1"/>
          <w:wAfter w:w="7" w:type="dxa"/>
          <w:trHeight w:val="145"/>
        </w:trPr>
        <w:tc>
          <w:tcPr>
            <w:tcW w:w="3420" w:type="dxa"/>
          </w:tcPr>
          <w:p w14:paraId="7359C784" w14:textId="77777777" w:rsidR="005F639D" w:rsidRPr="00297A65" w:rsidRDefault="005F639D" w:rsidP="005F639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left w:val="nil"/>
              <w:bottom w:val="single" w:sz="4" w:space="0" w:color="auto"/>
              <w:right w:val="nil"/>
            </w:tcBorders>
            <w:vAlign w:val="bottom"/>
          </w:tcPr>
          <w:p w14:paraId="56480A76" w14:textId="579E6854"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1,344,895</w:t>
            </w:r>
          </w:p>
        </w:tc>
        <w:tc>
          <w:tcPr>
            <w:tcW w:w="270" w:type="dxa"/>
            <w:vAlign w:val="bottom"/>
          </w:tcPr>
          <w:p w14:paraId="24C64648"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658303D5" w14:textId="73153E7F" w:rsidR="005F639D" w:rsidRPr="0054220F" w:rsidRDefault="005F639D" w:rsidP="0054220F">
            <w:pPr>
              <w:tabs>
                <w:tab w:val="decimal" w:pos="703"/>
              </w:tabs>
              <w:suppressAutoHyphens/>
              <w:spacing w:line="240" w:lineRule="exact"/>
              <w:ind w:left="-14" w:right="-86"/>
              <w:rPr>
                <w:rFonts w:ascii="CordiaUPC" w:hAnsi="CordiaUPC" w:cs="CordiaUPC"/>
                <w:b/>
                <w:bCs/>
                <w:sz w:val="26"/>
                <w:szCs w:val="26"/>
                <w:lang w:val="en-US" w:bidi="th-TH"/>
              </w:rPr>
            </w:pPr>
            <w:r w:rsidRPr="0054220F">
              <w:rPr>
                <w:rFonts w:ascii="CordiaUPC" w:hAnsi="CordiaUPC" w:cs="CordiaUPC"/>
                <w:b/>
                <w:bCs/>
                <w:sz w:val="26"/>
                <w:szCs w:val="26"/>
                <w:lang w:val="en-US" w:bidi="th-TH"/>
              </w:rPr>
              <w:t>-</w:t>
            </w:r>
          </w:p>
        </w:tc>
        <w:tc>
          <w:tcPr>
            <w:tcW w:w="270" w:type="dxa"/>
            <w:vAlign w:val="bottom"/>
          </w:tcPr>
          <w:p w14:paraId="6E36EDC0"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4C4BC3C1" w14:textId="110B8221"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949,736</w:t>
            </w:r>
          </w:p>
        </w:tc>
        <w:tc>
          <w:tcPr>
            <w:tcW w:w="270" w:type="dxa"/>
            <w:vAlign w:val="bottom"/>
          </w:tcPr>
          <w:p w14:paraId="11A19743"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tcBorders>
              <w:top w:val="single" w:sz="4" w:space="0" w:color="auto"/>
              <w:left w:val="nil"/>
              <w:bottom w:val="single" w:sz="4" w:space="0" w:color="auto"/>
              <w:right w:val="nil"/>
            </w:tcBorders>
            <w:vAlign w:val="bottom"/>
          </w:tcPr>
          <w:p w14:paraId="7F349823" w14:textId="018BE65D" w:rsidR="005F639D" w:rsidRPr="00297A65" w:rsidRDefault="005F639D" w:rsidP="005F639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398,629</w:t>
            </w:r>
          </w:p>
        </w:tc>
        <w:tc>
          <w:tcPr>
            <w:tcW w:w="270" w:type="dxa"/>
            <w:vAlign w:val="bottom"/>
          </w:tcPr>
          <w:p w14:paraId="1FBD7CC4"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43681D08" w14:textId="6F111E00" w:rsidR="005F639D" w:rsidRPr="00DF08CE" w:rsidRDefault="005F639D" w:rsidP="005F639D">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color w:val="000000"/>
                <w:sz w:val="26"/>
                <w:szCs w:val="26"/>
              </w:rPr>
              <w:t>1,348,365</w:t>
            </w:r>
          </w:p>
        </w:tc>
      </w:tr>
      <w:tr w:rsidR="005F639D" w:rsidRPr="00297A65" w14:paraId="5D1023C8" w14:textId="77777777" w:rsidTr="00814482">
        <w:trPr>
          <w:gridAfter w:val="1"/>
          <w:wAfter w:w="7" w:type="dxa"/>
          <w:trHeight w:val="256"/>
        </w:trPr>
        <w:tc>
          <w:tcPr>
            <w:tcW w:w="3420" w:type="dxa"/>
            <w:hideMark/>
          </w:tcPr>
          <w:p w14:paraId="70FFFFE5" w14:textId="77777777" w:rsidR="005F639D" w:rsidRPr="00297A65" w:rsidRDefault="005F639D" w:rsidP="005F639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80" w:type="dxa"/>
            <w:tcBorders>
              <w:top w:val="single" w:sz="4" w:space="0" w:color="auto"/>
              <w:left w:val="nil"/>
              <w:bottom w:val="double" w:sz="4" w:space="0" w:color="auto"/>
              <w:right w:val="nil"/>
            </w:tcBorders>
            <w:vAlign w:val="bottom"/>
          </w:tcPr>
          <w:p w14:paraId="2808E08A" w14:textId="7EB8EA3F"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1,555,165</w:t>
            </w:r>
          </w:p>
        </w:tc>
        <w:tc>
          <w:tcPr>
            <w:tcW w:w="270" w:type="dxa"/>
            <w:vAlign w:val="bottom"/>
          </w:tcPr>
          <w:p w14:paraId="779ADAC8"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0AC823E5" w14:textId="16FF6F32" w:rsidR="005F639D" w:rsidRPr="00297A65" w:rsidRDefault="005F639D" w:rsidP="005F639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201</w:t>
            </w:r>
          </w:p>
        </w:tc>
        <w:tc>
          <w:tcPr>
            <w:tcW w:w="270" w:type="dxa"/>
            <w:vAlign w:val="bottom"/>
          </w:tcPr>
          <w:p w14:paraId="3B15B7C6"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4B37E784" w14:textId="605991D3"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bidi="th-TH"/>
              </w:rPr>
              <w:t>1,153,549</w:t>
            </w:r>
          </w:p>
        </w:tc>
        <w:tc>
          <w:tcPr>
            <w:tcW w:w="270" w:type="dxa"/>
            <w:vAlign w:val="bottom"/>
          </w:tcPr>
          <w:p w14:paraId="3AB9A2D2"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tcBorders>
              <w:top w:val="single" w:sz="4" w:space="0" w:color="auto"/>
              <w:left w:val="nil"/>
              <w:bottom w:val="double" w:sz="4" w:space="0" w:color="auto"/>
              <w:right w:val="nil"/>
            </w:tcBorders>
            <w:vAlign w:val="bottom"/>
          </w:tcPr>
          <w:p w14:paraId="7EA83365" w14:textId="673C427D" w:rsidR="005F639D" w:rsidRPr="00297A65" w:rsidRDefault="005F639D" w:rsidP="005F639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402,040</w:t>
            </w:r>
          </w:p>
        </w:tc>
        <w:tc>
          <w:tcPr>
            <w:tcW w:w="270" w:type="dxa"/>
            <w:vAlign w:val="bottom"/>
          </w:tcPr>
          <w:p w14:paraId="15C8931E"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4AC0AF41" w14:textId="0DCF9266" w:rsidR="005F639D" w:rsidRPr="00297A65" w:rsidRDefault="005F639D" w:rsidP="005F639D">
            <w:pPr>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sz w:val="26"/>
                <w:szCs w:val="26"/>
              </w:rPr>
              <w:t>1,555,790</w:t>
            </w:r>
          </w:p>
        </w:tc>
      </w:tr>
      <w:tr w:rsidR="00A11238" w:rsidRPr="00297A65" w14:paraId="6206398B" w14:textId="77777777" w:rsidTr="00814482">
        <w:trPr>
          <w:gridAfter w:val="1"/>
          <w:wAfter w:w="7" w:type="dxa"/>
          <w:trHeight w:val="256"/>
        </w:trPr>
        <w:tc>
          <w:tcPr>
            <w:tcW w:w="3420" w:type="dxa"/>
            <w:vAlign w:val="bottom"/>
          </w:tcPr>
          <w:p w14:paraId="4F39A152" w14:textId="77777777" w:rsidR="00A11238" w:rsidRPr="00297A65" w:rsidRDefault="00A11238" w:rsidP="006B1063">
            <w:pPr>
              <w:suppressAutoHyphens/>
              <w:spacing w:line="240" w:lineRule="exact"/>
              <w:ind w:left="164" w:right="-90" w:hanging="164"/>
              <w:rPr>
                <w:rFonts w:ascii="CordiaUPC" w:eastAsia="Times New Roman" w:hAnsi="CordiaUPC" w:cs="CordiaUPC"/>
                <w:b/>
                <w:bCs/>
                <w:i/>
                <w:iCs/>
                <w:sz w:val="26"/>
                <w:szCs w:val="26"/>
                <w:lang w:eastAsia="zh-CN"/>
              </w:rPr>
            </w:pPr>
          </w:p>
        </w:tc>
        <w:tc>
          <w:tcPr>
            <w:tcW w:w="1080" w:type="dxa"/>
          </w:tcPr>
          <w:p w14:paraId="70EEB5AE" w14:textId="77777777" w:rsidR="00A11238" w:rsidRPr="00297A65" w:rsidRDefault="00A11238"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10BCCDD3" w14:textId="77777777" w:rsidR="00A11238" w:rsidRPr="00297A65" w:rsidRDefault="00A11238"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3630C3A3" w14:textId="77777777" w:rsidR="00A11238" w:rsidRPr="00297A65" w:rsidRDefault="00A11238"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7CE0F99" w14:textId="77777777" w:rsidR="00A11238" w:rsidRPr="00297A65"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073909B9" w14:textId="77777777" w:rsidR="00A11238" w:rsidRPr="00297A65"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3236A6F8" w14:textId="77777777" w:rsidR="00A11238" w:rsidRPr="00297A65"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tcPr>
          <w:p w14:paraId="75B04ABD" w14:textId="77777777" w:rsidR="00A11238" w:rsidRPr="00297A65" w:rsidRDefault="00A11238"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7301BEA" w14:textId="77777777" w:rsidR="00A11238" w:rsidRPr="00297A65" w:rsidRDefault="00A11238"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BAB9F2C" w14:textId="77777777" w:rsidR="00A11238" w:rsidRPr="00297A65" w:rsidRDefault="00A11238" w:rsidP="006B1063">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11238" w:rsidRPr="00297A65" w14:paraId="40C885C4" w14:textId="77777777" w:rsidTr="00814482">
        <w:trPr>
          <w:gridAfter w:val="1"/>
          <w:wAfter w:w="7" w:type="dxa"/>
          <w:trHeight w:val="256"/>
        </w:trPr>
        <w:tc>
          <w:tcPr>
            <w:tcW w:w="3420" w:type="dxa"/>
            <w:vAlign w:val="bottom"/>
            <w:hideMark/>
          </w:tcPr>
          <w:p w14:paraId="23DA6C2E" w14:textId="77777777" w:rsidR="00A11238" w:rsidRPr="00297A65" w:rsidRDefault="00A11238" w:rsidP="006B1063">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80" w:type="dxa"/>
          </w:tcPr>
          <w:p w14:paraId="0D74DCA8" w14:textId="77777777" w:rsidR="00A11238" w:rsidRPr="00297A65" w:rsidRDefault="00A11238"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5741D87F" w14:textId="77777777" w:rsidR="00A11238" w:rsidRPr="00297A65" w:rsidRDefault="00A11238"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141B5436" w14:textId="77777777" w:rsidR="00A11238" w:rsidRPr="00297A65" w:rsidRDefault="00A11238"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777A4772" w14:textId="77777777" w:rsidR="00A11238" w:rsidRPr="00297A65"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2913EA95" w14:textId="77777777" w:rsidR="00A11238" w:rsidRPr="00297A65"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7C1B2DDE" w14:textId="77777777" w:rsidR="00A11238" w:rsidRPr="00297A65"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tcPr>
          <w:p w14:paraId="39BB9263" w14:textId="77777777" w:rsidR="00A11238" w:rsidRPr="00297A65" w:rsidRDefault="00A11238"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BEBB9CD" w14:textId="77777777" w:rsidR="00A11238" w:rsidRPr="00297A65" w:rsidRDefault="00A11238"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4D43E582" w14:textId="77777777" w:rsidR="00A11238" w:rsidRPr="00297A65" w:rsidRDefault="00A11238" w:rsidP="006B1063">
            <w:pPr>
              <w:tabs>
                <w:tab w:val="decimal" w:pos="750"/>
              </w:tabs>
              <w:suppressAutoHyphens/>
              <w:spacing w:line="240" w:lineRule="exact"/>
              <w:ind w:left="-14" w:right="-36"/>
              <w:rPr>
                <w:rFonts w:ascii="CordiaUPC" w:eastAsia="Times New Roman" w:hAnsi="CordiaUPC" w:cs="CordiaUPC"/>
                <w:sz w:val="26"/>
                <w:szCs w:val="26"/>
                <w:lang w:eastAsia="zh-CN"/>
              </w:rPr>
            </w:pPr>
          </w:p>
        </w:tc>
      </w:tr>
      <w:tr w:rsidR="005F639D" w:rsidRPr="00297A65" w14:paraId="4DE86121" w14:textId="77777777" w:rsidTr="00814482">
        <w:trPr>
          <w:gridAfter w:val="1"/>
          <w:wAfter w:w="7" w:type="dxa"/>
          <w:trHeight w:val="256"/>
        </w:trPr>
        <w:tc>
          <w:tcPr>
            <w:tcW w:w="3420" w:type="dxa"/>
            <w:vAlign w:val="bottom"/>
          </w:tcPr>
          <w:p w14:paraId="67C08C5D" w14:textId="77777777" w:rsidR="005F639D" w:rsidRPr="00297A65" w:rsidRDefault="005F639D" w:rsidP="005F639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80" w:type="dxa"/>
            <w:vAlign w:val="bottom"/>
          </w:tcPr>
          <w:p w14:paraId="60D5B5A8" w14:textId="2CAF92E4" w:rsidR="005F639D" w:rsidRPr="00297A65" w:rsidRDefault="005F639D" w:rsidP="005F639D">
            <w:pPr>
              <w:tabs>
                <w:tab w:val="decimal" w:pos="881"/>
              </w:tabs>
              <w:suppressAutoHyphens/>
              <w:spacing w:line="240" w:lineRule="exact"/>
              <w:ind w:right="-86"/>
              <w:rPr>
                <w:rFonts w:ascii="CordiaUPC" w:eastAsia="Times New Roman" w:hAnsi="CordiaUPC" w:cs="CordiaUPC"/>
                <w:sz w:val="26"/>
                <w:szCs w:val="26"/>
                <w:lang w:eastAsia="zh-CN"/>
              </w:rPr>
            </w:pPr>
            <w:r>
              <w:rPr>
                <w:rFonts w:ascii="CordiaUPC" w:hAnsi="CordiaUPC" w:cs="CordiaUPC"/>
                <w:b/>
                <w:bCs/>
                <w:sz w:val="26"/>
                <w:szCs w:val="26"/>
                <w:lang w:val="en-US"/>
              </w:rPr>
              <w:t>1,373,624</w:t>
            </w:r>
          </w:p>
        </w:tc>
        <w:tc>
          <w:tcPr>
            <w:tcW w:w="270" w:type="dxa"/>
            <w:vAlign w:val="bottom"/>
          </w:tcPr>
          <w:p w14:paraId="01A6E120"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A173C19" w14:textId="0733A039" w:rsidR="005F639D" w:rsidRPr="00E46D5D" w:rsidRDefault="005F639D" w:rsidP="00E46D5D">
            <w:pPr>
              <w:tabs>
                <w:tab w:val="decimal" w:pos="703"/>
              </w:tabs>
              <w:suppressAutoHyphens/>
              <w:spacing w:line="240" w:lineRule="exact"/>
              <w:ind w:left="-14" w:right="-86"/>
              <w:rPr>
                <w:rFonts w:ascii="CordiaUPC" w:hAnsi="CordiaUPC" w:cs="CordiaUPC"/>
                <w:b/>
                <w:bCs/>
                <w:sz w:val="26"/>
                <w:szCs w:val="26"/>
                <w:lang w:val="en-US" w:bidi="th-TH"/>
              </w:rPr>
            </w:pPr>
            <w:r w:rsidRPr="00E46D5D">
              <w:rPr>
                <w:rFonts w:ascii="CordiaUPC" w:hAnsi="CordiaUPC" w:cs="CordiaUPC"/>
                <w:b/>
                <w:bCs/>
                <w:sz w:val="26"/>
                <w:szCs w:val="26"/>
                <w:lang w:val="en-US" w:bidi="th-TH"/>
              </w:rPr>
              <w:t>-</w:t>
            </w:r>
          </w:p>
        </w:tc>
        <w:tc>
          <w:tcPr>
            <w:tcW w:w="270" w:type="dxa"/>
            <w:vAlign w:val="bottom"/>
          </w:tcPr>
          <w:p w14:paraId="6869831E"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2D7FAD4" w14:textId="149114AC" w:rsidR="005F639D" w:rsidRPr="00297A65" w:rsidRDefault="005F639D" w:rsidP="005F639D">
            <w:pPr>
              <w:tabs>
                <w:tab w:val="decimal" w:pos="769"/>
              </w:tabs>
              <w:suppressAutoHyphens/>
              <w:spacing w:line="240" w:lineRule="exact"/>
              <w:ind w:right="-86"/>
              <w:rPr>
                <w:rFonts w:ascii="CordiaUPC" w:eastAsia="Times New Roman" w:hAnsi="CordiaUPC" w:cs="CordiaUPC"/>
                <w:sz w:val="26"/>
                <w:szCs w:val="26"/>
                <w:lang w:eastAsia="zh-CN"/>
              </w:rPr>
            </w:pPr>
            <w:r>
              <w:rPr>
                <w:rFonts w:ascii="CordiaUPC" w:hAnsi="CordiaUPC" w:cs="CordiaUPC"/>
                <w:b/>
                <w:bCs/>
                <w:sz w:val="26"/>
                <w:szCs w:val="26"/>
              </w:rPr>
              <w:t>1,373,989</w:t>
            </w:r>
          </w:p>
        </w:tc>
        <w:tc>
          <w:tcPr>
            <w:tcW w:w="270" w:type="dxa"/>
            <w:vAlign w:val="bottom"/>
          </w:tcPr>
          <w:p w14:paraId="22BE6432"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7D168915" w14:textId="4119F3C3" w:rsidR="005F639D" w:rsidRPr="00E46D5D" w:rsidRDefault="005F639D" w:rsidP="00921B27">
            <w:pPr>
              <w:tabs>
                <w:tab w:val="decimal" w:pos="703"/>
              </w:tabs>
              <w:suppressAutoHyphens/>
              <w:spacing w:line="240" w:lineRule="exact"/>
              <w:ind w:left="-14" w:right="-86"/>
              <w:rPr>
                <w:rFonts w:ascii="CordiaUPC" w:hAnsi="CordiaUPC" w:cs="CordiaUPC"/>
                <w:b/>
                <w:bCs/>
                <w:sz w:val="26"/>
                <w:szCs w:val="26"/>
                <w:lang w:val="en-US" w:bidi="th-TH"/>
              </w:rPr>
            </w:pPr>
            <w:r w:rsidRPr="00E46D5D">
              <w:rPr>
                <w:rFonts w:ascii="CordiaUPC" w:hAnsi="CordiaUPC" w:cs="CordiaUPC"/>
                <w:b/>
                <w:bCs/>
                <w:sz w:val="26"/>
                <w:szCs w:val="26"/>
                <w:lang w:val="en-US" w:bidi="th-TH"/>
              </w:rPr>
              <w:t>-</w:t>
            </w:r>
          </w:p>
        </w:tc>
        <w:tc>
          <w:tcPr>
            <w:tcW w:w="270" w:type="dxa"/>
            <w:vAlign w:val="bottom"/>
          </w:tcPr>
          <w:p w14:paraId="6495F04D"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6730959C" w14:textId="5D526694" w:rsidR="005F639D" w:rsidRPr="00297A65" w:rsidRDefault="005F639D" w:rsidP="005F639D">
            <w:pPr>
              <w:tabs>
                <w:tab w:val="decimal" w:pos="750"/>
              </w:tabs>
              <w:suppressAutoHyphens/>
              <w:spacing w:line="240" w:lineRule="exact"/>
              <w:ind w:right="-36"/>
              <w:rPr>
                <w:rFonts w:ascii="CordiaUPC" w:eastAsia="Times New Roman" w:hAnsi="CordiaUPC" w:cs="CordiaUPC"/>
                <w:sz w:val="26"/>
                <w:szCs w:val="26"/>
                <w:lang w:eastAsia="zh-CN"/>
              </w:rPr>
            </w:pPr>
            <w:r>
              <w:rPr>
                <w:rFonts w:ascii="CordiaUPC" w:hAnsi="CordiaUPC" w:cs="CordiaUPC"/>
                <w:b/>
                <w:bCs/>
                <w:sz w:val="26"/>
                <w:szCs w:val="26"/>
              </w:rPr>
              <w:t>1,373,989</w:t>
            </w:r>
          </w:p>
        </w:tc>
      </w:tr>
      <w:tr w:rsidR="005F639D" w:rsidRPr="00297A65" w14:paraId="794BA989" w14:textId="77777777" w:rsidTr="00814482">
        <w:trPr>
          <w:gridAfter w:val="1"/>
          <w:wAfter w:w="7" w:type="dxa"/>
          <w:trHeight w:val="269"/>
        </w:trPr>
        <w:tc>
          <w:tcPr>
            <w:tcW w:w="3420" w:type="dxa"/>
            <w:vAlign w:val="bottom"/>
            <w:hideMark/>
          </w:tcPr>
          <w:p w14:paraId="66E3188F" w14:textId="77777777" w:rsidR="005F639D" w:rsidRPr="00297A65" w:rsidRDefault="005F639D" w:rsidP="005F639D">
            <w:pPr>
              <w:suppressAutoHyphens/>
              <w:spacing w:line="240" w:lineRule="exact"/>
              <w:ind w:right="-90"/>
              <w:rPr>
                <w:rFonts w:ascii="CordiaUPC" w:eastAsia="Times New Roman" w:hAnsi="CordiaUPC" w:cs="CordiaUPC"/>
                <w:b/>
                <w:bCs/>
                <w:sz w:val="26"/>
                <w:szCs w:val="26"/>
                <w:lang w:eastAsia="zh-CN"/>
              </w:rPr>
            </w:pPr>
            <w:r>
              <w:rPr>
                <w:rFonts w:ascii="CordiaUPC" w:eastAsia="Times New Roman" w:hAnsi="CordiaUPC" w:cs="CordiaUPC" w:hint="cs"/>
                <w:b/>
                <w:bCs/>
                <w:sz w:val="26"/>
                <w:szCs w:val="26"/>
                <w:lang w:eastAsia="zh-CN"/>
              </w:rPr>
              <w:t>Financial liabilities measured at</w:t>
            </w:r>
            <w:r w:rsidRPr="00297A65">
              <w:rPr>
                <w:rFonts w:ascii="CordiaUPC" w:eastAsia="Times New Roman" w:hAnsi="CordiaUPC" w:cs="CordiaUPC" w:hint="cs"/>
                <w:b/>
                <w:bCs/>
                <w:sz w:val="26"/>
                <w:szCs w:val="26"/>
                <w:lang w:eastAsia="zh-CN"/>
              </w:rPr>
              <w:t xml:space="preserve"> FVTPL</w:t>
            </w:r>
          </w:p>
        </w:tc>
        <w:tc>
          <w:tcPr>
            <w:tcW w:w="1080" w:type="dxa"/>
            <w:vAlign w:val="bottom"/>
          </w:tcPr>
          <w:p w14:paraId="31322388" w14:textId="3D362843"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437</w:t>
            </w:r>
          </w:p>
        </w:tc>
        <w:tc>
          <w:tcPr>
            <w:tcW w:w="270" w:type="dxa"/>
            <w:vAlign w:val="bottom"/>
          </w:tcPr>
          <w:p w14:paraId="6B89DC5D"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2D7D253" w14:textId="3B327F12" w:rsidR="005F639D" w:rsidRPr="00E46D5D" w:rsidRDefault="005F639D" w:rsidP="00E46D5D">
            <w:pPr>
              <w:tabs>
                <w:tab w:val="decimal" w:pos="703"/>
              </w:tabs>
              <w:suppressAutoHyphens/>
              <w:spacing w:line="240" w:lineRule="exact"/>
              <w:ind w:left="-14" w:right="-86"/>
              <w:rPr>
                <w:rFonts w:ascii="CordiaUPC" w:hAnsi="CordiaUPC" w:cs="CordiaUPC"/>
                <w:b/>
                <w:bCs/>
                <w:sz w:val="26"/>
                <w:szCs w:val="26"/>
                <w:lang w:val="en-US" w:bidi="th-TH"/>
              </w:rPr>
            </w:pPr>
            <w:r w:rsidRPr="00E46D5D">
              <w:rPr>
                <w:rFonts w:ascii="CordiaUPC" w:hAnsi="CordiaUPC" w:cs="CordiaUPC"/>
                <w:b/>
                <w:bCs/>
                <w:sz w:val="26"/>
                <w:szCs w:val="26"/>
                <w:lang w:val="en-US" w:bidi="th-TH"/>
              </w:rPr>
              <w:t>-</w:t>
            </w:r>
          </w:p>
        </w:tc>
        <w:tc>
          <w:tcPr>
            <w:tcW w:w="270" w:type="dxa"/>
            <w:vAlign w:val="bottom"/>
          </w:tcPr>
          <w:p w14:paraId="4CAC7B6A"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007735E" w14:textId="3B60F159"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437</w:t>
            </w:r>
          </w:p>
        </w:tc>
        <w:tc>
          <w:tcPr>
            <w:tcW w:w="270" w:type="dxa"/>
            <w:vAlign w:val="bottom"/>
          </w:tcPr>
          <w:p w14:paraId="08E1992B"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vAlign w:val="bottom"/>
          </w:tcPr>
          <w:p w14:paraId="51BDCD0E" w14:textId="48081ABB" w:rsidR="005F639D" w:rsidRPr="00E46D5D" w:rsidRDefault="005F639D" w:rsidP="00E46D5D">
            <w:pPr>
              <w:tabs>
                <w:tab w:val="decimal" w:pos="703"/>
              </w:tabs>
              <w:suppressAutoHyphens/>
              <w:spacing w:line="240" w:lineRule="exact"/>
              <w:ind w:left="-14" w:right="-86"/>
              <w:rPr>
                <w:rFonts w:ascii="CordiaUPC" w:hAnsi="CordiaUPC" w:cs="CordiaUPC"/>
                <w:b/>
                <w:bCs/>
                <w:sz w:val="26"/>
                <w:szCs w:val="26"/>
                <w:lang w:val="en-US" w:bidi="th-TH"/>
              </w:rPr>
            </w:pPr>
            <w:r w:rsidRPr="00E46D5D">
              <w:rPr>
                <w:rFonts w:ascii="CordiaUPC" w:hAnsi="CordiaUPC" w:cs="CordiaUPC"/>
                <w:b/>
                <w:bCs/>
                <w:sz w:val="26"/>
                <w:szCs w:val="26"/>
                <w:lang w:val="en-US" w:bidi="th-TH"/>
              </w:rPr>
              <w:t>-</w:t>
            </w:r>
          </w:p>
        </w:tc>
        <w:tc>
          <w:tcPr>
            <w:tcW w:w="270" w:type="dxa"/>
            <w:vAlign w:val="bottom"/>
          </w:tcPr>
          <w:p w14:paraId="79706208"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676DC5D7" w14:textId="577ECA1F" w:rsidR="005F639D" w:rsidRPr="00297A65" w:rsidRDefault="005F639D" w:rsidP="005F639D">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lang w:bidi="th-TH"/>
              </w:rPr>
              <w:t>437</w:t>
            </w:r>
          </w:p>
        </w:tc>
      </w:tr>
      <w:tr w:rsidR="005F639D" w:rsidRPr="00297A65" w14:paraId="5677C332" w14:textId="77777777" w:rsidTr="00814482">
        <w:trPr>
          <w:gridAfter w:val="1"/>
          <w:wAfter w:w="7" w:type="dxa"/>
          <w:trHeight w:val="269"/>
        </w:trPr>
        <w:tc>
          <w:tcPr>
            <w:tcW w:w="3420" w:type="dxa"/>
            <w:vAlign w:val="bottom"/>
            <w:hideMark/>
          </w:tcPr>
          <w:p w14:paraId="66B3E434" w14:textId="77777777" w:rsidR="005F639D" w:rsidRPr="00297A65" w:rsidRDefault="005F639D" w:rsidP="005F639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80" w:type="dxa"/>
            <w:vAlign w:val="bottom"/>
          </w:tcPr>
          <w:p w14:paraId="1E468D6A"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3ABCBEA"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0BA9085" w14:textId="77777777" w:rsidR="005F639D" w:rsidRPr="00297A65" w:rsidRDefault="005F639D" w:rsidP="003E57F6">
            <w:pPr>
              <w:tabs>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0472737"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4B84E35"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D9D304E"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5252ED23" w14:textId="77777777" w:rsidR="005F639D" w:rsidRPr="00297A65" w:rsidRDefault="005F639D" w:rsidP="003E57F6">
            <w:pPr>
              <w:tabs>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2603885"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50653A3B" w14:textId="77777777" w:rsidR="005F639D" w:rsidRPr="00297A65" w:rsidRDefault="005F639D" w:rsidP="005F639D">
            <w:pPr>
              <w:tabs>
                <w:tab w:val="decimal" w:pos="750"/>
              </w:tabs>
              <w:suppressAutoHyphens/>
              <w:spacing w:line="240" w:lineRule="exact"/>
              <w:ind w:left="-14" w:right="-36"/>
              <w:rPr>
                <w:rFonts w:ascii="CordiaUPC" w:eastAsia="Times New Roman" w:hAnsi="CordiaUPC" w:cs="CordiaUPC"/>
                <w:sz w:val="26"/>
                <w:szCs w:val="26"/>
                <w:lang w:eastAsia="zh-CN"/>
              </w:rPr>
            </w:pPr>
          </w:p>
        </w:tc>
      </w:tr>
      <w:tr w:rsidR="005F639D" w:rsidRPr="00297A65" w14:paraId="6A8EF9F2" w14:textId="77777777" w:rsidTr="00814482">
        <w:trPr>
          <w:gridAfter w:val="1"/>
          <w:wAfter w:w="7" w:type="dxa"/>
          <w:trHeight w:val="256"/>
        </w:trPr>
        <w:tc>
          <w:tcPr>
            <w:tcW w:w="3420" w:type="dxa"/>
            <w:vAlign w:val="bottom"/>
            <w:hideMark/>
          </w:tcPr>
          <w:p w14:paraId="4B88463B" w14:textId="77777777" w:rsidR="005F639D" w:rsidRPr="00297A65" w:rsidRDefault="005F639D" w:rsidP="005F639D">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vAlign w:val="bottom"/>
          </w:tcPr>
          <w:p w14:paraId="45FB22F2" w14:textId="361CDD35"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rPr>
              <w:t>16,074</w:t>
            </w:r>
          </w:p>
        </w:tc>
        <w:tc>
          <w:tcPr>
            <w:tcW w:w="270" w:type="dxa"/>
            <w:vAlign w:val="bottom"/>
          </w:tcPr>
          <w:p w14:paraId="4E786BC4"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CCB0D79" w14:textId="0C5EFAD8" w:rsidR="005F639D" w:rsidRPr="00B76C87" w:rsidRDefault="005F639D" w:rsidP="00B76C87">
            <w:pPr>
              <w:tabs>
                <w:tab w:val="decimal" w:pos="703"/>
              </w:tabs>
              <w:suppressAutoHyphens/>
              <w:spacing w:line="240" w:lineRule="exact"/>
              <w:ind w:left="-14" w:right="-86"/>
              <w:rPr>
                <w:rFonts w:ascii="CordiaUPC" w:hAnsi="CordiaUPC" w:cs="CordiaUPC"/>
                <w:sz w:val="26"/>
                <w:szCs w:val="26"/>
                <w:lang w:val="en-US" w:bidi="th-TH"/>
              </w:rPr>
            </w:pPr>
            <w:r w:rsidRPr="00B76C87">
              <w:rPr>
                <w:rFonts w:ascii="CordiaUPC" w:hAnsi="CordiaUPC" w:cs="CordiaUPC"/>
                <w:sz w:val="26"/>
                <w:szCs w:val="26"/>
                <w:lang w:val="en-US" w:bidi="th-TH"/>
              </w:rPr>
              <w:t>-</w:t>
            </w:r>
          </w:p>
        </w:tc>
        <w:tc>
          <w:tcPr>
            <w:tcW w:w="270" w:type="dxa"/>
            <w:vAlign w:val="bottom"/>
          </w:tcPr>
          <w:p w14:paraId="14D0E1E8"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C773A01" w14:textId="32C9F9F9"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rPr>
              <w:t>16,074</w:t>
            </w:r>
          </w:p>
        </w:tc>
        <w:tc>
          <w:tcPr>
            <w:tcW w:w="270" w:type="dxa"/>
            <w:vAlign w:val="bottom"/>
          </w:tcPr>
          <w:p w14:paraId="74F8FF18"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0F5F278B" w14:textId="10AF95E6" w:rsidR="005F639D" w:rsidRPr="00E46D5D" w:rsidRDefault="005F639D" w:rsidP="00E46D5D">
            <w:pPr>
              <w:tabs>
                <w:tab w:val="decimal" w:pos="703"/>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w:t>
            </w:r>
          </w:p>
        </w:tc>
        <w:tc>
          <w:tcPr>
            <w:tcW w:w="270" w:type="dxa"/>
            <w:vAlign w:val="bottom"/>
          </w:tcPr>
          <w:p w14:paraId="507CC1A8"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5D1E32C8" w14:textId="340DCBBD" w:rsidR="005F639D" w:rsidRPr="00297A65" w:rsidRDefault="005F639D" w:rsidP="005F639D">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lang w:val="en-US"/>
              </w:rPr>
              <w:t>16,074</w:t>
            </w:r>
          </w:p>
        </w:tc>
      </w:tr>
      <w:tr w:rsidR="005F639D" w:rsidRPr="00297A65" w14:paraId="67FB81EB" w14:textId="77777777" w:rsidTr="00814482">
        <w:trPr>
          <w:gridAfter w:val="1"/>
          <w:wAfter w:w="7" w:type="dxa"/>
          <w:trHeight w:val="256"/>
        </w:trPr>
        <w:tc>
          <w:tcPr>
            <w:tcW w:w="3420" w:type="dxa"/>
            <w:vAlign w:val="bottom"/>
            <w:hideMark/>
          </w:tcPr>
          <w:p w14:paraId="0A17AA36" w14:textId="77777777" w:rsidR="005F639D" w:rsidRPr="00297A65" w:rsidRDefault="005F639D" w:rsidP="005F639D">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tcBorders>
              <w:top w:val="nil"/>
              <w:left w:val="nil"/>
              <w:bottom w:val="single" w:sz="4" w:space="0" w:color="auto"/>
              <w:right w:val="nil"/>
            </w:tcBorders>
            <w:vAlign w:val="bottom"/>
          </w:tcPr>
          <w:p w14:paraId="48E97F4E" w14:textId="104DDAF1"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1,066</w:t>
            </w:r>
          </w:p>
        </w:tc>
        <w:tc>
          <w:tcPr>
            <w:tcW w:w="270" w:type="dxa"/>
            <w:vAlign w:val="bottom"/>
          </w:tcPr>
          <w:p w14:paraId="40C5BB30"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bottom w:val="single" w:sz="4" w:space="0" w:color="auto"/>
              <w:right w:val="nil"/>
            </w:tcBorders>
            <w:vAlign w:val="bottom"/>
          </w:tcPr>
          <w:p w14:paraId="7CAAF0D5" w14:textId="15D51BC1" w:rsidR="005F639D" w:rsidRPr="00B76C87" w:rsidRDefault="005F639D" w:rsidP="00B76C87">
            <w:pPr>
              <w:tabs>
                <w:tab w:val="decimal" w:pos="703"/>
              </w:tabs>
              <w:suppressAutoHyphens/>
              <w:spacing w:line="240" w:lineRule="exact"/>
              <w:ind w:left="-14" w:right="-86"/>
              <w:rPr>
                <w:rFonts w:ascii="CordiaUPC" w:hAnsi="CordiaUPC" w:cs="CordiaUPC"/>
                <w:sz w:val="26"/>
                <w:szCs w:val="26"/>
                <w:lang w:val="en-US" w:bidi="th-TH"/>
              </w:rPr>
            </w:pPr>
            <w:r w:rsidRPr="00B76C87">
              <w:rPr>
                <w:rFonts w:ascii="CordiaUPC" w:hAnsi="CordiaUPC" w:cs="CordiaUPC"/>
                <w:sz w:val="26"/>
                <w:szCs w:val="26"/>
                <w:lang w:val="en-US" w:bidi="th-TH"/>
              </w:rPr>
              <w:t>-</w:t>
            </w:r>
          </w:p>
        </w:tc>
        <w:tc>
          <w:tcPr>
            <w:tcW w:w="270" w:type="dxa"/>
            <w:vAlign w:val="bottom"/>
          </w:tcPr>
          <w:p w14:paraId="44E617C3"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4A2A5B65" w14:textId="2B968A8A"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1,066</w:t>
            </w:r>
          </w:p>
        </w:tc>
        <w:tc>
          <w:tcPr>
            <w:tcW w:w="270" w:type="dxa"/>
            <w:vAlign w:val="bottom"/>
          </w:tcPr>
          <w:p w14:paraId="56011D70"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tcBorders>
              <w:top w:val="nil"/>
              <w:left w:val="nil"/>
              <w:bottom w:val="single" w:sz="4" w:space="0" w:color="auto"/>
              <w:right w:val="nil"/>
            </w:tcBorders>
            <w:vAlign w:val="bottom"/>
          </w:tcPr>
          <w:p w14:paraId="03D3332C" w14:textId="5FC073FA" w:rsidR="005F639D" w:rsidRPr="00E46D5D" w:rsidRDefault="005F639D" w:rsidP="00E46D5D">
            <w:pPr>
              <w:tabs>
                <w:tab w:val="decimal" w:pos="703"/>
              </w:tabs>
              <w:suppressAutoHyphens/>
              <w:spacing w:line="240" w:lineRule="exact"/>
              <w:ind w:left="-14" w:right="-86"/>
              <w:rPr>
                <w:rFonts w:ascii="CordiaUPC" w:hAnsi="CordiaUPC" w:cs="CordiaUPC"/>
                <w:sz w:val="26"/>
                <w:szCs w:val="26"/>
                <w:lang w:val="en-US" w:bidi="th-TH"/>
              </w:rPr>
            </w:pPr>
            <w:r w:rsidRPr="00E46D5D">
              <w:rPr>
                <w:rFonts w:ascii="CordiaUPC" w:hAnsi="CordiaUPC" w:cs="CordiaUPC"/>
                <w:sz w:val="26"/>
                <w:szCs w:val="26"/>
                <w:lang w:val="en-US" w:bidi="th-TH"/>
              </w:rPr>
              <w:t>-</w:t>
            </w:r>
          </w:p>
        </w:tc>
        <w:tc>
          <w:tcPr>
            <w:tcW w:w="270" w:type="dxa"/>
            <w:vAlign w:val="bottom"/>
          </w:tcPr>
          <w:p w14:paraId="585EDE86"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nil"/>
              <w:left w:val="nil"/>
              <w:bottom w:val="single" w:sz="4" w:space="0" w:color="auto"/>
              <w:right w:val="nil"/>
            </w:tcBorders>
            <w:vAlign w:val="bottom"/>
          </w:tcPr>
          <w:p w14:paraId="4A8B95B8" w14:textId="40D825A6" w:rsidR="005F639D" w:rsidRPr="00297A65" w:rsidRDefault="005F639D" w:rsidP="005F639D">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1,066</w:t>
            </w:r>
          </w:p>
        </w:tc>
      </w:tr>
      <w:tr w:rsidR="005F639D" w:rsidRPr="00297A65" w14:paraId="434B3BD5" w14:textId="77777777" w:rsidTr="00814482">
        <w:trPr>
          <w:gridAfter w:val="1"/>
          <w:wAfter w:w="7" w:type="dxa"/>
          <w:trHeight w:val="256"/>
        </w:trPr>
        <w:tc>
          <w:tcPr>
            <w:tcW w:w="3420" w:type="dxa"/>
            <w:vAlign w:val="bottom"/>
            <w:hideMark/>
          </w:tcPr>
          <w:p w14:paraId="36B3F88D" w14:textId="77777777" w:rsidR="005F639D" w:rsidRPr="00297A65" w:rsidRDefault="005F639D" w:rsidP="005F639D">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31530D71" w14:textId="3F29382E"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rtl/>
                <w:cs/>
                <w:lang w:eastAsia="zh-CN"/>
              </w:rPr>
            </w:pPr>
            <w:r>
              <w:rPr>
                <w:rFonts w:ascii="CordiaUPC" w:hAnsi="CordiaUPC" w:cs="CordiaUPC"/>
                <w:b/>
                <w:bCs/>
                <w:color w:val="000000"/>
                <w:sz w:val="26"/>
                <w:szCs w:val="26"/>
              </w:rPr>
              <w:t>17,140</w:t>
            </w:r>
          </w:p>
        </w:tc>
        <w:tc>
          <w:tcPr>
            <w:tcW w:w="270" w:type="dxa"/>
            <w:vAlign w:val="bottom"/>
          </w:tcPr>
          <w:p w14:paraId="5A37882F"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vAlign w:val="bottom"/>
          </w:tcPr>
          <w:p w14:paraId="1F704EA4" w14:textId="2B5D259D" w:rsidR="005F639D" w:rsidRPr="00B76C87" w:rsidRDefault="005F639D" w:rsidP="00B76C87">
            <w:pPr>
              <w:tabs>
                <w:tab w:val="decimal" w:pos="703"/>
              </w:tabs>
              <w:suppressAutoHyphens/>
              <w:spacing w:line="240" w:lineRule="exact"/>
              <w:ind w:left="-14" w:right="-86"/>
              <w:rPr>
                <w:rFonts w:ascii="CordiaUPC" w:hAnsi="CordiaUPC" w:cs="CordiaUPC"/>
                <w:b/>
                <w:bCs/>
                <w:sz w:val="26"/>
                <w:szCs w:val="26"/>
                <w:lang w:val="en-US" w:bidi="th-TH"/>
              </w:rPr>
            </w:pPr>
            <w:r w:rsidRPr="00B76C87">
              <w:rPr>
                <w:rFonts w:ascii="CordiaUPC" w:hAnsi="CordiaUPC" w:cs="CordiaUPC"/>
                <w:b/>
                <w:bCs/>
                <w:sz w:val="26"/>
                <w:szCs w:val="26"/>
                <w:lang w:val="en-US" w:bidi="th-TH"/>
              </w:rPr>
              <w:t>-</w:t>
            </w:r>
          </w:p>
        </w:tc>
        <w:tc>
          <w:tcPr>
            <w:tcW w:w="270" w:type="dxa"/>
            <w:vAlign w:val="bottom"/>
          </w:tcPr>
          <w:p w14:paraId="32859BB5"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4AB33616" w14:textId="2F78B6E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17,140</w:t>
            </w:r>
          </w:p>
        </w:tc>
        <w:tc>
          <w:tcPr>
            <w:tcW w:w="270" w:type="dxa"/>
            <w:vAlign w:val="bottom"/>
          </w:tcPr>
          <w:p w14:paraId="582EC0D5"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tcBorders>
              <w:top w:val="single" w:sz="4" w:space="0" w:color="auto"/>
              <w:left w:val="nil"/>
              <w:bottom w:val="single" w:sz="4" w:space="0" w:color="auto"/>
              <w:right w:val="nil"/>
            </w:tcBorders>
            <w:vAlign w:val="bottom"/>
          </w:tcPr>
          <w:p w14:paraId="14A8993A" w14:textId="450D7E9B" w:rsidR="005F639D" w:rsidRPr="00E46D5D" w:rsidRDefault="005F639D" w:rsidP="00E46D5D">
            <w:pPr>
              <w:tabs>
                <w:tab w:val="decimal" w:pos="703"/>
              </w:tabs>
              <w:suppressAutoHyphens/>
              <w:spacing w:line="240" w:lineRule="exact"/>
              <w:ind w:left="-14" w:right="-86"/>
              <w:rPr>
                <w:rFonts w:ascii="CordiaUPC" w:hAnsi="CordiaUPC" w:cs="CordiaUPC"/>
                <w:b/>
                <w:bCs/>
                <w:sz w:val="26"/>
                <w:szCs w:val="26"/>
                <w:lang w:val="en-US" w:bidi="th-TH"/>
              </w:rPr>
            </w:pPr>
            <w:r w:rsidRPr="00E46D5D">
              <w:rPr>
                <w:rFonts w:ascii="CordiaUPC" w:hAnsi="CordiaUPC" w:cs="CordiaUPC"/>
                <w:b/>
                <w:bCs/>
                <w:sz w:val="26"/>
                <w:szCs w:val="26"/>
                <w:lang w:val="en-US" w:bidi="th-TH"/>
              </w:rPr>
              <w:t>-</w:t>
            </w:r>
          </w:p>
        </w:tc>
        <w:tc>
          <w:tcPr>
            <w:tcW w:w="270" w:type="dxa"/>
            <w:vAlign w:val="bottom"/>
          </w:tcPr>
          <w:p w14:paraId="230B047D"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single" w:sz="4" w:space="0" w:color="auto"/>
              <w:right w:val="nil"/>
            </w:tcBorders>
            <w:vAlign w:val="bottom"/>
          </w:tcPr>
          <w:p w14:paraId="78B7EEA6" w14:textId="31BECD1C" w:rsidR="005F639D" w:rsidRPr="00297A65" w:rsidRDefault="005F639D" w:rsidP="005F639D">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b/>
                <w:bCs/>
                <w:color w:val="000000"/>
                <w:sz w:val="26"/>
                <w:szCs w:val="26"/>
              </w:rPr>
              <w:t>17,140</w:t>
            </w:r>
          </w:p>
        </w:tc>
      </w:tr>
      <w:tr w:rsidR="005F639D" w:rsidRPr="00297A65" w14:paraId="5941611B" w14:textId="77777777" w:rsidTr="00814482">
        <w:trPr>
          <w:gridAfter w:val="1"/>
          <w:wAfter w:w="7" w:type="dxa"/>
          <w:trHeight w:val="256"/>
        </w:trPr>
        <w:tc>
          <w:tcPr>
            <w:tcW w:w="3420" w:type="dxa"/>
            <w:vAlign w:val="bottom"/>
          </w:tcPr>
          <w:p w14:paraId="38433904" w14:textId="77777777" w:rsidR="005F639D" w:rsidRPr="00297A65" w:rsidRDefault="005F639D" w:rsidP="005F639D">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Debts issued and borrowings</w:t>
            </w:r>
          </w:p>
        </w:tc>
        <w:tc>
          <w:tcPr>
            <w:tcW w:w="1080" w:type="dxa"/>
            <w:tcBorders>
              <w:top w:val="single" w:sz="4" w:space="0" w:color="auto"/>
              <w:left w:val="nil"/>
              <w:bottom w:val="single" w:sz="4" w:space="0" w:color="auto"/>
              <w:right w:val="nil"/>
            </w:tcBorders>
            <w:vAlign w:val="bottom"/>
          </w:tcPr>
          <w:p w14:paraId="05EF11BE" w14:textId="7FCF8BFA"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73,203</w:t>
            </w:r>
          </w:p>
        </w:tc>
        <w:tc>
          <w:tcPr>
            <w:tcW w:w="270" w:type="dxa"/>
            <w:vAlign w:val="bottom"/>
          </w:tcPr>
          <w:p w14:paraId="3F885DD8"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6D850DAB" w14:textId="5839E9BC" w:rsidR="005F639D" w:rsidRPr="00B76C87" w:rsidRDefault="005F639D" w:rsidP="00B76C87">
            <w:pPr>
              <w:tabs>
                <w:tab w:val="decimal" w:pos="703"/>
              </w:tabs>
              <w:suppressAutoHyphens/>
              <w:spacing w:line="240" w:lineRule="exact"/>
              <w:ind w:left="-14" w:right="-86"/>
              <w:rPr>
                <w:rFonts w:ascii="CordiaUPC" w:hAnsi="CordiaUPC" w:cs="CordiaUPC"/>
                <w:b/>
                <w:bCs/>
                <w:sz w:val="26"/>
                <w:szCs w:val="26"/>
                <w:lang w:val="en-US" w:bidi="th-TH"/>
              </w:rPr>
            </w:pPr>
            <w:r w:rsidRPr="00B76C87">
              <w:rPr>
                <w:rFonts w:ascii="CordiaUPC" w:hAnsi="CordiaUPC" w:cs="CordiaUPC"/>
                <w:b/>
                <w:bCs/>
                <w:sz w:val="26"/>
                <w:szCs w:val="26"/>
                <w:lang w:val="en-US" w:bidi="th-TH"/>
              </w:rPr>
              <w:t>-</w:t>
            </w:r>
          </w:p>
        </w:tc>
        <w:tc>
          <w:tcPr>
            <w:tcW w:w="270" w:type="dxa"/>
            <w:vAlign w:val="bottom"/>
          </w:tcPr>
          <w:p w14:paraId="246A5009"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1D8D26F0" w14:textId="40C8AB23"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72,035</w:t>
            </w:r>
          </w:p>
        </w:tc>
        <w:tc>
          <w:tcPr>
            <w:tcW w:w="270" w:type="dxa"/>
            <w:vAlign w:val="bottom"/>
          </w:tcPr>
          <w:p w14:paraId="4B1B8B78"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tcBorders>
              <w:top w:val="single" w:sz="4" w:space="0" w:color="auto"/>
              <w:left w:val="nil"/>
              <w:bottom w:val="single" w:sz="4" w:space="0" w:color="auto"/>
              <w:right w:val="nil"/>
            </w:tcBorders>
            <w:vAlign w:val="bottom"/>
          </w:tcPr>
          <w:p w14:paraId="7AC262F7" w14:textId="6D5A2F62" w:rsidR="005F639D" w:rsidRPr="00E46D5D" w:rsidRDefault="005F639D" w:rsidP="00E46D5D">
            <w:pPr>
              <w:tabs>
                <w:tab w:val="decimal" w:pos="703"/>
              </w:tabs>
              <w:suppressAutoHyphens/>
              <w:spacing w:line="240" w:lineRule="exact"/>
              <w:ind w:left="-14" w:right="-86"/>
              <w:rPr>
                <w:rFonts w:ascii="CordiaUPC" w:hAnsi="CordiaUPC" w:cs="CordiaUPC"/>
                <w:b/>
                <w:bCs/>
                <w:sz w:val="26"/>
                <w:szCs w:val="26"/>
                <w:lang w:val="en-US" w:bidi="th-TH"/>
              </w:rPr>
            </w:pPr>
            <w:r w:rsidRPr="00E46D5D">
              <w:rPr>
                <w:rFonts w:ascii="CordiaUPC" w:hAnsi="CordiaUPC" w:cs="CordiaUPC"/>
                <w:b/>
                <w:bCs/>
                <w:sz w:val="26"/>
                <w:szCs w:val="26"/>
                <w:lang w:val="en-US" w:bidi="th-TH"/>
              </w:rPr>
              <w:t>-</w:t>
            </w:r>
          </w:p>
        </w:tc>
        <w:tc>
          <w:tcPr>
            <w:tcW w:w="270" w:type="dxa"/>
            <w:vAlign w:val="bottom"/>
          </w:tcPr>
          <w:p w14:paraId="0E5B9EE9"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6BEC09D0" w14:textId="37D8C25B" w:rsidR="005F639D" w:rsidRPr="00297A65" w:rsidRDefault="005F639D" w:rsidP="005F639D">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72,035</w:t>
            </w:r>
          </w:p>
        </w:tc>
      </w:tr>
      <w:tr w:rsidR="005F639D" w:rsidRPr="00297A65" w14:paraId="6D2B7711" w14:textId="77777777" w:rsidTr="00814482">
        <w:trPr>
          <w:gridAfter w:val="1"/>
          <w:wAfter w:w="7" w:type="dxa"/>
          <w:trHeight w:val="256"/>
        </w:trPr>
        <w:tc>
          <w:tcPr>
            <w:tcW w:w="3420" w:type="dxa"/>
            <w:vAlign w:val="bottom"/>
            <w:hideMark/>
          </w:tcPr>
          <w:p w14:paraId="3C371C0E" w14:textId="77777777" w:rsidR="005F639D" w:rsidRPr="00297A65" w:rsidRDefault="005F639D" w:rsidP="005F639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80" w:type="dxa"/>
            <w:tcBorders>
              <w:top w:val="single" w:sz="4" w:space="0" w:color="auto"/>
              <w:left w:val="nil"/>
              <w:bottom w:val="double" w:sz="4" w:space="0" w:color="auto"/>
              <w:right w:val="nil"/>
            </w:tcBorders>
            <w:vAlign w:val="bottom"/>
          </w:tcPr>
          <w:p w14:paraId="293C175C" w14:textId="11A4EB5D"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1,464,404</w:t>
            </w:r>
          </w:p>
        </w:tc>
        <w:tc>
          <w:tcPr>
            <w:tcW w:w="270" w:type="dxa"/>
            <w:vAlign w:val="bottom"/>
          </w:tcPr>
          <w:p w14:paraId="0158E8D6" w14:textId="77777777" w:rsidR="005F639D" w:rsidRPr="00297A65" w:rsidRDefault="005F639D" w:rsidP="005F639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4AE90700" w14:textId="2E74F7F8" w:rsidR="005F639D" w:rsidRPr="00B76C87" w:rsidRDefault="0041205D" w:rsidP="00B76C87">
            <w:pPr>
              <w:tabs>
                <w:tab w:val="decimal" w:pos="703"/>
              </w:tabs>
              <w:suppressAutoHyphens/>
              <w:spacing w:line="240" w:lineRule="exact"/>
              <w:ind w:left="-14" w:right="-86"/>
              <w:rPr>
                <w:rFonts w:ascii="CordiaUPC" w:hAnsi="CordiaUPC" w:cs="CordiaUPC"/>
                <w:b/>
                <w:bCs/>
                <w:sz w:val="26"/>
                <w:szCs w:val="26"/>
                <w:lang w:val="en-US" w:bidi="th-TH"/>
              </w:rPr>
            </w:pPr>
            <w:r w:rsidRPr="00B76C87">
              <w:rPr>
                <w:rFonts w:ascii="CordiaUPC" w:hAnsi="CordiaUPC" w:cs="CordiaUPC"/>
                <w:b/>
                <w:bCs/>
                <w:sz w:val="26"/>
                <w:szCs w:val="26"/>
                <w:lang w:val="en-US" w:bidi="th-TH"/>
              </w:rPr>
              <w:t xml:space="preserve"> </w:t>
            </w:r>
            <w:r w:rsidR="005F639D" w:rsidRPr="00B76C87">
              <w:rPr>
                <w:rFonts w:ascii="CordiaUPC" w:hAnsi="CordiaUPC" w:cs="CordiaUPC"/>
                <w:b/>
                <w:bCs/>
                <w:sz w:val="26"/>
                <w:szCs w:val="26"/>
                <w:lang w:val="en-US" w:bidi="th-TH"/>
              </w:rPr>
              <w:t>-</w:t>
            </w:r>
          </w:p>
        </w:tc>
        <w:tc>
          <w:tcPr>
            <w:tcW w:w="270" w:type="dxa"/>
            <w:vAlign w:val="bottom"/>
          </w:tcPr>
          <w:p w14:paraId="68BE59C0"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6985FC61" w14:textId="57E0824C"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1,463,601</w:t>
            </w:r>
          </w:p>
        </w:tc>
        <w:tc>
          <w:tcPr>
            <w:tcW w:w="270" w:type="dxa"/>
            <w:vAlign w:val="bottom"/>
          </w:tcPr>
          <w:p w14:paraId="54300914" w14:textId="77777777" w:rsidR="005F639D" w:rsidRPr="00297A65" w:rsidRDefault="005F639D" w:rsidP="005F639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tcBorders>
              <w:top w:val="single" w:sz="4" w:space="0" w:color="auto"/>
              <w:left w:val="nil"/>
              <w:bottom w:val="double" w:sz="4" w:space="0" w:color="auto"/>
              <w:right w:val="nil"/>
            </w:tcBorders>
            <w:vAlign w:val="bottom"/>
          </w:tcPr>
          <w:p w14:paraId="51D91710" w14:textId="5AF37EF1" w:rsidR="005F639D" w:rsidRPr="00E46D5D" w:rsidRDefault="005F639D" w:rsidP="00E46D5D">
            <w:pPr>
              <w:tabs>
                <w:tab w:val="decimal" w:pos="703"/>
              </w:tabs>
              <w:suppressAutoHyphens/>
              <w:spacing w:line="240" w:lineRule="exact"/>
              <w:ind w:left="-14" w:right="-86"/>
              <w:rPr>
                <w:rFonts w:ascii="CordiaUPC" w:hAnsi="CordiaUPC" w:cs="CordiaUPC"/>
                <w:b/>
                <w:bCs/>
                <w:sz w:val="26"/>
                <w:szCs w:val="26"/>
                <w:lang w:val="en-US" w:bidi="th-TH"/>
              </w:rPr>
            </w:pPr>
            <w:r w:rsidRPr="00E46D5D">
              <w:rPr>
                <w:rFonts w:ascii="CordiaUPC" w:hAnsi="CordiaUPC" w:cs="CordiaUPC"/>
                <w:b/>
                <w:bCs/>
                <w:sz w:val="26"/>
                <w:szCs w:val="26"/>
                <w:lang w:val="en-US" w:bidi="th-TH"/>
              </w:rPr>
              <w:t>-</w:t>
            </w:r>
          </w:p>
        </w:tc>
        <w:tc>
          <w:tcPr>
            <w:tcW w:w="270" w:type="dxa"/>
            <w:vAlign w:val="bottom"/>
          </w:tcPr>
          <w:p w14:paraId="10568FA4" w14:textId="77777777" w:rsidR="005F639D" w:rsidRPr="00297A65" w:rsidRDefault="005F639D" w:rsidP="005F639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63D13D59" w14:textId="4A59BB84" w:rsidR="005F639D" w:rsidRPr="00297A65" w:rsidRDefault="005F639D" w:rsidP="005F639D">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1,463,601</w:t>
            </w:r>
          </w:p>
        </w:tc>
      </w:tr>
      <w:tr w:rsidR="00A11238" w:rsidRPr="00297A65" w14:paraId="32994485" w14:textId="77777777" w:rsidTr="00814482">
        <w:trPr>
          <w:gridAfter w:val="1"/>
          <w:wAfter w:w="7" w:type="dxa"/>
          <w:trHeight w:val="269"/>
        </w:trPr>
        <w:tc>
          <w:tcPr>
            <w:tcW w:w="3420" w:type="dxa"/>
            <w:vAlign w:val="bottom"/>
          </w:tcPr>
          <w:p w14:paraId="3783AB0E" w14:textId="77777777" w:rsidR="00A11238" w:rsidRPr="00297A65" w:rsidRDefault="00A11238" w:rsidP="006B1063">
            <w:pPr>
              <w:suppressAutoHyphens/>
              <w:spacing w:line="240" w:lineRule="exact"/>
              <w:ind w:left="164" w:right="-90" w:hanging="164"/>
              <w:rPr>
                <w:rFonts w:ascii="CordiaUPC" w:eastAsia="Times New Roman" w:hAnsi="CordiaUPC" w:cs="CordiaUPC"/>
                <w:b/>
                <w:bCs/>
                <w:sz w:val="26"/>
                <w:szCs w:val="26"/>
                <w:lang w:eastAsia="zh-CN"/>
              </w:rPr>
            </w:pPr>
          </w:p>
        </w:tc>
        <w:tc>
          <w:tcPr>
            <w:tcW w:w="1080" w:type="dxa"/>
            <w:tcBorders>
              <w:top w:val="double" w:sz="4" w:space="0" w:color="auto"/>
              <w:left w:val="nil"/>
              <w:right w:val="nil"/>
            </w:tcBorders>
            <w:vAlign w:val="bottom"/>
          </w:tcPr>
          <w:p w14:paraId="514616DF" w14:textId="77777777" w:rsidR="00A11238" w:rsidRPr="00017B2D" w:rsidRDefault="00A11238" w:rsidP="006B1063">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08E83A3D" w14:textId="77777777" w:rsidR="00A11238" w:rsidRPr="00297A65" w:rsidRDefault="00A11238"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vAlign w:val="bottom"/>
          </w:tcPr>
          <w:p w14:paraId="500EE5BD" w14:textId="77777777" w:rsidR="00A11238" w:rsidRPr="00297A65" w:rsidRDefault="00A11238" w:rsidP="006B1063">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66906A9C" w14:textId="77777777" w:rsidR="00A11238" w:rsidRPr="00297A65" w:rsidRDefault="00A11238"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double" w:sz="4" w:space="0" w:color="auto"/>
              <w:left w:val="nil"/>
              <w:right w:val="nil"/>
            </w:tcBorders>
            <w:vAlign w:val="bottom"/>
          </w:tcPr>
          <w:p w14:paraId="4D56D28A" w14:textId="77777777" w:rsidR="00A11238" w:rsidRPr="00297A65" w:rsidRDefault="00A11238" w:rsidP="006B1063">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16D7D93E" w14:textId="77777777" w:rsidR="00A11238" w:rsidRPr="00297A65" w:rsidRDefault="00A11238"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3" w:type="dxa"/>
            <w:tcBorders>
              <w:top w:val="double" w:sz="4" w:space="0" w:color="auto"/>
              <w:left w:val="nil"/>
              <w:right w:val="nil"/>
            </w:tcBorders>
          </w:tcPr>
          <w:p w14:paraId="71B5E295" w14:textId="77777777" w:rsidR="00A11238" w:rsidRPr="00297A65" w:rsidRDefault="00A11238" w:rsidP="006B1063">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9C25DC5" w14:textId="77777777" w:rsidR="00A11238" w:rsidRPr="00297A65" w:rsidRDefault="00A11238"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double" w:sz="4" w:space="0" w:color="auto"/>
              <w:left w:val="nil"/>
              <w:right w:val="nil"/>
            </w:tcBorders>
            <w:vAlign w:val="bottom"/>
          </w:tcPr>
          <w:p w14:paraId="60944148" w14:textId="77777777" w:rsidR="00A11238" w:rsidRPr="00297A65" w:rsidRDefault="00A11238" w:rsidP="006B1063">
            <w:pPr>
              <w:tabs>
                <w:tab w:val="decimal" w:pos="743"/>
              </w:tabs>
              <w:suppressAutoHyphens/>
              <w:spacing w:line="240" w:lineRule="exact"/>
              <w:ind w:left="-14" w:right="-86"/>
              <w:jc w:val="right"/>
              <w:rPr>
                <w:rFonts w:ascii="CordiaUPC" w:eastAsia="Times New Roman" w:hAnsi="CordiaUPC" w:cs="CordiaUPC"/>
                <w:b/>
                <w:bCs/>
                <w:sz w:val="26"/>
                <w:szCs w:val="26"/>
                <w:lang w:eastAsia="zh-CN"/>
              </w:rPr>
            </w:pPr>
          </w:p>
        </w:tc>
      </w:tr>
    </w:tbl>
    <w:p w14:paraId="6E2B741C" w14:textId="1412504F" w:rsidR="00A11238" w:rsidRPr="00687172" w:rsidRDefault="00A11238">
      <w:pPr>
        <w:spacing w:line="240" w:lineRule="auto"/>
        <w:rPr>
          <w:lang w:val="en-US"/>
        </w:rPr>
      </w:pPr>
      <w:r>
        <w:br w:type="page"/>
      </w:r>
    </w:p>
    <w:p w14:paraId="5A2029A9" w14:textId="77777777" w:rsidR="000D77C8" w:rsidRPr="00091CB2" w:rsidRDefault="000D77C8" w:rsidP="00091CB2">
      <w:pPr>
        <w:suppressAutoHyphens/>
        <w:spacing w:line="240" w:lineRule="auto"/>
        <w:ind w:left="547"/>
        <w:jc w:val="thaiDistribute"/>
        <w:rPr>
          <w:rFonts w:ascii="CordiaUPC" w:eastAsia="Times New Roman" w:hAnsi="CordiaUPC" w:cs="CordiaUPC"/>
          <w:sz w:val="2"/>
          <w:szCs w:val="2"/>
          <w:lang w:eastAsia="zh-CN"/>
        </w:rPr>
      </w:pPr>
    </w:p>
    <w:tbl>
      <w:tblPr>
        <w:tblW w:w="9364" w:type="dxa"/>
        <w:tblInd w:w="450" w:type="dxa"/>
        <w:tblLayout w:type="fixed"/>
        <w:tblLook w:val="04A0" w:firstRow="1" w:lastRow="0" w:firstColumn="1" w:lastColumn="0" w:noHBand="0" w:noVBand="1"/>
      </w:tblPr>
      <w:tblGrid>
        <w:gridCol w:w="3416"/>
        <w:gridCol w:w="1084"/>
        <w:gridCol w:w="270"/>
        <w:gridCol w:w="810"/>
        <w:gridCol w:w="270"/>
        <w:gridCol w:w="1080"/>
        <w:gridCol w:w="273"/>
        <w:gridCol w:w="897"/>
        <w:gridCol w:w="270"/>
        <w:gridCol w:w="994"/>
      </w:tblGrid>
      <w:tr w:rsidR="008B426D" w:rsidRPr="00392524" w14:paraId="4F757139" w14:textId="77777777" w:rsidTr="006B1063">
        <w:trPr>
          <w:trHeight w:val="256"/>
          <w:tblHeader/>
        </w:trPr>
        <w:tc>
          <w:tcPr>
            <w:tcW w:w="3416" w:type="dxa"/>
          </w:tcPr>
          <w:p w14:paraId="7EED7EF3" w14:textId="77777777" w:rsidR="008B426D" w:rsidRPr="00392524" w:rsidRDefault="008B426D" w:rsidP="006B1063">
            <w:pPr>
              <w:suppressAutoHyphens/>
              <w:spacing w:line="240" w:lineRule="exact"/>
              <w:ind w:left="-14" w:right="-90"/>
              <w:rPr>
                <w:rFonts w:ascii="CordiaUPC" w:eastAsia="Times New Roman" w:hAnsi="CordiaUPC" w:cs="CordiaUPC"/>
                <w:b/>
                <w:bCs/>
                <w:i/>
                <w:iCs/>
                <w:sz w:val="26"/>
                <w:szCs w:val="26"/>
                <w:lang w:eastAsia="zh-CN"/>
              </w:rPr>
            </w:pPr>
          </w:p>
        </w:tc>
        <w:tc>
          <w:tcPr>
            <w:tcW w:w="5948" w:type="dxa"/>
            <w:gridSpan w:val="9"/>
            <w:hideMark/>
          </w:tcPr>
          <w:p w14:paraId="782C1D85" w14:textId="77777777" w:rsidR="008B426D" w:rsidRPr="00392524" w:rsidRDefault="008B426D" w:rsidP="006B106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Consolidated</w:t>
            </w:r>
          </w:p>
        </w:tc>
      </w:tr>
      <w:tr w:rsidR="008B426D" w:rsidRPr="00392524" w14:paraId="775A2A5C" w14:textId="77777777" w:rsidTr="006B1063">
        <w:trPr>
          <w:trHeight w:val="256"/>
          <w:tblHeader/>
        </w:trPr>
        <w:tc>
          <w:tcPr>
            <w:tcW w:w="3416" w:type="dxa"/>
          </w:tcPr>
          <w:p w14:paraId="678585ED" w14:textId="77777777" w:rsidR="008B426D" w:rsidRPr="00392524" w:rsidRDefault="008B426D" w:rsidP="006B1063">
            <w:pPr>
              <w:suppressAutoHyphens/>
              <w:spacing w:line="240" w:lineRule="exact"/>
              <w:ind w:left="-14" w:right="-90"/>
              <w:rPr>
                <w:rFonts w:ascii="CordiaUPC" w:eastAsia="Times New Roman" w:hAnsi="CordiaUPC" w:cs="CordiaUPC"/>
                <w:b/>
                <w:bCs/>
                <w:i/>
                <w:iCs/>
                <w:sz w:val="26"/>
                <w:szCs w:val="26"/>
                <w:lang w:eastAsia="zh-CN"/>
              </w:rPr>
            </w:pPr>
          </w:p>
        </w:tc>
        <w:tc>
          <w:tcPr>
            <w:tcW w:w="1084" w:type="dxa"/>
            <w:hideMark/>
          </w:tcPr>
          <w:p w14:paraId="086FB65C" w14:textId="77777777" w:rsidR="008B426D" w:rsidRPr="00392524" w:rsidRDefault="008B426D" w:rsidP="006B106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Carrying</w:t>
            </w:r>
          </w:p>
        </w:tc>
        <w:tc>
          <w:tcPr>
            <w:tcW w:w="270" w:type="dxa"/>
          </w:tcPr>
          <w:p w14:paraId="40B3920E" w14:textId="77777777" w:rsidR="008B426D" w:rsidRPr="00392524" w:rsidRDefault="008B426D" w:rsidP="006B106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94" w:type="dxa"/>
            <w:gridSpan w:val="7"/>
            <w:hideMark/>
          </w:tcPr>
          <w:p w14:paraId="43F70A7D" w14:textId="77777777" w:rsidR="008B426D" w:rsidRPr="00392524" w:rsidRDefault="008B426D" w:rsidP="006B106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Fair value</w:t>
            </w:r>
          </w:p>
        </w:tc>
      </w:tr>
      <w:tr w:rsidR="008B426D" w:rsidRPr="00392524" w14:paraId="732619EA" w14:textId="77777777" w:rsidTr="006B1063">
        <w:trPr>
          <w:trHeight w:val="200"/>
          <w:tblHeader/>
        </w:trPr>
        <w:tc>
          <w:tcPr>
            <w:tcW w:w="3416" w:type="dxa"/>
          </w:tcPr>
          <w:p w14:paraId="5917FA2A" w14:textId="77777777" w:rsidR="008B426D" w:rsidRPr="00392524" w:rsidRDefault="008B426D" w:rsidP="006B1063">
            <w:pPr>
              <w:suppressAutoHyphens/>
              <w:spacing w:line="240" w:lineRule="exact"/>
              <w:ind w:left="-14" w:right="-90"/>
              <w:rPr>
                <w:rFonts w:ascii="CordiaUPC" w:eastAsia="Times New Roman" w:hAnsi="CordiaUPC" w:cs="CordiaUPC"/>
                <w:b/>
                <w:bCs/>
                <w:i/>
                <w:iCs/>
                <w:sz w:val="26"/>
                <w:szCs w:val="26"/>
                <w:lang w:eastAsia="zh-CN"/>
              </w:rPr>
            </w:pPr>
          </w:p>
        </w:tc>
        <w:tc>
          <w:tcPr>
            <w:tcW w:w="1084" w:type="dxa"/>
            <w:hideMark/>
          </w:tcPr>
          <w:p w14:paraId="07E50915" w14:textId="77777777" w:rsidR="008B426D" w:rsidRPr="00392524" w:rsidRDefault="008B426D" w:rsidP="006B106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amount</w:t>
            </w:r>
          </w:p>
        </w:tc>
        <w:tc>
          <w:tcPr>
            <w:tcW w:w="270" w:type="dxa"/>
          </w:tcPr>
          <w:p w14:paraId="789A2CB6" w14:textId="77777777" w:rsidR="008B426D" w:rsidRPr="00392524" w:rsidRDefault="008B426D" w:rsidP="006B106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10" w:type="dxa"/>
            <w:vAlign w:val="bottom"/>
            <w:hideMark/>
          </w:tcPr>
          <w:p w14:paraId="4DB24A43" w14:textId="77777777" w:rsidR="008B426D" w:rsidRPr="00392524" w:rsidRDefault="008B426D" w:rsidP="006B1063">
            <w:pPr>
              <w:tabs>
                <w:tab w:val="decimal" w:pos="615"/>
              </w:tabs>
              <w:suppressAutoHyphens/>
              <w:spacing w:line="240" w:lineRule="exact"/>
              <w:ind w:left="-14" w:right="-86"/>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Level 1</w:t>
            </w:r>
          </w:p>
        </w:tc>
        <w:tc>
          <w:tcPr>
            <w:tcW w:w="270" w:type="dxa"/>
          </w:tcPr>
          <w:p w14:paraId="4BD7C7D4" w14:textId="77777777" w:rsidR="008B426D" w:rsidRPr="00392524" w:rsidRDefault="008B426D"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1080" w:type="dxa"/>
            <w:vAlign w:val="bottom"/>
            <w:hideMark/>
          </w:tcPr>
          <w:p w14:paraId="3019E18A" w14:textId="77777777" w:rsidR="008B426D" w:rsidRPr="00392524" w:rsidRDefault="008B426D"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392524">
              <w:rPr>
                <w:rFonts w:ascii="CordiaUPC" w:eastAsia="Times New Roman" w:hAnsi="CordiaUPC" w:cs="CordiaUPC" w:hint="cs"/>
                <w:sz w:val="26"/>
                <w:szCs w:val="26"/>
                <w:lang w:eastAsia="zh-CN"/>
              </w:rPr>
              <w:t>Level 2</w:t>
            </w:r>
          </w:p>
        </w:tc>
        <w:tc>
          <w:tcPr>
            <w:tcW w:w="273" w:type="dxa"/>
          </w:tcPr>
          <w:p w14:paraId="6BEE3695" w14:textId="77777777" w:rsidR="008B426D" w:rsidRPr="00392524" w:rsidRDefault="008B426D"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2CB0EEF6" w14:textId="77777777" w:rsidR="008B426D" w:rsidRPr="00392524" w:rsidRDefault="008B426D"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392524">
              <w:rPr>
                <w:rFonts w:ascii="CordiaUPC" w:eastAsia="Times New Roman" w:hAnsi="CordiaUPC" w:cs="CordiaUPC" w:hint="cs"/>
                <w:sz w:val="26"/>
                <w:szCs w:val="26"/>
                <w:lang w:eastAsia="zh-CN"/>
              </w:rPr>
              <w:t>Level 3</w:t>
            </w:r>
          </w:p>
        </w:tc>
        <w:tc>
          <w:tcPr>
            <w:tcW w:w="270" w:type="dxa"/>
          </w:tcPr>
          <w:p w14:paraId="1ACC1E86" w14:textId="77777777" w:rsidR="008B426D" w:rsidRPr="00392524" w:rsidRDefault="008B426D"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4" w:type="dxa"/>
            <w:vAlign w:val="bottom"/>
            <w:hideMark/>
          </w:tcPr>
          <w:p w14:paraId="23BBB547" w14:textId="77777777" w:rsidR="008B426D" w:rsidRPr="00392524" w:rsidRDefault="008B426D" w:rsidP="006B1063">
            <w:pPr>
              <w:tabs>
                <w:tab w:val="decimal" w:pos="532"/>
              </w:tabs>
              <w:suppressAutoHyphens/>
              <w:spacing w:line="240" w:lineRule="exact"/>
              <w:ind w:left="-14" w:right="-86"/>
              <w:rPr>
                <w:rFonts w:ascii="CordiaUPC" w:eastAsia="Times New Roman" w:hAnsi="CordiaUPC" w:cs="CordiaUPC"/>
                <w:sz w:val="26"/>
                <w:szCs w:val="26"/>
                <w:rtl/>
                <w:cs/>
                <w:lang w:eastAsia="zh-CN"/>
              </w:rPr>
            </w:pPr>
            <w:r w:rsidRPr="00392524">
              <w:rPr>
                <w:rFonts w:ascii="CordiaUPC" w:eastAsia="Times New Roman" w:hAnsi="CordiaUPC" w:cs="CordiaUPC" w:hint="cs"/>
                <w:sz w:val="26"/>
                <w:szCs w:val="26"/>
                <w:lang w:eastAsia="zh-CN"/>
              </w:rPr>
              <w:t>Total</w:t>
            </w:r>
          </w:p>
        </w:tc>
      </w:tr>
      <w:tr w:rsidR="008B426D" w:rsidRPr="00392524" w14:paraId="5E4F8168" w14:textId="77777777" w:rsidTr="006B1063">
        <w:trPr>
          <w:trHeight w:val="256"/>
          <w:tblHeader/>
        </w:trPr>
        <w:tc>
          <w:tcPr>
            <w:tcW w:w="3416" w:type="dxa"/>
          </w:tcPr>
          <w:p w14:paraId="17BD1DE5" w14:textId="77777777" w:rsidR="008B426D" w:rsidRPr="00392524" w:rsidRDefault="008B426D" w:rsidP="006B1063">
            <w:pPr>
              <w:suppressAutoHyphens/>
              <w:spacing w:line="240" w:lineRule="exact"/>
              <w:ind w:left="-14" w:right="-90" w:hanging="180"/>
              <w:rPr>
                <w:rFonts w:ascii="CordiaUPC" w:eastAsia="Times New Roman" w:hAnsi="CordiaUPC" w:cs="CordiaUPC"/>
                <w:sz w:val="26"/>
                <w:szCs w:val="26"/>
                <w:lang w:eastAsia="zh-CN"/>
              </w:rPr>
            </w:pPr>
          </w:p>
        </w:tc>
        <w:tc>
          <w:tcPr>
            <w:tcW w:w="5948" w:type="dxa"/>
            <w:gridSpan w:val="9"/>
            <w:hideMark/>
          </w:tcPr>
          <w:p w14:paraId="4D30A5A5" w14:textId="77777777" w:rsidR="008B426D" w:rsidRPr="00392524" w:rsidRDefault="008B426D" w:rsidP="006B106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eastAsia="Times New Roman" w:hAnsi="CordiaUPC" w:cs="CordiaUPC" w:hint="cs"/>
                <w:i/>
                <w:iCs/>
                <w:sz w:val="26"/>
                <w:szCs w:val="26"/>
                <w:cs/>
                <w:lang w:eastAsia="zh-CN"/>
              </w:rPr>
              <w:t>(</w:t>
            </w:r>
            <w:r w:rsidRPr="00392524">
              <w:rPr>
                <w:rFonts w:ascii="CordiaUPC" w:eastAsia="Times New Roman" w:hAnsi="CordiaUPC" w:cs="CordiaUPC" w:hint="cs"/>
                <w:i/>
                <w:iCs/>
                <w:sz w:val="26"/>
                <w:szCs w:val="26"/>
                <w:lang w:eastAsia="zh-CN"/>
              </w:rPr>
              <w:t>in million Baht</w:t>
            </w:r>
            <w:r w:rsidRPr="00392524">
              <w:rPr>
                <w:rFonts w:ascii="CordiaUPC" w:eastAsia="Times New Roman" w:hAnsi="CordiaUPC" w:cs="CordiaUPC" w:hint="cs"/>
                <w:i/>
                <w:iCs/>
                <w:sz w:val="26"/>
                <w:szCs w:val="26"/>
                <w:cs/>
                <w:lang w:eastAsia="zh-CN"/>
              </w:rPr>
              <w:t>)</w:t>
            </w:r>
          </w:p>
        </w:tc>
      </w:tr>
      <w:tr w:rsidR="008B426D" w:rsidRPr="00392524" w14:paraId="3FA7B0ED" w14:textId="77777777" w:rsidTr="006B1063">
        <w:trPr>
          <w:trHeight w:val="256"/>
        </w:trPr>
        <w:tc>
          <w:tcPr>
            <w:tcW w:w="3416" w:type="dxa"/>
            <w:hideMark/>
          </w:tcPr>
          <w:p w14:paraId="2B246426" w14:textId="77777777" w:rsidR="008B426D" w:rsidRPr="00392524" w:rsidRDefault="008B426D" w:rsidP="006B1063">
            <w:pPr>
              <w:suppressAutoHyphens/>
              <w:spacing w:line="240" w:lineRule="exact"/>
              <w:ind w:left="164" w:right="-90" w:hanging="164"/>
              <w:rPr>
                <w:rFonts w:ascii="CordiaUPC" w:eastAsia="Times New Roman" w:hAnsi="CordiaUPC" w:cs="CordiaUPC"/>
                <w:sz w:val="26"/>
                <w:szCs w:val="26"/>
                <w:lang w:eastAsia="zh-CN"/>
              </w:rPr>
            </w:pPr>
            <w:proofErr w:type="gramStart"/>
            <w:r w:rsidRPr="00392524">
              <w:rPr>
                <w:rFonts w:ascii="CordiaUPC" w:eastAsia="Times New Roman" w:hAnsi="CordiaUPC" w:cs="CordiaUPC" w:hint="cs"/>
                <w:b/>
                <w:bCs/>
                <w:i/>
                <w:iCs/>
                <w:sz w:val="26"/>
                <w:szCs w:val="26"/>
                <w:lang w:eastAsia="zh-CN"/>
              </w:rPr>
              <w:t>At</w:t>
            </w:r>
            <w:proofErr w:type="gramEnd"/>
            <w:r w:rsidRPr="00392524">
              <w:rPr>
                <w:rFonts w:ascii="CordiaUPC" w:eastAsia="Times New Roman" w:hAnsi="CordiaUPC" w:cs="CordiaUPC" w:hint="cs"/>
                <w:b/>
                <w:bCs/>
                <w:i/>
                <w:iCs/>
                <w:sz w:val="26"/>
                <w:szCs w:val="26"/>
                <w:lang w:eastAsia="zh-CN"/>
              </w:rPr>
              <w:t xml:space="preserve"> </w:t>
            </w:r>
            <w:r w:rsidRPr="00392524">
              <w:rPr>
                <w:rFonts w:ascii="CordiaUPC" w:hAnsi="CordiaUPC" w:cs="CordiaUPC" w:hint="cs"/>
                <w:b/>
                <w:bCs/>
                <w:i/>
                <w:iCs/>
                <w:color w:val="000000"/>
                <w:sz w:val="26"/>
                <w:szCs w:val="26"/>
                <w:lang w:val="en-US" w:bidi="th-TH"/>
              </w:rPr>
              <w:t>3</w:t>
            </w:r>
            <w:r w:rsidRPr="00392524">
              <w:rPr>
                <w:rFonts w:ascii="CordiaUPC" w:hAnsi="CordiaUPC" w:cs="CordiaUPC"/>
                <w:b/>
                <w:bCs/>
                <w:i/>
                <w:iCs/>
                <w:color w:val="000000"/>
                <w:sz w:val="26"/>
                <w:szCs w:val="26"/>
                <w:lang w:val="en-US" w:bidi="th-TH"/>
              </w:rPr>
              <w:t>1 December 2021</w:t>
            </w:r>
          </w:p>
        </w:tc>
        <w:tc>
          <w:tcPr>
            <w:tcW w:w="1084" w:type="dxa"/>
          </w:tcPr>
          <w:p w14:paraId="2E22D8D4" w14:textId="77777777" w:rsidR="008B426D" w:rsidRPr="00392524" w:rsidRDefault="008B426D" w:rsidP="006B1063">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09E4FA63" w14:textId="77777777" w:rsidR="008B426D" w:rsidRPr="00392524"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10" w:type="dxa"/>
          </w:tcPr>
          <w:p w14:paraId="30665260" w14:textId="77777777" w:rsidR="008B426D" w:rsidRPr="00392524" w:rsidRDefault="008B426D"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072FF5F" w14:textId="77777777" w:rsidR="008B426D" w:rsidRPr="00392524"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1080" w:type="dxa"/>
          </w:tcPr>
          <w:p w14:paraId="36BBB8D4" w14:textId="77777777" w:rsidR="008B426D" w:rsidRPr="00392524" w:rsidRDefault="008B426D"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5AAE6445" w14:textId="77777777" w:rsidR="008B426D" w:rsidRPr="00392524"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6F49A14D" w14:textId="77777777" w:rsidR="008B426D" w:rsidRPr="00392524"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6BDF8F0" w14:textId="77777777" w:rsidR="008B426D" w:rsidRPr="00392524"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7103F3AA" w14:textId="77777777" w:rsidR="008B426D" w:rsidRPr="00392524"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8B426D" w:rsidRPr="00392524" w14:paraId="3B914BCC" w14:textId="77777777" w:rsidTr="006B1063">
        <w:trPr>
          <w:trHeight w:val="256"/>
        </w:trPr>
        <w:tc>
          <w:tcPr>
            <w:tcW w:w="3416" w:type="dxa"/>
            <w:hideMark/>
          </w:tcPr>
          <w:p w14:paraId="1F3B4ACB" w14:textId="77777777" w:rsidR="008B426D" w:rsidRPr="00392524" w:rsidRDefault="008B426D" w:rsidP="006B1063">
            <w:pPr>
              <w:suppressAutoHyphens/>
              <w:spacing w:line="240" w:lineRule="exact"/>
              <w:ind w:left="164" w:right="-90" w:hanging="164"/>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assets</w:t>
            </w:r>
          </w:p>
        </w:tc>
        <w:tc>
          <w:tcPr>
            <w:tcW w:w="1084" w:type="dxa"/>
          </w:tcPr>
          <w:p w14:paraId="40B1074B" w14:textId="77777777" w:rsidR="008B426D" w:rsidRPr="00392524" w:rsidRDefault="008B426D" w:rsidP="006B1063">
            <w:pPr>
              <w:tabs>
                <w:tab w:val="decimal" w:pos="658"/>
              </w:tabs>
              <w:suppressAutoHyphens/>
              <w:spacing w:line="240" w:lineRule="exact"/>
              <w:ind w:left="-14" w:right="-86"/>
              <w:jc w:val="right"/>
              <w:rPr>
                <w:rFonts w:ascii="CordiaUPC" w:eastAsia="Times New Roman" w:hAnsi="CordiaUPC" w:cs="CordiaUPC"/>
                <w:sz w:val="26"/>
                <w:szCs w:val="26"/>
                <w:cs/>
                <w:lang w:eastAsia="zh-CN" w:bidi="th-TH"/>
              </w:rPr>
            </w:pPr>
          </w:p>
        </w:tc>
        <w:tc>
          <w:tcPr>
            <w:tcW w:w="270" w:type="dxa"/>
          </w:tcPr>
          <w:p w14:paraId="62718EE7" w14:textId="77777777" w:rsidR="008B426D" w:rsidRPr="00392524"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10" w:type="dxa"/>
          </w:tcPr>
          <w:p w14:paraId="398418C6" w14:textId="77777777" w:rsidR="008B426D" w:rsidRPr="00392524" w:rsidRDefault="008B426D"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BB72A24" w14:textId="77777777" w:rsidR="008B426D" w:rsidRPr="00392524"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1080" w:type="dxa"/>
          </w:tcPr>
          <w:p w14:paraId="5CD8621F" w14:textId="77777777" w:rsidR="008B426D" w:rsidRPr="00392524" w:rsidRDefault="008B426D"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74391E31" w14:textId="77777777" w:rsidR="008B426D" w:rsidRPr="00392524"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4E484353" w14:textId="77777777" w:rsidR="008B426D" w:rsidRPr="00392524"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54B9501" w14:textId="77777777" w:rsidR="008B426D" w:rsidRPr="00392524"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7FA016A2" w14:textId="77777777" w:rsidR="008B426D" w:rsidRPr="00392524"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8B426D" w:rsidRPr="00392524" w14:paraId="7F2D14DB" w14:textId="77777777" w:rsidTr="00092A50">
        <w:trPr>
          <w:trHeight w:val="256"/>
        </w:trPr>
        <w:tc>
          <w:tcPr>
            <w:tcW w:w="3416" w:type="dxa"/>
            <w:hideMark/>
          </w:tcPr>
          <w:p w14:paraId="5015B031" w14:textId="77777777" w:rsidR="008B426D" w:rsidRPr="00392524"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assets measured at FVTPL</w:t>
            </w:r>
          </w:p>
        </w:tc>
        <w:tc>
          <w:tcPr>
            <w:tcW w:w="1084" w:type="dxa"/>
            <w:shd w:val="clear" w:color="auto" w:fill="auto"/>
            <w:vAlign w:val="bottom"/>
          </w:tcPr>
          <w:p w14:paraId="6B1534E5" w14:textId="77777777" w:rsidR="008B426D" w:rsidRPr="00392524" w:rsidRDefault="008B426D" w:rsidP="006B1063">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392524">
              <w:rPr>
                <w:rFonts w:ascii="CordiaUPC" w:hAnsi="CordiaUPC" w:cs="CordiaUPC"/>
                <w:b/>
                <w:bCs/>
                <w:sz w:val="26"/>
                <w:szCs w:val="26"/>
                <w:lang w:val="en-US" w:bidi="th-TH"/>
              </w:rPr>
              <w:t>1,421</w:t>
            </w:r>
          </w:p>
        </w:tc>
        <w:tc>
          <w:tcPr>
            <w:tcW w:w="270" w:type="dxa"/>
            <w:vAlign w:val="bottom"/>
          </w:tcPr>
          <w:p w14:paraId="279B2104"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vAlign w:val="center"/>
          </w:tcPr>
          <w:p w14:paraId="054E589E" w14:textId="7157FFD6" w:rsidR="008B426D" w:rsidRPr="00392524" w:rsidRDefault="008B426D" w:rsidP="00092A50">
            <w:pPr>
              <w:tabs>
                <w:tab w:val="decimal" w:pos="604"/>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lang w:val="en-US"/>
              </w:rPr>
              <w:t>-</w:t>
            </w:r>
          </w:p>
        </w:tc>
        <w:tc>
          <w:tcPr>
            <w:tcW w:w="270" w:type="dxa"/>
            <w:vAlign w:val="bottom"/>
          </w:tcPr>
          <w:p w14:paraId="29AA67C9"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095C6151"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1,043</w:t>
            </w:r>
          </w:p>
        </w:tc>
        <w:tc>
          <w:tcPr>
            <w:tcW w:w="273" w:type="dxa"/>
            <w:vAlign w:val="bottom"/>
          </w:tcPr>
          <w:p w14:paraId="380E04FE"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0CE25054"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378</w:t>
            </w:r>
          </w:p>
        </w:tc>
        <w:tc>
          <w:tcPr>
            <w:tcW w:w="270" w:type="dxa"/>
            <w:vAlign w:val="bottom"/>
          </w:tcPr>
          <w:p w14:paraId="61306800"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shd w:val="clear" w:color="auto" w:fill="auto"/>
            <w:vAlign w:val="bottom"/>
          </w:tcPr>
          <w:p w14:paraId="1912BEC4" w14:textId="77777777" w:rsidR="008B426D" w:rsidRPr="00392524" w:rsidRDefault="008B426D" w:rsidP="006B1063">
            <w:pPr>
              <w:tabs>
                <w:tab w:val="decimal" w:pos="787"/>
              </w:tabs>
              <w:suppressAutoHyphens/>
              <w:spacing w:line="240" w:lineRule="exact"/>
              <w:ind w:right="-36"/>
              <w:rPr>
                <w:rFonts w:ascii="CordiaUPC" w:hAnsi="CordiaUPC" w:cs="CordiaUPC"/>
                <w:b/>
                <w:bCs/>
                <w:sz w:val="26"/>
                <w:szCs w:val="26"/>
              </w:rPr>
            </w:pPr>
            <w:r w:rsidRPr="00392524">
              <w:rPr>
                <w:rFonts w:ascii="CordiaUPC" w:hAnsi="CordiaUPC" w:cs="CordiaUPC"/>
                <w:b/>
                <w:bCs/>
                <w:sz w:val="26"/>
                <w:szCs w:val="26"/>
                <w:lang w:val="en-US"/>
              </w:rPr>
              <w:t>1,421</w:t>
            </w:r>
          </w:p>
        </w:tc>
      </w:tr>
      <w:tr w:rsidR="008B426D" w:rsidRPr="00392524" w14:paraId="69C6303D" w14:textId="77777777" w:rsidTr="00092A50">
        <w:trPr>
          <w:trHeight w:val="256"/>
        </w:trPr>
        <w:tc>
          <w:tcPr>
            <w:tcW w:w="3416" w:type="dxa"/>
            <w:hideMark/>
          </w:tcPr>
          <w:p w14:paraId="7F86037A" w14:textId="77777777" w:rsidR="008B426D" w:rsidRPr="00392524"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assets</w:t>
            </w:r>
          </w:p>
        </w:tc>
        <w:tc>
          <w:tcPr>
            <w:tcW w:w="1084" w:type="dxa"/>
            <w:shd w:val="clear" w:color="auto" w:fill="auto"/>
            <w:vAlign w:val="bottom"/>
          </w:tcPr>
          <w:p w14:paraId="53404B24"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648F8C9A"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vAlign w:val="center"/>
          </w:tcPr>
          <w:p w14:paraId="7211D8B1" w14:textId="77777777" w:rsidR="008B426D" w:rsidRPr="00392524" w:rsidRDefault="008B426D" w:rsidP="00092A50">
            <w:pPr>
              <w:tabs>
                <w:tab w:val="decimal" w:pos="604"/>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31B2FBF5"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3A78B102"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432B6CBF"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3F7BF1D"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26BB2AD"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shd w:val="clear" w:color="auto" w:fill="auto"/>
            <w:vAlign w:val="bottom"/>
          </w:tcPr>
          <w:p w14:paraId="78B24321" w14:textId="77777777" w:rsidR="008B426D" w:rsidRPr="009C0EDA" w:rsidRDefault="008B426D" w:rsidP="006B1063">
            <w:pPr>
              <w:tabs>
                <w:tab w:val="decimal" w:pos="787"/>
              </w:tabs>
              <w:suppressAutoHyphens/>
              <w:spacing w:line="240" w:lineRule="exact"/>
              <w:ind w:left="-14" w:right="-36"/>
              <w:rPr>
                <w:rFonts w:ascii="CordiaUPC" w:eastAsia="Times New Roman" w:hAnsi="CordiaUPC" w:cs="CordiaUPC"/>
                <w:b/>
                <w:bCs/>
                <w:sz w:val="26"/>
                <w:szCs w:val="26"/>
                <w:cs/>
                <w:lang w:val="en-US" w:eastAsia="zh-CN" w:bidi="th-TH"/>
              </w:rPr>
            </w:pPr>
          </w:p>
        </w:tc>
      </w:tr>
      <w:tr w:rsidR="008B426D" w:rsidRPr="00392524" w14:paraId="2C084C95" w14:textId="77777777" w:rsidTr="00092A50">
        <w:trPr>
          <w:trHeight w:val="256"/>
        </w:trPr>
        <w:tc>
          <w:tcPr>
            <w:tcW w:w="3416" w:type="dxa"/>
            <w:hideMark/>
          </w:tcPr>
          <w:p w14:paraId="7335909D" w14:textId="77777777" w:rsidR="008B426D" w:rsidRPr="00392524" w:rsidRDefault="008B426D" w:rsidP="006B1063">
            <w:pPr>
              <w:suppressAutoHyphens/>
              <w:spacing w:line="240" w:lineRule="exact"/>
              <w:ind w:left="164" w:right="-90" w:hanging="1"/>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1084" w:type="dxa"/>
            <w:shd w:val="clear" w:color="auto" w:fill="auto"/>
            <w:vAlign w:val="bottom"/>
          </w:tcPr>
          <w:p w14:paraId="68F9CBEC" w14:textId="77777777" w:rsidR="008B426D" w:rsidRPr="00392524" w:rsidRDefault="008B426D" w:rsidP="006B1063">
            <w:pPr>
              <w:tabs>
                <w:tab w:val="decimal" w:pos="881"/>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4,503</w:t>
            </w:r>
          </w:p>
        </w:tc>
        <w:tc>
          <w:tcPr>
            <w:tcW w:w="270" w:type="dxa"/>
            <w:vAlign w:val="bottom"/>
          </w:tcPr>
          <w:p w14:paraId="5211045C" w14:textId="77777777" w:rsidR="008B426D" w:rsidRPr="00392524" w:rsidRDefault="008B426D" w:rsidP="006B1063">
            <w:pPr>
              <w:tabs>
                <w:tab w:val="decimal" w:pos="881"/>
              </w:tabs>
              <w:suppressAutoHyphens/>
              <w:spacing w:line="240" w:lineRule="exact"/>
              <w:ind w:left="-14" w:right="-86"/>
              <w:rPr>
                <w:rFonts w:ascii="CordiaUPC" w:hAnsi="CordiaUPC" w:cs="CordiaUPC"/>
                <w:sz w:val="26"/>
                <w:szCs w:val="26"/>
                <w:lang w:val="en-US" w:bidi="th-TH"/>
              </w:rPr>
            </w:pPr>
          </w:p>
        </w:tc>
        <w:tc>
          <w:tcPr>
            <w:tcW w:w="810" w:type="dxa"/>
            <w:vAlign w:val="center"/>
          </w:tcPr>
          <w:p w14:paraId="71E11F47" w14:textId="62438136" w:rsidR="008B426D" w:rsidRPr="00392524" w:rsidRDefault="008B426D" w:rsidP="00092A50">
            <w:pPr>
              <w:tabs>
                <w:tab w:val="decimal" w:pos="604"/>
              </w:tabs>
              <w:suppressAutoHyphens/>
              <w:spacing w:line="240" w:lineRule="exact"/>
              <w:ind w:right="-86"/>
              <w:rPr>
                <w:rFonts w:ascii="CordiaUPC" w:hAnsi="CordiaUPC" w:cs="CordiaUPC"/>
                <w:sz w:val="26"/>
                <w:szCs w:val="26"/>
                <w:lang w:val="en-US" w:bidi="th-TH"/>
              </w:rPr>
            </w:pPr>
          </w:p>
        </w:tc>
        <w:tc>
          <w:tcPr>
            <w:tcW w:w="270" w:type="dxa"/>
            <w:vAlign w:val="bottom"/>
          </w:tcPr>
          <w:p w14:paraId="6479C92C" w14:textId="77777777" w:rsidR="008B426D" w:rsidRPr="00392524" w:rsidRDefault="008B426D" w:rsidP="00092A50">
            <w:pPr>
              <w:tabs>
                <w:tab w:val="decimal" w:pos="769"/>
              </w:tabs>
              <w:suppressAutoHyphens/>
              <w:spacing w:line="240" w:lineRule="exact"/>
              <w:ind w:left="-14" w:right="-86"/>
              <w:jc w:val="center"/>
              <w:rPr>
                <w:rFonts w:ascii="CordiaUPC" w:hAnsi="CordiaUPC" w:cs="CordiaUPC"/>
                <w:sz w:val="26"/>
                <w:szCs w:val="26"/>
                <w:lang w:val="en-US" w:bidi="th-TH"/>
              </w:rPr>
            </w:pPr>
          </w:p>
        </w:tc>
        <w:tc>
          <w:tcPr>
            <w:tcW w:w="1080" w:type="dxa"/>
            <w:shd w:val="clear" w:color="auto" w:fill="auto"/>
            <w:vAlign w:val="bottom"/>
          </w:tcPr>
          <w:p w14:paraId="2F2789DB" w14:textId="77777777" w:rsidR="008B426D" w:rsidRPr="00392524" w:rsidRDefault="008B426D" w:rsidP="006B1063">
            <w:pPr>
              <w:tabs>
                <w:tab w:val="decimal" w:pos="769"/>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4,503</w:t>
            </w:r>
          </w:p>
        </w:tc>
        <w:tc>
          <w:tcPr>
            <w:tcW w:w="273" w:type="dxa"/>
            <w:vAlign w:val="bottom"/>
          </w:tcPr>
          <w:p w14:paraId="1AE06D7A" w14:textId="77777777" w:rsidR="008B426D" w:rsidRPr="00392524" w:rsidRDefault="008B426D" w:rsidP="006B1063">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2ED4AFC6" w14:textId="77777777" w:rsidR="008B426D" w:rsidRPr="00392524" w:rsidRDefault="008B426D" w:rsidP="006B1063">
            <w:pPr>
              <w:tabs>
                <w:tab w:val="decimal" w:pos="703"/>
              </w:tabs>
              <w:suppressAutoHyphens/>
              <w:spacing w:line="240" w:lineRule="exact"/>
              <w:ind w:left="-14" w:right="-86"/>
              <w:rPr>
                <w:rFonts w:ascii="CordiaUPC" w:hAnsi="CordiaUPC" w:cs="CordiaUPC"/>
                <w:sz w:val="26"/>
                <w:szCs w:val="26"/>
                <w:lang w:val="en-US" w:bidi="th-TH"/>
              </w:rPr>
            </w:pPr>
            <w:r w:rsidRPr="00392524">
              <w:rPr>
                <w:rFonts w:ascii="CordiaUPC" w:hAnsi="CordiaUPC" w:cs="CordiaUPC"/>
                <w:sz w:val="26"/>
                <w:szCs w:val="26"/>
                <w:lang w:val="en-US" w:bidi="th-TH"/>
              </w:rPr>
              <w:t>-</w:t>
            </w:r>
          </w:p>
        </w:tc>
        <w:tc>
          <w:tcPr>
            <w:tcW w:w="270" w:type="dxa"/>
            <w:vAlign w:val="bottom"/>
          </w:tcPr>
          <w:p w14:paraId="3067F93A" w14:textId="77777777" w:rsidR="008B426D" w:rsidRPr="00392524" w:rsidRDefault="008B426D" w:rsidP="006B1063">
            <w:pPr>
              <w:tabs>
                <w:tab w:val="decimal" w:pos="710"/>
              </w:tabs>
              <w:suppressAutoHyphens/>
              <w:spacing w:line="240" w:lineRule="exact"/>
              <w:ind w:left="-14" w:right="-86"/>
              <w:jc w:val="right"/>
              <w:rPr>
                <w:rFonts w:ascii="CordiaUPC" w:hAnsi="CordiaUPC" w:cs="CordiaUPC"/>
                <w:sz w:val="26"/>
                <w:szCs w:val="26"/>
                <w:lang w:val="en-US" w:bidi="th-TH"/>
              </w:rPr>
            </w:pPr>
          </w:p>
        </w:tc>
        <w:tc>
          <w:tcPr>
            <w:tcW w:w="994" w:type="dxa"/>
            <w:shd w:val="clear" w:color="auto" w:fill="auto"/>
            <w:vAlign w:val="bottom"/>
          </w:tcPr>
          <w:p w14:paraId="1FD0E5B0" w14:textId="77777777" w:rsidR="008B426D" w:rsidRPr="00392524" w:rsidRDefault="008B426D" w:rsidP="006B1063">
            <w:pPr>
              <w:tabs>
                <w:tab w:val="decimal" w:pos="787"/>
              </w:tabs>
              <w:suppressAutoHyphens/>
              <w:spacing w:line="240" w:lineRule="exact"/>
              <w:ind w:right="-36"/>
              <w:rPr>
                <w:rFonts w:ascii="CordiaUPC" w:hAnsi="CordiaUPC" w:cs="CordiaUPC"/>
                <w:sz w:val="26"/>
                <w:szCs w:val="26"/>
                <w:lang w:val="en-US" w:bidi="th-TH"/>
              </w:rPr>
            </w:pPr>
            <w:r w:rsidRPr="00392524">
              <w:rPr>
                <w:rFonts w:ascii="CordiaUPC" w:hAnsi="CordiaUPC" w:cs="CordiaUPC"/>
                <w:sz w:val="26"/>
                <w:szCs w:val="26"/>
                <w:lang w:val="en-US" w:bidi="th-TH"/>
              </w:rPr>
              <w:t>4,503</w:t>
            </w:r>
          </w:p>
        </w:tc>
      </w:tr>
      <w:tr w:rsidR="008B426D" w:rsidRPr="00392524" w14:paraId="1C8BEE88" w14:textId="77777777" w:rsidTr="00092A50">
        <w:trPr>
          <w:trHeight w:val="256"/>
        </w:trPr>
        <w:tc>
          <w:tcPr>
            <w:tcW w:w="3416" w:type="dxa"/>
            <w:hideMark/>
          </w:tcPr>
          <w:p w14:paraId="556EBA15" w14:textId="77777777" w:rsidR="008B426D" w:rsidRPr="00392524" w:rsidRDefault="008B426D" w:rsidP="006B1063">
            <w:pPr>
              <w:suppressAutoHyphens/>
              <w:spacing w:line="240" w:lineRule="exact"/>
              <w:ind w:left="164" w:right="-90" w:hanging="1"/>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1084" w:type="dxa"/>
            <w:shd w:val="clear" w:color="auto" w:fill="auto"/>
            <w:vAlign w:val="bottom"/>
          </w:tcPr>
          <w:p w14:paraId="13E59C30"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c>
          <w:tcPr>
            <w:tcW w:w="270" w:type="dxa"/>
            <w:vAlign w:val="bottom"/>
          </w:tcPr>
          <w:p w14:paraId="6AA587C5"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center"/>
          </w:tcPr>
          <w:p w14:paraId="6B568275" w14:textId="77777777" w:rsidR="008B426D" w:rsidRPr="00392524" w:rsidRDefault="008B426D" w:rsidP="00092A50">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70D79FF0"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shd w:val="clear" w:color="auto" w:fill="auto"/>
            <w:vAlign w:val="bottom"/>
          </w:tcPr>
          <w:p w14:paraId="1B1FA783"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c>
          <w:tcPr>
            <w:tcW w:w="273" w:type="dxa"/>
            <w:vAlign w:val="bottom"/>
          </w:tcPr>
          <w:p w14:paraId="286A00AB"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5A85CD1"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26FD7659"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shd w:val="clear" w:color="auto" w:fill="auto"/>
            <w:vAlign w:val="bottom"/>
          </w:tcPr>
          <w:p w14:paraId="64B2058D" w14:textId="77777777" w:rsidR="008B426D" w:rsidRPr="00392524" w:rsidRDefault="008B426D" w:rsidP="006B1063">
            <w:pPr>
              <w:tabs>
                <w:tab w:val="decimal" w:pos="787"/>
              </w:tabs>
              <w:suppressAutoHyphens/>
              <w:spacing w:line="240" w:lineRule="exact"/>
              <w:ind w:right="-36"/>
              <w:rPr>
                <w:rFonts w:ascii="CordiaUPC" w:hAnsi="CordiaUPC" w:cs="CordiaUPC"/>
                <w:sz w:val="26"/>
                <w:szCs w:val="26"/>
              </w:rPr>
            </w:pPr>
            <w:r w:rsidRPr="00392524">
              <w:rPr>
                <w:rFonts w:ascii="CordiaUPC" w:hAnsi="CordiaUPC" w:cs="CordiaUPC"/>
                <w:sz w:val="26"/>
                <w:szCs w:val="26"/>
                <w:lang w:val="en-US" w:bidi="th-TH"/>
              </w:rPr>
              <w:t>2,410</w:t>
            </w:r>
          </w:p>
        </w:tc>
      </w:tr>
      <w:tr w:rsidR="008B426D" w:rsidRPr="00392524" w14:paraId="62B5C6F7" w14:textId="77777777" w:rsidTr="00092A50">
        <w:trPr>
          <w:trHeight w:val="256"/>
        </w:trPr>
        <w:tc>
          <w:tcPr>
            <w:tcW w:w="3416" w:type="dxa"/>
            <w:hideMark/>
          </w:tcPr>
          <w:p w14:paraId="3F4A97FF" w14:textId="77777777" w:rsidR="008B426D" w:rsidRPr="00392524"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 xml:space="preserve">Total </w:t>
            </w:r>
          </w:p>
        </w:tc>
        <w:tc>
          <w:tcPr>
            <w:tcW w:w="1084" w:type="dxa"/>
            <w:tcBorders>
              <w:top w:val="single" w:sz="4" w:space="0" w:color="auto"/>
              <w:bottom w:val="single" w:sz="4" w:space="0" w:color="auto"/>
            </w:tcBorders>
            <w:shd w:val="clear" w:color="auto" w:fill="auto"/>
            <w:vAlign w:val="bottom"/>
          </w:tcPr>
          <w:p w14:paraId="2BB5DB25"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6,913</w:t>
            </w:r>
          </w:p>
        </w:tc>
        <w:tc>
          <w:tcPr>
            <w:tcW w:w="270" w:type="dxa"/>
            <w:vAlign w:val="bottom"/>
          </w:tcPr>
          <w:p w14:paraId="7AA4D52F"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center"/>
          </w:tcPr>
          <w:p w14:paraId="20935580" w14:textId="77777777" w:rsidR="008B426D" w:rsidRPr="00392524" w:rsidRDefault="008B426D" w:rsidP="00092A50">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4F43D8DB"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single" w:sz="4" w:space="0" w:color="auto"/>
            </w:tcBorders>
            <w:shd w:val="clear" w:color="auto" w:fill="auto"/>
            <w:vAlign w:val="bottom"/>
          </w:tcPr>
          <w:p w14:paraId="78E31CBA"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6,913</w:t>
            </w:r>
          </w:p>
        </w:tc>
        <w:tc>
          <w:tcPr>
            <w:tcW w:w="273" w:type="dxa"/>
            <w:vAlign w:val="bottom"/>
          </w:tcPr>
          <w:p w14:paraId="3BD1FD3D"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01ECD5C5"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75D19A6A"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single" w:sz="4" w:space="0" w:color="auto"/>
            </w:tcBorders>
            <w:shd w:val="clear" w:color="auto" w:fill="auto"/>
            <w:vAlign w:val="bottom"/>
          </w:tcPr>
          <w:p w14:paraId="051DC907" w14:textId="77777777" w:rsidR="008B426D" w:rsidRPr="00392524" w:rsidRDefault="008B426D" w:rsidP="006B1063">
            <w:pPr>
              <w:tabs>
                <w:tab w:val="decimal" w:pos="787"/>
              </w:tabs>
              <w:suppressAutoHyphens/>
              <w:spacing w:line="240" w:lineRule="exact"/>
              <w:ind w:right="-36"/>
              <w:rPr>
                <w:rFonts w:ascii="CordiaUPC" w:hAnsi="CordiaUPC" w:cs="CordiaUPC"/>
                <w:b/>
                <w:bCs/>
                <w:sz w:val="26"/>
                <w:szCs w:val="26"/>
              </w:rPr>
            </w:pPr>
            <w:r w:rsidRPr="00392524">
              <w:rPr>
                <w:rFonts w:ascii="CordiaUPC" w:hAnsi="CordiaUPC" w:cs="CordiaUPC"/>
                <w:b/>
                <w:bCs/>
                <w:sz w:val="26"/>
                <w:szCs w:val="26"/>
                <w:lang w:val="en-US"/>
              </w:rPr>
              <w:t>6,913</w:t>
            </w:r>
          </w:p>
        </w:tc>
      </w:tr>
      <w:tr w:rsidR="008B426D" w:rsidRPr="00392524" w14:paraId="76A5E420" w14:textId="77777777" w:rsidTr="006B1063">
        <w:trPr>
          <w:trHeight w:val="256"/>
        </w:trPr>
        <w:tc>
          <w:tcPr>
            <w:tcW w:w="3416" w:type="dxa"/>
            <w:hideMark/>
          </w:tcPr>
          <w:p w14:paraId="2AE554BE" w14:textId="77777777" w:rsidR="008B426D" w:rsidRPr="00392524"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Investments, net</w:t>
            </w:r>
          </w:p>
        </w:tc>
        <w:tc>
          <w:tcPr>
            <w:tcW w:w="1084" w:type="dxa"/>
            <w:tcBorders>
              <w:left w:val="nil"/>
              <w:right w:val="nil"/>
            </w:tcBorders>
          </w:tcPr>
          <w:p w14:paraId="3AF0D537"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43070CD"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left w:val="nil"/>
              <w:right w:val="nil"/>
            </w:tcBorders>
          </w:tcPr>
          <w:p w14:paraId="11644FCD" w14:textId="77777777" w:rsidR="008B426D" w:rsidRPr="00392524" w:rsidRDefault="008B426D" w:rsidP="0068323C">
            <w:pPr>
              <w:tabs>
                <w:tab w:val="decimal" w:pos="604"/>
              </w:tabs>
              <w:suppressAutoHyphens/>
              <w:spacing w:line="240" w:lineRule="exact"/>
              <w:ind w:left="-14" w:right="-86"/>
              <w:jc w:val="center"/>
              <w:rPr>
                <w:rFonts w:ascii="CordiaUPC" w:eastAsia="Times New Roman" w:hAnsi="CordiaUPC" w:cs="CordiaUPC"/>
                <w:sz w:val="26"/>
                <w:szCs w:val="26"/>
                <w:lang w:eastAsia="zh-CN"/>
              </w:rPr>
            </w:pPr>
          </w:p>
        </w:tc>
        <w:tc>
          <w:tcPr>
            <w:tcW w:w="270" w:type="dxa"/>
          </w:tcPr>
          <w:p w14:paraId="50563174"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left w:val="nil"/>
              <w:right w:val="nil"/>
            </w:tcBorders>
          </w:tcPr>
          <w:p w14:paraId="15B42202"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3A896BA9"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left w:val="nil"/>
              <w:right w:val="nil"/>
            </w:tcBorders>
          </w:tcPr>
          <w:p w14:paraId="44F4106E"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227243A"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left w:val="nil"/>
              <w:right w:val="nil"/>
            </w:tcBorders>
          </w:tcPr>
          <w:p w14:paraId="12A59DDD" w14:textId="77777777" w:rsidR="008B426D" w:rsidRPr="00392524" w:rsidRDefault="008B426D" w:rsidP="006B1063">
            <w:pPr>
              <w:tabs>
                <w:tab w:val="decimal" w:pos="787"/>
              </w:tabs>
              <w:suppressAutoHyphens/>
              <w:spacing w:line="240" w:lineRule="exact"/>
              <w:ind w:left="-14" w:right="-36"/>
              <w:rPr>
                <w:rFonts w:ascii="CordiaUPC" w:eastAsia="Times New Roman" w:hAnsi="CordiaUPC" w:cs="CordiaUPC"/>
                <w:sz w:val="26"/>
                <w:szCs w:val="26"/>
                <w:lang w:eastAsia="zh-CN"/>
              </w:rPr>
            </w:pPr>
          </w:p>
        </w:tc>
      </w:tr>
      <w:tr w:rsidR="008B426D" w:rsidRPr="00392524" w14:paraId="60A57BAB" w14:textId="77777777" w:rsidTr="006B1063">
        <w:trPr>
          <w:trHeight w:val="269"/>
        </w:trPr>
        <w:tc>
          <w:tcPr>
            <w:tcW w:w="3416" w:type="dxa"/>
            <w:hideMark/>
          </w:tcPr>
          <w:p w14:paraId="552D8C58" w14:textId="77777777" w:rsidR="008B426D" w:rsidRPr="00392524" w:rsidRDefault="008B426D" w:rsidP="006B1063">
            <w:pPr>
              <w:suppressAutoHyphens/>
              <w:spacing w:line="240" w:lineRule="exact"/>
              <w:ind w:left="346" w:right="-90" w:hanging="18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Investments in debt instruments measured at FVOCI</w:t>
            </w:r>
          </w:p>
        </w:tc>
        <w:tc>
          <w:tcPr>
            <w:tcW w:w="1084" w:type="dxa"/>
            <w:shd w:val="clear" w:color="auto" w:fill="auto"/>
            <w:vAlign w:val="bottom"/>
          </w:tcPr>
          <w:p w14:paraId="4F6DFB63"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177,339</w:t>
            </w:r>
          </w:p>
        </w:tc>
        <w:tc>
          <w:tcPr>
            <w:tcW w:w="270" w:type="dxa"/>
            <w:vAlign w:val="bottom"/>
          </w:tcPr>
          <w:p w14:paraId="4951E2A0"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656FEFE9" w14:textId="77777777" w:rsidR="008B426D" w:rsidRPr="00392524" w:rsidRDefault="008B426D" w:rsidP="0068323C">
            <w:pPr>
              <w:tabs>
                <w:tab w:val="decimal" w:pos="604"/>
              </w:tabs>
              <w:suppressAutoHyphens/>
              <w:spacing w:line="240" w:lineRule="exact"/>
              <w:ind w:left="-14" w:right="-86"/>
              <w:jc w:val="center"/>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1253AB0B"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2ED57FF7"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177,024</w:t>
            </w:r>
          </w:p>
        </w:tc>
        <w:tc>
          <w:tcPr>
            <w:tcW w:w="273" w:type="dxa"/>
            <w:vAlign w:val="bottom"/>
          </w:tcPr>
          <w:p w14:paraId="4F9AFEB2"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829D5F3"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sz w:val="26"/>
                <w:szCs w:val="26"/>
              </w:rPr>
              <w:t>315</w:t>
            </w:r>
          </w:p>
        </w:tc>
        <w:tc>
          <w:tcPr>
            <w:tcW w:w="270" w:type="dxa"/>
            <w:vAlign w:val="bottom"/>
          </w:tcPr>
          <w:p w14:paraId="4801723D"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shd w:val="clear" w:color="auto" w:fill="auto"/>
            <w:vAlign w:val="bottom"/>
          </w:tcPr>
          <w:p w14:paraId="7A887961" w14:textId="77777777" w:rsidR="008B426D" w:rsidRPr="00392524" w:rsidRDefault="008B426D" w:rsidP="006B1063">
            <w:pPr>
              <w:tabs>
                <w:tab w:val="decimal" w:pos="787"/>
              </w:tabs>
              <w:suppressAutoHyphens/>
              <w:spacing w:line="240" w:lineRule="exact"/>
              <w:ind w:right="-36"/>
              <w:rPr>
                <w:rFonts w:ascii="CordiaUPC" w:hAnsi="CordiaUPC" w:cs="CordiaUPC"/>
                <w:sz w:val="26"/>
                <w:szCs w:val="26"/>
              </w:rPr>
            </w:pPr>
            <w:r w:rsidRPr="00392524">
              <w:rPr>
                <w:rFonts w:ascii="CordiaUPC" w:hAnsi="CordiaUPC" w:cs="CordiaUPC"/>
                <w:sz w:val="26"/>
                <w:szCs w:val="26"/>
              </w:rPr>
              <w:t>177,339</w:t>
            </w:r>
          </w:p>
        </w:tc>
      </w:tr>
      <w:tr w:rsidR="008B426D" w:rsidRPr="00392524" w14:paraId="4A3AF596" w14:textId="77777777" w:rsidTr="006B1063">
        <w:trPr>
          <w:trHeight w:val="256"/>
        </w:trPr>
        <w:tc>
          <w:tcPr>
            <w:tcW w:w="3416" w:type="dxa"/>
            <w:hideMark/>
          </w:tcPr>
          <w:p w14:paraId="47862BA8" w14:textId="77777777" w:rsidR="008B426D" w:rsidRPr="00392524" w:rsidRDefault="008B426D" w:rsidP="006B1063">
            <w:pPr>
              <w:suppressAutoHyphens/>
              <w:spacing w:line="240" w:lineRule="exact"/>
              <w:ind w:left="346" w:right="-90" w:hanging="18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Investments in equity instruments designated at FVOCI</w:t>
            </w:r>
          </w:p>
        </w:tc>
        <w:tc>
          <w:tcPr>
            <w:tcW w:w="1084" w:type="dxa"/>
            <w:tcBorders>
              <w:bottom w:val="single" w:sz="4" w:space="0" w:color="auto"/>
            </w:tcBorders>
            <w:shd w:val="clear" w:color="auto" w:fill="auto"/>
            <w:vAlign w:val="bottom"/>
          </w:tcPr>
          <w:p w14:paraId="0145B263"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2,890</w:t>
            </w:r>
          </w:p>
        </w:tc>
        <w:tc>
          <w:tcPr>
            <w:tcW w:w="270" w:type="dxa"/>
            <w:vAlign w:val="bottom"/>
          </w:tcPr>
          <w:p w14:paraId="69D93815"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4D497FB5"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197</w:t>
            </w:r>
          </w:p>
        </w:tc>
        <w:tc>
          <w:tcPr>
            <w:tcW w:w="270" w:type="dxa"/>
            <w:vAlign w:val="bottom"/>
          </w:tcPr>
          <w:p w14:paraId="17B50E49"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bottom w:val="single" w:sz="4" w:space="0" w:color="auto"/>
            </w:tcBorders>
            <w:vAlign w:val="bottom"/>
          </w:tcPr>
          <w:p w14:paraId="17F1BD98"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3" w:type="dxa"/>
            <w:vAlign w:val="bottom"/>
          </w:tcPr>
          <w:p w14:paraId="3003371A"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0665B3D8"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2,693</w:t>
            </w:r>
          </w:p>
        </w:tc>
        <w:tc>
          <w:tcPr>
            <w:tcW w:w="270" w:type="dxa"/>
            <w:vAlign w:val="bottom"/>
          </w:tcPr>
          <w:p w14:paraId="06B11F51"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bottom w:val="single" w:sz="4" w:space="0" w:color="auto"/>
            </w:tcBorders>
            <w:shd w:val="clear" w:color="auto" w:fill="auto"/>
            <w:vAlign w:val="bottom"/>
          </w:tcPr>
          <w:p w14:paraId="540B2298" w14:textId="77777777" w:rsidR="008B426D" w:rsidRPr="00392524" w:rsidRDefault="008B426D" w:rsidP="006B1063">
            <w:pPr>
              <w:tabs>
                <w:tab w:val="decimal" w:pos="787"/>
              </w:tabs>
              <w:suppressAutoHyphens/>
              <w:spacing w:line="240" w:lineRule="exact"/>
              <w:ind w:right="-36"/>
              <w:rPr>
                <w:rFonts w:ascii="CordiaUPC" w:hAnsi="CordiaUPC" w:cs="CordiaUPC"/>
                <w:sz w:val="26"/>
                <w:szCs w:val="26"/>
              </w:rPr>
            </w:pPr>
            <w:r w:rsidRPr="00392524">
              <w:rPr>
                <w:rFonts w:ascii="CordiaUPC" w:hAnsi="CordiaUPC" w:cs="CordiaUPC"/>
                <w:color w:val="000000"/>
                <w:sz w:val="26"/>
                <w:szCs w:val="26"/>
              </w:rPr>
              <w:t>2,890</w:t>
            </w:r>
          </w:p>
        </w:tc>
      </w:tr>
      <w:tr w:rsidR="008B426D" w:rsidRPr="00392524" w14:paraId="7A31D95B" w14:textId="77777777" w:rsidTr="006B1063">
        <w:trPr>
          <w:trHeight w:val="145"/>
        </w:trPr>
        <w:tc>
          <w:tcPr>
            <w:tcW w:w="3416" w:type="dxa"/>
            <w:hideMark/>
          </w:tcPr>
          <w:p w14:paraId="52EC6990" w14:textId="77777777" w:rsidR="008B426D" w:rsidRPr="00392524"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w:t>
            </w:r>
          </w:p>
        </w:tc>
        <w:tc>
          <w:tcPr>
            <w:tcW w:w="1084" w:type="dxa"/>
            <w:tcBorders>
              <w:top w:val="single" w:sz="4" w:space="0" w:color="auto"/>
              <w:bottom w:val="single" w:sz="4" w:space="0" w:color="auto"/>
            </w:tcBorders>
            <w:shd w:val="clear" w:color="auto" w:fill="auto"/>
            <w:vAlign w:val="bottom"/>
          </w:tcPr>
          <w:p w14:paraId="529A8CA2"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392524">
              <w:rPr>
                <w:rFonts w:ascii="CordiaUPC" w:hAnsi="CordiaUPC" w:cs="CordiaUPC"/>
                <w:b/>
                <w:bCs/>
                <w:color w:val="000000"/>
                <w:sz w:val="26"/>
                <w:szCs w:val="26"/>
              </w:rPr>
              <w:t>180,229</w:t>
            </w:r>
          </w:p>
        </w:tc>
        <w:tc>
          <w:tcPr>
            <w:tcW w:w="270" w:type="dxa"/>
            <w:vAlign w:val="bottom"/>
          </w:tcPr>
          <w:p w14:paraId="0E11FC18"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6300E501"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197</w:t>
            </w:r>
          </w:p>
        </w:tc>
        <w:tc>
          <w:tcPr>
            <w:tcW w:w="270" w:type="dxa"/>
            <w:vAlign w:val="bottom"/>
          </w:tcPr>
          <w:p w14:paraId="345E51B9"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single" w:sz="4" w:space="0" w:color="auto"/>
            </w:tcBorders>
            <w:vAlign w:val="bottom"/>
          </w:tcPr>
          <w:p w14:paraId="2171F170"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177,024</w:t>
            </w:r>
          </w:p>
        </w:tc>
        <w:tc>
          <w:tcPr>
            <w:tcW w:w="273" w:type="dxa"/>
            <w:vAlign w:val="bottom"/>
          </w:tcPr>
          <w:p w14:paraId="2B481740"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07B0C99F"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3,008</w:t>
            </w:r>
          </w:p>
        </w:tc>
        <w:tc>
          <w:tcPr>
            <w:tcW w:w="270" w:type="dxa"/>
            <w:vAlign w:val="bottom"/>
          </w:tcPr>
          <w:p w14:paraId="2433844C"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single" w:sz="4" w:space="0" w:color="auto"/>
            </w:tcBorders>
            <w:shd w:val="clear" w:color="auto" w:fill="auto"/>
            <w:vAlign w:val="bottom"/>
          </w:tcPr>
          <w:p w14:paraId="67671F8A" w14:textId="77777777" w:rsidR="008B426D" w:rsidRPr="00392524" w:rsidRDefault="008B426D" w:rsidP="006B1063">
            <w:pPr>
              <w:tabs>
                <w:tab w:val="decimal" w:pos="787"/>
              </w:tabs>
              <w:suppressAutoHyphens/>
              <w:spacing w:line="240" w:lineRule="exact"/>
              <w:ind w:right="-36"/>
              <w:rPr>
                <w:rFonts w:ascii="CordiaUPC" w:hAnsi="CordiaUPC" w:cs="CordiaUPC"/>
                <w:b/>
                <w:bCs/>
                <w:sz w:val="26"/>
                <w:szCs w:val="26"/>
              </w:rPr>
            </w:pPr>
            <w:r w:rsidRPr="00392524">
              <w:rPr>
                <w:rFonts w:ascii="CordiaUPC" w:hAnsi="CordiaUPC" w:cs="CordiaUPC"/>
                <w:b/>
                <w:bCs/>
                <w:color w:val="000000"/>
                <w:sz w:val="26"/>
                <w:szCs w:val="26"/>
              </w:rPr>
              <w:t>180,229</w:t>
            </w:r>
          </w:p>
        </w:tc>
      </w:tr>
      <w:tr w:rsidR="008B426D" w:rsidRPr="00392524" w14:paraId="715B1418" w14:textId="77777777" w:rsidTr="006B1063">
        <w:trPr>
          <w:trHeight w:val="145"/>
        </w:trPr>
        <w:tc>
          <w:tcPr>
            <w:tcW w:w="3416" w:type="dxa"/>
          </w:tcPr>
          <w:p w14:paraId="656C6B4C" w14:textId="77777777" w:rsidR="008B426D" w:rsidRPr="00392524"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Loans to customers and accrued interest receivables, net</w:t>
            </w:r>
          </w:p>
        </w:tc>
        <w:tc>
          <w:tcPr>
            <w:tcW w:w="1084" w:type="dxa"/>
            <w:tcBorders>
              <w:top w:val="single" w:sz="4" w:space="0" w:color="auto"/>
              <w:bottom w:val="single" w:sz="4" w:space="0" w:color="auto"/>
            </w:tcBorders>
            <w:shd w:val="clear" w:color="auto" w:fill="auto"/>
            <w:vAlign w:val="bottom"/>
          </w:tcPr>
          <w:p w14:paraId="0B5D2A8A"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1,324,201</w:t>
            </w:r>
          </w:p>
        </w:tc>
        <w:tc>
          <w:tcPr>
            <w:tcW w:w="270" w:type="dxa"/>
            <w:vAlign w:val="bottom"/>
          </w:tcPr>
          <w:p w14:paraId="1035A124"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74738D9C"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vAlign w:val="bottom"/>
          </w:tcPr>
          <w:p w14:paraId="100C87F8"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single" w:sz="4" w:space="0" w:color="auto"/>
            </w:tcBorders>
            <w:vAlign w:val="bottom"/>
          </w:tcPr>
          <w:p w14:paraId="4BC8F6F5"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938,734</w:t>
            </w:r>
          </w:p>
        </w:tc>
        <w:tc>
          <w:tcPr>
            <w:tcW w:w="273" w:type="dxa"/>
            <w:vAlign w:val="bottom"/>
          </w:tcPr>
          <w:p w14:paraId="77B6E1E1"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3E045C84"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389,564</w:t>
            </w:r>
          </w:p>
        </w:tc>
        <w:tc>
          <w:tcPr>
            <w:tcW w:w="270" w:type="dxa"/>
            <w:vAlign w:val="bottom"/>
          </w:tcPr>
          <w:p w14:paraId="485DFD75"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single" w:sz="4" w:space="0" w:color="auto"/>
            </w:tcBorders>
            <w:shd w:val="clear" w:color="auto" w:fill="auto"/>
            <w:vAlign w:val="bottom"/>
          </w:tcPr>
          <w:p w14:paraId="58D1529C" w14:textId="77777777" w:rsidR="008B426D" w:rsidRPr="00392524" w:rsidRDefault="008B426D" w:rsidP="006B1063">
            <w:pPr>
              <w:tabs>
                <w:tab w:val="decimal" w:pos="787"/>
              </w:tabs>
              <w:suppressAutoHyphens/>
              <w:spacing w:line="240" w:lineRule="exact"/>
              <w:ind w:right="-36"/>
              <w:rPr>
                <w:rFonts w:ascii="CordiaUPC" w:hAnsi="CordiaUPC" w:cs="CordiaUPC"/>
                <w:b/>
                <w:bCs/>
                <w:sz w:val="26"/>
                <w:szCs w:val="26"/>
              </w:rPr>
            </w:pPr>
            <w:r w:rsidRPr="00392524">
              <w:rPr>
                <w:rFonts w:ascii="CordiaUPC" w:hAnsi="CordiaUPC" w:cs="CordiaUPC"/>
                <w:b/>
                <w:bCs/>
                <w:color w:val="000000"/>
                <w:sz w:val="26"/>
                <w:szCs w:val="26"/>
              </w:rPr>
              <w:t>1,328,298</w:t>
            </w:r>
          </w:p>
        </w:tc>
      </w:tr>
      <w:tr w:rsidR="008B426D" w:rsidRPr="00392524" w14:paraId="0A1C4EA3" w14:textId="77777777" w:rsidTr="006B1063">
        <w:trPr>
          <w:trHeight w:val="256"/>
        </w:trPr>
        <w:tc>
          <w:tcPr>
            <w:tcW w:w="3416" w:type="dxa"/>
            <w:hideMark/>
          </w:tcPr>
          <w:p w14:paraId="4E1ECC5D" w14:textId="77777777" w:rsidR="008B426D" w:rsidRPr="00392524"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 financial assets</w:t>
            </w:r>
          </w:p>
        </w:tc>
        <w:tc>
          <w:tcPr>
            <w:tcW w:w="1084" w:type="dxa"/>
            <w:tcBorders>
              <w:top w:val="single" w:sz="4" w:space="0" w:color="auto"/>
              <w:bottom w:val="double" w:sz="4" w:space="0" w:color="auto"/>
            </w:tcBorders>
            <w:shd w:val="clear" w:color="auto" w:fill="auto"/>
            <w:vAlign w:val="bottom"/>
          </w:tcPr>
          <w:p w14:paraId="0E92D824"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1,512,764</w:t>
            </w:r>
          </w:p>
        </w:tc>
        <w:tc>
          <w:tcPr>
            <w:tcW w:w="270" w:type="dxa"/>
            <w:vAlign w:val="bottom"/>
          </w:tcPr>
          <w:p w14:paraId="327A9414"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vAlign w:val="bottom"/>
          </w:tcPr>
          <w:p w14:paraId="238F832E"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197</w:t>
            </w:r>
          </w:p>
        </w:tc>
        <w:tc>
          <w:tcPr>
            <w:tcW w:w="270" w:type="dxa"/>
            <w:vAlign w:val="bottom"/>
          </w:tcPr>
          <w:p w14:paraId="53A8533A"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double" w:sz="4" w:space="0" w:color="auto"/>
            </w:tcBorders>
            <w:vAlign w:val="bottom"/>
          </w:tcPr>
          <w:p w14:paraId="7B8DB7E6"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1,123,714</w:t>
            </w:r>
          </w:p>
        </w:tc>
        <w:tc>
          <w:tcPr>
            <w:tcW w:w="273" w:type="dxa"/>
            <w:vAlign w:val="bottom"/>
          </w:tcPr>
          <w:p w14:paraId="06D4FEF9"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34465938"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392,950</w:t>
            </w:r>
          </w:p>
        </w:tc>
        <w:tc>
          <w:tcPr>
            <w:tcW w:w="270" w:type="dxa"/>
            <w:vAlign w:val="bottom"/>
          </w:tcPr>
          <w:p w14:paraId="09D98D1E"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double" w:sz="4" w:space="0" w:color="auto"/>
            </w:tcBorders>
            <w:shd w:val="clear" w:color="auto" w:fill="auto"/>
            <w:vAlign w:val="bottom"/>
          </w:tcPr>
          <w:p w14:paraId="7A076E38" w14:textId="77777777" w:rsidR="008B426D" w:rsidRPr="00392524" w:rsidRDefault="008B426D" w:rsidP="006B1063">
            <w:pPr>
              <w:tabs>
                <w:tab w:val="decimal" w:pos="787"/>
              </w:tabs>
              <w:suppressAutoHyphens/>
              <w:spacing w:line="240" w:lineRule="exact"/>
              <w:ind w:left="-14" w:right="-36"/>
              <w:rPr>
                <w:rFonts w:ascii="CordiaUPC" w:eastAsia="Times New Roman" w:hAnsi="CordiaUPC" w:cs="CordiaUPC"/>
                <w:b/>
                <w:bCs/>
                <w:sz w:val="26"/>
                <w:szCs w:val="26"/>
                <w:lang w:eastAsia="zh-CN"/>
              </w:rPr>
            </w:pPr>
            <w:r w:rsidRPr="00392524">
              <w:rPr>
                <w:rFonts w:ascii="CordiaUPC" w:hAnsi="CordiaUPC" w:cs="CordiaUPC"/>
                <w:b/>
                <w:bCs/>
                <w:sz w:val="26"/>
                <w:szCs w:val="26"/>
              </w:rPr>
              <w:t>1,516,861</w:t>
            </w:r>
          </w:p>
        </w:tc>
      </w:tr>
      <w:tr w:rsidR="008B426D" w:rsidRPr="00392524" w14:paraId="08C55943" w14:textId="77777777" w:rsidTr="006B1063">
        <w:trPr>
          <w:trHeight w:val="256"/>
        </w:trPr>
        <w:tc>
          <w:tcPr>
            <w:tcW w:w="3416" w:type="dxa"/>
            <w:vAlign w:val="bottom"/>
          </w:tcPr>
          <w:p w14:paraId="7B017317" w14:textId="77777777" w:rsidR="008B426D" w:rsidRPr="00392524" w:rsidRDefault="008B426D" w:rsidP="006B1063">
            <w:pPr>
              <w:suppressAutoHyphens/>
              <w:spacing w:line="240" w:lineRule="exact"/>
              <w:ind w:left="164" w:right="-90" w:hanging="164"/>
              <w:rPr>
                <w:rFonts w:ascii="CordiaUPC" w:eastAsia="Times New Roman" w:hAnsi="CordiaUPC" w:cs="CordiaUPC"/>
                <w:b/>
                <w:bCs/>
                <w:i/>
                <w:iCs/>
                <w:sz w:val="26"/>
                <w:szCs w:val="26"/>
                <w:lang w:eastAsia="zh-CN"/>
              </w:rPr>
            </w:pPr>
          </w:p>
        </w:tc>
        <w:tc>
          <w:tcPr>
            <w:tcW w:w="1084" w:type="dxa"/>
          </w:tcPr>
          <w:p w14:paraId="01A93C2F"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5476903E"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Pr>
          <w:p w14:paraId="63888B11"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084BE9BD"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Pr>
          <w:p w14:paraId="6352B3FA"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76CF6020"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Pr>
          <w:p w14:paraId="0CA79175"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383E34A"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45B340AF" w14:textId="77777777" w:rsidR="008B426D" w:rsidRPr="00392524" w:rsidRDefault="008B426D" w:rsidP="006B1063">
            <w:pPr>
              <w:tabs>
                <w:tab w:val="decimal" w:pos="750"/>
                <w:tab w:val="decimal" w:pos="787"/>
              </w:tabs>
              <w:suppressAutoHyphens/>
              <w:spacing w:line="240" w:lineRule="exact"/>
              <w:ind w:left="-14" w:right="-36"/>
              <w:rPr>
                <w:rFonts w:ascii="CordiaUPC" w:eastAsia="Times New Roman" w:hAnsi="CordiaUPC" w:cs="CordiaUPC"/>
                <w:sz w:val="26"/>
                <w:szCs w:val="26"/>
                <w:lang w:eastAsia="zh-CN"/>
              </w:rPr>
            </w:pPr>
          </w:p>
        </w:tc>
      </w:tr>
      <w:tr w:rsidR="008B426D" w:rsidRPr="00392524" w14:paraId="1B30666C" w14:textId="77777777" w:rsidTr="006B1063">
        <w:trPr>
          <w:trHeight w:val="256"/>
        </w:trPr>
        <w:tc>
          <w:tcPr>
            <w:tcW w:w="3416" w:type="dxa"/>
            <w:vAlign w:val="bottom"/>
            <w:hideMark/>
          </w:tcPr>
          <w:p w14:paraId="15FE1118" w14:textId="77777777" w:rsidR="008B426D" w:rsidRPr="00392524" w:rsidRDefault="008B426D" w:rsidP="006B1063">
            <w:pPr>
              <w:suppressAutoHyphens/>
              <w:spacing w:line="240" w:lineRule="exact"/>
              <w:ind w:left="164" w:right="-90" w:hanging="164"/>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liabilities</w:t>
            </w:r>
          </w:p>
        </w:tc>
        <w:tc>
          <w:tcPr>
            <w:tcW w:w="1084" w:type="dxa"/>
          </w:tcPr>
          <w:p w14:paraId="4EE29092"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cs/>
                <w:lang w:eastAsia="zh-CN" w:bidi="th-TH"/>
              </w:rPr>
            </w:pPr>
          </w:p>
        </w:tc>
        <w:tc>
          <w:tcPr>
            <w:tcW w:w="270" w:type="dxa"/>
          </w:tcPr>
          <w:p w14:paraId="64D11C7C"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Pr>
          <w:p w14:paraId="453EAD05"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108068D8"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Pr>
          <w:p w14:paraId="2942D9A6"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04A46B1B"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Pr>
          <w:p w14:paraId="32ADAE52"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C054C84"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02553DCC" w14:textId="77777777" w:rsidR="008B426D" w:rsidRPr="00392524" w:rsidRDefault="008B426D" w:rsidP="006B1063">
            <w:pPr>
              <w:tabs>
                <w:tab w:val="decimal" w:pos="750"/>
                <w:tab w:val="decimal" w:pos="787"/>
              </w:tabs>
              <w:suppressAutoHyphens/>
              <w:spacing w:line="240" w:lineRule="exact"/>
              <w:ind w:left="-14" w:right="-36"/>
              <w:jc w:val="right"/>
              <w:rPr>
                <w:rFonts w:ascii="CordiaUPC" w:eastAsia="Times New Roman" w:hAnsi="CordiaUPC" w:cs="CordiaUPC"/>
                <w:sz w:val="26"/>
                <w:szCs w:val="26"/>
                <w:lang w:eastAsia="zh-CN"/>
              </w:rPr>
            </w:pPr>
          </w:p>
        </w:tc>
      </w:tr>
      <w:tr w:rsidR="008B426D" w:rsidRPr="00392524" w14:paraId="3BC7B024" w14:textId="77777777" w:rsidTr="006B1063">
        <w:trPr>
          <w:trHeight w:val="256"/>
        </w:trPr>
        <w:tc>
          <w:tcPr>
            <w:tcW w:w="3416" w:type="dxa"/>
            <w:vAlign w:val="bottom"/>
          </w:tcPr>
          <w:p w14:paraId="2AD5F044" w14:textId="77777777" w:rsidR="008B426D" w:rsidRPr="00392524"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Deposits</w:t>
            </w:r>
          </w:p>
        </w:tc>
        <w:tc>
          <w:tcPr>
            <w:tcW w:w="1084" w:type="dxa"/>
            <w:shd w:val="clear" w:color="auto" w:fill="auto"/>
            <w:vAlign w:val="bottom"/>
          </w:tcPr>
          <w:p w14:paraId="6C6F1F91" w14:textId="77777777" w:rsidR="008B426D" w:rsidRPr="00392524" w:rsidRDefault="008B426D" w:rsidP="006B1063">
            <w:pPr>
              <w:tabs>
                <w:tab w:val="decimal" w:pos="881"/>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sz w:val="26"/>
                <w:szCs w:val="26"/>
              </w:rPr>
              <w:t>1,339,195</w:t>
            </w:r>
          </w:p>
        </w:tc>
        <w:tc>
          <w:tcPr>
            <w:tcW w:w="270" w:type="dxa"/>
            <w:shd w:val="clear" w:color="auto" w:fill="auto"/>
            <w:vAlign w:val="bottom"/>
          </w:tcPr>
          <w:p w14:paraId="7E1AE6B9"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shd w:val="clear" w:color="auto" w:fill="auto"/>
            <w:vAlign w:val="bottom"/>
          </w:tcPr>
          <w:p w14:paraId="69123A85"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w:t>
            </w:r>
          </w:p>
        </w:tc>
        <w:tc>
          <w:tcPr>
            <w:tcW w:w="270" w:type="dxa"/>
            <w:shd w:val="clear" w:color="auto" w:fill="auto"/>
            <w:vAlign w:val="bottom"/>
          </w:tcPr>
          <w:p w14:paraId="7B5BEF22"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10F1DDFF" w14:textId="77777777" w:rsidR="008B426D" w:rsidRPr="00392524" w:rsidRDefault="008B426D" w:rsidP="006B1063">
            <w:pPr>
              <w:tabs>
                <w:tab w:val="decimal" w:pos="769"/>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sz w:val="26"/>
                <w:szCs w:val="26"/>
              </w:rPr>
              <w:t>1,339,235</w:t>
            </w:r>
          </w:p>
        </w:tc>
        <w:tc>
          <w:tcPr>
            <w:tcW w:w="273" w:type="dxa"/>
            <w:vAlign w:val="bottom"/>
          </w:tcPr>
          <w:p w14:paraId="29DE2FD1"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4BDD36E6"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008FE475"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vAlign w:val="bottom"/>
          </w:tcPr>
          <w:p w14:paraId="2B3C1A3F" w14:textId="77777777" w:rsidR="008B426D" w:rsidRPr="00392524" w:rsidRDefault="008B426D" w:rsidP="006B1063">
            <w:pPr>
              <w:tabs>
                <w:tab w:val="decimal" w:pos="697"/>
                <w:tab w:val="decimal" w:pos="787"/>
              </w:tabs>
              <w:suppressAutoHyphens/>
              <w:spacing w:line="240" w:lineRule="exact"/>
              <w:ind w:right="-36"/>
              <w:jc w:val="right"/>
              <w:rPr>
                <w:rFonts w:ascii="CordiaUPC" w:eastAsia="Times New Roman" w:hAnsi="CordiaUPC" w:cs="CordiaUPC"/>
                <w:b/>
                <w:bCs/>
                <w:sz w:val="26"/>
                <w:szCs w:val="26"/>
                <w:lang w:eastAsia="zh-CN"/>
              </w:rPr>
            </w:pPr>
            <w:r w:rsidRPr="00392524">
              <w:rPr>
                <w:rFonts w:ascii="CordiaUPC" w:hAnsi="CordiaUPC" w:cs="CordiaUPC"/>
                <w:b/>
                <w:bCs/>
                <w:sz w:val="26"/>
                <w:szCs w:val="26"/>
              </w:rPr>
              <w:t>1,339,235</w:t>
            </w:r>
          </w:p>
        </w:tc>
      </w:tr>
      <w:tr w:rsidR="008B426D" w:rsidRPr="00392524" w14:paraId="6A64B6EB" w14:textId="77777777" w:rsidTr="006B1063">
        <w:trPr>
          <w:trHeight w:val="269"/>
        </w:trPr>
        <w:tc>
          <w:tcPr>
            <w:tcW w:w="3416" w:type="dxa"/>
            <w:vAlign w:val="bottom"/>
            <w:hideMark/>
          </w:tcPr>
          <w:p w14:paraId="76BD1E78" w14:textId="77777777" w:rsidR="008B426D" w:rsidRPr="00392524" w:rsidRDefault="008B426D" w:rsidP="006B1063">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liabilities measured at FVTPL</w:t>
            </w:r>
          </w:p>
        </w:tc>
        <w:tc>
          <w:tcPr>
            <w:tcW w:w="1084" w:type="dxa"/>
            <w:tcBorders>
              <w:top w:val="nil"/>
              <w:left w:val="nil"/>
              <w:right w:val="nil"/>
            </w:tcBorders>
            <w:vAlign w:val="bottom"/>
          </w:tcPr>
          <w:p w14:paraId="5046CB64"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val="en-US" w:eastAsia="zh-CN" w:bidi="th-TH"/>
              </w:rPr>
            </w:pPr>
            <w:r w:rsidRPr="00392524">
              <w:rPr>
                <w:rFonts w:ascii="CordiaUPC" w:hAnsi="CordiaUPC" w:cs="CordiaUPC"/>
                <w:b/>
                <w:bCs/>
                <w:color w:val="000000"/>
                <w:sz w:val="26"/>
                <w:szCs w:val="26"/>
              </w:rPr>
              <w:t>437</w:t>
            </w:r>
          </w:p>
        </w:tc>
        <w:tc>
          <w:tcPr>
            <w:tcW w:w="270" w:type="dxa"/>
            <w:vAlign w:val="bottom"/>
          </w:tcPr>
          <w:p w14:paraId="46F5A773"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top w:val="nil"/>
              <w:left w:val="nil"/>
              <w:right w:val="nil"/>
            </w:tcBorders>
            <w:vAlign w:val="bottom"/>
          </w:tcPr>
          <w:p w14:paraId="5925C4BC" w14:textId="77777777" w:rsidR="008B426D" w:rsidRPr="00392524" w:rsidRDefault="008B426D" w:rsidP="006B1063">
            <w:pPr>
              <w:tabs>
                <w:tab w:val="decimal" w:pos="604"/>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vAlign w:val="bottom"/>
          </w:tcPr>
          <w:p w14:paraId="18F957F6"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30B02EEB"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c>
          <w:tcPr>
            <w:tcW w:w="273" w:type="dxa"/>
            <w:vAlign w:val="bottom"/>
          </w:tcPr>
          <w:p w14:paraId="7204A9D6"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7F466FC"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vAlign w:val="bottom"/>
          </w:tcPr>
          <w:p w14:paraId="361FAF48"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vAlign w:val="bottom"/>
          </w:tcPr>
          <w:p w14:paraId="78943FE9" w14:textId="77777777" w:rsidR="008B426D" w:rsidRPr="00392524" w:rsidRDefault="008B426D" w:rsidP="006B1063">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r>
      <w:tr w:rsidR="008B426D" w:rsidRPr="00392524" w14:paraId="3372DEE9" w14:textId="77777777" w:rsidTr="006B1063">
        <w:trPr>
          <w:trHeight w:val="269"/>
        </w:trPr>
        <w:tc>
          <w:tcPr>
            <w:tcW w:w="3416" w:type="dxa"/>
            <w:vAlign w:val="bottom"/>
            <w:hideMark/>
          </w:tcPr>
          <w:p w14:paraId="34CA3727" w14:textId="77777777" w:rsidR="008B426D" w:rsidRPr="00392524"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liabilities</w:t>
            </w:r>
          </w:p>
        </w:tc>
        <w:tc>
          <w:tcPr>
            <w:tcW w:w="1084" w:type="dxa"/>
            <w:tcBorders>
              <w:left w:val="nil"/>
              <w:bottom w:val="nil"/>
              <w:right w:val="nil"/>
            </w:tcBorders>
            <w:vAlign w:val="bottom"/>
          </w:tcPr>
          <w:p w14:paraId="4CB2AE94"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DE054AE"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left w:val="nil"/>
              <w:bottom w:val="nil"/>
              <w:right w:val="nil"/>
            </w:tcBorders>
            <w:vAlign w:val="bottom"/>
          </w:tcPr>
          <w:p w14:paraId="221D8D26"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2BCC10C"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7E46C5D1"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C1FE8AB"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6F2DF12A"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089BAA3"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vAlign w:val="bottom"/>
          </w:tcPr>
          <w:p w14:paraId="4EC9EC16" w14:textId="77777777" w:rsidR="008B426D" w:rsidRPr="00392524" w:rsidRDefault="008B426D" w:rsidP="006B1063">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p>
        </w:tc>
      </w:tr>
      <w:tr w:rsidR="008B426D" w:rsidRPr="00392524" w14:paraId="4E7A15AB" w14:textId="77777777" w:rsidTr="006B1063">
        <w:trPr>
          <w:trHeight w:val="256"/>
        </w:trPr>
        <w:tc>
          <w:tcPr>
            <w:tcW w:w="3416" w:type="dxa"/>
            <w:vAlign w:val="bottom"/>
            <w:hideMark/>
          </w:tcPr>
          <w:p w14:paraId="58DE5F18" w14:textId="77777777" w:rsidR="008B426D" w:rsidRPr="00392524" w:rsidRDefault="008B426D" w:rsidP="006B1063">
            <w:pPr>
              <w:suppressAutoHyphens/>
              <w:spacing w:line="240" w:lineRule="exact"/>
              <w:ind w:left="164" w:right="-9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1084" w:type="dxa"/>
            <w:shd w:val="clear" w:color="auto" w:fill="auto"/>
            <w:vAlign w:val="bottom"/>
          </w:tcPr>
          <w:p w14:paraId="65F2FC60"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c>
          <w:tcPr>
            <w:tcW w:w="270" w:type="dxa"/>
            <w:shd w:val="clear" w:color="auto" w:fill="auto"/>
            <w:vAlign w:val="bottom"/>
          </w:tcPr>
          <w:p w14:paraId="35C8D4DA"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749A9133"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68C141D8"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5907E019"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c>
          <w:tcPr>
            <w:tcW w:w="273" w:type="dxa"/>
            <w:vAlign w:val="bottom"/>
          </w:tcPr>
          <w:p w14:paraId="1E2CF6C0"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E02EB28"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11043B58"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vAlign w:val="bottom"/>
          </w:tcPr>
          <w:p w14:paraId="6A656254" w14:textId="77777777" w:rsidR="008B426D" w:rsidRPr="00392524" w:rsidRDefault="008B426D" w:rsidP="006B1063">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r>
      <w:tr w:rsidR="008B426D" w:rsidRPr="00392524" w14:paraId="07EB99BD" w14:textId="77777777" w:rsidTr="006B1063">
        <w:trPr>
          <w:trHeight w:val="256"/>
        </w:trPr>
        <w:tc>
          <w:tcPr>
            <w:tcW w:w="3416" w:type="dxa"/>
            <w:vAlign w:val="bottom"/>
            <w:hideMark/>
          </w:tcPr>
          <w:p w14:paraId="3C9E2334" w14:textId="77777777" w:rsidR="008B426D" w:rsidRPr="00392524" w:rsidRDefault="008B426D" w:rsidP="006B1063">
            <w:pPr>
              <w:suppressAutoHyphens/>
              <w:spacing w:line="240" w:lineRule="exact"/>
              <w:ind w:left="164" w:right="-9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1084" w:type="dxa"/>
            <w:tcBorders>
              <w:bottom w:val="single" w:sz="4" w:space="0" w:color="auto"/>
            </w:tcBorders>
            <w:shd w:val="clear" w:color="auto" w:fill="auto"/>
            <w:vAlign w:val="bottom"/>
          </w:tcPr>
          <w:p w14:paraId="19B952D1"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c>
          <w:tcPr>
            <w:tcW w:w="270" w:type="dxa"/>
            <w:shd w:val="clear" w:color="auto" w:fill="auto"/>
            <w:vAlign w:val="bottom"/>
          </w:tcPr>
          <w:p w14:paraId="75AAD5FE"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35E068B6"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7D1DD645"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top w:val="nil"/>
              <w:left w:val="nil"/>
              <w:bottom w:val="single" w:sz="4" w:space="0" w:color="auto"/>
              <w:right w:val="nil"/>
            </w:tcBorders>
            <w:vAlign w:val="bottom"/>
          </w:tcPr>
          <w:p w14:paraId="7CB21231"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c>
          <w:tcPr>
            <w:tcW w:w="273" w:type="dxa"/>
            <w:vAlign w:val="bottom"/>
          </w:tcPr>
          <w:p w14:paraId="5670EF30"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nil"/>
              <w:left w:val="nil"/>
              <w:bottom w:val="single" w:sz="4" w:space="0" w:color="auto"/>
              <w:right w:val="nil"/>
            </w:tcBorders>
            <w:vAlign w:val="bottom"/>
          </w:tcPr>
          <w:p w14:paraId="4594FB59"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7F7B6948"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top w:val="nil"/>
              <w:left w:val="nil"/>
              <w:bottom w:val="single" w:sz="4" w:space="0" w:color="auto"/>
              <w:right w:val="nil"/>
            </w:tcBorders>
            <w:vAlign w:val="bottom"/>
          </w:tcPr>
          <w:p w14:paraId="3C82FB33" w14:textId="77777777" w:rsidR="008B426D" w:rsidRPr="00392524" w:rsidRDefault="008B426D" w:rsidP="006B1063">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r>
      <w:tr w:rsidR="008B426D" w:rsidRPr="00392524" w14:paraId="77D578CF" w14:textId="77777777" w:rsidTr="006B1063">
        <w:trPr>
          <w:trHeight w:val="256"/>
        </w:trPr>
        <w:tc>
          <w:tcPr>
            <w:tcW w:w="3416" w:type="dxa"/>
            <w:vAlign w:val="bottom"/>
            <w:hideMark/>
          </w:tcPr>
          <w:p w14:paraId="7475A2B3" w14:textId="77777777" w:rsidR="008B426D" w:rsidRPr="00392524" w:rsidRDefault="008B426D" w:rsidP="006B1063">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Total</w:t>
            </w:r>
          </w:p>
        </w:tc>
        <w:tc>
          <w:tcPr>
            <w:tcW w:w="1084" w:type="dxa"/>
            <w:tcBorders>
              <w:top w:val="single" w:sz="4" w:space="0" w:color="auto"/>
              <w:bottom w:val="single" w:sz="4" w:space="0" w:color="auto"/>
            </w:tcBorders>
            <w:shd w:val="clear" w:color="auto" w:fill="auto"/>
            <w:vAlign w:val="bottom"/>
          </w:tcPr>
          <w:p w14:paraId="5FEFB253"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392524">
              <w:rPr>
                <w:rFonts w:ascii="CordiaUPC" w:hAnsi="CordiaUPC" w:cs="CordiaUPC"/>
                <w:b/>
                <w:bCs/>
                <w:color w:val="000000"/>
                <w:sz w:val="26"/>
                <w:szCs w:val="26"/>
              </w:rPr>
              <w:t>6,595</w:t>
            </w:r>
          </w:p>
        </w:tc>
        <w:tc>
          <w:tcPr>
            <w:tcW w:w="270" w:type="dxa"/>
            <w:shd w:val="clear" w:color="auto" w:fill="auto"/>
            <w:vAlign w:val="bottom"/>
          </w:tcPr>
          <w:p w14:paraId="0998F964"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4CA41FA2"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4F5E6D6E"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top w:val="single" w:sz="4" w:space="0" w:color="auto"/>
              <w:left w:val="nil"/>
              <w:bottom w:val="single" w:sz="4" w:space="0" w:color="auto"/>
              <w:right w:val="nil"/>
            </w:tcBorders>
            <w:vAlign w:val="bottom"/>
          </w:tcPr>
          <w:p w14:paraId="7498FE28"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6,595</w:t>
            </w:r>
          </w:p>
        </w:tc>
        <w:tc>
          <w:tcPr>
            <w:tcW w:w="273" w:type="dxa"/>
            <w:vAlign w:val="bottom"/>
          </w:tcPr>
          <w:p w14:paraId="2C5B45A2"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left w:val="nil"/>
              <w:bottom w:val="single" w:sz="4" w:space="0" w:color="auto"/>
              <w:right w:val="nil"/>
            </w:tcBorders>
            <w:vAlign w:val="bottom"/>
          </w:tcPr>
          <w:p w14:paraId="448B307E"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vAlign w:val="bottom"/>
          </w:tcPr>
          <w:p w14:paraId="2AD0270B"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top w:val="single" w:sz="4" w:space="0" w:color="auto"/>
              <w:left w:val="nil"/>
              <w:bottom w:val="single" w:sz="4" w:space="0" w:color="auto"/>
              <w:right w:val="nil"/>
            </w:tcBorders>
            <w:vAlign w:val="bottom"/>
          </w:tcPr>
          <w:p w14:paraId="0E769F99" w14:textId="77777777" w:rsidR="008B426D" w:rsidRPr="00392524" w:rsidRDefault="008B426D" w:rsidP="006B1063">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392524">
              <w:rPr>
                <w:rFonts w:ascii="CordiaUPC" w:hAnsi="CordiaUPC" w:cs="CordiaUPC"/>
                <w:b/>
                <w:bCs/>
                <w:color w:val="000000"/>
                <w:sz w:val="26"/>
                <w:szCs w:val="26"/>
              </w:rPr>
              <w:t>6,595</w:t>
            </w:r>
          </w:p>
        </w:tc>
      </w:tr>
      <w:tr w:rsidR="008B426D" w:rsidRPr="00392524" w14:paraId="6BCCE9C4" w14:textId="77777777" w:rsidTr="006B1063">
        <w:trPr>
          <w:trHeight w:val="256"/>
        </w:trPr>
        <w:tc>
          <w:tcPr>
            <w:tcW w:w="3416" w:type="dxa"/>
            <w:vAlign w:val="bottom"/>
          </w:tcPr>
          <w:p w14:paraId="5388A14C" w14:textId="77777777" w:rsidR="008B426D" w:rsidRPr="00392524" w:rsidRDefault="008B426D" w:rsidP="006B1063">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Debts issued and borrowings</w:t>
            </w:r>
          </w:p>
        </w:tc>
        <w:tc>
          <w:tcPr>
            <w:tcW w:w="1084" w:type="dxa"/>
            <w:tcBorders>
              <w:top w:val="single" w:sz="4" w:space="0" w:color="auto"/>
              <w:bottom w:val="single" w:sz="4" w:space="0" w:color="auto"/>
            </w:tcBorders>
            <w:shd w:val="clear" w:color="auto" w:fill="auto"/>
            <w:vAlign w:val="bottom"/>
          </w:tcPr>
          <w:p w14:paraId="3BA0C371"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68,398</w:t>
            </w:r>
          </w:p>
        </w:tc>
        <w:tc>
          <w:tcPr>
            <w:tcW w:w="270" w:type="dxa"/>
            <w:shd w:val="clear" w:color="auto" w:fill="auto"/>
            <w:vAlign w:val="bottom"/>
          </w:tcPr>
          <w:p w14:paraId="21768FEF"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shd w:val="clear" w:color="auto" w:fill="auto"/>
            <w:vAlign w:val="bottom"/>
          </w:tcPr>
          <w:p w14:paraId="5C7C7B0C"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2E89502E"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left w:val="nil"/>
              <w:bottom w:val="single" w:sz="4" w:space="0" w:color="auto"/>
              <w:right w:val="nil"/>
            </w:tcBorders>
            <w:vAlign w:val="bottom"/>
          </w:tcPr>
          <w:p w14:paraId="64D5BFDD"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r w:rsidRPr="001F3C01">
              <w:rPr>
                <w:rFonts w:ascii="CordiaUPC" w:hAnsi="CordiaUPC" w:cs="CordiaUPC"/>
                <w:b/>
                <w:bCs/>
                <w:color w:val="000000"/>
                <w:sz w:val="26"/>
                <w:szCs w:val="26"/>
              </w:rPr>
              <w:t>70,468</w:t>
            </w:r>
          </w:p>
        </w:tc>
        <w:tc>
          <w:tcPr>
            <w:tcW w:w="273" w:type="dxa"/>
            <w:vAlign w:val="bottom"/>
          </w:tcPr>
          <w:p w14:paraId="772E623D"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left w:val="nil"/>
              <w:bottom w:val="single" w:sz="4" w:space="0" w:color="auto"/>
              <w:right w:val="nil"/>
            </w:tcBorders>
            <w:vAlign w:val="bottom"/>
          </w:tcPr>
          <w:p w14:paraId="497BC003"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2B8204B0"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left w:val="nil"/>
              <w:bottom w:val="single" w:sz="4" w:space="0" w:color="auto"/>
              <w:right w:val="nil"/>
            </w:tcBorders>
            <w:vAlign w:val="bottom"/>
          </w:tcPr>
          <w:p w14:paraId="35FAA65C" w14:textId="77777777" w:rsidR="008B426D" w:rsidRPr="00392524" w:rsidRDefault="008B426D" w:rsidP="006B1063">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1F3C01">
              <w:rPr>
                <w:rFonts w:ascii="CordiaUPC" w:hAnsi="CordiaUPC" w:cs="CordiaUPC"/>
                <w:b/>
                <w:bCs/>
                <w:color w:val="000000"/>
                <w:sz w:val="26"/>
                <w:szCs w:val="26"/>
              </w:rPr>
              <w:t>70,468</w:t>
            </w:r>
          </w:p>
        </w:tc>
      </w:tr>
      <w:tr w:rsidR="008B426D" w:rsidRPr="00392524" w14:paraId="7546F0A9" w14:textId="77777777" w:rsidTr="006B1063">
        <w:trPr>
          <w:trHeight w:val="256"/>
        </w:trPr>
        <w:tc>
          <w:tcPr>
            <w:tcW w:w="3416" w:type="dxa"/>
            <w:vAlign w:val="bottom"/>
            <w:hideMark/>
          </w:tcPr>
          <w:p w14:paraId="2F30F5F2" w14:textId="77777777" w:rsidR="008B426D" w:rsidRPr="00392524"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 financial liabilities</w:t>
            </w:r>
          </w:p>
        </w:tc>
        <w:tc>
          <w:tcPr>
            <w:tcW w:w="1084" w:type="dxa"/>
            <w:tcBorders>
              <w:top w:val="single" w:sz="4" w:space="0" w:color="auto"/>
              <w:bottom w:val="double" w:sz="4" w:space="0" w:color="auto"/>
            </w:tcBorders>
            <w:shd w:val="clear" w:color="auto" w:fill="auto"/>
            <w:vAlign w:val="bottom"/>
          </w:tcPr>
          <w:p w14:paraId="04581491"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1,414,625</w:t>
            </w:r>
          </w:p>
        </w:tc>
        <w:tc>
          <w:tcPr>
            <w:tcW w:w="270" w:type="dxa"/>
            <w:shd w:val="clear" w:color="auto" w:fill="auto"/>
            <w:vAlign w:val="bottom"/>
          </w:tcPr>
          <w:p w14:paraId="4219B560" w14:textId="77777777" w:rsidR="008B426D" w:rsidRPr="00392524"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shd w:val="clear" w:color="auto" w:fill="auto"/>
            <w:vAlign w:val="bottom"/>
          </w:tcPr>
          <w:p w14:paraId="6F4FEE47" w14:textId="77777777" w:rsidR="008B426D" w:rsidRPr="00392524"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687501CB"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left w:val="nil"/>
              <w:bottom w:val="double" w:sz="4" w:space="0" w:color="auto"/>
              <w:right w:val="nil"/>
            </w:tcBorders>
            <w:vAlign w:val="bottom"/>
          </w:tcPr>
          <w:p w14:paraId="6BD2A714"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r w:rsidRPr="001F3C01">
              <w:rPr>
                <w:rFonts w:ascii="CordiaUPC" w:hAnsi="CordiaUPC" w:cs="CordiaUPC"/>
                <w:b/>
                <w:bCs/>
                <w:color w:val="000000"/>
                <w:sz w:val="26"/>
                <w:szCs w:val="26"/>
              </w:rPr>
              <w:t>1,416,735</w:t>
            </w:r>
          </w:p>
        </w:tc>
        <w:tc>
          <w:tcPr>
            <w:tcW w:w="273" w:type="dxa"/>
            <w:vAlign w:val="bottom"/>
          </w:tcPr>
          <w:p w14:paraId="0B609E68" w14:textId="77777777" w:rsidR="008B426D" w:rsidRPr="00392524"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left w:val="nil"/>
              <w:bottom w:val="double" w:sz="4" w:space="0" w:color="auto"/>
              <w:right w:val="nil"/>
            </w:tcBorders>
            <w:vAlign w:val="bottom"/>
          </w:tcPr>
          <w:p w14:paraId="14A9C43D" w14:textId="77777777" w:rsidR="008B426D" w:rsidRPr="00392524"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4FDA2470" w14:textId="77777777" w:rsidR="008B426D" w:rsidRPr="00392524"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left w:val="nil"/>
              <w:bottom w:val="double" w:sz="4" w:space="0" w:color="auto"/>
              <w:right w:val="nil"/>
            </w:tcBorders>
            <w:vAlign w:val="bottom"/>
          </w:tcPr>
          <w:p w14:paraId="7EB4B314" w14:textId="77777777" w:rsidR="008B426D" w:rsidRPr="00392524" w:rsidRDefault="008B426D" w:rsidP="006B1063">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1F3C01">
              <w:rPr>
                <w:rFonts w:ascii="CordiaUPC" w:hAnsi="CordiaUPC" w:cs="CordiaUPC"/>
                <w:b/>
                <w:bCs/>
                <w:color w:val="000000"/>
                <w:sz w:val="26"/>
                <w:szCs w:val="26"/>
              </w:rPr>
              <w:t>1,416,735</w:t>
            </w:r>
          </w:p>
        </w:tc>
      </w:tr>
    </w:tbl>
    <w:p w14:paraId="381749E3" w14:textId="28D949DB" w:rsidR="00852BAE" w:rsidRDefault="00852BAE" w:rsidP="00AD7C76">
      <w:pPr>
        <w:spacing w:line="240" w:lineRule="exact"/>
        <w:rPr>
          <w:rFonts w:eastAsia="Times New Roman" w:cs="Times New Roman"/>
          <w:szCs w:val="22"/>
          <w:lang w:eastAsia="zh-CN"/>
        </w:rPr>
      </w:pPr>
    </w:p>
    <w:p w14:paraId="235C782E" w14:textId="77777777" w:rsidR="008B426D" w:rsidRPr="000F1A91" w:rsidRDefault="008B426D">
      <w:pPr>
        <w:spacing w:line="240" w:lineRule="auto"/>
        <w:rPr>
          <w:rFonts w:eastAsia="Times New Roman" w:cstheme="minorBidi"/>
          <w:szCs w:val="28"/>
          <w:cs/>
          <w:lang w:eastAsia="zh-CN" w:bidi="th-TH"/>
        </w:rPr>
      </w:pPr>
      <w:r>
        <w:rPr>
          <w:rFonts w:eastAsia="Times New Roman" w:cs="Times New Roman"/>
          <w:szCs w:val="22"/>
          <w:lang w:eastAsia="zh-CN"/>
        </w:rPr>
        <w:br w:type="page"/>
      </w:r>
    </w:p>
    <w:tbl>
      <w:tblPr>
        <w:tblW w:w="9354" w:type="dxa"/>
        <w:tblInd w:w="450" w:type="dxa"/>
        <w:tblLayout w:type="fixed"/>
        <w:tblLook w:val="04A0" w:firstRow="1" w:lastRow="0" w:firstColumn="1" w:lastColumn="0" w:noHBand="0" w:noVBand="1"/>
      </w:tblPr>
      <w:tblGrid>
        <w:gridCol w:w="3422"/>
        <w:gridCol w:w="1078"/>
        <w:gridCol w:w="274"/>
        <w:gridCol w:w="903"/>
        <w:gridCol w:w="273"/>
        <w:gridCol w:w="984"/>
        <w:gridCol w:w="274"/>
        <w:gridCol w:w="886"/>
        <w:gridCol w:w="270"/>
        <w:gridCol w:w="990"/>
      </w:tblGrid>
      <w:tr w:rsidR="00B62F7A" w:rsidRPr="00297A65" w14:paraId="7D135675" w14:textId="77777777" w:rsidTr="006B1063">
        <w:trPr>
          <w:tblHeader/>
        </w:trPr>
        <w:tc>
          <w:tcPr>
            <w:tcW w:w="3422" w:type="dxa"/>
          </w:tcPr>
          <w:p w14:paraId="5631AC2B" w14:textId="77777777" w:rsidR="00B62F7A" w:rsidRPr="00297A65" w:rsidRDefault="00B62F7A" w:rsidP="006B1063">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sz w:val="26"/>
                <w:szCs w:val="26"/>
                <w:cs/>
                <w:lang w:eastAsia="zh-CN"/>
              </w:rPr>
              <w:lastRenderedPageBreak/>
              <w:br w:type="page"/>
            </w:r>
          </w:p>
        </w:tc>
        <w:tc>
          <w:tcPr>
            <w:tcW w:w="5932" w:type="dxa"/>
            <w:gridSpan w:val="9"/>
            <w:hideMark/>
          </w:tcPr>
          <w:p w14:paraId="4AA6D3AC" w14:textId="77777777" w:rsidR="00B62F7A" w:rsidRPr="00297A65" w:rsidRDefault="00B62F7A" w:rsidP="006B1063">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97A65">
              <w:rPr>
                <w:rFonts w:ascii="CordiaUPC" w:hAnsi="CordiaUPC" w:cs="CordiaUPC" w:hint="cs"/>
                <w:b/>
                <w:bCs/>
                <w:sz w:val="26"/>
                <w:szCs w:val="26"/>
              </w:rPr>
              <w:t>Bank only</w:t>
            </w:r>
          </w:p>
        </w:tc>
      </w:tr>
      <w:tr w:rsidR="00B62F7A" w:rsidRPr="00297A65" w14:paraId="7EB0BBF1" w14:textId="77777777" w:rsidTr="006B1063">
        <w:trPr>
          <w:tblHeader/>
        </w:trPr>
        <w:tc>
          <w:tcPr>
            <w:tcW w:w="3422" w:type="dxa"/>
          </w:tcPr>
          <w:p w14:paraId="69E8B2B3" w14:textId="77777777" w:rsidR="00B62F7A" w:rsidRPr="00297A65" w:rsidRDefault="00B62F7A" w:rsidP="006B1063">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1F1C61F5" w14:textId="77777777" w:rsidR="00B62F7A" w:rsidRPr="00297A65" w:rsidRDefault="00B62F7A" w:rsidP="006B1063">
            <w:pPr>
              <w:tabs>
                <w:tab w:val="decimal" w:pos="519"/>
              </w:tabs>
              <w:suppressAutoHyphens/>
              <w:spacing w:line="240" w:lineRule="exact"/>
              <w:ind w:left="-112" w:right="-108"/>
              <w:jc w:val="center"/>
              <w:rPr>
                <w:rFonts w:ascii="CordiaUPC" w:eastAsia="Times New Roman" w:hAnsi="CordiaUPC" w:cs="CordiaUPC"/>
                <w:sz w:val="26"/>
                <w:szCs w:val="26"/>
                <w:lang w:eastAsia="zh-CN"/>
              </w:rPr>
            </w:pPr>
            <w:r>
              <w:rPr>
                <w:rFonts w:ascii="CordiaUPC" w:eastAsia="Times New Roman" w:hAnsi="CordiaUPC" w:cs="CordiaUPC"/>
                <w:sz w:val="26"/>
                <w:szCs w:val="26"/>
                <w:lang w:eastAsia="zh-CN"/>
              </w:rPr>
              <w:t xml:space="preserve"> </w:t>
            </w:r>
            <w:r w:rsidRPr="00297A65">
              <w:rPr>
                <w:rFonts w:ascii="CordiaUPC" w:eastAsia="Times New Roman" w:hAnsi="CordiaUPC" w:cs="CordiaUPC" w:hint="cs"/>
                <w:sz w:val="26"/>
                <w:szCs w:val="26"/>
                <w:lang w:eastAsia="zh-CN"/>
              </w:rPr>
              <w:t>Carrying</w:t>
            </w:r>
          </w:p>
        </w:tc>
        <w:tc>
          <w:tcPr>
            <w:tcW w:w="274" w:type="dxa"/>
          </w:tcPr>
          <w:p w14:paraId="1EE6C12F"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80" w:type="dxa"/>
            <w:gridSpan w:val="7"/>
            <w:hideMark/>
          </w:tcPr>
          <w:p w14:paraId="158DDF00" w14:textId="77777777" w:rsidR="00B62F7A" w:rsidRPr="00297A65" w:rsidRDefault="00B62F7A" w:rsidP="006B1063">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B62F7A" w:rsidRPr="00297A65" w14:paraId="4081E0AE" w14:textId="77777777" w:rsidTr="006B1063">
        <w:trPr>
          <w:tblHeader/>
        </w:trPr>
        <w:tc>
          <w:tcPr>
            <w:tcW w:w="3422" w:type="dxa"/>
          </w:tcPr>
          <w:p w14:paraId="5D270E8D" w14:textId="77777777" w:rsidR="00B62F7A" w:rsidRPr="00297A65" w:rsidRDefault="00B62F7A" w:rsidP="006B1063">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3E6616C2" w14:textId="77777777" w:rsidR="00B62F7A" w:rsidRPr="00297A65" w:rsidRDefault="00B62F7A" w:rsidP="006B1063">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4" w:type="dxa"/>
          </w:tcPr>
          <w:p w14:paraId="6D83DAA7"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76683220"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3" w:type="dxa"/>
          </w:tcPr>
          <w:p w14:paraId="1657E067"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lang w:eastAsia="zh-CN"/>
              </w:rPr>
            </w:pPr>
          </w:p>
        </w:tc>
        <w:tc>
          <w:tcPr>
            <w:tcW w:w="984" w:type="dxa"/>
            <w:vAlign w:val="bottom"/>
            <w:hideMark/>
          </w:tcPr>
          <w:p w14:paraId="44487CC0"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2</w:t>
            </w:r>
          </w:p>
        </w:tc>
        <w:tc>
          <w:tcPr>
            <w:tcW w:w="274" w:type="dxa"/>
          </w:tcPr>
          <w:p w14:paraId="2BE6A778"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4AB378A4"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3</w:t>
            </w:r>
          </w:p>
        </w:tc>
        <w:tc>
          <w:tcPr>
            <w:tcW w:w="270" w:type="dxa"/>
          </w:tcPr>
          <w:p w14:paraId="62280172"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lang w:eastAsia="zh-CN"/>
              </w:rPr>
            </w:pPr>
          </w:p>
        </w:tc>
        <w:tc>
          <w:tcPr>
            <w:tcW w:w="990" w:type="dxa"/>
            <w:vAlign w:val="bottom"/>
            <w:hideMark/>
          </w:tcPr>
          <w:p w14:paraId="33CC5266" w14:textId="77777777" w:rsidR="00B62F7A" w:rsidRPr="00297A65" w:rsidRDefault="00B62F7A" w:rsidP="006B1063">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Total</w:t>
            </w:r>
          </w:p>
        </w:tc>
      </w:tr>
      <w:tr w:rsidR="00B62F7A" w:rsidRPr="00297A65" w14:paraId="7CF1B305" w14:textId="77777777" w:rsidTr="006B1063">
        <w:trPr>
          <w:tblHeader/>
        </w:trPr>
        <w:tc>
          <w:tcPr>
            <w:tcW w:w="3422" w:type="dxa"/>
          </w:tcPr>
          <w:p w14:paraId="519553F1" w14:textId="77777777" w:rsidR="00B62F7A" w:rsidRPr="00297A65" w:rsidRDefault="00B62F7A" w:rsidP="006B1063">
            <w:pPr>
              <w:suppressAutoHyphens/>
              <w:spacing w:line="240" w:lineRule="exact"/>
              <w:ind w:left="160" w:right="-90" w:hanging="180"/>
              <w:rPr>
                <w:rFonts w:ascii="CordiaUPC" w:eastAsia="Times New Roman" w:hAnsi="CordiaUPC" w:cs="CordiaUPC"/>
                <w:sz w:val="26"/>
                <w:szCs w:val="26"/>
                <w:lang w:eastAsia="zh-CN"/>
              </w:rPr>
            </w:pPr>
          </w:p>
        </w:tc>
        <w:tc>
          <w:tcPr>
            <w:tcW w:w="5932" w:type="dxa"/>
            <w:gridSpan w:val="9"/>
            <w:hideMark/>
          </w:tcPr>
          <w:p w14:paraId="68C2317F" w14:textId="77777777" w:rsidR="00B62F7A" w:rsidRPr="00297A65" w:rsidRDefault="00B62F7A" w:rsidP="006B1063">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B62F7A" w:rsidRPr="00297A65" w14:paraId="4006B29E" w14:textId="77777777" w:rsidTr="006B1063">
        <w:tc>
          <w:tcPr>
            <w:tcW w:w="3422" w:type="dxa"/>
            <w:hideMark/>
          </w:tcPr>
          <w:p w14:paraId="5F6DB782" w14:textId="622B21AB" w:rsidR="00B62F7A" w:rsidRPr="00297A65" w:rsidRDefault="00B62F7A" w:rsidP="006B1063">
            <w:pPr>
              <w:suppressAutoHyphens/>
              <w:spacing w:line="240" w:lineRule="exact"/>
              <w:ind w:left="160" w:right="-90" w:hanging="180"/>
              <w:rPr>
                <w:rFonts w:ascii="CordiaUPC" w:eastAsia="Times New Roman" w:hAnsi="CordiaUPC" w:cs="CordiaUPC"/>
                <w:sz w:val="26"/>
                <w:szCs w:val="26"/>
                <w:lang w:eastAsia="zh-CN"/>
              </w:rPr>
            </w:pPr>
            <w:proofErr w:type="gramStart"/>
            <w:r w:rsidRPr="00297A65">
              <w:rPr>
                <w:rFonts w:ascii="CordiaUPC" w:eastAsia="Times New Roman" w:hAnsi="CordiaUPC" w:cs="CordiaUPC" w:hint="cs"/>
                <w:b/>
                <w:bCs/>
                <w:i/>
                <w:iCs/>
                <w:sz w:val="26"/>
                <w:szCs w:val="26"/>
                <w:lang w:eastAsia="zh-CN"/>
              </w:rPr>
              <w:t>At</w:t>
            </w:r>
            <w:proofErr w:type="gramEnd"/>
            <w:r w:rsidRPr="00297A65">
              <w:rPr>
                <w:rFonts w:ascii="CordiaUPC" w:eastAsia="Times New Roman" w:hAnsi="CordiaUPC" w:cs="CordiaUPC" w:hint="cs"/>
                <w:b/>
                <w:bCs/>
                <w:i/>
                <w:iCs/>
                <w:sz w:val="26"/>
                <w:szCs w:val="26"/>
                <w:lang w:eastAsia="zh-CN"/>
              </w:rPr>
              <w:t xml:space="preserve"> </w:t>
            </w:r>
            <w:r w:rsidRPr="00091CB2">
              <w:rPr>
                <w:rFonts w:ascii="CordiaUPC" w:eastAsia="Times New Roman" w:hAnsi="CordiaUPC" w:cs="CordiaUPC"/>
                <w:b/>
                <w:bCs/>
                <w:i/>
                <w:iCs/>
                <w:sz w:val="26"/>
                <w:szCs w:val="26"/>
                <w:lang w:bidi="th-TH"/>
              </w:rPr>
              <w:t>30 September</w:t>
            </w:r>
            <w:r w:rsidRPr="005B2349">
              <w:rPr>
                <w:rFonts w:ascii="CordiaUPC" w:eastAsia="Times New Roman" w:hAnsi="CordiaUPC" w:cs="CordiaUPC" w:hint="cs"/>
                <w:sz w:val="26"/>
                <w:szCs w:val="26"/>
                <w:lang w:bidi="th-TH"/>
              </w:rPr>
              <w:t xml:space="preserve"> </w:t>
            </w:r>
            <w:r w:rsidRPr="00392524">
              <w:rPr>
                <w:rFonts w:ascii="CordiaUPC" w:eastAsia="Times New Roman" w:hAnsi="CordiaUPC" w:cs="CordiaUPC"/>
                <w:b/>
                <w:bCs/>
                <w:i/>
                <w:iCs/>
                <w:sz w:val="26"/>
                <w:szCs w:val="26"/>
                <w:lang w:bidi="th-TH"/>
              </w:rPr>
              <w:t>2022</w:t>
            </w:r>
          </w:p>
        </w:tc>
        <w:tc>
          <w:tcPr>
            <w:tcW w:w="1078" w:type="dxa"/>
          </w:tcPr>
          <w:p w14:paraId="0F25D743"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39BFE16F"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11382CBA"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3318A766"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4" w:type="dxa"/>
          </w:tcPr>
          <w:p w14:paraId="53DAC700"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0B1127C4"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2C2F38BC"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2AA0566B"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642023B5"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r>
      <w:tr w:rsidR="00B62F7A" w:rsidRPr="00297A65" w14:paraId="799274E2" w14:textId="77777777" w:rsidTr="006B1063">
        <w:tc>
          <w:tcPr>
            <w:tcW w:w="3422" w:type="dxa"/>
            <w:hideMark/>
          </w:tcPr>
          <w:p w14:paraId="5BFF2566" w14:textId="77777777" w:rsidR="00B62F7A" w:rsidRPr="00297A65" w:rsidRDefault="00B62F7A" w:rsidP="006B1063">
            <w:pPr>
              <w:suppressAutoHyphens/>
              <w:spacing w:line="240" w:lineRule="exact"/>
              <w:ind w:left="160" w:right="-90" w:hanging="180"/>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78" w:type="dxa"/>
          </w:tcPr>
          <w:p w14:paraId="664A9743"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5699E40B"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68CE59C1"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4F562032"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4" w:type="dxa"/>
          </w:tcPr>
          <w:p w14:paraId="361E0B43" w14:textId="77777777" w:rsidR="00B62F7A" w:rsidRPr="00297A65"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39A2CECD"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35E4508F"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12F35FBC"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1DAC6459" w14:textId="77777777" w:rsidR="00B62F7A" w:rsidRPr="00297A65"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r>
      <w:tr w:rsidR="005F639D" w:rsidRPr="00297A65" w14:paraId="02C09D7C" w14:textId="77777777" w:rsidTr="00F75322">
        <w:tc>
          <w:tcPr>
            <w:tcW w:w="3422" w:type="dxa"/>
            <w:hideMark/>
          </w:tcPr>
          <w:p w14:paraId="029AF80B" w14:textId="77777777" w:rsidR="005F639D" w:rsidRPr="00297A65" w:rsidRDefault="005F639D" w:rsidP="005F639D">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78" w:type="dxa"/>
            <w:vAlign w:val="bottom"/>
          </w:tcPr>
          <w:p w14:paraId="0E2A6DE1" w14:textId="359CE60F" w:rsidR="005F639D" w:rsidRPr="00297A65" w:rsidRDefault="005F639D" w:rsidP="005F639D">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bidi="th-TH"/>
              </w:rPr>
              <w:t>1,612</w:t>
            </w:r>
          </w:p>
        </w:tc>
        <w:tc>
          <w:tcPr>
            <w:tcW w:w="274" w:type="dxa"/>
            <w:vAlign w:val="bottom"/>
          </w:tcPr>
          <w:p w14:paraId="0CC606D8"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24013622" w14:textId="5F32A14B" w:rsidR="005F639D" w:rsidRPr="00297A65" w:rsidRDefault="005F639D" w:rsidP="005F639D">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sz w:val="26"/>
                <w:szCs w:val="26"/>
              </w:rPr>
              <w:t>23</w:t>
            </w:r>
          </w:p>
        </w:tc>
        <w:tc>
          <w:tcPr>
            <w:tcW w:w="273" w:type="dxa"/>
            <w:vAlign w:val="bottom"/>
          </w:tcPr>
          <w:p w14:paraId="5D866987"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vAlign w:val="bottom"/>
          </w:tcPr>
          <w:p w14:paraId="088B3C35" w14:textId="34629DE7" w:rsidR="005F639D" w:rsidRPr="00297A65" w:rsidRDefault="005F639D" w:rsidP="005F639D">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1,166</w:t>
            </w:r>
          </w:p>
        </w:tc>
        <w:tc>
          <w:tcPr>
            <w:tcW w:w="274" w:type="dxa"/>
            <w:vAlign w:val="bottom"/>
          </w:tcPr>
          <w:p w14:paraId="609180C3"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4905ABEE" w14:textId="465070B9" w:rsidR="005F639D" w:rsidRPr="00297A6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423</w:t>
            </w:r>
          </w:p>
        </w:tc>
        <w:tc>
          <w:tcPr>
            <w:tcW w:w="270" w:type="dxa"/>
            <w:vAlign w:val="bottom"/>
          </w:tcPr>
          <w:p w14:paraId="79A1A34C"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vAlign w:val="bottom"/>
          </w:tcPr>
          <w:p w14:paraId="490292A5" w14:textId="17013FD4" w:rsidR="005F639D" w:rsidRPr="00297A65" w:rsidRDefault="005F639D" w:rsidP="005F639D">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1,612</w:t>
            </w:r>
          </w:p>
        </w:tc>
      </w:tr>
      <w:tr w:rsidR="005F639D" w:rsidRPr="00297A65" w14:paraId="49686EDA" w14:textId="77777777" w:rsidTr="00F75322">
        <w:tc>
          <w:tcPr>
            <w:tcW w:w="3422" w:type="dxa"/>
            <w:hideMark/>
          </w:tcPr>
          <w:p w14:paraId="326653D9" w14:textId="77777777" w:rsidR="005F639D" w:rsidRPr="00297A65" w:rsidRDefault="005F639D" w:rsidP="005F639D">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78" w:type="dxa"/>
            <w:vAlign w:val="bottom"/>
          </w:tcPr>
          <w:p w14:paraId="1AAB6F59"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3DDB66B3"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4FFB1CD"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0054D7F9"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51EE1E68" w14:textId="77777777" w:rsidR="005F639D" w:rsidRPr="00297A65" w:rsidRDefault="005F639D" w:rsidP="005F639D">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37116967"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320572AE"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160D4405"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5F7403F" w14:textId="77777777" w:rsidR="005F639D" w:rsidRPr="00297A6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p>
        </w:tc>
      </w:tr>
      <w:tr w:rsidR="005F639D" w:rsidRPr="00297A65" w14:paraId="7493E435" w14:textId="77777777" w:rsidTr="00F75322">
        <w:tc>
          <w:tcPr>
            <w:tcW w:w="3422" w:type="dxa"/>
            <w:hideMark/>
          </w:tcPr>
          <w:p w14:paraId="4671835A" w14:textId="77777777" w:rsidR="005F639D" w:rsidRPr="00297A65" w:rsidRDefault="005F639D" w:rsidP="005F639D">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78" w:type="dxa"/>
            <w:vAlign w:val="bottom"/>
          </w:tcPr>
          <w:p w14:paraId="0BC8EB97" w14:textId="25FA5A98"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16,830</w:t>
            </w:r>
          </w:p>
        </w:tc>
        <w:tc>
          <w:tcPr>
            <w:tcW w:w="274" w:type="dxa"/>
            <w:vAlign w:val="bottom"/>
          </w:tcPr>
          <w:p w14:paraId="3602B5CE"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1057149" w14:textId="10724400"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68D7C200"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383A7AF4" w14:textId="0AA7721E" w:rsidR="005F639D" w:rsidRPr="00297A65" w:rsidRDefault="005F639D" w:rsidP="005F639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rPr>
              <w:t>16,830</w:t>
            </w:r>
          </w:p>
        </w:tc>
        <w:tc>
          <w:tcPr>
            <w:tcW w:w="274" w:type="dxa"/>
            <w:vAlign w:val="bottom"/>
          </w:tcPr>
          <w:p w14:paraId="368BAD45"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2783069C" w14:textId="54D1B2A0"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68A160A4"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20568D8" w14:textId="0BBE9A24" w:rsidR="005F639D" w:rsidRPr="00297A6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rPr>
              <w:t>16,830</w:t>
            </w:r>
          </w:p>
        </w:tc>
      </w:tr>
      <w:tr w:rsidR="005F639D" w:rsidRPr="00297A65" w14:paraId="6119BA44" w14:textId="77777777" w:rsidTr="00F75322">
        <w:tc>
          <w:tcPr>
            <w:tcW w:w="3422" w:type="dxa"/>
            <w:hideMark/>
          </w:tcPr>
          <w:p w14:paraId="68A6B8DE" w14:textId="77777777" w:rsidR="005F639D" w:rsidRPr="00297A65" w:rsidRDefault="005F639D" w:rsidP="005F639D">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78" w:type="dxa"/>
            <w:vAlign w:val="bottom"/>
          </w:tcPr>
          <w:p w14:paraId="5F0F00FA" w14:textId="2A2C0DC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1,082</w:t>
            </w:r>
          </w:p>
        </w:tc>
        <w:tc>
          <w:tcPr>
            <w:tcW w:w="274" w:type="dxa"/>
            <w:vAlign w:val="bottom"/>
          </w:tcPr>
          <w:p w14:paraId="5DA558FA"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B5346B6" w14:textId="771955B2"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34CC906E"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26CD9D69" w14:textId="21F975AB" w:rsidR="005F639D" w:rsidRPr="00297A65" w:rsidRDefault="005F639D" w:rsidP="005F639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rPr>
              <w:t>1,082</w:t>
            </w:r>
          </w:p>
        </w:tc>
        <w:tc>
          <w:tcPr>
            <w:tcW w:w="274" w:type="dxa"/>
            <w:vAlign w:val="bottom"/>
          </w:tcPr>
          <w:p w14:paraId="391C89A1"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16D8C014" w14:textId="7A23D91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144D89E6"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7DAFECBB" w14:textId="4C4C3B7E" w:rsidR="005F639D" w:rsidRPr="00297A6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rPr>
              <w:t>1,082</w:t>
            </w:r>
          </w:p>
        </w:tc>
      </w:tr>
      <w:tr w:rsidR="005F639D" w:rsidRPr="00297A65" w14:paraId="7B56631B" w14:textId="77777777" w:rsidTr="00F75322">
        <w:tc>
          <w:tcPr>
            <w:tcW w:w="3422" w:type="dxa"/>
            <w:hideMark/>
          </w:tcPr>
          <w:p w14:paraId="330BB81E" w14:textId="77777777" w:rsidR="005F639D" w:rsidRPr="00297A65" w:rsidRDefault="005F639D" w:rsidP="005F639D">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vAlign w:val="bottom"/>
          </w:tcPr>
          <w:p w14:paraId="63A32293" w14:textId="23933F98"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rPr>
              <w:t>17,912</w:t>
            </w:r>
          </w:p>
        </w:tc>
        <w:tc>
          <w:tcPr>
            <w:tcW w:w="274" w:type="dxa"/>
            <w:vAlign w:val="bottom"/>
          </w:tcPr>
          <w:p w14:paraId="04724CC7"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2FF82CEF" w14:textId="62FB767E"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vAlign w:val="bottom"/>
          </w:tcPr>
          <w:p w14:paraId="5EE0A0F8"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single" w:sz="4" w:space="0" w:color="auto"/>
              <w:right w:val="nil"/>
            </w:tcBorders>
            <w:vAlign w:val="bottom"/>
          </w:tcPr>
          <w:p w14:paraId="6A8C2342" w14:textId="63FDBC87" w:rsidR="005F639D" w:rsidRPr="007B1485" w:rsidRDefault="005F639D" w:rsidP="005F639D">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17,912</w:t>
            </w:r>
          </w:p>
        </w:tc>
        <w:tc>
          <w:tcPr>
            <w:tcW w:w="274" w:type="dxa"/>
            <w:vAlign w:val="bottom"/>
          </w:tcPr>
          <w:p w14:paraId="1D317AAA"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vAlign w:val="bottom"/>
          </w:tcPr>
          <w:p w14:paraId="0E3B7D83" w14:textId="18367172"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1B4AD572"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20EB3B80" w14:textId="7BAAD330" w:rsidR="005F639D" w:rsidRPr="007B1485" w:rsidRDefault="005F639D" w:rsidP="005F639D">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17,912</w:t>
            </w:r>
          </w:p>
        </w:tc>
      </w:tr>
      <w:tr w:rsidR="00B62F7A" w:rsidRPr="00297A65" w14:paraId="1F4E2E30" w14:textId="77777777" w:rsidTr="006B1063">
        <w:tc>
          <w:tcPr>
            <w:tcW w:w="3422" w:type="dxa"/>
            <w:hideMark/>
          </w:tcPr>
          <w:p w14:paraId="3C24F932" w14:textId="77777777" w:rsidR="00B62F7A" w:rsidRPr="00297A65" w:rsidRDefault="00B62F7A" w:rsidP="006B1063">
            <w:pPr>
              <w:suppressAutoHyphens/>
              <w:spacing w:line="240" w:lineRule="exact"/>
              <w:ind w:right="-90" w:firstLine="6"/>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Investments, net</w:t>
            </w:r>
          </w:p>
        </w:tc>
        <w:tc>
          <w:tcPr>
            <w:tcW w:w="1078" w:type="dxa"/>
            <w:tcBorders>
              <w:top w:val="single" w:sz="4" w:space="0" w:color="auto"/>
              <w:left w:val="nil"/>
              <w:bottom w:val="nil"/>
              <w:right w:val="nil"/>
            </w:tcBorders>
          </w:tcPr>
          <w:p w14:paraId="7178CCB3" w14:textId="77777777" w:rsidR="00B62F7A" w:rsidRPr="00297A65" w:rsidRDefault="00B62F7A"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251F18D" w14:textId="77777777" w:rsidR="00B62F7A" w:rsidRPr="00297A65" w:rsidRDefault="00B62F7A"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nil"/>
              <w:right w:val="nil"/>
            </w:tcBorders>
          </w:tcPr>
          <w:p w14:paraId="5CAC983F" w14:textId="77777777" w:rsidR="00B62F7A" w:rsidRPr="00297A65"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6459838C" w14:textId="77777777" w:rsidR="00B62F7A" w:rsidRPr="00297A65" w:rsidRDefault="00B62F7A" w:rsidP="006B1063">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4" w:type="dxa"/>
            <w:tcBorders>
              <w:top w:val="single" w:sz="4" w:space="0" w:color="auto"/>
              <w:left w:val="nil"/>
              <w:bottom w:val="nil"/>
              <w:right w:val="nil"/>
            </w:tcBorders>
          </w:tcPr>
          <w:p w14:paraId="591889D2" w14:textId="77777777" w:rsidR="00B62F7A" w:rsidRPr="00297A65" w:rsidRDefault="00B62F7A" w:rsidP="006B106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1D6C0FB6" w14:textId="77777777" w:rsidR="00B62F7A" w:rsidRPr="00297A65"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nil"/>
              <w:right w:val="nil"/>
            </w:tcBorders>
          </w:tcPr>
          <w:p w14:paraId="55A38B76" w14:textId="77777777" w:rsidR="00B62F7A" w:rsidRPr="00297A65"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7E2A1F9B" w14:textId="77777777" w:rsidR="00B62F7A" w:rsidRPr="00297A65" w:rsidRDefault="00B62F7A" w:rsidP="006B1063">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310B732C" w14:textId="77777777" w:rsidR="00B62F7A" w:rsidRPr="00297A65" w:rsidRDefault="00B62F7A" w:rsidP="006B106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5F639D" w:rsidRPr="00297A65" w14:paraId="7D5A87D1" w14:textId="77777777" w:rsidTr="00F75322">
        <w:tc>
          <w:tcPr>
            <w:tcW w:w="3422" w:type="dxa"/>
          </w:tcPr>
          <w:p w14:paraId="154E9AB1" w14:textId="77777777" w:rsidR="005F639D" w:rsidRPr="00297A65" w:rsidRDefault="005F639D" w:rsidP="005F639D">
            <w:pPr>
              <w:suppressAutoHyphens/>
              <w:spacing w:line="240" w:lineRule="exact"/>
              <w:ind w:left="344" w:right="-90" w:hanging="160"/>
              <w:rPr>
                <w:rFonts w:ascii="CordiaUPC" w:eastAsia="Times New Roman" w:hAnsi="CordiaUPC" w:cs="CordiaUPC"/>
                <w:sz w:val="26"/>
                <w:szCs w:val="26"/>
                <w:lang w:eastAsia="zh-CN"/>
              </w:rPr>
            </w:pPr>
            <w:r w:rsidRPr="001F3C01">
              <w:rPr>
                <w:rFonts w:ascii="CordiaUPC" w:eastAsia="Times New Roman" w:hAnsi="CordiaUPC" w:cs="CordiaUPC" w:hint="cs"/>
                <w:sz w:val="26"/>
                <w:szCs w:val="26"/>
                <w:lang w:eastAsia="zh-CN"/>
              </w:rPr>
              <w:t>Investments in debt instruments measured at AMC</w:t>
            </w:r>
          </w:p>
        </w:tc>
        <w:tc>
          <w:tcPr>
            <w:tcW w:w="1078" w:type="dxa"/>
            <w:vAlign w:val="bottom"/>
          </w:tcPr>
          <w:p w14:paraId="03913512" w14:textId="34FB14F0"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lang w:val="en-US"/>
              </w:rPr>
              <w:t>49,103</w:t>
            </w:r>
          </w:p>
        </w:tc>
        <w:tc>
          <w:tcPr>
            <w:tcW w:w="274" w:type="dxa"/>
            <w:vAlign w:val="bottom"/>
          </w:tcPr>
          <w:p w14:paraId="74ADB2ED"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6B62190" w14:textId="1F5EFDF3"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543267B4"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2CC14ECA" w14:textId="1A41270D" w:rsidR="005F639D" w:rsidRPr="00297A65" w:rsidRDefault="005F639D" w:rsidP="005F639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46,258</w:t>
            </w:r>
          </w:p>
        </w:tc>
        <w:tc>
          <w:tcPr>
            <w:tcW w:w="274" w:type="dxa"/>
            <w:vAlign w:val="bottom"/>
          </w:tcPr>
          <w:p w14:paraId="0EF87287"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6C4E6208" w14:textId="5083D40C"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1613C791"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0FDBC67E" w14:textId="6C6A9E48" w:rsidR="005F639D" w:rsidRPr="00297A6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46,258</w:t>
            </w:r>
          </w:p>
        </w:tc>
      </w:tr>
      <w:tr w:rsidR="005F639D" w:rsidRPr="00297A65" w14:paraId="77BBFB7D" w14:textId="77777777" w:rsidTr="00F75322">
        <w:tc>
          <w:tcPr>
            <w:tcW w:w="3422" w:type="dxa"/>
            <w:hideMark/>
          </w:tcPr>
          <w:p w14:paraId="15195809" w14:textId="77777777" w:rsidR="005F639D" w:rsidRPr="00297A65" w:rsidRDefault="005F639D" w:rsidP="005F639D">
            <w:pPr>
              <w:suppressAutoHyphens/>
              <w:spacing w:line="240" w:lineRule="exact"/>
              <w:ind w:left="344" w:right="-90" w:hanging="16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78" w:type="dxa"/>
            <w:vAlign w:val="bottom"/>
          </w:tcPr>
          <w:p w14:paraId="08531588" w14:textId="51472CC3"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rPr>
              <w:t>138,792</w:t>
            </w:r>
          </w:p>
        </w:tc>
        <w:tc>
          <w:tcPr>
            <w:tcW w:w="274" w:type="dxa"/>
            <w:vAlign w:val="bottom"/>
          </w:tcPr>
          <w:p w14:paraId="766DC816"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6CA1F158" w14:textId="328D1161"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1BB4B8D4"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7F235A3A" w14:textId="68E0763A" w:rsidR="005F639D" w:rsidRPr="00297A65" w:rsidRDefault="005F639D" w:rsidP="005F639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138,477</w:t>
            </w:r>
          </w:p>
        </w:tc>
        <w:tc>
          <w:tcPr>
            <w:tcW w:w="274" w:type="dxa"/>
            <w:vAlign w:val="bottom"/>
          </w:tcPr>
          <w:p w14:paraId="0A4972A3"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3EBF8B97" w14:textId="06246D8F"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315</w:t>
            </w:r>
          </w:p>
        </w:tc>
        <w:tc>
          <w:tcPr>
            <w:tcW w:w="270" w:type="dxa"/>
            <w:vAlign w:val="bottom"/>
          </w:tcPr>
          <w:p w14:paraId="555AF86B"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DF91589" w14:textId="3E8BBC4C" w:rsidR="005F639D" w:rsidRPr="00297A6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138,792</w:t>
            </w:r>
          </w:p>
        </w:tc>
      </w:tr>
      <w:tr w:rsidR="005F639D" w:rsidRPr="00297A65" w14:paraId="2B9646A0" w14:textId="77777777" w:rsidTr="00F75322">
        <w:tc>
          <w:tcPr>
            <w:tcW w:w="3422" w:type="dxa"/>
            <w:hideMark/>
          </w:tcPr>
          <w:p w14:paraId="01ABD8A2" w14:textId="77777777" w:rsidR="005F639D" w:rsidRPr="00297A65" w:rsidRDefault="005F639D" w:rsidP="005F639D">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78" w:type="dxa"/>
            <w:tcBorders>
              <w:top w:val="nil"/>
              <w:left w:val="nil"/>
              <w:bottom w:val="single" w:sz="4" w:space="0" w:color="auto"/>
              <w:right w:val="nil"/>
            </w:tcBorders>
            <w:vAlign w:val="bottom"/>
          </w:tcPr>
          <w:p w14:paraId="38A279D2" w14:textId="11C3960A"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cs/>
                <w:lang w:eastAsia="zh-CN" w:bidi="th-TH"/>
              </w:rPr>
            </w:pPr>
            <w:r>
              <w:rPr>
                <w:rFonts w:ascii="CordiaUPC" w:hAnsi="CordiaUPC" w:cs="CordiaUPC"/>
                <w:color w:val="000000"/>
                <w:sz w:val="26"/>
                <w:szCs w:val="26"/>
              </w:rPr>
              <w:t>2,851</w:t>
            </w:r>
          </w:p>
        </w:tc>
        <w:tc>
          <w:tcPr>
            <w:tcW w:w="274" w:type="dxa"/>
            <w:vAlign w:val="bottom"/>
          </w:tcPr>
          <w:p w14:paraId="4C284542"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nil"/>
              <w:left w:val="nil"/>
              <w:bottom w:val="single" w:sz="4" w:space="0" w:color="auto"/>
              <w:right w:val="nil"/>
            </w:tcBorders>
            <w:vAlign w:val="bottom"/>
          </w:tcPr>
          <w:p w14:paraId="3FF5C8E6" w14:textId="175FBCBA"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lang w:val="en-US" w:bidi="th-TH"/>
              </w:rPr>
              <w:t>178</w:t>
            </w:r>
          </w:p>
        </w:tc>
        <w:tc>
          <w:tcPr>
            <w:tcW w:w="273" w:type="dxa"/>
            <w:vAlign w:val="bottom"/>
          </w:tcPr>
          <w:p w14:paraId="5328E3D0"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nil"/>
              <w:left w:val="nil"/>
              <w:bottom w:val="single" w:sz="4" w:space="0" w:color="auto"/>
              <w:right w:val="nil"/>
            </w:tcBorders>
            <w:vAlign w:val="bottom"/>
          </w:tcPr>
          <w:p w14:paraId="62B88E9B" w14:textId="4ED7DCCC" w:rsidR="005F639D" w:rsidRPr="00297A65" w:rsidRDefault="005F639D" w:rsidP="005F639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4" w:type="dxa"/>
            <w:vAlign w:val="bottom"/>
          </w:tcPr>
          <w:p w14:paraId="5D43CDAA"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nil"/>
              <w:left w:val="nil"/>
              <w:bottom w:val="single" w:sz="4" w:space="0" w:color="auto"/>
              <w:right w:val="nil"/>
            </w:tcBorders>
            <w:vAlign w:val="bottom"/>
          </w:tcPr>
          <w:p w14:paraId="0D35C82E" w14:textId="4A3E64E9"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2,673</w:t>
            </w:r>
          </w:p>
        </w:tc>
        <w:tc>
          <w:tcPr>
            <w:tcW w:w="270" w:type="dxa"/>
            <w:vAlign w:val="bottom"/>
          </w:tcPr>
          <w:p w14:paraId="634D42E2"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260BBE75" w14:textId="56B22093" w:rsidR="005F639D" w:rsidRPr="00297A6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2,851</w:t>
            </w:r>
          </w:p>
        </w:tc>
      </w:tr>
      <w:tr w:rsidR="005F639D" w:rsidRPr="00297A65" w14:paraId="6F277F4C" w14:textId="77777777" w:rsidTr="00F75322">
        <w:tc>
          <w:tcPr>
            <w:tcW w:w="3422" w:type="dxa"/>
            <w:hideMark/>
          </w:tcPr>
          <w:p w14:paraId="3F2043D6" w14:textId="77777777" w:rsidR="005F639D" w:rsidRPr="00297A65" w:rsidRDefault="005F639D" w:rsidP="005F639D">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vAlign w:val="bottom"/>
          </w:tcPr>
          <w:p w14:paraId="53D74F2B" w14:textId="0A9890C1"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lang w:val="en-US"/>
              </w:rPr>
              <w:t>190,746</w:t>
            </w:r>
          </w:p>
        </w:tc>
        <w:tc>
          <w:tcPr>
            <w:tcW w:w="274" w:type="dxa"/>
            <w:vAlign w:val="bottom"/>
          </w:tcPr>
          <w:p w14:paraId="06050A14"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0A60527F" w14:textId="19F5FE6D" w:rsidR="005F639D" w:rsidRPr="008A78FB"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178</w:t>
            </w:r>
          </w:p>
        </w:tc>
        <w:tc>
          <w:tcPr>
            <w:tcW w:w="273" w:type="dxa"/>
            <w:vAlign w:val="bottom"/>
          </w:tcPr>
          <w:p w14:paraId="2C499294"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1D88F356" w14:textId="0D2E6BED" w:rsidR="005F639D" w:rsidRPr="00297A65" w:rsidRDefault="005F639D" w:rsidP="005F639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184,735</w:t>
            </w:r>
          </w:p>
        </w:tc>
        <w:tc>
          <w:tcPr>
            <w:tcW w:w="274" w:type="dxa"/>
            <w:vAlign w:val="bottom"/>
          </w:tcPr>
          <w:p w14:paraId="29EBED3B"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5AF8B2BE" w14:textId="48EF0BC9"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2,988</w:t>
            </w:r>
          </w:p>
        </w:tc>
        <w:tc>
          <w:tcPr>
            <w:tcW w:w="270" w:type="dxa"/>
            <w:vAlign w:val="bottom"/>
          </w:tcPr>
          <w:p w14:paraId="11EE19B7"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765D2A2A" w14:textId="15A3E9B3" w:rsidR="005F639D" w:rsidRPr="00297A6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lang w:val="en-US"/>
              </w:rPr>
              <w:t>187,901</w:t>
            </w:r>
          </w:p>
        </w:tc>
      </w:tr>
      <w:tr w:rsidR="005F639D" w:rsidRPr="00297A65" w14:paraId="44A99D15" w14:textId="77777777" w:rsidTr="00F75322">
        <w:tc>
          <w:tcPr>
            <w:tcW w:w="3422" w:type="dxa"/>
            <w:hideMark/>
          </w:tcPr>
          <w:p w14:paraId="594B7221" w14:textId="77777777" w:rsidR="005F639D" w:rsidRPr="00297A65" w:rsidRDefault="005F639D" w:rsidP="005F639D">
            <w:pPr>
              <w:suppressAutoHyphens/>
              <w:spacing w:line="240" w:lineRule="exact"/>
              <w:ind w:left="209" w:right="-90" w:hanging="18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78" w:type="dxa"/>
            <w:tcBorders>
              <w:top w:val="single" w:sz="4" w:space="0" w:color="auto"/>
              <w:left w:val="nil"/>
              <w:bottom w:val="single" w:sz="4" w:space="0" w:color="auto"/>
              <w:right w:val="nil"/>
            </w:tcBorders>
            <w:vAlign w:val="bottom"/>
          </w:tcPr>
          <w:p w14:paraId="3E664F01" w14:textId="4C493D09"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1,342,120</w:t>
            </w:r>
          </w:p>
        </w:tc>
        <w:tc>
          <w:tcPr>
            <w:tcW w:w="274" w:type="dxa"/>
            <w:vAlign w:val="bottom"/>
          </w:tcPr>
          <w:p w14:paraId="75F1AC3B"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53694F97" w14:textId="30B76746" w:rsidR="005F639D" w:rsidRPr="00297A65" w:rsidRDefault="005F639D" w:rsidP="005F639D">
            <w:pPr>
              <w:tabs>
                <w:tab w:val="decimal" w:pos="699"/>
              </w:tabs>
              <w:suppressAutoHyphens/>
              <w:spacing w:line="240" w:lineRule="exact"/>
              <w:ind w:left="-25"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0A1F2CF3"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690C18A1" w14:textId="0701BC94" w:rsidR="005F639D" w:rsidRPr="00297A65" w:rsidRDefault="005F639D" w:rsidP="005F639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946,961</w:t>
            </w:r>
          </w:p>
        </w:tc>
        <w:tc>
          <w:tcPr>
            <w:tcW w:w="274" w:type="dxa"/>
            <w:vAlign w:val="bottom"/>
          </w:tcPr>
          <w:p w14:paraId="1019B4BA"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45370E0D" w14:textId="68AC2C91"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398,629</w:t>
            </w:r>
          </w:p>
        </w:tc>
        <w:tc>
          <w:tcPr>
            <w:tcW w:w="270" w:type="dxa"/>
            <w:vAlign w:val="bottom"/>
          </w:tcPr>
          <w:p w14:paraId="6C22D153"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0EC55DBC" w14:textId="3036965C" w:rsidR="005F639D" w:rsidRPr="00297A6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1,345,590</w:t>
            </w:r>
          </w:p>
        </w:tc>
      </w:tr>
      <w:tr w:rsidR="005F639D" w:rsidRPr="00297A65" w14:paraId="206E824A" w14:textId="77777777" w:rsidTr="00F75322">
        <w:tc>
          <w:tcPr>
            <w:tcW w:w="3422" w:type="dxa"/>
            <w:hideMark/>
          </w:tcPr>
          <w:p w14:paraId="39FC19C7" w14:textId="77777777" w:rsidR="005F639D" w:rsidRPr="00297A65" w:rsidRDefault="005F639D" w:rsidP="005F639D">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78" w:type="dxa"/>
            <w:tcBorders>
              <w:top w:val="single" w:sz="4" w:space="0" w:color="auto"/>
              <w:left w:val="nil"/>
              <w:bottom w:val="double" w:sz="4" w:space="0" w:color="auto"/>
              <w:right w:val="nil"/>
            </w:tcBorders>
          </w:tcPr>
          <w:p w14:paraId="1775B765" w14:textId="39331F8A" w:rsidR="005F639D" w:rsidRPr="00297A65" w:rsidRDefault="005F639D" w:rsidP="005F639D">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b/>
                <w:bCs/>
                <w:color w:val="000000"/>
                <w:sz w:val="26"/>
                <w:szCs w:val="26"/>
              </w:rPr>
              <w:t>1,552,390</w:t>
            </w:r>
          </w:p>
        </w:tc>
        <w:tc>
          <w:tcPr>
            <w:tcW w:w="274" w:type="dxa"/>
          </w:tcPr>
          <w:p w14:paraId="1A0957D7"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double" w:sz="4" w:space="0" w:color="auto"/>
              <w:right w:val="nil"/>
            </w:tcBorders>
          </w:tcPr>
          <w:p w14:paraId="737B84C8" w14:textId="794DBBFC" w:rsidR="005F639D" w:rsidRPr="00297A65" w:rsidRDefault="005F639D" w:rsidP="005F639D">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201</w:t>
            </w:r>
          </w:p>
        </w:tc>
        <w:tc>
          <w:tcPr>
            <w:tcW w:w="273" w:type="dxa"/>
          </w:tcPr>
          <w:p w14:paraId="64A1D6E7"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tcPr>
          <w:p w14:paraId="2FBE4BA3" w14:textId="36319DFF" w:rsidR="005F639D" w:rsidRPr="00297A65" w:rsidRDefault="005F639D" w:rsidP="005F639D">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1,150,774</w:t>
            </w:r>
          </w:p>
        </w:tc>
        <w:tc>
          <w:tcPr>
            <w:tcW w:w="274" w:type="dxa"/>
          </w:tcPr>
          <w:p w14:paraId="32687F63"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tcPr>
          <w:p w14:paraId="6DEBC444" w14:textId="28870566" w:rsidR="005F639D" w:rsidRPr="00297A6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402,040</w:t>
            </w:r>
          </w:p>
        </w:tc>
        <w:tc>
          <w:tcPr>
            <w:tcW w:w="270" w:type="dxa"/>
          </w:tcPr>
          <w:p w14:paraId="08D5539A"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7AF4E7D3" w14:textId="5EE6D1A6" w:rsidR="005F639D" w:rsidRPr="00297A65" w:rsidRDefault="005F639D" w:rsidP="005F639D">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1,553,015</w:t>
            </w:r>
          </w:p>
        </w:tc>
      </w:tr>
      <w:tr w:rsidR="00B62F7A" w:rsidRPr="00297A65" w14:paraId="4254ADF9" w14:textId="77777777" w:rsidTr="006B1063">
        <w:tc>
          <w:tcPr>
            <w:tcW w:w="3422" w:type="dxa"/>
          </w:tcPr>
          <w:p w14:paraId="4A891571" w14:textId="77777777" w:rsidR="00B62F7A" w:rsidRPr="00297A65" w:rsidRDefault="00B62F7A" w:rsidP="006B1063">
            <w:pPr>
              <w:suppressAutoHyphens/>
              <w:spacing w:line="240" w:lineRule="exact"/>
              <w:ind w:right="-90"/>
              <w:rPr>
                <w:rFonts w:ascii="CordiaUPC" w:eastAsia="Times New Roman" w:hAnsi="CordiaUPC" w:cs="CordiaUPC"/>
                <w:b/>
                <w:bCs/>
                <w:sz w:val="26"/>
                <w:szCs w:val="26"/>
                <w:lang w:eastAsia="zh-CN"/>
              </w:rPr>
            </w:pPr>
          </w:p>
        </w:tc>
        <w:tc>
          <w:tcPr>
            <w:tcW w:w="1078" w:type="dxa"/>
            <w:tcBorders>
              <w:top w:val="double" w:sz="4" w:space="0" w:color="auto"/>
              <w:left w:val="nil"/>
              <w:bottom w:val="nil"/>
              <w:right w:val="nil"/>
            </w:tcBorders>
          </w:tcPr>
          <w:p w14:paraId="0808719C" w14:textId="77777777" w:rsidR="00B62F7A" w:rsidRPr="00297A65" w:rsidRDefault="00B62F7A"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6FB342E" w14:textId="77777777" w:rsidR="00B62F7A" w:rsidRPr="00297A65" w:rsidRDefault="00B62F7A"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double" w:sz="4" w:space="0" w:color="auto"/>
              <w:left w:val="nil"/>
              <w:bottom w:val="nil"/>
              <w:right w:val="nil"/>
            </w:tcBorders>
          </w:tcPr>
          <w:p w14:paraId="2E0D9FA1" w14:textId="77777777" w:rsidR="00B62F7A" w:rsidRPr="00297A65" w:rsidRDefault="00B62F7A" w:rsidP="006B1063">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5BB1B1F0" w14:textId="77777777" w:rsidR="00B62F7A" w:rsidRPr="00297A65"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double" w:sz="4" w:space="0" w:color="auto"/>
              <w:left w:val="nil"/>
              <w:bottom w:val="nil"/>
              <w:right w:val="nil"/>
            </w:tcBorders>
          </w:tcPr>
          <w:p w14:paraId="4B0424D8" w14:textId="77777777" w:rsidR="00B62F7A" w:rsidRPr="00297A65" w:rsidRDefault="00B62F7A" w:rsidP="006B106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79065871" w14:textId="77777777" w:rsidR="00B62F7A" w:rsidRPr="00297A65"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double" w:sz="4" w:space="0" w:color="auto"/>
              <w:left w:val="nil"/>
              <w:bottom w:val="nil"/>
              <w:right w:val="nil"/>
            </w:tcBorders>
          </w:tcPr>
          <w:p w14:paraId="037BEF6D" w14:textId="77777777" w:rsidR="00B62F7A" w:rsidRPr="00297A65"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449CCC30" w14:textId="77777777" w:rsidR="00B62F7A" w:rsidRPr="00297A65"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double" w:sz="4" w:space="0" w:color="auto"/>
              <w:left w:val="nil"/>
              <w:bottom w:val="nil"/>
              <w:right w:val="nil"/>
            </w:tcBorders>
          </w:tcPr>
          <w:p w14:paraId="4E5231FE" w14:textId="77777777" w:rsidR="00B62F7A" w:rsidRPr="00297A65" w:rsidRDefault="00B62F7A" w:rsidP="006B106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B62F7A" w:rsidRPr="00297A65" w14:paraId="327160E9" w14:textId="77777777" w:rsidTr="006B1063">
        <w:tc>
          <w:tcPr>
            <w:tcW w:w="3422" w:type="dxa"/>
            <w:hideMark/>
          </w:tcPr>
          <w:p w14:paraId="45A2F4FC" w14:textId="77777777" w:rsidR="00B62F7A" w:rsidRPr="00297A65" w:rsidRDefault="00B62F7A" w:rsidP="006B1063">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78" w:type="dxa"/>
          </w:tcPr>
          <w:p w14:paraId="179D44FC" w14:textId="77777777" w:rsidR="00B62F7A" w:rsidRPr="00297A65" w:rsidRDefault="00B62F7A"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76C3E6F" w14:textId="77777777" w:rsidR="00B62F7A" w:rsidRPr="00297A65" w:rsidRDefault="00B62F7A"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5EA3D55B" w14:textId="77777777" w:rsidR="00B62F7A" w:rsidRPr="00297A65" w:rsidRDefault="00B62F7A" w:rsidP="006B1063">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4E3CE444" w14:textId="77777777" w:rsidR="00B62F7A" w:rsidRPr="00297A65"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110DE73D" w14:textId="77777777" w:rsidR="00B62F7A" w:rsidRPr="00297A65" w:rsidRDefault="00B62F7A" w:rsidP="006B106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D6CBD2A" w14:textId="77777777" w:rsidR="00B62F7A" w:rsidRPr="00297A65"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2FA1E254" w14:textId="77777777" w:rsidR="00B62F7A" w:rsidRPr="00297A65"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707483D5" w14:textId="77777777" w:rsidR="00B62F7A" w:rsidRPr="00297A65"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40F281FB" w14:textId="77777777" w:rsidR="00B62F7A" w:rsidRPr="00297A65" w:rsidRDefault="00B62F7A" w:rsidP="006B106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5F639D" w:rsidRPr="00297A65" w14:paraId="324C6FD8" w14:textId="77777777" w:rsidTr="00F75322">
        <w:tc>
          <w:tcPr>
            <w:tcW w:w="3422" w:type="dxa"/>
          </w:tcPr>
          <w:p w14:paraId="429FA59C" w14:textId="77777777" w:rsidR="005F639D" w:rsidRPr="00297A65" w:rsidRDefault="005F639D" w:rsidP="005F639D">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78" w:type="dxa"/>
            <w:vAlign w:val="bottom"/>
          </w:tcPr>
          <w:p w14:paraId="01A118C8" w14:textId="587A9C94"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rPr>
              <w:t>1,374,504</w:t>
            </w:r>
          </w:p>
        </w:tc>
        <w:tc>
          <w:tcPr>
            <w:tcW w:w="274" w:type="dxa"/>
            <w:vAlign w:val="bottom"/>
          </w:tcPr>
          <w:p w14:paraId="1C407298"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6F790510" w14:textId="72D5CE34"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rPr>
              <w:t>-</w:t>
            </w:r>
          </w:p>
        </w:tc>
        <w:tc>
          <w:tcPr>
            <w:tcW w:w="273" w:type="dxa"/>
            <w:vAlign w:val="bottom"/>
          </w:tcPr>
          <w:p w14:paraId="10C425F9"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4FF17395" w14:textId="0F548513" w:rsidR="005F639D" w:rsidRPr="00297A65" w:rsidRDefault="005F639D" w:rsidP="005F639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1,374,868</w:t>
            </w:r>
          </w:p>
        </w:tc>
        <w:tc>
          <w:tcPr>
            <w:tcW w:w="274" w:type="dxa"/>
            <w:vAlign w:val="bottom"/>
          </w:tcPr>
          <w:p w14:paraId="7CEC08D2"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061B5D80" w14:textId="3881D7D6"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0" w:type="dxa"/>
            <w:vAlign w:val="bottom"/>
          </w:tcPr>
          <w:p w14:paraId="62DE98B1"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094AA0D" w14:textId="6841ED7A" w:rsidR="005F639D" w:rsidRPr="00297A6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1,374,868</w:t>
            </w:r>
          </w:p>
        </w:tc>
      </w:tr>
      <w:tr w:rsidR="005F639D" w:rsidRPr="00297A65" w14:paraId="7615027C" w14:textId="77777777" w:rsidTr="00F75322">
        <w:tc>
          <w:tcPr>
            <w:tcW w:w="3422" w:type="dxa"/>
          </w:tcPr>
          <w:p w14:paraId="396B7102" w14:textId="77777777" w:rsidR="005F639D" w:rsidRPr="00297A65" w:rsidRDefault="005F639D" w:rsidP="005F639D">
            <w:pPr>
              <w:suppressAutoHyphens/>
              <w:spacing w:line="240" w:lineRule="exact"/>
              <w:ind w:left="-14" w:right="-90"/>
              <w:rPr>
                <w:rFonts w:ascii="CordiaUPC" w:eastAsia="Times New Roman" w:hAnsi="CordiaUPC" w:cs="CordiaUPC"/>
                <w:b/>
                <w:bCs/>
                <w:sz w:val="26"/>
                <w:szCs w:val="26"/>
                <w:lang w:eastAsia="zh-CN"/>
              </w:rPr>
            </w:pPr>
            <w:r>
              <w:rPr>
                <w:rFonts w:ascii="CordiaUPC" w:eastAsia="Times New Roman" w:hAnsi="CordiaUPC" w:cs="CordiaUPC" w:hint="cs"/>
                <w:b/>
                <w:bCs/>
                <w:sz w:val="26"/>
                <w:szCs w:val="26"/>
                <w:lang w:eastAsia="zh-CN"/>
              </w:rPr>
              <w:t>Financial liabilities measured at</w:t>
            </w:r>
            <w:r w:rsidRPr="00297A65">
              <w:rPr>
                <w:rFonts w:ascii="CordiaUPC" w:eastAsia="Times New Roman" w:hAnsi="CordiaUPC" w:cs="CordiaUPC" w:hint="cs"/>
                <w:b/>
                <w:bCs/>
                <w:sz w:val="26"/>
                <w:szCs w:val="26"/>
                <w:lang w:eastAsia="zh-CN"/>
              </w:rPr>
              <w:t xml:space="preserve"> FVTPL</w:t>
            </w:r>
          </w:p>
        </w:tc>
        <w:tc>
          <w:tcPr>
            <w:tcW w:w="1078" w:type="dxa"/>
            <w:vAlign w:val="bottom"/>
          </w:tcPr>
          <w:p w14:paraId="69DB34C3" w14:textId="44405F20" w:rsidR="005F639D" w:rsidRPr="00297A65" w:rsidRDefault="005F639D" w:rsidP="005F639D">
            <w:pPr>
              <w:tabs>
                <w:tab w:val="decimal" w:pos="858"/>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437</w:t>
            </w:r>
          </w:p>
        </w:tc>
        <w:tc>
          <w:tcPr>
            <w:tcW w:w="274" w:type="dxa"/>
            <w:vAlign w:val="bottom"/>
          </w:tcPr>
          <w:p w14:paraId="19841148"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7A97B4F8" w14:textId="748E277D" w:rsidR="005F639D" w:rsidRPr="00297A65" w:rsidRDefault="005F639D" w:rsidP="005F639D">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vAlign w:val="bottom"/>
          </w:tcPr>
          <w:p w14:paraId="290688AE"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vAlign w:val="bottom"/>
          </w:tcPr>
          <w:p w14:paraId="7AB634FA" w14:textId="0C8DD096" w:rsidR="005F639D" w:rsidRPr="00297A65" w:rsidRDefault="005F639D" w:rsidP="005F639D">
            <w:pPr>
              <w:tabs>
                <w:tab w:val="decimal" w:pos="76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437</w:t>
            </w:r>
          </w:p>
        </w:tc>
        <w:tc>
          <w:tcPr>
            <w:tcW w:w="274" w:type="dxa"/>
            <w:vAlign w:val="bottom"/>
          </w:tcPr>
          <w:p w14:paraId="3B1B5CBF"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23C1E407" w14:textId="3787CCCE" w:rsidR="005F639D" w:rsidRPr="00297A65" w:rsidRDefault="005F639D" w:rsidP="005F639D">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6055B5CF"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vAlign w:val="bottom"/>
          </w:tcPr>
          <w:p w14:paraId="532CBB29" w14:textId="6FC8CB28" w:rsidR="005F639D" w:rsidRPr="00297A65" w:rsidRDefault="005F639D" w:rsidP="005F639D">
            <w:pPr>
              <w:tabs>
                <w:tab w:val="decimal" w:pos="77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lang w:bidi="th-TH"/>
              </w:rPr>
              <w:t>437</w:t>
            </w:r>
          </w:p>
        </w:tc>
      </w:tr>
      <w:tr w:rsidR="005F639D" w:rsidRPr="00297A65" w14:paraId="11E2D6C6" w14:textId="77777777" w:rsidTr="00F75322">
        <w:tc>
          <w:tcPr>
            <w:tcW w:w="3422" w:type="dxa"/>
          </w:tcPr>
          <w:p w14:paraId="1F0D5326" w14:textId="77777777" w:rsidR="005F639D" w:rsidRPr="00297A65" w:rsidRDefault="005F639D" w:rsidP="005F639D">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78" w:type="dxa"/>
            <w:vAlign w:val="bottom"/>
          </w:tcPr>
          <w:p w14:paraId="5D3B9545"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51DA684F"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2E07C49"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390CD157"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3BC7C1C2" w14:textId="77777777" w:rsidR="005F639D" w:rsidRPr="00297A65" w:rsidRDefault="005F639D" w:rsidP="005F639D">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7961106E"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1BC04DD0"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3B75F629"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37715551" w14:textId="77777777" w:rsidR="005F639D" w:rsidRPr="00297A6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p>
        </w:tc>
      </w:tr>
      <w:tr w:rsidR="005F639D" w:rsidRPr="00297A65" w14:paraId="1A9AFB88" w14:textId="77777777" w:rsidTr="00F75322">
        <w:tc>
          <w:tcPr>
            <w:tcW w:w="3422" w:type="dxa"/>
          </w:tcPr>
          <w:p w14:paraId="4656354F" w14:textId="77777777" w:rsidR="005F639D" w:rsidRPr="00297A65" w:rsidRDefault="005F639D" w:rsidP="005F639D">
            <w:pPr>
              <w:suppressAutoHyphens/>
              <w:spacing w:line="240" w:lineRule="exact"/>
              <w:ind w:left="-1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 xml:space="preserve">   Foreign exchange rate</w:t>
            </w:r>
          </w:p>
        </w:tc>
        <w:tc>
          <w:tcPr>
            <w:tcW w:w="1078" w:type="dxa"/>
            <w:vAlign w:val="bottom"/>
          </w:tcPr>
          <w:p w14:paraId="7447E732" w14:textId="0526B2F3"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lang w:val="en-US"/>
              </w:rPr>
              <w:t>16,074</w:t>
            </w:r>
          </w:p>
        </w:tc>
        <w:tc>
          <w:tcPr>
            <w:tcW w:w="274" w:type="dxa"/>
            <w:vAlign w:val="bottom"/>
          </w:tcPr>
          <w:p w14:paraId="057D5EA8"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35A4FF51" w14:textId="38ABB9AB" w:rsidR="005F639D" w:rsidRPr="007B148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15E38751"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54CAED71" w14:textId="2EFEA11A" w:rsidR="005F639D" w:rsidRPr="007B1485" w:rsidRDefault="005F639D" w:rsidP="005F639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lang w:val="en-US"/>
              </w:rPr>
              <w:t>16,074</w:t>
            </w:r>
          </w:p>
        </w:tc>
        <w:tc>
          <w:tcPr>
            <w:tcW w:w="274" w:type="dxa"/>
            <w:vAlign w:val="bottom"/>
          </w:tcPr>
          <w:p w14:paraId="0803D8AD"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169C2969" w14:textId="79771CF6" w:rsidR="005F639D" w:rsidRPr="007B148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7FED5C56"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4FFC3C1D" w14:textId="699F043F" w:rsidR="005F639D" w:rsidRPr="007B148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lang w:val="en-US"/>
              </w:rPr>
              <w:t>16,074</w:t>
            </w:r>
          </w:p>
        </w:tc>
      </w:tr>
      <w:tr w:rsidR="005F639D" w:rsidRPr="00297A65" w14:paraId="14DE3EC3" w14:textId="77777777" w:rsidTr="00F75322">
        <w:tc>
          <w:tcPr>
            <w:tcW w:w="3422" w:type="dxa"/>
            <w:hideMark/>
          </w:tcPr>
          <w:p w14:paraId="46B03F76" w14:textId="77777777" w:rsidR="005F639D" w:rsidRPr="00297A65" w:rsidRDefault="005F639D" w:rsidP="005F639D">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 xml:space="preserve">   Interest rate</w:t>
            </w:r>
          </w:p>
        </w:tc>
        <w:tc>
          <w:tcPr>
            <w:tcW w:w="1078" w:type="dxa"/>
            <w:tcBorders>
              <w:top w:val="nil"/>
              <w:left w:val="nil"/>
              <w:bottom w:val="single" w:sz="4" w:space="0" w:color="auto"/>
              <w:right w:val="nil"/>
            </w:tcBorders>
            <w:vAlign w:val="bottom"/>
          </w:tcPr>
          <w:p w14:paraId="727F6E67" w14:textId="1472E0E5" w:rsidR="005F639D" w:rsidRPr="00297A65" w:rsidRDefault="005F639D" w:rsidP="005F639D">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color w:val="000000"/>
                <w:sz w:val="26"/>
                <w:szCs w:val="26"/>
              </w:rPr>
              <w:t>1,066</w:t>
            </w:r>
          </w:p>
        </w:tc>
        <w:tc>
          <w:tcPr>
            <w:tcW w:w="274" w:type="dxa"/>
            <w:vAlign w:val="bottom"/>
          </w:tcPr>
          <w:p w14:paraId="1DBB4BC6"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nil"/>
              <w:left w:val="nil"/>
              <w:bottom w:val="single" w:sz="4" w:space="0" w:color="auto"/>
              <w:right w:val="nil"/>
            </w:tcBorders>
            <w:vAlign w:val="bottom"/>
          </w:tcPr>
          <w:p w14:paraId="3556A334" w14:textId="162A7C46" w:rsidR="005F639D" w:rsidRPr="007B148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57BFC52D"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nil"/>
              <w:left w:val="nil"/>
              <w:bottom w:val="single" w:sz="4" w:space="0" w:color="auto"/>
              <w:right w:val="nil"/>
            </w:tcBorders>
            <w:vAlign w:val="bottom"/>
          </w:tcPr>
          <w:p w14:paraId="72FC2D88" w14:textId="76EE3D0D" w:rsidR="005F639D" w:rsidRPr="007B1485" w:rsidRDefault="005F639D" w:rsidP="005F639D">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1,066</w:t>
            </w:r>
          </w:p>
        </w:tc>
        <w:tc>
          <w:tcPr>
            <w:tcW w:w="274" w:type="dxa"/>
            <w:vAlign w:val="bottom"/>
          </w:tcPr>
          <w:p w14:paraId="4F6BA09C"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nil"/>
              <w:left w:val="nil"/>
              <w:bottom w:val="single" w:sz="4" w:space="0" w:color="auto"/>
              <w:right w:val="nil"/>
            </w:tcBorders>
            <w:vAlign w:val="bottom"/>
          </w:tcPr>
          <w:p w14:paraId="6EFD5138" w14:textId="2CA921B2" w:rsidR="005F639D" w:rsidRPr="007B148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0721B54D"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33350A70" w14:textId="6F7E7ACF" w:rsidR="005F639D" w:rsidRPr="007B148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1,066</w:t>
            </w:r>
          </w:p>
        </w:tc>
      </w:tr>
      <w:tr w:rsidR="005F639D" w:rsidRPr="00297A65" w14:paraId="1137347A" w14:textId="77777777" w:rsidTr="00F75322">
        <w:tc>
          <w:tcPr>
            <w:tcW w:w="3422" w:type="dxa"/>
            <w:hideMark/>
          </w:tcPr>
          <w:p w14:paraId="2D1A6AAD" w14:textId="77777777" w:rsidR="005F639D" w:rsidRPr="00297A65" w:rsidRDefault="005F639D" w:rsidP="005F639D">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78" w:type="dxa"/>
            <w:tcBorders>
              <w:top w:val="single" w:sz="4" w:space="0" w:color="auto"/>
              <w:left w:val="nil"/>
              <w:bottom w:val="single" w:sz="4" w:space="0" w:color="auto"/>
              <w:right w:val="nil"/>
            </w:tcBorders>
            <w:vAlign w:val="bottom"/>
          </w:tcPr>
          <w:p w14:paraId="697B2C49" w14:textId="623A4C89"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17,140</w:t>
            </w:r>
          </w:p>
        </w:tc>
        <w:tc>
          <w:tcPr>
            <w:tcW w:w="274" w:type="dxa"/>
            <w:vAlign w:val="bottom"/>
          </w:tcPr>
          <w:p w14:paraId="355EEAA0"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155BCA81" w14:textId="71970EFD"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vAlign w:val="bottom"/>
          </w:tcPr>
          <w:p w14:paraId="7D746A30"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single" w:sz="4" w:space="0" w:color="auto"/>
              <w:right w:val="nil"/>
            </w:tcBorders>
            <w:vAlign w:val="bottom"/>
          </w:tcPr>
          <w:p w14:paraId="761A9D88" w14:textId="4B26FD57" w:rsidR="005F639D" w:rsidRPr="007B1485" w:rsidRDefault="005F639D" w:rsidP="005F639D">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17,140</w:t>
            </w:r>
          </w:p>
        </w:tc>
        <w:tc>
          <w:tcPr>
            <w:tcW w:w="274" w:type="dxa"/>
            <w:vAlign w:val="bottom"/>
          </w:tcPr>
          <w:p w14:paraId="761A7266"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vAlign w:val="bottom"/>
          </w:tcPr>
          <w:p w14:paraId="6FA3A6F7" w14:textId="31D1CF25"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744951EE"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3BD90F92" w14:textId="59047E6E" w:rsidR="005F639D" w:rsidRPr="00297A65" w:rsidRDefault="005F639D" w:rsidP="005F639D">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17,140</w:t>
            </w:r>
          </w:p>
        </w:tc>
      </w:tr>
      <w:tr w:rsidR="005F639D" w:rsidRPr="00297A65" w14:paraId="2B66919B" w14:textId="77777777" w:rsidTr="00F75322">
        <w:tc>
          <w:tcPr>
            <w:tcW w:w="3422" w:type="dxa"/>
          </w:tcPr>
          <w:p w14:paraId="0DE4D708" w14:textId="77777777" w:rsidR="005F639D" w:rsidRPr="00297A65" w:rsidRDefault="005F639D" w:rsidP="005F639D">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 issued and borrowings</w:t>
            </w:r>
          </w:p>
        </w:tc>
        <w:tc>
          <w:tcPr>
            <w:tcW w:w="1078" w:type="dxa"/>
            <w:tcBorders>
              <w:top w:val="single" w:sz="4" w:space="0" w:color="auto"/>
              <w:left w:val="nil"/>
              <w:bottom w:val="single" w:sz="4" w:space="0" w:color="auto"/>
              <w:right w:val="nil"/>
            </w:tcBorders>
            <w:vAlign w:val="bottom"/>
          </w:tcPr>
          <w:p w14:paraId="1F1A15EA" w14:textId="1C732073" w:rsidR="005F639D" w:rsidRPr="00297A65" w:rsidRDefault="005F639D" w:rsidP="005F639D">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68,183</w:t>
            </w:r>
          </w:p>
        </w:tc>
        <w:tc>
          <w:tcPr>
            <w:tcW w:w="274" w:type="dxa"/>
            <w:vAlign w:val="bottom"/>
          </w:tcPr>
          <w:p w14:paraId="46C77AD7"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6DC052DC" w14:textId="07B09121"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vAlign w:val="bottom"/>
          </w:tcPr>
          <w:p w14:paraId="0637AA13"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single" w:sz="4" w:space="0" w:color="auto"/>
              <w:right w:val="nil"/>
            </w:tcBorders>
            <w:vAlign w:val="bottom"/>
          </w:tcPr>
          <w:p w14:paraId="208460F6" w14:textId="1BBC5F0E" w:rsidR="005F639D" w:rsidRPr="007B1485" w:rsidRDefault="005F639D" w:rsidP="005F639D">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67,015</w:t>
            </w:r>
          </w:p>
        </w:tc>
        <w:tc>
          <w:tcPr>
            <w:tcW w:w="274" w:type="dxa"/>
            <w:vAlign w:val="bottom"/>
          </w:tcPr>
          <w:p w14:paraId="118890D7"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vAlign w:val="bottom"/>
          </w:tcPr>
          <w:p w14:paraId="3F2948EB" w14:textId="24975B2D"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2DDF3DC8"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6851F666" w14:textId="5D91A4F0" w:rsidR="005F639D" w:rsidRPr="00297A65" w:rsidRDefault="005F639D" w:rsidP="005F639D">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67,015</w:t>
            </w:r>
          </w:p>
        </w:tc>
      </w:tr>
      <w:tr w:rsidR="005F639D" w:rsidRPr="00297A65" w14:paraId="3B0C9912" w14:textId="77777777" w:rsidTr="00F75322">
        <w:tc>
          <w:tcPr>
            <w:tcW w:w="3422" w:type="dxa"/>
            <w:hideMark/>
          </w:tcPr>
          <w:p w14:paraId="18ECA607" w14:textId="77777777" w:rsidR="005F639D" w:rsidRPr="00297A65" w:rsidRDefault="005F639D" w:rsidP="005F639D">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78" w:type="dxa"/>
            <w:tcBorders>
              <w:top w:val="single" w:sz="4" w:space="0" w:color="auto"/>
              <w:left w:val="nil"/>
              <w:bottom w:val="double" w:sz="4" w:space="0" w:color="auto"/>
              <w:right w:val="nil"/>
            </w:tcBorders>
            <w:vAlign w:val="bottom"/>
          </w:tcPr>
          <w:p w14:paraId="49AA0F4B" w14:textId="377171FD"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1,460,264</w:t>
            </w:r>
          </w:p>
        </w:tc>
        <w:tc>
          <w:tcPr>
            <w:tcW w:w="274" w:type="dxa"/>
            <w:vAlign w:val="bottom"/>
          </w:tcPr>
          <w:p w14:paraId="1C19854B" w14:textId="77777777" w:rsidR="005F639D" w:rsidRPr="00297A65" w:rsidRDefault="005F639D" w:rsidP="005F639D">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double" w:sz="4" w:space="0" w:color="auto"/>
              <w:right w:val="nil"/>
            </w:tcBorders>
            <w:vAlign w:val="bottom"/>
          </w:tcPr>
          <w:p w14:paraId="1A1B47F2" w14:textId="162ED8D8"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bidi="th-TH"/>
              </w:rPr>
            </w:pPr>
            <w:r>
              <w:rPr>
                <w:rFonts w:ascii="CordiaUPC" w:hAnsi="CordiaUPC" w:cs="CordiaUPC"/>
                <w:b/>
                <w:bCs/>
                <w:color w:val="000000"/>
                <w:sz w:val="26"/>
                <w:szCs w:val="26"/>
              </w:rPr>
              <w:t>-</w:t>
            </w:r>
          </w:p>
        </w:tc>
        <w:tc>
          <w:tcPr>
            <w:tcW w:w="273" w:type="dxa"/>
            <w:vAlign w:val="bottom"/>
          </w:tcPr>
          <w:p w14:paraId="23A3BD26"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vAlign w:val="bottom"/>
          </w:tcPr>
          <w:p w14:paraId="5B9C110D" w14:textId="1E419975" w:rsidR="005F639D" w:rsidRPr="007B1485" w:rsidRDefault="005F639D" w:rsidP="005F639D">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1,459,460</w:t>
            </w:r>
          </w:p>
        </w:tc>
        <w:tc>
          <w:tcPr>
            <w:tcW w:w="274" w:type="dxa"/>
            <w:vAlign w:val="bottom"/>
          </w:tcPr>
          <w:p w14:paraId="0D470D0C" w14:textId="77777777"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vAlign w:val="bottom"/>
          </w:tcPr>
          <w:p w14:paraId="79CC395B" w14:textId="55A8DFD0" w:rsidR="005F639D" w:rsidRPr="007B1485" w:rsidRDefault="005F639D" w:rsidP="005F639D">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2AC15A83" w14:textId="77777777" w:rsidR="005F639D" w:rsidRPr="00297A65" w:rsidRDefault="005F639D" w:rsidP="005F639D">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double" w:sz="4" w:space="0" w:color="auto"/>
              <w:right w:val="nil"/>
            </w:tcBorders>
            <w:vAlign w:val="bottom"/>
          </w:tcPr>
          <w:p w14:paraId="56BA1035" w14:textId="4A9F2540" w:rsidR="005F639D" w:rsidRPr="00297A65" w:rsidRDefault="005F639D" w:rsidP="005F639D">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1,459,460</w:t>
            </w:r>
          </w:p>
        </w:tc>
      </w:tr>
    </w:tbl>
    <w:p w14:paraId="32F31F51" w14:textId="52C9D0CF" w:rsidR="00852BAE" w:rsidRDefault="00852BAE">
      <w:pPr>
        <w:spacing w:line="240" w:lineRule="auto"/>
        <w:rPr>
          <w:rFonts w:eastAsia="Times New Roman" w:cs="Times New Roman"/>
          <w:szCs w:val="22"/>
          <w:lang w:eastAsia="zh-CN"/>
        </w:rPr>
      </w:pPr>
      <w:r>
        <w:rPr>
          <w:rFonts w:eastAsia="Times New Roman" w:cs="Times New Roman"/>
          <w:szCs w:val="22"/>
          <w:lang w:eastAsia="zh-CN"/>
        </w:rPr>
        <w:br w:type="page"/>
      </w:r>
    </w:p>
    <w:tbl>
      <w:tblPr>
        <w:tblW w:w="9189" w:type="dxa"/>
        <w:tblInd w:w="450" w:type="dxa"/>
        <w:tblLayout w:type="fixed"/>
        <w:tblLook w:val="04A0" w:firstRow="1" w:lastRow="0" w:firstColumn="1" w:lastColumn="0" w:noHBand="0" w:noVBand="1"/>
      </w:tblPr>
      <w:tblGrid>
        <w:gridCol w:w="3412"/>
        <w:gridCol w:w="988"/>
        <w:gridCol w:w="274"/>
        <w:gridCol w:w="810"/>
        <w:gridCol w:w="273"/>
        <w:gridCol w:w="987"/>
        <w:gridCol w:w="12"/>
        <w:gridCol w:w="262"/>
        <w:gridCol w:w="12"/>
        <w:gridCol w:w="886"/>
        <w:gridCol w:w="270"/>
        <w:gridCol w:w="971"/>
        <w:gridCol w:w="32"/>
      </w:tblGrid>
      <w:tr w:rsidR="009C4EA9" w:rsidRPr="00392524" w14:paraId="29E59278" w14:textId="77777777" w:rsidTr="006B1063">
        <w:tc>
          <w:tcPr>
            <w:tcW w:w="3412" w:type="dxa"/>
            <w:hideMark/>
          </w:tcPr>
          <w:p w14:paraId="1BDC210F" w14:textId="77777777" w:rsidR="009C4EA9" w:rsidRPr="00392524" w:rsidRDefault="009C4EA9" w:rsidP="006B1063">
            <w:pPr>
              <w:suppressAutoHyphens/>
              <w:spacing w:line="240" w:lineRule="exact"/>
              <w:ind w:right="-90" w:firstLine="6"/>
              <w:rPr>
                <w:rFonts w:ascii="CordiaUPC" w:eastAsia="Times New Roman" w:hAnsi="CordiaUPC" w:cs="CordiaUPC"/>
                <w:sz w:val="26"/>
                <w:szCs w:val="26"/>
                <w:lang w:eastAsia="zh-CN"/>
              </w:rPr>
            </w:pPr>
          </w:p>
        </w:tc>
        <w:tc>
          <w:tcPr>
            <w:tcW w:w="5777" w:type="dxa"/>
            <w:gridSpan w:val="12"/>
            <w:tcBorders>
              <w:left w:val="nil"/>
              <w:right w:val="nil"/>
            </w:tcBorders>
          </w:tcPr>
          <w:p w14:paraId="66ECEA4E" w14:textId="77777777" w:rsidR="009C4EA9" w:rsidRPr="00392524" w:rsidRDefault="009C4EA9" w:rsidP="006B1063">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hAnsi="CordiaUPC" w:cs="CordiaUPC" w:hint="cs"/>
                <w:b/>
                <w:bCs/>
                <w:sz w:val="26"/>
                <w:szCs w:val="26"/>
              </w:rPr>
              <w:t>Bank only</w:t>
            </w:r>
          </w:p>
        </w:tc>
      </w:tr>
      <w:tr w:rsidR="009C4EA9" w:rsidRPr="00392524" w14:paraId="5752559D" w14:textId="77777777" w:rsidTr="006B1063">
        <w:tc>
          <w:tcPr>
            <w:tcW w:w="3412" w:type="dxa"/>
          </w:tcPr>
          <w:p w14:paraId="6730E127" w14:textId="77777777" w:rsidR="009C4EA9" w:rsidRPr="00392524" w:rsidRDefault="009C4EA9" w:rsidP="006B1063">
            <w:pPr>
              <w:suppressAutoHyphens/>
              <w:spacing w:line="240" w:lineRule="exact"/>
              <w:ind w:right="-90" w:firstLine="6"/>
              <w:rPr>
                <w:rFonts w:ascii="CordiaUPC" w:eastAsia="Times New Roman" w:hAnsi="CordiaUPC" w:cs="CordiaUPC"/>
                <w:sz w:val="26"/>
                <w:szCs w:val="26"/>
                <w:lang w:eastAsia="zh-CN"/>
              </w:rPr>
            </w:pPr>
          </w:p>
        </w:tc>
        <w:tc>
          <w:tcPr>
            <w:tcW w:w="988" w:type="dxa"/>
            <w:tcBorders>
              <w:left w:val="nil"/>
              <w:right w:val="nil"/>
            </w:tcBorders>
          </w:tcPr>
          <w:p w14:paraId="593A9405" w14:textId="77777777" w:rsidR="009C4EA9" w:rsidRPr="00392524" w:rsidRDefault="009C4EA9" w:rsidP="006B1063">
            <w:pPr>
              <w:tabs>
                <w:tab w:val="decimal" w:pos="528"/>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Carrying</w:t>
            </w:r>
          </w:p>
        </w:tc>
        <w:tc>
          <w:tcPr>
            <w:tcW w:w="274" w:type="dxa"/>
          </w:tcPr>
          <w:p w14:paraId="374D7183" w14:textId="77777777" w:rsidR="009C4EA9" w:rsidRPr="00392524" w:rsidRDefault="009C4EA9" w:rsidP="006B1063">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c>
          <w:tcPr>
            <w:tcW w:w="3512" w:type="dxa"/>
            <w:gridSpan w:val="8"/>
            <w:tcBorders>
              <w:left w:val="nil"/>
            </w:tcBorders>
          </w:tcPr>
          <w:p w14:paraId="3108856F" w14:textId="77777777" w:rsidR="009C4EA9" w:rsidRPr="00392524" w:rsidRDefault="009C4EA9" w:rsidP="006B1063">
            <w:pPr>
              <w:tabs>
                <w:tab w:val="decimal" w:pos="716"/>
              </w:tabs>
              <w:suppressAutoHyphens/>
              <w:spacing w:line="240" w:lineRule="exact"/>
              <w:ind w:left="-14"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Fair value</w:t>
            </w:r>
          </w:p>
        </w:tc>
        <w:tc>
          <w:tcPr>
            <w:tcW w:w="1003" w:type="dxa"/>
            <w:gridSpan w:val="2"/>
            <w:tcBorders>
              <w:left w:val="nil"/>
              <w:right w:val="nil"/>
            </w:tcBorders>
          </w:tcPr>
          <w:p w14:paraId="2EF3BACF" w14:textId="77777777" w:rsidR="009C4EA9" w:rsidRPr="00392524" w:rsidRDefault="009C4EA9" w:rsidP="006B1063">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r>
      <w:tr w:rsidR="009C4EA9" w:rsidRPr="00392524" w14:paraId="65E685AC" w14:textId="77777777" w:rsidTr="006B1063">
        <w:tc>
          <w:tcPr>
            <w:tcW w:w="3412" w:type="dxa"/>
          </w:tcPr>
          <w:p w14:paraId="0CAB4DA4" w14:textId="77777777" w:rsidR="009C4EA9" w:rsidRPr="00392524" w:rsidRDefault="009C4EA9" w:rsidP="006B1063">
            <w:pPr>
              <w:suppressAutoHyphens/>
              <w:spacing w:line="240" w:lineRule="exact"/>
              <w:ind w:right="-90" w:firstLine="6"/>
              <w:rPr>
                <w:rFonts w:ascii="CordiaUPC" w:eastAsia="Times New Roman" w:hAnsi="CordiaUPC" w:cs="CordiaUPC"/>
                <w:b/>
                <w:bCs/>
                <w:sz w:val="26"/>
                <w:szCs w:val="26"/>
                <w:lang w:eastAsia="zh-CN"/>
              </w:rPr>
            </w:pPr>
          </w:p>
        </w:tc>
        <w:tc>
          <w:tcPr>
            <w:tcW w:w="988" w:type="dxa"/>
            <w:tcBorders>
              <w:left w:val="nil"/>
              <w:bottom w:val="nil"/>
              <w:right w:val="nil"/>
            </w:tcBorders>
          </w:tcPr>
          <w:p w14:paraId="22CE4BBF" w14:textId="77777777" w:rsidR="009C4EA9" w:rsidRPr="00392524" w:rsidRDefault="009C4EA9" w:rsidP="006B1063">
            <w:pPr>
              <w:tabs>
                <w:tab w:val="decimal" w:pos="528"/>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amount</w:t>
            </w:r>
          </w:p>
        </w:tc>
        <w:tc>
          <w:tcPr>
            <w:tcW w:w="274" w:type="dxa"/>
          </w:tcPr>
          <w:p w14:paraId="5F3C9695" w14:textId="77777777" w:rsidR="009C4EA9" w:rsidRPr="00392524" w:rsidRDefault="009C4EA9" w:rsidP="006B1063">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c>
          <w:tcPr>
            <w:tcW w:w="810" w:type="dxa"/>
            <w:tcBorders>
              <w:left w:val="nil"/>
              <w:bottom w:val="nil"/>
              <w:right w:val="nil"/>
            </w:tcBorders>
            <w:vAlign w:val="bottom"/>
          </w:tcPr>
          <w:p w14:paraId="3269B4D0" w14:textId="77777777" w:rsidR="009C4EA9" w:rsidRPr="00392524" w:rsidRDefault="009C4EA9" w:rsidP="006B1063">
            <w:pPr>
              <w:tabs>
                <w:tab w:val="decimal" w:pos="532"/>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Level 1</w:t>
            </w:r>
          </w:p>
        </w:tc>
        <w:tc>
          <w:tcPr>
            <w:tcW w:w="273" w:type="dxa"/>
          </w:tcPr>
          <w:p w14:paraId="1C4A4B82" w14:textId="77777777" w:rsidR="009C4EA9" w:rsidRPr="00392524" w:rsidRDefault="009C4EA9" w:rsidP="006B1063">
            <w:pPr>
              <w:tabs>
                <w:tab w:val="decimal" w:pos="716"/>
              </w:tabs>
              <w:suppressAutoHyphens/>
              <w:spacing w:line="240" w:lineRule="exact"/>
              <w:ind w:left="-14" w:right="-86"/>
              <w:jc w:val="center"/>
              <w:rPr>
                <w:rFonts w:ascii="CordiaUPC" w:eastAsia="Times New Roman" w:hAnsi="CordiaUPC" w:cs="CordiaUPC"/>
                <w:b/>
                <w:bCs/>
                <w:sz w:val="26"/>
                <w:szCs w:val="26"/>
                <w:lang w:eastAsia="zh-CN"/>
              </w:rPr>
            </w:pPr>
          </w:p>
        </w:tc>
        <w:tc>
          <w:tcPr>
            <w:tcW w:w="999" w:type="dxa"/>
            <w:gridSpan w:val="2"/>
            <w:tcBorders>
              <w:left w:val="nil"/>
              <w:bottom w:val="nil"/>
              <w:right w:val="nil"/>
            </w:tcBorders>
            <w:vAlign w:val="bottom"/>
          </w:tcPr>
          <w:p w14:paraId="693F79B0" w14:textId="77777777" w:rsidR="009C4EA9" w:rsidRPr="00392524" w:rsidRDefault="009C4EA9" w:rsidP="006B1063">
            <w:pPr>
              <w:tabs>
                <w:tab w:val="decimal" w:pos="529"/>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Level 2</w:t>
            </w:r>
          </w:p>
        </w:tc>
        <w:tc>
          <w:tcPr>
            <w:tcW w:w="274" w:type="dxa"/>
            <w:gridSpan w:val="2"/>
          </w:tcPr>
          <w:p w14:paraId="432C4F5F" w14:textId="77777777" w:rsidR="009C4EA9" w:rsidRPr="00392524" w:rsidRDefault="009C4EA9" w:rsidP="006B1063">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c>
          <w:tcPr>
            <w:tcW w:w="886" w:type="dxa"/>
            <w:tcBorders>
              <w:left w:val="nil"/>
              <w:bottom w:val="nil"/>
              <w:right w:val="nil"/>
            </w:tcBorders>
            <w:vAlign w:val="bottom"/>
          </w:tcPr>
          <w:p w14:paraId="15EDC1B6" w14:textId="77777777" w:rsidR="009C4EA9" w:rsidRPr="00392524" w:rsidRDefault="009C4EA9" w:rsidP="006B1063">
            <w:pPr>
              <w:tabs>
                <w:tab w:val="decimal" w:pos="514"/>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Level 3</w:t>
            </w:r>
          </w:p>
        </w:tc>
        <w:tc>
          <w:tcPr>
            <w:tcW w:w="270" w:type="dxa"/>
          </w:tcPr>
          <w:p w14:paraId="5D2D208F" w14:textId="77777777" w:rsidR="009C4EA9" w:rsidRPr="00392524" w:rsidRDefault="009C4EA9" w:rsidP="006B1063">
            <w:pPr>
              <w:tabs>
                <w:tab w:val="decimal" w:pos="716"/>
              </w:tabs>
              <w:suppressAutoHyphens/>
              <w:spacing w:line="240" w:lineRule="exact"/>
              <w:ind w:left="-14" w:right="-86"/>
              <w:jc w:val="center"/>
              <w:rPr>
                <w:rFonts w:ascii="CordiaUPC" w:eastAsia="Times New Roman" w:hAnsi="CordiaUPC" w:cs="CordiaUPC"/>
                <w:b/>
                <w:bCs/>
                <w:sz w:val="26"/>
                <w:szCs w:val="26"/>
                <w:lang w:eastAsia="zh-CN"/>
              </w:rPr>
            </w:pPr>
          </w:p>
        </w:tc>
        <w:tc>
          <w:tcPr>
            <w:tcW w:w="1003" w:type="dxa"/>
            <w:gridSpan w:val="2"/>
            <w:tcBorders>
              <w:left w:val="nil"/>
              <w:bottom w:val="nil"/>
              <w:right w:val="nil"/>
            </w:tcBorders>
            <w:vAlign w:val="bottom"/>
          </w:tcPr>
          <w:p w14:paraId="2746E5B1" w14:textId="77777777" w:rsidR="009C4EA9" w:rsidRPr="00392524" w:rsidRDefault="009C4EA9" w:rsidP="006B1063">
            <w:pPr>
              <w:tabs>
                <w:tab w:val="decimal" w:pos="344"/>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Total</w:t>
            </w:r>
          </w:p>
        </w:tc>
      </w:tr>
      <w:tr w:rsidR="009C4EA9" w:rsidRPr="00392524" w14:paraId="4D224248" w14:textId="77777777" w:rsidTr="006B1063">
        <w:tc>
          <w:tcPr>
            <w:tcW w:w="3412" w:type="dxa"/>
          </w:tcPr>
          <w:p w14:paraId="57A31789" w14:textId="77777777" w:rsidR="009C4EA9" w:rsidRPr="00392524" w:rsidRDefault="009C4EA9" w:rsidP="006B1063">
            <w:pPr>
              <w:suppressAutoHyphens/>
              <w:spacing w:line="240" w:lineRule="exact"/>
              <w:ind w:right="-90" w:firstLine="6"/>
              <w:rPr>
                <w:rFonts w:ascii="CordiaUPC" w:eastAsia="Times New Roman" w:hAnsi="CordiaUPC" w:cs="CordiaUPC"/>
                <w:b/>
                <w:bCs/>
                <w:sz w:val="26"/>
                <w:szCs w:val="26"/>
                <w:lang w:eastAsia="zh-CN"/>
              </w:rPr>
            </w:pPr>
          </w:p>
        </w:tc>
        <w:tc>
          <w:tcPr>
            <w:tcW w:w="5777" w:type="dxa"/>
            <w:gridSpan w:val="12"/>
            <w:tcBorders>
              <w:left w:val="nil"/>
              <w:bottom w:val="nil"/>
              <w:right w:val="nil"/>
            </w:tcBorders>
          </w:tcPr>
          <w:p w14:paraId="26CACCDF" w14:textId="77777777" w:rsidR="009C4EA9" w:rsidRPr="00392524" w:rsidRDefault="009C4EA9" w:rsidP="006B1063">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r w:rsidRPr="00392524">
              <w:rPr>
                <w:rFonts w:ascii="CordiaUPC" w:eastAsia="Times New Roman" w:hAnsi="CordiaUPC" w:cs="CordiaUPC" w:hint="cs"/>
                <w:i/>
                <w:iCs/>
                <w:sz w:val="26"/>
                <w:szCs w:val="26"/>
                <w:cs/>
                <w:lang w:eastAsia="zh-CN"/>
              </w:rPr>
              <w:t>(</w:t>
            </w:r>
            <w:r w:rsidRPr="00392524">
              <w:rPr>
                <w:rFonts w:ascii="CordiaUPC" w:eastAsia="Times New Roman" w:hAnsi="CordiaUPC" w:cs="CordiaUPC" w:hint="cs"/>
                <w:i/>
                <w:iCs/>
                <w:sz w:val="26"/>
                <w:szCs w:val="26"/>
                <w:lang w:eastAsia="zh-CN"/>
              </w:rPr>
              <w:t>in million Baht</w:t>
            </w:r>
            <w:r w:rsidRPr="00392524">
              <w:rPr>
                <w:rFonts w:ascii="CordiaUPC" w:eastAsia="Times New Roman" w:hAnsi="CordiaUPC" w:cs="CordiaUPC" w:hint="cs"/>
                <w:i/>
                <w:iCs/>
                <w:sz w:val="26"/>
                <w:szCs w:val="26"/>
                <w:cs/>
                <w:lang w:eastAsia="zh-CN"/>
              </w:rPr>
              <w:t>)</w:t>
            </w:r>
          </w:p>
        </w:tc>
      </w:tr>
      <w:tr w:rsidR="009C4EA9" w:rsidRPr="00392524" w14:paraId="747D0A1F" w14:textId="77777777" w:rsidTr="00700F8A">
        <w:tc>
          <w:tcPr>
            <w:tcW w:w="3412" w:type="dxa"/>
            <w:hideMark/>
          </w:tcPr>
          <w:p w14:paraId="5645D820" w14:textId="77777777" w:rsidR="009C4EA9" w:rsidRPr="00392524" w:rsidRDefault="009C4EA9" w:rsidP="006B1063">
            <w:pPr>
              <w:suppressAutoHyphens/>
              <w:spacing w:line="240" w:lineRule="exact"/>
              <w:ind w:left="160" w:right="-90" w:hanging="180"/>
              <w:rPr>
                <w:rFonts w:ascii="CordiaUPC" w:eastAsia="Times New Roman" w:hAnsi="CordiaUPC" w:cs="CordiaUPC"/>
                <w:sz w:val="26"/>
                <w:szCs w:val="26"/>
                <w:lang w:eastAsia="zh-CN"/>
              </w:rPr>
            </w:pPr>
            <w:proofErr w:type="gramStart"/>
            <w:r w:rsidRPr="00392524">
              <w:rPr>
                <w:rFonts w:ascii="CordiaUPC" w:eastAsia="Times New Roman" w:hAnsi="CordiaUPC" w:cs="CordiaUPC" w:hint="cs"/>
                <w:b/>
                <w:bCs/>
                <w:i/>
                <w:iCs/>
                <w:sz w:val="26"/>
                <w:szCs w:val="26"/>
                <w:lang w:eastAsia="zh-CN"/>
              </w:rPr>
              <w:t>At</w:t>
            </w:r>
            <w:proofErr w:type="gramEnd"/>
            <w:r w:rsidRPr="00392524">
              <w:rPr>
                <w:rFonts w:ascii="CordiaUPC" w:eastAsia="Times New Roman" w:hAnsi="CordiaUPC" w:cs="CordiaUPC" w:hint="cs"/>
                <w:b/>
                <w:bCs/>
                <w:i/>
                <w:iCs/>
                <w:sz w:val="26"/>
                <w:szCs w:val="26"/>
                <w:lang w:eastAsia="zh-CN"/>
              </w:rPr>
              <w:t xml:space="preserve"> </w:t>
            </w:r>
            <w:r w:rsidRPr="00392524">
              <w:rPr>
                <w:rFonts w:ascii="CordiaUPC" w:hAnsi="CordiaUPC" w:cs="CordiaUPC" w:hint="cs"/>
                <w:b/>
                <w:bCs/>
                <w:i/>
                <w:iCs/>
                <w:color w:val="000000"/>
                <w:sz w:val="26"/>
                <w:szCs w:val="26"/>
                <w:lang w:val="en-US" w:bidi="th-TH"/>
              </w:rPr>
              <w:t>3</w:t>
            </w:r>
            <w:r w:rsidRPr="00392524">
              <w:rPr>
                <w:rFonts w:ascii="CordiaUPC" w:hAnsi="CordiaUPC" w:cs="CordiaUPC"/>
                <w:b/>
                <w:bCs/>
                <w:i/>
                <w:iCs/>
                <w:color w:val="000000"/>
                <w:sz w:val="26"/>
                <w:szCs w:val="26"/>
                <w:lang w:val="en-US" w:bidi="th-TH"/>
              </w:rPr>
              <w:t>1 December 2021</w:t>
            </w:r>
          </w:p>
        </w:tc>
        <w:tc>
          <w:tcPr>
            <w:tcW w:w="988" w:type="dxa"/>
          </w:tcPr>
          <w:p w14:paraId="50811512" w14:textId="77777777" w:rsidR="009C4EA9" w:rsidRPr="00392524" w:rsidRDefault="009C4EA9" w:rsidP="006B1063">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03123E64" w14:textId="77777777" w:rsidR="009C4EA9" w:rsidRPr="00392524"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10" w:type="dxa"/>
          </w:tcPr>
          <w:p w14:paraId="6DF0368D" w14:textId="77777777" w:rsidR="009C4EA9" w:rsidRPr="00392524" w:rsidRDefault="009C4EA9" w:rsidP="006B1063">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3369B038" w14:textId="77777777" w:rsidR="009C4EA9" w:rsidRPr="00392524"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7" w:type="dxa"/>
          </w:tcPr>
          <w:p w14:paraId="789A1B99" w14:textId="77777777" w:rsidR="009C4EA9" w:rsidRPr="00392524" w:rsidRDefault="009C4EA9"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gridSpan w:val="2"/>
          </w:tcPr>
          <w:p w14:paraId="4B21B2D2" w14:textId="77777777" w:rsidR="009C4EA9" w:rsidRPr="00392524"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98" w:type="dxa"/>
            <w:gridSpan w:val="2"/>
          </w:tcPr>
          <w:p w14:paraId="66D5EE0A" w14:textId="77777777" w:rsidR="009C4EA9" w:rsidRPr="00392524"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3819E7F9" w14:textId="77777777" w:rsidR="009C4EA9" w:rsidRPr="00392524"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1003" w:type="dxa"/>
            <w:gridSpan w:val="2"/>
          </w:tcPr>
          <w:p w14:paraId="54E51C57" w14:textId="77777777" w:rsidR="009C4EA9" w:rsidRPr="00392524" w:rsidRDefault="009C4EA9" w:rsidP="006B1063">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9C4EA9" w:rsidRPr="00392524" w14:paraId="35EE2D32" w14:textId="77777777" w:rsidTr="00700F8A">
        <w:tc>
          <w:tcPr>
            <w:tcW w:w="3412" w:type="dxa"/>
            <w:hideMark/>
          </w:tcPr>
          <w:p w14:paraId="7BFA4344" w14:textId="77777777" w:rsidR="009C4EA9" w:rsidRPr="00392524" w:rsidRDefault="009C4EA9" w:rsidP="006B1063">
            <w:pPr>
              <w:suppressAutoHyphens/>
              <w:spacing w:line="240" w:lineRule="exact"/>
              <w:ind w:left="160" w:right="-90" w:hanging="180"/>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assets</w:t>
            </w:r>
          </w:p>
        </w:tc>
        <w:tc>
          <w:tcPr>
            <w:tcW w:w="988" w:type="dxa"/>
          </w:tcPr>
          <w:p w14:paraId="4AF37938" w14:textId="77777777" w:rsidR="009C4EA9" w:rsidRPr="00392524" w:rsidRDefault="009C4EA9"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797E3A5F" w14:textId="77777777" w:rsidR="009C4EA9" w:rsidRPr="00392524"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10" w:type="dxa"/>
          </w:tcPr>
          <w:p w14:paraId="7A925754" w14:textId="77777777" w:rsidR="009C4EA9" w:rsidRPr="00392524" w:rsidRDefault="009C4EA9" w:rsidP="006B1063">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5B2D256E" w14:textId="77777777" w:rsidR="009C4EA9" w:rsidRPr="00392524" w:rsidRDefault="009C4EA9"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7" w:type="dxa"/>
          </w:tcPr>
          <w:p w14:paraId="6E01C6CC" w14:textId="77777777" w:rsidR="009C4EA9" w:rsidRPr="00392524" w:rsidRDefault="009C4EA9"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gridSpan w:val="2"/>
          </w:tcPr>
          <w:p w14:paraId="55347825" w14:textId="77777777" w:rsidR="009C4EA9" w:rsidRPr="00392524"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98" w:type="dxa"/>
            <w:gridSpan w:val="2"/>
          </w:tcPr>
          <w:p w14:paraId="58F1FCFB" w14:textId="77777777" w:rsidR="009C4EA9" w:rsidRPr="00392524"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56830558" w14:textId="77777777" w:rsidR="009C4EA9" w:rsidRPr="00392524"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1003" w:type="dxa"/>
            <w:gridSpan w:val="2"/>
          </w:tcPr>
          <w:p w14:paraId="7B70EAD7" w14:textId="77777777" w:rsidR="009C4EA9" w:rsidRPr="00392524" w:rsidRDefault="009C4EA9" w:rsidP="006B1063">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9C4EA9" w:rsidRPr="00392524" w14:paraId="7852EAE4" w14:textId="77777777" w:rsidTr="00700F8A">
        <w:tc>
          <w:tcPr>
            <w:tcW w:w="3412" w:type="dxa"/>
            <w:hideMark/>
          </w:tcPr>
          <w:p w14:paraId="0D48B102" w14:textId="77777777" w:rsidR="009C4EA9" w:rsidRPr="00392524" w:rsidRDefault="009C4EA9" w:rsidP="006B1063">
            <w:pPr>
              <w:suppressAutoHyphens/>
              <w:spacing w:line="240" w:lineRule="exact"/>
              <w:ind w:left="160" w:right="-90" w:hanging="18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assets measured at FVTPL</w:t>
            </w:r>
          </w:p>
        </w:tc>
        <w:tc>
          <w:tcPr>
            <w:tcW w:w="988" w:type="dxa"/>
            <w:shd w:val="clear" w:color="auto" w:fill="auto"/>
            <w:vAlign w:val="bottom"/>
          </w:tcPr>
          <w:p w14:paraId="38BB4509"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bidi="th-TH"/>
              </w:rPr>
              <w:t>1,421</w:t>
            </w:r>
          </w:p>
        </w:tc>
        <w:tc>
          <w:tcPr>
            <w:tcW w:w="274" w:type="dxa"/>
            <w:vAlign w:val="bottom"/>
          </w:tcPr>
          <w:p w14:paraId="035443AA"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vAlign w:val="bottom"/>
          </w:tcPr>
          <w:p w14:paraId="52B4789E" w14:textId="77777777" w:rsidR="009C4EA9" w:rsidRPr="00392524" w:rsidRDefault="009C4EA9" w:rsidP="006B1063">
            <w:pPr>
              <w:tabs>
                <w:tab w:val="decimal" w:pos="609"/>
              </w:tabs>
              <w:suppressAutoHyphens/>
              <w:spacing w:line="240" w:lineRule="exact"/>
              <w:ind w:left="-25"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3" w:type="dxa"/>
            <w:vAlign w:val="bottom"/>
          </w:tcPr>
          <w:p w14:paraId="70843784"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vAlign w:val="bottom"/>
          </w:tcPr>
          <w:p w14:paraId="1B52A5F0"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1,043</w:t>
            </w:r>
          </w:p>
        </w:tc>
        <w:tc>
          <w:tcPr>
            <w:tcW w:w="274" w:type="dxa"/>
            <w:gridSpan w:val="2"/>
            <w:vAlign w:val="bottom"/>
          </w:tcPr>
          <w:p w14:paraId="4CB499B7"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vAlign w:val="bottom"/>
          </w:tcPr>
          <w:p w14:paraId="4779DDCB"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378</w:t>
            </w:r>
          </w:p>
        </w:tc>
        <w:tc>
          <w:tcPr>
            <w:tcW w:w="270" w:type="dxa"/>
            <w:vAlign w:val="bottom"/>
          </w:tcPr>
          <w:p w14:paraId="293E8632"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shd w:val="clear" w:color="auto" w:fill="auto"/>
            <w:vAlign w:val="bottom"/>
          </w:tcPr>
          <w:p w14:paraId="5EAEF0A6"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1,421</w:t>
            </w:r>
          </w:p>
        </w:tc>
      </w:tr>
      <w:tr w:rsidR="009C4EA9" w:rsidRPr="00392524" w14:paraId="0896C6F3" w14:textId="77777777" w:rsidTr="00700F8A">
        <w:tc>
          <w:tcPr>
            <w:tcW w:w="3412" w:type="dxa"/>
            <w:hideMark/>
          </w:tcPr>
          <w:p w14:paraId="200A1DD2" w14:textId="77777777" w:rsidR="009C4EA9" w:rsidRPr="00392524" w:rsidRDefault="009C4EA9" w:rsidP="006B1063">
            <w:pPr>
              <w:suppressAutoHyphens/>
              <w:spacing w:line="240" w:lineRule="exact"/>
              <w:ind w:left="160" w:right="-90" w:hanging="18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Derivative assets</w:t>
            </w:r>
          </w:p>
        </w:tc>
        <w:tc>
          <w:tcPr>
            <w:tcW w:w="988" w:type="dxa"/>
            <w:shd w:val="clear" w:color="auto" w:fill="auto"/>
            <w:vAlign w:val="bottom"/>
          </w:tcPr>
          <w:p w14:paraId="3F26D7D5"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5032D85A"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49A2C398"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04368254"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3A327767"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3D1B8EAC"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653D37AC"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788D9D7E"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6BDFED12"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p>
        </w:tc>
      </w:tr>
      <w:tr w:rsidR="009C4EA9" w:rsidRPr="00392524" w14:paraId="4F948483" w14:textId="77777777" w:rsidTr="00700F8A">
        <w:tc>
          <w:tcPr>
            <w:tcW w:w="3412" w:type="dxa"/>
            <w:hideMark/>
          </w:tcPr>
          <w:p w14:paraId="1B5B120D" w14:textId="77777777" w:rsidR="009C4EA9" w:rsidRPr="00392524" w:rsidRDefault="009C4EA9" w:rsidP="006B1063">
            <w:pPr>
              <w:suppressAutoHyphens/>
              <w:spacing w:line="240" w:lineRule="exact"/>
              <w:ind w:left="160" w:right="-90" w:firstLine="6"/>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Foreign exchange rate</w:t>
            </w:r>
          </w:p>
        </w:tc>
        <w:tc>
          <w:tcPr>
            <w:tcW w:w="988" w:type="dxa"/>
            <w:shd w:val="clear" w:color="auto" w:fill="auto"/>
            <w:vAlign w:val="bottom"/>
          </w:tcPr>
          <w:p w14:paraId="0FD031ED"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4,503</w:t>
            </w:r>
          </w:p>
        </w:tc>
        <w:tc>
          <w:tcPr>
            <w:tcW w:w="274" w:type="dxa"/>
            <w:vAlign w:val="bottom"/>
          </w:tcPr>
          <w:p w14:paraId="4118033A"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51408F67"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34CA3943"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4D0386D2"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4,503</w:t>
            </w:r>
          </w:p>
        </w:tc>
        <w:tc>
          <w:tcPr>
            <w:tcW w:w="274" w:type="dxa"/>
            <w:gridSpan w:val="2"/>
            <w:vAlign w:val="bottom"/>
          </w:tcPr>
          <w:p w14:paraId="1B580B12"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1BAD70C8"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67CC67D2"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27B7C1DA"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4,503</w:t>
            </w:r>
          </w:p>
        </w:tc>
      </w:tr>
      <w:tr w:rsidR="009C4EA9" w:rsidRPr="00392524" w14:paraId="111CB2A7" w14:textId="77777777" w:rsidTr="00700F8A">
        <w:tc>
          <w:tcPr>
            <w:tcW w:w="3412" w:type="dxa"/>
            <w:hideMark/>
          </w:tcPr>
          <w:p w14:paraId="0FAC77E6" w14:textId="77777777" w:rsidR="009C4EA9" w:rsidRPr="00392524" w:rsidRDefault="009C4EA9" w:rsidP="006B1063">
            <w:pPr>
              <w:suppressAutoHyphens/>
              <w:spacing w:line="240" w:lineRule="exact"/>
              <w:ind w:left="160" w:right="-90" w:firstLine="6"/>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Interest rate</w:t>
            </w:r>
          </w:p>
        </w:tc>
        <w:tc>
          <w:tcPr>
            <w:tcW w:w="988" w:type="dxa"/>
            <w:shd w:val="clear" w:color="auto" w:fill="auto"/>
            <w:vAlign w:val="bottom"/>
          </w:tcPr>
          <w:p w14:paraId="66807204"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c>
          <w:tcPr>
            <w:tcW w:w="274" w:type="dxa"/>
            <w:vAlign w:val="bottom"/>
          </w:tcPr>
          <w:p w14:paraId="68A2FDE2"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4FF2BFA9"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2EAF9A33"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21BB6E45"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c>
          <w:tcPr>
            <w:tcW w:w="274" w:type="dxa"/>
            <w:gridSpan w:val="2"/>
            <w:vAlign w:val="bottom"/>
          </w:tcPr>
          <w:p w14:paraId="2E821B71"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506397BD"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0" w:type="dxa"/>
            <w:vAlign w:val="bottom"/>
          </w:tcPr>
          <w:p w14:paraId="17C117C3"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65B94F1B"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lang w:val="en-US" w:bidi="th-TH"/>
              </w:rPr>
              <w:t>2,410</w:t>
            </w:r>
          </w:p>
        </w:tc>
      </w:tr>
      <w:tr w:rsidR="009C4EA9" w:rsidRPr="00392524" w14:paraId="41367B5C" w14:textId="77777777" w:rsidTr="00700F8A">
        <w:tc>
          <w:tcPr>
            <w:tcW w:w="3412" w:type="dxa"/>
            <w:hideMark/>
          </w:tcPr>
          <w:p w14:paraId="14FE5D1A" w14:textId="77777777" w:rsidR="009C4EA9" w:rsidRPr="00392524" w:rsidRDefault="009C4EA9" w:rsidP="006B1063">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 xml:space="preserve">Total </w:t>
            </w:r>
          </w:p>
        </w:tc>
        <w:tc>
          <w:tcPr>
            <w:tcW w:w="988" w:type="dxa"/>
            <w:tcBorders>
              <w:top w:val="single" w:sz="4" w:space="0" w:color="auto"/>
              <w:bottom w:val="single" w:sz="4" w:space="0" w:color="auto"/>
            </w:tcBorders>
            <w:shd w:val="clear" w:color="auto" w:fill="auto"/>
            <w:vAlign w:val="bottom"/>
          </w:tcPr>
          <w:p w14:paraId="7D467D44"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lang w:val="en-US"/>
              </w:rPr>
              <w:t>6,913</w:t>
            </w:r>
          </w:p>
        </w:tc>
        <w:tc>
          <w:tcPr>
            <w:tcW w:w="274" w:type="dxa"/>
            <w:vAlign w:val="bottom"/>
          </w:tcPr>
          <w:p w14:paraId="14409D35"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0DDBA557"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3" w:type="dxa"/>
            <w:vAlign w:val="bottom"/>
          </w:tcPr>
          <w:p w14:paraId="3E62BF17"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6D49AFF1"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6,913</w:t>
            </w:r>
          </w:p>
        </w:tc>
        <w:tc>
          <w:tcPr>
            <w:tcW w:w="274" w:type="dxa"/>
            <w:gridSpan w:val="2"/>
            <w:vAlign w:val="bottom"/>
          </w:tcPr>
          <w:p w14:paraId="3EEFA18B"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vAlign w:val="bottom"/>
          </w:tcPr>
          <w:p w14:paraId="0A15280B"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rPr>
              <w:t>-</w:t>
            </w:r>
          </w:p>
        </w:tc>
        <w:tc>
          <w:tcPr>
            <w:tcW w:w="270" w:type="dxa"/>
            <w:vAlign w:val="bottom"/>
          </w:tcPr>
          <w:p w14:paraId="68ADD99A"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7081DE35"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sz w:val="26"/>
                <w:szCs w:val="26"/>
                <w:lang w:val="en-US"/>
              </w:rPr>
              <w:t>6,913</w:t>
            </w:r>
          </w:p>
        </w:tc>
      </w:tr>
      <w:tr w:rsidR="009C4EA9" w:rsidRPr="00392524" w14:paraId="0230E707" w14:textId="77777777" w:rsidTr="00700F8A">
        <w:tc>
          <w:tcPr>
            <w:tcW w:w="3412" w:type="dxa"/>
            <w:hideMark/>
          </w:tcPr>
          <w:p w14:paraId="622745AC" w14:textId="77777777" w:rsidR="009C4EA9" w:rsidRPr="00392524" w:rsidRDefault="009C4EA9" w:rsidP="006B1063">
            <w:pPr>
              <w:suppressAutoHyphens/>
              <w:spacing w:line="240" w:lineRule="exact"/>
              <w:ind w:right="-90" w:firstLine="6"/>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Investments, net</w:t>
            </w:r>
          </w:p>
        </w:tc>
        <w:tc>
          <w:tcPr>
            <w:tcW w:w="988" w:type="dxa"/>
            <w:tcBorders>
              <w:top w:val="single" w:sz="4" w:space="0" w:color="auto"/>
              <w:left w:val="nil"/>
              <w:bottom w:val="nil"/>
              <w:right w:val="nil"/>
            </w:tcBorders>
          </w:tcPr>
          <w:p w14:paraId="17A8BBBE"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F371CD9"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top w:val="single" w:sz="4" w:space="0" w:color="auto"/>
              <w:left w:val="nil"/>
              <w:bottom w:val="nil"/>
              <w:right w:val="nil"/>
            </w:tcBorders>
          </w:tcPr>
          <w:p w14:paraId="405A8CD8"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6CDA1667" w14:textId="77777777" w:rsidR="009C4EA9" w:rsidRPr="00392524" w:rsidRDefault="009C4EA9" w:rsidP="006B1063">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7" w:type="dxa"/>
            <w:tcBorders>
              <w:top w:val="single" w:sz="4" w:space="0" w:color="auto"/>
              <w:left w:val="nil"/>
              <w:bottom w:val="nil"/>
              <w:right w:val="nil"/>
            </w:tcBorders>
          </w:tcPr>
          <w:p w14:paraId="059A68C1"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0FB166FE"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left w:val="nil"/>
              <w:bottom w:val="nil"/>
              <w:right w:val="nil"/>
            </w:tcBorders>
          </w:tcPr>
          <w:p w14:paraId="23C8DE90"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C0F0E4E" w14:textId="77777777" w:rsidR="009C4EA9" w:rsidRPr="00392524" w:rsidRDefault="009C4EA9" w:rsidP="006B1063">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1003" w:type="dxa"/>
            <w:gridSpan w:val="2"/>
            <w:tcBorders>
              <w:top w:val="single" w:sz="4" w:space="0" w:color="auto"/>
              <w:left w:val="nil"/>
              <w:bottom w:val="nil"/>
              <w:right w:val="nil"/>
            </w:tcBorders>
          </w:tcPr>
          <w:p w14:paraId="18A4B7EE"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9C4EA9" w:rsidRPr="00392524" w14:paraId="4413499E" w14:textId="77777777" w:rsidTr="00700F8A">
        <w:tc>
          <w:tcPr>
            <w:tcW w:w="3412" w:type="dxa"/>
            <w:hideMark/>
          </w:tcPr>
          <w:p w14:paraId="291BA88C" w14:textId="77777777" w:rsidR="009C4EA9" w:rsidRPr="00392524" w:rsidRDefault="009C4EA9" w:rsidP="006B1063">
            <w:pPr>
              <w:suppressAutoHyphens/>
              <w:spacing w:line="240" w:lineRule="exact"/>
              <w:ind w:left="344" w:right="-90" w:hanging="160"/>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Investments in debt instruments     measured at FVOCI</w:t>
            </w:r>
          </w:p>
        </w:tc>
        <w:tc>
          <w:tcPr>
            <w:tcW w:w="988" w:type="dxa"/>
            <w:shd w:val="clear" w:color="auto" w:fill="auto"/>
            <w:vAlign w:val="bottom"/>
          </w:tcPr>
          <w:p w14:paraId="251DD4C3"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rtl/>
                <w:cs/>
                <w:lang w:eastAsia="zh-CN"/>
              </w:rPr>
            </w:pPr>
            <w:r w:rsidRPr="00392524">
              <w:rPr>
                <w:rFonts w:ascii="CordiaUPC" w:hAnsi="CordiaUPC" w:cs="CordiaUPC"/>
                <w:sz w:val="26"/>
                <w:szCs w:val="26"/>
              </w:rPr>
              <w:t>177,339</w:t>
            </w:r>
          </w:p>
        </w:tc>
        <w:tc>
          <w:tcPr>
            <w:tcW w:w="274" w:type="dxa"/>
            <w:vAlign w:val="bottom"/>
          </w:tcPr>
          <w:p w14:paraId="0477F56A"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090E9C4F"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w:t>
            </w:r>
          </w:p>
        </w:tc>
        <w:tc>
          <w:tcPr>
            <w:tcW w:w="273" w:type="dxa"/>
            <w:vAlign w:val="bottom"/>
          </w:tcPr>
          <w:p w14:paraId="108F2A0A"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5F4C82F8"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177,024</w:t>
            </w:r>
          </w:p>
        </w:tc>
        <w:tc>
          <w:tcPr>
            <w:tcW w:w="274" w:type="dxa"/>
            <w:gridSpan w:val="2"/>
            <w:vAlign w:val="bottom"/>
          </w:tcPr>
          <w:p w14:paraId="15494CEC"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3818B1A2"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315</w:t>
            </w:r>
          </w:p>
        </w:tc>
        <w:tc>
          <w:tcPr>
            <w:tcW w:w="270" w:type="dxa"/>
            <w:vAlign w:val="bottom"/>
          </w:tcPr>
          <w:p w14:paraId="26635AA9"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4C99D1D2"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sz w:val="26"/>
                <w:szCs w:val="26"/>
              </w:rPr>
              <w:t>177,339</w:t>
            </w:r>
          </w:p>
        </w:tc>
      </w:tr>
      <w:tr w:rsidR="009C4EA9" w:rsidRPr="00392524" w14:paraId="641DCE89" w14:textId="77777777" w:rsidTr="00700F8A">
        <w:tc>
          <w:tcPr>
            <w:tcW w:w="3412" w:type="dxa"/>
            <w:hideMark/>
          </w:tcPr>
          <w:p w14:paraId="32FC148E" w14:textId="77777777" w:rsidR="009C4EA9" w:rsidRPr="00392524" w:rsidRDefault="009C4EA9" w:rsidP="006B1063">
            <w:pPr>
              <w:suppressAutoHyphens/>
              <w:spacing w:line="240" w:lineRule="exact"/>
              <w:ind w:left="346" w:right="-90" w:hanging="18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Investments in equity instruments designated at FVOCI</w:t>
            </w:r>
          </w:p>
        </w:tc>
        <w:tc>
          <w:tcPr>
            <w:tcW w:w="988" w:type="dxa"/>
            <w:tcBorders>
              <w:bottom w:val="single" w:sz="4" w:space="0" w:color="auto"/>
            </w:tcBorders>
            <w:shd w:val="clear" w:color="auto" w:fill="auto"/>
            <w:vAlign w:val="bottom"/>
          </w:tcPr>
          <w:p w14:paraId="0BAD637B"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2,890</w:t>
            </w:r>
          </w:p>
        </w:tc>
        <w:tc>
          <w:tcPr>
            <w:tcW w:w="274" w:type="dxa"/>
            <w:vAlign w:val="bottom"/>
          </w:tcPr>
          <w:p w14:paraId="15CE1BA3"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1F06E74D"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eastAsia="Times New Roman" w:hAnsi="CordiaUPC" w:cs="CordiaUPC"/>
                <w:sz w:val="26"/>
                <w:szCs w:val="26"/>
                <w:lang w:eastAsia="zh-CN"/>
              </w:rPr>
              <w:t>197</w:t>
            </w:r>
          </w:p>
        </w:tc>
        <w:tc>
          <w:tcPr>
            <w:tcW w:w="273" w:type="dxa"/>
            <w:vAlign w:val="bottom"/>
          </w:tcPr>
          <w:p w14:paraId="66E43974"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bottom w:val="single" w:sz="4" w:space="0" w:color="auto"/>
            </w:tcBorders>
            <w:vAlign w:val="bottom"/>
          </w:tcPr>
          <w:p w14:paraId="5C7D1817"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4" w:type="dxa"/>
            <w:gridSpan w:val="2"/>
            <w:vAlign w:val="bottom"/>
          </w:tcPr>
          <w:p w14:paraId="46121B59"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bottom w:val="single" w:sz="4" w:space="0" w:color="auto"/>
            </w:tcBorders>
            <w:vAlign w:val="bottom"/>
          </w:tcPr>
          <w:p w14:paraId="3FAFFBE0"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2,693</w:t>
            </w:r>
          </w:p>
        </w:tc>
        <w:tc>
          <w:tcPr>
            <w:tcW w:w="270" w:type="dxa"/>
            <w:vAlign w:val="bottom"/>
          </w:tcPr>
          <w:p w14:paraId="5D5E9258"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bottom w:val="single" w:sz="4" w:space="0" w:color="auto"/>
            </w:tcBorders>
            <w:shd w:val="clear" w:color="auto" w:fill="auto"/>
            <w:vAlign w:val="bottom"/>
          </w:tcPr>
          <w:p w14:paraId="10212F3C"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2,890</w:t>
            </w:r>
          </w:p>
        </w:tc>
      </w:tr>
      <w:tr w:rsidR="009C4EA9" w:rsidRPr="00392524" w14:paraId="6053C7EF" w14:textId="77777777" w:rsidTr="00700F8A">
        <w:tc>
          <w:tcPr>
            <w:tcW w:w="3412" w:type="dxa"/>
            <w:hideMark/>
          </w:tcPr>
          <w:p w14:paraId="66895162" w14:textId="77777777" w:rsidR="009C4EA9" w:rsidRPr="00392524" w:rsidRDefault="009C4EA9" w:rsidP="006B1063">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 xml:space="preserve">Total </w:t>
            </w:r>
          </w:p>
        </w:tc>
        <w:tc>
          <w:tcPr>
            <w:tcW w:w="988" w:type="dxa"/>
            <w:tcBorders>
              <w:top w:val="single" w:sz="4" w:space="0" w:color="auto"/>
              <w:bottom w:val="single" w:sz="4" w:space="0" w:color="auto"/>
            </w:tcBorders>
            <w:shd w:val="clear" w:color="auto" w:fill="auto"/>
            <w:vAlign w:val="bottom"/>
          </w:tcPr>
          <w:p w14:paraId="3D0400DB"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180,229</w:t>
            </w:r>
          </w:p>
        </w:tc>
        <w:tc>
          <w:tcPr>
            <w:tcW w:w="274" w:type="dxa"/>
            <w:vAlign w:val="bottom"/>
          </w:tcPr>
          <w:p w14:paraId="5DA1ACBF"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1E6CF767"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eastAsia="Times New Roman" w:hAnsi="CordiaUPC" w:cs="CordiaUPC"/>
                <w:b/>
                <w:bCs/>
                <w:sz w:val="26"/>
                <w:szCs w:val="26"/>
                <w:lang w:eastAsia="zh-CN"/>
              </w:rPr>
              <w:t>197</w:t>
            </w:r>
          </w:p>
        </w:tc>
        <w:tc>
          <w:tcPr>
            <w:tcW w:w="273" w:type="dxa"/>
            <w:vAlign w:val="bottom"/>
          </w:tcPr>
          <w:p w14:paraId="555BDFFE"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vAlign w:val="bottom"/>
          </w:tcPr>
          <w:p w14:paraId="40ACE83E"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177,024</w:t>
            </w:r>
          </w:p>
        </w:tc>
        <w:tc>
          <w:tcPr>
            <w:tcW w:w="274" w:type="dxa"/>
            <w:gridSpan w:val="2"/>
            <w:vAlign w:val="bottom"/>
          </w:tcPr>
          <w:p w14:paraId="44566B9D"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top w:val="single" w:sz="4" w:space="0" w:color="auto"/>
              <w:bottom w:val="single" w:sz="4" w:space="0" w:color="auto"/>
            </w:tcBorders>
            <w:vAlign w:val="bottom"/>
          </w:tcPr>
          <w:p w14:paraId="426B3EC0"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3,008</w:t>
            </w:r>
          </w:p>
        </w:tc>
        <w:tc>
          <w:tcPr>
            <w:tcW w:w="270" w:type="dxa"/>
            <w:vAlign w:val="bottom"/>
          </w:tcPr>
          <w:p w14:paraId="275327FD"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3C31DF64"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180,229</w:t>
            </w:r>
          </w:p>
        </w:tc>
      </w:tr>
      <w:tr w:rsidR="009C4EA9" w:rsidRPr="00392524" w14:paraId="19FA2899" w14:textId="77777777" w:rsidTr="00700F8A">
        <w:tc>
          <w:tcPr>
            <w:tcW w:w="3412" w:type="dxa"/>
            <w:hideMark/>
          </w:tcPr>
          <w:p w14:paraId="0929F60B" w14:textId="77777777" w:rsidR="009C4EA9" w:rsidRPr="00392524" w:rsidRDefault="009C4EA9" w:rsidP="006B1063">
            <w:pPr>
              <w:suppressAutoHyphens/>
              <w:spacing w:line="240" w:lineRule="exact"/>
              <w:ind w:left="209" w:right="-90" w:hanging="18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Loans to customers and accrued interest receivables, net</w:t>
            </w:r>
          </w:p>
        </w:tc>
        <w:tc>
          <w:tcPr>
            <w:tcW w:w="988" w:type="dxa"/>
            <w:tcBorders>
              <w:top w:val="single" w:sz="4" w:space="0" w:color="auto"/>
              <w:bottom w:val="single" w:sz="4" w:space="0" w:color="auto"/>
            </w:tcBorders>
            <w:shd w:val="clear" w:color="auto" w:fill="auto"/>
            <w:vAlign w:val="bottom"/>
          </w:tcPr>
          <w:p w14:paraId="29D0ABC9"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1,323,468</w:t>
            </w:r>
          </w:p>
        </w:tc>
        <w:tc>
          <w:tcPr>
            <w:tcW w:w="274" w:type="dxa"/>
            <w:vAlign w:val="bottom"/>
          </w:tcPr>
          <w:p w14:paraId="455B02CE"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4F8768EF" w14:textId="77777777" w:rsidR="009C4EA9" w:rsidRPr="00392524" w:rsidRDefault="009C4EA9" w:rsidP="006B1063">
            <w:pPr>
              <w:tabs>
                <w:tab w:val="decimal" w:pos="609"/>
              </w:tabs>
              <w:suppressAutoHyphens/>
              <w:spacing w:line="240" w:lineRule="exact"/>
              <w:ind w:left="-25"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w:t>
            </w:r>
          </w:p>
        </w:tc>
        <w:tc>
          <w:tcPr>
            <w:tcW w:w="273" w:type="dxa"/>
            <w:vAlign w:val="bottom"/>
          </w:tcPr>
          <w:p w14:paraId="18D17956"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vAlign w:val="bottom"/>
          </w:tcPr>
          <w:p w14:paraId="372889EC"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938,001</w:t>
            </w:r>
          </w:p>
        </w:tc>
        <w:tc>
          <w:tcPr>
            <w:tcW w:w="274" w:type="dxa"/>
            <w:gridSpan w:val="2"/>
            <w:vAlign w:val="bottom"/>
          </w:tcPr>
          <w:p w14:paraId="293FE69F"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top w:val="single" w:sz="4" w:space="0" w:color="auto"/>
              <w:bottom w:val="single" w:sz="4" w:space="0" w:color="auto"/>
            </w:tcBorders>
            <w:vAlign w:val="bottom"/>
          </w:tcPr>
          <w:p w14:paraId="137F2AF8"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389,564</w:t>
            </w:r>
          </w:p>
        </w:tc>
        <w:tc>
          <w:tcPr>
            <w:tcW w:w="270" w:type="dxa"/>
            <w:vAlign w:val="bottom"/>
          </w:tcPr>
          <w:p w14:paraId="10A03155"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6C91370F"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1,327,565</w:t>
            </w:r>
          </w:p>
        </w:tc>
      </w:tr>
      <w:tr w:rsidR="009C4EA9" w:rsidRPr="00392524" w14:paraId="63442709" w14:textId="77777777" w:rsidTr="00700F8A">
        <w:tc>
          <w:tcPr>
            <w:tcW w:w="3412" w:type="dxa"/>
            <w:hideMark/>
          </w:tcPr>
          <w:p w14:paraId="2CF429A9" w14:textId="77777777" w:rsidR="009C4EA9" w:rsidRPr="00392524" w:rsidRDefault="009C4EA9" w:rsidP="006B1063">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Total financial assets</w:t>
            </w:r>
          </w:p>
        </w:tc>
        <w:tc>
          <w:tcPr>
            <w:tcW w:w="988" w:type="dxa"/>
            <w:tcBorders>
              <w:top w:val="single" w:sz="4" w:space="0" w:color="auto"/>
              <w:bottom w:val="double" w:sz="4" w:space="0" w:color="auto"/>
            </w:tcBorders>
            <w:shd w:val="clear" w:color="auto" w:fill="auto"/>
          </w:tcPr>
          <w:p w14:paraId="2DEEF516"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b/>
                <w:bCs/>
                <w:sz w:val="26"/>
                <w:szCs w:val="26"/>
                <w:rtl/>
                <w:cs/>
                <w:lang w:eastAsia="zh-CN"/>
              </w:rPr>
            </w:pPr>
            <w:r w:rsidRPr="00392524">
              <w:rPr>
                <w:rFonts w:ascii="CordiaUPC" w:hAnsi="CordiaUPC" w:cs="CordiaUPC"/>
                <w:b/>
                <w:bCs/>
                <w:color w:val="000000"/>
                <w:sz w:val="26"/>
                <w:szCs w:val="26"/>
              </w:rPr>
              <w:t>1,512,031</w:t>
            </w:r>
          </w:p>
        </w:tc>
        <w:tc>
          <w:tcPr>
            <w:tcW w:w="274" w:type="dxa"/>
          </w:tcPr>
          <w:p w14:paraId="433D2BC7"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tcPr>
          <w:p w14:paraId="1CC54285" w14:textId="77777777" w:rsidR="009C4EA9" w:rsidRPr="00392524" w:rsidRDefault="009C4EA9" w:rsidP="006B1063">
            <w:pPr>
              <w:tabs>
                <w:tab w:val="decimal" w:pos="609"/>
              </w:tabs>
              <w:suppressAutoHyphens/>
              <w:spacing w:line="240" w:lineRule="exact"/>
              <w:ind w:left="-25"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197</w:t>
            </w:r>
          </w:p>
        </w:tc>
        <w:tc>
          <w:tcPr>
            <w:tcW w:w="273" w:type="dxa"/>
          </w:tcPr>
          <w:p w14:paraId="569597E5"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double" w:sz="4" w:space="0" w:color="auto"/>
            </w:tcBorders>
          </w:tcPr>
          <w:p w14:paraId="43F11325"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1,122,981</w:t>
            </w:r>
          </w:p>
        </w:tc>
        <w:tc>
          <w:tcPr>
            <w:tcW w:w="274" w:type="dxa"/>
            <w:gridSpan w:val="2"/>
          </w:tcPr>
          <w:p w14:paraId="12783BF3"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double" w:sz="4" w:space="0" w:color="auto"/>
            </w:tcBorders>
          </w:tcPr>
          <w:p w14:paraId="29A09406"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392,950</w:t>
            </w:r>
          </w:p>
        </w:tc>
        <w:tc>
          <w:tcPr>
            <w:tcW w:w="270" w:type="dxa"/>
          </w:tcPr>
          <w:p w14:paraId="105B6D3E"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tcBorders>
              <w:top w:val="single" w:sz="4" w:space="0" w:color="auto"/>
              <w:bottom w:val="double" w:sz="4" w:space="0" w:color="auto"/>
            </w:tcBorders>
            <w:shd w:val="clear" w:color="auto" w:fill="auto"/>
          </w:tcPr>
          <w:p w14:paraId="1E7AACCE"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1,516,128</w:t>
            </w:r>
          </w:p>
        </w:tc>
      </w:tr>
      <w:tr w:rsidR="009C4EA9" w:rsidRPr="00392524" w14:paraId="15CE70E3" w14:textId="77777777" w:rsidTr="00700F8A">
        <w:tc>
          <w:tcPr>
            <w:tcW w:w="3412" w:type="dxa"/>
          </w:tcPr>
          <w:p w14:paraId="489A7A0E" w14:textId="77777777" w:rsidR="009C4EA9" w:rsidRPr="00392524" w:rsidRDefault="009C4EA9" w:rsidP="006B1063">
            <w:pPr>
              <w:suppressAutoHyphens/>
              <w:spacing w:line="240" w:lineRule="exact"/>
              <w:ind w:right="-90"/>
              <w:rPr>
                <w:rFonts w:ascii="CordiaUPC" w:eastAsia="Times New Roman" w:hAnsi="CordiaUPC" w:cs="CordiaUPC"/>
                <w:b/>
                <w:bCs/>
                <w:i/>
                <w:iCs/>
                <w:sz w:val="26"/>
                <w:szCs w:val="26"/>
                <w:lang w:eastAsia="zh-CN"/>
              </w:rPr>
            </w:pPr>
          </w:p>
        </w:tc>
        <w:tc>
          <w:tcPr>
            <w:tcW w:w="988" w:type="dxa"/>
          </w:tcPr>
          <w:p w14:paraId="6949599A"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DFF6613"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Pr>
          <w:p w14:paraId="09FBCDC8" w14:textId="77777777" w:rsidR="009C4EA9" w:rsidRPr="00392524" w:rsidRDefault="009C4EA9" w:rsidP="006B1063">
            <w:pPr>
              <w:tabs>
                <w:tab w:val="decimal" w:pos="60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1C123432"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Pr>
          <w:p w14:paraId="01692108"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3924F298"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Pr>
          <w:p w14:paraId="597B7E05"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719E7216"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tcPr>
          <w:p w14:paraId="668BA1E3"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9C4EA9" w:rsidRPr="00392524" w14:paraId="34C1DA6B" w14:textId="77777777" w:rsidTr="00700F8A">
        <w:tc>
          <w:tcPr>
            <w:tcW w:w="3412" w:type="dxa"/>
          </w:tcPr>
          <w:p w14:paraId="2BCD6BC3" w14:textId="77777777" w:rsidR="009C4EA9" w:rsidRPr="00392524" w:rsidRDefault="009C4EA9" w:rsidP="006B1063">
            <w:pPr>
              <w:suppressAutoHyphens/>
              <w:spacing w:line="240" w:lineRule="exact"/>
              <w:ind w:right="-90"/>
              <w:rPr>
                <w:rFonts w:ascii="CordiaUPC" w:eastAsia="Times New Roman" w:hAnsi="CordiaUPC" w:cs="CordiaUPC"/>
                <w:b/>
                <w:bCs/>
                <w:i/>
                <w:iCs/>
                <w:sz w:val="26"/>
                <w:szCs w:val="26"/>
                <w:lang w:eastAsia="zh-CN"/>
              </w:rPr>
            </w:pPr>
            <w:r w:rsidRPr="00392524">
              <w:rPr>
                <w:rFonts w:ascii="CordiaUPC" w:eastAsia="Times New Roman" w:hAnsi="CordiaUPC" w:cs="CordiaUPC" w:hint="cs"/>
                <w:b/>
                <w:bCs/>
                <w:i/>
                <w:iCs/>
                <w:sz w:val="26"/>
                <w:szCs w:val="26"/>
                <w:lang w:eastAsia="zh-CN"/>
              </w:rPr>
              <w:t>Financial liabilities</w:t>
            </w:r>
          </w:p>
        </w:tc>
        <w:tc>
          <w:tcPr>
            <w:tcW w:w="988" w:type="dxa"/>
          </w:tcPr>
          <w:p w14:paraId="02ABF3A2"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19AE2E86"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Pr>
          <w:p w14:paraId="4A3B85A6" w14:textId="77777777" w:rsidR="009C4EA9" w:rsidRPr="00392524" w:rsidRDefault="009C4EA9" w:rsidP="006B1063">
            <w:pPr>
              <w:tabs>
                <w:tab w:val="decimal" w:pos="60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68832045"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Pr>
          <w:p w14:paraId="0979F7A6"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271E4318"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Pr>
          <w:p w14:paraId="4F00B481"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91988F6"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tcPr>
          <w:p w14:paraId="13A825E1"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9C4EA9" w:rsidRPr="00392524" w14:paraId="3F2D8434" w14:textId="77777777" w:rsidTr="00700F8A">
        <w:tc>
          <w:tcPr>
            <w:tcW w:w="3412" w:type="dxa"/>
          </w:tcPr>
          <w:p w14:paraId="0BE4FEC2" w14:textId="77777777" w:rsidR="009C4EA9" w:rsidRPr="00392524" w:rsidRDefault="009C4EA9" w:rsidP="006B1063">
            <w:pPr>
              <w:suppressAutoHyphens/>
              <w:spacing w:line="240" w:lineRule="exact"/>
              <w:ind w:left="-14"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Deposits</w:t>
            </w:r>
          </w:p>
        </w:tc>
        <w:tc>
          <w:tcPr>
            <w:tcW w:w="988" w:type="dxa"/>
            <w:shd w:val="clear" w:color="auto" w:fill="auto"/>
            <w:vAlign w:val="bottom"/>
          </w:tcPr>
          <w:p w14:paraId="6B0E21AE"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1,343,728</w:t>
            </w:r>
          </w:p>
        </w:tc>
        <w:tc>
          <w:tcPr>
            <w:tcW w:w="274" w:type="dxa"/>
            <w:shd w:val="clear" w:color="auto" w:fill="auto"/>
            <w:vAlign w:val="bottom"/>
          </w:tcPr>
          <w:p w14:paraId="182EFBD0"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shd w:val="clear" w:color="auto" w:fill="auto"/>
            <w:vAlign w:val="bottom"/>
          </w:tcPr>
          <w:p w14:paraId="5D7F07BE"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w:t>
            </w:r>
          </w:p>
        </w:tc>
        <w:tc>
          <w:tcPr>
            <w:tcW w:w="273" w:type="dxa"/>
            <w:shd w:val="clear" w:color="auto" w:fill="auto"/>
            <w:vAlign w:val="bottom"/>
          </w:tcPr>
          <w:p w14:paraId="6D58F22A"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084F35EA"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lang w:bidi="th-TH"/>
              </w:rPr>
              <w:t>1,343,768</w:t>
            </w:r>
          </w:p>
        </w:tc>
        <w:tc>
          <w:tcPr>
            <w:tcW w:w="274" w:type="dxa"/>
            <w:gridSpan w:val="2"/>
            <w:vAlign w:val="bottom"/>
          </w:tcPr>
          <w:p w14:paraId="61D400D6"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1D30FFBD"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w:t>
            </w:r>
          </w:p>
        </w:tc>
        <w:tc>
          <w:tcPr>
            <w:tcW w:w="270" w:type="dxa"/>
            <w:vAlign w:val="bottom"/>
          </w:tcPr>
          <w:p w14:paraId="7BCFC202"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vAlign w:val="bottom"/>
          </w:tcPr>
          <w:p w14:paraId="6C52CA73"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sz w:val="26"/>
                <w:szCs w:val="26"/>
              </w:rPr>
              <w:t>1,343,768</w:t>
            </w:r>
          </w:p>
        </w:tc>
      </w:tr>
      <w:tr w:rsidR="009C4EA9" w:rsidRPr="00392524" w14:paraId="189A3A2A" w14:textId="77777777" w:rsidTr="00700F8A">
        <w:tc>
          <w:tcPr>
            <w:tcW w:w="3412" w:type="dxa"/>
          </w:tcPr>
          <w:p w14:paraId="5035A46B" w14:textId="77777777" w:rsidR="009C4EA9" w:rsidRPr="00392524" w:rsidRDefault="009C4EA9" w:rsidP="006B1063">
            <w:pPr>
              <w:suppressAutoHyphens/>
              <w:spacing w:line="240" w:lineRule="exact"/>
              <w:ind w:left="-14"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Financial liabilities measured at FVTPL</w:t>
            </w:r>
          </w:p>
        </w:tc>
        <w:tc>
          <w:tcPr>
            <w:tcW w:w="988" w:type="dxa"/>
            <w:shd w:val="clear" w:color="auto" w:fill="auto"/>
            <w:vAlign w:val="bottom"/>
          </w:tcPr>
          <w:p w14:paraId="34F17B6E" w14:textId="77777777" w:rsidR="009C4EA9" w:rsidRPr="00392524" w:rsidRDefault="009C4EA9" w:rsidP="006B1063">
            <w:pPr>
              <w:tabs>
                <w:tab w:val="decimal" w:pos="803"/>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c>
          <w:tcPr>
            <w:tcW w:w="274" w:type="dxa"/>
            <w:shd w:val="clear" w:color="auto" w:fill="auto"/>
            <w:vAlign w:val="bottom"/>
          </w:tcPr>
          <w:p w14:paraId="2F190DA5"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shd w:val="clear" w:color="auto" w:fill="auto"/>
            <w:vAlign w:val="bottom"/>
          </w:tcPr>
          <w:p w14:paraId="6F2D2EE2" w14:textId="77777777" w:rsidR="009C4EA9" w:rsidRPr="00392524" w:rsidRDefault="009C4EA9" w:rsidP="006B1063">
            <w:pPr>
              <w:tabs>
                <w:tab w:val="decimal" w:pos="609"/>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336C79EE"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shd w:val="clear" w:color="auto" w:fill="auto"/>
            <w:vAlign w:val="bottom"/>
          </w:tcPr>
          <w:p w14:paraId="638E739B" w14:textId="77777777" w:rsidR="009C4EA9" w:rsidRPr="00392524" w:rsidRDefault="009C4EA9" w:rsidP="006B1063">
            <w:pPr>
              <w:tabs>
                <w:tab w:val="decimal" w:pos="774"/>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c>
          <w:tcPr>
            <w:tcW w:w="274" w:type="dxa"/>
            <w:gridSpan w:val="2"/>
            <w:shd w:val="clear" w:color="auto" w:fill="auto"/>
            <w:vAlign w:val="bottom"/>
          </w:tcPr>
          <w:p w14:paraId="6AF5DA79"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shd w:val="clear" w:color="auto" w:fill="auto"/>
            <w:vAlign w:val="bottom"/>
          </w:tcPr>
          <w:p w14:paraId="74CB33A3" w14:textId="77777777" w:rsidR="009C4EA9" w:rsidRPr="00392524" w:rsidRDefault="009C4EA9" w:rsidP="006B1063">
            <w:pPr>
              <w:tabs>
                <w:tab w:val="decimal" w:pos="699"/>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3288F2C5"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shd w:val="clear" w:color="auto" w:fill="auto"/>
            <w:vAlign w:val="bottom"/>
          </w:tcPr>
          <w:p w14:paraId="4AD64176" w14:textId="77777777" w:rsidR="009C4EA9" w:rsidRPr="00392524" w:rsidRDefault="009C4EA9" w:rsidP="006B1063">
            <w:pPr>
              <w:tabs>
                <w:tab w:val="decimal" w:pos="800"/>
              </w:tabs>
              <w:suppressAutoHyphens/>
              <w:spacing w:line="240" w:lineRule="exact"/>
              <w:ind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437</w:t>
            </w:r>
          </w:p>
        </w:tc>
      </w:tr>
      <w:tr w:rsidR="009C4EA9" w:rsidRPr="00392524" w14:paraId="6E5B78EC" w14:textId="77777777" w:rsidTr="00700F8A">
        <w:tc>
          <w:tcPr>
            <w:tcW w:w="3412" w:type="dxa"/>
          </w:tcPr>
          <w:p w14:paraId="6FB61F1E" w14:textId="77777777" w:rsidR="009C4EA9" w:rsidRPr="00392524" w:rsidRDefault="009C4EA9" w:rsidP="006B1063">
            <w:pPr>
              <w:suppressAutoHyphens/>
              <w:spacing w:line="240" w:lineRule="exact"/>
              <w:ind w:left="-14" w:right="-90"/>
              <w:rPr>
                <w:rFonts w:ascii="CordiaUPC" w:eastAsia="Times New Roman" w:hAnsi="CordiaUPC" w:cs="CordiaUPC"/>
                <w:b/>
                <w:bCs/>
                <w:i/>
                <w:iCs/>
                <w:sz w:val="26"/>
                <w:szCs w:val="26"/>
                <w:lang w:eastAsia="zh-CN"/>
              </w:rPr>
            </w:pPr>
            <w:r w:rsidRPr="00392524">
              <w:rPr>
                <w:rFonts w:ascii="CordiaUPC" w:eastAsia="Times New Roman" w:hAnsi="CordiaUPC" w:cs="CordiaUPC" w:hint="cs"/>
                <w:b/>
                <w:bCs/>
                <w:sz w:val="26"/>
                <w:szCs w:val="26"/>
                <w:lang w:eastAsia="zh-CN"/>
              </w:rPr>
              <w:t>Derivative liabilities</w:t>
            </w:r>
          </w:p>
        </w:tc>
        <w:tc>
          <w:tcPr>
            <w:tcW w:w="988" w:type="dxa"/>
            <w:shd w:val="clear" w:color="auto" w:fill="auto"/>
            <w:vAlign w:val="bottom"/>
          </w:tcPr>
          <w:p w14:paraId="38D4B524"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p>
        </w:tc>
        <w:tc>
          <w:tcPr>
            <w:tcW w:w="274" w:type="dxa"/>
            <w:shd w:val="clear" w:color="auto" w:fill="auto"/>
            <w:vAlign w:val="bottom"/>
          </w:tcPr>
          <w:p w14:paraId="5335E7A4"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560455F2"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7F61F6CF"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6C46517E"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60B136FF"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0997C7F4"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1EDEA406"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5E473F7D"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p>
        </w:tc>
      </w:tr>
      <w:tr w:rsidR="009C4EA9" w:rsidRPr="00392524" w14:paraId="778846D2" w14:textId="77777777" w:rsidTr="00700F8A">
        <w:tc>
          <w:tcPr>
            <w:tcW w:w="3412" w:type="dxa"/>
          </w:tcPr>
          <w:p w14:paraId="463ADFC2" w14:textId="77777777" w:rsidR="009C4EA9" w:rsidRPr="00392524" w:rsidRDefault="009C4EA9" w:rsidP="006B1063">
            <w:pPr>
              <w:suppressAutoHyphens/>
              <w:spacing w:line="240" w:lineRule="exact"/>
              <w:ind w:left="-14" w:right="-90"/>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 xml:space="preserve">   Foreign exchange rate</w:t>
            </w:r>
          </w:p>
        </w:tc>
        <w:tc>
          <w:tcPr>
            <w:tcW w:w="988" w:type="dxa"/>
            <w:shd w:val="clear" w:color="auto" w:fill="auto"/>
            <w:vAlign w:val="bottom"/>
          </w:tcPr>
          <w:p w14:paraId="5BA6F037"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c>
          <w:tcPr>
            <w:tcW w:w="274" w:type="dxa"/>
            <w:shd w:val="clear" w:color="auto" w:fill="auto"/>
            <w:vAlign w:val="bottom"/>
          </w:tcPr>
          <w:p w14:paraId="2E5A468C"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58513729"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3" w:type="dxa"/>
            <w:vAlign w:val="bottom"/>
          </w:tcPr>
          <w:p w14:paraId="3EBDF29E"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18115F42"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c>
          <w:tcPr>
            <w:tcW w:w="274" w:type="dxa"/>
            <w:gridSpan w:val="2"/>
            <w:vAlign w:val="bottom"/>
          </w:tcPr>
          <w:p w14:paraId="6D8021DE"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67A03902"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08B7E935"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127A43D0"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4,269</w:t>
            </w:r>
          </w:p>
        </w:tc>
      </w:tr>
      <w:tr w:rsidR="009C4EA9" w:rsidRPr="00392524" w14:paraId="4EF914E6" w14:textId="77777777" w:rsidTr="00700F8A">
        <w:tc>
          <w:tcPr>
            <w:tcW w:w="3412" w:type="dxa"/>
            <w:hideMark/>
          </w:tcPr>
          <w:p w14:paraId="4211D256" w14:textId="77777777" w:rsidR="009C4EA9" w:rsidRPr="00392524" w:rsidRDefault="009C4EA9" w:rsidP="006B1063">
            <w:pPr>
              <w:suppressAutoHyphens/>
              <w:spacing w:line="240" w:lineRule="exact"/>
              <w:ind w:left="-14" w:right="-90"/>
              <w:rPr>
                <w:rFonts w:ascii="CordiaUPC" w:eastAsia="Times New Roman" w:hAnsi="CordiaUPC" w:cs="CordiaUPC"/>
                <w:b/>
                <w:bCs/>
                <w:sz w:val="26"/>
                <w:szCs w:val="26"/>
                <w:lang w:eastAsia="zh-CN"/>
              </w:rPr>
            </w:pPr>
            <w:r w:rsidRPr="00392524">
              <w:rPr>
                <w:rFonts w:ascii="CordiaUPC" w:eastAsia="Times New Roman" w:hAnsi="CordiaUPC" w:cs="CordiaUPC" w:hint="cs"/>
                <w:sz w:val="26"/>
                <w:szCs w:val="26"/>
                <w:lang w:eastAsia="zh-CN"/>
              </w:rPr>
              <w:t xml:space="preserve">   Interest rate</w:t>
            </w:r>
          </w:p>
        </w:tc>
        <w:tc>
          <w:tcPr>
            <w:tcW w:w="988" w:type="dxa"/>
            <w:tcBorders>
              <w:bottom w:val="single" w:sz="4" w:space="0" w:color="auto"/>
            </w:tcBorders>
            <w:shd w:val="clear" w:color="auto" w:fill="auto"/>
            <w:vAlign w:val="bottom"/>
          </w:tcPr>
          <w:p w14:paraId="40BF0462"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b/>
                <w:bCs/>
                <w:sz w:val="26"/>
                <w:szCs w:val="26"/>
                <w:rtl/>
                <w:cs/>
                <w:lang w:eastAsia="zh-CN"/>
              </w:rPr>
            </w:pPr>
            <w:r w:rsidRPr="00392524">
              <w:rPr>
                <w:rFonts w:ascii="CordiaUPC" w:hAnsi="CordiaUPC" w:cs="CordiaUPC"/>
                <w:color w:val="000000"/>
                <w:sz w:val="26"/>
                <w:szCs w:val="26"/>
              </w:rPr>
              <w:t>2,326</w:t>
            </w:r>
          </w:p>
        </w:tc>
        <w:tc>
          <w:tcPr>
            <w:tcW w:w="274" w:type="dxa"/>
            <w:shd w:val="clear" w:color="auto" w:fill="auto"/>
            <w:vAlign w:val="bottom"/>
          </w:tcPr>
          <w:p w14:paraId="7B1806F4"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bottom w:val="single" w:sz="4" w:space="0" w:color="auto"/>
            </w:tcBorders>
            <w:vAlign w:val="bottom"/>
          </w:tcPr>
          <w:p w14:paraId="63CFB94C"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3" w:type="dxa"/>
            <w:vAlign w:val="bottom"/>
          </w:tcPr>
          <w:p w14:paraId="33047FC9"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bottom w:val="single" w:sz="4" w:space="0" w:color="auto"/>
            </w:tcBorders>
            <w:shd w:val="clear" w:color="auto" w:fill="auto"/>
            <w:vAlign w:val="bottom"/>
          </w:tcPr>
          <w:p w14:paraId="4EA7206E"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c>
          <w:tcPr>
            <w:tcW w:w="274" w:type="dxa"/>
            <w:gridSpan w:val="2"/>
            <w:vAlign w:val="bottom"/>
          </w:tcPr>
          <w:p w14:paraId="7C93F0B4"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bottom w:val="single" w:sz="4" w:space="0" w:color="auto"/>
            </w:tcBorders>
            <w:vAlign w:val="bottom"/>
          </w:tcPr>
          <w:p w14:paraId="528613F0"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w:t>
            </w:r>
          </w:p>
        </w:tc>
        <w:tc>
          <w:tcPr>
            <w:tcW w:w="270" w:type="dxa"/>
            <w:vAlign w:val="bottom"/>
          </w:tcPr>
          <w:p w14:paraId="7CB7C36A"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bottom w:val="single" w:sz="4" w:space="0" w:color="auto"/>
            </w:tcBorders>
            <w:shd w:val="clear" w:color="auto" w:fill="auto"/>
            <w:vAlign w:val="bottom"/>
          </w:tcPr>
          <w:p w14:paraId="30D0A28F"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color w:val="000000"/>
                <w:sz w:val="26"/>
                <w:szCs w:val="26"/>
              </w:rPr>
              <w:t>2,326</w:t>
            </w:r>
          </w:p>
        </w:tc>
      </w:tr>
      <w:tr w:rsidR="009C4EA9" w:rsidRPr="00392524" w14:paraId="7B450240" w14:textId="77777777" w:rsidTr="00700F8A">
        <w:tc>
          <w:tcPr>
            <w:tcW w:w="3412" w:type="dxa"/>
            <w:hideMark/>
          </w:tcPr>
          <w:p w14:paraId="44A3AA4C" w14:textId="77777777" w:rsidR="009C4EA9" w:rsidRPr="00392524" w:rsidRDefault="009C4EA9" w:rsidP="006B1063">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Total</w:t>
            </w:r>
          </w:p>
        </w:tc>
        <w:tc>
          <w:tcPr>
            <w:tcW w:w="988" w:type="dxa"/>
            <w:tcBorders>
              <w:top w:val="single" w:sz="4" w:space="0" w:color="auto"/>
              <w:bottom w:val="single" w:sz="4" w:space="0" w:color="auto"/>
            </w:tcBorders>
            <w:shd w:val="clear" w:color="auto" w:fill="auto"/>
            <w:vAlign w:val="bottom"/>
          </w:tcPr>
          <w:p w14:paraId="55C91148"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6,595</w:t>
            </w:r>
          </w:p>
        </w:tc>
        <w:tc>
          <w:tcPr>
            <w:tcW w:w="274" w:type="dxa"/>
            <w:shd w:val="clear" w:color="auto" w:fill="auto"/>
            <w:vAlign w:val="bottom"/>
          </w:tcPr>
          <w:p w14:paraId="1DA8D1AC"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70807724"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0B67A11C"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219C5A8F"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6,595</w:t>
            </w:r>
          </w:p>
        </w:tc>
        <w:tc>
          <w:tcPr>
            <w:tcW w:w="274" w:type="dxa"/>
            <w:gridSpan w:val="2"/>
            <w:shd w:val="clear" w:color="auto" w:fill="auto"/>
            <w:vAlign w:val="bottom"/>
          </w:tcPr>
          <w:p w14:paraId="064AD9F3"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shd w:val="clear" w:color="auto" w:fill="auto"/>
            <w:vAlign w:val="bottom"/>
          </w:tcPr>
          <w:p w14:paraId="0097E306"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color w:val="000000"/>
                <w:sz w:val="26"/>
                <w:szCs w:val="26"/>
              </w:rPr>
              <w:t>-</w:t>
            </w:r>
          </w:p>
        </w:tc>
        <w:tc>
          <w:tcPr>
            <w:tcW w:w="270" w:type="dxa"/>
            <w:shd w:val="clear" w:color="auto" w:fill="auto"/>
            <w:vAlign w:val="bottom"/>
          </w:tcPr>
          <w:p w14:paraId="5DED02F1"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6896C65E"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6,595</w:t>
            </w:r>
          </w:p>
        </w:tc>
      </w:tr>
      <w:tr w:rsidR="009C4EA9" w:rsidRPr="00392524" w14:paraId="2191366E" w14:textId="77777777" w:rsidTr="00700F8A">
        <w:tc>
          <w:tcPr>
            <w:tcW w:w="3412" w:type="dxa"/>
          </w:tcPr>
          <w:p w14:paraId="217445FE" w14:textId="77777777" w:rsidR="009C4EA9" w:rsidRPr="00392524" w:rsidRDefault="009C4EA9" w:rsidP="006B1063">
            <w:pPr>
              <w:suppressAutoHyphens/>
              <w:spacing w:line="240" w:lineRule="exact"/>
              <w:ind w:right="-90"/>
              <w:rPr>
                <w:rFonts w:ascii="CordiaUPC" w:eastAsia="Times New Roman" w:hAnsi="CordiaUPC" w:cs="CordiaUPC"/>
                <w:b/>
                <w:bCs/>
                <w:sz w:val="26"/>
                <w:szCs w:val="26"/>
                <w:lang w:eastAsia="zh-CN"/>
              </w:rPr>
            </w:pPr>
            <w:r w:rsidRPr="00392524">
              <w:rPr>
                <w:rFonts w:ascii="CordiaUPC" w:eastAsia="Times New Roman" w:hAnsi="CordiaUPC" w:cs="CordiaUPC" w:hint="cs"/>
                <w:b/>
                <w:bCs/>
                <w:sz w:val="26"/>
                <w:szCs w:val="26"/>
                <w:lang w:eastAsia="zh-CN"/>
              </w:rPr>
              <w:t>Debt issued and borrowings</w:t>
            </w:r>
          </w:p>
        </w:tc>
        <w:tc>
          <w:tcPr>
            <w:tcW w:w="988" w:type="dxa"/>
            <w:tcBorders>
              <w:top w:val="single" w:sz="4" w:space="0" w:color="auto"/>
              <w:bottom w:val="single" w:sz="4" w:space="0" w:color="auto"/>
            </w:tcBorders>
            <w:shd w:val="clear" w:color="auto" w:fill="auto"/>
            <w:vAlign w:val="bottom"/>
          </w:tcPr>
          <w:p w14:paraId="04ADD4C1"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63,098</w:t>
            </w:r>
          </w:p>
        </w:tc>
        <w:tc>
          <w:tcPr>
            <w:tcW w:w="274" w:type="dxa"/>
            <w:shd w:val="clear" w:color="auto" w:fill="auto"/>
            <w:vAlign w:val="bottom"/>
          </w:tcPr>
          <w:p w14:paraId="1BC79B6D"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53A2579F"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3" w:type="dxa"/>
            <w:shd w:val="clear" w:color="auto" w:fill="auto"/>
            <w:vAlign w:val="bottom"/>
          </w:tcPr>
          <w:p w14:paraId="1608635A"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5AD83F72"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65,168</w:t>
            </w:r>
          </w:p>
        </w:tc>
        <w:tc>
          <w:tcPr>
            <w:tcW w:w="274" w:type="dxa"/>
            <w:gridSpan w:val="2"/>
            <w:shd w:val="clear" w:color="auto" w:fill="auto"/>
            <w:vAlign w:val="bottom"/>
          </w:tcPr>
          <w:p w14:paraId="3506EAC1"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shd w:val="clear" w:color="auto" w:fill="auto"/>
            <w:vAlign w:val="bottom"/>
          </w:tcPr>
          <w:p w14:paraId="6568CEFE"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w:t>
            </w:r>
          </w:p>
        </w:tc>
        <w:tc>
          <w:tcPr>
            <w:tcW w:w="270" w:type="dxa"/>
            <w:shd w:val="clear" w:color="auto" w:fill="auto"/>
            <w:vAlign w:val="bottom"/>
          </w:tcPr>
          <w:p w14:paraId="00D9E129"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419F912D"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65,168</w:t>
            </w:r>
          </w:p>
        </w:tc>
      </w:tr>
      <w:tr w:rsidR="009C4EA9" w:rsidRPr="00392524" w14:paraId="3FD8C1BA" w14:textId="77777777" w:rsidTr="00700F8A">
        <w:tc>
          <w:tcPr>
            <w:tcW w:w="3412" w:type="dxa"/>
            <w:hideMark/>
          </w:tcPr>
          <w:p w14:paraId="5AE1D90D" w14:textId="77777777" w:rsidR="009C4EA9" w:rsidRPr="00392524" w:rsidRDefault="009C4EA9" w:rsidP="006B1063">
            <w:pPr>
              <w:suppressAutoHyphens/>
              <w:spacing w:line="240" w:lineRule="exact"/>
              <w:ind w:right="-90"/>
              <w:rPr>
                <w:rFonts w:ascii="CordiaUPC" w:eastAsia="Times New Roman" w:hAnsi="CordiaUPC" w:cs="CordiaUPC"/>
                <w:sz w:val="26"/>
                <w:szCs w:val="26"/>
                <w:lang w:eastAsia="zh-CN"/>
              </w:rPr>
            </w:pPr>
            <w:r w:rsidRPr="00392524">
              <w:rPr>
                <w:rFonts w:ascii="CordiaUPC" w:eastAsia="Times New Roman" w:hAnsi="CordiaUPC" w:cs="CordiaUPC" w:hint="cs"/>
                <w:b/>
                <w:bCs/>
                <w:sz w:val="26"/>
                <w:szCs w:val="26"/>
                <w:lang w:eastAsia="zh-CN"/>
              </w:rPr>
              <w:t>Total financial liabilities</w:t>
            </w:r>
          </w:p>
        </w:tc>
        <w:tc>
          <w:tcPr>
            <w:tcW w:w="988" w:type="dxa"/>
            <w:tcBorders>
              <w:top w:val="single" w:sz="4" w:space="0" w:color="auto"/>
              <w:bottom w:val="double" w:sz="4" w:space="0" w:color="auto"/>
            </w:tcBorders>
            <w:shd w:val="clear" w:color="auto" w:fill="auto"/>
            <w:vAlign w:val="bottom"/>
          </w:tcPr>
          <w:p w14:paraId="25509F51" w14:textId="77777777" w:rsidR="009C4EA9" w:rsidRPr="00392524"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1,413,858</w:t>
            </w:r>
          </w:p>
        </w:tc>
        <w:tc>
          <w:tcPr>
            <w:tcW w:w="274" w:type="dxa"/>
            <w:shd w:val="clear" w:color="auto" w:fill="auto"/>
            <w:vAlign w:val="bottom"/>
          </w:tcPr>
          <w:p w14:paraId="20FCA6DE" w14:textId="77777777" w:rsidR="009C4EA9" w:rsidRPr="00392524"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double" w:sz="4" w:space="0" w:color="auto"/>
            </w:tcBorders>
            <w:shd w:val="clear" w:color="auto" w:fill="auto"/>
            <w:vAlign w:val="bottom"/>
          </w:tcPr>
          <w:p w14:paraId="179A4E38" w14:textId="77777777" w:rsidR="009C4EA9" w:rsidRPr="00392524" w:rsidRDefault="009C4EA9" w:rsidP="006B1063">
            <w:pPr>
              <w:tabs>
                <w:tab w:val="decimal" w:pos="609"/>
              </w:tabs>
              <w:suppressAutoHyphens/>
              <w:spacing w:line="240" w:lineRule="exact"/>
              <w:ind w:left="-43" w:right="-86"/>
              <w:rPr>
                <w:rFonts w:ascii="CordiaUPC" w:eastAsia="Times New Roman" w:hAnsi="CordiaUPC" w:cs="CordiaUPC"/>
                <w:b/>
                <w:bCs/>
                <w:sz w:val="26"/>
                <w:szCs w:val="26"/>
                <w:lang w:eastAsia="zh-CN" w:bidi="th-TH"/>
              </w:rPr>
            </w:pPr>
            <w:r w:rsidRPr="00392524">
              <w:rPr>
                <w:rFonts w:ascii="CordiaUPC" w:eastAsia="Times New Roman" w:hAnsi="CordiaUPC" w:cs="CordiaUPC" w:hint="cs"/>
                <w:b/>
                <w:bCs/>
                <w:sz w:val="26"/>
                <w:szCs w:val="26"/>
                <w:cs/>
                <w:lang w:eastAsia="zh-CN" w:bidi="th-TH"/>
              </w:rPr>
              <w:t>-</w:t>
            </w:r>
          </w:p>
        </w:tc>
        <w:tc>
          <w:tcPr>
            <w:tcW w:w="273" w:type="dxa"/>
            <w:shd w:val="clear" w:color="auto" w:fill="auto"/>
            <w:vAlign w:val="bottom"/>
          </w:tcPr>
          <w:p w14:paraId="15B77D55"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3B4FE831" w14:textId="77777777" w:rsidR="009C4EA9" w:rsidRPr="00392524"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b/>
                <w:bCs/>
                <w:color w:val="000000"/>
                <w:sz w:val="26"/>
                <w:szCs w:val="26"/>
              </w:rPr>
              <w:t>1,415,968</w:t>
            </w:r>
          </w:p>
        </w:tc>
        <w:tc>
          <w:tcPr>
            <w:tcW w:w="274" w:type="dxa"/>
            <w:gridSpan w:val="2"/>
            <w:vAlign w:val="bottom"/>
          </w:tcPr>
          <w:p w14:paraId="038B7021"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left w:val="nil"/>
              <w:bottom w:val="double" w:sz="4" w:space="0" w:color="auto"/>
              <w:right w:val="nil"/>
            </w:tcBorders>
            <w:vAlign w:val="bottom"/>
          </w:tcPr>
          <w:p w14:paraId="17594AAD"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r w:rsidRPr="00392524">
              <w:rPr>
                <w:rFonts w:ascii="CordiaUPC" w:hAnsi="CordiaUPC" w:cs="CordiaUPC"/>
                <w:color w:val="000000"/>
                <w:sz w:val="26"/>
                <w:szCs w:val="26"/>
              </w:rPr>
              <w:t>-</w:t>
            </w:r>
          </w:p>
        </w:tc>
        <w:tc>
          <w:tcPr>
            <w:tcW w:w="270" w:type="dxa"/>
            <w:vAlign w:val="bottom"/>
          </w:tcPr>
          <w:p w14:paraId="57929A86" w14:textId="77777777" w:rsidR="009C4EA9" w:rsidRPr="00392524"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left w:val="nil"/>
              <w:bottom w:val="double" w:sz="4" w:space="0" w:color="auto"/>
              <w:right w:val="nil"/>
            </w:tcBorders>
            <w:vAlign w:val="bottom"/>
          </w:tcPr>
          <w:p w14:paraId="2E3EF20E" w14:textId="77777777" w:rsidR="009C4EA9" w:rsidRPr="00392524"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392524">
              <w:rPr>
                <w:rFonts w:ascii="CordiaUPC" w:hAnsi="CordiaUPC" w:cs="CordiaUPC"/>
                <w:b/>
                <w:bCs/>
                <w:color w:val="000000"/>
                <w:sz w:val="26"/>
                <w:szCs w:val="26"/>
              </w:rPr>
              <w:t>1,415,968</w:t>
            </w:r>
          </w:p>
        </w:tc>
      </w:tr>
      <w:tr w:rsidR="009C4EA9" w:rsidRPr="00392524" w14:paraId="51C04608" w14:textId="77777777" w:rsidTr="006B1063">
        <w:trPr>
          <w:gridAfter w:val="1"/>
          <w:wAfter w:w="32" w:type="dxa"/>
        </w:trPr>
        <w:tc>
          <w:tcPr>
            <w:tcW w:w="3412" w:type="dxa"/>
          </w:tcPr>
          <w:p w14:paraId="798CD0B6" w14:textId="77777777" w:rsidR="009C4EA9" w:rsidRPr="00392524" w:rsidRDefault="009C4EA9" w:rsidP="006B1063">
            <w:pPr>
              <w:suppressAutoHyphens/>
              <w:spacing w:line="240" w:lineRule="exact"/>
              <w:ind w:right="-90"/>
              <w:rPr>
                <w:rFonts w:ascii="CordiaUPC" w:eastAsia="Times New Roman" w:hAnsi="CordiaUPC" w:cs="CordiaUPC"/>
                <w:b/>
                <w:bCs/>
                <w:sz w:val="26"/>
                <w:szCs w:val="26"/>
                <w:lang w:eastAsia="zh-CN"/>
              </w:rPr>
            </w:pPr>
          </w:p>
        </w:tc>
        <w:tc>
          <w:tcPr>
            <w:tcW w:w="988" w:type="dxa"/>
            <w:shd w:val="clear" w:color="auto" w:fill="auto"/>
            <w:vAlign w:val="bottom"/>
          </w:tcPr>
          <w:p w14:paraId="2A2FD5A6" w14:textId="77777777" w:rsidR="009C4EA9" w:rsidRPr="00392524" w:rsidRDefault="009C4EA9" w:rsidP="006B1063">
            <w:pPr>
              <w:tabs>
                <w:tab w:val="decimal" w:pos="716"/>
              </w:tabs>
              <w:suppressAutoHyphens/>
              <w:spacing w:line="240" w:lineRule="exact"/>
              <w:ind w:left="-43" w:right="-86"/>
              <w:rPr>
                <w:rFonts w:ascii="CordiaUPC" w:hAnsi="CordiaUPC" w:cs="CordiaUPC"/>
                <w:b/>
                <w:bCs/>
                <w:color w:val="000000"/>
                <w:sz w:val="26"/>
                <w:szCs w:val="26"/>
              </w:rPr>
            </w:pPr>
          </w:p>
        </w:tc>
        <w:tc>
          <w:tcPr>
            <w:tcW w:w="274" w:type="dxa"/>
            <w:shd w:val="clear" w:color="auto" w:fill="auto"/>
            <w:vAlign w:val="bottom"/>
          </w:tcPr>
          <w:p w14:paraId="0823FAC7" w14:textId="77777777" w:rsidR="009C4EA9" w:rsidRPr="00392524" w:rsidRDefault="009C4EA9" w:rsidP="006B1063">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10" w:type="dxa"/>
            <w:shd w:val="clear" w:color="auto" w:fill="auto"/>
            <w:vAlign w:val="bottom"/>
          </w:tcPr>
          <w:p w14:paraId="675863FB" w14:textId="77777777" w:rsidR="009C4EA9" w:rsidRPr="00392524" w:rsidRDefault="009C4EA9" w:rsidP="006B1063">
            <w:pPr>
              <w:tabs>
                <w:tab w:val="decimal" w:pos="609"/>
              </w:tabs>
              <w:suppressAutoHyphens/>
              <w:spacing w:line="240" w:lineRule="exact"/>
              <w:ind w:left="-43" w:right="-86"/>
              <w:rPr>
                <w:rFonts w:ascii="CordiaUPC" w:hAnsi="CordiaUPC" w:cs="CordiaUPC"/>
                <w:b/>
                <w:bCs/>
                <w:color w:val="000000"/>
                <w:sz w:val="26"/>
                <w:szCs w:val="26"/>
              </w:rPr>
            </w:pPr>
          </w:p>
        </w:tc>
        <w:tc>
          <w:tcPr>
            <w:tcW w:w="273" w:type="dxa"/>
            <w:shd w:val="clear" w:color="auto" w:fill="auto"/>
            <w:vAlign w:val="bottom"/>
          </w:tcPr>
          <w:p w14:paraId="45007D28" w14:textId="77777777" w:rsidR="009C4EA9" w:rsidRPr="00392524" w:rsidRDefault="009C4EA9" w:rsidP="006B1063">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9" w:type="dxa"/>
            <w:gridSpan w:val="2"/>
            <w:tcBorders>
              <w:left w:val="nil"/>
              <w:right w:val="nil"/>
            </w:tcBorders>
            <w:vAlign w:val="bottom"/>
          </w:tcPr>
          <w:p w14:paraId="3ECE53BA" w14:textId="77777777" w:rsidR="009C4EA9" w:rsidRPr="00392524" w:rsidRDefault="009C4EA9" w:rsidP="006B1063">
            <w:pPr>
              <w:tabs>
                <w:tab w:val="decimal" w:pos="716"/>
              </w:tabs>
              <w:suppressAutoHyphens/>
              <w:spacing w:line="240" w:lineRule="exact"/>
              <w:ind w:left="-43" w:right="-86"/>
              <w:rPr>
                <w:rFonts w:ascii="CordiaUPC" w:hAnsi="CordiaUPC" w:cs="CordiaUPC"/>
                <w:b/>
                <w:bCs/>
                <w:color w:val="000000"/>
                <w:sz w:val="26"/>
                <w:szCs w:val="26"/>
              </w:rPr>
            </w:pPr>
          </w:p>
        </w:tc>
        <w:tc>
          <w:tcPr>
            <w:tcW w:w="274" w:type="dxa"/>
            <w:gridSpan w:val="2"/>
            <w:vAlign w:val="bottom"/>
          </w:tcPr>
          <w:p w14:paraId="0C6EEB81" w14:textId="77777777" w:rsidR="009C4EA9" w:rsidRPr="00392524" w:rsidRDefault="009C4EA9" w:rsidP="006B1063">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6" w:type="dxa"/>
            <w:tcBorders>
              <w:left w:val="nil"/>
              <w:right w:val="nil"/>
            </w:tcBorders>
            <w:vAlign w:val="bottom"/>
          </w:tcPr>
          <w:p w14:paraId="164D5AAE" w14:textId="77777777" w:rsidR="009C4EA9" w:rsidRPr="00392524" w:rsidRDefault="009C4EA9" w:rsidP="006B1063">
            <w:pPr>
              <w:tabs>
                <w:tab w:val="decimal" w:pos="716"/>
              </w:tabs>
              <w:suppressAutoHyphens/>
              <w:spacing w:line="240" w:lineRule="exact"/>
              <w:ind w:left="-43" w:right="-86"/>
              <w:rPr>
                <w:rFonts w:ascii="CordiaUPC" w:hAnsi="CordiaUPC" w:cs="CordiaUPC"/>
                <w:b/>
                <w:bCs/>
                <w:color w:val="000000"/>
                <w:sz w:val="26"/>
                <w:szCs w:val="26"/>
              </w:rPr>
            </w:pPr>
          </w:p>
        </w:tc>
        <w:tc>
          <w:tcPr>
            <w:tcW w:w="270" w:type="dxa"/>
            <w:vAlign w:val="bottom"/>
          </w:tcPr>
          <w:p w14:paraId="309C7C22" w14:textId="77777777" w:rsidR="009C4EA9" w:rsidRPr="00392524" w:rsidRDefault="009C4EA9" w:rsidP="006B1063">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1" w:type="dxa"/>
            <w:tcBorders>
              <w:left w:val="nil"/>
              <w:right w:val="nil"/>
            </w:tcBorders>
            <w:vAlign w:val="bottom"/>
          </w:tcPr>
          <w:p w14:paraId="7E5303A8" w14:textId="77777777" w:rsidR="009C4EA9" w:rsidRPr="00392524" w:rsidRDefault="009C4EA9" w:rsidP="006B1063">
            <w:pPr>
              <w:tabs>
                <w:tab w:val="decimal" w:pos="716"/>
              </w:tabs>
              <w:suppressAutoHyphens/>
              <w:spacing w:line="240" w:lineRule="exact"/>
              <w:ind w:left="-43" w:right="-86"/>
              <w:rPr>
                <w:rFonts w:ascii="CordiaUPC" w:hAnsi="CordiaUPC" w:cs="CordiaUPC"/>
                <w:b/>
                <w:bCs/>
                <w:color w:val="000000"/>
                <w:sz w:val="26"/>
                <w:szCs w:val="26"/>
              </w:rPr>
            </w:pPr>
          </w:p>
        </w:tc>
      </w:tr>
    </w:tbl>
    <w:p w14:paraId="7BACCCD5" w14:textId="77777777" w:rsidR="00700F8A" w:rsidRPr="00392524" w:rsidRDefault="00700F8A" w:rsidP="00700F8A">
      <w:pPr>
        <w:tabs>
          <w:tab w:val="left" w:pos="540"/>
          <w:tab w:val="left" w:pos="1170"/>
        </w:tabs>
        <w:spacing w:line="240" w:lineRule="exact"/>
        <w:ind w:left="540" w:right="9"/>
        <w:jc w:val="thaiDistribute"/>
        <w:rPr>
          <w:rFonts w:ascii="CordiaUPC" w:hAnsi="CordiaUPC" w:cs="CordiaUPC"/>
          <w:sz w:val="26"/>
          <w:szCs w:val="26"/>
        </w:rPr>
      </w:pPr>
      <w:r w:rsidRPr="00392524">
        <w:rPr>
          <w:rFonts w:ascii="CordiaUPC" w:hAnsi="CordiaUPC" w:cs="CordiaUPC" w:hint="cs"/>
          <w:sz w:val="26"/>
          <w:szCs w:val="26"/>
        </w:rPr>
        <w:t>The following methods and assumptions were used by the Bank and its subsidiaries in estimating fair value of financial instruments as disclosed herein.</w:t>
      </w:r>
    </w:p>
    <w:p w14:paraId="2F3B03E9" w14:textId="77777777" w:rsidR="00700F8A" w:rsidRPr="00392524" w:rsidRDefault="00700F8A" w:rsidP="00700F8A">
      <w:pPr>
        <w:spacing w:line="240" w:lineRule="exact"/>
        <w:ind w:right="14"/>
        <w:jc w:val="thaiDistribute"/>
        <w:rPr>
          <w:rFonts w:ascii="CordiaUPC" w:hAnsi="CordiaUPC" w:cs="CordiaUPC"/>
          <w:sz w:val="26"/>
          <w:szCs w:val="26"/>
        </w:rPr>
      </w:pPr>
    </w:p>
    <w:p w14:paraId="0611D74B" w14:textId="77777777" w:rsidR="00700F8A" w:rsidRPr="00392524" w:rsidRDefault="00700F8A" w:rsidP="00700F8A">
      <w:pPr>
        <w:spacing w:line="240" w:lineRule="exact"/>
        <w:ind w:left="851"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Cash:</w:t>
      </w:r>
    </w:p>
    <w:p w14:paraId="757CFCF5" w14:textId="77777777" w:rsidR="00700F8A" w:rsidRPr="00392524" w:rsidRDefault="00700F8A" w:rsidP="00700F8A">
      <w:pPr>
        <w:tabs>
          <w:tab w:val="left" w:pos="993"/>
        </w:tabs>
        <w:spacing w:line="240" w:lineRule="exact"/>
        <w:ind w:left="851" w:right="29"/>
        <w:jc w:val="thaiDistribute"/>
        <w:rPr>
          <w:rFonts w:ascii="CordiaUPC" w:hAnsi="CordiaUPC" w:cs="CordiaUPC"/>
          <w:sz w:val="26"/>
          <w:szCs w:val="26"/>
        </w:rPr>
      </w:pPr>
    </w:p>
    <w:p w14:paraId="5701435B" w14:textId="77777777" w:rsidR="00700F8A" w:rsidRPr="00392524" w:rsidRDefault="00700F8A" w:rsidP="00700F8A">
      <w:pPr>
        <w:tabs>
          <w:tab w:val="left" w:pos="993"/>
        </w:tabs>
        <w:spacing w:line="240" w:lineRule="exact"/>
        <w:ind w:left="851" w:right="29"/>
        <w:jc w:val="thaiDistribute"/>
        <w:rPr>
          <w:rFonts w:ascii="CordiaUPC" w:hAnsi="CordiaUPC" w:cs="CordiaUPC"/>
          <w:sz w:val="26"/>
          <w:szCs w:val="26"/>
        </w:rPr>
      </w:pPr>
      <w:r w:rsidRPr="00392524">
        <w:rPr>
          <w:rFonts w:ascii="CordiaUPC" w:hAnsi="CordiaUPC" w:cs="CordiaUPC" w:hint="cs"/>
          <w:sz w:val="26"/>
          <w:szCs w:val="26"/>
        </w:rPr>
        <w:t xml:space="preserve">The fair value is approximated based on </w:t>
      </w:r>
      <w:proofErr w:type="gramStart"/>
      <w:r w:rsidRPr="00392524">
        <w:rPr>
          <w:rFonts w:ascii="CordiaUPC" w:hAnsi="CordiaUPC" w:cs="CordiaUPC" w:hint="cs"/>
          <w:sz w:val="26"/>
          <w:szCs w:val="26"/>
        </w:rPr>
        <w:t>its</w:t>
      </w:r>
      <w:proofErr w:type="gramEnd"/>
      <w:r w:rsidRPr="00392524">
        <w:rPr>
          <w:rFonts w:ascii="CordiaUPC" w:hAnsi="CordiaUPC" w:cs="CordiaUPC" w:hint="cs"/>
          <w:sz w:val="26"/>
          <w:szCs w:val="26"/>
        </w:rPr>
        <w:t xml:space="preserve"> carrying value.</w:t>
      </w:r>
    </w:p>
    <w:p w14:paraId="6681D9BD" w14:textId="77777777" w:rsidR="00700F8A" w:rsidRPr="00392524" w:rsidRDefault="00700F8A" w:rsidP="00700F8A">
      <w:pPr>
        <w:tabs>
          <w:tab w:val="left" w:pos="993"/>
        </w:tabs>
        <w:spacing w:line="240" w:lineRule="exact"/>
        <w:ind w:left="851" w:right="29"/>
        <w:jc w:val="thaiDistribute"/>
        <w:rPr>
          <w:rFonts w:ascii="CordiaUPC" w:hAnsi="CordiaUPC" w:cs="CordiaUPC"/>
          <w:sz w:val="26"/>
          <w:szCs w:val="26"/>
        </w:rPr>
      </w:pPr>
    </w:p>
    <w:p w14:paraId="1E8B2624" w14:textId="77777777" w:rsidR="00700F8A" w:rsidRPr="00392524" w:rsidRDefault="00700F8A" w:rsidP="00700F8A">
      <w:pPr>
        <w:spacing w:line="240" w:lineRule="exact"/>
        <w:ind w:left="851"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Interbank and money market items (assets):</w:t>
      </w:r>
    </w:p>
    <w:p w14:paraId="5B42FDEE" w14:textId="77777777" w:rsidR="00700F8A" w:rsidRPr="00392524" w:rsidRDefault="00700F8A" w:rsidP="00700F8A">
      <w:pPr>
        <w:pStyle w:val="BodyTextIndent"/>
        <w:spacing w:after="0" w:line="240" w:lineRule="exact"/>
        <w:ind w:left="850" w:right="29"/>
        <w:jc w:val="thaiDistribute"/>
        <w:rPr>
          <w:rFonts w:ascii="CordiaUPC" w:hAnsi="CordiaUPC" w:cs="CordiaUPC"/>
          <w:sz w:val="26"/>
          <w:szCs w:val="26"/>
        </w:rPr>
      </w:pPr>
    </w:p>
    <w:p w14:paraId="34147EE9" w14:textId="77777777" w:rsidR="00700F8A" w:rsidRPr="00392524" w:rsidRDefault="00700F8A" w:rsidP="00700F8A">
      <w:pPr>
        <w:pStyle w:val="BodyTextIndent"/>
        <w:spacing w:after="0" w:line="240" w:lineRule="exact"/>
        <w:ind w:left="850" w:right="29"/>
        <w:jc w:val="thaiDistribute"/>
        <w:rPr>
          <w:rFonts w:ascii="CordiaUPC" w:hAnsi="CordiaUPC" w:cs="CordiaUPC"/>
          <w:sz w:val="26"/>
          <w:szCs w:val="26"/>
        </w:rPr>
      </w:pPr>
      <w:r w:rsidRPr="00392524">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11557642" w14:textId="77777777" w:rsidR="00700F8A" w:rsidRDefault="00700F8A" w:rsidP="00700F8A">
      <w:pPr>
        <w:spacing w:line="240" w:lineRule="exact"/>
        <w:ind w:right="29"/>
        <w:jc w:val="thaiDistribute"/>
        <w:rPr>
          <w:rFonts w:ascii="CordiaUPC" w:hAnsi="CordiaUPC" w:cs="CordiaUPC"/>
          <w:sz w:val="26"/>
          <w:szCs w:val="26"/>
        </w:rPr>
      </w:pPr>
    </w:p>
    <w:p w14:paraId="16A66BA4" w14:textId="77777777" w:rsidR="00700F8A" w:rsidRPr="00392524" w:rsidRDefault="00700F8A" w:rsidP="00700F8A">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w:t>
      </w:r>
      <w:r w:rsidRPr="00392524">
        <w:rPr>
          <w:rFonts w:ascii="CordiaUPC" w:hAnsi="CordiaUPC" w:cs="CordiaUPC" w:hint="cs"/>
          <w:sz w:val="26"/>
          <w:szCs w:val="26"/>
        </w:rPr>
        <w:tab/>
        <w:t>Financial assets measured at FVTPL and investments:</w:t>
      </w:r>
    </w:p>
    <w:p w14:paraId="097C25C2" w14:textId="77777777" w:rsidR="00700F8A" w:rsidRPr="00392524" w:rsidRDefault="00700F8A" w:rsidP="00700F8A">
      <w:pPr>
        <w:spacing w:line="240" w:lineRule="exact"/>
        <w:ind w:left="850" w:right="29" w:hanging="284"/>
        <w:jc w:val="thaiDistribute"/>
        <w:rPr>
          <w:rFonts w:ascii="CordiaUPC" w:hAnsi="CordiaUPC" w:cs="CordiaUPC"/>
          <w:sz w:val="26"/>
          <w:szCs w:val="26"/>
        </w:rPr>
      </w:pPr>
    </w:p>
    <w:p w14:paraId="7AC13946" w14:textId="77777777" w:rsidR="00700F8A" w:rsidRPr="00392524" w:rsidRDefault="00700F8A" w:rsidP="00700F8A">
      <w:pPr>
        <w:pStyle w:val="BodyText"/>
        <w:spacing w:after="0" w:line="240" w:lineRule="exact"/>
        <w:ind w:left="851"/>
        <w:jc w:val="both"/>
        <w:rPr>
          <w:rFonts w:ascii="CordiaUPC" w:hAnsi="CordiaUPC" w:cs="CordiaUPC"/>
          <w:sz w:val="26"/>
          <w:szCs w:val="26"/>
        </w:rPr>
      </w:pPr>
      <w:r w:rsidRPr="00392524">
        <w:rPr>
          <w:rFonts w:ascii="CordiaUPC" w:hAnsi="CordiaUPC" w:cs="CordiaUPC" w:hint="cs"/>
          <w:sz w:val="26"/>
          <w:szCs w:val="26"/>
        </w:rPr>
        <w:t>The fair value of investments in government-sector debt securities is determined, using yield rates or prices quoted on the Thai Bond Market Association (“</w:t>
      </w:r>
      <w:proofErr w:type="spellStart"/>
      <w:r w:rsidRPr="00392524">
        <w:rPr>
          <w:rFonts w:ascii="CordiaUPC" w:hAnsi="CordiaUPC" w:cs="CordiaUPC" w:hint="cs"/>
          <w:sz w:val="26"/>
          <w:szCs w:val="26"/>
        </w:rPr>
        <w:t>ThaiBMA</w:t>
      </w:r>
      <w:proofErr w:type="spellEnd"/>
      <w:r w:rsidRPr="00392524">
        <w:rPr>
          <w:rFonts w:ascii="CordiaUPC" w:hAnsi="CordiaUPC" w:cs="CordiaUPC" w:hint="cs"/>
          <w:sz w:val="26"/>
          <w:szCs w:val="26"/>
        </w:rPr>
        <w:t xml:space="preserve">”). The fair value of investments in other debt securities issued locally is determined based on market value appraised by the reliable institutions, their respective yields, or the </w:t>
      </w:r>
      <w:proofErr w:type="spellStart"/>
      <w:r w:rsidRPr="00392524">
        <w:rPr>
          <w:rFonts w:ascii="CordiaUPC" w:hAnsi="CordiaUPC" w:cs="CordiaUPC" w:hint="cs"/>
          <w:sz w:val="26"/>
          <w:szCs w:val="26"/>
        </w:rPr>
        <w:t>ThaiBMA’s</w:t>
      </w:r>
      <w:proofErr w:type="spellEnd"/>
      <w:r w:rsidRPr="00392524">
        <w:rPr>
          <w:rFonts w:ascii="CordiaUPC" w:hAnsi="CordiaUPC" w:cs="CordiaUPC" w:hint="cs"/>
          <w:sz w:val="26"/>
          <w:szCs w:val="26"/>
        </w:rPr>
        <w:t xml:space="preserve"> yield rates adjusted by appropriate risk factors.</w:t>
      </w:r>
      <w:r w:rsidRPr="00392524">
        <w:rPr>
          <w:rFonts w:ascii="CordiaUPC" w:hAnsi="CordiaUPC" w:cs="CordiaUPC"/>
          <w:sz w:val="26"/>
          <w:szCs w:val="26"/>
        </w:rPr>
        <w:t xml:space="preserve"> For defaulted debt securities, the fair value is determined based on estimated recovery by considering the credit risk. </w:t>
      </w:r>
    </w:p>
    <w:p w14:paraId="61BF1C4D" w14:textId="77777777" w:rsidR="00700F8A" w:rsidRDefault="00700F8A" w:rsidP="00700F8A">
      <w:pPr>
        <w:pStyle w:val="BodyText"/>
        <w:spacing w:after="0" w:line="240" w:lineRule="exact"/>
        <w:ind w:left="850"/>
        <w:jc w:val="both"/>
        <w:rPr>
          <w:rFonts w:ascii="CordiaUPC" w:hAnsi="CordiaUPC" w:cs="CordiaUPC"/>
          <w:sz w:val="26"/>
          <w:szCs w:val="26"/>
        </w:rPr>
      </w:pPr>
    </w:p>
    <w:p w14:paraId="6BBFEC5E" w14:textId="77777777" w:rsidR="009B4B67" w:rsidRDefault="009B4B67">
      <w:pPr>
        <w:spacing w:line="240" w:lineRule="auto"/>
        <w:rPr>
          <w:rFonts w:ascii="CordiaUPC" w:hAnsi="CordiaUPC" w:cs="CordiaUPC"/>
          <w:sz w:val="26"/>
          <w:szCs w:val="26"/>
          <w:lang w:val="en-AU"/>
        </w:rPr>
      </w:pPr>
      <w:r>
        <w:rPr>
          <w:rFonts w:ascii="CordiaUPC" w:hAnsi="CordiaUPC" w:cs="CordiaUPC"/>
          <w:sz w:val="26"/>
          <w:szCs w:val="26"/>
        </w:rPr>
        <w:br w:type="page"/>
      </w:r>
    </w:p>
    <w:p w14:paraId="7BADA922" w14:textId="63A27DC5" w:rsidR="00700F8A" w:rsidRPr="00392524" w:rsidRDefault="00700F8A" w:rsidP="00700F8A">
      <w:pPr>
        <w:pStyle w:val="BodyText"/>
        <w:spacing w:after="0" w:line="240" w:lineRule="exact"/>
        <w:ind w:left="850"/>
        <w:jc w:val="both"/>
        <w:rPr>
          <w:rFonts w:ascii="CordiaUPC" w:hAnsi="CordiaUPC" w:cs="CordiaUPC"/>
          <w:sz w:val="26"/>
          <w:szCs w:val="26"/>
          <w:lang w:val="en-US"/>
        </w:rPr>
      </w:pPr>
      <w:r w:rsidRPr="00392524">
        <w:rPr>
          <w:rFonts w:ascii="CordiaUPC" w:hAnsi="CordiaUPC" w:cs="CordiaUPC" w:hint="cs"/>
          <w:sz w:val="26"/>
          <w:szCs w:val="26"/>
        </w:rPr>
        <w:lastRenderedPageBreak/>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191652D1" w14:textId="77777777" w:rsidR="00A1031B" w:rsidRDefault="00A1031B" w:rsidP="00700F8A">
      <w:pPr>
        <w:spacing w:line="240" w:lineRule="exact"/>
        <w:ind w:left="850" w:right="29"/>
        <w:jc w:val="thaiDistribute"/>
        <w:rPr>
          <w:rFonts w:ascii="CordiaUPC" w:hAnsi="CordiaUPC" w:cs="CordiaUPC"/>
          <w:sz w:val="26"/>
          <w:szCs w:val="26"/>
          <w:lang w:val="en-AU"/>
        </w:rPr>
      </w:pPr>
    </w:p>
    <w:p w14:paraId="096ED63C" w14:textId="3FDCEA53" w:rsidR="00700F8A" w:rsidRPr="00392524" w:rsidRDefault="00700F8A" w:rsidP="00700F8A">
      <w:pPr>
        <w:spacing w:line="240" w:lineRule="exact"/>
        <w:ind w:left="850" w:right="29"/>
        <w:jc w:val="thaiDistribute"/>
        <w:rPr>
          <w:rFonts w:ascii="CordiaUPC" w:hAnsi="CordiaUPC" w:cs="CordiaUPC"/>
          <w:sz w:val="26"/>
          <w:szCs w:val="26"/>
          <w:lang w:val="en-AU"/>
        </w:rPr>
      </w:pPr>
      <w:r w:rsidRPr="00392524">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392524">
        <w:rPr>
          <w:rFonts w:ascii="CordiaUPC" w:hAnsi="CordiaUPC" w:cs="CordiaUPC" w:hint="cs"/>
          <w:sz w:val="26"/>
          <w:szCs w:val="26"/>
          <w:cs/>
          <w:lang w:val="en-AU" w:bidi="th-TH"/>
        </w:rPr>
        <w:t xml:space="preserve"> </w:t>
      </w:r>
      <w:r w:rsidRPr="00392524">
        <w:rPr>
          <w:rFonts w:ascii="CordiaUPC" w:hAnsi="CordiaUPC" w:cs="CordiaUPC"/>
          <w:sz w:val="26"/>
          <w:szCs w:val="26"/>
          <w:lang w:val="en-US" w:bidi="th-TH"/>
        </w:rPr>
        <w:t>dividend discounted model, book</w:t>
      </w:r>
      <w:r w:rsidRPr="00392524">
        <w:rPr>
          <w:rFonts w:ascii="CordiaUPC" w:hAnsi="CordiaUPC" w:cs="CordiaUPC"/>
          <w:sz w:val="26"/>
          <w:szCs w:val="26"/>
          <w:lang w:val="en-AU"/>
        </w:rPr>
        <w:t xml:space="preserve"> value or adjusted book value.</w:t>
      </w:r>
    </w:p>
    <w:p w14:paraId="7C1D6F32" w14:textId="77777777" w:rsidR="00700F8A" w:rsidRPr="00392524" w:rsidRDefault="00700F8A" w:rsidP="00700F8A">
      <w:pPr>
        <w:spacing w:line="240" w:lineRule="exact"/>
        <w:ind w:left="850" w:right="29"/>
        <w:jc w:val="thaiDistribute"/>
        <w:rPr>
          <w:rFonts w:ascii="CordiaUPC" w:hAnsi="CordiaUPC" w:cs="CordiaUPC"/>
          <w:sz w:val="26"/>
          <w:szCs w:val="26"/>
          <w:lang w:val="en-AU"/>
        </w:rPr>
      </w:pPr>
    </w:p>
    <w:p w14:paraId="103FC23C" w14:textId="77777777" w:rsidR="00700F8A" w:rsidRPr="00392524" w:rsidRDefault="00700F8A" w:rsidP="00700F8A">
      <w:pPr>
        <w:spacing w:line="240" w:lineRule="exact"/>
        <w:ind w:left="850" w:right="29"/>
        <w:jc w:val="thaiDistribute"/>
        <w:rPr>
          <w:rFonts w:ascii="CordiaUPC" w:hAnsi="CordiaUPC" w:cs="CordiaUPC"/>
          <w:sz w:val="26"/>
          <w:szCs w:val="26"/>
          <w:lang w:val="en-US" w:bidi="th-TH"/>
        </w:rPr>
      </w:pPr>
      <w:r w:rsidRPr="00392524">
        <w:rPr>
          <w:rFonts w:ascii="CordiaUPC" w:hAnsi="CordiaUPC" w:cs="CordiaUPC"/>
          <w:sz w:val="26"/>
          <w:szCs w:val="26"/>
          <w:lang w:val="en-AU"/>
        </w:rPr>
        <w:t>Dividend discounted is calculated from profit under business plan covering 5 years period together with the estimated growth rates of market. Dividend payout ratio is based on entities’ policies. The discount rate used is reference to industry cost of capital (</w:t>
      </w:r>
      <w:proofErr w:type="spellStart"/>
      <w:r w:rsidRPr="00392524">
        <w:rPr>
          <w:rFonts w:ascii="CordiaUPC" w:hAnsi="CordiaUPC" w:cs="CordiaUPC"/>
          <w:sz w:val="26"/>
          <w:szCs w:val="26"/>
          <w:lang w:val="en-AU"/>
        </w:rPr>
        <w:t>ke</w:t>
      </w:r>
      <w:proofErr w:type="spellEnd"/>
      <w:r w:rsidRPr="00392524">
        <w:rPr>
          <w:rFonts w:ascii="CordiaUPC" w:hAnsi="CordiaUPC" w:cs="CordiaUPC"/>
          <w:sz w:val="26"/>
          <w:szCs w:val="26"/>
          <w:lang w:val="en-AU"/>
        </w:rPr>
        <w:t xml:space="preserve">). The terminal growth rate derived from long-term GDP adjusted with the expectation of the business growth. </w:t>
      </w:r>
    </w:p>
    <w:p w14:paraId="790B2F04" w14:textId="77777777" w:rsidR="00700F8A" w:rsidRPr="00392524" w:rsidRDefault="00700F8A" w:rsidP="00700F8A">
      <w:pPr>
        <w:spacing w:line="240" w:lineRule="exact"/>
        <w:ind w:left="850" w:right="29"/>
        <w:jc w:val="thaiDistribute"/>
        <w:rPr>
          <w:rFonts w:ascii="CordiaUPC" w:hAnsi="CordiaUPC" w:cs="CordiaUPC"/>
          <w:sz w:val="26"/>
          <w:szCs w:val="26"/>
          <w:lang w:val="en-US"/>
        </w:rPr>
      </w:pPr>
    </w:p>
    <w:p w14:paraId="3D17A7A3" w14:textId="77777777" w:rsidR="00700F8A" w:rsidRPr="00392524" w:rsidRDefault="00700F8A" w:rsidP="00700F8A">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Loans to customers and accrued interest receivable, net:</w:t>
      </w:r>
    </w:p>
    <w:p w14:paraId="4F86E35E" w14:textId="77777777" w:rsidR="00700F8A" w:rsidRPr="00392524" w:rsidRDefault="00700F8A" w:rsidP="00700F8A">
      <w:pPr>
        <w:tabs>
          <w:tab w:val="num" w:pos="284"/>
        </w:tabs>
        <w:spacing w:line="240" w:lineRule="exact"/>
        <w:ind w:left="850" w:right="29"/>
        <w:jc w:val="thaiDistribute"/>
        <w:rPr>
          <w:rFonts w:ascii="CordiaUPC" w:hAnsi="CordiaUPC" w:cs="CordiaUPC"/>
          <w:sz w:val="26"/>
          <w:szCs w:val="26"/>
        </w:rPr>
      </w:pPr>
    </w:p>
    <w:p w14:paraId="04CD6E1C" w14:textId="77777777" w:rsidR="00700F8A" w:rsidRPr="00392524" w:rsidRDefault="00700F8A" w:rsidP="00700F8A">
      <w:pPr>
        <w:tabs>
          <w:tab w:val="num" w:pos="284"/>
        </w:tabs>
        <w:spacing w:line="240" w:lineRule="exact"/>
        <w:ind w:left="850" w:right="29"/>
        <w:jc w:val="thaiDistribute"/>
        <w:rPr>
          <w:rFonts w:ascii="CordiaUPC" w:hAnsi="CordiaUPC" w:cs="CordiaUPC"/>
          <w:sz w:val="26"/>
          <w:szCs w:val="26"/>
          <w:lang w:val="en-US"/>
        </w:rPr>
      </w:pPr>
      <w:r w:rsidRPr="00392524">
        <w:rPr>
          <w:rFonts w:ascii="CordiaUPC" w:hAnsi="CordiaUPC" w:cs="CordiaUPC" w:hint="cs"/>
          <w:sz w:val="26"/>
          <w:szCs w:val="26"/>
        </w:rPr>
        <w:t xml:space="preserve">The fair value is based on the carrying amount </w:t>
      </w:r>
      <w:r w:rsidRPr="00392524">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392524">
        <w:rPr>
          <w:rFonts w:ascii="CordiaUPC" w:hAnsi="CordiaUPC" w:cs="CordiaUPC"/>
          <w:sz w:val="26"/>
          <w:szCs w:val="26"/>
          <w:lang w:val="en-US"/>
        </w:rPr>
        <w:t xml:space="preserve"> allowance for</w:t>
      </w:r>
      <w:r w:rsidRPr="00392524">
        <w:rPr>
          <w:rFonts w:ascii="CordiaUPC" w:hAnsi="CordiaUPC" w:cs="CordiaUPC" w:hint="cs"/>
          <w:sz w:val="26"/>
          <w:szCs w:val="26"/>
          <w:lang w:val="en-US"/>
        </w:rPr>
        <w:t xml:space="preserve"> expected credit loss</w:t>
      </w:r>
      <w:r w:rsidRPr="00392524">
        <w:rPr>
          <w:rFonts w:ascii="CordiaUPC" w:hAnsi="CordiaUPC" w:cs="CordiaUPC"/>
          <w:sz w:val="26"/>
          <w:szCs w:val="26"/>
          <w:lang w:val="en-US"/>
        </w:rPr>
        <w:t>.</w:t>
      </w:r>
    </w:p>
    <w:p w14:paraId="5805DD4B" w14:textId="77777777" w:rsidR="00700F8A" w:rsidRPr="00392524" w:rsidRDefault="00700F8A" w:rsidP="00700F8A">
      <w:pPr>
        <w:spacing w:line="240" w:lineRule="exact"/>
        <w:rPr>
          <w:rFonts w:ascii="CordiaUPC" w:hAnsi="CordiaUPC" w:cs="CordiaUPC"/>
          <w:sz w:val="26"/>
          <w:szCs w:val="26"/>
          <w:cs/>
          <w:lang w:bidi="th-TH"/>
        </w:rPr>
      </w:pPr>
    </w:p>
    <w:p w14:paraId="74077E21" w14:textId="77777777" w:rsidR="00700F8A" w:rsidRPr="00392524" w:rsidRDefault="00700F8A" w:rsidP="00700F8A">
      <w:pPr>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Other financial assets:</w:t>
      </w:r>
    </w:p>
    <w:p w14:paraId="5E7EA9CE" w14:textId="77777777" w:rsidR="00700F8A" w:rsidRPr="00392524" w:rsidRDefault="00700F8A" w:rsidP="00700F8A">
      <w:pPr>
        <w:tabs>
          <w:tab w:val="left" w:pos="993"/>
        </w:tabs>
        <w:spacing w:line="240" w:lineRule="exact"/>
        <w:ind w:left="851" w:right="29"/>
        <w:jc w:val="thaiDistribute"/>
        <w:rPr>
          <w:rFonts w:ascii="CordiaUPC" w:hAnsi="CordiaUPC" w:cs="CordiaUPC"/>
          <w:sz w:val="26"/>
          <w:szCs w:val="26"/>
        </w:rPr>
      </w:pPr>
    </w:p>
    <w:p w14:paraId="3C451A61" w14:textId="77777777" w:rsidR="00700F8A" w:rsidRPr="00392524" w:rsidRDefault="00700F8A" w:rsidP="00700F8A">
      <w:pPr>
        <w:tabs>
          <w:tab w:val="left" w:pos="993"/>
        </w:tabs>
        <w:spacing w:line="240" w:lineRule="exact"/>
        <w:ind w:left="851" w:right="29"/>
        <w:jc w:val="thaiDistribute"/>
        <w:rPr>
          <w:rFonts w:ascii="CordiaUPC" w:hAnsi="CordiaUPC" w:cs="CordiaUPC"/>
          <w:sz w:val="26"/>
          <w:szCs w:val="26"/>
        </w:rPr>
      </w:pPr>
      <w:r w:rsidRPr="00392524">
        <w:rPr>
          <w:rFonts w:ascii="CordiaUPC" w:hAnsi="CordiaUPC" w:cs="CordiaUPC" w:hint="cs"/>
          <w:sz w:val="26"/>
          <w:szCs w:val="26"/>
        </w:rPr>
        <w:t xml:space="preserve">The fair value is approximated based on </w:t>
      </w:r>
      <w:proofErr w:type="gramStart"/>
      <w:r w:rsidRPr="00392524">
        <w:rPr>
          <w:rFonts w:ascii="CordiaUPC" w:hAnsi="CordiaUPC" w:cs="CordiaUPC" w:hint="cs"/>
          <w:sz w:val="26"/>
          <w:szCs w:val="26"/>
        </w:rPr>
        <w:t>its</w:t>
      </w:r>
      <w:proofErr w:type="gramEnd"/>
      <w:r w:rsidRPr="00392524">
        <w:rPr>
          <w:rFonts w:ascii="CordiaUPC" w:hAnsi="CordiaUPC" w:cs="CordiaUPC" w:hint="cs"/>
          <w:sz w:val="26"/>
          <w:szCs w:val="26"/>
        </w:rPr>
        <w:t xml:space="preserve"> carrying value.</w:t>
      </w:r>
    </w:p>
    <w:p w14:paraId="4211CD36" w14:textId="77777777" w:rsidR="00700F8A" w:rsidRPr="00392524" w:rsidRDefault="00700F8A" w:rsidP="00700F8A">
      <w:pPr>
        <w:tabs>
          <w:tab w:val="left" w:pos="993"/>
        </w:tabs>
        <w:spacing w:line="240" w:lineRule="exact"/>
        <w:ind w:left="851" w:right="29"/>
        <w:jc w:val="thaiDistribute"/>
        <w:rPr>
          <w:rFonts w:ascii="CordiaUPC" w:hAnsi="CordiaUPC" w:cs="CordiaUPC"/>
          <w:sz w:val="26"/>
          <w:szCs w:val="26"/>
        </w:rPr>
      </w:pPr>
    </w:p>
    <w:p w14:paraId="3FFA5F84"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Deposits and interbank and money market items (liabilities):</w:t>
      </w:r>
    </w:p>
    <w:p w14:paraId="032F2F10" w14:textId="77777777" w:rsidR="00700F8A" w:rsidRPr="00392524" w:rsidRDefault="00700F8A" w:rsidP="00700F8A">
      <w:pPr>
        <w:pStyle w:val="BodyTextIndent"/>
        <w:spacing w:after="0" w:line="240" w:lineRule="exact"/>
        <w:ind w:left="850" w:right="29"/>
        <w:jc w:val="thaiDistribute"/>
        <w:rPr>
          <w:rFonts w:ascii="CordiaUPC" w:hAnsi="CordiaUPC" w:cs="CordiaUPC"/>
          <w:sz w:val="26"/>
          <w:szCs w:val="26"/>
        </w:rPr>
      </w:pPr>
    </w:p>
    <w:p w14:paraId="442D1FB3" w14:textId="77777777" w:rsidR="00700F8A" w:rsidRPr="00392524" w:rsidRDefault="00700F8A" w:rsidP="00700F8A">
      <w:pPr>
        <w:pStyle w:val="BodyTextIndent"/>
        <w:spacing w:after="0" w:line="240" w:lineRule="exact"/>
        <w:ind w:left="850" w:right="29"/>
        <w:jc w:val="thaiDistribute"/>
        <w:rPr>
          <w:rFonts w:ascii="CordiaUPC" w:hAnsi="CordiaUPC" w:cs="CordiaUPC"/>
          <w:sz w:val="26"/>
          <w:szCs w:val="26"/>
        </w:rPr>
      </w:pPr>
      <w:r w:rsidRPr="00392524">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1225FA49" w14:textId="77777777" w:rsidR="00700F8A" w:rsidRPr="00392524" w:rsidRDefault="00700F8A" w:rsidP="00700F8A">
      <w:pPr>
        <w:spacing w:line="240" w:lineRule="exact"/>
        <w:ind w:left="850" w:right="29" w:hanging="284"/>
        <w:jc w:val="thaiDistribute"/>
        <w:rPr>
          <w:rFonts w:ascii="CordiaUPC" w:hAnsi="CordiaUPC" w:cs="CordiaUPC"/>
          <w:sz w:val="26"/>
          <w:szCs w:val="26"/>
        </w:rPr>
      </w:pPr>
    </w:p>
    <w:p w14:paraId="55FF8E59"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 xml:space="preserve">- </w:t>
      </w:r>
      <w:r w:rsidRPr="00392524">
        <w:rPr>
          <w:rFonts w:ascii="CordiaUPC" w:hAnsi="CordiaUPC" w:cs="CordiaUPC" w:hint="cs"/>
          <w:sz w:val="26"/>
          <w:szCs w:val="26"/>
        </w:rPr>
        <w:tab/>
        <w:t>Financial liabilities measured</w:t>
      </w:r>
      <w:r w:rsidRPr="00392524">
        <w:rPr>
          <w:rFonts w:ascii="CordiaUPC" w:hAnsi="CordiaUPC" w:cs="CordiaUPC"/>
          <w:sz w:val="26"/>
          <w:szCs w:val="26"/>
        </w:rPr>
        <w:t xml:space="preserve"> </w:t>
      </w:r>
      <w:r w:rsidRPr="00392524">
        <w:rPr>
          <w:rFonts w:ascii="CordiaUPC" w:hAnsi="CordiaUPC" w:cs="CordiaUPC" w:hint="cs"/>
          <w:sz w:val="26"/>
          <w:szCs w:val="26"/>
        </w:rPr>
        <w:t>at fair value through profit or loss:</w:t>
      </w:r>
    </w:p>
    <w:p w14:paraId="4804BF47"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p>
    <w:p w14:paraId="792AE38D"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ab/>
        <w:t>Fair value is calculated based on a valuation model, using market data obtained from reliable sources.</w:t>
      </w:r>
    </w:p>
    <w:p w14:paraId="7D68937A"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p>
    <w:p w14:paraId="2FEEA7E2"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lang w:val="en-US"/>
        </w:rPr>
      </w:pPr>
      <w:r w:rsidRPr="00392524">
        <w:rPr>
          <w:rFonts w:ascii="CordiaUPC" w:hAnsi="CordiaUPC" w:cs="CordiaUPC" w:hint="cs"/>
          <w:sz w:val="26"/>
          <w:szCs w:val="26"/>
        </w:rPr>
        <w:t xml:space="preserve">-  </w:t>
      </w:r>
      <w:r w:rsidRPr="00392524">
        <w:rPr>
          <w:rFonts w:ascii="CordiaUPC" w:hAnsi="CordiaUPC" w:cs="CordiaUPC" w:hint="cs"/>
          <w:sz w:val="26"/>
          <w:szCs w:val="26"/>
        </w:rPr>
        <w:tab/>
        <w:t>Debts issued and borrowings</w:t>
      </w:r>
      <w:r w:rsidRPr="00392524">
        <w:rPr>
          <w:rFonts w:ascii="CordiaUPC" w:hAnsi="CordiaUPC" w:cs="CordiaUPC" w:hint="cs"/>
          <w:sz w:val="26"/>
          <w:szCs w:val="26"/>
          <w:lang w:val="en-US"/>
        </w:rPr>
        <w:t>:</w:t>
      </w:r>
    </w:p>
    <w:p w14:paraId="71AB469D"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p>
    <w:p w14:paraId="52C0FA1B"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rPr>
      </w:pPr>
      <w:r w:rsidRPr="00392524">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5047CE6D" w14:textId="77777777" w:rsidR="00700F8A" w:rsidRPr="00392524" w:rsidRDefault="00700F8A" w:rsidP="00700F8A">
      <w:pPr>
        <w:spacing w:line="240" w:lineRule="exact"/>
        <w:ind w:left="850" w:right="29" w:hanging="284"/>
        <w:jc w:val="thaiDistribute"/>
        <w:rPr>
          <w:rFonts w:ascii="CordiaUPC" w:hAnsi="CordiaUPC" w:cs="CordiaUPC"/>
          <w:sz w:val="26"/>
          <w:szCs w:val="26"/>
        </w:rPr>
      </w:pPr>
    </w:p>
    <w:p w14:paraId="6DC705A9" w14:textId="77777777" w:rsidR="00700F8A" w:rsidRPr="00392524" w:rsidRDefault="00700F8A" w:rsidP="00700F8A">
      <w:pPr>
        <w:spacing w:line="240" w:lineRule="exact"/>
        <w:ind w:left="850" w:right="29" w:hanging="284"/>
        <w:jc w:val="thaiDistribute"/>
        <w:rPr>
          <w:rFonts w:ascii="CordiaUPC" w:hAnsi="CordiaUPC" w:cs="CordiaUPC"/>
          <w:sz w:val="26"/>
          <w:szCs w:val="26"/>
          <w:lang w:val="en-US"/>
        </w:rPr>
      </w:pPr>
      <w:r w:rsidRPr="00392524">
        <w:rPr>
          <w:rFonts w:ascii="CordiaUPC" w:hAnsi="CordiaUPC" w:cs="CordiaUPC" w:hint="cs"/>
          <w:sz w:val="26"/>
          <w:szCs w:val="26"/>
        </w:rPr>
        <w:t>-</w:t>
      </w:r>
      <w:r w:rsidRPr="00392524">
        <w:rPr>
          <w:rFonts w:ascii="CordiaUPC" w:hAnsi="CordiaUPC" w:cs="CordiaUPC" w:hint="cs"/>
          <w:sz w:val="26"/>
          <w:szCs w:val="26"/>
        </w:rPr>
        <w:tab/>
        <w:t>Other financial liabilities:</w:t>
      </w:r>
    </w:p>
    <w:p w14:paraId="07310AFA" w14:textId="77777777" w:rsidR="00700F8A" w:rsidRPr="00392524" w:rsidRDefault="00700F8A" w:rsidP="00700F8A">
      <w:pPr>
        <w:tabs>
          <w:tab w:val="num" w:pos="284"/>
        </w:tabs>
        <w:spacing w:line="240" w:lineRule="exact"/>
        <w:ind w:left="850" w:right="29"/>
        <w:jc w:val="thaiDistribute"/>
        <w:rPr>
          <w:rFonts w:ascii="CordiaUPC" w:hAnsi="CordiaUPC" w:cs="CordiaUPC"/>
          <w:sz w:val="26"/>
          <w:szCs w:val="26"/>
        </w:rPr>
      </w:pPr>
    </w:p>
    <w:p w14:paraId="7F7EBF8E" w14:textId="77777777" w:rsidR="00700F8A" w:rsidRPr="00392524" w:rsidRDefault="00700F8A" w:rsidP="00700F8A">
      <w:pPr>
        <w:tabs>
          <w:tab w:val="num" w:pos="284"/>
        </w:tabs>
        <w:spacing w:line="240" w:lineRule="exact"/>
        <w:ind w:left="850" w:right="29"/>
        <w:jc w:val="thaiDistribute"/>
        <w:rPr>
          <w:rFonts w:ascii="CordiaUPC" w:hAnsi="CordiaUPC" w:cs="CordiaUPC"/>
          <w:sz w:val="26"/>
          <w:szCs w:val="26"/>
          <w:lang w:val="en-US"/>
        </w:rPr>
      </w:pPr>
      <w:r w:rsidRPr="00392524">
        <w:rPr>
          <w:rFonts w:ascii="CordiaUPC" w:hAnsi="CordiaUPC" w:cs="CordiaUPC" w:hint="cs"/>
          <w:sz w:val="26"/>
          <w:szCs w:val="26"/>
        </w:rPr>
        <w:t xml:space="preserve">The fair value is approximated based on </w:t>
      </w:r>
      <w:proofErr w:type="gramStart"/>
      <w:r w:rsidRPr="00392524">
        <w:rPr>
          <w:rFonts w:ascii="CordiaUPC" w:hAnsi="CordiaUPC" w:cs="CordiaUPC" w:hint="cs"/>
          <w:sz w:val="26"/>
          <w:szCs w:val="26"/>
        </w:rPr>
        <w:t>its</w:t>
      </w:r>
      <w:proofErr w:type="gramEnd"/>
      <w:r w:rsidRPr="00392524">
        <w:rPr>
          <w:rFonts w:ascii="CordiaUPC" w:hAnsi="CordiaUPC" w:cs="CordiaUPC" w:hint="cs"/>
          <w:sz w:val="26"/>
          <w:szCs w:val="26"/>
        </w:rPr>
        <w:t xml:space="preserve"> carrying value.</w:t>
      </w:r>
    </w:p>
    <w:p w14:paraId="3C87A744" w14:textId="77777777" w:rsidR="00700F8A" w:rsidRPr="00392524" w:rsidRDefault="00700F8A" w:rsidP="00700F8A">
      <w:pPr>
        <w:tabs>
          <w:tab w:val="left" w:pos="993"/>
        </w:tabs>
        <w:spacing w:line="240" w:lineRule="exact"/>
        <w:ind w:left="850" w:right="29" w:hanging="288"/>
        <w:jc w:val="thaiDistribute"/>
        <w:rPr>
          <w:rFonts w:ascii="CordiaUPC" w:hAnsi="CordiaUPC" w:cs="CordiaUPC"/>
          <w:sz w:val="26"/>
          <w:szCs w:val="26"/>
        </w:rPr>
      </w:pPr>
    </w:p>
    <w:p w14:paraId="3B28BF22" w14:textId="77777777" w:rsidR="00700F8A" w:rsidRPr="00392524" w:rsidRDefault="00700F8A" w:rsidP="00700F8A">
      <w:pPr>
        <w:tabs>
          <w:tab w:val="left" w:pos="993"/>
        </w:tabs>
        <w:spacing w:line="240" w:lineRule="exact"/>
        <w:ind w:left="850" w:right="29" w:hanging="288"/>
        <w:jc w:val="thaiDistribute"/>
        <w:rPr>
          <w:rFonts w:ascii="CordiaUPC" w:hAnsi="CordiaUPC" w:cs="CordiaUPC"/>
          <w:sz w:val="26"/>
          <w:szCs w:val="26"/>
          <w:lang w:val="en-US"/>
        </w:rPr>
      </w:pPr>
      <w:r w:rsidRPr="00392524">
        <w:rPr>
          <w:rFonts w:ascii="CordiaUPC" w:hAnsi="CordiaUPC" w:cs="CordiaUPC" w:hint="cs"/>
          <w:sz w:val="26"/>
          <w:szCs w:val="26"/>
        </w:rPr>
        <w:t xml:space="preserve">-  </w:t>
      </w:r>
      <w:r w:rsidRPr="00392524">
        <w:rPr>
          <w:rFonts w:ascii="CordiaUPC" w:hAnsi="CordiaUPC" w:cs="CordiaUPC" w:hint="cs"/>
          <w:sz w:val="26"/>
          <w:szCs w:val="26"/>
        </w:rPr>
        <w:tab/>
        <w:t>Derivatives</w:t>
      </w:r>
      <w:r w:rsidRPr="00392524">
        <w:rPr>
          <w:rFonts w:ascii="CordiaUPC" w:hAnsi="CordiaUPC" w:cs="CordiaUPC" w:hint="cs"/>
          <w:sz w:val="26"/>
          <w:szCs w:val="26"/>
          <w:lang w:val="en-US"/>
        </w:rPr>
        <w:t>:</w:t>
      </w:r>
    </w:p>
    <w:p w14:paraId="2539569E" w14:textId="77777777" w:rsidR="00700F8A" w:rsidRPr="00392524" w:rsidRDefault="00700F8A" w:rsidP="00700F8A">
      <w:pPr>
        <w:tabs>
          <w:tab w:val="left" w:pos="993"/>
        </w:tabs>
        <w:spacing w:line="240" w:lineRule="exact"/>
        <w:ind w:left="850" w:right="29" w:hanging="284"/>
        <w:jc w:val="thaiDistribute"/>
        <w:rPr>
          <w:rFonts w:ascii="CordiaUPC" w:eastAsia="Arial Unicode MS" w:hAnsi="CordiaUPC" w:cs="CordiaUPC"/>
          <w:sz w:val="26"/>
          <w:szCs w:val="26"/>
        </w:rPr>
      </w:pPr>
    </w:p>
    <w:p w14:paraId="23BCA804" w14:textId="77777777" w:rsidR="00700F8A" w:rsidRPr="00392524" w:rsidRDefault="00700F8A" w:rsidP="00700F8A">
      <w:pPr>
        <w:tabs>
          <w:tab w:val="left" w:pos="993"/>
        </w:tabs>
        <w:spacing w:line="240" w:lineRule="exact"/>
        <w:ind w:left="850" w:right="29" w:hanging="284"/>
        <w:jc w:val="thaiDistribute"/>
        <w:rPr>
          <w:rFonts w:ascii="CordiaUPC" w:hAnsi="CordiaUPC" w:cs="CordiaUPC"/>
          <w:sz w:val="26"/>
          <w:szCs w:val="26"/>
          <w:lang w:bidi="th-TH"/>
        </w:rPr>
      </w:pPr>
      <w:r w:rsidRPr="00392524">
        <w:rPr>
          <w:rFonts w:ascii="CordiaUPC" w:eastAsia="Arial Unicode MS" w:hAnsi="CordiaUPC" w:cs="CordiaUPC" w:hint="cs"/>
          <w:sz w:val="26"/>
          <w:szCs w:val="26"/>
        </w:rPr>
        <w:tab/>
        <w:t>In cases where there is an active market, the Bank and its subsidiaries use the market value as the fair value of derivatives. F</w:t>
      </w:r>
      <w:r w:rsidRPr="00392524">
        <w:rPr>
          <w:rFonts w:ascii="CordiaUPC" w:hAnsi="CordiaUPC" w:cs="CordiaUPC" w:hint="cs"/>
          <w:sz w:val="26"/>
          <w:szCs w:val="26"/>
          <w:lang w:bidi="th-TH"/>
        </w:rPr>
        <w:t xml:space="preserve">or simple over-the-counter derivative, fair values are based on inputs which are observable from independent and reliable market data sources, mainly </w:t>
      </w:r>
      <w:r w:rsidRPr="00392524">
        <w:rPr>
          <w:rFonts w:ascii="CordiaUPC" w:hAnsi="CordiaUPC" w:cs="CordiaUPC" w:hint="cs"/>
          <w:sz w:val="26"/>
          <w:szCs w:val="26"/>
        </w:rPr>
        <w:t>based on exchange-traded prices, broker/dealer quotations, or counterparties’ quotations</w:t>
      </w:r>
      <w:r w:rsidRPr="00392524">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17867946" w14:textId="77777777" w:rsidR="00700F8A" w:rsidRPr="00392524" w:rsidRDefault="00700F8A" w:rsidP="00700F8A">
      <w:pPr>
        <w:pStyle w:val="BodyText"/>
        <w:spacing w:after="0" w:line="240" w:lineRule="exact"/>
        <w:ind w:left="540"/>
        <w:jc w:val="both"/>
        <w:rPr>
          <w:rFonts w:ascii="CordiaUPC" w:hAnsi="CordiaUPC" w:cs="CordiaUPC"/>
          <w:sz w:val="26"/>
          <w:szCs w:val="26"/>
          <w:cs/>
          <w:lang w:val="en-GB" w:bidi="th-TH"/>
        </w:rPr>
      </w:pPr>
    </w:p>
    <w:p w14:paraId="47587505" w14:textId="77777777" w:rsidR="007D5D62" w:rsidRDefault="007D5D62">
      <w:pPr>
        <w:spacing w:line="240" w:lineRule="auto"/>
        <w:rPr>
          <w:rFonts w:ascii="CordiaUPC" w:hAnsi="CordiaUPC" w:cs="CordiaUPC"/>
          <w:sz w:val="26"/>
          <w:szCs w:val="26"/>
          <w:lang w:val="en-AU" w:bidi="th-TH"/>
        </w:rPr>
      </w:pPr>
      <w:r>
        <w:rPr>
          <w:rFonts w:ascii="CordiaUPC" w:hAnsi="CordiaUPC" w:cs="CordiaUPC"/>
          <w:sz w:val="26"/>
          <w:szCs w:val="26"/>
          <w:lang w:bidi="th-TH"/>
        </w:rPr>
        <w:br w:type="page"/>
      </w:r>
    </w:p>
    <w:p w14:paraId="1CE7216A" w14:textId="1D30388C" w:rsidR="00700F8A" w:rsidRPr="00392524" w:rsidRDefault="00700F8A" w:rsidP="00700F8A">
      <w:pPr>
        <w:pStyle w:val="block"/>
        <w:spacing w:after="0" w:line="240" w:lineRule="exact"/>
        <w:ind w:right="-7"/>
        <w:jc w:val="both"/>
        <w:rPr>
          <w:rFonts w:ascii="CordiaUPC" w:hAnsi="CordiaUPC" w:cs="CordiaUPC"/>
          <w:sz w:val="26"/>
          <w:szCs w:val="26"/>
          <w:lang w:bidi="th-TH"/>
        </w:rPr>
      </w:pPr>
      <w:r w:rsidRPr="00392524">
        <w:rPr>
          <w:rFonts w:ascii="CordiaUPC" w:hAnsi="CordiaUPC" w:cs="CordiaUPC" w:hint="cs"/>
          <w:sz w:val="26"/>
          <w:szCs w:val="26"/>
          <w:lang w:bidi="th-TH"/>
        </w:rPr>
        <w:lastRenderedPageBreak/>
        <w:t xml:space="preserve">The </w:t>
      </w:r>
      <w:r w:rsidRPr="00392524">
        <w:rPr>
          <w:rFonts w:ascii="CordiaUPC" w:hAnsi="CordiaUPC" w:cs="CordiaUPC" w:hint="cs"/>
          <w:sz w:val="26"/>
          <w:szCs w:val="26"/>
        </w:rPr>
        <w:t xml:space="preserve">Bank and its subsidiaries </w:t>
      </w:r>
      <w:r w:rsidRPr="00392524">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w:t>
      </w:r>
      <w:r>
        <w:rPr>
          <w:rFonts w:ascii="CordiaUPC" w:hAnsi="CordiaUPC" w:cs="CordiaUPC"/>
          <w:sz w:val="26"/>
          <w:szCs w:val="26"/>
          <w:lang w:bidi="th-TH"/>
        </w:rPr>
        <w:t xml:space="preserve">levels </w:t>
      </w:r>
      <w:r w:rsidRPr="00392524">
        <w:rPr>
          <w:rFonts w:ascii="CordiaUPC" w:hAnsi="CordiaUPC" w:cs="CordiaUPC" w:hint="cs"/>
          <w:sz w:val="26"/>
          <w:szCs w:val="26"/>
          <w:lang w:bidi="th-TH"/>
        </w:rPr>
        <w:t xml:space="preserve">of the fair value hierarchy during </w:t>
      </w:r>
      <w:r w:rsidRPr="00A57910">
        <w:rPr>
          <w:rFonts w:ascii="CordiaUPC" w:hAnsi="CordiaUPC" w:cs="CordiaUPC" w:hint="cs"/>
          <w:sz w:val="26"/>
          <w:szCs w:val="26"/>
          <w:lang w:bidi="th-TH"/>
        </w:rPr>
        <w:t xml:space="preserve">the </w:t>
      </w:r>
      <w:r w:rsidR="00A1031B" w:rsidRPr="00A57910">
        <w:rPr>
          <w:rFonts w:ascii="CordiaUPC" w:hAnsi="CordiaUPC" w:cs="CordiaUPC"/>
          <w:sz w:val="26"/>
          <w:szCs w:val="26"/>
          <w:lang w:val="en-US" w:bidi="th-TH"/>
        </w:rPr>
        <w:t>nine</w:t>
      </w:r>
      <w:r w:rsidRPr="00A57910">
        <w:rPr>
          <w:rFonts w:ascii="CordiaUPC" w:hAnsi="CordiaUPC" w:cs="CordiaUPC"/>
          <w:sz w:val="26"/>
          <w:szCs w:val="26"/>
          <w:lang w:bidi="th-TH"/>
        </w:rPr>
        <w:t>-month</w:t>
      </w:r>
      <w:r w:rsidRPr="00A57910">
        <w:rPr>
          <w:rFonts w:ascii="CordiaUPC" w:hAnsi="CordiaUPC" w:cs="CordiaUPC" w:hint="cs"/>
          <w:sz w:val="26"/>
          <w:szCs w:val="26"/>
          <w:lang w:bidi="th-TH"/>
        </w:rPr>
        <w:t xml:space="preserve"> period ended </w:t>
      </w:r>
      <w:r w:rsidRPr="00A57910">
        <w:rPr>
          <w:rFonts w:ascii="CordiaUPC" w:eastAsia="Times New Roman" w:hAnsi="CordiaUPC" w:cs="CordiaUPC"/>
          <w:sz w:val="26"/>
          <w:szCs w:val="26"/>
          <w:lang w:bidi="th-TH"/>
        </w:rPr>
        <w:t xml:space="preserve">30 </w:t>
      </w:r>
      <w:r w:rsidR="00A1031B" w:rsidRPr="00A57910">
        <w:rPr>
          <w:rFonts w:ascii="CordiaUPC" w:eastAsia="Times New Roman" w:hAnsi="CordiaUPC" w:cs="CordiaUPC"/>
          <w:sz w:val="26"/>
          <w:szCs w:val="26"/>
          <w:lang w:bidi="th-TH"/>
        </w:rPr>
        <w:t>September</w:t>
      </w:r>
      <w:r w:rsidRPr="00A57910">
        <w:rPr>
          <w:rFonts w:ascii="CordiaUPC" w:eastAsia="Times New Roman" w:hAnsi="CordiaUPC" w:cs="CordiaUPC"/>
          <w:sz w:val="26"/>
          <w:szCs w:val="26"/>
          <w:lang w:bidi="th-TH"/>
        </w:rPr>
        <w:t xml:space="preserve"> 2022</w:t>
      </w:r>
      <w:r w:rsidRPr="00A57910">
        <w:rPr>
          <w:rFonts w:ascii="CordiaUPC" w:hAnsi="CordiaUPC" w:cs="CordiaUPC" w:hint="cs"/>
          <w:sz w:val="26"/>
          <w:szCs w:val="26"/>
          <w:lang w:bidi="th-TH"/>
        </w:rPr>
        <w:t xml:space="preserve"> and </w:t>
      </w:r>
      <w:r w:rsidRPr="00A57910">
        <w:rPr>
          <w:rFonts w:ascii="CordiaUPC" w:hAnsi="CordiaUPC" w:cs="CordiaUPC"/>
          <w:sz w:val="26"/>
          <w:szCs w:val="26"/>
          <w:lang w:bidi="th-TH"/>
        </w:rPr>
        <w:t>2021.</w:t>
      </w:r>
    </w:p>
    <w:p w14:paraId="69F98EB6" w14:textId="77777777" w:rsidR="00700F8A" w:rsidRPr="00392524" w:rsidRDefault="00700F8A" w:rsidP="00700F8A">
      <w:pPr>
        <w:spacing w:line="240" w:lineRule="exact"/>
        <w:rPr>
          <w:rFonts w:ascii="CordiaUPC" w:hAnsi="CordiaUPC" w:cs="CordiaUPC"/>
          <w:i/>
          <w:iCs/>
          <w:sz w:val="26"/>
          <w:szCs w:val="26"/>
          <w:lang w:val="en-AU" w:bidi="th-TH"/>
        </w:rPr>
      </w:pPr>
    </w:p>
    <w:p w14:paraId="25E4C698" w14:textId="282F2569" w:rsidR="00700F8A" w:rsidRDefault="00700F8A" w:rsidP="00700F8A">
      <w:pPr>
        <w:autoSpaceDE w:val="0"/>
        <w:autoSpaceDN w:val="0"/>
        <w:spacing w:line="240" w:lineRule="exact"/>
        <w:ind w:left="560"/>
        <w:jc w:val="thaiDistribute"/>
        <w:rPr>
          <w:rFonts w:ascii="CordiaUPC" w:hAnsi="CordiaUPC" w:cs="CordiaUPC"/>
          <w:b/>
          <w:bCs/>
          <w:i/>
          <w:iCs/>
          <w:sz w:val="26"/>
          <w:szCs w:val="26"/>
          <w:lang w:val="en-AU" w:bidi="th-TH"/>
        </w:rPr>
      </w:pPr>
      <w:r w:rsidRPr="009D76A6">
        <w:rPr>
          <w:rFonts w:ascii="CordiaUPC" w:hAnsi="CordiaUPC" w:cs="CordiaUPC"/>
          <w:b/>
          <w:bCs/>
          <w:i/>
          <w:iCs/>
          <w:sz w:val="26"/>
          <w:szCs w:val="26"/>
          <w:lang w:val="en-US" w:bidi="th-TH"/>
        </w:rPr>
        <w:t xml:space="preserve">Reconciliation of </w:t>
      </w:r>
      <w:proofErr w:type="spellStart"/>
      <w:r w:rsidRPr="009D76A6">
        <w:rPr>
          <w:rFonts w:ascii="CordiaUPC" w:hAnsi="CordiaUPC" w:cs="CordiaUPC"/>
          <w:b/>
          <w:bCs/>
          <w:i/>
          <w:iCs/>
          <w:sz w:val="26"/>
          <w:szCs w:val="26"/>
          <w:lang w:val="en-US" w:bidi="th-TH"/>
        </w:rPr>
        <w:t>i</w:t>
      </w:r>
      <w:r w:rsidRPr="009D76A6">
        <w:rPr>
          <w:rFonts w:ascii="CordiaUPC" w:hAnsi="CordiaUPC" w:cs="CordiaUPC"/>
          <w:b/>
          <w:bCs/>
          <w:i/>
          <w:iCs/>
          <w:sz w:val="26"/>
          <w:szCs w:val="26"/>
          <w:lang w:val="en-AU" w:bidi="th-TH"/>
        </w:rPr>
        <w:t>nvestments</w:t>
      </w:r>
      <w:proofErr w:type="spellEnd"/>
      <w:r w:rsidRPr="009D76A6">
        <w:rPr>
          <w:rFonts w:ascii="CordiaUPC" w:hAnsi="CordiaUPC" w:cs="CordiaUPC"/>
          <w:b/>
          <w:bCs/>
          <w:i/>
          <w:iCs/>
          <w:sz w:val="26"/>
          <w:szCs w:val="26"/>
          <w:lang w:val="en-AU" w:bidi="th-TH"/>
        </w:rPr>
        <w:t xml:space="preserve"> in equity instruments </w:t>
      </w:r>
      <w:r>
        <w:rPr>
          <w:rFonts w:ascii="CordiaUPC" w:hAnsi="CordiaUPC" w:cs="CordiaUPC"/>
          <w:b/>
          <w:bCs/>
          <w:i/>
          <w:iCs/>
          <w:sz w:val="26"/>
          <w:szCs w:val="26"/>
          <w:lang w:val="en-AU" w:bidi="th-TH"/>
        </w:rPr>
        <w:t>designated</w:t>
      </w:r>
      <w:r w:rsidRPr="009D76A6">
        <w:rPr>
          <w:rFonts w:ascii="CordiaUPC" w:hAnsi="CordiaUPC" w:cs="CordiaUPC"/>
          <w:b/>
          <w:bCs/>
          <w:i/>
          <w:iCs/>
          <w:sz w:val="26"/>
          <w:szCs w:val="26"/>
          <w:lang w:val="en-AU" w:bidi="th-TH"/>
        </w:rPr>
        <w:t xml:space="preserve"> at FVOCI using significant unobservable inputs (level 3) </w:t>
      </w:r>
    </w:p>
    <w:p w14:paraId="54A36CF7" w14:textId="77777777" w:rsidR="00700F8A" w:rsidRDefault="00700F8A" w:rsidP="00700F8A">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8"/>
        <w:gridCol w:w="1888"/>
        <w:gridCol w:w="2247"/>
        <w:gridCol w:w="1350"/>
        <w:gridCol w:w="270"/>
        <w:gridCol w:w="1350"/>
      </w:tblGrid>
      <w:tr w:rsidR="00C364E9" w:rsidRPr="00392524" w14:paraId="5B21F7A6" w14:textId="77777777" w:rsidTr="004723ED">
        <w:trPr>
          <w:trHeight w:val="60"/>
        </w:trPr>
        <w:tc>
          <w:tcPr>
            <w:tcW w:w="1888" w:type="dxa"/>
          </w:tcPr>
          <w:p w14:paraId="33D6696D" w14:textId="77777777" w:rsidR="00C364E9" w:rsidRPr="00392524" w:rsidRDefault="00C364E9" w:rsidP="006B1063">
            <w:pPr>
              <w:spacing w:line="240" w:lineRule="exact"/>
              <w:jc w:val="thaiDistribute"/>
              <w:rPr>
                <w:rFonts w:ascii="CordiaUPC" w:hAnsi="CordiaUPC" w:cs="CordiaUPC"/>
                <w:b/>
                <w:sz w:val="26"/>
                <w:szCs w:val="26"/>
                <w:lang w:val="en-AU"/>
              </w:rPr>
            </w:pPr>
          </w:p>
        </w:tc>
        <w:tc>
          <w:tcPr>
            <w:tcW w:w="1888" w:type="dxa"/>
          </w:tcPr>
          <w:p w14:paraId="43973E68" w14:textId="77777777" w:rsidR="00C364E9" w:rsidRPr="00AE6F40" w:rsidRDefault="00C364E9" w:rsidP="006B1063">
            <w:pPr>
              <w:spacing w:line="240" w:lineRule="exact"/>
              <w:jc w:val="thaiDistribute"/>
              <w:rPr>
                <w:rFonts w:ascii="CordiaUPC" w:hAnsi="CordiaUPC" w:cs="CordiaUPC"/>
                <w:b/>
                <w:sz w:val="26"/>
                <w:szCs w:val="26"/>
                <w:lang w:val="en-US"/>
              </w:rPr>
            </w:pPr>
          </w:p>
        </w:tc>
        <w:tc>
          <w:tcPr>
            <w:tcW w:w="2247" w:type="dxa"/>
          </w:tcPr>
          <w:p w14:paraId="1C420462" w14:textId="77777777" w:rsidR="00C364E9" w:rsidRPr="00392524" w:rsidRDefault="00C364E9" w:rsidP="006B1063">
            <w:pPr>
              <w:spacing w:line="240" w:lineRule="exact"/>
              <w:jc w:val="thaiDistribute"/>
              <w:rPr>
                <w:rFonts w:ascii="CordiaUPC" w:hAnsi="CordiaUPC" w:cs="CordiaUPC"/>
                <w:b/>
                <w:sz w:val="26"/>
                <w:szCs w:val="26"/>
              </w:rPr>
            </w:pPr>
          </w:p>
        </w:tc>
        <w:tc>
          <w:tcPr>
            <w:tcW w:w="1350" w:type="dxa"/>
          </w:tcPr>
          <w:p w14:paraId="2BAEECF5" w14:textId="77777777" w:rsidR="00C364E9" w:rsidRPr="00392524" w:rsidRDefault="00C364E9" w:rsidP="006B1063">
            <w:pPr>
              <w:spacing w:line="240" w:lineRule="exact"/>
              <w:jc w:val="center"/>
              <w:rPr>
                <w:rFonts w:ascii="CordiaUPC" w:hAnsi="CordiaUPC" w:cs="CordiaUPC"/>
                <w:b/>
                <w:sz w:val="26"/>
                <w:szCs w:val="26"/>
              </w:rPr>
            </w:pPr>
            <w:r w:rsidRPr="00392524">
              <w:rPr>
                <w:rFonts w:ascii="CordiaUPC" w:hAnsi="CordiaUPC" w:cs="CordiaUPC"/>
                <w:b/>
                <w:sz w:val="26"/>
                <w:szCs w:val="26"/>
              </w:rPr>
              <w:t>Consolidated</w:t>
            </w:r>
          </w:p>
        </w:tc>
        <w:tc>
          <w:tcPr>
            <w:tcW w:w="270" w:type="dxa"/>
          </w:tcPr>
          <w:p w14:paraId="2DFAC546" w14:textId="77777777" w:rsidR="00C364E9" w:rsidRPr="00392524" w:rsidRDefault="00C364E9" w:rsidP="006B1063">
            <w:pPr>
              <w:spacing w:line="240" w:lineRule="exact"/>
              <w:jc w:val="center"/>
              <w:rPr>
                <w:rFonts w:ascii="CordiaUPC" w:hAnsi="CordiaUPC" w:cs="CordiaUPC"/>
                <w:b/>
                <w:sz w:val="26"/>
                <w:szCs w:val="26"/>
              </w:rPr>
            </w:pPr>
          </w:p>
        </w:tc>
        <w:tc>
          <w:tcPr>
            <w:tcW w:w="1350" w:type="dxa"/>
          </w:tcPr>
          <w:p w14:paraId="70C5462C" w14:textId="0670BC77" w:rsidR="00C364E9" w:rsidRPr="00392524" w:rsidRDefault="00C364E9" w:rsidP="006B1063">
            <w:pPr>
              <w:spacing w:line="240" w:lineRule="exact"/>
              <w:jc w:val="center"/>
              <w:rPr>
                <w:rFonts w:ascii="CordiaUPC" w:hAnsi="CordiaUPC" w:cs="CordiaUPC"/>
                <w:b/>
                <w:sz w:val="26"/>
                <w:szCs w:val="26"/>
              </w:rPr>
            </w:pPr>
            <w:r w:rsidRPr="00392524">
              <w:rPr>
                <w:rFonts w:ascii="CordiaUPC" w:hAnsi="CordiaUPC" w:cs="CordiaUPC"/>
                <w:b/>
                <w:sz w:val="26"/>
                <w:szCs w:val="26"/>
              </w:rPr>
              <w:t>Bank only</w:t>
            </w:r>
          </w:p>
        </w:tc>
      </w:tr>
      <w:tr w:rsidR="00AE3BA8" w:rsidRPr="00392524" w14:paraId="7AAE7D17" w14:textId="77777777" w:rsidTr="004723ED">
        <w:trPr>
          <w:trHeight w:val="155"/>
        </w:trPr>
        <w:tc>
          <w:tcPr>
            <w:tcW w:w="6023" w:type="dxa"/>
            <w:gridSpan w:val="3"/>
          </w:tcPr>
          <w:p w14:paraId="41268A46" w14:textId="716DAAF5" w:rsidR="00AE3BA8" w:rsidRPr="00392524" w:rsidRDefault="00AE3BA8" w:rsidP="006B1063">
            <w:pPr>
              <w:spacing w:line="240" w:lineRule="exact"/>
              <w:jc w:val="thaiDistribute"/>
              <w:rPr>
                <w:rFonts w:ascii="CordiaUPC" w:hAnsi="CordiaUPC" w:cs="CordiaUPC"/>
                <w:b/>
                <w:sz w:val="26"/>
                <w:szCs w:val="26"/>
                <w:cs/>
                <w:lang w:bidi="th-TH"/>
              </w:rPr>
            </w:pPr>
            <w:r w:rsidRPr="00392524">
              <w:rPr>
                <w:rFonts w:ascii="CordiaUPC" w:hAnsi="CordiaUPC" w:cs="CordiaUPC" w:hint="cs"/>
                <w:b/>
                <w:bCs/>
                <w:i/>
                <w:iCs/>
                <w:sz w:val="26"/>
                <w:szCs w:val="26"/>
                <w:lang w:val="en-US"/>
              </w:rPr>
              <w:t xml:space="preserve">For the </w:t>
            </w:r>
            <w:r>
              <w:rPr>
                <w:rFonts w:ascii="CordiaUPC" w:hAnsi="CordiaUPC" w:cs="CordiaUPC"/>
                <w:b/>
                <w:bCs/>
                <w:i/>
                <w:iCs/>
                <w:sz w:val="26"/>
                <w:szCs w:val="26"/>
                <w:lang w:val="en-US"/>
              </w:rPr>
              <w:t>nine</w:t>
            </w:r>
            <w:r w:rsidRPr="00392524">
              <w:rPr>
                <w:rFonts w:ascii="CordiaUPC" w:hAnsi="CordiaUPC" w:cs="CordiaUPC"/>
                <w:b/>
                <w:bCs/>
                <w:i/>
                <w:iCs/>
                <w:sz w:val="26"/>
                <w:szCs w:val="26"/>
              </w:rPr>
              <w:t>-month period ended 3</w:t>
            </w:r>
            <w:r>
              <w:rPr>
                <w:rFonts w:ascii="CordiaUPC" w:hAnsi="CordiaUPC" w:cs="CordiaUPC"/>
                <w:b/>
                <w:bCs/>
                <w:i/>
                <w:iCs/>
                <w:sz w:val="26"/>
                <w:szCs w:val="26"/>
              </w:rPr>
              <w:t>0</w:t>
            </w:r>
            <w:r w:rsidRPr="00392524">
              <w:rPr>
                <w:rFonts w:ascii="CordiaUPC" w:hAnsi="CordiaUPC" w:cs="CordiaUPC"/>
                <w:b/>
                <w:bCs/>
                <w:i/>
                <w:iCs/>
                <w:sz w:val="26"/>
                <w:szCs w:val="26"/>
              </w:rPr>
              <w:t xml:space="preserve"> </w:t>
            </w:r>
            <w:r>
              <w:rPr>
                <w:rFonts w:ascii="CordiaUPC" w:hAnsi="CordiaUPC" w:cs="CordiaUPC"/>
                <w:b/>
                <w:bCs/>
                <w:i/>
                <w:iCs/>
                <w:sz w:val="26"/>
                <w:szCs w:val="26"/>
              </w:rPr>
              <w:t>September</w:t>
            </w:r>
            <w:r w:rsidRPr="00392524">
              <w:rPr>
                <w:rFonts w:ascii="CordiaUPC" w:eastAsia="Times New Roman" w:hAnsi="CordiaUPC" w:cs="CordiaUPC"/>
                <w:b/>
                <w:bCs/>
                <w:i/>
                <w:iCs/>
                <w:sz w:val="26"/>
                <w:szCs w:val="26"/>
                <w:lang w:bidi="th-TH"/>
              </w:rPr>
              <w:t xml:space="preserve"> 2022</w:t>
            </w:r>
          </w:p>
        </w:tc>
        <w:tc>
          <w:tcPr>
            <w:tcW w:w="2970" w:type="dxa"/>
            <w:gridSpan w:val="3"/>
          </w:tcPr>
          <w:p w14:paraId="7E9379A4" w14:textId="5807415D" w:rsidR="00AE3BA8" w:rsidRPr="00392524" w:rsidRDefault="00AE3BA8" w:rsidP="006B1063">
            <w:pPr>
              <w:spacing w:line="240" w:lineRule="exact"/>
              <w:jc w:val="center"/>
              <w:rPr>
                <w:rFonts w:ascii="CordiaUPC" w:hAnsi="CordiaUPC" w:cs="CordiaUPC"/>
                <w:bCs/>
                <w:sz w:val="26"/>
                <w:szCs w:val="26"/>
              </w:rPr>
            </w:pPr>
            <w:r w:rsidRPr="00392524">
              <w:rPr>
                <w:rFonts w:ascii="CordiaUPC" w:hAnsi="CordiaUPC" w:cs="CordiaUPC" w:hint="cs"/>
                <w:i/>
                <w:iCs/>
                <w:sz w:val="26"/>
                <w:szCs w:val="26"/>
                <w:lang w:val="en-US"/>
              </w:rPr>
              <w:t>(</w:t>
            </w:r>
            <w:proofErr w:type="gramStart"/>
            <w:r w:rsidRPr="00392524">
              <w:rPr>
                <w:rFonts w:ascii="CordiaUPC" w:hAnsi="CordiaUPC" w:cs="CordiaUPC" w:hint="cs"/>
                <w:i/>
                <w:iCs/>
                <w:sz w:val="26"/>
                <w:szCs w:val="26"/>
                <w:lang w:val="en-US"/>
              </w:rPr>
              <w:t>in</w:t>
            </w:r>
            <w:proofErr w:type="gramEnd"/>
            <w:r w:rsidRPr="00392524">
              <w:rPr>
                <w:rFonts w:ascii="CordiaUPC" w:hAnsi="CordiaUPC" w:cs="CordiaUPC" w:hint="cs"/>
                <w:i/>
                <w:iCs/>
                <w:sz w:val="26"/>
                <w:szCs w:val="26"/>
                <w:lang w:val="en-US"/>
              </w:rPr>
              <w:t xml:space="preserve"> million Baht)</w:t>
            </w:r>
          </w:p>
        </w:tc>
      </w:tr>
      <w:tr w:rsidR="00C364E9" w:rsidRPr="00392524" w14:paraId="2669EE83" w14:textId="77777777" w:rsidTr="004723ED">
        <w:trPr>
          <w:trHeight w:val="92"/>
        </w:trPr>
        <w:tc>
          <w:tcPr>
            <w:tcW w:w="6023" w:type="dxa"/>
            <w:gridSpan w:val="3"/>
          </w:tcPr>
          <w:p w14:paraId="1301C695" w14:textId="77777777" w:rsidR="00C364E9" w:rsidRPr="00A309FF" w:rsidRDefault="00C364E9" w:rsidP="006B1063">
            <w:pPr>
              <w:spacing w:line="240" w:lineRule="exact"/>
              <w:jc w:val="thaiDistribute"/>
              <w:rPr>
                <w:rFonts w:ascii="CordiaUPC" w:hAnsi="CordiaUPC" w:cs="CordiaUPC"/>
                <w:bCs/>
                <w:sz w:val="26"/>
                <w:szCs w:val="26"/>
                <w:lang w:val="en-US" w:bidi="th-TH"/>
              </w:rPr>
            </w:pPr>
            <w:r w:rsidRPr="00A309FF">
              <w:rPr>
                <w:rFonts w:ascii="CordiaUPC" w:hAnsi="CordiaUPC" w:cs="CordiaUPC"/>
                <w:bCs/>
                <w:sz w:val="26"/>
                <w:szCs w:val="26"/>
                <w:lang w:val="en-US" w:bidi="th-TH"/>
              </w:rPr>
              <w:t>Beginning balance</w:t>
            </w:r>
          </w:p>
        </w:tc>
        <w:tc>
          <w:tcPr>
            <w:tcW w:w="1350" w:type="dxa"/>
            <w:shd w:val="clear" w:color="auto" w:fill="auto"/>
          </w:tcPr>
          <w:p w14:paraId="462BF2E8" w14:textId="77777777" w:rsidR="00C364E9" w:rsidRPr="009752CA" w:rsidRDefault="00C364E9" w:rsidP="000C76B6">
            <w:pPr>
              <w:spacing w:line="240" w:lineRule="exact"/>
              <w:ind w:right="69"/>
              <w:jc w:val="right"/>
              <w:rPr>
                <w:rFonts w:ascii="CordiaUPC" w:hAnsi="CordiaUPC" w:cs="CordiaUPC"/>
                <w:bCs/>
                <w:sz w:val="26"/>
                <w:szCs w:val="26"/>
              </w:rPr>
            </w:pPr>
            <w:r w:rsidRPr="009752CA">
              <w:rPr>
                <w:rFonts w:ascii="CordiaUPC" w:hAnsi="CordiaUPC" w:cs="CordiaUPC"/>
                <w:bCs/>
                <w:sz w:val="26"/>
                <w:szCs w:val="26"/>
              </w:rPr>
              <w:t>2,693</w:t>
            </w:r>
          </w:p>
        </w:tc>
        <w:tc>
          <w:tcPr>
            <w:tcW w:w="270" w:type="dxa"/>
          </w:tcPr>
          <w:p w14:paraId="3F6F57E7" w14:textId="77777777" w:rsidR="00C364E9" w:rsidRPr="009752CA" w:rsidRDefault="00C364E9" w:rsidP="000C76B6">
            <w:pPr>
              <w:spacing w:line="240" w:lineRule="exact"/>
              <w:ind w:right="41"/>
              <w:jc w:val="right"/>
              <w:rPr>
                <w:rFonts w:ascii="CordiaUPC" w:hAnsi="CordiaUPC" w:cs="CordiaUPC"/>
                <w:bCs/>
                <w:sz w:val="26"/>
                <w:szCs w:val="26"/>
              </w:rPr>
            </w:pPr>
          </w:p>
        </w:tc>
        <w:tc>
          <w:tcPr>
            <w:tcW w:w="1350" w:type="dxa"/>
            <w:shd w:val="clear" w:color="auto" w:fill="auto"/>
          </w:tcPr>
          <w:p w14:paraId="1F1291A3" w14:textId="780A5517" w:rsidR="00C364E9" w:rsidRPr="009752CA" w:rsidRDefault="00C364E9" w:rsidP="000C76B6">
            <w:pPr>
              <w:spacing w:line="240" w:lineRule="exact"/>
              <w:ind w:right="41"/>
              <w:jc w:val="right"/>
              <w:rPr>
                <w:rFonts w:ascii="CordiaUPC" w:hAnsi="CordiaUPC" w:cs="CordiaUPC"/>
                <w:bCs/>
                <w:sz w:val="26"/>
                <w:szCs w:val="26"/>
              </w:rPr>
            </w:pPr>
            <w:r w:rsidRPr="009752CA">
              <w:rPr>
                <w:rFonts w:ascii="CordiaUPC" w:hAnsi="CordiaUPC" w:cs="CordiaUPC"/>
                <w:bCs/>
                <w:sz w:val="26"/>
                <w:szCs w:val="26"/>
              </w:rPr>
              <w:t>2,693</w:t>
            </w:r>
          </w:p>
        </w:tc>
      </w:tr>
      <w:tr w:rsidR="00C364E9" w:rsidRPr="00392524" w14:paraId="0C47EED3" w14:textId="77777777" w:rsidTr="004E5443">
        <w:trPr>
          <w:trHeight w:val="60"/>
        </w:trPr>
        <w:tc>
          <w:tcPr>
            <w:tcW w:w="6023" w:type="dxa"/>
            <w:gridSpan w:val="3"/>
          </w:tcPr>
          <w:p w14:paraId="48EFD854" w14:textId="26700982" w:rsidR="00C364E9" w:rsidRPr="00392524" w:rsidRDefault="00C364E9" w:rsidP="005F639D">
            <w:pPr>
              <w:spacing w:line="240" w:lineRule="exact"/>
              <w:rPr>
                <w:rFonts w:ascii="CordiaUPC" w:hAnsi="CordiaUPC" w:cs="CordiaUPC"/>
                <w:bCs/>
                <w:sz w:val="26"/>
                <w:szCs w:val="26"/>
              </w:rPr>
            </w:pPr>
            <w:r>
              <w:rPr>
                <w:rFonts w:ascii="CordiaUPC" w:hAnsi="CordiaUPC" w:cs="CordiaUPC"/>
                <w:bCs/>
                <w:sz w:val="26"/>
                <w:szCs w:val="26"/>
              </w:rPr>
              <w:t>Loss</w:t>
            </w:r>
            <w:r w:rsidRPr="00392524">
              <w:rPr>
                <w:rFonts w:ascii="CordiaUPC" w:hAnsi="CordiaUPC" w:cs="CordiaUPC"/>
                <w:bCs/>
                <w:sz w:val="26"/>
                <w:szCs w:val="26"/>
              </w:rPr>
              <w:t xml:space="preserve"> recognised in other comprehensive income</w:t>
            </w:r>
          </w:p>
        </w:tc>
        <w:tc>
          <w:tcPr>
            <w:tcW w:w="1350" w:type="dxa"/>
            <w:tcBorders>
              <w:bottom w:val="single" w:sz="4" w:space="0" w:color="auto"/>
            </w:tcBorders>
          </w:tcPr>
          <w:p w14:paraId="344AE5F5" w14:textId="15700FA6" w:rsidR="00C364E9" w:rsidRPr="009752CA" w:rsidRDefault="00C364E9" w:rsidP="00C364E9">
            <w:pPr>
              <w:spacing w:line="240" w:lineRule="exact"/>
              <w:jc w:val="right"/>
              <w:rPr>
                <w:rFonts w:ascii="CordiaUPC" w:hAnsi="CordiaUPC" w:cs="CordiaUPC"/>
                <w:bCs/>
                <w:sz w:val="26"/>
                <w:szCs w:val="26"/>
                <w:cs/>
                <w:lang w:bidi="th-TH"/>
              </w:rPr>
            </w:pPr>
            <w:r>
              <w:rPr>
                <w:rFonts w:ascii="CordiaUPC" w:hAnsi="CordiaUPC" w:cs="CordiaUPC"/>
                <w:bCs/>
                <w:sz w:val="26"/>
                <w:szCs w:val="26"/>
              </w:rPr>
              <w:t>(20)</w:t>
            </w:r>
          </w:p>
        </w:tc>
        <w:tc>
          <w:tcPr>
            <w:tcW w:w="270" w:type="dxa"/>
          </w:tcPr>
          <w:p w14:paraId="59F32B1F" w14:textId="77777777" w:rsidR="00C364E9" w:rsidRDefault="00C364E9" w:rsidP="00C364E9">
            <w:pPr>
              <w:spacing w:line="240" w:lineRule="exact"/>
              <w:jc w:val="right"/>
              <w:rPr>
                <w:rFonts w:ascii="CordiaUPC" w:hAnsi="CordiaUPC" w:cs="CordiaUPC"/>
                <w:bCs/>
                <w:sz w:val="26"/>
                <w:szCs w:val="26"/>
              </w:rPr>
            </w:pPr>
          </w:p>
        </w:tc>
        <w:tc>
          <w:tcPr>
            <w:tcW w:w="1350" w:type="dxa"/>
            <w:tcBorders>
              <w:bottom w:val="single" w:sz="4" w:space="0" w:color="auto"/>
            </w:tcBorders>
          </w:tcPr>
          <w:p w14:paraId="3864C0DF" w14:textId="4D0F2B0B" w:rsidR="00C364E9" w:rsidRPr="009752CA" w:rsidRDefault="00C364E9" w:rsidP="00C364E9">
            <w:pPr>
              <w:spacing w:line="240" w:lineRule="exact"/>
              <w:jc w:val="right"/>
              <w:rPr>
                <w:rFonts w:ascii="CordiaUPC" w:hAnsi="CordiaUPC" w:cs="CordiaUPC"/>
                <w:bCs/>
                <w:sz w:val="26"/>
                <w:szCs w:val="26"/>
              </w:rPr>
            </w:pPr>
            <w:r>
              <w:rPr>
                <w:rFonts w:ascii="CordiaUPC" w:hAnsi="CordiaUPC" w:cs="CordiaUPC"/>
                <w:bCs/>
                <w:sz w:val="26"/>
                <w:szCs w:val="26"/>
              </w:rPr>
              <w:t>(20)</w:t>
            </w:r>
          </w:p>
        </w:tc>
      </w:tr>
      <w:tr w:rsidR="00C364E9" w:rsidRPr="00392524" w14:paraId="7C9CA430" w14:textId="77777777" w:rsidTr="004E5443">
        <w:trPr>
          <w:trHeight w:val="173"/>
        </w:trPr>
        <w:tc>
          <w:tcPr>
            <w:tcW w:w="6023" w:type="dxa"/>
            <w:gridSpan w:val="3"/>
          </w:tcPr>
          <w:p w14:paraId="3EA1D6E4" w14:textId="77777777" w:rsidR="00C364E9" w:rsidRPr="00392524" w:rsidRDefault="00C364E9" w:rsidP="005F639D">
            <w:pPr>
              <w:spacing w:line="240" w:lineRule="exact"/>
              <w:jc w:val="thaiDistribute"/>
              <w:rPr>
                <w:rFonts w:ascii="CordiaUPC" w:hAnsi="CordiaUPC" w:cs="CordiaUPC"/>
                <w:b/>
                <w:sz w:val="26"/>
                <w:szCs w:val="26"/>
                <w:lang w:val="en-US"/>
              </w:rPr>
            </w:pPr>
            <w:r w:rsidRPr="00392524">
              <w:rPr>
                <w:rFonts w:ascii="CordiaUPC" w:hAnsi="CordiaUPC" w:cs="CordiaUPC"/>
                <w:b/>
                <w:sz w:val="26"/>
                <w:szCs w:val="26"/>
              </w:rPr>
              <w:t>Ending balance</w:t>
            </w:r>
          </w:p>
        </w:tc>
        <w:tc>
          <w:tcPr>
            <w:tcW w:w="1350" w:type="dxa"/>
            <w:tcBorders>
              <w:top w:val="single" w:sz="4" w:space="0" w:color="auto"/>
              <w:bottom w:val="double" w:sz="4" w:space="0" w:color="auto"/>
            </w:tcBorders>
          </w:tcPr>
          <w:p w14:paraId="61BDB22E" w14:textId="4F60F96B" w:rsidR="00C364E9" w:rsidRPr="00212069" w:rsidRDefault="00C364E9" w:rsidP="00C364E9">
            <w:pPr>
              <w:spacing w:line="240" w:lineRule="exact"/>
              <w:ind w:right="69"/>
              <w:jc w:val="right"/>
              <w:rPr>
                <w:rFonts w:ascii="CordiaUPC" w:hAnsi="CordiaUPC" w:cs="CordiaUPC"/>
                <w:bCs/>
                <w:sz w:val="26"/>
                <w:szCs w:val="26"/>
              </w:rPr>
            </w:pPr>
            <w:r>
              <w:rPr>
                <w:rFonts w:ascii="CordiaUPC" w:hAnsi="CordiaUPC" w:cs="CordiaUPC"/>
                <w:b/>
                <w:sz w:val="26"/>
                <w:szCs w:val="26"/>
              </w:rPr>
              <w:t>2,673</w:t>
            </w:r>
          </w:p>
        </w:tc>
        <w:tc>
          <w:tcPr>
            <w:tcW w:w="270" w:type="dxa"/>
          </w:tcPr>
          <w:p w14:paraId="76028DEC" w14:textId="77777777" w:rsidR="00C364E9" w:rsidRDefault="00C364E9" w:rsidP="00C364E9">
            <w:pPr>
              <w:tabs>
                <w:tab w:val="left" w:pos="891"/>
                <w:tab w:val="left" w:pos="1145"/>
              </w:tabs>
              <w:spacing w:line="240" w:lineRule="exact"/>
              <w:ind w:right="41"/>
              <w:jc w:val="right"/>
              <w:rPr>
                <w:rFonts w:ascii="CordiaUPC" w:hAnsi="CordiaUPC" w:cs="CordiaUPC"/>
                <w:b/>
                <w:sz w:val="26"/>
                <w:szCs w:val="26"/>
              </w:rPr>
            </w:pPr>
          </w:p>
        </w:tc>
        <w:tc>
          <w:tcPr>
            <w:tcW w:w="1350" w:type="dxa"/>
            <w:tcBorders>
              <w:top w:val="single" w:sz="4" w:space="0" w:color="auto"/>
              <w:bottom w:val="double" w:sz="4" w:space="0" w:color="auto"/>
            </w:tcBorders>
            <w:vAlign w:val="bottom"/>
          </w:tcPr>
          <w:p w14:paraId="4569883F" w14:textId="17496709" w:rsidR="00C364E9" w:rsidRPr="00212069" w:rsidRDefault="00C364E9" w:rsidP="00C364E9">
            <w:pPr>
              <w:tabs>
                <w:tab w:val="left" w:pos="891"/>
                <w:tab w:val="left" w:pos="1145"/>
              </w:tabs>
              <w:spacing w:line="240" w:lineRule="exact"/>
              <w:ind w:right="41"/>
              <w:jc w:val="right"/>
              <w:rPr>
                <w:rFonts w:ascii="CordiaUPC" w:hAnsi="CordiaUPC" w:cs="CordiaUPC"/>
                <w:bCs/>
                <w:sz w:val="26"/>
                <w:szCs w:val="26"/>
              </w:rPr>
            </w:pPr>
            <w:r>
              <w:rPr>
                <w:rFonts w:ascii="CordiaUPC" w:hAnsi="CordiaUPC" w:cs="CordiaUPC"/>
                <w:b/>
                <w:sz w:val="26"/>
                <w:szCs w:val="26"/>
              </w:rPr>
              <w:t>2,673</w:t>
            </w:r>
          </w:p>
        </w:tc>
      </w:tr>
      <w:tr w:rsidR="00C364E9" w:rsidRPr="00392524" w14:paraId="0687D8F8" w14:textId="77777777" w:rsidTr="004E5443">
        <w:trPr>
          <w:trHeight w:val="322"/>
        </w:trPr>
        <w:tc>
          <w:tcPr>
            <w:tcW w:w="6023" w:type="dxa"/>
            <w:gridSpan w:val="3"/>
          </w:tcPr>
          <w:p w14:paraId="2053B455" w14:textId="77777777" w:rsidR="00C364E9" w:rsidRPr="00392524" w:rsidRDefault="00C364E9" w:rsidP="006B1063">
            <w:pPr>
              <w:spacing w:line="240" w:lineRule="auto"/>
              <w:jc w:val="thaiDistribute"/>
              <w:rPr>
                <w:rFonts w:ascii="CordiaUPC" w:hAnsi="CordiaUPC" w:cs="CordiaUPC"/>
                <w:b/>
                <w:sz w:val="26"/>
                <w:szCs w:val="26"/>
              </w:rPr>
            </w:pPr>
          </w:p>
        </w:tc>
        <w:tc>
          <w:tcPr>
            <w:tcW w:w="1350" w:type="dxa"/>
            <w:tcBorders>
              <w:top w:val="double" w:sz="4" w:space="0" w:color="auto"/>
            </w:tcBorders>
          </w:tcPr>
          <w:p w14:paraId="4639F420" w14:textId="77777777" w:rsidR="00C364E9" w:rsidRPr="00392524" w:rsidRDefault="00C364E9" w:rsidP="006B1063">
            <w:pPr>
              <w:spacing w:line="240" w:lineRule="auto"/>
              <w:jc w:val="thaiDistribute"/>
              <w:rPr>
                <w:rFonts w:ascii="CordiaUPC" w:hAnsi="CordiaUPC" w:cs="CordiaUPC"/>
                <w:b/>
                <w:sz w:val="26"/>
                <w:szCs w:val="26"/>
              </w:rPr>
            </w:pPr>
          </w:p>
        </w:tc>
        <w:tc>
          <w:tcPr>
            <w:tcW w:w="270" w:type="dxa"/>
          </w:tcPr>
          <w:p w14:paraId="3C6BC3A3" w14:textId="77777777" w:rsidR="00C364E9" w:rsidRPr="00392524" w:rsidRDefault="00C364E9" w:rsidP="006B1063">
            <w:pPr>
              <w:spacing w:line="240" w:lineRule="auto"/>
              <w:jc w:val="thaiDistribute"/>
              <w:rPr>
                <w:rFonts w:ascii="CordiaUPC" w:hAnsi="CordiaUPC" w:cs="CordiaUPC"/>
                <w:b/>
                <w:sz w:val="26"/>
                <w:szCs w:val="26"/>
              </w:rPr>
            </w:pPr>
          </w:p>
        </w:tc>
        <w:tc>
          <w:tcPr>
            <w:tcW w:w="1350" w:type="dxa"/>
            <w:tcBorders>
              <w:top w:val="double" w:sz="4" w:space="0" w:color="auto"/>
            </w:tcBorders>
          </w:tcPr>
          <w:p w14:paraId="385741E6" w14:textId="08764618" w:rsidR="00C364E9" w:rsidRPr="00392524" w:rsidRDefault="00C364E9" w:rsidP="006B1063">
            <w:pPr>
              <w:spacing w:line="240" w:lineRule="auto"/>
              <w:jc w:val="thaiDistribute"/>
              <w:rPr>
                <w:rFonts w:ascii="CordiaUPC" w:hAnsi="CordiaUPC" w:cs="CordiaUPC"/>
                <w:b/>
                <w:sz w:val="26"/>
                <w:szCs w:val="26"/>
              </w:rPr>
            </w:pPr>
          </w:p>
        </w:tc>
      </w:tr>
      <w:tr w:rsidR="00C364E9" w:rsidRPr="00392524" w14:paraId="72A287B6" w14:textId="77777777" w:rsidTr="004723ED">
        <w:trPr>
          <w:trHeight w:val="322"/>
        </w:trPr>
        <w:tc>
          <w:tcPr>
            <w:tcW w:w="1888" w:type="dxa"/>
          </w:tcPr>
          <w:p w14:paraId="249B4F5A" w14:textId="77777777" w:rsidR="00C364E9" w:rsidRPr="00392524" w:rsidRDefault="00C364E9" w:rsidP="006B1063">
            <w:pPr>
              <w:spacing w:line="240" w:lineRule="auto"/>
              <w:jc w:val="thaiDistribute"/>
              <w:rPr>
                <w:rFonts w:ascii="CordiaUPC" w:hAnsi="CordiaUPC" w:cs="CordiaUPC"/>
                <w:b/>
                <w:sz w:val="26"/>
                <w:szCs w:val="26"/>
                <w:lang w:val="en-AU"/>
              </w:rPr>
            </w:pPr>
          </w:p>
        </w:tc>
        <w:tc>
          <w:tcPr>
            <w:tcW w:w="1888" w:type="dxa"/>
          </w:tcPr>
          <w:p w14:paraId="753FFE71" w14:textId="77777777" w:rsidR="00C364E9" w:rsidRPr="00392524" w:rsidRDefault="00C364E9" w:rsidP="006B1063">
            <w:pPr>
              <w:spacing w:line="240" w:lineRule="auto"/>
              <w:jc w:val="thaiDistribute"/>
              <w:rPr>
                <w:rFonts w:ascii="CordiaUPC" w:hAnsi="CordiaUPC" w:cs="CordiaUPC"/>
                <w:b/>
                <w:sz w:val="26"/>
                <w:szCs w:val="26"/>
              </w:rPr>
            </w:pPr>
          </w:p>
        </w:tc>
        <w:tc>
          <w:tcPr>
            <w:tcW w:w="2247" w:type="dxa"/>
          </w:tcPr>
          <w:p w14:paraId="33113195" w14:textId="77777777" w:rsidR="00C364E9" w:rsidRPr="00392524" w:rsidRDefault="00C364E9" w:rsidP="006B1063">
            <w:pPr>
              <w:spacing w:line="240" w:lineRule="auto"/>
              <w:jc w:val="thaiDistribute"/>
              <w:rPr>
                <w:rFonts w:ascii="CordiaUPC" w:hAnsi="CordiaUPC" w:cs="CordiaUPC"/>
                <w:b/>
                <w:sz w:val="26"/>
                <w:szCs w:val="26"/>
              </w:rPr>
            </w:pPr>
          </w:p>
        </w:tc>
        <w:tc>
          <w:tcPr>
            <w:tcW w:w="1350" w:type="dxa"/>
          </w:tcPr>
          <w:p w14:paraId="35A7F6C6" w14:textId="77777777" w:rsidR="00C364E9" w:rsidRPr="00392524" w:rsidRDefault="00C364E9" w:rsidP="006B1063">
            <w:pPr>
              <w:spacing w:line="240" w:lineRule="auto"/>
              <w:jc w:val="center"/>
              <w:rPr>
                <w:rFonts w:ascii="CordiaUPC" w:hAnsi="CordiaUPC" w:cs="CordiaUPC"/>
                <w:b/>
                <w:sz w:val="26"/>
                <w:szCs w:val="26"/>
              </w:rPr>
            </w:pPr>
            <w:r w:rsidRPr="00392524">
              <w:rPr>
                <w:rFonts w:ascii="CordiaUPC" w:hAnsi="CordiaUPC" w:cs="CordiaUPC"/>
                <w:b/>
                <w:sz w:val="26"/>
                <w:szCs w:val="26"/>
              </w:rPr>
              <w:t>Consolidated</w:t>
            </w:r>
          </w:p>
        </w:tc>
        <w:tc>
          <w:tcPr>
            <w:tcW w:w="270" w:type="dxa"/>
          </w:tcPr>
          <w:p w14:paraId="1E9B702A" w14:textId="77777777" w:rsidR="00C364E9" w:rsidRPr="00392524" w:rsidRDefault="00C364E9" w:rsidP="006B1063">
            <w:pPr>
              <w:spacing w:line="240" w:lineRule="auto"/>
              <w:jc w:val="center"/>
              <w:rPr>
                <w:rFonts w:ascii="CordiaUPC" w:hAnsi="CordiaUPC" w:cs="CordiaUPC"/>
                <w:b/>
                <w:sz w:val="26"/>
                <w:szCs w:val="26"/>
              </w:rPr>
            </w:pPr>
          </w:p>
        </w:tc>
        <w:tc>
          <w:tcPr>
            <w:tcW w:w="1350" w:type="dxa"/>
          </w:tcPr>
          <w:p w14:paraId="07B2D503" w14:textId="1C846821" w:rsidR="00C364E9" w:rsidRPr="00392524" w:rsidRDefault="00C364E9" w:rsidP="006B1063">
            <w:pPr>
              <w:spacing w:line="240" w:lineRule="auto"/>
              <w:jc w:val="center"/>
              <w:rPr>
                <w:rFonts w:ascii="CordiaUPC" w:hAnsi="CordiaUPC" w:cs="CordiaUPC"/>
                <w:b/>
                <w:sz w:val="26"/>
                <w:szCs w:val="26"/>
              </w:rPr>
            </w:pPr>
            <w:r w:rsidRPr="00392524">
              <w:rPr>
                <w:rFonts w:ascii="CordiaUPC" w:hAnsi="CordiaUPC" w:cs="CordiaUPC"/>
                <w:b/>
                <w:sz w:val="26"/>
                <w:szCs w:val="26"/>
              </w:rPr>
              <w:t>Bank only</w:t>
            </w:r>
          </w:p>
        </w:tc>
      </w:tr>
      <w:tr w:rsidR="00AE3BA8" w:rsidRPr="00392524" w14:paraId="1C5EC9D7" w14:textId="77777777" w:rsidTr="004723ED">
        <w:trPr>
          <w:trHeight w:val="60"/>
        </w:trPr>
        <w:tc>
          <w:tcPr>
            <w:tcW w:w="6023" w:type="dxa"/>
            <w:gridSpan w:val="3"/>
          </w:tcPr>
          <w:p w14:paraId="603D5716" w14:textId="77777777" w:rsidR="00AE3BA8" w:rsidRPr="00392524" w:rsidRDefault="00AE3BA8" w:rsidP="006B1063">
            <w:pPr>
              <w:spacing w:line="240" w:lineRule="exact"/>
              <w:jc w:val="thaiDistribute"/>
              <w:rPr>
                <w:rFonts w:ascii="CordiaUPC" w:hAnsi="CordiaUPC" w:cs="CordiaUPC"/>
                <w:b/>
                <w:sz w:val="26"/>
                <w:szCs w:val="26"/>
                <w:lang w:val="en-US"/>
              </w:rPr>
            </w:pPr>
            <w:r w:rsidRPr="00392524">
              <w:rPr>
                <w:rFonts w:ascii="CordiaUPC" w:hAnsi="CordiaUPC" w:cs="CordiaUPC" w:hint="cs"/>
                <w:b/>
                <w:bCs/>
                <w:i/>
                <w:iCs/>
                <w:sz w:val="26"/>
                <w:szCs w:val="26"/>
                <w:lang w:val="en-US"/>
              </w:rPr>
              <w:t>For the year ended 31 December</w:t>
            </w:r>
            <w:r w:rsidRPr="00392524">
              <w:rPr>
                <w:rFonts w:ascii="CordiaUPC" w:hAnsi="CordiaUPC" w:cs="CordiaUPC"/>
                <w:b/>
                <w:bCs/>
                <w:i/>
                <w:iCs/>
                <w:sz w:val="26"/>
                <w:szCs w:val="26"/>
                <w:lang w:val="en-US"/>
              </w:rPr>
              <w:t xml:space="preserve"> 2021</w:t>
            </w:r>
          </w:p>
        </w:tc>
        <w:tc>
          <w:tcPr>
            <w:tcW w:w="2970" w:type="dxa"/>
            <w:gridSpan w:val="3"/>
          </w:tcPr>
          <w:p w14:paraId="2C42DE81" w14:textId="208B9E3A" w:rsidR="00AE3BA8" w:rsidRPr="00392524" w:rsidRDefault="00AE3BA8" w:rsidP="006B1063">
            <w:pPr>
              <w:spacing w:line="240" w:lineRule="exact"/>
              <w:jc w:val="center"/>
              <w:rPr>
                <w:rFonts w:ascii="CordiaUPC" w:hAnsi="CordiaUPC" w:cs="CordiaUPC"/>
                <w:bCs/>
                <w:sz w:val="26"/>
                <w:szCs w:val="26"/>
              </w:rPr>
            </w:pPr>
            <w:r w:rsidRPr="00392524">
              <w:rPr>
                <w:rFonts w:ascii="CordiaUPC" w:hAnsi="CordiaUPC" w:cs="CordiaUPC" w:hint="cs"/>
                <w:i/>
                <w:iCs/>
                <w:sz w:val="26"/>
                <w:szCs w:val="26"/>
                <w:lang w:val="en-US"/>
              </w:rPr>
              <w:t>(</w:t>
            </w:r>
            <w:proofErr w:type="gramStart"/>
            <w:r w:rsidRPr="00392524">
              <w:rPr>
                <w:rFonts w:ascii="CordiaUPC" w:hAnsi="CordiaUPC" w:cs="CordiaUPC" w:hint="cs"/>
                <w:i/>
                <w:iCs/>
                <w:sz w:val="26"/>
                <w:szCs w:val="26"/>
                <w:lang w:val="en-US"/>
              </w:rPr>
              <w:t>in</w:t>
            </w:r>
            <w:proofErr w:type="gramEnd"/>
            <w:r w:rsidRPr="00392524">
              <w:rPr>
                <w:rFonts w:ascii="CordiaUPC" w:hAnsi="CordiaUPC" w:cs="CordiaUPC" w:hint="cs"/>
                <w:i/>
                <w:iCs/>
                <w:sz w:val="26"/>
                <w:szCs w:val="26"/>
                <w:lang w:val="en-US"/>
              </w:rPr>
              <w:t xml:space="preserve"> million Baht)</w:t>
            </w:r>
          </w:p>
        </w:tc>
      </w:tr>
      <w:tr w:rsidR="00C364E9" w:rsidRPr="00392524" w14:paraId="00BA6527" w14:textId="77777777" w:rsidTr="004723ED">
        <w:trPr>
          <w:trHeight w:val="60"/>
        </w:trPr>
        <w:tc>
          <w:tcPr>
            <w:tcW w:w="6023" w:type="dxa"/>
            <w:gridSpan w:val="3"/>
          </w:tcPr>
          <w:p w14:paraId="7B7201D0" w14:textId="77777777" w:rsidR="00C364E9" w:rsidRPr="00A309FF" w:rsidRDefault="00C364E9" w:rsidP="006B1063">
            <w:pPr>
              <w:spacing w:line="240" w:lineRule="exact"/>
              <w:jc w:val="thaiDistribute"/>
              <w:rPr>
                <w:rFonts w:ascii="CordiaUPC" w:hAnsi="CordiaUPC" w:cs="CordiaUPC"/>
                <w:bCs/>
                <w:sz w:val="26"/>
                <w:szCs w:val="26"/>
                <w:lang w:val="en-US" w:bidi="th-TH"/>
              </w:rPr>
            </w:pPr>
            <w:r w:rsidRPr="00A309FF">
              <w:rPr>
                <w:rFonts w:ascii="CordiaUPC" w:hAnsi="CordiaUPC" w:cs="CordiaUPC"/>
                <w:bCs/>
                <w:sz w:val="26"/>
                <w:szCs w:val="26"/>
                <w:lang w:val="en-US" w:bidi="th-TH"/>
              </w:rPr>
              <w:t>Beginning balance</w:t>
            </w:r>
          </w:p>
        </w:tc>
        <w:tc>
          <w:tcPr>
            <w:tcW w:w="1350" w:type="dxa"/>
          </w:tcPr>
          <w:p w14:paraId="5FBC780E" w14:textId="77777777" w:rsidR="00C364E9" w:rsidRPr="00392524" w:rsidRDefault="00C364E9" w:rsidP="000C76B6">
            <w:pPr>
              <w:spacing w:line="240" w:lineRule="exact"/>
              <w:ind w:right="69"/>
              <w:jc w:val="right"/>
              <w:rPr>
                <w:rFonts w:ascii="CordiaUPC" w:hAnsi="CordiaUPC" w:cs="CordiaUPC"/>
                <w:bCs/>
                <w:sz w:val="26"/>
                <w:szCs w:val="26"/>
              </w:rPr>
            </w:pPr>
            <w:r w:rsidRPr="00392524">
              <w:rPr>
                <w:rFonts w:ascii="CordiaUPC" w:hAnsi="CordiaUPC" w:cs="CordiaUPC"/>
                <w:bCs/>
                <w:sz w:val="26"/>
                <w:szCs w:val="26"/>
              </w:rPr>
              <w:t>607</w:t>
            </w:r>
          </w:p>
        </w:tc>
        <w:tc>
          <w:tcPr>
            <w:tcW w:w="270" w:type="dxa"/>
          </w:tcPr>
          <w:p w14:paraId="369654FD" w14:textId="77777777" w:rsidR="00C364E9" w:rsidRPr="00392524" w:rsidRDefault="00C364E9" w:rsidP="000C76B6">
            <w:pPr>
              <w:spacing w:line="240" w:lineRule="exact"/>
              <w:ind w:right="41"/>
              <w:jc w:val="right"/>
              <w:rPr>
                <w:rFonts w:ascii="CordiaUPC" w:hAnsi="CordiaUPC" w:cs="CordiaUPC"/>
                <w:bCs/>
                <w:sz w:val="26"/>
                <w:szCs w:val="26"/>
              </w:rPr>
            </w:pPr>
          </w:p>
        </w:tc>
        <w:tc>
          <w:tcPr>
            <w:tcW w:w="1350" w:type="dxa"/>
          </w:tcPr>
          <w:p w14:paraId="5C5695B7" w14:textId="2C2C3267" w:rsidR="00C364E9" w:rsidRPr="00392524" w:rsidRDefault="00C364E9" w:rsidP="000C76B6">
            <w:pPr>
              <w:spacing w:line="240" w:lineRule="exact"/>
              <w:ind w:right="41"/>
              <w:jc w:val="right"/>
              <w:rPr>
                <w:rFonts w:ascii="CordiaUPC" w:hAnsi="CordiaUPC" w:cs="CordiaUPC"/>
                <w:bCs/>
                <w:sz w:val="26"/>
                <w:szCs w:val="26"/>
              </w:rPr>
            </w:pPr>
            <w:r w:rsidRPr="00392524">
              <w:rPr>
                <w:rFonts w:ascii="CordiaUPC" w:hAnsi="CordiaUPC" w:cs="CordiaUPC"/>
                <w:bCs/>
                <w:sz w:val="26"/>
                <w:szCs w:val="26"/>
              </w:rPr>
              <w:t>459</w:t>
            </w:r>
          </w:p>
        </w:tc>
      </w:tr>
      <w:tr w:rsidR="00C364E9" w:rsidRPr="00392524" w14:paraId="3CD57D21" w14:textId="77777777" w:rsidTr="004723ED">
        <w:trPr>
          <w:trHeight w:val="110"/>
        </w:trPr>
        <w:tc>
          <w:tcPr>
            <w:tcW w:w="6023" w:type="dxa"/>
            <w:gridSpan w:val="3"/>
          </w:tcPr>
          <w:p w14:paraId="09C72A37" w14:textId="77777777" w:rsidR="00C364E9" w:rsidRPr="00392524" w:rsidRDefault="00C364E9" w:rsidP="006B1063">
            <w:pPr>
              <w:spacing w:line="240" w:lineRule="exact"/>
              <w:jc w:val="thaiDistribute"/>
              <w:rPr>
                <w:rFonts w:ascii="CordiaUPC" w:hAnsi="CordiaUPC" w:cs="CordiaUPC"/>
                <w:bCs/>
                <w:sz w:val="26"/>
                <w:szCs w:val="26"/>
                <w:cs/>
                <w:lang w:bidi="th-TH"/>
              </w:rPr>
            </w:pPr>
            <w:r w:rsidRPr="00392524">
              <w:rPr>
                <w:rFonts w:ascii="CordiaUPC" w:hAnsi="CordiaUPC" w:cs="CordiaUPC"/>
                <w:bCs/>
                <w:sz w:val="26"/>
                <w:szCs w:val="26"/>
              </w:rPr>
              <w:t>Purchased</w:t>
            </w:r>
          </w:p>
        </w:tc>
        <w:tc>
          <w:tcPr>
            <w:tcW w:w="1350" w:type="dxa"/>
          </w:tcPr>
          <w:p w14:paraId="38AB376E" w14:textId="77777777" w:rsidR="00C364E9" w:rsidRPr="00392524" w:rsidRDefault="00C364E9" w:rsidP="000C76B6">
            <w:pPr>
              <w:spacing w:line="240" w:lineRule="exact"/>
              <w:ind w:right="69"/>
              <w:jc w:val="right"/>
              <w:rPr>
                <w:rFonts w:ascii="CordiaUPC" w:hAnsi="CordiaUPC" w:cs="CordiaUPC"/>
                <w:bCs/>
                <w:sz w:val="26"/>
                <w:szCs w:val="26"/>
              </w:rPr>
            </w:pPr>
            <w:r w:rsidRPr="00392524">
              <w:rPr>
                <w:rFonts w:ascii="CordiaUPC" w:hAnsi="CordiaUPC" w:cs="CordiaUPC"/>
                <w:bCs/>
                <w:sz w:val="26"/>
                <w:szCs w:val="26"/>
              </w:rPr>
              <w:t>1,605</w:t>
            </w:r>
          </w:p>
        </w:tc>
        <w:tc>
          <w:tcPr>
            <w:tcW w:w="270" w:type="dxa"/>
          </w:tcPr>
          <w:p w14:paraId="7CF41481" w14:textId="77777777" w:rsidR="00C364E9" w:rsidRPr="00392524" w:rsidRDefault="00C364E9" w:rsidP="000C76B6">
            <w:pPr>
              <w:spacing w:line="240" w:lineRule="exact"/>
              <w:ind w:right="41"/>
              <w:jc w:val="right"/>
              <w:rPr>
                <w:rFonts w:ascii="CordiaUPC" w:hAnsi="CordiaUPC" w:cs="CordiaUPC"/>
                <w:bCs/>
                <w:sz w:val="26"/>
                <w:szCs w:val="26"/>
              </w:rPr>
            </w:pPr>
          </w:p>
        </w:tc>
        <w:tc>
          <w:tcPr>
            <w:tcW w:w="1350" w:type="dxa"/>
          </w:tcPr>
          <w:p w14:paraId="1B7A45D3" w14:textId="542079F8" w:rsidR="00C364E9" w:rsidRPr="00392524" w:rsidRDefault="00C364E9" w:rsidP="000C76B6">
            <w:pPr>
              <w:spacing w:line="240" w:lineRule="exact"/>
              <w:ind w:right="41"/>
              <w:jc w:val="right"/>
              <w:rPr>
                <w:rFonts w:ascii="CordiaUPC" w:hAnsi="CordiaUPC" w:cs="CordiaUPC"/>
                <w:bCs/>
                <w:sz w:val="26"/>
                <w:szCs w:val="26"/>
              </w:rPr>
            </w:pPr>
            <w:r w:rsidRPr="00392524">
              <w:rPr>
                <w:rFonts w:ascii="CordiaUPC" w:hAnsi="CordiaUPC" w:cs="CordiaUPC"/>
                <w:bCs/>
                <w:sz w:val="26"/>
                <w:szCs w:val="26"/>
              </w:rPr>
              <w:t>1,605</w:t>
            </w:r>
          </w:p>
        </w:tc>
      </w:tr>
      <w:tr w:rsidR="00C364E9" w:rsidRPr="00392524" w14:paraId="2E1070AF" w14:textId="77777777" w:rsidTr="004723ED">
        <w:trPr>
          <w:trHeight w:val="60"/>
        </w:trPr>
        <w:tc>
          <w:tcPr>
            <w:tcW w:w="6023" w:type="dxa"/>
            <w:gridSpan w:val="3"/>
          </w:tcPr>
          <w:p w14:paraId="652E2DC8" w14:textId="77777777" w:rsidR="00C364E9" w:rsidRPr="00392524" w:rsidRDefault="00C364E9" w:rsidP="006B1063">
            <w:pPr>
              <w:spacing w:line="240" w:lineRule="exact"/>
              <w:jc w:val="thaiDistribute"/>
              <w:rPr>
                <w:rFonts w:ascii="CordiaUPC" w:hAnsi="CordiaUPC" w:cs="CordiaUPC"/>
                <w:bCs/>
                <w:sz w:val="26"/>
                <w:szCs w:val="26"/>
              </w:rPr>
            </w:pPr>
            <w:r w:rsidRPr="00392524">
              <w:rPr>
                <w:rFonts w:ascii="CordiaUPC" w:hAnsi="CordiaUPC" w:cs="CordiaUPC"/>
                <w:bCs/>
                <w:sz w:val="26"/>
                <w:szCs w:val="26"/>
              </w:rPr>
              <w:t>Disposal during the year</w:t>
            </w:r>
          </w:p>
        </w:tc>
        <w:tc>
          <w:tcPr>
            <w:tcW w:w="1350" w:type="dxa"/>
          </w:tcPr>
          <w:p w14:paraId="379F46D8" w14:textId="77777777" w:rsidR="00C364E9" w:rsidRPr="00392524" w:rsidRDefault="00C364E9" w:rsidP="006B1063">
            <w:pPr>
              <w:spacing w:line="240" w:lineRule="exact"/>
              <w:jc w:val="right"/>
              <w:rPr>
                <w:rFonts w:ascii="CordiaUPC" w:hAnsi="CordiaUPC" w:cs="CordiaUPC"/>
                <w:bCs/>
                <w:sz w:val="26"/>
                <w:szCs w:val="26"/>
              </w:rPr>
            </w:pPr>
            <w:r w:rsidRPr="00392524">
              <w:rPr>
                <w:rFonts w:ascii="CordiaUPC" w:hAnsi="CordiaUPC" w:cs="CordiaUPC"/>
                <w:bCs/>
                <w:sz w:val="26"/>
                <w:szCs w:val="26"/>
              </w:rPr>
              <w:t>(57)</w:t>
            </w:r>
          </w:p>
        </w:tc>
        <w:tc>
          <w:tcPr>
            <w:tcW w:w="270" w:type="dxa"/>
          </w:tcPr>
          <w:p w14:paraId="2DCD1E8B" w14:textId="77777777" w:rsidR="00C364E9" w:rsidRPr="00392524" w:rsidRDefault="00C364E9" w:rsidP="006B1063">
            <w:pPr>
              <w:spacing w:line="240" w:lineRule="exact"/>
              <w:jc w:val="right"/>
              <w:rPr>
                <w:rFonts w:ascii="CordiaUPC" w:hAnsi="CordiaUPC" w:cs="CordiaUPC"/>
                <w:bCs/>
                <w:sz w:val="26"/>
                <w:szCs w:val="26"/>
              </w:rPr>
            </w:pPr>
          </w:p>
        </w:tc>
        <w:tc>
          <w:tcPr>
            <w:tcW w:w="1350" w:type="dxa"/>
            <w:vAlign w:val="bottom"/>
          </w:tcPr>
          <w:p w14:paraId="746DA99A" w14:textId="0021DAA2" w:rsidR="00C364E9" w:rsidRPr="00392524" w:rsidRDefault="00C364E9" w:rsidP="006B1063">
            <w:pPr>
              <w:spacing w:line="240" w:lineRule="exact"/>
              <w:jc w:val="right"/>
              <w:rPr>
                <w:rFonts w:ascii="CordiaUPC" w:hAnsi="CordiaUPC" w:cs="CordiaUPC"/>
                <w:bCs/>
                <w:sz w:val="26"/>
                <w:szCs w:val="26"/>
              </w:rPr>
            </w:pPr>
            <w:r w:rsidRPr="00392524">
              <w:rPr>
                <w:rFonts w:ascii="CordiaUPC" w:hAnsi="CordiaUPC" w:cs="CordiaUPC"/>
                <w:bCs/>
                <w:sz w:val="26"/>
                <w:szCs w:val="26"/>
              </w:rPr>
              <w:t>(56)</w:t>
            </w:r>
          </w:p>
        </w:tc>
      </w:tr>
      <w:tr w:rsidR="00C364E9" w:rsidRPr="00392524" w14:paraId="3DDF106E" w14:textId="77777777" w:rsidTr="004723ED">
        <w:trPr>
          <w:trHeight w:val="60"/>
        </w:trPr>
        <w:tc>
          <w:tcPr>
            <w:tcW w:w="6023" w:type="dxa"/>
            <w:gridSpan w:val="3"/>
          </w:tcPr>
          <w:p w14:paraId="47BFA73D" w14:textId="77777777" w:rsidR="00C364E9" w:rsidRPr="00392524" w:rsidRDefault="00C364E9" w:rsidP="006B1063">
            <w:pPr>
              <w:spacing w:line="240" w:lineRule="exact"/>
              <w:rPr>
                <w:rFonts w:ascii="CordiaUPC" w:hAnsi="CordiaUPC" w:cs="CordiaUPC"/>
                <w:bCs/>
                <w:sz w:val="26"/>
                <w:szCs w:val="26"/>
              </w:rPr>
            </w:pPr>
            <w:r w:rsidRPr="00392524">
              <w:rPr>
                <w:rFonts w:ascii="CordiaUPC" w:hAnsi="CordiaUPC" w:cs="CordiaUPC"/>
                <w:bCs/>
                <w:sz w:val="26"/>
                <w:szCs w:val="26"/>
              </w:rPr>
              <w:t>Acquisition through Entire Business Transfer</w:t>
            </w:r>
          </w:p>
        </w:tc>
        <w:tc>
          <w:tcPr>
            <w:tcW w:w="1350" w:type="dxa"/>
          </w:tcPr>
          <w:p w14:paraId="1E7FBBCF" w14:textId="77777777" w:rsidR="00C364E9" w:rsidRPr="00392524" w:rsidRDefault="00C364E9" w:rsidP="006B1063">
            <w:pPr>
              <w:spacing w:line="240" w:lineRule="exact"/>
              <w:jc w:val="right"/>
              <w:rPr>
                <w:rFonts w:ascii="CordiaUPC" w:hAnsi="CordiaUPC" w:cs="CordiaUPC"/>
                <w:bCs/>
                <w:sz w:val="26"/>
                <w:szCs w:val="26"/>
              </w:rPr>
            </w:pPr>
            <w:r w:rsidRPr="00392524">
              <w:rPr>
                <w:rFonts w:ascii="CordiaUPC" w:hAnsi="CordiaUPC" w:cs="CordiaUPC"/>
                <w:bCs/>
                <w:sz w:val="26"/>
                <w:szCs w:val="26"/>
              </w:rPr>
              <w:t>-</w:t>
            </w:r>
          </w:p>
        </w:tc>
        <w:tc>
          <w:tcPr>
            <w:tcW w:w="270" w:type="dxa"/>
          </w:tcPr>
          <w:p w14:paraId="175FEA64" w14:textId="77777777" w:rsidR="00C364E9" w:rsidRPr="00392524" w:rsidRDefault="00C364E9" w:rsidP="000C76B6">
            <w:pPr>
              <w:spacing w:line="240" w:lineRule="exact"/>
              <w:ind w:right="41"/>
              <w:jc w:val="right"/>
              <w:rPr>
                <w:rFonts w:ascii="CordiaUPC" w:hAnsi="CordiaUPC" w:cs="CordiaUPC"/>
                <w:bCs/>
                <w:sz w:val="26"/>
                <w:szCs w:val="26"/>
              </w:rPr>
            </w:pPr>
          </w:p>
        </w:tc>
        <w:tc>
          <w:tcPr>
            <w:tcW w:w="1350" w:type="dxa"/>
          </w:tcPr>
          <w:p w14:paraId="2554B637" w14:textId="225AFB1A" w:rsidR="00C364E9" w:rsidRPr="00392524" w:rsidRDefault="00C364E9" w:rsidP="000C76B6">
            <w:pPr>
              <w:spacing w:line="240" w:lineRule="exact"/>
              <w:ind w:right="41"/>
              <w:jc w:val="right"/>
              <w:rPr>
                <w:rFonts w:ascii="CordiaUPC" w:hAnsi="CordiaUPC" w:cs="CordiaUPC"/>
                <w:bCs/>
                <w:sz w:val="26"/>
                <w:szCs w:val="26"/>
              </w:rPr>
            </w:pPr>
            <w:r w:rsidRPr="00392524">
              <w:rPr>
                <w:rFonts w:ascii="CordiaUPC" w:hAnsi="CordiaUPC" w:cs="CordiaUPC"/>
                <w:bCs/>
                <w:sz w:val="26"/>
                <w:szCs w:val="26"/>
              </w:rPr>
              <w:t>164</w:t>
            </w:r>
          </w:p>
        </w:tc>
      </w:tr>
      <w:tr w:rsidR="00C364E9" w:rsidRPr="00392524" w14:paraId="59F2F004" w14:textId="77777777" w:rsidTr="004E5443">
        <w:trPr>
          <w:trHeight w:val="60"/>
        </w:trPr>
        <w:tc>
          <w:tcPr>
            <w:tcW w:w="6023" w:type="dxa"/>
            <w:gridSpan w:val="3"/>
          </w:tcPr>
          <w:p w14:paraId="31862B7F" w14:textId="77777777" w:rsidR="00C364E9" w:rsidRPr="00392524" w:rsidRDefault="00C364E9" w:rsidP="006B1063">
            <w:pPr>
              <w:spacing w:line="240" w:lineRule="exact"/>
              <w:rPr>
                <w:rFonts w:ascii="CordiaUPC" w:hAnsi="CordiaUPC" w:cs="CordiaUPC"/>
                <w:bCs/>
                <w:sz w:val="26"/>
                <w:szCs w:val="26"/>
              </w:rPr>
            </w:pPr>
            <w:r w:rsidRPr="00392524">
              <w:rPr>
                <w:rFonts w:ascii="CordiaUPC" w:hAnsi="CordiaUPC" w:cs="CordiaUPC"/>
                <w:bCs/>
                <w:sz w:val="26"/>
                <w:szCs w:val="26"/>
              </w:rPr>
              <w:t>Gain recognised in other comprehensive income</w:t>
            </w:r>
          </w:p>
        </w:tc>
        <w:tc>
          <w:tcPr>
            <w:tcW w:w="1350" w:type="dxa"/>
            <w:tcBorders>
              <w:bottom w:val="single" w:sz="4" w:space="0" w:color="auto"/>
            </w:tcBorders>
            <w:vAlign w:val="bottom"/>
          </w:tcPr>
          <w:p w14:paraId="033F7152" w14:textId="77777777" w:rsidR="00C364E9" w:rsidRPr="00392524" w:rsidRDefault="00C364E9" w:rsidP="00C364E9">
            <w:pPr>
              <w:spacing w:line="240" w:lineRule="exact"/>
              <w:ind w:right="69"/>
              <w:jc w:val="right"/>
              <w:rPr>
                <w:rFonts w:ascii="CordiaUPC" w:hAnsi="CordiaUPC" w:cs="CordiaUPC"/>
                <w:bCs/>
                <w:sz w:val="26"/>
                <w:szCs w:val="26"/>
              </w:rPr>
            </w:pPr>
            <w:r w:rsidRPr="00392524">
              <w:rPr>
                <w:rFonts w:ascii="CordiaUPC" w:hAnsi="CordiaUPC" w:cs="CordiaUPC"/>
                <w:bCs/>
                <w:sz w:val="26"/>
                <w:szCs w:val="26"/>
              </w:rPr>
              <w:t>538</w:t>
            </w:r>
          </w:p>
        </w:tc>
        <w:tc>
          <w:tcPr>
            <w:tcW w:w="270" w:type="dxa"/>
          </w:tcPr>
          <w:p w14:paraId="3B79781C" w14:textId="77777777" w:rsidR="00C364E9" w:rsidRPr="00392524" w:rsidRDefault="00C364E9" w:rsidP="00C364E9">
            <w:pPr>
              <w:spacing w:line="240" w:lineRule="exact"/>
              <w:ind w:right="41"/>
              <w:jc w:val="right"/>
              <w:rPr>
                <w:rFonts w:ascii="CordiaUPC" w:hAnsi="CordiaUPC" w:cs="CordiaUPC"/>
                <w:bCs/>
                <w:sz w:val="26"/>
                <w:szCs w:val="26"/>
              </w:rPr>
            </w:pPr>
          </w:p>
        </w:tc>
        <w:tc>
          <w:tcPr>
            <w:tcW w:w="1350" w:type="dxa"/>
            <w:tcBorders>
              <w:bottom w:val="single" w:sz="4" w:space="0" w:color="auto"/>
            </w:tcBorders>
            <w:vAlign w:val="bottom"/>
          </w:tcPr>
          <w:p w14:paraId="33EB0386" w14:textId="63E0A07B" w:rsidR="00C364E9" w:rsidRPr="00392524" w:rsidRDefault="00C364E9" w:rsidP="00C364E9">
            <w:pPr>
              <w:spacing w:line="240" w:lineRule="exact"/>
              <w:ind w:right="41"/>
              <w:jc w:val="right"/>
              <w:rPr>
                <w:rFonts w:ascii="CordiaUPC" w:hAnsi="CordiaUPC" w:cs="CordiaUPC"/>
                <w:bCs/>
                <w:sz w:val="26"/>
                <w:szCs w:val="26"/>
              </w:rPr>
            </w:pPr>
            <w:r w:rsidRPr="00392524">
              <w:rPr>
                <w:rFonts w:ascii="CordiaUPC" w:hAnsi="CordiaUPC" w:cs="CordiaUPC"/>
                <w:bCs/>
                <w:sz w:val="26"/>
                <w:szCs w:val="26"/>
              </w:rPr>
              <w:t>521</w:t>
            </w:r>
          </w:p>
        </w:tc>
      </w:tr>
      <w:tr w:rsidR="00C364E9" w:rsidRPr="00392524" w14:paraId="48470EA1" w14:textId="77777777" w:rsidTr="004E5443">
        <w:trPr>
          <w:trHeight w:val="63"/>
        </w:trPr>
        <w:tc>
          <w:tcPr>
            <w:tcW w:w="6023" w:type="dxa"/>
            <w:gridSpan w:val="3"/>
          </w:tcPr>
          <w:p w14:paraId="57EEAD1B" w14:textId="77777777" w:rsidR="00C364E9" w:rsidRPr="00392524" w:rsidRDefault="00C364E9" w:rsidP="00C364E9">
            <w:pPr>
              <w:spacing w:line="240" w:lineRule="exact"/>
              <w:jc w:val="thaiDistribute"/>
              <w:rPr>
                <w:rFonts w:ascii="CordiaUPC" w:hAnsi="CordiaUPC" w:cs="CordiaUPC"/>
                <w:b/>
                <w:sz w:val="26"/>
                <w:szCs w:val="26"/>
              </w:rPr>
            </w:pPr>
            <w:r w:rsidRPr="00392524">
              <w:rPr>
                <w:rFonts w:ascii="CordiaUPC" w:hAnsi="CordiaUPC" w:cs="CordiaUPC"/>
                <w:b/>
                <w:sz w:val="26"/>
                <w:szCs w:val="26"/>
              </w:rPr>
              <w:t>Ending balance</w:t>
            </w:r>
          </w:p>
        </w:tc>
        <w:tc>
          <w:tcPr>
            <w:tcW w:w="1350" w:type="dxa"/>
            <w:tcBorders>
              <w:top w:val="single" w:sz="4" w:space="0" w:color="auto"/>
              <w:bottom w:val="double" w:sz="4" w:space="0" w:color="auto"/>
            </w:tcBorders>
            <w:vAlign w:val="bottom"/>
          </w:tcPr>
          <w:p w14:paraId="7A73D4F9" w14:textId="77777777" w:rsidR="00C364E9" w:rsidRPr="001172AB" w:rsidRDefault="00C364E9" w:rsidP="00C364E9">
            <w:pPr>
              <w:spacing w:line="240" w:lineRule="exact"/>
              <w:ind w:right="69"/>
              <w:jc w:val="right"/>
              <w:rPr>
                <w:rFonts w:ascii="CordiaUPC" w:hAnsi="CordiaUPC" w:cs="CordiaUPC"/>
                <w:b/>
                <w:sz w:val="26"/>
                <w:szCs w:val="26"/>
              </w:rPr>
            </w:pPr>
            <w:r w:rsidRPr="001172AB">
              <w:rPr>
                <w:rFonts w:ascii="CordiaUPC" w:hAnsi="CordiaUPC" w:cs="CordiaUPC"/>
                <w:b/>
                <w:sz w:val="26"/>
                <w:szCs w:val="26"/>
              </w:rPr>
              <w:t>2,693</w:t>
            </w:r>
          </w:p>
        </w:tc>
        <w:tc>
          <w:tcPr>
            <w:tcW w:w="270" w:type="dxa"/>
          </w:tcPr>
          <w:p w14:paraId="4DEF8AD9" w14:textId="77777777" w:rsidR="00C364E9" w:rsidRPr="001172AB" w:rsidRDefault="00C364E9" w:rsidP="00C364E9">
            <w:pPr>
              <w:tabs>
                <w:tab w:val="left" w:pos="891"/>
              </w:tabs>
              <w:spacing w:line="240" w:lineRule="exact"/>
              <w:ind w:right="41"/>
              <w:jc w:val="right"/>
              <w:rPr>
                <w:rFonts w:ascii="CordiaUPC" w:hAnsi="CordiaUPC" w:cs="CordiaUPC"/>
                <w:b/>
                <w:sz w:val="26"/>
                <w:szCs w:val="26"/>
              </w:rPr>
            </w:pPr>
          </w:p>
        </w:tc>
        <w:tc>
          <w:tcPr>
            <w:tcW w:w="1350" w:type="dxa"/>
            <w:tcBorders>
              <w:top w:val="single" w:sz="4" w:space="0" w:color="auto"/>
              <w:bottom w:val="double" w:sz="4" w:space="0" w:color="auto"/>
            </w:tcBorders>
            <w:vAlign w:val="bottom"/>
          </w:tcPr>
          <w:p w14:paraId="48BE5170" w14:textId="75A82064" w:rsidR="00C364E9" w:rsidRPr="001172AB" w:rsidRDefault="00C364E9" w:rsidP="00C364E9">
            <w:pPr>
              <w:tabs>
                <w:tab w:val="left" w:pos="891"/>
              </w:tabs>
              <w:spacing w:line="240" w:lineRule="exact"/>
              <w:ind w:right="41"/>
              <w:jc w:val="right"/>
              <w:rPr>
                <w:rFonts w:ascii="CordiaUPC" w:hAnsi="CordiaUPC" w:cs="CordiaUPC"/>
                <w:b/>
                <w:sz w:val="26"/>
                <w:szCs w:val="26"/>
              </w:rPr>
            </w:pPr>
            <w:r w:rsidRPr="001172AB">
              <w:rPr>
                <w:rFonts w:ascii="CordiaUPC" w:hAnsi="CordiaUPC" w:cs="CordiaUPC"/>
                <w:b/>
                <w:sz w:val="26"/>
                <w:szCs w:val="26"/>
              </w:rPr>
              <w:t>2,693</w:t>
            </w:r>
          </w:p>
        </w:tc>
      </w:tr>
      <w:tr w:rsidR="00C364E9" w:rsidRPr="00392524" w14:paraId="466D347C" w14:textId="77777777" w:rsidTr="004E5443">
        <w:trPr>
          <w:trHeight w:val="322"/>
        </w:trPr>
        <w:tc>
          <w:tcPr>
            <w:tcW w:w="6023" w:type="dxa"/>
            <w:gridSpan w:val="3"/>
          </w:tcPr>
          <w:p w14:paraId="69090144" w14:textId="77777777" w:rsidR="00C364E9" w:rsidRPr="00392524" w:rsidRDefault="00C364E9" w:rsidP="006B1063">
            <w:pPr>
              <w:spacing w:line="240" w:lineRule="auto"/>
              <w:jc w:val="thaiDistribute"/>
              <w:rPr>
                <w:rFonts w:ascii="CordiaUPC" w:hAnsi="CordiaUPC" w:cs="CordiaUPC"/>
                <w:b/>
                <w:sz w:val="26"/>
                <w:szCs w:val="26"/>
              </w:rPr>
            </w:pPr>
          </w:p>
        </w:tc>
        <w:tc>
          <w:tcPr>
            <w:tcW w:w="1350" w:type="dxa"/>
            <w:tcBorders>
              <w:top w:val="double" w:sz="4" w:space="0" w:color="auto"/>
            </w:tcBorders>
          </w:tcPr>
          <w:p w14:paraId="1982722F" w14:textId="77777777" w:rsidR="00C364E9" w:rsidRPr="00392524" w:rsidRDefault="00C364E9" w:rsidP="006B1063">
            <w:pPr>
              <w:spacing w:line="240" w:lineRule="auto"/>
              <w:jc w:val="thaiDistribute"/>
              <w:rPr>
                <w:rFonts w:ascii="CordiaUPC" w:hAnsi="CordiaUPC" w:cs="CordiaUPC"/>
                <w:b/>
                <w:sz w:val="26"/>
                <w:szCs w:val="26"/>
              </w:rPr>
            </w:pPr>
          </w:p>
        </w:tc>
        <w:tc>
          <w:tcPr>
            <w:tcW w:w="270" w:type="dxa"/>
          </w:tcPr>
          <w:p w14:paraId="24F95698" w14:textId="77777777" w:rsidR="00C364E9" w:rsidRPr="00392524" w:rsidRDefault="00C364E9" w:rsidP="006B1063">
            <w:pPr>
              <w:spacing w:line="240" w:lineRule="auto"/>
              <w:jc w:val="thaiDistribute"/>
              <w:rPr>
                <w:rFonts w:ascii="CordiaUPC" w:hAnsi="CordiaUPC" w:cs="CordiaUPC"/>
                <w:b/>
                <w:sz w:val="26"/>
                <w:szCs w:val="26"/>
              </w:rPr>
            </w:pPr>
          </w:p>
        </w:tc>
        <w:tc>
          <w:tcPr>
            <w:tcW w:w="1350" w:type="dxa"/>
            <w:tcBorders>
              <w:top w:val="double" w:sz="4" w:space="0" w:color="auto"/>
            </w:tcBorders>
          </w:tcPr>
          <w:p w14:paraId="3C633ECE" w14:textId="562A0471" w:rsidR="00C364E9" w:rsidRPr="00392524" w:rsidRDefault="00C364E9" w:rsidP="006B1063">
            <w:pPr>
              <w:spacing w:line="240" w:lineRule="auto"/>
              <w:jc w:val="thaiDistribute"/>
              <w:rPr>
                <w:rFonts w:ascii="CordiaUPC" w:hAnsi="CordiaUPC" w:cs="CordiaUPC"/>
                <w:b/>
                <w:sz w:val="26"/>
                <w:szCs w:val="26"/>
              </w:rPr>
            </w:pPr>
          </w:p>
        </w:tc>
      </w:tr>
    </w:tbl>
    <w:p w14:paraId="5299DBFD" w14:textId="77777777" w:rsidR="00081DB1" w:rsidRDefault="00081DB1" w:rsidP="00AD7C76">
      <w:pPr>
        <w:pStyle w:val="Heading1"/>
        <w:numPr>
          <w:ilvl w:val="0"/>
          <w:numId w:val="0"/>
        </w:numPr>
        <w:spacing w:before="0" w:after="0" w:line="240" w:lineRule="exact"/>
        <w:ind w:left="540" w:hanging="540"/>
        <w:rPr>
          <w:rFonts w:ascii="CordiaUPC" w:hAnsi="CordiaUPC" w:cs="CordiaUPC"/>
          <w:i w:val="0"/>
          <w:iCs/>
          <w:sz w:val="28"/>
          <w:szCs w:val="28"/>
          <w:lang w:bidi="th-TH"/>
        </w:rPr>
      </w:pPr>
      <w:bookmarkStart w:id="5" w:name="_Hlk86318307"/>
      <w:bookmarkEnd w:id="3"/>
      <w:bookmarkEnd w:id="4"/>
    </w:p>
    <w:p w14:paraId="79445A02" w14:textId="3A7917FB" w:rsidR="0077037B" w:rsidRPr="00392524" w:rsidRDefault="00A7166D" w:rsidP="00AD7C76">
      <w:pPr>
        <w:pStyle w:val="Heading1"/>
        <w:numPr>
          <w:ilvl w:val="0"/>
          <w:numId w:val="0"/>
        </w:numPr>
        <w:spacing w:before="0" w:after="0" w:line="240" w:lineRule="exact"/>
        <w:ind w:left="540" w:hanging="540"/>
        <w:rPr>
          <w:rFonts w:ascii="CordiaUPC" w:hAnsi="CordiaUPC" w:cs="CordiaUPC"/>
          <w:b w:val="0"/>
          <w:bCs/>
          <w:sz w:val="28"/>
          <w:szCs w:val="28"/>
          <w:cs/>
          <w:lang w:bidi="th-TH"/>
        </w:rPr>
      </w:pPr>
      <w:r w:rsidRPr="00392524">
        <w:rPr>
          <w:rFonts w:ascii="CordiaUPC" w:hAnsi="CordiaUPC" w:cs="CordiaUPC"/>
          <w:i w:val="0"/>
          <w:iCs/>
          <w:sz w:val="28"/>
          <w:szCs w:val="28"/>
          <w:lang w:bidi="th-TH"/>
        </w:rPr>
        <w:t>4</w:t>
      </w:r>
      <w:r w:rsidR="00443957" w:rsidRPr="00392524">
        <w:rPr>
          <w:rFonts w:ascii="CordiaUPC" w:hAnsi="CordiaUPC" w:cs="CordiaUPC" w:hint="cs"/>
          <w:i w:val="0"/>
          <w:iCs/>
          <w:sz w:val="28"/>
          <w:szCs w:val="28"/>
          <w:lang w:bidi="th-TH"/>
        </w:rPr>
        <w:tab/>
      </w:r>
      <w:r w:rsidR="0077037B" w:rsidRPr="00392524">
        <w:rPr>
          <w:rFonts w:ascii="CordiaUPC" w:hAnsi="CordiaUPC" w:cs="CordiaUPC" w:hint="cs"/>
          <w:i w:val="0"/>
          <w:iCs/>
          <w:sz w:val="28"/>
          <w:szCs w:val="28"/>
        </w:rPr>
        <w:t>Maintenance of capital fund</w:t>
      </w:r>
    </w:p>
    <w:p w14:paraId="4E3DECF2" w14:textId="77777777" w:rsidR="0077037B" w:rsidRPr="00392524" w:rsidRDefault="0077037B" w:rsidP="00AD7C76">
      <w:pPr>
        <w:pStyle w:val="Heading1"/>
        <w:numPr>
          <w:ilvl w:val="0"/>
          <w:numId w:val="0"/>
        </w:numPr>
        <w:spacing w:before="0" w:after="0" w:line="240" w:lineRule="exact"/>
        <w:ind w:left="540"/>
        <w:rPr>
          <w:rFonts w:ascii="CordiaUPC" w:hAnsi="CordiaUPC" w:cs="CordiaUPC"/>
          <w:b w:val="0"/>
          <w:bCs/>
          <w:i w:val="0"/>
          <w:iCs/>
          <w:sz w:val="26"/>
          <w:szCs w:val="26"/>
        </w:rPr>
      </w:pPr>
    </w:p>
    <w:p w14:paraId="38B7E13F" w14:textId="1695AF3B" w:rsidR="0077037B" w:rsidRPr="00392524" w:rsidRDefault="0077037B" w:rsidP="00AD7C76">
      <w:pPr>
        <w:spacing w:line="240" w:lineRule="exact"/>
        <w:ind w:left="560"/>
        <w:jc w:val="thaiDistribute"/>
        <w:rPr>
          <w:rFonts w:ascii="CordiaUPC" w:hAnsi="CordiaUPC" w:cs="CordiaUPC"/>
          <w:color w:val="000000"/>
          <w:sz w:val="26"/>
          <w:szCs w:val="26"/>
          <w:lang w:val="en-US" w:eastAsia="en-GB" w:bidi="th-TH"/>
        </w:rPr>
      </w:pPr>
      <w:r w:rsidRPr="00392524">
        <w:rPr>
          <w:rFonts w:ascii="CordiaUPC" w:hAnsi="CordiaUPC" w:cs="CordiaUPC" w:hint="cs"/>
          <w:color w:val="000000"/>
          <w:sz w:val="26"/>
          <w:szCs w:val="26"/>
          <w:lang w:val="en-US" w:eastAsia="en-GB" w:bidi="th-TH"/>
        </w:rPr>
        <w:t xml:space="preserve">The Bank and its subsidiaries maintain its capital fund in accordance with the Financial Institution Business Act B.E. 2551 by maintaining its capital fund as a proportion of risk weighted assets in accordance with the criteria, methodologies, and conditions prescribed by the Bank of Thailand. The Bank and its subsidiaries are required to calculate its Capital Fund in accordance with Basel III. As </w:t>
      </w:r>
      <w:proofErr w:type="gramStart"/>
      <w:r w:rsidRPr="00392524">
        <w:rPr>
          <w:rFonts w:ascii="CordiaUPC" w:hAnsi="CordiaUPC" w:cs="CordiaUPC" w:hint="cs"/>
          <w:color w:val="000000"/>
          <w:sz w:val="26"/>
          <w:szCs w:val="26"/>
          <w:lang w:val="en-US" w:eastAsia="en-GB" w:bidi="th-TH"/>
        </w:rPr>
        <w:t>at</w:t>
      </w:r>
      <w:proofErr w:type="gramEnd"/>
      <w:r w:rsidRPr="00392524">
        <w:rPr>
          <w:rFonts w:ascii="CordiaUPC" w:hAnsi="CordiaUPC" w:cs="CordiaUPC" w:hint="cs"/>
          <w:color w:val="000000"/>
          <w:sz w:val="26"/>
          <w:szCs w:val="26"/>
          <w:lang w:val="en-US" w:eastAsia="en-GB" w:bidi="th-TH"/>
        </w:rPr>
        <w:t xml:space="preserve"> </w:t>
      </w:r>
      <w:r w:rsidR="00091CB2" w:rsidRPr="005B2349">
        <w:rPr>
          <w:rFonts w:ascii="CordiaUPC" w:eastAsia="Times New Roman" w:hAnsi="CordiaUPC" w:cs="CordiaUPC"/>
          <w:sz w:val="26"/>
          <w:szCs w:val="26"/>
          <w:lang w:bidi="th-TH"/>
        </w:rPr>
        <w:t>30 September</w:t>
      </w:r>
      <w:r w:rsidR="00091CB2" w:rsidRPr="005B2349">
        <w:rPr>
          <w:rFonts w:ascii="CordiaUPC" w:eastAsia="Times New Roman" w:hAnsi="CordiaUPC" w:cs="CordiaUPC" w:hint="cs"/>
          <w:sz w:val="26"/>
          <w:szCs w:val="26"/>
          <w:lang w:bidi="th-TH"/>
        </w:rPr>
        <w:t xml:space="preserve"> </w:t>
      </w:r>
      <w:r w:rsidR="005D787E" w:rsidRPr="00392524">
        <w:rPr>
          <w:rFonts w:ascii="CordiaUPC" w:hAnsi="CordiaUPC" w:cs="CordiaUPC" w:hint="cs"/>
          <w:sz w:val="26"/>
          <w:szCs w:val="26"/>
          <w:lang w:bidi="th-TH"/>
        </w:rPr>
        <w:t>202</w:t>
      </w:r>
      <w:r w:rsidR="00EA06E9" w:rsidRPr="00392524">
        <w:rPr>
          <w:rFonts w:ascii="CordiaUPC" w:hAnsi="CordiaUPC" w:cs="CordiaUPC"/>
          <w:sz w:val="26"/>
          <w:szCs w:val="26"/>
          <w:lang w:bidi="th-TH"/>
        </w:rPr>
        <w:t>2</w:t>
      </w:r>
      <w:r w:rsidR="005D787E" w:rsidRPr="00392524">
        <w:rPr>
          <w:rFonts w:ascii="CordiaUPC" w:hAnsi="CordiaUPC" w:cs="CordiaUPC" w:hint="cs"/>
          <w:sz w:val="26"/>
          <w:szCs w:val="26"/>
          <w:lang w:bidi="th-TH"/>
        </w:rPr>
        <w:t xml:space="preserve"> </w:t>
      </w:r>
      <w:r w:rsidRPr="00392524">
        <w:rPr>
          <w:rFonts w:ascii="CordiaUPC" w:hAnsi="CordiaUPC" w:cs="CordiaUPC" w:hint="cs"/>
          <w:color w:val="000000"/>
          <w:sz w:val="26"/>
          <w:szCs w:val="26"/>
          <w:lang w:val="en-US" w:eastAsia="en-GB" w:bidi="th-TH"/>
        </w:rPr>
        <w:t>and 31 December 20</w:t>
      </w:r>
      <w:r w:rsidR="005D787E" w:rsidRPr="00392524">
        <w:rPr>
          <w:rFonts w:ascii="CordiaUPC" w:hAnsi="CordiaUPC" w:cs="CordiaUPC" w:hint="cs"/>
          <w:color w:val="000000"/>
          <w:sz w:val="26"/>
          <w:szCs w:val="26"/>
          <w:lang w:val="en-US" w:eastAsia="en-GB" w:bidi="th-TH"/>
        </w:rPr>
        <w:t>2</w:t>
      </w:r>
      <w:r w:rsidR="00EA06E9" w:rsidRPr="00392524">
        <w:rPr>
          <w:rFonts w:ascii="CordiaUPC" w:hAnsi="CordiaUPC" w:cs="CordiaUPC"/>
          <w:color w:val="000000"/>
          <w:sz w:val="26"/>
          <w:szCs w:val="26"/>
          <w:lang w:val="en-US" w:eastAsia="en-GB" w:bidi="th-TH"/>
        </w:rPr>
        <w:t>1</w:t>
      </w:r>
      <w:r w:rsidRPr="00392524">
        <w:rPr>
          <w:rFonts w:ascii="CordiaUPC" w:hAnsi="CordiaUPC" w:cs="CordiaUPC" w:hint="cs"/>
          <w:color w:val="000000"/>
          <w:sz w:val="26"/>
          <w:szCs w:val="26"/>
          <w:lang w:val="en-US" w:eastAsia="en-GB" w:bidi="th-TH"/>
        </w:rPr>
        <w:t xml:space="preserve">, the consolidated supervision and the Bank </w:t>
      </w:r>
      <w:proofErr w:type="spellStart"/>
      <w:r w:rsidRPr="00392524">
        <w:rPr>
          <w:rFonts w:ascii="CordiaUPC" w:hAnsi="CordiaUPC" w:cs="CordiaUPC" w:hint="cs"/>
          <w:color w:val="000000"/>
          <w:sz w:val="26"/>
          <w:szCs w:val="26"/>
          <w:lang w:val="en-US" w:eastAsia="en-GB" w:bidi="th-TH"/>
        </w:rPr>
        <w:t>only’s</w:t>
      </w:r>
      <w:proofErr w:type="spellEnd"/>
      <w:r w:rsidRPr="00392524">
        <w:rPr>
          <w:rFonts w:ascii="CordiaUPC" w:hAnsi="CordiaUPC" w:cs="CordiaUPC" w:hint="cs"/>
          <w:color w:val="000000"/>
          <w:sz w:val="26"/>
          <w:szCs w:val="26"/>
          <w:lang w:val="en-US" w:eastAsia="en-GB" w:bidi="th-TH"/>
        </w:rPr>
        <w:t xml:space="preserve"> total capital funds could be </w:t>
      </w:r>
      <w:proofErr w:type="spellStart"/>
      <w:r w:rsidRPr="00392524">
        <w:rPr>
          <w:rFonts w:ascii="CordiaUPC" w:hAnsi="CordiaUPC" w:cs="CordiaUPC" w:hint="cs"/>
          <w:color w:val="000000"/>
          <w:sz w:val="26"/>
          <w:szCs w:val="26"/>
          <w:lang w:val="en-US" w:eastAsia="en-GB" w:bidi="th-TH"/>
        </w:rPr>
        <w:t>catagorised</w:t>
      </w:r>
      <w:proofErr w:type="spellEnd"/>
      <w:r w:rsidRPr="00392524">
        <w:rPr>
          <w:rFonts w:ascii="CordiaUPC" w:hAnsi="CordiaUPC" w:cs="CordiaUPC" w:hint="cs"/>
          <w:color w:val="000000"/>
          <w:sz w:val="26"/>
          <w:szCs w:val="26"/>
          <w:lang w:val="en-US" w:eastAsia="en-GB" w:bidi="th-TH"/>
        </w:rPr>
        <w:t xml:space="preserve"> as follows:</w:t>
      </w:r>
    </w:p>
    <w:p w14:paraId="6D036E0E" w14:textId="77777777" w:rsidR="00DA389B" w:rsidRDefault="00DA389B" w:rsidP="00AD7C76">
      <w:pPr>
        <w:spacing w:line="240" w:lineRule="exact"/>
        <w:rPr>
          <w:rFonts w:ascii="CordiaUPC" w:hAnsi="CordiaUPC" w:cs="CordiaUPC"/>
          <w:sz w:val="26"/>
          <w:szCs w:val="26"/>
        </w:rPr>
      </w:pPr>
      <w:bookmarkStart w:id="6" w:name="_Hlk31386712"/>
    </w:p>
    <w:tbl>
      <w:tblPr>
        <w:tblW w:w="9277" w:type="dxa"/>
        <w:tblInd w:w="450" w:type="dxa"/>
        <w:tblLayout w:type="fixed"/>
        <w:tblCellMar>
          <w:left w:w="115" w:type="dxa"/>
          <w:right w:w="115" w:type="dxa"/>
        </w:tblCellMar>
        <w:tblLook w:val="0000" w:firstRow="0" w:lastRow="0" w:firstColumn="0" w:lastColumn="0" w:noHBand="0" w:noVBand="0"/>
      </w:tblPr>
      <w:tblGrid>
        <w:gridCol w:w="5715"/>
        <w:gridCol w:w="9"/>
        <w:gridCol w:w="1601"/>
        <w:gridCol w:w="9"/>
        <w:gridCol w:w="266"/>
        <w:gridCol w:w="9"/>
        <w:gridCol w:w="9"/>
        <w:gridCol w:w="1650"/>
        <w:gridCol w:w="9"/>
      </w:tblGrid>
      <w:tr w:rsidR="00143EEF" w:rsidRPr="000F2676" w14:paraId="34A60E7C" w14:textId="77777777" w:rsidTr="006B1063">
        <w:trPr>
          <w:gridAfter w:val="1"/>
          <w:wAfter w:w="9" w:type="dxa"/>
          <w:trHeight w:val="20"/>
          <w:tblHeader/>
        </w:trPr>
        <w:tc>
          <w:tcPr>
            <w:tcW w:w="5715" w:type="dxa"/>
          </w:tcPr>
          <w:p w14:paraId="5612FEA7" w14:textId="77777777" w:rsidR="00143EEF" w:rsidRPr="000F2676" w:rsidRDefault="00143EEF" w:rsidP="00657740">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7"/>
            <w:vAlign w:val="bottom"/>
          </w:tcPr>
          <w:p w14:paraId="31C02DB4" w14:textId="77777777" w:rsidR="00143EEF" w:rsidRPr="000F2676" w:rsidRDefault="00143EEF" w:rsidP="006B1063">
            <w:pPr>
              <w:spacing w:line="240" w:lineRule="exact"/>
              <w:ind w:left="-108" w:right="-108"/>
              <w:jc w:val="center"/>
              <w:rPr>
                <w:rFonts w:ascii="CordiaUPC" w:hAnsi="CordiaUPC" w:cs="CordiaUPC"/>
                <w:snapToGrid w:val="0"/>
                <w:sz w:val="26"/>
                <w:szCs w:val="26"/>
                <w:lang w:val="en-US"/>
              </w:rPr>
            </w:pPr>
            <w:r w:rsidRPr="000F2676">
              <w:rPr>
                <w:rFonts w:ascii="CordiaUPC" w:hAnsi="CordiaUPC" w:cs="CordiaUPC" w:hint="cs"/>
                <w:b/>
                <w:bCs/>
                <w:sz w:val="26"/>
                <w:szCs w:val="26"/>
              </w:rPr>
              <w:t>Consolidated supervision</w:t>
            </w:r>
          </w:p>
        </w:tc>
      </w:tr>
      <w:tr w:rsidR="00143EEF" w:rsidRPr="000F2676" w14:paraId="683559A3" w14:textId="77777777" w:rsidTr="006B1063">
        <w:trPr>
          <w:gridAfter w:val="1"/>
          <w:wAfter w:w="9" w:type="dxa"/>
          <w:trHeight w:val="20"/>
          <w:tblHeader/>
        </w:trPr>
        <w:tc>
          <w:tcPr>
            <w:tcW w:w="5715" w:type="dxa"/>
          </w:tcPr>
          <w:p w14:paraId="61867872" w14:textId="77777777" w:rsidR="00143EEF" w:rsidRPr="000F2676" w:rsidRDefault="00143EEF" w:rsidP="00657740">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gridSpan w:val="2"/>
          </w:tcPr>
          <w:p w14:paraId="7EC79F9A" w14:textId="010A74FC" w:rsidR="00143EEF" w:rsidRPr="000F2676" w:rsidRDefault="00143EEF" w:rsidP="006B1063">
            <w:pPr>
              <w:pStyle w:val="acctfourfigures"/>
              <w:tabs>
                <w:tab w:val="clear" w:pos="765"/>
              </w:tabs>
              <w:spacing w:line="240" w:lineRule="exact"/>
              <w:ind w:left="-169" w:right="-169"/>
              <w:jc w:val="center"/>
              <w:rPr>
                <w:rFonts w:ascii="CordiaUPC" w:hAnsi="CordiaUPC" w:cs="CordiaUPC"/>
                <w:sz w:val="26"/>
                <w:szCs w:val="26"/>
              </w:rPr>
            </w:pPr>
            <w:r w:rsidRPr="00887104">
              <w:rPr>
                <w:rFonts w:ascii="CordiaUPC" w:hAnsi="CordiaUPC" w:cs="CordiaUPC" w:hint="cs"/>
                <w:color w:val="000000"/>
                <w:sz w:val="26"/>
                <w:szCs w:val="26"/>
                <w:lang w:val="en-US" w:bidi="th-TH"/>
              </w:rPr>
              <w:t xml:space="preserve">30 </w:t>
            </w:r>
            <w:r w:rsidR="001B6B14">
              <w:rPr>
                <w:rFonts w:ascii="CordiaUPC" w:hAnsi="CordiaUPC" w:cs="CordiaUPC"/>
                <w:color w:val="000000"/>
                <w:sz w:val="26"/>
                <w:szCs w:val="26"/>
                <w:lang w:val="en-US" w:bidi="th-TH"/>
              </w:rPr>
              <w:t>September</w:t>
            </w:r>
            <w:r w:rsidRPr="00887104">
              <w:rPr>
                <w:rFonts w:ascii="CordiaUPC" w:hAnsi="CordiaUPC" w:cs="CordiaUPC" w:hint="cs"/>
                <w:color w:val="000000"/>
                <w:sz w:val="26"/>
                <w:szCs w:val="26"/>
                <w:lang w:val="en-US" w:bidi="th-TH"/>
              </w:rPr>
              <w:t xml:space="preserve"> 202</w:t>
            </w:r>
            <w:r>
              <w:rPr>
                <w:rFonts w:ascii="CordiaUPC" w:hAnsi="CordiaUPC" w:cs="CordiaUPC"/>
                <w:color w:val="000000"/>
                <w:sz w:val="26"/>
                <w:szCs w:val="26"/>
                <w:lang w:val="en-US" w:bidi="th-TH"/>
              </w:rPr>
              <w:t>2</w:t>
            </w:r>
          </w:p>
        </w:tc>
        <w:tc>
          <w:tcPr>
            <w:tcW w:w="275" w:type="dxa"/>
            <w:gridSpan w:val="2"/>
          </w:tcPr>
          <w:p w14:paraId="4B42D041" w14:textId="77777777" w:rsidR="00143EEF" w:rsidRPr="000F2676" w:rsidRDefault="00143EEF" w:rsidP="006B1063">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3"/>
          </w:tcPr>
          <w:p w14:paraId="5D3C2A73" w14:textId="77777777" w:rsidR="00143EEF" w:rsidRPr="000F2676" w:rsidRDefault="00143EEF" w:rsidP="006B1063">
            <w:pPr>
              <w:pStyle w:val="acctfourfigures"/>
              <w:tabs>
                <w:tab w:val="clear" w:pos="765"/>
              </w:tabs>
              <w:spacing w:line="240" w:lineRule="exact"/>
              <w:ind w:left="-79" w:right="-79"/>
              <w:jc w:val="center"/>
              <w:rPr>
                <w:rFonts w:ascii="CordiaUPC" w:hAnsi="CordiaUPC" w:cs="CordiaUPC"/>
                <w:spacing w:val="-6"/>
                <w:sz w:val="26"/>
                <w:szCs w:val="26"/>
                <w:lang w:val="en-US" w:bidi="th-TH"/>
              </w:rPr>
            </w:pPr>
            <w:r>
              <w:rPr>
                <w:rFonts w:ascii="CordiaUPC" w:hAnsi="CordiaUPC" w:cs="CordiaUPC"/>
                <w:color w:val="000000"/>
                <w:sz w:val="26"/>
                <w:szCs w:val="26"/>
                <w:lang w:val="en-US" w:bidi="th-TH"/>
              </w:rPr>
              <w:t xml:space="preserve">31 December </w:t>
            </w: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r>
      <w:tr w:rsidR="00143EEF" w:rsidRPr="000F2676" w14:paraId="03F1D72A" w14:textId="77777777" w:rsidTr="006B1063">
        <w:trPr>
          <w:gridAfter w:val="1"/>
          <w:wAfter w:w="9" w:type="dxa"/>
          <w:trHeight w:val="20"/>
          <w:tblHeader/>
        </w:trPr>
        <w:tc>
          <w:tcPr>
            <w:tcW w:w="5715" w:type="dxa"/>
          </w:tcPr>
          <w:p w14:paraId="61BCB694" w14:textId="77777777" w:rsidR="00143EEF" w:rsidRPr="000F2676" w:rsidRDefault="00143EEF" w:rsidP="00657740">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7"/>
            <w:vAlign w:val="bottom"/>
          </w:tcPr>
          <w:p w14:paraId="1FB528FB" w14:textId="77777777" w:rsidR="00143EEF" w:rsidRPr="000F2676" w:rsidRDefault="00143EEF" w:rsidP="006B1063">
            <w:pPr>
              <w:spacing w:line="240" w:lineRule="exact"/>
              <w:ind w:left="184" w:right="54"/>
              <w:jc w:val="center"/>
              <w:rPr>
                <w:rFonts w:ascii="CordiaUPC" w:hAnsi="CordiaUPC" w:cs="CordiaUPC"/>
                <w:color w:val="000000"/>
                <w:sz w:val="26"/>
                <w:szCs w:val="26"/>
              </w:rPr>
            </w:pPr>
            <w:r w:rsidRPr="000F2676">
              <w:rPr>
                <w:rFonts w:ascii="CordiaUPC" w:hAnsi="CordiaUPC" w:cs="CordiaUPC" w:hint="cs"/>
                <w:i/>
                <w:iCs/>
                <w:sz w:val="26"/>
                <w:szCs w:val="26"/>
                <w:lang w:val="en-US"/>
              </w:rPr>
              <w:t>(</w:t>
            </w:r>
            <w:proofErr w:type="gramStart"/>
            <w:r w:rsidRPr="000F2676">
              <w:rPr>
                <w:rFonts w:ascii="CordiaUPC" w:hAnsi="CordiaUPC" w:cs="CordiaUPC" w:hint="cs"/>
                <w:i/>
                <w:iCs/>
                <w:sz w:val="26"/>
                <w:szCs w:val="26"/>
                <w:lang w:val="en-US"/>
              </w:rPr>
              <w:t>in</w:t>
            </w:r>
            <w:proofErr w:type="gramEnd"/>
            <w:r w:rsidRPr="000F2676">
              <w:rPr>
                <w:rFonts w:ascii="CordiaUPC" w:hAnsi="CordiaUPC" w:cs="CordiaUPC" w:hint="cs"/>
                <w:i/>
                <w:iCs/>
                <w:sz w:val="26"/>
                <w:szCs w:val="26"/>
                <w:lang w:val="en-US"/>
              </w:rPr>
              <w:t xml:space="preserve"> million Baht)</w:t>
            </w:r>
          </w:p>
        </w:tc>
      </w:tr>
      <w:tr w:rsidR="00143EEF" w:rsidRPr="000F2676" w14:paraId="1184D53A" w14:textId="77777777" w:rsidTr="006B1063">
        <w:trPr>
          <w:gridAfter w:val="1"/>
          <w:wAfter w:w="9" w:type="dxa"/>
          <w:trHeight w:val="20"/>
        </w:trPr>
        <w:tc>
          <w:tcPr>
            <w:tcW w:w="5715" w:type="dxa"/>
          </w:tcPr>
          <w:p w14:paraId="6FD81FA6" w14:textId="77777777" w:rsidR="00143EEF" w:rsidRPr="000F2676" w:rsidRDefault="00143EEF" w:rsidP="00657740">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0F2676">
              <w:rPr>
                <w:rFonts w:ascii="CordiaUPC" w:hAnsi="CordiaUPC" w:cs="CordiaUPC" w:hint="cs"/>
                <w:b/>
                <w:bCs/>
                <w:i/>
                <w:iCs/>
                <w:sz w:val="26"/>
                <w:szCs w:val="26"/>
                <w:lang w:val="en-US" w:eastAsia="en-US"/>
              </w:rPr>
              <w:t>Tier 1 Capital</w:t>
            </w:r>
          </w:p>
        </w:tc>
        <w:tc>
          <w:tcPr>
            <w:tcW w:w="1610" w:type="dxa"/>
            <w:gridSpan w:val="2"/>
          </w:tcPr>
          <w:p w14:paraId="514328C0" w14:textId="77777777" w:rsidR="00143EEF" w:rsidRPr="000F2676" w:rsidRDefault="00143EEF" w:rsidP="006B1063">
            <w:pPr>
              <w:tabs>
                <w:tab w:val="decimal" w:pos="882"/>
              </w:tabs>
              <w:spacing w:line="240" w:lineRule="exact"/>
              <w:ind w:left="184" w:right="54"/>
              <w:jc w:val="both"/>
              <w:rPr>
                <w:rFonts w:ascii="CordiaUPC" w:hAnsi="CordiaUPC" w:cs="CordiaUPC"/>
                <w:color w:val="000000"/>
                <w:sz w:val="26"/>
                <w:szCs w:val="26"/>
              </w:rPr>
            </w:pPr>
          </w:p>
        </w:tc>
        <w:tc>
          <w:tcPr>
            <w:tcW w:w="284" w:type="dxa"/>
            <w:gridSpan w:val="3"/>
          </w:tcPr>
          <w:p w14:paraId="187F3AEC" w14:textId="77777777" w:rsidR="00143EEF" w:rsidRPr="000F2676" w:rsidRDefault="00143EEF" w:rsidP="006B1063">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64043C29" w14:textId="77777777" w:rsidR="00143EEF" w:rsidRPr="000F2676" w:rsidRDefault="00143EEF" w:rsidP="006B1063">
            <w:pPr>
              <w:tabs>
                <w:tab w:val="decimal" w:pos="882"/>
              </w:tabs>
              <w:spacing w:line="240" w:lineRule="exact"/>
              <w:ind w:left="184" w:right="54"/>
              <w:jc w:val="both"/>
              <w:rPr>
                <w:rFonts w:ascii="CordiaUPC" w:hAnsi="CordiaUPC" w:cs="CordiaUPC"/>
                <w:color w:val="000000"/>
                <w:sz w:val="26"/>
                <w:szCs w:val="26"/>
              </w:rPr>
            </w:pPr>
          </w:p>
        </w:tc>
      </w:tr>
      <w:tr w:rsidR="00143EEF" w:rsidRPr="000F2676" w14:paraId="39E24BF4" w14:textId="77777777" w:rsidTr="006B1063">
        <w:trPr>
          <w:gridAfter w:val="1"/>
          <w:wAfter w:w="9" w:type="dxa"/>
          <w:trHeight w:val="20"/>
        </w:trPr>
        <w:tc>
          <w:tcPr>
            <w:tcW w:w="5715" w:type="dxa"/>
          </w:tcPr>
          <w:p w14:paraId="2FF4CDDD" w14:textId="77777777" w:rsidR="00143EEF" w:rsidRPr="000F2676" w:rsidRDefault="00143EEF" w:rsidP="00657740">
            <w:pPr>
              <w:pStyle w:val="Heading8"/>
              <w:tabs>
                <w:tab w:val="left" w:pos="212"/>
                <w:tab w:val="left" w:pos="474"/>
              </w:tabs>
              <w:spacing w:line="24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Common Equity Tier 1 Capital (CET1)</w:t>
            </w:r>
          </w:p>
        </w:tc>
        <w:tc>
          <w:tcPr>
            <w:tcW w:w="1610" w:type="dxa"/>
            <w:gridSpan w:val="2"/>
          </w:tcPr>
          <w:p w14:paraId="5D8A6F2D" w14:textId="77777777" w:rsidR="00143EEF" w:rsidRPr="000F2676" w:rsidRDefault="00143EEF" w:rsidP="006B1063">
            <w:pPr>
              <w:tabs>
                <w:tab w:val="decimal" w:pos="882"/>
              </w:tabs>
              <w:spacing w:line="240" w:lineRule="exact"/>
              <w:ind w:left="184" w:right="54"/>
              <w:jc w:val="both"/>
              <w:rPr>
                <w:rFonts w:ascii="CordiaUPC" w:hAnsi="CordiaUPC" w:cs="CordiaUPC"/>
                <w:color w:val="000000"/>
                <w:sz w:val="26"/>
                <w:szCs w:val="26"/>
              </w:rPr>
            </w:pPr>
          </w:p>
        </w:tc>
        <w:tc>
          <w:tcPr>
            <w:tcW w:w="284" w:type="dxa"/>
            <w:gridSpan w:val="3"/>
          </w:tcPr>
          <w:p w14:paraId="22D7EDA9" w14:textId="77777777" w:rsidR="00143EEF" w:rsidRPr="000F2676" w:rsidRDefault="00143EEF" w:rsidP="006B1063">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50C53DD7" w14:textId="77777777" w:rsidR="00143EEF" w:rsidRPr="000F2676" w:rsidRDefault="00143EEF" w:rsidP="006B1063">
            <w:pPr>
              <w:tabs>
                <w:tab w:val="decimal" w:pos="882"/>
              </w:tabs>
              <w:spacing w:line="240" w:lineRule="exact"/>
              <w:ind w:left="184" w:right="54"/>
              <w:jc w:val="both"/>
              <w:rPr>
                <w:rFonts w:ascii="CordiaUPC" w:hAnsi="CordiaUPC" w:cs="CordiaUPC"/>
                <w:color w:val="000000"/>
                <w:sz w:val="26"/>
                <w:szCs w:val="26"/>
              </w:rPr>
            </w:pPr>
          </w:p>
        </w:tc>
      </w:tr>
      <w:tr w:rsidR="007E322E" w:rsidRPr="000F2676" w14:paraId="4C3F92CE" w14:textId="77777777" w:rsidTr="006B1063">
        <w:trPr>
          <w:gridAfter w:val="1"/>
          <w:wAfter w:w="9" w:type="dxa"/>
          <w:trHeight w:val="20"/>
        </w:trPr>
        <w:tc>
          <w:tcPr>
            <w:tcW w:w="5715" w:type="dxa"/>
          </w:tcPr>
          <w:p w14:paraId="3988AA3B" w14:textId="77777777" w:rsidR="007E322E" w:rsidRPr="000F2676" w:rsidRDefault="007E322E" w:rsidP="007E322E">
            <w:pPr>
              <w:pStyle w:val="Heading8"/>
              <w:tabs>
                <w:tab w:val="left" w:pos="212"/>
                <w:tab w:val="left" w:pos="474"/>
              </w:tabs>
              <w:spacing w:line="240" w:lineRule="exact"/>
              <w:ind w:right="-25"/>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Paid-up share capital</w:t>
            </w:r>
          </w:p>
        </w:tc>
        <w:tc>
          <w:tcPr>
            <w:tcW w:w="1610" w:type="dxa"/>
            <w:gridSpan w:val="2"/>
            <w:vAlign w:val="bottom"/>
          </w:tcPr>
          <w:p w14:paraId="4AF76410" w14:textId="6C0D0BF9" w:rsidR="007E322E" w:rsidRPr="000F2676" w:rsidRDefault="007E322E" w:rsidP="007E322E">
            <w:pPr>
              <w:tabs>
                <w:tab w:val="decimal" w:pos="1325"/>
              </w:tabs>
              <w:spacing w:line="240" w:lineRule="exact"/>
              <w:ind w:left="-25" w:right="-106"/>
              <w:rPr>
                <w:rFonts w:ascii="CordiaUPC" w:hAnsi="CordiaUPC" w:cs="CordiaUPC"/>
                <w:color w:val="000000"/>
                <w:sz w:val="26"/>
                <w:szCs w:val="26"/>
                <w:lang w:val="en-US" w:bidi="th-TH"/>
              </w:rPr>
            </w:pPr>
            <w:r w:rsidRPr="00DD3D16">
              <w:rPr>
                <w:rFonts w:ascii="CordiaUPC" w:eastAsia="MS Mincho" w:hAnsi="CordiaUPC" w:cs="CordiaUPC"/>
                <w:sz w:val="26"/>
                <w:szCs w:val="26"/>
                <w:cs/>
                <w:lang w:eastAsia="th-TH" w:bidi="th-TH"/>
              </w:rPr>
              <w:t>91</w:t>
            </w:r>
            <w:r w:rsidRPr="00DD3D16">
              <w:rPr>
                <w:rFonts w:ascii="CordiaUPC" w:eastAsia="MS Mincho" w:hAnsi="CordiaUPC" w:cs="CordiaUPC"/>
                <w:sz w:val="26"/>
                <w:szCs w:val="26"/>
                <w:lang w:eastAsia="th-TH"/>
              </w:rPr>
              <w:t>,</w:t>
            </w:r>
            <w:r w:rsidRPr="00DD3D16">
              <w:rPr>
                <w:rFonts w:ascii="CordiaUPC" w:eastAsia="MS Mincho" w:hAnsi="CordiaUPC" w:cs="CordiaUPC"/>
                <w:sz w:val="26"/>
                <w:szCs w:val="26"/>
                <w:cs/>
                <w:lang w:eastAsia="th-TH" w:bidi="th-TH"/>
              </w:rPr>
              <w:t>853</w:t>
            </w:r>
          </w:p>
        </w:tc>
        <w:tc>
          <w:tcPr>
            <w:tcW w:w="284" w:type="dxa"/>
            <w:gridSpan w:val="3"/>
          </w:tcPr>
          <w:p w14:paraId="0FC6905C" w14:textId="77777777" w:rsidR="007E322E" w:rsidRPr="000F2676" w:rsidRDefault="007E322E" w:rsidP="007E322E">
            <w:pPr>
              <w:tabs>
                <w:tab w:val="decimal" w:pos="882"/>
              </w:tabs>
              <w:spacing w:line="240" w:lineRule="exact"/>
              <w:ind w:left="184" w:right="54"/>
              <w:jc w:val="both"/>
              <w:rPr>
                <w:rFonts w:ascii="CordiaUPC" w:hAnsi="CordiaUPC" w:cs="CordiaUPC"/>
                <w:color w:val="000000"/>
                <w:sz w:val="26"/>
                <w:szCs w:val="26"/>
              </w:rPr>
            </w:pPr>
          </w:p>
        </w:tc>
        <w:tc>
          <w:tcPr>
            <w:tcW w:w="1659" w:type="dxa"/>
            <w:gridSpan w:val="2"/>
            <w:vAlign w:val="bottom"/>
          </w:tcPr>
          <w:p w14:paraId="4F9CC508" w14:textId="77777777" w:rsidR="007E322E" w:rsidRPr="000F2676" w:rsidRDefault="007E322E" w:rsidP="007E322E">
            <w:pPr>
              <w:tabs>
                <w:tab w:val="decimal" w:pos="1325"/>
              </w:tabs>
              <w:spacing w:line="240" w:lineRule="exact"/>
              <w:ind w:left="-25" w:right="-106"/>
              <w:rPr>
                <w:rFonts w:ascii="CordiaUPC" w:hAnsi="CordiaUPC" w:cs="CordiaUPC"/>
                <w:color w:val="000000"/>
                <w:sz w:val="26"/>
                <w:szCs w:val="26"/>
                <w:lang w:val="en-US" w:bidi="th-TH"/>
              </w:rPr>
            </w:pPr>
            <w:r w:rsidRPr="00294B2A">
              <w:rPr>
                <w:rFonts w:ascii="CordiaUPC" w:eastAsia="MS Mincho" w:hAnsi="CordiaUPC" w:cs="CordiaUPC"/>
                <w:sz w:val="26"/>
                <w:szCs w:val="26"/>
                <w:cs/>
                <w:lang w:eastAsia="th-TH"/>
              </w:rPr>
              <w:t>91</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792</w:t>
            </w:r>
          </w:p>
        </w:tc>
      </w:tr>
      <w:tr w:rsidR="007E322E" w:rsidRPr="000F2676" w14:paraId="18991A7E" w14:textId="77777777" w:rsidTr="006B1063">
        <w:trPr>
          <w:gridAfter w:val="1"/>
          <w:wAfter w:w="9" w:type="dxa"/>
          <w:trHeight w:val="66"/>
        </w:trPr>
        <w:tc>
          <w:tcPr>
            <w:tcW w:w="5715" w:type="dxa"/>
          </w:tcPr>
          <w:p w14:paraId="3DEFCCF1" w14:textId="77777777" w:rsidR="007E322E" w:rsidRPr="000F2676" w:rsidRDefault="007E322E" w:rsidP="007E322E">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Share premium</w:t>
            </w:r>
          </w:p>
        </w:tc>
        <w:tc>
          <w:tcPr>
            <w:tcW w:w="1610" w:type="dxa"/>
            <w:gridSpan w:val="2"/>
            <w:vAlign w:val="bottom"/>
          </w:tcPr>
          <w:p w14:paraId="339606CE" w14:textId="4B913E0D" w:rsidR="007E322E" w:rsidRPr="000F2676" w:rsidRDefault="007E322E" w:rsidP="007E322E">
            <w:pPr>
              <w:tabs>
                <w:tab w:val="decimal" w:pos="1325"/>
              </w:tabs>
              <w:spacing w:line="240" w:lineRule="exact"/>
              <w:ind w:left="-25" w:right="-106"/>
              <w:rPr>
                <w:rFonts w:ascii="CordiaUPC" w:hAnsi="CordiaUPC" w:cs="CordiaUPC"/>
                <w:color w:val="000000"/>
                <w:sz w:val="26"/>
                <w:szCs w:val="26"/>
              </w:rPr>
            </w:pPr>
            <w:r w:rsidRPr="00DD3D16">
              <w:rPr>
                <w:rFonts w:ascii="CordiaUPC" w:eastAsia="MS Mincho" w:hAnsi="CordiaUPC" w:cs="CordiaUPC"/>
                <w:sz w:val="26"/>
                <w:szCs w:val="26"/>
                <w:cs/>
                <w:lang w:eastAsia="th-TH" w:bidi="th-TH"/>
              </w:rPr>
              <w:t>43</w:t>
            </w:r>
            <w:r w:rsidRPr="00DD3D16">
              <w:rPr>
                <w:rFonts w:ascii="CordiaUPC" w:eastAsia="MS Mincho" w:hAnsi="CordiaUPC" w:cs="CordiaUPC"/>
                <w:sz w:val="26"/>
                <w:szCs w:val="26"/>
                <w:lang w:eastAsia="th-TH"/>
              </w:rPr>
              <w:t>,</w:t>
            </w:r>
            <w:r w:rsidRPr="00DD3D16">
              <w:rPr>
                <w:rFonts w:ascii="CordiaUPC" w:eastAsia="MS Mincho" w:hAnsi="CordiaUPC" w:cs="CordiaUPC"/>
                <w:sz w:val="26"/>
                <w:szCs w:val="26"/>
                <w:cs/>
                <w:lang w:eastAsia="th-TH" w:bidi="th-TH"/>
              </w:rPr>
              <w:t>343</w:t>
            </w:r>
          </w:p>
        </w:tc>
        <w:tc>
          <w:tcPr>
            <w:tcW w:w="284" w:type="dxa"/>
            <w:gridSpan w:val="3"/>
          </w:tcPr>
          <w:p w14:paraId="1D8FCABB" w14:textId="77777777" w:rsidR="007E322E" w:rsidRPr="000F2676" w:rsidRDefault="007E322E" w:rsidP="007E322E">
            <w:pPr>
              <w:tabs>
                <w:tab w:val="decimal" w:pos="882"/>
              </w:tabs>
              <w:spacing w:line="240" w:lineRule="exact"/>
              <w:ind w:left="184" w:right="54"/>
              <w:jc w:val="both"/>
              <w:rPr>
                <w:rFonts w:ascii="CordiaUPC" w:hAnsi="CordiaUPC" w:cs="CordiaUPC"/>
                <w:color w:val="000000"/>
                <w:sz w:val="26"/>
                <w:szCs w:val="26"/>
              </w:rPr>
            </w:pPr>
          </w:p>
        </w:tc>
        <w:tc>
          <w:tcPr>
            <w:tcW w:w="1659" w:type="dxa"/>
            <w:gridSpan w:val="2"/>
            <w:vAlign w:val="bottom"/>
          </w:tcPr>
          <w:p w14:paraId="30611CC2" w14:textId="77777777" w:rsidR="007E322E" w:rsidRPr="000F2676" w:rsidRDefault="007E322E" w:rsidP="007E322E">
            <w:pPr>
              <w:tabs>
                <w:tab w:val="decimal" w:pos="1325"/>
              </w:tabs>
              <w:spacing w:line="240" w:lineRule="exact"/>
              <w:ind w:left="-25" w:right="-106"/>
              <w:rPr>
                <w:rFonts w:ascii="CordiaUPC" w:hAnsi="CordiaUPC" w:cs="CordiaUPC"/>
                <w:color w:val="000000"/>
                <w:sz w:val="26"/>
                <w:szCs w:val="26"/>
              </w:rPr>
            </w:pPr>
            <w:r w:rsidRPr="00294B2A">
              <w:rPr>
                <w:rFonts w:ascii="CordiaUPC" w:eastAsia="MS Mincho" w:hAnsi="CordiaUPC" w:cs="CordiaUPC"/>
                <w:sz w:val="26"/>
                <w:szCs w:val="26"/>
                <w:cs/>
                <w:lang w:eastAsia="th-TH"/>
              </w:rPr>
              <w:t>43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345</w:t>
            </w:r>
          </w:p>
        </w:tc>
      </w:tr>
      <w:tr w:rsidR="007E322E" w:rsidRPr="000F2676" w14:paraId="5C968847" w14:textId="77777777" w:rsidTr="006B1063">
        <w:trPr>
          <w:gridAfter w:val="1"/>
          <w:wAfter w:w="9" w:type="dxa"/>
          <w:trHeight w:val="20"/>
        </w:trPr>
        <w:tc>
          <w:tcPr>
            <w:tcW w:w="5715" w:type="dxa"/>
          </w:tcPr>
          <w:p w14:paraId="449A0959" w14:textId="77777777" w:rsidR="007E322E" w:rsidRPr="000F2676" w:rsidRDefault="007E322E" w:rsidP="007E322E">
            <w:pPr>
              <w:tabs>
                <w:tab w:val="left" w:pos="212"/>
                <w:tab w:val="left" w:pos="474"/>
              </w:tabs>
              <w:spacing w:line="240" w:lineRule="exact"/>
              <w:ind w:right="-25"/>
              <w:rPr>
                <w:rFonts w:ascii="CordiaUPC" w:eastAsia="Angsana New" w:hAnsi="CordiaUPC" w:cs="CordiaUPC"/>
                <w:sz w:val="26"/>
                <w:szCs w:val="26"/>
                <w:lang w:val="en-US"/>
              </w:rPr>
            </w:pPr>
            <w:r w:rsidRPr="000F2676">
              <w:rPr>
                <w:rFonts w:ascii="CordiaUPC" w:eastAsia="Angsana New" w:hAnsi="CordiaUPC" w:cs="CordiaUPC" w:hint="cs"/>
                <w:sz w:val="26"/>
                <w:szCs w:val="26"/>
                <w:lang w:val="en-US"/>
              </w:rPr>
              <w:t>Legal reserve</w:t>
            </w:r>
          </w:p>
        </w:tc>
        <w:tc>
          <w:tcPr>
            <w:tcW w:w="1610" w:type="dxa"/>
            <w:gridSpan w:val="2"/>
            <w:vAlign w:val="bottom"/>
          </w:tcPr>
          <w:p w14:paraId="6465704C" w14:textId="1E065676" w:rsidR="007E322E" w:rsidRPr="000F2676" w:rsidRDefault="007E322E" w:rsidP="007E322E">
            <w:pPr>
              <w:tabs>
                <w:tab w:val="decimal" w:pos="1325"/>
              </w:tabs>
              <w:spacing w:line="240" w:lineRule="exact"/>
              <w:ind w:left="-25" w:right="-106"/>
              <w:rPr>
                <w:rFonts w:ascii="CordiaUPC" w:hAnsi="CordiaUPC" w:cs="CordiaUPC"/>
                <w:color w:val="000000"/>
                <w:sz w:val="26"/>
                <w:szCs w:val="26"/>
                <w:cs/>
                <w:lang w:eastAsia="en-GB" w:bidi="th-TH"/>
              </w:rPr>
            </w:pPr>
            <w:r w:rsidRPr="00DD3D16">
              <w:rPr>
                <w:rFonts w:ascii="CordiaUPC" w:eastAsia="MS Mincho" w:hAnsi="CordiaUPC" w:cs="CordiaUPC"/>
                <w:sz w:val="26"/>
                <w:szCs w:val="26"/>
                <w:cs/>
                <w:lang w:eastAsia="th-TH" w:bidi="th-TH"/>
              </w:rPr>
              <w:t>10</w:t>
            </w:r>
            <w:r w:rsidRPr="00DD3D16">
              <w:rPr>
                <w:rFonts w:ascii="CordiaUPC" w:eastAsia="MS Mincho" w:hAnsi="CordiaUPC" w:cs="CordiaUPC"/>
                <w:sz w:val="26"/>
                <w:szCs w:val="26"/>
                <w:lang w:eastAsia="th-TH"/>
              </w:rPr>
              <w:t>,</w:t>
            </w:r>
            <w:r w:rsidRPr="00DD3D16">
              <w:rPr>
                <w:rFonts w:ascii="CordiaUPC" w:eastAsia="MS Mincho" w:hAnsi="CordiaUPC" w:cs="CordiaUPC"/>
                <w:sz w:val="26"/>
                <w:szCs w:val="26"/>
                <w:cs/>
                <w:lang w:eastAsia="th-TH" w:bidi="th-TH"/>
              </w:rPr>
              <w:t>091</w:t>
            </w:r>
          </w:p>
        </w:tc>
        <w:tc>
          <w:tcPr>
            <w:tcW w:w="284" w:type="dxa"/>
            <w:gridSpan w:val="3"/>
          </w:tcPr>
          <w:p w14:paraId="22921311" w14:textId="77777777" w:rsidR="007E322E" w:rsidRPr="000F2676" w:rsidRDefault="007E322E" w:rsidP="007E322E">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vAlign w:val="bottom"/>
          </w:tcPr>
          <w:p w14:paraId="58F22587" w14:textId="77777777" w:rsidR="007E322E" w:rsidRPr="000F2676" w:rsidRDefault="007E322E" w:rsidP="007E322E">
            <w:pPr>
              <w:tabs>
                <w:tab w:val="decimal" w:pos="1325"/>
              </w:tabs>
              <w:spacing w:line="240" w:lineRule="exact"/>
              <w:ind w:left="-25" w:right="-106"/>
              <w:rPr>
                <w:rFonts w:ascii="CordiaUPC" w:hAnsi="CordiaUPC" w:cs="CordiaUPC"/>
                <w:color w:val="000000"/>
                <w:sz w:val="26"/>
                <w:szCs w:val="26"/>
                <w:cs/>
                <w:lang w:eastAsia="en-GB" w:bidi="th-TH"/>
              </w:rPr>
            </w:pPr>
            <w:r w:rsidRPr="00294B2A">
              <w:rPr>
                <w:rFonts w:ascii="CordiaUPC" w:eastAsia="MS Mincho" w:hAnsi="CordiaUPC" w:cs="CordiaUPC"/>
                <w:sz w:val="26"/>
                <w:szCs w:val="26"/>
                <w:cs/>
                <w:lang w:eastAsia="th-TH"/>
              </w:rPr>
              <w:t>10</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091</w:t>
            </w:r>
          </w:p>
        </w:tc>
      </w:tr>
      <w:tr w:rsidR="007E322E" w:rsidRPr="000F2676" w14:paraId="0D6C3C3E" w14:textId="77777777" w:rsidTr="006B1063">
        <w:trPr>
          <w:gridAfter w:val="1"/>
          <w:wAfter w:w="9" w:type="dxa"/>
          <w:trHeight w:val="20"/>
        </w:trPr>
        <w:tc>
          <w:tcPr>
            <w:tcW w:w="5715" w:type="dxa"/>
          </w:tcPr>
          <w:p w14:paraId="15F6FCA3" w14:textId="77777777" w:rsidR="007E322E" w:rsidRPr="000F2676" w:rsidRDefault="007E322E" w:rsidP="007E322E">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Net profits after appropriation</w:t>
            </w:r>
          </w:p>
        </w:tc>
        <w:tc>
          <w:tcPr>
            <w:tcW w:w="1610" w:type="dxa"/>
            <w:gridSpan w:val="2"/>
            <w:vAlign w:val="bottom"/>
          </w:tcPr>
          <w:p w14:paraId="3F46C1D2" w14:textId="742FA942" w:rsidR="007E322E" w:rsidRPr="000F2676" w:rsidRDefault="007E322E" w:rsidP="007E322E">
            <w:pPr>
              <w:tabs>
                <w:tab w:val="decimal" w:pos="1325"/>
              </w:tabs>
              <w:spacing w:line="240" w:lineRule="exact"/>
              <w:ind w:left="-25" w:right="-106"/>
              <w:rPr>
                <w:rFonts w:ascii="CordiaUPC" w:hAnsi="CordiaUPC" w:cs="CordiaUPC"/>
                <w:color w:val="000000"/>
                <w:sz w:val="26"/>
                <w:szCs w:val="26"/>
                <w:lang w:eastAsia="en-GB" w:bidi="th-TH"/>
              </w:rPr>
            </w:pPr>
            <w:r w:rsidRPr="00DD3D16">
              <w:rPr>
                <w:rFonts w:ascii="CordiaUPC" w:eastAsia="MS Mincho" w:hAnsi="CordiaUPC" w:cs="CordiaUPC"/>
                <w:sz w:val="26"/>
                <w:szCs w:val="26"/>
                <w:cs/>
                <w:lang w:eastAsia="th-TH" w:bidi="th-TH"/>
              </w:rPr>
              <w:t>61</w:t>
            </w:r>
            <w:r w:rsidRPr="00DD3D16">
              <w:rPr>
                <w:rFonts w:ascii="CordiaUPC" w:eastAsia="MS Mincho" w:hAnsi="CordiaUPC" w:cs="CordiaUPC"/>
                <w:sz w:val="26"/>
                <w:szCs w:val="26"/>
                <w:lang w:eastAsia="th-TH"/>
              </w:rPr>
              <w:t>,</w:t>
            </w:r>
            <w:r w:rsidRPr="00DD3D16">
              <w:rPr>
                <w:rFonts w:ascii="CordiaUPC" w:eastAsia="MS Mincho" w:hAnsi="CordiaUPC" w:cs="CordiaUPC"/>
                <w:sz w:val="26"/>
                <w:szCs w:val="26"/>
                <w:cs/>
                <w:lang w:eastAsia="th-TH" w:bidi="th-TH"/>
              </w:rPr>
              <w:t>467</w:t>
            </w:r>
          </w:p>
        </w:tc>
        <w:tc>
          <w:tcPr>
            <w:tcW w:w="284" w:type="dxa"/>
            <w:gridSpan w:val="3"/>
          </w:tcPr>
          <w:p w14:paraId="18866F81" w14:textId="77777777" w:rsidR="007E322E" w:rsidRPr="000F2676" w:rsidRDefault="007E322E" w:rsidP="007E322E">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vAlign w:val="bottom"/>
          </w:tcPr>
          <w:p w14:paraId="78707603" w14:textId="77777777" w:rsidR="007E322E" w:rsidRPr="000F2676" w:rsidRDefault="007E322E" w:rsidP="007E322E">
            <w:pPr>
              <w:tabs>
                <w:tab w:val="decimal" w:pos="1325"/>
              </w:tabs>
              <w:spacing w:line="240" w:lineRule="exact"/>
              <w:ind w:left="-25" w:right="-106"/>
              <w:rPr>
                <w:rFonts w:ascii="CordiaUPC" w:hAnsi="CordiaUPC" w:cs="CordiaUPC"/>
                <w:color w:val="000000"/>
                <w:sz w:val="26"/>
                <w:szCs w:val="26"/>
                <w:lang w:eastAsia="en-GB" w:bidi="th-TH"/>
              </w:rPr>
            </w:pPr>
            <w:r w:rsidRPr="00294B2A">
              <w:rPr>
                <w:rFonts w:ascii="CordiaUPC" w:eastAsia="MS Mincho" w:hAnsi="CordiaUPC" w:cs="CordiaUPC"/>
                <w:sz w:val="26"/>
                <w:szCs w:val="26"/>
                <w:cs/>
                <w:lang w:eastAsia="th-TH"/>
              </w:rPr>
              <w:t>49</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585</w:t>
            </w:r>
          </w:p>
        </w:tc>
      </w:tr>
      <w:tr w:rsidR="007E322E" w:rsidRPr="000F2676" w14:paraId="37528978" w14:textId="77777777" w:rsidTr="006B1063">
        <w:trPr>
          <w:gridAfter w:val="1"/>
          <w:wAfter w:w="9" w:type="dxa"/>
          <w:trHeight w:val="20"/>
        </w:trPr>
        <w:tc>
          <w:tcPr>
            <w:tcW w:w="5715" w:type="dxa"/>
          </w:tcPr>
          <w:p w14:paraId="0C4FC069" w14:textId="77777777" w:rsidR="007E322E" w:rsidRPr="000F2676" w:rsidRDefault="007E322E" w:rsidP="007E322E">
            <w:pPr>
              <w:pStyle w:val="Heading8"/>
              <w:keepNext/>
              <w:numPr>
                <w:ilvl w:val="7"/>
                <w:numId w:val="0"/>
              </w:numPr>
              <w:tabs>
                <w:tab w:val="left" w:pos="212"/>
                <w:tab w:val="left" w:pos="474"/>
              </w:tabs>
              <w:spacing w:line="240" w:lineRule="exact"/>
              <w:ind w:right="-25"/>
              <w:jc w:val="both"/>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Other comprehensive income</w:t>
            </w:r>
          </w:p>
        </w:tc>
        <w:tc>
          <w:tcPr>
            <w:tcW w:w="1610" w:type="dxa"/>
            <w:gridSpan w:val="2"/>
            <w:vAlign w:val="bottom"/>
          </w:tcPr>
          <w:p w14:paraId="6A954439" w14:textId="637D3240" w:rsidR="007E322E" w:rsidRPr="000F2676" w:rsidRDefault="007E322E" w:rsidP="007E322E">
            <w:pPr>
              <w:tabs>
                <w:tab w:val="decimal" w:pos="1325"/>
              </w:tabs>
              <w:spacing w:line="240" w:lineRule="exact"/>
              <w:ind w:left="-25" w:right="-106"/>
              <w:rPr>
                <w:rFonts w:ascii="CordiaUPC" w:hAnsi="CordiaUPC" w:cs="CordiaUPC"/>
                <w:sz w:val="26"/>
                <w:szCs w:val="26"/>
              </w:rPr>
            </w:pPr>
            <w:r w:rsidRPr="00DD3D16">
              <w:rPr>
                <w:rFonts w:ascii="CordiaUPC" w:eastAsia="MS Mincho" w:hAnsi="CordiaUPC" w:cs="CordiaUPC"/>
                <w:sz w:val="26"/>
                <w:szCs w:val="26"/>
                <w:cs/>
                <w:lang w:eastAsia="th-TH" w:bidi="th-TH"/>
              </w:rPr>
              <w:t>3</w:t>
            </w:r>
            <w:r w:rsidRPr="00DD3D16">
              <w:rPr>
                <w:rFonts w:ascii="CordiaUPC" w:eastAsia="MS Mincho" w:hAnsi="CordiaUPC" w:cs="CordiaUPC"/>
                <w:sz w:val="26"/>
                <w:szCs w:val="26"/>
                <w:lang w:eastAsia="th-TH"/>
              </w:rPr>
              <w:t>,</w:t>
            </w:r>
            <w:r w:rsidRPr="00DD3D16">
              <w:rPr>
                <w:rFonts w:ascii="CordiaUPC" w:eastAsia="MS Mincho" w:hAnsi="CordiaUPC" w:cs="CordiaUPC"/>
                <w:sz w:val="26"/>
                <w:szCs w:val="26"/>
                <w:cs/>
                <w:lang w:eastAsia="th-TH" w:bidi="th-TH"/>
              </w:rPr>
              <w:t>093</w:t>
            </w:r>
          </w:p>
        </w:tc>
        <w:tc>
          <w:tcPr>
            <w:tcW w:w="284" w:type="dxa"/>
            <w:gridSpan w:val="3"/>
          </w:tcPr>
          <w:p w14:paraId="7B6734DE" w14:textId="77777777" w:rsidR="007E322E" w:rsidRPr="000F2676" w:rsidRDefault="007E322E" w:rsidP="007E322E">
            <w:pPr>
              <w:tabs>
                <w:tab w:val="decimal" w:pos="1480"/>
              </w:tabs>
              <w:spacing w:line="240" w:lineRule="exact"/>
              <w:ind w:right="-302"/>
              <w:rPr>
                <w:rFonts w:ascii="CordiaUPC" w:hAnsi="CordiaUPC" w:cs="CordiaUPC"/>
                <w:sz w:val="26"/>
                <w:szCs w:val="26"/>
              </w:rPr>
            </w:pPr>
          </w:p>
        </w:tc>
        <w:tc>
          <w:tcPr>
            <w:tcW w:w="1659" w:type="dxa"/>
            <w:gridSpan w:val="2"/>
            <w:vAlign w:val="bottom"/>
          </w:tcPr>
          <w:p w14:paraId="416413A5" w14:textId="77777777" w:rsidR="007E322E" w:rsidRPr="000F2676" w:rsidRDefault="007E322E" w:rsidP="007E322E">
            <w:pPr>
              <w:tabs>
                <w:tab w:val="decimal" w:pos="1325"/>
              </w:tabs>
              <w:spacing w:line="240" w:lineRule="exact"/>
              <w:ind w:left="-25" w:right="-106"/>
              <w:rPr>
                <w:rFonts w:ascii="CordiaUPC" w:hAnsi="CordiaUPC" w:cs="CordiaUPC"/>
                <w:sz w:val="26"/>
                <w:szCs w:val="26"/>
              </w:rPr>
            </w:pPr>
            <w:r w:rsidRPr="00294B2A">
              <w:rPr>
                <w:rFonts w:ascii="CordiaUPC" w:eastAsia="MS Mincho" w:hAnsi="CordiaUPC" w:cs="CordiaUPC"/>
                <w:sz w:val="26"/>
                <w:szCs w:val="26"/>
                <w:cs/>
                <w:lang w:eastAsia="th-TH"/>
              </w:rPr>
              <w:t>4</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673</w:t>
            </w:r>
          </w:p>
        </w:tc>
      </w:tr>
      <w:tr w:rsidR="007E322E" w:rsidRPr="000F2676" w14:paraId="3F6423B7" w14:textId="77777777" w:rsidTr="006B1063">
        <w:trPr>
          <w:gridAfter w:val="1"/>
          <w:wAfter w:w="9" w:type="dxa"/>
          <w:trHeight w:val="20"/>
        </w:trPr>
        <w:tc>
          <w:tcPr>
            <w:tcW w:w="5715" w:type="dxa"/>
            <w:vAlign w:val="bottom"/>
          </w:tcPr>
          <w:p w14:paraId="747082FA" w14:textId="77777777" w:rsidR="007E322E" w:rsidRPr="000F2676" w:rsidRDefault="007E322E" w:rsidP="007E322E">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cs/>
                <w:lang w:eastAsia="en-US" w:bidi="th-TH"/>
              </w:rPr>
            </w:pPr>
            <w:r w:rsidRPr="000F2676">
              <w:rPr>
                <w:rFonts w:ascii="CordiaUPC" w:eastAsia="Angsana New" w:hAnsi="CordiaUPC" w:cs="CordiaUPC" w:hint="cs"/>
                <w:color w:val="000000"/>
                <w:sz w:val="26"/>
                <w:szCs w:val="26"/>
                <w:lang w:eastAsia="en-US"/>
              </w:rPr>
              <w:t xml:space="preserve">Capital </w:t>
            </w:r>
            <w:r w:rsidRPr="000F2676">
              <w:rPr>
                <w:rFonts w:ascii="CordiaUPC" w:eastAsia="Angsana New" w:hAnsi="CordiaUPC" w:cs="CordiaUPC" w:hint="cs"/>
                <w:color w:val="000000"/>
                <w:sz w:val="26"/>
                <w:szCs w:val="26"/>
                <w:lang w:val="en-US" w:eastAsia="en-US" w:bidi="th-TH"/>
              </w:rPr>
              <w:t>adjustment</w:t>
            </w:r>
            <w:r w:rsidRPr="000F2676">
              <w:rPr>
                <w:rFonts w:ascii="CordiaUPC" w:eastAsia="Angsana New" w:hAnsi="CordiaUPC" w:cs="CordiaUPC" w:hint="cs"/>
                <w:color w:val="000000"/>
                <w:sz w:val="26"/>
                <w:szCs w:val="26"/>
                <w:lang w:eastAsia="en-US"/>
              </w:rPr>
              <w:t xml:space="preserve"> items on CET1</w:t>
            </w:r>
          </w:p>
        </w:tc>
        <w:tc>
          <w:tcPr>
            <w:tcW w:w="1610" w:type="dxa"/>
            <w:gridSpan w:val="2"/>
            <w:vAlign w:val="bottom"/>
          </w:tcPr>
          <w:p w14:paraId="1B5DAE7A" w14:textId="54FDA308" w:rsidR="007E322E" w:rsidRPr="002470AD" w:rsidRDefault="007E322E" w:rsidP="007E322E">
            <w:pPr>
              <w:tabs>
                <w:tab w:val="decimal" w:pos="1325"/>
              </w:tabs>
              <w:spacing w:line="240" w:lineRule="exact"/>
              <w:ind w:left="-25" w:right="-106"/>
              <w:rPr>
                <w:rFonts w:ascii="CordiaUPC" w:eastAsia="Angsana New" w:hAnsi="CordiaUPC" w:cs="CordiaUPC"/>
                <w:color w:val="000000"/>
                <w:sz w:val="26"/>
                <w:szCs w:val="26"/>
                <w:lang w:val="en-US" w:bidi="th-TH"/>
              </w:rPr>
            </w:pPr>
            <w:r w:rsidRPr="00DD3D16">
              <w:rPr>
                <w:rFonts w:ascii="CordiaUPC" w:eastAsia="MS Mincho" w:hAnsi="CordiaUPC" w:cs="CordiaUPC"/>
                <w:sz w:val="26"/>
                <w:szCs w:val="26"/>
                <w:cs/>
                <w:lang w:eastAsia="th-TH" w:bidi="th-TH"/>
              </w:rPr>
              <w:t>(29)</w:t>
            </w:r>
          </w:p>
        </w:tc>
        <w:tc>
          <w:tcPr>
            <w:tcW w:w="284" w:type="dxa"/>
            <w:gridSpan w:val="3"/>
          </w:tcPr>
          <w:p w14:paraId="73FB4952" w14:textId="77777777" w:rsidR="007E322E" w:rsidRPr="000F2676" w:rsidRDefault="007E322E" w:rsidP="007E322E">
            <w:pPr>
              <w:tabs>
                <w:tab w:val="decimal" w:pos="1480"/>
              </w:tabs>
              <w:spacing w:line="240" w:lineRule="exact"/>
              <w:ind w:right="-302"/>
              <w:jc w:val="both"/>
              <w:rPr>
                <w:rFonts w:ascii="CordiaUPC" w:eastAsia="Angsana New" w:hAnsi="CordiaUPC" w:cs="CordiaUPC"/>
                <w:color w:val="000000"/>
                <w:sz w:val="26"/>
                <w:szCs w:val="26"/>
              </w:rPr>
            </w:pPr>
          </w:p>
        </w:tc>
        <w:tc>
          <w:tcPr>
            <w:tcW w:w="1659" w:type="dxa"/>
            <w:gridSpan w:val="2"/>
            <w:vAlign w:val="bottom"/>
          </w:tcPr>
          <w:p w14:paraId="0A38C82D" w14:textId="77777777" w:rsidR="007E322E" w:rsidRPr="000F2676" w:rsidRDefault="007E322E" w:rsidP="007E322E">
            <w:pPr>
              <w:tabs>
                <w:tab w:val="decimal" w:pos="1325"/>
              </w:tabs>
              <w:spacing w:line="240" w:lineRule="exact"/>
              <w:ind w:left="-25" w:right="-106"/>
              <w:rPr>
                <w:rFonts w:ascii="CordiaUPC" w:eastAsia="Angsana New" w:hAnsi="CordiaUPC" w:cs="CordiaUPC"/>
                <w:color w:val="000000"/>
                <w:sz w:val="26"/>
                <w:szCs w:val="26"/>
              </w:rPr>
            </w:pPr>
            <w:r>
              <w:rPr>
                <w:rFonts w:ascii="CordiaUPC" w:eastAsia="Angsana New" w:hAnsi="CordiaUPC" w:cs="CordiaUPC"/>
                <w:color w:val="000000"/>
                <w:sz w:val="26"/>
                <w:szCs w:val="26"/>
                <w:lang w:val="en-US" w:bidi="th-TH"/>
              </w:rPr>
              <w:t>(30)</w:t>
            </w:r>
          </w:p>
        </w:tc>
      </w:tr>
      <w:tr w:rsidR="007E322E" w:rsidRPr="000F2676" w14:paraId="7369BAE2" w14:textId="77777777" w:rsidTr="006B1063">
        <w:trPr>
          <w:gridAfter w:val="1"/>
          <w:wAfter w:w="9" w:type="dxa"/>
          <w:trHeight w:val="20"/>
        </w:trPr>
        <w:tc>
          <w:tcPr>
            <w:tcW w:w="5715" w:type="dxa"/>
          </w:tcPr>
          <w:p w14:paraId="7FBAF440" w14:textId="77777777" w:rsidR="007E322E" w:rsidRPr="000F2676" w:rsidRDefault="007E322E" w:rsidP="007E322E">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eastAsia="en-US"/>
              </w:rPr>
            </w:pPr>
            <w:r w:rsidRPr="000F2676">
              <w:rPr>
                <w:rFonts w:ascii="CordiaUPC" w:eastAsia="Angsana New" w:hAnsi="CordiaUPC" w:cs="CordiaUPC" w:hint="cs"/>
                <w:color w:val="000000"/>
                <w:sz w:val="26"/>
                <w:szCs w:val="26"/>
                <w:lang w:eastAsia="en-US"/>
              </w:rPr>
              <w:t>Capital deduction items on CET1</w:t>
            </w:r>
          </w:p>
        </w:tc>
        <w:tc>
          <w:tcPr>
            <w:tcW w:w="1610" w:type="dxa"/>
            <w:gridSpan w:val="2"/>
            <w:tcBorders>
              <w:bottom w:val="single" w:sz="4" w:space="0" w:color="auto"/>
            </w:tcBorders>
            <w:vAlign w:val="bottom"/>
          </w:tcPr>
          <w:p w14:paraId="4239341C" w14:textId="21644552" w:rsidR="007E322E" w:rsidRPr="000F2676" w:rsidRDefault="007E322E" w:rsidP="007E322E">
            <w:pPr>
              <w:tabs>
                <w:tab w:val="decimal" w:pos="1325"/>
              </w:tabs>
              <w:spacing w:line="240" w:lineRule="exact"/>
              <w:ind w:left="-25" w:right="-106"/>
              <w:rPr>
                <w:rFonts w:ascii="CordiaUPC" w:hAnsi="CordiaUPC" w:cs="CordiaUPC"/>
                <w:sz w:val="26"/>
                <w:szCs w:val="26"/>
              </w:rPr>
            </w:pPr>
            <w:r w:rsidRPr="00DD3D16">
              <w:rPr>
                <w:rFonts w:ascii="CordiaUPC" w:eastAsia="MS Mincho" w:hAnsi="CordiaUPC" w:cs="CordiaUPC"/>
                <w:sz w:val="26"/>
                <w:szCs w:val="26"/>
                <w:cs/>
                <w:lang w:eastAsia="th-TH" w:bidi="th-TH"/>
              </w:rPr>
              <w:t>(24</w:t>
            </w:r>
            <w:r w:rsidRPr="00DD3D16">
              <w:rPr>
                <w:rFonts w:ascii="CordiaUPC" w:eastAsia="MS Mincho" w:hAnsi="CordiaUPC" w:cs="CordiaUPC"/>
                <w:sz w:val="26"/>
                <w:szCs w:val="26"/>
                <w:lang w:eastAsia="th-TH"/>
              </w:rPr>
              <w:t>,</w:t>
            </w:r>
            <w:r w:rsidRPr="00DD3D16">
              <w:rPr>
                <w:rFonts w:ascii="CordiaUPC" w:eastAsia="MS Mincho" w:hAnsi="CordiaUPC" w:cs="CordiaUPC"/>
                <w:sz w:val="26"/>
                <w:szCs w:val="26"/>
                <w:cs/>
                <w:lang w:eastAsia="th-TH" w:bidi="th-TH"/>
              </w:rPr>
              <w:t>395)</w:t>
            </w:r>
          </w:p>
        </w:tc>
        <w:tc>
          <w:tcPr>
            <w:tcW w:w="284" w:type="dxa"/>
            <w:gridSpan w:val="3"/>
          </w:tcPr>
          <w:p w14:paraId="2790EF90" w14:textId="77777777" w:rsidR="007E322E" w:rsidRPr="000F2676" w:rsidRDefault="007E322E" w:rsidP="007E322E">
            <w:pPr>
              <w:tabs>
                <w:tab w:val="decimal" w:pos="1480"/>
              </w:tabs>
              <w:spacing w:line="24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7E433589" w14:textId="77777777" w:rsidR="007E322E" w:rsidRPr="000F2676" w:rsidRDefault="007E322E" w:rsidP="007E322E">
            <w:pPr>
              <w:tabs>
                <w:tab w:val="decimal" w:pos="1325"/>
              </w:tabs>
              <w:spacing w:line="240" w:lineRule="exact"/>
              <w:ind w:left="-25" w:right="-106"/>
              <w:rPr>
                <w:rFonts w:ascii="CordiaUPC" w:hAnsi="CordiaUPC" w:cs="CordiaUPC"/>
                <w:sz w:val="26"/>
                <w:szCs w:val="26"/>
              </w:rPr>
            </w:pPr>
            <w:r w:rsidRPr="00294B2A">
              <w:rPr>
                <w:rFonts w:ascii="CordiaUPC" w:eastAsia="MS Mincho" w:hAnsi="CordiaUPC" w:cs="CordiaUPC"/>
                <w:sz w:val="26"/>
                <w:szCs w:val="26"/>
                <w:cs/>
                <w:lang w:eastAsia="th-TH"/>
              </w:rPr>
              <w:t>(23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172)</w:t>
            </w:r>
          </w:p>
        </w:tc>
      </w:tr>
      <w:tr w:rsidR="007E322E" w:rsidRPr="000F2676" w14:paraId="16F3E4B0" w14:textId="77777777" w:rsidTr="006B1063">
        <w:trPr>
          <w:gridAfter w:val="1"/>
          <w:wAfter w:w="9" w:type="dxa"/>
          <w:trHeight w:val="20"/>
        </w:trPr>
        <w:tc>
          <w:tcPr>
            <w:tcW w:w="5715" w:type="dxa"/>
            <w:vAlign w:val="bottom"/>
          </w:tcPr>
          <w:p w14:paraId="3A336285" w14:textId="77777777" w:rsidR="007E322E" w:rsidRPr="000F1A91" w:rsidRDefault="007E322E" w:rsidP="007E322E">
            <w:pPr>
              <w:pStyle w:val="Heading8"/>
              <w:tabs>
                <w:tab w:val="left" w:pos="212"/>
                <w:tab w:val="left" w:pos="474"/>
              </w:tabs>
              <w:spacing w:line="240" w:lineRule="exact"/>
              <w:ind w:right="-25"/>
              <w:rPr>
                <w:rFonts w:ascii="CordiaUPC" w:eastAsia="Angsana New" w:hAnsi="CordiaUPC" w:cs="CordiaUPC"/>
                <w:b/>
                <w:bCs/>
                <w:i/>
                <w:iCs/>
                <w:color w:val="000000"/>
                <w:sz w:val="26"/>
                <w:szCs w:val="26"/>
                <w:lang w:val="en-US" w:eastAsia="en-US"/>
              </w:rPr>
            </w:pPr>
            <w:r w:rsidRPr="000F2676">
              <w:rPr>
                <w:rFonts w:ascii="CordiaUPC" w:hAnsi="CordiaUPC" w:cs="CordiaUPC" w:hint="cs"/>
                <w:b/>
                <w:bCs/>
                <w:sz w:val="26"/>
                <w:szCs w:val="26"/>
                <w:lang w:val="en-US" w:eastAsia="en-US"/>
              </w:rPr>
              <w:t xml:space="preserve">Total Common Equity Tier 1 Capital </w:t>
            </w:r>
          </w:p>
        </w:tc>
        <w:tc>
          <w:tcPr>
            <w:tcW w:w="1610" w:type="dxa"/>
            <w:gridSpan w:val="2"/>
            <w:tcBorders>
              <w:top w:val="single" w:sz="4" w:space="0" w:color="auto"/>
              <w:bottom w:val="single" w:sz="4" w:space="0" w:color="auto"/>
            </w:tcBorders>
            <w:vAlign w:val="bottom"/>
          </w:tcPr>
          <w:p w14:paraId="605749E1" w14:textId="1EC42558"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DD3D16">
              <w:rPr>
                <w:rFonts w:ascii="CordiaUPC" w:eastAsia="MS Mincho" w:hAnsi="CordiaUPC" w:cs="CordiaUPC"/>
                <w:b/>
                <w:bCs/>
                <w:sz w:val="26"/>
                <w:szCs w:val="26"/>
                <w:cs/>
                <w:lang w:eastAsia="th-TH" w:bidi="th-TH"/>
              </w:rPr>
              <w:t>185</w:t>
            </w:r>
            <w:r w:rsidRPr="00DD3D16">
              <w:rPr>
                <w:rFonts w:ascii="CordiaUPC" w:eastAsia="MS Mincho" w:hAnsi="CordiaUPC" w:cs="CordiaUPC"/>
                <w:b/>
                <w:bCs/>
                <w:sz w:val="26"/>
                <w:szCs w:val="26"/>
                <w:lang w:eastAsia="th-TH"/>
              </w:rPr>
              <w:t>,</w:t>
            </w:r>
            <w:r w:rsidRPr="00DD3D16">
              <w:rPr>
                <w:rFonts w:ascii="CordiaUPC" w:eastAsia="MS Mincho" w:hAnsi="CordiaUPC" w:cs="CordiaUPC"/>
                <w:b/>
                <w:bCs/>
                <w:sz w:val="26"/>
                <w:szCs w:val="26"/>
                <w:cs/>
                <w:lang w:eastAsia="th-TH" w:bidi="th-TH"/>
              </w:rPr>
              <w:t>423</w:t>
            </w:r>
          </w:p>
        </w:tc>
        <w:tc>
          <w:tcPr>
            <w:tcW w:w="284" w:type="dxa"/>
            <w:gridSpan w:val="3"/>
          </w:tcPr>
          <w:p w14:paraId="0FBA141C" w14:textId="77777777" w:rsidR="007E322E" w:rsidRPr="001A4EC5" w:rsidRDefault="007E322E" w:rsidP="007E322E">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vAlign w:val="bottom"/>
          </w:tcPr>
          <w:p w14:paraId="70A221B4" w14:textId="77777777" w:rsidR="007E322E" w:rsidRPr="008F5EF6" w:rsidRDefault="007E322E" w:rsidP="007E322E">
            <w:pPr>
              <w:tabs>
                <w:tab w:val="decimal" w:pos="1325"/>
              </w:tabs>
              <w:spacing w:line="240" w:lineRule="exact"/>
              <w:ind w:left="-25" w:right="-106"/>
              <w:rPr>
                <w:rFonts w:ascii="CordiaUPC" w:eastAsia="MS Mincho" w:hAnsi="CordiaUPC" w:cs="CordiaUPC"/>
                <w:b/>
                <w:bCs/>
                <w:sz w:val="26"/>
                <w:szCs w:val="26"/>
                <w:lang w:eastAsia="th-TH"/>
              </w:rPr>
            </w:pPr>
            <w:r w:rsidRPr="008F5EF6">
              <w:rPr>
                <w:rFonts w:ascii="CordiaUPC" w:eastAsia="MS Mincho" w:hAnsi="CordiaUPC" w:cs="CordiaUPC"/>
                <w:b/>
                <w:bCs/>
                <w:sz w:val="26"/>
                <w:szCs w:val="26"/>
                <w:cs/>
                <w:lang w:eastAsia="th-TH"/>
              </w:rPr>
              <w:t>176</w:t>
            </w:r>
            <w:r w:rsidRPr="008F5EF6">
              <w:rPr>
                <w:rFonts w:ascii="CordiaUPC" w:eastAsia="MS Mincho" w:hAnsi="CordiaUPC" w:cs="CordiaUPC"/>
                <w:b/>
                <w:bCs/>
                <w:sz w:val="26"/>
                <w:szCs w:val="26"/>
                <w:lang w:eastAsia="th-TH"/>
              </w:rPr>
              <w:t>,</w:t>
            </w:r>
            <w:r w:rsidRPr="008F5EF6">
              <w:rPr>
                <w:rFonts w:ascii="CordiaUPC" w:eastAsia="MS Mincho" w:hAnsi="CordiaUPC" w:cs="CordiaUPC"/>
                <w:b/>
                <w:bCs/>
                <w:sz w:val="26"/>
                <w:szCs w:val="26"/>
                <w:cs/>
                <w:lang w:eastAsia="th-TH"/>
              </w:rPr>
              <w:t>284</w:t>
            </w:r>
          </w:p>
        </w:tc>
      </w:tr>
      <w:tr w:rsidR="00143EEF" w:rsidRPr="000F2676" w14:paraId="622948F4" w14:textId="77777777" w:rsidTr="006B1063">
        <w:trPr>
          <w:gridAfter w:val="1"/>
          <w:wAfter w:w="9" w:type="dxa"/>
          <w:trHeight w:val="20"/>
        </w:trPr>
        <w:tc>
          <w:tcPr>
            <w:tcW w:w="5715" w:type="dxa"/>
            <w:vAlign w:val="bottom"/>
          </w:tcPr>
          <w:p w14:paraId="2598F5CD" w14:textId="77777777" w:rsidR="00143EEF" w:rsidRPr="000F2676" w:rsidRDefault="00143EEF" w:rsidP="00657740">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gridSpan w:val="2"/>
            <w:tcBorders>
              <w:top w:val="single" w:sz="4" w:space="0" w:color="auto"/>
            </w:tcBorders>
            <w:vAlign w:val="bottom"/>
          </w:tcPr>
          <w:p w14:paraId="781A8659" w14:textId="77777777" w:rsidR="00143EEF" w:rsidRPr="000F2676" w:rsidRDefault="00143EEF" w:rsidP="006B1063">
            <w:pPr>
              <w:tabs>
                <w:tab w:val="decimal" w:pos="1325"/>
              </w:tabs>
              <w:spacing w:line="240" w:lineRule="exact"/>
              <w:ind w:left="-25" w:right="-106"/>
              <w:rPr>
                <w:rFonts w:ascii="CordiaUPC" w:hAnsi="CordiaUPC" w:cs="CordiaUPC"/>
                <w:b/>
                <w:bCs/>
                <w:sz w:val="26"/>
                <w:szCs w:val="26"/>
              </w:rPr>
            </w:pPr>
          </w:p>
        </w:tc>
        <w:tc>
          <w:tcPr>
            <w:tcW w:w="284" w:type="dxa"/>
            <w:gridSpan w:val="3"/>
          </w:tcPr>
          <w:p w14:paraId="2CA0EC1C" w14:textId="77777777" w:rsidR="00143EEF" w:rsidRPr="000F2676" w:rsidRDefault="00143EEF" w:rsidP="006B1063">
            <w:pPr>
              <w:tabs>
                <w:tab w:val="decimal" w:pos="1480"/>
              </w:tabs>
              <w:spacing w:line="240" w:lineRule="exact"/>
              <w:ind w:left="184" w:right="-302"/>
              <w:rPr>
                <w:rFonts w:ascii="CordiaUPC" w:hAnsi="CordiaUPC" w:cs="CordiaUPC"/>
                <w:b/>
                <w:bCs/>
                <w:sz w:val="26"/>
                <w:szCs w:val="26"/>
              </w:rPr>
            </w:pPr>
          </w:p>
        </w:tc>
        <w:tc>
          <w:tcPr>
            <w:tcW w:w="1659" w:type="dxa"/>
            <w:gridSpan w:val="2"/>
            <w:tcBorders>
              <w:top w:val="single" w:sz="4" w:space="0" w:color="auto"/>
            </w:tcBorders>
            <w:vAlign w:val="bottom"/>
          </w:tcPr>
          <w:p w14:paraId="348EB7AD" w14:textId="77777777" w:rsidR="00143EEF" w:rsidRPr="000F2676" w:rsidRDefault="00143EEF" w:rsidP="006B1063">
            <w:pPr>
              <w:tabs>
                <w:tab w:val="decimal" w:pos="1325"/>
              </w:tabs>
              <w:spacing w:line="240" w:lineRule="exact"/>
              <w:ind w:left="-25" w:right="-106"/>
              <w:rPr>
                <w:rFonts w:ascii="CordiaUPC" w:hAnsi="CordiaUPC" w:cs="CordiaUPC"/>
                <w:b/>
                <w:bCs/>
                <w:sz w:val="26"/>
                <w:szCs w:val="26"/>
              </w:rPr>
            </w:pPr>
          </w:p>
        </w:tc>
      </w:tr>
      <w:tr w:rsidR="00143EEF" w:rsidRPr="000F2676" w14:paraId="7A7EDCFC" w14:textId="77777777" w:rsidTr="006B1063">
        <w:trPr>
          <w:gridAfter w:val="1"/>
          <w:wAfter w:w="9" w:type="dxa"/>
          <w:trHeight w:val="20"/>
        </w:trPr>
        <w:tc>
          <w:tcPr>
            <w:tcW w:w="5715" w:type="dxa"/>
            <w:vAlign w:val="bottom"/>
          </w:tcPr>
          <w:p w14:paraId="4A86417D" w14:textId="49D9BDC3" w:rsidR="00143EEF" w:rsidRPr="000F2676" w:rsidRDefault="00143EEF" w:rsidP="00657740">
            <w:pPr>
              <w:pStyle w:val="Heading8"/>
              <w:tabs>
                <w:tab w:val="left" w:pos="212"/>
                <w:tab w:val="left" w:pos="474"/>
              </w:tabs>
              <w:spacing w:line="24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Addition Tier 1 Capital</w:t>
            </w:r>
            <w:r w:rsidR="00DA680F">
              <w:t xml:space="preserve"> </w:t>
            </w:r>
          </w:p>
        </w:tc>
        <w:tc>
          <w:tcPr>
            <w:tcW w:w="1610" w:type="dxa"/>
            <w:gridSpan w:val="2"/>
            <w:vAlign w:val="bottom"/>
          </w:tcPr>
          <w:p w14:paraId="1B8B4642" w14:textId="77777777" w:rsidR="00143EEF" w:rsidRPr="000F2676" w:rsidRDefault="00143EEF" w:rsidP="006B1063">
            <w:pPr>
              <w:tabs>
                <w:tab w:val="decimal" w:pos="1325"/>
              </w:tabs>
              <w:spacing w:line="240" w:lineRule="exact"/>
              <w:ind w:left="-25" w:right="-106"/>
              <w:rPr>
                <w:rFonts w:ascii="CordiaUPC" w:hAnsi="CordiaUPC" w:cs="CordiaUPC"/>
                <w:b/>
                <w:bCs/>
                <w:sz w:val="26"/>
                <w:szCs w:val="26"/>
              </w:rPr>
            </w:pPr>
          </w:p>
        </w:tc>
        <w:tc>
          <w:tcPr>
            <w:tcW w:w="284" w:type="dxa"/>
            <w:gridSpan w:val="3"/>
          </w:tcPr>
          <w:p w14:paraId="49131064" w14:textId="77777777" w:rsidR="00143EEF" w:rsidRPr="000F2676" w:rsidRDefault="00143EEF" w:rsidP="006B1063">
            <w:pPr>
              <w:tabs>
                <w:tab w:val="decimal" w:pos="1480"/>
              </w:tabs>
              <w:spacing w:line="240" w:lineRule="exact"/>
              <w:ind w:left="184" w:right="-302"/>
              <w:rPr>
                <w:rFonts w:ascii="CordiaUPC" w:hAnsi="CordiaUPC" w:cs="CordiaUPC"/>
                <w:b/>
                <w:bCs/>
                <w:sz w:val="26"/>
                <w:szCs w:val="26"/>
              </w:rPr>
            </w:pPr>
          </w:p>
        </w:tc>
        <w:tc>
          <w:tcPr>
            <w:tcW w:w="1659" w:type="dxa"/>
            <w:gridSpan w:val="2"/>
            <w:vAlign w:val="bottom"/>
          </w:tcPr>
          <w:p w14:paraId="7B68B1ED" w14:textId="77777777" w:rsidR="00143EEF" w:rsidRPr="000F2676" w:rsidRDefault="00143EEF" w:rsidP="006B1063">
            <w:pPr>
              <w:tabs>
                <w:tab w:val="decimal" w:pos="1325"/>
              </w:tabs>
              <w:spacing w:line="240" w:lineRule="exact"/>
              <w:ind w:left="-25" w:right="-106"/>
              <w:rPr>
                <w:rFonts w:ascii="CordiaUPC" w:hAnsi="CordiaUPC" w:cs="CordiaUPC"/>
                <w:b/>
                <w:bCs/>
                <w:sz w:val="26"/>
                <w:szCs w:val="26"/>
              </w:rPr>
            </w:pPr>
          </w:p>
        </w:tc>
      </w:tr>
      <w:tr w:rsidR="007E322E" w:rsidRPr="000F2676" w14:paraId="4C52AA8B" w14:textId="77777777" w:rsidTr="006B1063">
        <w:trPr>
          <w:gridAfter w:val="1"/>
          <w:wAfter w:w="9" w:type="dxa"/>
          <w:trHeight w:val="20"/>
        </w:trPr>
        <w:tc>
          <w:tcPr>
            <w:tcW w:w="5715" w:type="dxa"/>
            <w:vAlign w:val="bottom"/>
          </w:tcPr>
          <w:p w14:paraId="6FF0B48B" w14:textId="77777777" w:rsidR="007E322E" w:rsidRPr="000F2676" w:rsidRDefault="007E322E" w:rsidP="007E322E">
            <w:pPr>
              <w:pStyle w:val="Heading8"/>
              <w:tabs>
                <w:tab w:val="left" w:pos="212"/>
                <w:tab w:val="left" w:pos="474"/>
              </w:tabs>
              <w:spacing w:line="240" w:lineRule="exact"/>
              <w:ind w:right="-25"/>
              <w:rPr>
                <w:rFonts w:ascii="CordiaUPC" w:hAnsi="CordiaUPC" w:cs="CordiaUPC"/>
                <w:sz w:val="26"/>
                <w:szCs w:val="26"/>
                <w:lang w:val="en-US" w:eastAsia="en-US"/>
              </w:rPr>
            </w:pPr>
            <w:r w:rsidRPr="000F2676">
              <w:rPr>
                <w:rFonts w:ascii="CordiaUPC" w:eastAsia="Angsana New" w:hAnsi="CordiaUPC" w:cs="CordiaUPC" w:hint="cs"/>
                <w:color w:val="000000"/>
                <w:sz w:val="26"/>
                <w:szCs w:val="26"/>
                <w:lang w:val="en-US" w:eastAsia="en-US"/>
              </w:rPr>
              <w:t xml:space="preserve">Subordinated debentures classified as additional </w:t>
            </w:r>
            <w:r w:rsidRPr="000F2676">
              <w:rPr>
                <w:rFonts w:ascii="CordiaUPC" w:hAnsi="CordiaUPC" w:cs="CordiaUPC" w:hint="cs"/>
                <w:sz w:val="26"/>
                <w:szCs w:val="26"/>
                <w:lang w:val="en-US" w:eastAsia="en-US"/>
              </w:rPr>
              <w:t xml:space="preserve">Tier 1 Capital </w:t>
            </w:r>
          </w:p>
        </w:tc>
        <w:tc>
          <w:tcPr>
            <w:tcW w:w="1610" w:type="dxa"/>
            <w:gridSpan w:val="2"/>
            <w:tcBorders>
              <w:bottom w:val="single" w:sz="4" w:space="0" w:color="auto"/>
            </w:tcBorders>
            <w:vAlign w:val="bottom"/>
          </w:tcPr>
          <w:p w14:paraId="004B2239" w14:textId="653F0AAC" w:rsidR="007E322E" w:rsidRPr="000F2676" w:rsidRDefault="007E322E" w:rsidP="007E322E">
            <w:pPr>
              <w:tabs>
                <w:tab w:val="decimal" w:pos="1325"/>
              </w:tabs>
              <w:spacing w:line="240" w:lineRule="exact"/>
              <w:ind w:left="-25" w:right="-106"/>
              <w:rPr>
                <w:rFonts w:ascii="CordiaUPC" w:hAnsi="CordiaUPC" w:cs="CordiaUPC"/>
                <w:sz w:val="26"/>
                <w:szCs w:val="26"/>
              </w:rPr>
            </w:pPr>
            <w:r w:rsidRPr="00DD3D16">
              <w:rPr>
                <w:rFonts w:ascii="CordiaUPC" w:eastAsia="MS Mincho" w:hAnsi="CordiaUPC" w:cs="CordiaUPC"/>
                <w:sz w:val="26"/>
                <w:szCs w:val="26"/>
                <w:cs/>
                <w:lang w:eastAsia="th-TH" w:bidi="th-TH"/>
              </w:rPr>
              <w:t>11</w:t>
            </w:r>
            <w:r w:rsidRPr="00DD3D16">
              <w:rPr>
                <w:rFonts w:ascii="CordiaUPC" w:eastAsia="MS Mincho" w:hAnsi="CordiaUPC" w:cs="CordiaUPC"/>
                <w:sz w:val="26"/>
                <w:szCs w:val="26"/>
                <w:lang w:eastAsia="th-TH"/>
              </w:rPr>
              <w:t>,</w:t>
            </w:r>
            <w:r w:rsidRPr="00DD3D16">
              <w:rPr>
                <w:rFonts w:ascii="CordiaUPC" w:eastAsia="MS Mincho" w:hAnsi="CordiaUPC" w:cs="CordiaUPC"/>
                <w:sz w:val="26"/>
                <w:szCs w:val="26"/>
                <w:cs/>
                <w:lang w:eastAsia="th-TH" w:bidi="th-TH"/>
              </w:rPr>
              <w:t>214</w:t>
            </w:r>
          </w:p>
        </w:tc>
        <w:tc>
          <w:tcPr>
            <w:tcW w:w="284" w:type="dxa"/>
            <w:gridSpan w:val="3"/>
          </w:tcPr>
          <w:p w14:paraId="5D6CA392" w14:textId="77777777" w:rsidR="007E322E" w:rsidRPr="000F2676" w:rsidRDefault="007E322E" w:rsidP="007E322E">
            <w:pPr>
              <w:tabs>
                <w:tab w:val="decimal" w:pos="1480"/>
              </w:tabs>
              <w:spacing w:line="24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2BCC0117" w14:textId="77777777" w:rsidR="007E322E" w:rsidRPr="000F2676" w:rsidRDefault="007E322E" w:rsidP="007E322E">
            <w:pPr>
              <w:tabs>
                <w:tab w:val="decimal" w:pos="1325"/>
              </w:tabs>
              <w:spacing w:line="240" w:lineRule="exact"/>
              <w:ind w:left="-25" w:right="-106"/>
              <w:rPr>
                <w:rFonts w:ascii="CordiaUPC" w:hAnsi="CordiaUPC" w:cs="CordiaUPC"/>
                <w:sz w:val="26"/>
                <w:szCs w:val="26"/>
              </w:rPr>
            </w:pPr>
            <w:r w:rsidRPr="00294B2A">
              <w:rPr>
                <w:rFonts w:ascii="CordiaUPC" w:eastAsia="MS Mincho" w:hAnsi="CordiaUPC" w:cs="CordiaUPC"/>
                <w:sz w:val="26"/>
                <w:szCs w:val="26"/>
                <w:cs/>
                <w:lang w:eastAsia="th-TH"/>
              </w:rPr>
              <w:t>12</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089</w:t>
            </w:r>
          </w:p>
        </w:tc>
      </w:tr>
      <w:tr w:rsidR="007E322E" w:rsidRPr="001A4EC5" w14:paraId="035004B0" w14:textId="77777777" w:rsidTr="006B1063">
        <w:trPr>
          <w:gridAfter w:val="1"/>
          <w:wAfter w:w="9" w:type="dxa"/>
          <w:trHeight w:val="20"/>
        </w:trPr>
        <w:tc>
          <w:tcPr>
            <w:tcW w:w="5715" w:type="dxa"/>
            <w:vAlign w:val="bottom"/>
          </w:tcPr>
          <w:p w14:paraId="1A657283" w14:textId="77777777" w:rsidR="007E322E" w:rsidRPr="000F2676" w:rsidRDefault="007E322E" w:rsidP="007E322E">
            <w:pPr>
              <w:pStyle w:val="Heading8"/>
              <w:tabs>
                <w:tab w:val="left" w:pos="212"/>
                <w:tab w:val="left" w:pos="474"/>
              </w:tabs>
              <w:spacing w:line="24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Total Tier 1 Capital</w:t>
            </w:r>
          </w:p>
        </w:tc>
        <w:tc>
          <w:tcPr>
            <w:tcW w:w="1610" w:type="dxa"/>
            <w:gridSpan w:val="2"/>
            <w:tcBorders>
              <w:top w:val="single" w:sz="4" w:space="0" w:color="auto"/>
              <w:bottom w:val="single" w:sz="4" w:space="0" w:color="auto"/>
            </w:tcBorders>
            <w:vAlign w:val="bottom"/>
          </w:tcPr>
          <w:p w14:paraId="40E6C12A" w14:textId="3E89520F"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DD3D16">
              <w:rPr>
                <w:rFonts w:ascii="CordiaUPC" w:eastAsia="MS Mincho" w:hAnsi="CordiaUPC" w:cs="CordiaUPC"/>
                <w:b/>
                <w:bCs/>
                <w:sz w:val="26"/>
                <w:szCs w:val="26"/>
                <w:cs/>
                <w:lang w:eastAsia="th-TH" w:bidi="th-TH"/>
              </w:rPr>
              <w:t>196</w:t>
            </w:r>
            <w:r w:rsidRPr="00DD3D16">
              <w:rPr>
                <w:rFonts w:ascii="CordiaUPC" w:eastAsia="MS Mincho" w:hAnsi="CordiaUPC" w:cs="CordiaUPC"/>
                <w:b/>
                <w:bCs/>
                <w:sz w:val="26"/>
                <w:szCs w:val="26"/>
                <w:lang w:eastAsia="th-TH"/>
              </w:rPr>
              <w:t>,</w:t>
            </w:r>
            <w:r w:rsidRPr="00DD3D16">
              <w:rPr>
                <w:rFonts w:ascii="CordiaUPC" w:eastAsia="MS Mincho" w:hAnsi="CordiaUPC" w:cs="CordiaUPC"/>
                <w:b/>
                <w:bCs/>
                <w:sz w:val="26"/>
                <w:szCs w:val="26"/>
                <w:cs/>
                <w:lang w:eastAsia="th-TH" w:bidi="th-TH"/>
              </w:rPr>
              <w:t>637</w:t>
            </w:r>
          </w:p>
        </w:tc>
        <w:tc>
          <w:tcPr>
            <w:tcW w:w="284" w:type="dxa"/>
            <w:gridSpan w:val="3"/>
          </w:tcPr>
          <w:p w14:paraId="6F8D3D39" w14:textId="77777777" w:rsidR="007E322E" w:rsidRPr="001A4EC5" w:rsidRDefault="007E322E" w:rsidP="007E322E">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vAlign w:val="bottom"/>
          </w:tcPr>
          <w:p w14:paraId="1872B32A" w14:textId="77777777" w:rsidR="007E322E" w:rsidRPr="008F5EF6" w:rsidRDefault="007E322E" w:rsidP="007E322E">
            <w:pPr>
              <w:tabs>
                <w:tab w:val="decimal" w:pos="1325"/>
              </w:tabs>
              <w:spacing w:line="240" w:lineRule="exact"/>
              <w:ind w:left="-25" w:right="-106"/>
              <w:rPr>
                <w:rFonts w:ascii="CordiaUPC" w:eastAsia="MS Mincho" w:hAnsi="CordiaUPC" w:cs="CordiaUPC"/>
                <w:b/>
                <w:bCs/>
                <w:sz w:val="26"/>
                <w:szCs w:val="26"/>
                <w:lang w:eastAsia="th-TH"/>
              </w:rPr>
            </w:pPr>
            <w:r w:rsidRPr="008F5EF6">
              <w:rPr>
                <w:rFonts w:ascii="CordiaUPC" w:eastAsia="MS Mincho" w:hAnsi="CordiaUPC" w:cs="CordiaUPC"/>
                <w:b/>
                <w:bCs/>
                <w:sz w:val="26"/>
                <w:szCs w:val="26"/>
                <w:cs/>
                <w:lang w:eastAsia="th-TH"/>
              </w:rPr>
              <w:t>188</w:t>
            </w:r>
            <w:r w:rsidRPr="008F5EF6">
              <w:rPr>
                <w:rFonts w:ascii="CordiaUPC" w:eastAsia="MS Mincho" w:hAnsi="CordiaUPC" w:cs="CordiaUPC"/>
                <w:b/>
                <w:bCs/>
                <w:sz w:val="26"/>
                <w:szCs w:val="26"/>
                <w:lang w:eastAsia="th-TH"/>
              </w:rPr>
              <w:t>,</w:t>
            </w:r>
            <w:r w:rsidRPr="008F5EF6">
              <w:rPr>
                <w:rFonts w:ascii="CordiaUPC" w:eastAsia="MS Mincho" w:hAnsi="CordiaUPC" w:cs="CordiaUPC"/>
                <w:b/>
                <w:bCs/>
                <w:sz w:val="26"/>
                <w:szCs w:val="26"/>
                <w:cs/>
                <w:lang w:eastAsia="th-TH"/>
              </w:rPr>
              <w:t>373</w:t>
            </w:r>
          </w:p>
        </w:tc>
      </w:tr>
      <w:tr w:rsidR="008D5806" w:rsidRPr="001A4EC5" w14:paraId="5710D3E5" w14:textId="77777777" w:rsidTr="00936F4D">
        <w:trPr>
          <w:trHeight w:val="20"/>
        </w:trPr>
        <w:tc>
          <w:tcPr>
            <w:tcW w:w="9277" w:type="dxa"/>
            <w:gridSpan w:val="9"/>
            <w:vAlign w:val="bottom"/>
          </w:tcPr>
          <w:p w14:paraId="1C893707" w14:textId="77777777" w:rsidR="008D5806" w:rsidRPr="008F5EF6" w:rsidRDefault="008D5806" w:rsidP="008D5806">
            <w:pPr>
              <w:tabs>
                <w:tab w:val="decimal" w:pos="1325"/>
              </w:tabs>
              <w:spacing w:line="240" w:lineRule="exact"/>
              <w:ind w:right="-106"/>
              <w:rPr>
                <w:rFonts w:ascii="CordiaUPC" w:eastAsia="MS Mincho" w:hAnsi="CordiaUPC" w:cs="CordiaUPC"/>
                <w:b/>
                <w:bCs/>
                <w:sz w:val="26"/>
                <w:szCs w:val="26"/>
                <w:cs/>
                <w:lang w:eastAsia="th-TH"/>
              </w:rPr>
            </w:pPr>
          </w:p>
        </w:tc>
      </w:tr>
      <w:tr w:rsidR="00143EEF" w:rsidRPr="000F2676" w14:paraId="30262E31" w14:textId="77777777" w:rsidTr="006B1063">
        <w:tc>
          <w:tcPr>
            <w:tcW w:w="5724" w:type="dxa"/>
            <w:gridSpan w:val="2"/>
            <w:vAlign w:val="bottom"/>
          </w:tcPr>
          <w:p w14:paraId="75A06D94" w14:textId="77777777" w:rsidR="00143EEF" w:rsidRPr="000F2676" w:rsidRDefault="00143EEF" w:rsidP="00657740">
            <w:pPr>
              <w:pStyle w:val="Heading8"/>
              <w:keepNext/>
              <w:numPr>
                <w:ilvl w:val="7"/>
                <w:numId w:val="0"/>
              </w:numPr>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0F2676">
              <w:rPr>
                <w:rFonts w:ascii="CordiaUPC" w:eastAsia="Angsana New" w:hAnsi="CordiaUPC" w:cs="CordiaUPC" w:hint="cs"/>
                <w:b/>
                <w:bCs/>
                <w:i/>
                <w:iCs/>
                <w:color w:val="000000"/>
                <w:sz w:val="26"/>
                <w:szCs w:val="26"/>
                <w:lang w:eastAsia="en-US"/>
              </w:rPr>
              <w:lastRenderedPageBreak/>
              <w:t xml:space="preserve">Tier </w:t>
            </w:r>
            <w:r w:rsidRPr="000F2676">
              <w:rPr>
                <w:rFonts w:ascii="CordiaUPC" w:eastAsia="Angsana New" w:hAnsi="CordiaUPC" w:cs="CordiaUPC" w:hint="cs"/>
                <w:b/>
                <w:bCs/>
                <w:i/>
                <w:iCs/>
                <w:color w:val="000000"/>
                <w:sz w:val="26"/>
                <w:szCs w:val="26"/>
                <w:lang w:val="en-US" w:eastAsia="en-US"/>
              </w:rPr>
              <w:t>2</w:t>
            </w:r>
            <w:r w:rsidRPr="000F2676">
              <w:rPr>
                <w:rFonts w:ascii="CordiaUPC" w:eastAsia="Angsana New" w:hAnsi="CordiaUPC" w:cs="CordiaUPC" w:hint="cs"/>
                <w:b/>
                <w:bCs/>
                <w:i/>
                <w:iCs/>
                <w:color w:val="000000"/>
                <w:sz w:val="26"/>
                <w:szCs w:val="26"/>
                <w:lang w:eastAsia="en-US"/>
              </w:rPr>
              <w:t xml:space="preserve"> Capital</w:t>
            </w:r>
          </w:p>
        </w:tc>
        <w:tc>
          <w:tcPr>
            <w:tcW w:w="1610" w:type="dxa"/>
            <w:gridSpan w:val="2"/>
            <w:shd w:val="clear" w:color="auto" w:fill="auto"/>
          </w:tcPr>
          <w:p w14:paraId="2698CB64" w14:textId="77777777" w:rsidR="00143EEF" w:rsidRPr="000F2676" w:rsidRDefault="00143EEF" w:rsidP="006B1063">
            <w:pPr>
              <w:tabs>
                <w:tab w:val="decimal" w:pos="1325"/>
              </w:tabs>
              <w:spacing w:line="240" w:lineRule="exact"/>
              <w:ind w:left="-25"/>
              <w:rPr>
                <w:rFonts w:ascii="CordiaUPC" w:hAnsi="CordiaUPC" w:cs="CordiaUPC"/>
                <w:sz w:val="26"/>
                <w:szCs w:val="26"/>
              </w:rPr>
            </w:pPr>
          </w:p>
        </w:tc>
        <w:tc>
          <w:tcPr>
            <w:tcW w:w="284" w:type="dxa"/>
            <w:gridSpan w:val="3"/>
          </w:tcPr>
          <w:p w14:paraId="4EBF8249" w14:textId="77777777" w:rsidR="00143EEF" w:rsidRPr="000F2676" w:rsidRDefault="00143EEF" w:rsidP="006B1063">
            <w:pPr>
              <w:tabs>
                <w:tab w:val="right" w:pos="1015"/>
              </w:tabs>
              <w:spacing w:line="240" w:lineRule="exact"/>
              <w:ind w:left="187"/>
              <w:rPr>
                <w:rFonts w:ascii="CordiaUPC" w:hAnsi="CordiaUPC" w:cs="CordiaUPC"/>
                <w:sz w:val="26"/>
                <w:szCs w:val="26"/>
              </w:rPr>
            </w:pPr>
          </w:p>
        </w:tc>
        <w:tc>
          <w:tcPr>
            <w:tcW w:w="1659" w:type="dxa"/>
            <w:gridSpan w:val="2"/>
            <w:shd w:val="clear" w:color="auto" w:fill="auto"/>
          </w:tcPr>
          <w:p w14:paraId="23F604E3" w14:textId="77777777" w:rsidR="00143EEF" w:rsidRPr="000F2676" w:rsidRDefault="00143EEF" w:rsidP="006B1063">
            <w:pPr>
              <w:tabs>
                <w:tab w:val="decimal" w:pos="1325"/>
              </w:tabs>
              <w:spacing w:line="240" w:lineRule="exact"/>
              <w:ind w:left="-25"/>
              <w:rPr>
                <w:rFonts w:ascii="CordiaUPC" w:hAnsi="CordiaUPC" w:cs="CordiaUPC"/>
                <w:sz w:val="26"/>
                <w:szCs w:val="26"/>
              </w:rPr>
            </w:pPr>
          </w:p>
        </w:tc>
      </w:tr>
      <w:tr w:rsidR="007E322E" w:rsidRPr="000F2676" w14:paraId="03C17664" w14:textId="77777777" w:rsidTr="006B1063">
        <w:tc>
          <w:tcPr>
            <w:tcW w:w="5724" w:type="dxa"/>
            <w:gridSpan w:val="2"/>
          </w:tcPr>
          <w:p w14:paraId="43C6CA58" w14:textId="77777777" w:rsidR="007E322E" w:rsidRPr="000F2676" w:rsidRDefault="007E322E" w:rsidP="007E322E">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General provision</w:t>
            </w:r>
          </w:p>
        </w:tc>
        <w:tc>
          <w:tcPr>
            <w:tcW w:w="1610" w:type="dxa"/>
            <w:gridSpan w:val="2"/>
          </w:tcPr>
          <w:p w14:paraId="3C4D62D1" w14:textId="0A632A2C" w:rsidR="007E322E" w:rsidRPr="000F2676" w:rsidRDefault="007E322E" w:rsidP="007E322E">
            <w:pPr>
              <w:tabs>
                <w:tab w:val="decimal" w:pos="1325"/>
              </w:tabs>
              <w:spacing w:line="240" w:lineRule="exact"/>
              <w:ind w:left="-25" w:right="-115"/>
              <w:rPr>
                <w:rFonts w:ascii="CordiaUPC" w:hAnsi="CordiaUPC" w:cs="CordiaUPC"/>
                <w:color w:val="000000"/>
                <w:sz w:val="26"/>
                <w:szCs w:val="26"/>
                <w:lang w:eastAsia="en-GB" w:bidi="th-TH"/>
              </w:rPr>
            </w:pPr>
            <w:r w:rsidRPr="00DD3D16">
              <w:rPr>
                <w:rFonts w:ascii="CordiaUPC" w:eastAsia="MS Mincho" w:hAnsi="CordiaUPC" w:cs="CordiaUPC"/>
                <w:sz w:val="26"/>
                <w:szCs w:val="26"/>
                <w:cs/>
                <w:lang w:eastAsia="th-TH" w:bidi="th-TH"/>
              </w:rPr>
              <w:t>13</w:t>
            </w:r>
            <w:r w:rsidRPr="00DD3D16">
              <w:rPr>
                <w:rFonts w:ascii="CordiaUPC" w:eastAsia="MS Mincho" w:hAnsi="CordiaUPC" w:cs="CordiaUPC"/>
                <w:sz w:val="26"/>
                <w:szCs w:val="26"/>
                <w:lang w:eastAsia="th-TH"/>
              </w:rPr>
              <w:t>,</w:t>
            </w:r>
            <w:r w:rsidRPr="00DD3D16">
              <w:rPr>
                <w:rFonts w:ascii="CordiaUPC" w:eastAsia="MS Mincho" w:hAnsi="CordiaUPC" w:cs="CordiaUPC"/>
                <w:sz w:val="26"/>
                <w:szCs w:val="26"/>
                <w:cs/>
                <w:lang w:eastAsia="th-TH" w:bidi="th-TH"/>
              </w:rPr>
              <w:t>782</w:t>
            </w:r>
          </w:p>
        </w:tc>
        <w:tc>
          <w:tcPr>
            <w:tcW w:w="284" w:type="dxa"/>
            <w:gridSpan w:val="3"/>
          </w:tcPr>
          <w:p w14:paraId="7FD4C563" w14:textId="77777777" w:rsidR="007E322E" w:rsidRPr="000F2676" w:rsidRDefault="007E322E" w:rsidP="007E322E">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tcPr>
          <w:p w14:paraId="20A56286" w14:textId="77777777" w:rsidR="007E322E" w:rsidRPr="000F2676" w:rsidRDefault="007E322E" w:rsidP="007E322E">
            <w:pPr>
              <w:tabs>
                <w:tab w:val="decimal" w:pos="1325"/>
              </w:tabs>
              <w:spacing w:line="240" w:lineRule="exact"/>
              <w:ind w:left="-25" w:right="-115"/>
              <w:rPr>
                <w:rFonts w:ascii="CordiaUPC" w:hAnsi="CordiaUPC" w:cs="CordiaUPC"/>
                <w:color w:val="000000"/>
                <w:sz w:val="26"/>
                <w:szCs w:val="26"/>
                <w:lang w:eastAsia="en-GB" w:bidi="th-TH"/>
              </w:rPr>
            </w:pPr>
            <w:r w:rsidRPr="00294B2A">
              <w:rPr>
                <w:rFonts w:ascii="CordiaUPC" w:eastAsia="MS Mincho" w:hAnsi="CordiaUPC" w:cs="CordiaUPC"/>
                <w:sz w:val="26"/>
                <w:szCs w:val="26"/>
                <w:cs/>
                <w:lang w:eastAsia="th-TH"/>
              </w:rPr>
              <w:t>13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627</w:t>
            </w:r>
          </w:p>
        </w:tc>
      </w:tr>
      <w:tr w:rsidR="007E322E" w:rsidRPr="000F2676" w14:paraId="1683C4C7" w14:textId="77777777" w:rsidTr="006B1063">
        <w:tc>
          <w:tcPr>
            <w:tcW w:w="5724" w:type="dxa"/>
            <w:gridSpan w:val="2"/>
            <w:vAlign w:val="bottom"/>
          </w:tcPr>
          <w:p w14:paraId="2FE78749" w14:textId="77777777" w:rsidR="007E322E" w:rsidRPr="000F2676" w:rsidRDefault="007E322E" w:rsidP="007E322E">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 xml:space="preserve">Subordinated debentures classified as additional </w:t>
            </w:r>
            <w:r w:rsidRPr="000F2676">
              <w:rPr>
                <w:rFonts w:ascii="CordiaUPC" w:hAnsi="CordiaUPC" w:cs="CordiaUPC" w:hint="cs"/>
                <w:sz w:val="26"/>
                <w:szCs w:val="26"/>
                <w:lang w:val="en-US" w:eastAsia="en-US"/>
              </w:rPr>
              <w:t xml:space="preserve">Tier 2 Capital </w:t>
            </w:r>
          </w:p>
        </w:tc>
        <w:tc>
          <w:tcPr>
            <w:tcW w:w="1610" w:type="dxa"/>
            <w:gridSpan w:val="2"/>
          </w:tcPr>
          <w:p w14:paraId="603DD4C2" w14:textId="1955981A" w:rsidR="007E322E" w:rsidRPr="001A4EC5" w:rsidRDefault="007E322E" w:rsidP="007E322E">
            <w:pPr>
              <w:tabs>
                <w:tab w:val="decimal" w:pos="1325"/>
              </w:tabs>
              <w:spacing w:line="240" w:lineRule="exact"/>
              <w:ind w:left="-25" w:right="-115"/>
              <w:rPr>
                <w:rFonts w:ascii="CordiaUPC" w:eastAsia="MS Mincho" w:hAnsi="CordiaUPC" w:cs="CordiaUPC"/>
                <w:sz w:val="26"/>
                <w:szCs w:val="26"/>
                <w:lang w:eastAsia="th-TH"/>
              </w:rPr>
            </w:pPr>
            <w:r w:rsidRPr="00DD3D16">
              <w:rPr>
                <w:rFonts w:ascii="CordiaUPC" w:eastAsia="MS Mincho" w:hAnsi="CordiaUPC" w:cs="CordiaUPC"/>
                <w:sz w:val="26"/>
                <w:szCs w:val="26"/>
                <w:cs/>
                <w:lang w:eastAsia="th-TH" w:bidi="th-TH"/>
              </w:rPr>
              <w:t>35</w:t>
            </w:r>
            <w:r w:rsidRPr="00DD3D16">
              <w:rPr>
                <w:rFonts w:ascii="CordiaUPC" w:eastAsia="MS Mincho" w:hAnsi="CordiaUPC" w:cs="CordiaUPC"/>
                <w:sz w:val="26"/>
                <w:szCs w:val="26"/>
                <w:lang w:eastAsia="th-TH"/>
              </w:rPr>
              <w:t>,</w:t>
            </w:r>
            <w:r w:rsidRPr="00DD3D16">
              <w:rPr>
                <w:rFonts w:ascii="CordiaUPC" w:eastAsia="MS Mincho" w:hAnsi="CordiaUPC" w:cs="CordiaUPC"/>
                <w:sz w:val="26"/>
                <w:szCs w:val="26"/>
                <w:cs/>
                <w:lang w:eastAsia="th-TH" w:bidi="th-TH"/>
              </w:rPr>
              <w:t>430</w:t>
            </w:r>
          </w:p>
        </w:tc>
        <w:tc>
          <w:tcPr>
            <w:tcW w:w="284" w:type="dxa"/>
            <w:gridSpan w:val="3"/>
          </w:tcPr>
          <w:p w14:paraId="3F17FD21" w14:textId="77777777" w:rsidR="007E322E" w:rsidRPr="001A4EC5" w:rsidRDefault="007E322E" w:rsidP="007E322E">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1656AEFC" w14:textId="77777777" w:rsidR="007E322E" w:rsidRPr="001A4EC5" w:rsidRDefault="007E322E" w:rsidP="007E322E">
            <w:pPr>
              <w:tabs>
                <w:tab w:val="decimal" w:pos="1325"/>
              </w:tabs>
              <w:spacing w:line="240" w:lineRule="exact"/>
              <w:ind w:left="-25" w:right="-115"/>
              <w:rPr>
                <w:rFonts w:ascii="CordiaUPC" w:eastAsia="MS Mincho" w:hAnsi="CordiaUPC" w:cs="CordiaUPC"/>
                <w:sz w:val="26"/>
                <w:szCs w:val="26"/>
                <w:lang w:eastAsia="th-TH"/>
              </w:rPr>
            </w:pPr>
            <w:r w:rsidRPr="00294B2A">
              <w:rPr>
                <w:rFonts w:ascii="CordiaUPC" w:eastAsia="MS Mincho" w:hAnsi="CordiaUPC" w:cs="CordiaUPC"/>
                <w:sz w:val="26"/>
                <w:szCs w:val="26"/>
                <w:cs/>
                <w:lang w:eastAsia="th-TH"/>
              </w:rPr>
              <w:t>35</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430</w:t>
            </w:r>
          </w:p>
        </w:tc>
      </w:tr>
      <w:tr w:rsidR="007E322E" w:rsidRPr="000F2676" w14:paraId="2F0B44C6" w14:textId="77777777" w:rsidTr="006B1063">
        <w:tc>
          <w:tcPr>
            <w:tcW w:w="5724" w:type="dxa"/>
            <w:gridSpan w:val="2"/>
          </w:tcPr>
          <w:p w14:paraId="5820C7DB" w14:textId="77777777" w:rsidR="007E322E" w:rsidRPr="000F2676" w:rsidRDefault="007E322E" w:rsidP="007E322E">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Tier 2 Capital</w:t>
            </w:r>
          </w:p>
        </w:tc>
        <w:tc>
          <w:tcPr>
            <w:tcW w:w="1610" w:type="dxa"/>
            <w:gridSpan w:val="2"/>
            <w:tcBorders>
              <w:top w:val="single" w:sz="4" w:space="0" w:color="auto"/>
              <w:bottom w:val="single" w:sz="4" w:space="0" w:color="auto"/>
            </w:tcBorders>
          </w:tcPr>
          <w:p w14:paraId="7C9FF3EC" w14:textId="03B8E72E" w:rsidR="007E322E" w:rsidRPr="001A4EC5" w:rsidRDefault="007E322E" w:rsidP="007E322E">
            <w:pPr>
              <w:tabs>
                <w:tab w:val="decimal" w:pos="1325"/>
              </w:tabs>
              <w:spacing w:line="240" w:lineRule="exact"/>
              <w:ind w:left="-25" w:right="-115"/>
              <w:rPr>
                <w:rFonts w:ascii="CordiaUPC" w:eastAsia="MS Mincho" w:hAnsi="CordiaUPC" w:cs="CordiaUPC"/>
                <w:sz w:val="26"/>
                <w:szCs w:val="26"/>
                <w:cs/>
                <w:lang w:eastAsia="th-TH" w:bidi="th-TH"/>
              </w:rPr>
            </w:pPr>
            <w:r w:rsidRPr="00DD3D16">
              <w:rPr>
                <w:rFonts w:ascii="CordiaUPC" w:eastAsia="MS Mincho" w:hAnsi="CordiaUPC" w:cs="CordiaUPC"/>
                <w:b/>
                <w:bCs/>
                <w:sz w:val="26"/>
                <w:szCs w:val="26"/>
                <w:cs/>
                <w:lang w:eastAsia="th-TH" w:bidi="th-TH"/>
              </w:rPr>
              <w:t>49</w:t>
            </w:r>
            <w:r w:rsidRPr="00DD3D16">
              <w:rPr>
                <w:rFonts w:ascii="CordiaUPC" w:eastAsia="MS Mincho" w:hAnsi="CordiaUPC" w:cs="CordiaUPC"/>
                <w:b/>
                <w:bCs/>
                <w:sz w:val="26"/>
                <w:szCs w:val="26"/>
                <w:lang w:eastAsia="th-TH"/>
              </w:rPr>
              <w:t>,</w:t>
            </w:r>
            <w:r w:rsidRPr="00DD3D16">
              <w:rPr>
                <w:rFonts w:ascii="CordiaUPC" w:eastAsia="MS Mincho" w:hAnsi="CordiaUPC" w:cs="CordiaUPC"/>
                <w:b/>
                <w:bCs/>
                <w:sz w:val="26"/>
                <w:szCs w:val="26"/>
                <w:cs/>
                <w:lang w:eastAsia="th-TH" w:bidi="th-TH"/>
              </w:rPr>
              <w:t>212</w:t>
            </w:r>
          </w:p>
        </w:tc>
        <w:tc>
          <w:tcPr>
            <w:tcW w:w="284" w:type="dxa"/>
            <w:gridSpan w:val="3"/>
          </w:tcPr>
          <w:p w14:paraId="1F5D9CFF" w14:textId="77777777" w:rsidR="007E322E" w:rsidRPr="001A4EC5" w:rsidRDefault="007E322E" w:rsidP="007E322E">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tcPr>
          <w:p w14:paraId="655CAAA4" w14:textId="77777777" w:rsidR="007E322E" w:rsidRPr="008F5EF6" w:rsidRDefault="007E322E" w:rsidP="007E322E">
            <w:pPr>
              <w:tabs>
                <w:tab w:val="decimal" w:pos="1325"/>
              </w:tabs>
              <w:spacing w:line="240" w:lineRule="exact"/>
              <w:ind w:left="-25" w:right="-115"/>
              <w:rPr>
                <w:rFonts w:ascii="CordiaUPC" w:eastAsia="MS Mincho" w:hAnsi="CordiaUPC" w:cs="CordiaUPC"/>
                <w:b/>
                <w:bCs/>
                <w:sz w:val="26"/>
                <w:szCs w:val="26"/>
                <w:cs/>
                <w:lang w:eastAsia="th-TH" w:bidi="th-TH"/>
              </w:rPr>
            </w:pPr>
            <w:r w:rsidRPr="008F5EF6">
              <w:rPr>
                <w:rFonts w:ascii="CordiaUPC" w:eastAsia="MS Mincho" w:hAnsi="CordiaUPC" w:cs="CordiaUPC"/>
                <w:b/>
                <w:bCs/>
                <w:sz w:val="26"/>
                <w:szCs w:val="26"/>
                <w:cs/>
                <w:lang w:eastAsia="th-TH"/>
              </w:rPr>
              <w:t>49</w:t>
            </w:r>
            <w:r w:rsidRPr="008F5EF6">
              <w:rPr>
                <w:rFonts w:ascii="CordiaUPC" w:eastAsia="MS Mincho" w:hAnsi="CordiaUPC" w:cs="CordiaUPC"/>
                <w:b/>
                <w:bCs/>
                <w:sz w:val="26"/>
                <w:szCs w:val="26"/>
                <w:lang w:eastAsia="th-TH"/>
              </w:rPr>
              <w:t>,</w:t>
            </w:r>
            <w:r w:rsidRPr="008F5EF6">
              <w:rPr>
                <w:rFonts w:ascii="CordiaUPC" w:eastAsia="MS Mincho" w:hAnsi="CordiaUPC" w:cs="CordiaUPC"/>
                <w:b/>
                <w:bCs/>
                <w:sz w:val="26"/>
                <w:szCs w:val="26"/>
                <w:cs/>
                <w:lang w:eastAsia="th-TH"/>
              </w:rPr>
              <w:t>057</w:t>
            </w:r>
          </w:p>
        </w:tc>
      </w:tr>
      <w:tr w:rsidR="007E322E" w:rsidRPr="000F2676" w14:paraId="211BEB67" w14:textId="77777777" w:rsidTr="006B1063">
        <w:tc>
          <w:tcPr>
            <w:tcW w:w="5724" w:type="dxa"/>
            <w:gridSpan w:val="2"/>
          </w:tcPr>
          <w:p w14:paraId="5E5A28AF" w14:textId="77777777" w:rsidR="007E322E" w:rsidRPr="000F2676" w:rsidRDefault="007E322E" w:rsidP="007E322E">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gridSpan w:val="2"/>
            <w:tcBorders>
              <w:top w:val="single" w:sz="4" w:space="0" w:color="auto"/>
            </w:tcBorders>
          </w:tcPr>
          <w:p w14:paraId="43D7A9BA" w14:textId="77777777" w:rsidR="007E322E" w:rsidRPr="001A4EC5" w:rsidRDefault="007E322E" w:rsidP="007E322E">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3"/>
          </w:tcPr>
          <w:p w14:paraId="43970A7B" w14:textId="77777777" w:rsidR="007E322E" w:rsidRPr="001A4EC5" w:rsidRDefault="007E322E" w:rsidP="007E322E">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top w:val="single" w:sz="4" w:space="0" w:color="auto"/>
            </w:tcBorders>
          </w:tcPr>
          <w:p w14:paraId="1479D638" w14:textId="77777777" w:rsidR="007E322E" w:rsidRPr="001A4EC5" w:rsidRDefault="007E322E" w:rsidP="007E322E">
            <w:pPr>
              <w:tabs>
                <w:tab w:val="decimal" w:pos="1325"/>
              </w:tabs>
              <w:spacing w:line="240" w:lineRule="exact"/>
              <w:ind w:left="-25" w:right="-115"/>
              <w:rPr>
                <w:rFonts w:ascii="CordiaUPC" w:eastAsia="MS Mincho" w:hAnsi="CordiaUPC" w:cs="CordiaUPC"/>
                <w:sz w:val="26"/>
                <w:szCs w:val="26"/>
                <w:lang w:eastAsia="th-TH"/>
              </w:rPr>
            </w:pPr>
          </w:p>
        </w:tc>
      </w:tr>
      <w:tr w:rsidR="007E322E" w:rsidRPr="000F2676" w14:paraId="0EEE657A" w14:textId="77777777" w:rsidTr="006B1063">
        <w:tc>
          <w:tcPr>
            <w:tcW w:w="5724" w:type="dxa"/>
            <w:gridSpan w:val="2"/>
          </w:tcPr>
          <w:p w14:paraId="472285B7" w14:textId="77777777" w:rsidR="007E322E" w:rsidRPr="000F2676" w:rsidRDefault="007E322E" w:rsidP="007E322E">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Capital Fund</w:t>
            </w:r>
          </w:p>
        </w:tc>
        <w:tc>
          <w:tcPr>
            <w:tcW w:w="1610" w:type="dxa"/>
            <w:gridSpan w:val="2"/>
            <w:tcBorders>
              <w:bottom w:val="double" w:sz="4" w:space="0" w:color="auto"/>
            </w:tcBorders>
          </w:tcPr>
          <w:p w14:paraId="12709945" w14:textId="678978FF" w:rsidR="007E322E" w:rsidRPr="001A4EC5" w:rsidRDefault="007E322E" w:rsidP="007E322E">
            <w:pPr>
              <w:tabs>
                <w:tab w:val="decimal" w:pos="1325"/>
              </w:tabs>
              <w:spacing w:line="240" w:lineRule="exact"/>
              <w:ind w:left="-25" w:right="-115"/>
              <w:rPr>
                <w:rFonts w:ascii="CordiaUPC" w:eastAsia="MS Mincho" w:hAnsi="CordiaUPC" w:cs="CordiaUPC"/>
                <w:sz w:val="26"/>
                <w:szCs w:val="26"/>
                <w:lang w:eastAsia="th-TH"/>
              </w:rPr>
            </w:pPr>
            <w:r w:rsidRPr="00DD3D16">
              <w:rPr>
                <w:rFonts w:ascii="CordiaUPC" w:eastAsia="MS Mincho" w:hAnsi="CordiaUPC" w:cs="CordiaUPC"/>
                <w:b/>
                <w:bCs/>
                <w:sz w:val="26"/>
                <w:szCs w:val="26"/>
                <w:cs/>
                <w:lang w:eastAsia="th-TH" w:bidi="th-TH"/>
              </w:rPr>
              <w:t>245</w:t>
            </w:r>
            <w:r w:rsidRPr="00DD3D16">
              <w:rPr>
                <w:rFonts w:ascii="CordiaUPC" w:eastAsia="MS Mincho" w:hAnsi="CordiaUPC" w:cs="CordiaUPC"/>
                <w:b/>
                <w:bCs/>
                <w:sz w:val="26"/>
                <w:szCs w:val="26"/>
                <w:lang w:eastAsia="th-TH"/>
              </w:rPr>
              <w:t>,</w:t>
            </w:r>
            <w:r w:rsidRPr="00DD3D16">
              <w:rPr>
                <w:rFonts w:ascii="CordiaUPC" w:eastAsia="MS Mincho" w:hAnsi="CordiaUPC" w:cs="CordiaUPC"/>
                <w:b/>
                <w:bCs/>
                <w:sz w:val="26"/>
                <w:szCs w:val="26"/>
                <w:cs/>
                <w:lang w:eastAsia="th-TH" w:bidi="th-TH"/>
              </w:rPr>
              <w:t>849</w:t>
            </w:r>
          </w:p>
        </w:tc>
        <w:tc>
          <w:tcPr>
            <w:tcW w:w="284" w:type="dxa"/>
            <w:gridSpan w:val="3"/>
          </w:tcPr>
          <w:p w14:paraId="04B4B31A" w14:textId="77777777" w:rsidR="007E322E" w:rsidRPr="001A4EC5" w:rsidRDefault="007E322E" w:rsidP="007E322E">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bottom w:val="double" w:sz="4" w:space="0" w:color="auto"/>
            </w:tcBorders>
          </w:tcPr>
          <w:p w14:paraId="2347A76A" w14:textId="77777777" w:rsidR="007E322E" w:rsidRPr="008F5EF6" w:rsidRDefault="007E322E" w:rsidP="007E322E">
            <w:pPr>
              <w:tabs>
                <w:tab w:val="decimal" w:pos="1325"/>
              </w:tabs>
              <w:spacing w:line="240" w:lineRule="exact"/>
              <w:ind w:left="-25" w:right="-115"/>
              <w:rPr>
                <w:rFonts w:ascii="CordiaUPC" w:eastAsia="MS Mincho" w:hAnsi="CordiaUPC" w:cs="CordiaUPC"/>
                <w:b/>
                <w:bCs/>
                <w:sz w:val="26"/>
                <w:szCs w:val="26"/>
                <w:lang w:eastAsia="th-TH"/>
              </w:rPr>
            </w:pPr>
            <w:r w:rsidRPr="008F5EF6">
              <w:rPr>
                <w:rFonts w:ascii="CordiaUPC" w:eastAsia="MS Mincho" w:hAnsi="CordiaUPC" w:cs="CordiaUPC"/>
                <w:b/>
                <w:bCs/>
                <w:sz w:val="26"/>
                <w:szCs w:val="26"/>
                <w:cs/>
                <w:lang w:eastAsia="th-TH"/>
              </w:rPr>
              <w:t>237</w:t>
            </w:r>
            <w:r w:rsidRPr="008F5EF6">
              <w:rPr>
                <w:rFonts w:ascii="CordiaUPC" w:eastAsia="MS Mincho" w:hAnsi="CordiaUPC" w:cs="CordiaUPC"/>
                <w:b/>
                <w:bCs/>
                <w:sz w:val="26"/>
                <w:szCs w:val="26"/>
                <w:lang w:eastAsia="th-TH"/>
              </w:rPr>
              <w:t>,</w:t>
            </w:r>
            <w:r w:rsidRPr="008F5EF6">
              <w:rPr>
                <w:rFonts w:ascii="CordiaUPC" w:eastAsia="MS Mincho" w:hAnsi="CordiaUPC" w:cs="CordiaUPC"/>
                <w:b/>
                <w:bCs/>
                <w:sz w:val="26"/>
                <w:szCs w:val="26"/>
                <w:cs/>
                <w:lang w:eastAsia="th-TH"/>
              </w:rPr>
              <w:t>430</w:t>
            </w:r>
          </w:p>
        </w:tc>
      </w:tr>
      <w:tr w:rsidR="007E322E" w:rsidRPr="000F2676" w14:paraId="097875BE" w14:textId="77777777" w:rsidTr="006B1063">
        <w:tc>
          <w:tcPr>
            <w:tcW w:w="5724" w:type="dxa"/>
            <w:gridSpan w:val="2"/>
          </w:tcPr>
          <w:p w14:paraId="6AB7B63C" w14:textId="77777777" w:rsidR="007E322E" w:rsidRPr="000F2676" w:rsidRDefault="007E322E" w:rsidP="007E322E">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gridSpan w:val="2"/>
          </w:tcPr>
          <w:p w14:paraId="24D70F7D" w14:textId="77777777" w:rsidR="007E322E" w:rsidRPr="001A4EC5" w:rsidRDefault="007E322E" w:rsidP="007E322E">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3"/>
          </w:tcPr>
          <w:p w14:paraId="6979F344" w14:textId="77777777" w:rsidR="007E322E" w:rsidRPr="001A4EC5" w:rsidRDefault="007E322E" w:rsidP="007E322E">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06767523" w14:textId="77777777" w:rsidR="007E322E" w:rsidRPr="001A4EC5" w:rsidRDefault="007E322E" w:rsidP="007E322E">
            <w:pPr>
              <w:tabs>
                <w:tab w:val="decimal" w:pos="1325"/>
              </w:tabs>
              <w:spacing w:line="240" w:lineRule="exact"/>
              <w:ind w:left="-25" w:right="-115"/>
              <w:rPr>
                <w:rFonts w:ascii="CordiaUPC" w:eastAsia="MS Mincho" w:hAnsi="CordiaUPC" w:cs="CordiaUPC"/>
                <w:sz w:val="26"/>
                <w:szCs w:val="26"/>
                <w:lang w:eastAsia="th-TH"/>
              </w:rPr>
            </w:pPr>
          </w:p>
        </w:tc>
      </w:tr>
      <w:tr w:rsidR="007E322E" w:rsidRPr="000F2676" w14:paraId="5E9FE213" w14:textId="77777777" w:rsidTr="006B1063">
        <w:tc>
          <w:tcPr>
            <w:tcW w:w="5724" w:type="dxa"/>
            <w:gridSpan w:val="2"/>
          </w:tcPr>
          <w:p w14:paraId="6D49AC13" w14:textId="77777777" w:rsidR="007E322E" w:rsidRPr="000F2676" w:rsidRDefault="007E322E" w:rsidP="007E322E">
            <w:pPr>
              <w:tabs>
                <w:tab w:val="left" w:pos="212"/>
                <w:tab w:val="left" w:pos="474"/>
              </w:tabs>
              <w:spacing w:line="240" w:lineRule="exact"/>
              <w:ind w:right="-25"/>
              <w:rPr>
                <w:rFonts w:ascii="CordiaUPC" w:eastAsia="Angsana New" w:hAnsi="CordiaUPC" w:cs="CordiaUPC"/>
                <w:b/>
                <w:bCs/>
                <w:color w:val="000000"/>
                <w:sz w:val="26"/>
                <w:szCs w:val="26"/>
              </w:rPr>
            </w:pPr>
            <w:r w:rsidRPr="000F2676">
              <w:rPr>
                <w:rFonts w:ascii="CordiaUPC" w:eastAsia="Angsana New" w:hAnsi="CordiaUPC" w:cs="CordiaUPC" w:hint="cs"/>
                <w:b/>
                <w:bCs/>
                <w:color w:val="000000"/>
                <w:sz w:val="26"/>
                <w:szCs w:val="26"/>
              </w:rPr>
              <w:t>Total Risk-Weighted Assets</w:t>
            </w:r>
          </w:p>
        </w:tc>
        <w:tc>
          <w:tcPr>
            <w:tcW w:w="1610" w:type="dxa"/>
            <w:gridSpan w:val="2"/>
            <w:tcBorders>
              <w:bottom w:val="double" w:sz="4" w:space="0" w:color="auto"/>
            </w:tcBorders>
            <w:shd w:val="clear" w:color="auto" w:fill="auto"/>
            <w:vAlign w:val="bottom"/>
          </w:tcPr>
          <w:p w14:paraId="3E5B3BA1" w14:textId="1FF3ABB3" w:rsidR="007E322E" w:rsidRPr="001A4EC5" w:rsidRDefault="007E322E" w:rsidP="007E322E">
            <w:pPr>
              <w:tabs>
                <w:tab w:val="decimal" w:pos="1325"/>
              </w:tabs>
              <w:spacing w:line="240" w:lineRule="exact"/>
              <w:ind w:left="-25" w:right="-115"/>
              <w:rPr>
                <w:rFonts w:ascii="CordiaUPC" w:eastAsia="MS Mincho" w:hAnsi="CordiaUPC" w:cs="CordiaUPC"/>
                <w:sz w:val="26"/>
                <w:szCs w:val="26"/>
                <w:lang w:eastAsia="th-TH"/>
              </w:rPr>
            </w:pPr>
            <w:r w:rsidRPr="00DD3D16">
              <w:rPr>
                <w:rFonts w:ascii="CordiaUPC" w:eastAsia="MS Mincho" w:hAnsi="CordiaUPC" w:cs="CordiaUPC"/>
                <w:b/>
                <w:bCs/>
                <w:sz w:val="26"/>
                <w:szCs w:val="26"/>
                <w:cs/>
                <w:lang w:eastAsia="th-TH" w:bidi="th-TH"/>
              </w:rPr>
              <w:t>1</w:t>
            </w:r>
            <w:r w:rsidRPr="00DD3D16">
              <w:rPr>
                <w:rFonts w:ascii="CordiaUPC" w:eastAsia="MS Mincho" w:hAnsi="CordiaUPC" w:cs="CordiaUPC"/>
                <w:b/>
                <w:bCs/>
                <w:sz w:val="26"/>
                <w:szCs w:val="26"/>
                <w:lang w:eastAsia="th-TH"/>
              </w:rPr>
              <w:t>,</w:t>
            </w:r>
            <w:r w:rsidRPr="00DD3D16">
              <w:rPr>
                <w:rFonts w:ascii="CordiaUPC" w:eastAsia="MS Mincho" w:hAnsi="CordiaUPC" w:cs="CordiaUPC"/>
                <w:b/>
                <w:bCs/>
                <w:sz w:val="26"/>
                <w:szCs w:val="26"/>
                <w:cs/>
                <w:lang w:eastAsia="th-TH" w:bidi="th-TH"/>
              </w:rPr>
              <w:t>227</w:t>
            </w:r>
            <w:r w:rsidRPr="00DD3D16">
              <w:rPr>
                <w:rFonts w:ascii="CordiaUPC" w:eastAsia="MS Mincho" w:hAnsi="CordiaUPC" w:cs="CordiaUPC"/>
                <w:b/>
                <w:bCs/>
                <w:sz w:val="26"/>
                <w:szCs w:val="26"/>
                <w:lang w:eastAsia="th-TH"/>
              </w:rPr>
              <w:t>,</w:t>
            </w:r>
            <w:r w:rsidRPr="00DD3D16">
              <w:rPr>
                <w:rFonts w:ascii="CordiaUPC" w:eastAsia="MS Mincho" w:hAnsi="CordiaUPC" w:cs="CordiaUPC"/>
                <w:b/>
                <w:bCs/>
                <w:sz w:val="26"/>
                <w:szCs w:val="26"/>
                <w:cs/>
                <w:lang w:eastAsia="th-TH" w:bidi="th-TH"/>
              </w:rPr>
              <w:t>756</w:t>
            </w:r>
          </w:p>
        </w:tc>
        <w:tc>
          <w:tcPr>
            <w:tcW w:w="284" w:type="dxa"/>
            <w:gridSpan w:val="3"/>
          </w:tcPr>
          <w:p w14:paraId="4D0B6A87" w14:textId="77777777" w:rsidR="007E322E" w:rsidRPr="001A4EC5" w:rsidRDefault="007E322E" w:rsidP="007E322E">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bottom w:val="double" w:sz="4" w:space="0" w:color="auto"/>
            </w:tcBorders>
            <w:shd w:val="clear" w:color="auto" w:fill="auto"/>
            <w:vAlign w:val="bottom"/>
          </w:tcPr>
          <w:p w14:paraId="4A028B1E" w14:textId="77777777" w:rsidR="007E322E" w:rsidRPr="008F5EF6" w:rsidRDefault="007E322E" w:rsidP="007E322E">
            <w:pPr>
              <w:tabs>
                <w:tab w:val="decimal" w:pos="1325"/>
              </w:tabs>
              <w:spacing w:line="240" w:lineRule="exact"/>
              <w:ind w:left="-25" w:right="-115"/>
              <w:rPr>
                <w:rFonts w:ascii="CordiaUPC" w:eastAsia="MS Mincho" w:hAnsi="CordiaUPC" w:cs="CordiaUPC"/>
                <w:b/>
                <w:bCs/>
                <w:sz w:val="26"/>
                <w:szCs w:val="26"/>
                <w:lang w:eastAsia="th-TH"/>
              </w:rPr>
            </w:pPr>
            <w:r w:rsidRPr="008F5EF6">
              <w:rPr>
                <w:rFonts w:ascii="CordiaUPC" w:eastAsia="MS Mincho" w:hAnsi="CordiaUPC" w:cs="CordiaUPC"/>
                <w:b/>
                <w:bCs/>
                <w:sz w:val="26"/>
                <w:szCs w:val="26"/>
                <w:cs/>
                <w:lang w:eastAsia="th-TH"/>
              </w:rPr>
              <w:t>1</w:t>
            </w:r>
            <w:r w:rsidRPr="008F5EF6">
              <w:rPr>
                <w:rFonts w:ascii="CordiaUPC" w:eastAsia="MS Mincho" w:hAnsi="CordiaUPC" w:cs="CordiaUPC"/>
                <w:b/>
                <w:bCs/>
                <w:sz w:val="26"/>
                <w:szCs w:val="26"/>
                <w:lang w:eastAsia="th-TH"/>
              </w:rPr>
              <w:t>,</w:t>
            </w:r>
            <w:r w:rsidRPr="008F5EF6">
              <w:rPr>
                <w:rFonts w:ascii="CordiaUPC" w:eastAsia="MS Mincho" w:hAnsi="CordiaUPC" w:cs="CordiaUPC"/>
                <w:b/>
                <w:bCs/>
                <w:sz w:val="26"/>
                <w:szCs w:val="26"/>
                <w:cs/>
                <w:lang w:eastAsia="th-TH"/>
              </w:rPr>
              <w:t>228</w:t>
            </w:r>
            <w:r w:rsidRPr="008F5EF6">
              <w:rPr>
                <w:rFonts w:ascii="CordiaUPC" w:eastAsia="MS Mincho" w:hAnsi="CordiaUPC" w:cs="CordiaUPC"/>
                <w:b/>
                <w:bCs/>
                <w:sz w:val="26"/>
                <w:szCs w:val="26"/>
                <w:lang w:eastAsia="th-TH"/>
              </w:rPr>
              <w:t>,</w:t>
            </w:r>
            <w:r w:rsidRPr="008F5EF6">
              <w:rPr>
                <w:rFonts w:ascii="CordiaUPC" w:eastAsia="MS Mincho" w:hAnsi="CordiaUPC" w:cs="CordiaUPC"/>
                <w:b/>
                <w:bCs/>
                <w:sz w:val="26"/>
                <w:szCs w:val="26"/>
                <w:cs/>
                <w:lang w:eastAsia="th-TH"/>
              </w:rPr>
              <w:t>574</w:t>
            </w:r>
          </w:p>
        </w:tc>
      </w:tr>
      <w:bookmarkEnd w:id="6"/>
    </w:tbl>
    <w:p w14:paraId="7A635626" w14:textId="77777777" w:rsidR="002D61C4" w:rsidRDefault="002D61C4" w:rsidP="002D61C4">
      <w:pPr>
        <w:spacing w:line="240" w:lineRule="exact"/>
        <w:rPr>
          <w:cs/>
          <w:lang w:bidi="th-TH"/>
        </w:rPr>
      </w:pPr>
    </w:p>
    <w:tbl>
      <w:tblPr>
        <w:tblW w:w="9272" w:type="dxa"/>
        <w:tblInd w:w="450" w:type="dxa"/>
        <w:tblLayout w:type="fixed"/>
        <w:tblCellMar>
          <w:left w:w="115" w:type="dxa"/>
          <w:right w:w="115" w:type="dxa"/>
        </w:tblCellMar>
        <w:tblLook w:val="0000" w:firstRow="0" w:lastRow="0" w:firstColumn="0" w:lastColumn="0" w:noHBand="0" w:noVBand="0"/>
      </w:tblPr>
      <w:tblGrid>
        <w:gridCol w:w="4950"/>
        <w:gridCol w:w="1170"/>
        <w:gridCol w:w="990"/>
        <w:gridCol w:w="1170"/>
        <w:gridCol w:w="992"/>
      </w:tblGrid>
      <w:tr w:rsidR="002D61C4" w:rsidRPr="00392524" w14:paraId="15EFBE0B" w14:textId="77777777" w:rsidTr="00C20FCC">
        <w:tc>
          <w:tcPr>
            <w:tcW w:w="4950" w:type="dxa"/>
            <w:vAlign w:val="bottom"/>
          </w:tcPr>
          <w:p w14:paraId="4FECEBE3" w14:textId="77777777" w:rsidR="002D61C4" w:rsidRPr="00392524" w:rsidRDefault="002D61C4" w:rsidP="006B1063">
            <w:pPr>
              <w:spacing w:line="240" w:lineRule="exact"/>
              <w:jc w:val="both"/>
              <w:outlineLvl w:val="7"/>
              <w:rPr>
                <w:rFonts w:ascii="CordiaUPC" w:hAnsi="CordiaUPC" w:cs="CordiaUPC"/>
                <w:color w:val="000000"/>
                <w:sz w:val="26"/>
                <w:szCs w:val="26"/>
                <w:cs/>
                <w:lang w:val="en-US" w:bidi="th-TH"/>
              </w:rPr>
            </w:pPr>
            <w:r w:rsidRPr="00392524">
              <w:rPr>
                <w:rFonts w:ascii="CordiaUPC" w:hAnsi="CordiaUPC" w:cs="CordiaUPC"/>
                <w:sz w:val="26"/>
                <w:szCs w:val="26"/>
              </w:rPr>
              <w:tab/>
            </w:r>
          </w:p>
        </w:tc>
        <w:tc>
          <w:tcPr>
            <w:tcW w:w="1170" w:type="dxa"/>
          </w:tcPr>
          <w:p w14:paraId="4F223583" w14:textId="77777777" w:rsidR="002D61C4" w:rsidRPr="00392524" w:rsidRDefault="002D61C4" w:rsidP="006B1063">
            <w:pPr>
              <w:spacing w:line="240" w:lineRule="exact"/>
              <w:ind w:right="-64"/>
              <w:jc w:val="center"/>
              <w:rPr>
                <w:rFonts w:ascii="CordiaUPC" w:eastAsia="Angsana New" w:hAnsi="CordiaUPC" w:cs="CordiaUPC"/>
                <w:color w:val="000000"/>
                <w:sz w:val="26"/>
                <w:szCs w:val="26"/>
                <w:lang w:val="en-US"/>
              </w:rPr>
            </w:pPr>
            <w:r w:rsidRPr="00392524">
              <w:rPr>
                <w:rFonts w:ascii="CordiaUPC" w:eastAsia="Angsana New" w:hAnsi="CordiaUPC" w:cs="CordiaUPC" w:hint="cs"/>
                <w:color w:val="000000"/>
                <w:sz w:val="26"/>
                <w:szCs w:val="26"/>
                <w:lang w:val="en-US"/>
              </w:rPr>
              <w:t xml:space="preserve">The </w:t>
            </w:r>
            <w:proofErr w:type="spellStart"/>
            <w:r w:rsidRPr="00392524">
              <w:rPr>
                <w:rFonts w:ascii="CordiaUPC" w:eastAsia="Angsana New" w:hAnsi="CordiaUPC" w:cs="CordiaUPC" w:hint="cs"/>
                <w:color w:val="000000"/>
                <w:sz w:val="26"/>
                <w:szCs w:val="26"/>
                <w:lang w:val="en-US"/>
              </w:rPr>
              <w:t>BoT’s</w:t>
            </w:r>
            <w:proofErr w:type="spellEnd"/>
            <w:r w:rsidRPr="00392524">
              <w:rPr>
                <w:rFonts w:ascii="CordiaUPC" w:eastAsia="Angsana New" w:hAnsi="CordiaUPC" w:cs="CordiaUPC" w:hint="cs"/>
                <w:color w:val="000000"/>
                <w:sz w:val="26"/>
                <w:szCs w:val="26"/>
                <w:lang w:val="en-US"/>
              </w:rPr>
              <w:t xml:space="preserve"> regulatory</w:t>
            </w:r>
          </w:p>
          <w:p w14:paraId="6E6BB875" w14:textId="77777777" w:rsidR="002D61C4" w:rsidRPr="00392524" w:rsidRDefault="002D61C4" w:rsidP="006B1063">
            <w:pPr>
              <w:spacing w:line="240" w:lineRule="exact"/>
              <w:ind w:right="-64"/>
              <w:jc w:val="center"/>
              <w:rPr>
                <w:rFonts w:ascii="CordiaUPC" w:hAnsi="CordiaUPC" w:cs="CordiaUPC"/>
                <w:sz w:val="26"/>
                <w:szCs w:val="26"/>
                <w:cs/>
                <w:lang w:val="en-US"/>
              </w:rPr>
            </w:pPr>
            <w:r w:rsidRPr="00392524">
              <w:rPr>
                <w:rFonts w:ascii="CordiaUPC" w:eastAsia="Angsana New" w:hAnsi="CordiaUPC" w:cs="CordiaUPC" w:hint="cs"/>
                <w:color w:val="000000"/>
                <w:sz w:val="26"/>
                <w:szCs w:val="26"/>
                <w:lang w:val="en-US"/>
              </w:rPr>
              <w:t>minimum requirement</w:t>
            </w:r>
            <w:r w:rsidRPr="00392524">
              <w:rPr>
                <w:rFonts w:ascii="CordiaUPC" w:hAnsi="CordiaUPC" w:cs="CordiaUPC"/>
                <w:color w:val="000000"/>
                <w:sz w:val="26"/>
                <w:szCs w:val="26"/>
                <w:lang w:val="en-US" w:eastAsia="en-GB" w:bidi="th-TH"/>
              </w:rPr>
              <w:t>*</w:t>
            </w:r>
          </w:p>
        </w:tc>
        <w:tc>
          <w:tcPr>
            <w:tcW w:w="990" w:type="dxa"/>
            <w:vAlign w:val="bottom"/>
          </w:tcPr>
          <w:p w14:paraId="3590407D" w14:textId="6002B5D2" w:rsidR="002D61C4" w:rsidRPr="00197CBA" w:rsidRDefault="002D61C4" w:rsidP="006B1063">
            <w:pPr>
              <w:tabs>
                <w:tab w:val="right" w:pos="1130"/>
              </w:tabs>
              <w:spacing w:line="240" w:lineRule="exact"/>
              <w:ind w:left="-115" w:right="-151"/>
              <w:jc w:val="center"/>
              <w:rPr>
                <w:rFonts w:ascii="CordiaUPC" w:eastAsia="Angsana New" w:hAnsi="CordiaUPC" w:cs="CordiaUPC"/>
                <w:color w:val="000000"/>
                <w:sz w:val="26"/>
                <w:szCs w:val="26"/>
              </w:rPr>
            </w:pPr>
            <w:r w:rsidRPr="00197CBA">
              <w:rPr>
                <w:rFonts w:ascii="CordiaUPC" w:hAnsi="CordiaUPC" w:cs="CordiaUPC" w:hint="cs"/>
                <w:color w:val="000000"/>
                <w:sz w:val="26"/>
                <w:szCs w:val="26"/>
                <w:lang w:val="en-US" w:bidi="th-TH"/>
              </w:rPr>
              <w:t>30</w:t>
            </w:r>
            <w:r w:rsidR="00F60708">
              <w:rPr>
                <w:rFonts w:ascii="CordiaUPC" w:hAnsi="CordiaUPC" w:cs="CordiaUPC"/>
                <w:color w:val="000000"/>
                <w:sz w:val="26"/>
                <w:szCs w:val="26"/>
                <w:lang w:val="en-US" w:bidi="th-TH"/>
              </w:rPr>
              <w:t xml:space="preserve"> September</w:t>
            </w:r>
            <w:r w:rsidRPr="00197CBA">
              <w:rPr>
                <w:rFonts w:ascii="CordiaUPC" w:hAnsi="CordiaUPC" w:cs="CordiaUPC"/>
                <w:color w:val="000000"/>
                <w:sz w:val="26"/>
                <w:szCs w:val="26"/>
                <w:lang w:val="en-US" w:bidi="th-TH"/>
              </w:rPr>
              <w:br/>
            </w:r>
            <w:r w:rsidRPr="00197CBA">
              <w:rPr>
                <w:rFonts w:ascii="CordiaUPC" w:eastAsia="Angsana New" w:hAnsi="CordiaUPC" w:cs="CordiaUPC" w:hint="cs"/>
                <w:color w:val="000000"/>
                <w:sz w:val="26"/>
                <w:szCs w:val="26"/>
              </w:rPr>
              <w:t>202</w:t>
            </w:r>
            <w:r w:rsidRPr="00197CBA">
              <w:rPr>
                <w:rFonts w:ascii="CordiaUPC" w:eastAsia="Angsana New" w:hAnsi="CordiaUPC" w:cs="CordiaUPC"/>
                <w:color w:val="000000"/>
                <w:sz w:val="26"/>
                <w:szCs w:val="26"/>
              </w:rPr>
              <w:t>2</w:t>
            </w:r>
          </w:p>
        </w:tc>
        <w:tc>
          <w:tcPr>
            <w:tcW w:w="1170" w:type="dxa"/>
          </w:tcPr>
          <w:p w14:paraId="7A06C91C" w14:textId="77777777" w:rsidR="002D61C4" w:rsidRPr="00197CBA" w:rsidRDefault="002D61C4" w:rsidP="006B1063">
            <w:pPr>
              <w:spacing w:line="240" w:lineRule="exact"/>
              <w:ind w:right="-64"/>
              <w:jc w:val="center"/>
              <w:rPr>
                <w:rFonts w:ascii="CordiaUPC" w:eastAsia="Angsana New" w:hAnsi="CordiaUPC" w:cs="CordiaUPC"/>
                <w:color w:val="000000"/>
                <w:sz w:val="26"/>
                <w:szCs w:val="26"/>
                <w:lang w:val="en-US"/>
              </w:rPr>
            </w:pPr>
            <w:r w:rsidRPr="00197CBA">
              <w:rPr>
                <w:rFonts w:ascii="CordiaUPC" w:eastAsia="Angsana New" w:hAnsi="CordiaUPC" w:cs="CordiaUPC" w:hint="cs"/>
                <w:color w:val="000000"/>
                <w:sz w:val="26"/>
                <w:szCs w:val="26"/>
                <w:lang w:val="en-US"/>
              </w:rPr>
              <w:t xml:space="preserve">The </w:t>
            </w:r>
            <w:proofErr w:type="spellStart"/>
            <w:r w:rsidRPr="00197CBA">
              <w:rPr>
                <w:rFonts w:ascii="CordiaUPC" w:eastAsia="Angsana New" w:hAnsi="CordiaUPC" w:cs="CordiaUPC" w:hint="cs"/>
                <w:color w:val="000000"/>
                <w:sz w:val="26"/>
                <w:szCs w:val="26"/>
                <w:lang w:val="en-US"/>
              </w:rPr>
              <w:t>BoT’s</w:t>
            </w:r>
            <w:proofErr w:type="spellEnd"/>
            <w:r w:rsidRPr="00197CBA">
              <w:rPr>
                <w:rFonts w:ascii="CordiaUPC" w:eastAsia="Angsana New" w:hAnsi="CordiaUPC" w:cs="CordiaUPC" w:hint="cs"/>
                <w:color w:val="000000"/>
                <w:sz w:val="26"/>
                <w:szCs w:val="26"/>
                <w:lang w:val="en-US"/>
              </w:rPr>
              <w:t xml:space="preserve"> regulatory</w:t>
            </w:r>
          </w:p>
          <w:p w14:paraId="715E1EDF" w14:textId="77777777" w:rsidR="002D61C4" w:rsidRPr="00197CBA" w:rsidRDefault="002D61C4" w:rsidP="006B1063">
            <w:pPr>
              <w:tabs>
                <w:tab w:val="right" w:pos="1130"/>
              </w:tabs>
              <w:spacing w:line="240" w:lineRule="exact"/>
              <w:ind w:left="-108" w:right="-115"/>
              <w:jc w:val="center"/>
              <w:rPr>
                <w:rFonts w:ascii="CordiaUPC" w:hAnsi="CordiaUPC" w:cs="CordiaUPC"/>
                <w:snapToGrid w:val="0"/>
                <w:sz w:val="26"/>
                <w:szCs w:val="26"/>
                <w:lang w:val="en-US"/>
              </w:rPr>
            </w:pPr>
            <w:r w:rsidRPr="00197CBA">
              <w:rPr>
                <w:rFonts w:ascii="CordiaUPC" w:eastAsia="Angsana New" w:hAnsi="CordiaUPC" w:cs="CordiaUPC" w:hint="cs"/>
                <w:color w:val="000000"/>
                <w:sz w:val="26"/>
                <w:szCs w:val="26"/>
                <w:lang w:val="en-US"/>
              </w:rPr>
              <w:t>minimum requirement</w:t>
            </w:r>
            <w:r w:rsidRPr="00392524">
              <w:rPr>
                <w:rFonts w:ascii="CordiaUPC" w:hAnsi="CordiaUPC" w:cs="CordiaUPC"/>
                <w:color w:val="000000"/>
                <w:sz w:val="26"/>
                <w:szCs w:val="26"/>
                <w:lang w:val="en-US" w:eastAsia="en-GB" w:bidi="th-TH"/>
              </w:rPr>
              <w:t>*</w:t>
            </w:r>
          </w:p>
        </w:tc>
        <w:tc>
          <w:tcPr>
            <w:tcW w:w="992" w:type="dxa"/>
            <w:vAlign w:val="bottom"/>
          </w:tcPr>
          <w:p w14:paraId="626364EA" w14:textId="77777777" w:rsidR="00C20FCC" w:rsidRDefault="002D61C4" w:rsidP="006B1063">
            <w:pPr>
              <w:tabs>
                <w:tab w:val="right" w:pos="1130"/>
              </w:tabs>
              <w:spacing w:line="240" w:lineRule="exact"/>
              <w:ind w:left="-108" w:right="-115"/>
              <w:jc w:val="center"/>
              <w:rPr>
                <w:rFonts w:ascii="CordiaUPC" w:hAnsi="CordiaUPC" w:cs="CordiaUPC"/>
                <w:snapToGrid w:val="0"/>
                <w:sz w:val="26"/>
                <w:szCs w:val="26"/>
                <w:lang w:val="en-US"/>
              </w:rPr>
            </w:pPr>
            <w:r w:rsidRPr="00197CBA">
              <w:rPr>
                <w:rFonts w:ascii="CordiaUPC" w:hAnsi="CordiaUPC" w:cs="CordiaUPC"/>
                <w:snapToGrid w:val="0"/>
                <w:sz w:val="26"/>
                <w:szCs w:val="26"/>
                <w:lang w:val="en-US"/>
              </w:rPr>
              <w:t>31</w:t>
            </w:r>
          </w:p>
          <w:p w14:paraId="42D339D6" w14:textId="2D6A4EF2" w:rsidR="002D61C4" w:rsidRPr="00197CBA" w:rsidRDefault="002D61C4" w:rsidP="006B1063">
            <w:pPr>
              <w:tabs>
                <w:tab w:val="right" w:pos="1130"/>
              </w:tabs>
              <w:spacing w:line="240" w:lineRule="exact"/>
              <w:ind w:left="-108" w:right="-115"/>
              <w:jc w:val="center"/>
              <w:rPr>
                <w:rFonts w:ascii="CordiaUPC" w:hAnsi="CordiaUPC" w:cs="CordiaUPC"/>
                <w:snapToGrid w:val="0"/>
                <w:sz w:val="26"/>
                <w:szCs w:val="26"/>
                <w:lang w:val="en-US"/>
              </w:rPr>
            </w:pPr>
            <w:r w:rsidRPr="00197CBA">
              <w:rPr>
                <w:rFonts w:ascii="CordiaUPC" w:hAnsi="CordiaUPC" w:cs="CordiaUPC"/>
                <w:snapToGrid w:val="0"/>
                <w:sz w:val="26"/>
                <w:szCs w:val="26"/>
                <w:lang w:val="en-US"/>
              </w:rPr>
              <w:t>December</w:t>
            </w:r>
          </w:p>
          <w:p w14:paraId="3C5EA514" w14:textId="77777777" w:rsidR="002D61C4" w:rsidRPr="00197CBA" w:rsidRDefault="002D61C4" w:rsidP="006B1063">
            <w:pPr>
              <w:tabs>
                <w:tab w:val="right" w:pos="1130"/>
              </w:tabs>
              <w:spacing w:line="240" w:lineRule="exact"/>
              <w:ind w:left="-108" w:right="-115"/>
              <w:jc w:val="center"/>
              <w:rPr>
                <w:rFonts w:ascii="CordiaUPC" w:hAnsi="CordiaUPC" w:cs="CordiaUPC"/>
                <w:sz w:val="26"/>
                <w:szCs w:val="26"/>
              </w:rPr>
            </w:pPr>
            <w:r w:rsidRPr="00197CBA">
              <w:rPr>
                <w:rFonts w:ascii="CordiaUPC" w:hAnsi="CordiaUPC" w:cs="CordiaUPC" w:hint="cs"/>
                <w:color w:val="000000"/>
                <w:sz w:val="26"/>
                <w:szCs w:val="26"/>
                <w:lang w:val="en-US" w:bidi="th-TH"/>
              </w:rPr>
              <w:t>202</w:t>
            </w:r>
            <w:r w:rsidRPr="00197CBA">
              <w:rPr>
                <w:rFonts w:ascii="CordiaUPC" w:hAnsi="CordiaUPC" w:cs="CordiaUPC"/>
                <w:color w:val="000000"/>
                <w:sz w:val="26"/>
                <w:szCs w:val="26"/>
                <w:lang w:val="en-US" w:bidi="th-TH"/>
              </w:rPr>
              <w:t>1</w:t>
            </w:r>
          </w:p>
        </w:tc>
      </w:tr>
      <w:tr w:rsidR="002D61C4" w:rsidRPr="00392524" w14:paraId="5F03D57B" w14:textId="77777777" w:rsidTr="00C20FCC">
        <w:tc>
          <w:tcPr>
            <w:tcW w:w="4950" w:type="dxa"/>
            <w:vAlign w:val="bottom"/>
          </w:tcPr>
          <w:p w14:paraId="295A744E" w14:textId="77777777" w:rsidR="002D61C4" w:rsidRPr="00392524" w:rsidRDefault="002D61C4" w:rsidP="006B1063">
            <w:pPr>
              <w:spacing w:line="240" w:lineRule="exact"/>
              <w:jc w:val="both"/>
              <w:outlineLvl w:val="7"/>
              <w:rPr>
                <w:rFonts w:ascii="CordiaUPC" w:hAnsi="CordiaUPC" w:cs="CordiaUPC"/>
                <w:color w:val="000000"/>
                <w:sz w:val="26"/>
                <w:szCs w:val="26"/>
                <w:lang w:val="en-US"/>
              </w:rPr>
            </w:pPr>
          </w:p>
        </w:tc>
        <w:tc>
          <w:tcPr>
            <w:tcW w:w="4322" w:type="dxa"/>
            <w:gridSpan w:val="4"/>
          </w:tcPr>
          <w:p w14:paraId="0E2C92AE" w14:textId="77777777" w:rsidR="002D61C4" w:rsidRPr="00197CBA" w:rsidRDefault="002D61C4" w:rsidP="006B1063">
            <w:pPr>
              <w:spacing w:line="240" w:lineRule="exact"/>
              <w:ind w:right="-40"/>
              <w:jc w:val="center"/>
              <w:rPr>
                <w:rFonts w:ascii="CordiaUPC" w:hAnsi="CordiaUPC" w:cs="CordiaUPC"/>
                <w:sz w:val="26"/>
                <w:szCs w:val="26"/>
              </w:rPr>
            </w:pPr>
            <w:r w:rsidRPr="00197CBA">
              <w:rPr>
                <w:rFonts w:ascii="CordiaUPC" w:hAnsi="CordiaUPC" w:cs="CordiaUPC" w:hint="cs"/>
                <w:i/>
                <w:iCs/>
                <w:sz w:val="26"/>
                <w:szCs w:val="26"/>
              </w:rPr>
              <w:t>(%)</w:t>
            </w:r>
          </w:p>
        </w:tc>
      </w:tr>
      <w:tr w:rsidR="007E322E" w:rsidRPr="00392524" w14:paraId="7D617351" w14:textId="77777777" w:rsidTr="00C20FCC">
        <w:tc>
          <w:tcPr>
            <w:tcW w:w="4950" w:type="dxa"/>
            <w:vAlign w:val="bottom"/>
          </w:tcPr>
          <w:p w14:paraId="3121B955" w14:textId="77777777" w:rsidR="007E322E" w:rsidRPr="00392524" w:rsidRDefault="007E322E" w:rsidP="007E322E">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Capital Adequacy Ratio/Total Risk-Weighted Asset</w:t>
            </w:r>
          </w:p>
        </w:tc>
        <w:tc>
          <w:tcPr>
            <w:tcW w:w="1170" w:type="dxa"/>
            <w:vAlign w:val="bottom"/>
          </w:tcPr>
          <w:p w14:paraId="75CFD010" w14:textId="77777777" w:rsidR="007E322E" w:rsidRPr="00392524" w:rsidRDefault="007E322E" w:rsidP="007E322E">
            <w:pPr>
              <w:spacing w:line="240" w:lineRule="exact"/>
              <w:ind w:right="249"/>
              <w:jc w:val="right"/>
              <w:rPr>
                <w:rFonts w:ascii="CordiaUPC" w:hAnsi="CordiaUPC" w:cs="CordiaUPC"/>
                <w:sz w:val="26"/>
                <w:szCs w:val="26"/>
              </w:rPr>
            </w:pPr>
            <w:r w:rsidRPr="00392524">
              <w:rPr>
                <w:rFonts w:ascii="CordiaUPC" w:hAnsi="CordiaUPC" w:cs="CordiaUPC" w:hint="cs"/>
                <w:sz w:val="26"/>
                <w:szCs w:val="26"/>
              </w:rPr>
              <w:t xml:space="preserve">   1</w:t>
            </w:r>
            <w:r w:rsidRPr="00392524">
              <w:rPr>
                <w:rFonts w:ascii="CordiaUPC" w:hAnsi="CordiaUPC" w:cs="CordiaUPC"/>
                <w:sz w:val="26"/>
                <w:szCs w:val="26"/>
              </w:rPr>
              <w:t>2</w:t>
            </w:r>
            <w:r w:rsidRPr="00392524">
              <w:rPr>
                <w:rFonts w:ascii="CordiaUPC" w:hAnsi="CordiaUPC" w:cs="CordiaUPC" w:hint="cs"/>
                <w:sz w:val="26"/>
                <w:szCs w:val="26"/>
              </w:rPr>
              <w:t>.0</w:t>
            </w:r>
          </w:p>
        </w:tc>
        <w:tc>
          <w:tcPr>
            <w:tcW w:w="990" w:type="dxa"/>
            <w:vAlign w:val="bottom"/>
          </w:tcPr>
          <w:p w14:paraId="406DDC04" w14:textId="4E49D3FF" w:rsidR="007E322E" w:rsidRPr="00197CBA" w:rsidRDefault="007E322E" w:rsidP="007E322E">
            <w:pPr>
              <w:tabs>
                <w:tab w:val="decimal" w:pos="620"/>
              </w:tabs>
              <w:spacing w:line="240" w:lineRule="exact"/>
              <w:ind w:right="153"/>
              <w:rPr>
                <w:rFonts w:ascii="CordiaUPC" w:hAnsi="CordiaUPC" w:cs="CordiaUPC"/>
                <w:strike/>
                <w:sz w:val="26"/>
                <w:szCs w:val="26"/>
                <w:lang w:bidi="th-TH"/>
              </w:rPr>
            </w:pPr>
            <w:r w:rsidRPr="00DD3D16">
              <w:rPr>
                <w:rFonts w:ascii="CordiaUPC" w:hAnsi="CordiaUPC" w:cs="CordiaUPC"/>
                <w:sz w:val="26"/>
                <w:szCs w:val="26"/>
                <w:cs/>
                <w:lang w:bidi="th-TH"/>
              </w:rPr>
              <w:t>20.02</w:t>
            </w:r>
          </w:p>
        </w:tc>
        <w:tc>
          <w:tcPr>
            <w:tcW w:w="1170" w:type="dxa"/>
            <w:vAlign w:val="bottom"/>
          </w:tcPr>
          <w:p w14:paraId="519E5600" w14:textId="77777777" w:rsidR="007E322E" w:rsidRPr="00197CBA" w:rsidRDefault="007E322E" w:rsidP="007E322E">
            <w:pPr>
              <w:tabs>
                <w:tab w:val="decimal" w:pos="700"/>
              </w:tabs>
              <w:spacing w:line="240" w:lineRule="exact"/>
              <w:ind w:right="53"/>
              <w:rPr>
                <w:rFonts w:ascii="CordiaUPC" w:hAnsi="CordiaUPC" w:cs="CordiaUPC"/>
                <w:sz w:val="26"/>
                <w:szCs w:val="26"/>
                <w:cs/>
              </w:rPr>
            </w:pPr>
            <w:r w:rsidRPr="00197CBA">
              <w:rPr>
                <w:rFonts w:ascii="CordiaUPC" w:hAnsi="CordiaUPC" w:cs="CordiaUPC"/>
                <w:sz w:val="26"/>
                <w:szCs w:val="26"/>
              </w:rPr>
              <w:t>11.0</w:t>
            </w:r>
          </w:p>
        </w:tc>
        <w:tc>
          <w:tcPr>
            <w:tcW w:w="992" w:type="dxa"/>
            <w:vAlign w:val="bottom"/>
          </w:tcPr>
          <w:p w14:paraId="425621F4" w14:textId="77777777" w:rsidR="007E322E" w:rsidRPr="00197CBA" w:rsidRDefault="007E322E" w:rsidP="007E322E">
            <w:pPr>
              <w:tabs>
                <w:tab w:val="decimal" w:pos="700"/>
              </w:tabs>
              <w:spacing w:line="240" w:lineRule="exact"/>
              <w:ind w:right="53"/>
              <w:rPr>
                <w:rFonts w:ascii="CordiaUPC" w:hAnsi="CordiaUPC" w:cs="CordiaUPC"/>
                <w:sz w:val="26"/>
                <w:szCs w:val="26"/>
              </w:rPr>
            </w:pPr>
            <w:r w:rsidRPr="00197CBA">
              <w:rPr>
                <w:rFonts w:ascii="CordiaUPC" w:hAnsi="CordiaUPC" w:cs="CordiaUPC" w:hint="cs"/>
                <w:sz w:val="26"/>
                <w:szCs w:val="26"/>
                <w:cs/>
              </w:rPr>
              <w:t>19.3</w:t>
            </w:r>
            <w:r w:rsidRPr="00197CBA">
              <w:rPr>
                <w:rFonts w:ascii="CordiaUPC" w:hAnsi="CordiaUPC" w:cs="CordiaUPC" w:hint="cs"/>
                <w:sz w:val="26"/>
                <w:szCs w:val="26"/>
                <w:cs/>
                <w:lang w:bidi="th-TH"/>
              </w:rPr>
              <w:t>3</w:t>
            </w:r>
          </w:p>
        </w:tc>
      </w:tr>
      <w:tr w:rsidR="007E322E" w:rsidRPr="00392524" w14:paraId="4C228B9B" w14:textId="77777777" w:rsidTr="00C20FCC">
        <w:tc>
          <w:tcPr>
            <w:tcW w:w="4950" w:type="dxa"/>
          </w:tcPr>
          <w:p w14:paraId="1E91D6ED" w14:textId="77777777" w:rsidR="007E322E" w:rsidRPr="00392524" w:rsidRDefault="007E322E" w:rsidP="007E322E">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Tier 1 Capital Ratio/Total Risk-Weighted Asset</w:t>
            </w:r>
          </w:p>
        </w:tc>
        <w:tc>
          <w:tcPr>
            <w:tcW w:w="1170" w:type="dxa"/>
          </w:tcPr>
          <w:p w14:paraId="5BEEF62C" w14:textId="77777777" w:rsidR="007E322E" w:rsidRPr="00392524" w:rsidRDefault="007E322E" w:rsidP="007E322E">
            <w:pPr>
              <w:spacing w:line="240" w:lineRule="exact"/>
              <w:ind w:right="249"/>
              <w:jc w:val="right"/>
              <w:rPr>
                <w:rFonts w:ascii="CordiaUPC" w:hAnsi="CordiaUPC" w:cs="CordiaUPC"/>
                <w:sz w:val="26"/>
                <w:szCs w:val="26"/>
              </w:rPr>
            </w:pPr>
            <w:r w:rsidRPr="00392524">
              <w:rPr>
                <w:rFonts w:ascii="CordiaUPC" w:hAnsi="CordiaUPC" w:cs="CordiaUPC" w:hint="cs"/>
                <w:sz w:val="26"/>
                <w:szCs w:val="26"/>
                <w:cs/>
                <w:lang w:bidi="th-TH"/>
              </w:rPr>
              <w:t>9</w:t>
            </w:r>
            <w:r w:rsidRPr="00392524">
              <w:rPr>
                <w:rFonts w:ascii="CordiaUPC" w:hAnsi="CordiaUPC" w:cs="CordiaUPC" w:hint="cs"/>
                <w:sz w:val="26"/>
                <w:szCs w:val="26"/>
              </w:rPr>
              <w:t>.5</w:t>
            </w:r>
          </w:p>
        </w:tc>
        <w:tc>
          <w:tcPr>
            <w:tcW w:w="990" w:type="dxa"/>
          </w:tcPr>
          <w:p w14:paraId="7966D909" w14:textId="0156C7F7" w:rsidR="007E322E" w:rsidRPr="00197CBA" w:rsidRDefault="007E322E" w:rsidP="007E322E">
            <w:pPr>
              <w:tabs>
                <w:tab w:val="decimal" w:pos="620"/>
              </w:tabs>
              <w:spacing w:line="240" w:lineRule="exact"/>
              <w:ind w:right="153"/>
              <w:rPr>
                <w:rFonts w:ascii="CordiaUPC" w:hAnsi="CordiaUPC" w:cs="CordiaUPC"/>
                <w:strike/>
                <w:sz w:val="26"/>
                <w:szCs w:val="26"/>
                <w:lang w:bidi="th-TH"/>
              </w:rPr>
            </w:pPr>
            <w:r>
              <w:rPr>
                <w:rFonts w:ascii="CordiaUPC" w:hAnsi="CordiaUPC" w:cs="CordiaUPC"/>
                <w:sz w:val="26"/>
                <w:szCs w:val="26"/>
              </w:rPr>
              <w:t>16.02</w:t>
            </w:r>
          </w:p>
        </w:tc>
        <w:tc>
          <w:tcPr>
            <w:tcW w:w="1170" w:type="dxa"/>
          </w:tcPr>
          <w:p w14:paraId="79A1336A" w14:textId="77777777" w:rsidR="007E322E" w:rsidRPr="00197CBA" w:rsidRDefault="007E322E" w:rsidP="007E322E">
            <w:pPr>
              <w:tabs>
                <w:tab w:val="decimal" w:pos="700"/>
              </w:tabs>
              <w:spacing w:line="240" w:lineRule="exact"/>
              <w:ind w:right="53"/>
              <w:rPr>
                <w:rFonts w:ascii="CordiaUPC" w:hAnsi="CordiaUPC" w:cs="CordiaUPC"/>
                <w:sz w:val="26"/>
                <w:szCs w:val="26"/>
                <w:cs/>
              </w:rPr>
            </w:pPr>
            <w:r w:rsidRPr="00197CBA">
              <w:rPr>
                <w:rFonts w:ascii="CordiaUPC" w:hAnsi="CordiaUPC" w:cs="CordiaUPC"/>
                <w:sz w:val="26"/>
                <w:szCs w:val="26"/>
              </w:rPr>
              <w:t>8.5</w:t>
            </w:r>
          </w:p>
        </w:tc>
        <w:tc>
          <w:tcPr>
            <w:tcW w:w="992" w:type="dxa"/>
          </w:tcPr>
          <w:p w14:paraId="383E612B" w14:textId="77777777" w:rsidR="007E322E" w:rsidRPr="00197CBA" w:rsidRDefault="007E322E" w:rsidP="007E322E">
            <w:pPr>
              <w:tabs>
                <w:tab w:val="decimal" w:pos="700"/>
              </w:tabs>
              <w:spacing w:line="240" w:lineRule="exact"/>
              <w:ind w:right="53"/>
              <w:rPr>
                <w:rFonts w:ascii="CordiaUPC" w:hAnsi="CordiaUPC" w:cs="CordiaUPC"/>
                <w:sz w:val="26"/>
                <w:szCs w:val="26"/>
              </w:rPr>
            </w:pPr>
            <w:r w:rsidRPr="00197CBA">
              <w:rPr>
                <w:rFonts w:ascii="CordiaUPC" w:hAnsi="CordiaUPC" w:cs="CordiaUPC" w:hint="cs"/>
                <w:sz w:val="26"/>
                <w:szCs w:val="26"/>
                <w:cs/>
              </w:rPr>
              <w:t>15.3</w:t>
            </w:r>
            <w:r w:rsidRPr="00197CBA">
              <w:rPr>
                <w:rFonts w:ascii="CordiaUPC" w:hAnsi="CordiaUPC" w:cs="CordiaUPC" w:hint="cs"/>
                <w:sz w:val="26"/>
                <w:szCs w:val="26"/>
                <w:cs/>
                <w:lang w:bidi="th-TH"/>
              </w:rPr>
              <w:t>3</w:t>
            </w:r>
          </w:p>
        </w:tc>
      </w:tr>
      <w:tr w:rsidR="007E322E" w:rsidRPr="00392524" w14:paraId="48C7C242" w14:textId="77777777" w:rsidTr="00C20FCC">
        <w:tc>
          <w:tcPr>
            <w:tcW w:w="4950" w:type="dxa"/>
          </w:tcPr>
          <w:p w14:paraId="6452A31B" w14:textId="77777777" w:rsidR="007E322E" w:rsidRPr="00392524" w:rsidRDefault="007E322E" w:rsidP="007E322E">
            <w:pPr>
              <w:tabs>
                <w:tab w:val="left" w:pos="252"/>
              </w:tabs>
              <w:spacing w:line="240" w:lineRule="exact"/>
              <w:ind w:right="-380"/>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Common Equity Tier 1 Capital Ratio/Total Risk-Weighted Asset</w:t>
            </w:r>
          </w:p>
        </w:tc>
        <w:tc>
          <w:tcPr>
            <w:tcW w:w="1170" w:type="dxa"/>
            <w:vAlign w:val="bottom"/>
          </w:tcPr>
          <w:p w14:paraId="51482EEE" w14:textId="77777777" w:rsidR="007E322E" w:rsidRPr="00392524" w:rsidRDefault="007E322E" w:rsidP="007E322E">
            <w:pPr>
              <w:spacing w:line="240" w:lineRule="exact"/>
              <w:ind w:right="249"/>
              <w:jc w:val="right"/>
              <w:rPr>
                <w:rFonts w:ascii="CordiaUPC" w:hAnsi="CordiaUPC" w:cs="CordiaUPC"/>
                <w:sz w:val="26"/>
                <w:szCs w:val="26"/>
              </w:rPr>
            </w:pPr>
            <w:r w:rsidRPr="00392524">
              <w:rPr>
                <w:rFonts w:ascii="CordiaUPC" w:hAnsi="CordiaUPC" w:cs="CordiaUPC" w:hint="cs"/>
                <w:sz w:val="26"/>
                <w:szCs w:val="26"/>
                <w:cs/>
                <w:lang w:bidi="th-TH"/>
              </w:rPr>
              <w:t>8</w:t>
            </w:r>
            <w:r w:rsidRPr="00392524">
              <w:rPr>
                <w:rFonts w:ascii="CordiaUPC" w:hAnsi="CordiaUPC" w:cs="CordiaUPC" w:hint="cs"/>
                <w:sz w:val="26"/>
                <w:szCs w:val="26"/>
              </w:rPr>
              <w:t>.0</w:t>
            </w:r>
          </w:p>
        </w:tc>
        <w:tc>
          <w:tcPr>
            <w:tcW w:w="990" w:type="dxa"/>
            <w:vAlign w:val="bottom"/>
          </w:tcPr>
          <w:p w14:paraId="593D3E6B" w14:textId="7941F88A" w:rsidR="007E322E" w:rsidRPr="00197CBA" w:rsidRDefault="007E322E" w:rsidP="007E322E">
            <w:pPr>
              <w:tabs>
                <w:tab w:val="decimal" w:pos="620"/>
              </w:tabs>
              <w:spacing w:line="240" w:lineRule="exact"/>
              <w:ind w:right="153"/>
              <w:rPr>
                <w:rFonts w:ascii="CordiaUPC" w:hAnsi="CordiaUPC" w:cs="CordiaUPC"/>
                <w:strike/>
                <w:sz w:val="26"/>
                <w:szCs w:val="26"/>
                <w:lang w:val="en-US" w:bidi="th-TH"/>
              </w:rPr>
            </w:pPr>
            <w:r>
              <w:rPr>
                <w:rFonts w:ascii="CordiaUPC" w:hAnsi="CordiaUPC" w:cs="CordiaUPC"/>
                <w:sz w:val="26"/>
                <w:szCs w:val="26"/>
              </w:rPr>
              <w:t>15.10</w:t>
            </w:r>
          </w:p>
        </w:tc>
        <w:tc>
          <w:tcPr>
            <w:tcW w:w="1170" w:type="dxa"/>
            <w:vAlign w:val="bottom"/>
          </w:tcPr>
          <w:p w14:paraId="1D908689" w14:textId="77777777" w:rsidR="007E322E" w:rsidRPr="00197CBA" w:rsidRDefault="007E322E" w:rsidP="007E322E">
            <w:pPr>
              <w:tabs>
                <w:tab w:val="decimal" w:pos="700"/>
              </w:tabs>
              <w:spacing w:line="240" w:lineRule="exact"/>
              <w:ind w:right="53"/>
              <w:rPr>
                <w:rFonts w:ascii="CordiaUPC" w:hAnsi="CordiaUPC" w:cs="CordiaUPC"/>
                <w:sz w:val="26"/>
                <w:szCs w:val="26"/>
                <w:cs/>
              </w:rPr>
            </w:pPr>
            <w:r w:rsidRPr="00197CBA">
              <w:rPr>
                <w:rFonts w:ascii="CordiaUPC" w:hAnsi="CordiaUPC" w:cs="CordiaUPC"/>
                <w:sz w:val="26"/>
                <w:szCs w:val="26"/>
              </w:rPr>
              <w:t>7.0</w:t>
            </w:r>
          </w:p>
        </w:tc>
        <w:tc>
          <w:tcPr>
            <w:tcW w:w="992" w:type="dxa"/>
            <w:vAlign w:val="bottom"/>
          </w:tcPr>
          <w:p w14:paraId="4C85EC51" w14:textId="77777777" w:rsidR="007E322E" w:rsidRPr="00197CBA" w:rsidRDefault="007E322E" w:rsidP="007E322E">
            <w:pPr>
              <w:tabs>
                <w:tab w:val="decimal" w:pos="700"/>
              </w:tabs>
              <w:spacing w:line="240" w:lineRule="exact"/>
              <w:ind w:right="53"/>
              <w:rPr>
                <w:rFonts w:ascii="CordiaUPC" w:hAnsi="CordiaUPC" w:cs="CordiaUPC"/>
                <w:sz w:val="26"/>
                <w:szCs w:val="26"/>
                <w:lang w:val="en-US"/>
              </w:rPr>
            </w:pPr>
            <w:r w:rsidRPr="00197CBA">
              <w:rPr>
                <w:rFonts w:ascii="CordiaUPC" w:hAnsi="CordiaUPC" w:cs="CordiaUPC" w:hint="cs"/>
                <w:sz w:val="26"/>
                <w:szCs w:val="26"/>
                <w:cs/>
              </w:rPr>
              <w:t>14.</w:t>
            </w:r>
            <w:r w:rsidRPr="00197CBA">
              <w:rPr>
                <w:rFonts w:ascii="CordiaUPC" w:hAnsi="CordiaUPC" w:cs="CordiaUPC" w:hint="cs"/>
                <w:sz w:val="26"/>
                <w:szCs w:val="26"/>
                <w:cs/>
                <w:lang w:bidi="th-TH"/>
              </w:rPr>
              <w:t>35</w:t>
            </w:r>
          </w:p>
        </w:tc>
      </w:tr>
    </w:tbl>
    <w:p w14:paraId="327427DB" w14:textId="77777777" w:rsidR="002D61C4" w:rsidRPr="00C14544" w:rsidRDefault="002D61C4" w:rsidP="002D61C4">
      <w:pPr>
        <w:spacing w:line="240" w:lineRule="exact"/>
        <w:ind w:left="720" w:right="63" w:hanging="180"/>
        <w:jc w:val="thaiDistribute"/>
        <w:rPr>
          <w:rFonts w:ascii="CordiaUPC" w:hAnsi="CordiaUPC" w:cs="CordiaUPC"/>
          <w:color w:val="000000"/>
          <w:szCs w:val="22"/>
          <w:lang w:val="en-US" w:eastAsia="en-GB" w:bidi="th-TH"/>
        </w:rPr>
      </w:pPr>
      <w:r w:rsidRPr="00C14544">
        <w:rPr>
          <w:rFonts w:ascii="CordiaUPC" w:hAnsi="CordiaUPC" w:cs="CordiaUPC" w:hint="cs"/>
          <w:color w:val="000000"/>
          <w:szCs w:val="22"/>
          <w:lang w:val="en-US" w:eastAsia="en-GB" w:bidi="th-TH"/>
        </w:rPr>
        <w:t xml:space="preserve">* </w:t>
      </w:r>
      <w:r w:rsidRPr="00C14544">
        <w:rPr>
          <w:rFonts w:ascii="CordiaUPC" w:hAnsi="CordiaUPC" w:cs="CordiaUPC" w:hint="cs"/>
          <w:color w:val="000000"/>
          <w:szCs w:val="22"/>
          <w:cs/>
          <w:lang w:val="en-US" w:eastAsia="en-GB" w:bidi="th-TH"/>
        </w:rPr>
        <w:t xml:space="preserve"> </w:t>
      </w:r>
      <w:r w:rsidRPr="00C14544">
        <w:rPr>
          <w:rFonts w:ascii="CordiaUPC" w:hAnsi="CordiaUPC" w:cs="CordiaUPC"/>
          <w:color w:val="000000"/>
          <w:szCs w:val="22"/>
          <w:lang w:val="en-US" w:eastAsia="en-GB" w:bidi="th-TH"/>
        </w:rPr>
        <w:t xml:space="preserve">The </w:t>
      </w:r>
      <w:proofErr w:type="spellStart"/>
      <w:r w:rsidRPr="00C14544">
        <w:rPr>
          <w:rFonts w:ascii="CordiaUPC" w:hAnsi="CordiaUPC" w:cs="CordiaUPC"/>
          <w:color w:val="000000"/>
          <w:szCs w:val="22"/>
          <w:lang w:val="en-US" w:eastAsia="en-GB" w:bidi="th-TH"/>
        </w:rPr>
        <w:t>BoT</w:t>
      </w:r>
      <w:proofErr w:type="spellEnd"/>
      <w:r w:rsidRPr="00C14544">
        <w:rPr>
          <w:rFonts w:ascii="CordiaUPC" w:hAnsi="CordiaUPC" w:cs="CordiaUPC"/>
          <w:color w:val="000000"/>
          <w:szCs w:val="22"/>
          <w:lang w:val="en-US" w:eastAsia="en-GB" w:bidi="th-TH"/>
        </w:rPr>
        <w:t xml:space="preserve"> requires commercial banks to maintain an additional buffer on top of minimum regulatory required Common Equity Tier 1 consists of conservation buffer of 2.50% and D-SIB buffer of 1.0%</w:t>
      </w:r>
    </w:p>
    <w:p w14:paraId="2D29DA25" w14:textId="77777777" w:rsidR="002D61C4" w:rsidRPr="009276DB" w:rsidRDefault="002D61C4" w:rsidP="002D61C4">
      <w:pPr>
        <w:spacing w:line="240" w:lineRule="auto"/>
        <w:rPr>
          <w:sz w:val="20"/>
          <w:szCs w:val="18"/>
          <w:cs/>
          <w:lang w:bidi="th-TH"/>
        </w:rPr>
      </w:pPr>
    </w:p>
    <w:tbl>
      <w:tblPr>
        <w:tblW w:w="9270" w:type="dxa"/>
        <w:tblInd w:w="450" w:type="dxa"/>
        <w:tblLayout w:type="fixed"/>
        <w:tblCellMar>
          <w:left w:w="115" w:type="dxa"/>
          <w:right w:w="115" w:type="dxa"/>
        </w:tblCellMar>
        <w:tblLook w:val="0000" w:firstRow="0" w:lastRow="0" w:firstColumn="0" w:lastColumn="0" w:noHBand="0" w:noVBand="0"/>
      </w:tblPr>
      <w:tblGrid>
        <w:gridCol w:w="5040"/>
        <w:gridCol w:w="720"/>
        <w:gridCol w:w="450"/>
        <w:gridCol w:w="990"/>
        <w:gridCol w:w="180"/>
        <w:gridCol w:w="275"/>
        <w:gridCol w:w="9"/>
        <w:gridCol w:w="616"/>
        <w:gridCol w:w="990"/>
      </w:tblGrid>
      <w:tr w:rsidR="002D61C4" w:rsidRPr="005B2349" w14:paraId="0A77C5BC" w14:textId="77777777" w:rsidTr="007E322E">
        <w:trPr>
          <w:trHeight w:val="20"/>
        </w:trPr>
        <w:tc>
          <w:tcPr>
            <w:tcW w:w="5760" w:type="dxa"/>
            <w:gridSpan w:val="2"/>
          </w:tcPr>
          <w:p w14:paraId="39A29243" w14:textId="77777777" w:rsidR="002D61C4" w:rsidRPr="005B2349" w:rsidRDefault="002D61C4" w:rsidP="00657740">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7"/>
          </w:tcPr>
          <w:p w14:paraId="2CD1DF7F" w14:textId="77777777" w:rsidR="002D61C4" w:rsidRPr="005B2349" w:rsidRDefault="002D61C4" w:rsidP="006B1063">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5B2349">
              <w:rPr>
                <w:rFonts w:ascii="CordiaUPC" w:hAnsi="CordiaUPC" w:cs="CordiaUPC" w:hint="cs"/>
                <w:b/>
                <w:bCs/>
                <w:sz w:val="26"/>
                <w:szCs w:val="26"/>
              </w:rPr>
              <w:t>Bank only</w:t>
            </w:r>
          </w:p>
        </w:tc>
      </w:tr>
      <w:tr w:rsidR="002D61C4" w:rsidRPr="005B2349" w14:paraId="47DB8C77" w14:textId="77777777" w:rsidTr="007E322E">
        <w:trPr>
          <w:trHeight w:val="288"/>
        </w:trPr>
        <w:tc>
          <w:tcPr>
            <w:tcW w:w="5760" w:type="dxa"/>
            <w:gridSpan w:val="2"/>
            <w:vAlign w:val="center"/>
          </w:tcPr>
          <w:p w14:paraId="2FE9726C" w14:textId="77777777" w:rsidR="002D61C4" w:rsidRPr="005B2349" w:rsidRDefault="002D61C4" w:rsidP="006B1063">
            <w:pPr>
              <w:spacing w:line="240" w:lineRule="exact"/>
              <w:jc w:val="center"/>
              <w:rPr>
                <w:rFonts w:ascii="CordiaUPC" w:hAnsi="CordiaUPC" w:cs="CordiaUPC"/>
                <w:sz w:val="26"/>
                <w:szCs w:val="26"/>
                <w:lang w:val="en-US"/>
              </w:rPr>
            </w:pPr>
          </w:p>
        </w:tc>
        <w:tc>
          <w:tcPr>
            <w:tcW w:w="1620" w:type="dxa"/>
            <w:gridSpan w:val="3"/>
          </w:tcPr>
          <w:p w14:paraId="29D76AC2" w14:textId="1F25CF45" w:rsidR="002D61C4" w:rsidRPr="005B2349" w:rsidRDefault="002D61C4" w:rsidP="006B1063">
            <w:pPr>
              <w:pStyle w:val="acctfourfigures"/>
              <w:tabs>
                <w:tab w:val="clear" w:pos="765"/>
              </w:tabs>
              <w:spacing w:line="240" w:lineRule="exact"/>
              <w:ind w:left="-169" w:right="-169"/>
              <w:jc w:val="center"/>
              <w:rPr>
                <w:rFonts w:ascii="CordiaUPC" w:hAnsi="CordiaUPC" w:cs="CordiaUPC"/>
                <w:sz w:val="26"/>
                <w:szCs w:val="26"/>
              </w:rPr>
            </w:pPr>
            <w:r w:rsidRPr="00887104">
              <w:rPr>
                <w:rFonts w:ascii="CordiaUPC" w:hAnsi="CordiaUPC" w:cs="CordiaUPC" w:hint="cs"/>
                <w:color w:val="000000"/>
                <w:sz w:val="26"/>
                <w:szCs w:val="26"/>
                <w:lang w:val="en-US" w:bidi="th-TH"/>
              </w:rPr>
              <w:t xml:space="preserve">30 </w:t>
            </w:r>
            <w:r w:rsidR="00C20FCC">
              <w:rPr>
                <w:rFonts w:ascii="CordiaUPC" w:hAnsi="CordiaUPC" w:cs="CordiaUPC"/>
                <w:color w:val="000000"/>
                <w:sz w:val="26"/>
                <w:szCs w:val="26"/>
                <w:lang w:val="en-US" w:bidi="th-TH"/>
              </w:rPr>
              <w:t>September</w:t>
            </w:r>
            <w:r w:rsidRPr="00887104">
              <w:rPr>
                <w:rFonts w:ascii="CordiaUPC" w:hAnsi="CordiaUPC" w:cs="CordiaUPC" w:hint="cs"/>
                <w:color w:val="000000"/>
                <w:sz w:val="26"/>
                <w:szCs w:val="26"/>
                <w:lang w:val="en-US" w:bidi="th-TH"/>
              </w:rPr>
              <w:t xml:space="preserve"> 202</w:t>
            </w:r>
            <w:r>
              <w:rPr>
                <w:rFonts w:ascii="CordiaUPC" w:hAnsi="CordiaUPC" w:cs="CordiaUPC"/>
                <w:color w:val="000000"/>
                <w:sz w:val="26"/>
                <w:szCs w:val="26"/>
                <w:lang w:val="en-US" w:bidi="th-TH"/>
              </w:rPr>
              <w:t>2</w:t>
            </w:r>
          </w:p>
        </w:tc>
        <w:tc>
          <w:tcPr>
            <w:tcW w:w="275" w:type="dxa"/>
          </w:tcPr>
          <w:p w14:paraId="48275FEE" w14:textId="77777777" w:rsidR="002D61C4" w:rsidRPr="005B2349" w:rsidRDefault="002D61C4" w:rsidP="006B1063">
            <w:pPr>
              <w:pStyle w:val="acctfourfigures"/>
              <w:tabs>
                <w:tab w:val="clear" w:pos="765"/>
                <w:tab w:val="left" w:pos="720"/>
              </w:tabs>
              <w:spacing w:line="240" w:lineRule="exact"/>
              <w:jc w:val="center"/>
              <w:rPr>
                <w:rFonts w:ascii="CordiaUPC" w:hAnsi="CordiaUPC" w:cs="CordiaUPC"/>
                <w:sz w:val="26"/>
                <w:szCs w:val="26"/>
              </w:rPr>
            </w:pPr>
          </w:p>
        </w:tc>
        <w:tc>
          <w:tcPr>
            <w:tcW w:w="1615" w:type="dxa"/>
            <w:gridSpan w:val="3"/>
          </w:tcPr>
          <w:p w14:paraId="299803EE" w14:textId="77777777" w:rsidR="002D61C4" w:rsidRPr="005B2349" w:rsidRDefault="002D61C4" w:rsidP="006B1063">
            <w:pPr>
              <w:pStyle w:val="acctfourfigures"/>
              <w:tabs>
                <w:tab w:val="clear" w:pos="765"/>
              </w:tabs>
              <w:spacing w:line="240" w:lineRule="exact"/>
              <w:ind w:left="-79" w:right="-79"/>
              <w:jc w:val="center"/>
              <w:rPr>
                <w:rFonts w:ascii="CordiaUPC" w:hAnsi="CordiaUPC" w:cs="CordiaUPC"/>
                <w:spacing w:val="-6"/>
                <w:sz w:val="26"/>
                <w:szCs w:val="26"/>
                <w:lang w:val="en-US" w:bidi="th-TH"/>
              </w:rPr>
            </w:pPr>
            <w:r>
              <w:rPr>
                <w:rFonts w:ascii="CordiaUPC" w:hAnsi="CordiaUPC" w:cs="CordiaUPC"/>
                <w:color w:val="000000"/>
                <w:sz w:val="26"/>
                <w:szCs w:val="26"/>
                <w:lang w:val="en-US" w:bidi="th-TH"/>
              </w:rPr>
              <w:t xml:space="preserve">31 December </w:t>
            </w: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r>
      <w:tr w:rsidR="002D61C4" w:rsidRPr="005B2349" w14:paraId="5E3C63F4" w14:textId="77777777" w:rsidTr="007E322E">
        <w:trPr>
          <w:trHeight w:val="20"/>
        </w:trPr>
        <w:tc>
          <w:tcPr>
            <w:tcW w:w="5760" w:type="dxa"/>
            <w:gridSpan w:val="2"/>
          </w:tcPr>
          <w:p w14:paraId="4CA88440" w14:textId="77777777" w:rsidR="002D61C4" w:rsidRPr="005B2349" w:rsidRDefault="002D61C4" w:rsidP="00657740">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7"/>
            <w:vAlign w:val="bottom"/>
          </w:tcPr>
          <w:p w14:paraId="77E66EFA" w14:textId="77777777" w:rsidR="002D61C4" w:rsidRPr="005B2349" w:rsidRDefault="002D61C4" w:rsidP="006B1063">
            <w:pPr>
              <w:spacing w:line="240" w:lineRule="exact"/>
              <w:ind w:left="184" w:right="54"/>
              <w:jc w:val="center"/>
              <w:rPr>
                <w:rFonts w:ascii="CordiaUPC" w:hAnsi="CordiaUPC" w:cs="CordiaUPC"/>
                <w:color w:val="000000"/>
                <w:sz w:val="26"/>
                <w:szCs w:val="26"/>
              </w:rPr>
            </w:pPr>
            <w:r w:rsidRPr="005B2349">
              <w:rPr>
                <w:rFonts w:ascii="CordiaUPC" w:hAnsi="CordiaUPC" w:cs="CordiaUPC" w:hint="cs"/>
                <w:i/>
                <w:iCs/>
                <w:sz w:val="26"/>
                <w:szCs w:val="26"/>
                <w:lang w:val="en-US"/>
              </w:rPr>
              <w:t>(</w:t>
            </w:r>
            <w:proofErr w:type="gramStart"/>
            <w:r w:rsidRPr="005B2349">
              <w:rPr>
                <w:rFonts w:ascii="CordiaUPC" w:hAnsi="CordiaUPC" w:cs="CordiaUPC" w:hint="cs"/>
                <w:i/>
                <w:iCs/>
                <w:sz w:val="26"/>
                <w:szCs w:val="26"/>
                <w:lang w:val="en-US"/>
              </w:rPr>
              <w:t>in</w:t>
            </w:r>
            <w:proofErr w:type="gramEnd"/>
            <w:r w:rsidRPr="005B2349">
              <w:rPr>
                <w:rFonts w:ascii="CordiaUPC" w:hAnsi="CordiaUPC" w:cs="CordiaUPC" w:hint="cs"/>
                <w:i/>
                <w:iCs/>
                <w:sz w:val="26"/>
                <w:szCs w:val="26"/>
                <w:lang w:val="en-US"/>
              </w:rPr>
              <w:t xml:space="preserve"> million Baht)</w:t>
            </w:r>
          </w:p>
        </w:tc>
      </w:tr>
      <w:tr w:rsidR="002D61C4" w:rsidRPr="005B2349" w14:paraId="705D5A9E" w14:textId="77777777" w:rsidTr="007E322E">
        <w:trPr>
          <w:trHeight w:val="20"/>
        </w:trPr>
        <w:tc>
          <w:tcPr>
            <w:tcW w:w="5760" w:type="dxa"/>
            <w:gridSpan w:val="2"/>
          </w:tcPr>
          <w:p w14:paraId="4DD380A6" w14:textId="77777777" w:rsidR="002D61C4" w:rsidRPr="005B2349" w:rsidRDefault="002D61C4" w:rsidP="00657740">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5B2349">
              <w:rPr>
                <w:rFonts w:ascii="CordiaUPC" w:hAnsi="CordiaUPC" w:cs="CordiaUPC" w:hint="cs"/>
                <w:b/>
                <w:bCs/>
                <w:i/>
                <w:iCs/>
                <w:sz w:val="26"/>
                <w:szCs w:val="26"/>
                <w:lang w:val="en-US" w:eastAsia="en-US"/>
              </w:rPr>
              <w:t>Tier 1 capital</w:t>
            </w:r>
          </w:p>
        </w:tc>
        <w:tc>
          <w:tcPr>
            <w:tcW w:w="1620" w:type="dxa"/>
            <w:gridSpan w:val="3"/>
          </w:tcPr>
          <w:p w14:paraId="45FB478E" w14:textId="77777777" w:rsidR="002D61C4" w:rsidRPr="005B2349" w:rsidRDefault="002D61C4" w:rsidP="006B1063">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53F4F7F7" w14:textId="77777777" w:rsidR="002D61C4" w:rsidRPr="005B2349" w:rsidRDefault="002D61C4" w:rsidP="006B1063">
            <w:pPr>
              <w:tabs>
                <w:tab w:val="decimal" w:pos="882"/>
              </w:tabs>
              <w:spacing w:line="240" w:lineRule="exact"/>
              <w:ind w:left="184" w:right="54"/>
              <w:jc w:val="both"/>
              <w:rPr>
                <w:rFonts w:ascii="CordiaUPC" w:hAnsi="CordiaUPC" w:cs="CordiaUPC"/>
                <w:color w:val="000000"/>
                <w:sz w:val="26"/>
                <w:szCs w:val="26"/>
              </w:rPr>
            </w:pPr>
          </w:p>
        </w:tc>
        <w:tc>
          <w:tcPr>
            <w:tcW w:w="1606" w:type="dxa"/>
            <w:gridSpan w:val="2"/>
          </w:tcPr>
          <w:p w14:paraId="77D98F5A" w14:textId="77777777" w:rsidR="002D61C4" w:rsidRPr="005B2349" w:rsidRDefault="002D61C4" w:rsidP="006B1063">
            <w:pPr>
              <w:tabs>
                <w:tab w:val="decimal" w:pos="882"/>
              </w:tabs>
              <w:spacing w:line="240" w:lineRule="exact"/>
              <w:ind w:left="184" w:right="54"/>
              <w:jc w:val="both"/>
              <w:rPr>
                <w:rFonts w:ascii="CordiaUPC" w:hAnsi="CordiaUPC" w:cs="CordiaUPC"/>
                <w:color w:val="000000"/>
                <w:sz w:val="26"/>
                <w:szCs w:val="26"/>
              </w:rPr>
            </w:pPr>
          </w:p>
        </w:tc>
      </w:tr>
      <w:tr w:rsidR="002D61C4" w:rsidRPr="005B2349" w14:paraId="2ED86314" w14:textId="77777777" w:rsidTr="007E322E">
        <w:trPr>
          <w:trHeight w:val="20"/>
        </w:trPr>
        <w:tc>
          <w:tcPr>
            <w:tcW w:w="5760" w:type="dxa"/>
            <w:gridSpan w:val="2"/>
          </w:tcPr>
          <w:p w14:paraId="486A4108" w14:textId="77777777" w:rsidR="002D61C4" w:rsidRPr="005B2349" w:rsidRDefault="002D61C4" w:rsidP="00657740">
            <w:pPr>
              <w:pStyle w:val="Heading8"/>
              <w:tabs>
                <w:tab w:val="left" w:pos="212"/>
                <w:tab w:val="left" w:pos="494"/>
              </w:tabs>
              <w:spacing w:line="24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Common Equity Tier 1 capital (CET1)</w:t>
            </w:r>
          </w:p>
        </w:tc>
        <w:tc>
          <w:tcPr>
            <w:tcW w:w="1620" w:type="dxa"/>
            <w:gridSpan w:val="3"/>
          </w:tcPr>
          <w:p w14:paraId="2F4D9D75" w14:textId="77777777" w:rsidR="002D61C4" w:rsidRPr="005B2349" w:rsidRDefault="002D61C4" w:rsidP="006B1063">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4F9E6B44" w14:textId="77777777" w:rsidR="002D61C4" w:rsidRPr="005B2349" w:rsidRDefault="002D61C4" w:rsidP="006B1063">
            <w:pPr>
              <w:tabs>
                <w:tab w:val="decimal" w:pos="882"/>
              </w:tabs>
              <w:spacing w:line="240" w:lineRule="exact"/>
              <w:ind w:left="184" w:right="54"/>
              <w:jc w:val="both"/>
              <w:rPr>
                <w:rFonts w:ascii="CordiaUPC" w:hAnsi="CordiaUPC" w:cs="CordiaUPC"/>
                <w:color w:val="000000"/>
                <w:sz w:val="26"/>
                <w:szCs w:val="26"/>
              </w:rPr>
            </w:pPr>
          </w:p>
        </w:tc>
        <w:tc>
          <w:tcPr>
            <w:tcW w:w="1606" w:type="dxa"/>
            <w:gridSpan w:val="2"/>
          </w:tcPr>
          <w:p w14:paraId="0B8600C6" w14:textId="77777777" w:rsidR="002D61C4" w:rsidRPr="005B2349" w:rsidRDefault="002D61C4" w:rsidP="006B1063">
            <w:pPr>
              <w:tabs>
                <w:tab w:val="decimal" w:pos="882"/>
              </w:tabs>
              <w:spacing w:line="240" w:lineRule="exact"/>
              <w:ind w:left="184" w:right="54"/>
              <w:jc w:val="both"/>
              <w:rPr>
                <w:rFonts w:ascii="CordiaUPC" w:hAnsi="CordiaUPC" w:cs="CordiaUPC"/>
                <w:color w:val="000000"/>
                <w:sz w:val="26"/>
                <w:szCs w:val="26"/>
              </w:rPr>
            </w:pPr>
          </w:p>
        </w:tc>
      </w:tr>
      <w:tr w:rsidR="007E322E" w:rsidRPr="005B2349" w14:paraId="3DFF76B4" w14:textId="77777777" w:rsidTr="007E322E">
        <w:trPr>
          <w:trHeight w:val="20"/>
        </w:trPr>
        <w:tc>
          <w:tcPr>
            <w:tcW w:w="5760" w:type="dxa"/>
            <w:gridSpan w:val="2"/>
          </w:tcPr>
          <w:p w14:paraId="3E5DC41E" w14:textId="77777777" w:rsidR="007E322E" w:rsidRPr="005B2349" w:rsidRDefault="007E322E" w:rsidP="007E322E">
            <w:pPr>
              <w:pStyle w:val="Heading8"/>
              <w:tabs>
                <w:tab w:val="left" w:pos="212"/>
                <w:tab w:val="left" w:pos="494"/>
              </w:tabs>
              <w:spacing w:line="240" w:lineRule="exact"/>
              <w:ind w:right="-29"/>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Paid-up share capital</w:t>
            </w:r>
          </w:p>
        </w:tc>
        <w:tc>
          <w:tcPr>
            <w:tcW w:w="1620" w:type="dxa"/>
            <w:gridSpan w:val="3"/>
          </w:tcPr>
          <w:p w14:paraId="2E39822D" w14:textId="6CE758EC" w:rsidR="007E322E" w:rsidRPr="007E322E" w:rsidRDefault="007E322E" w:rsidP="007E322E">
            <w:pPr>
              <w:tabs>
                <w:tab w:val="decimal" w:pos="1325"/>
              </w:tabs>
              <w:spacing w:line="240" w:lineRule="exact"/>
              <w:ind w:left="-25" w:right="-115"/>
              <w:rPr>
                <w:rFonts w:ascii="CordiaUPC" w:eastAsia="MS Mincho" w:hAnsi="CordiaUPC" w:cs="CordiaUPC"/>
                <w:sz w:val="26"/>
                <w:szCs w:val="26"/>
                <w:lang w:eastAsia="th-TH" w:bidi="th-TH"/>
              </w:rPr>
            </w:pPr>
            <w:r w:rsidRPr="00DD3D16">
              <w:rPr>
                <w:rFonts w:ascii="CordiaUPC" w:eastAsia="MS Mincho" w:hAnsi="CordiaUPC" w:cs="CordiaUPC"/>
                <w:sz w:val="26"/>
                <w:szCs w:val="26"/>
                <w:lang w:eastAsia="th-TH" w:bidi="th-TH"/>
              </w:rPr>
              <w:t>91,853</w:t>
            </w:r>
          </w:p>
        </w:tc>
        <w:tc>
          <w:tcPr>
            <w:tcW w:w="284" w:type="dxa"/>
            <w:gridSpan w:val="2"/>
          </w:tcPr>
          <w:p w14:paraId="6F43B290" w14:textId="77777777" w:rsidR="007E322E" w:rsidRPr="005B2349" w:rsidRDefault="007E322E" w:rsidP="007E322E">
            <w:pPr>
              <w:tabs>
                <w:tab w:val="decimal" w:pos="882"/>
              </w:tabs>
              <w:spacing w:line="240" w:lineRule="exact"/>
              <w:ind w:left="184" w:right="54"/>
              <w:jc w:val="both"/>
              <w:rPr>
                <w:rFonts w:ascii="CordiaUPC" w:hAnsi="CordiaUPC" w:cs="CordiaUPC"/>
                <w:color w:val="000000"/>
                <w:sz w:val="26"/>
                <w:szCs w:val="26"/>
              </w:rPr>
            </w:pPr>
          </w:p>
        </w:tc>
        <w:tc>
          <w:tcPr>
            <w:tcW w:w="1606" w:type="dxa"/>
            <w:gridSpan w:val="2"/>
          </w:tcPr>
          <w:p w14:paraId="132643B0" w14:textId="77777777" w:rsidR="007E322E" w:rsidRPr="005B2349" w:rsidRDefault="007E322E" w:rsidP="007E322E">
            <w:pPr>
              <w:tabs>
                <w:tab w:val="decimal" w:pos="1325"/>
              </w:tabs>
              <w:spacing w:line="240" w:lineRule="exact"/>
              <w:ind w:left="-25" w:right="-106"/>
              <w:rPr>
                <w:rFonts w:ascii="CordiaUPC" w:hAnsi="CordiaUPC" w:cs="CordiaUPC"/>
                <w:color w:val="000000"/>
                <w:sz w:val="26"/>
                <w:szCs w:val="26"/>
                <w:lang w:val="en-US" w:bidi="th-TH"/>
              </w:rPr>
            </w:pPr>
            <w:r w:rsidRPr="00294B2A">
              <w:rPr>
                <w:rFonts w:ascii="CordiaUPC" w:eastAsia="MS Mincho" w:hAnsi="CordiaUPC" w:cs="CordiaUPC"/>
                <w:sz w:val="26"/>
                <w:szCs w:val="26"/>
                <w:cs/>
                <w:lang w:eastAsia="th-TH"/>
              </w:rPr>
              <w:t>91</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792</w:t>
            </w:r>
          </w:p>
        </w:tc>
      </w:tr>
      <w:tr w:rsidR="007E322E" w:rsidRPr="005B2349" w14:paraId="74862DCA" w14:textId="77777777" w:rsidTr="007E322E">
        <w:trPr>
          <w:trHeight w:val="20"/>
        </w:trPr>
        <w:tc>
          <w:tcPr>
            <w:tcW w:w="5760" w:type="dxa"/>
            <w:gridSpan w:val="2"/>
          </w:tcPr>
          <w:p w14:paraId="0C79A0F9" w14:textId="77777777" w:rsidR="007E322E" w:rsidRPr="005B2349" w:rsidRDefault="007E322E" w:rsidP="007E322E">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Share premium</w:t>
            </w:r>
          </w:p>
        </w:tc>
        <w:tc>
          <w:tcPr>
            <w:tcW w:w="1620" w:type="dxa"/>
            <w:gridSpan w:val="3"/>
          </w:tcPr>
          <w:p w14:paraId="3121322C" w14:textId="024B3D24" w:rsidR="007E322E" w:rsidRPr="007E322E" w:rsidRDefault="007E322E" w:rsidP="007E322E">
            <w:pPr>
              <w:tabs>
                <w:tab w:val="decimal" w:pos="1325"/>
              </w:tabs>
              <w:spacing w:line="240" w:lineRule="exact"/>
              <w:ind w:left="-25" w:right="-115"/>
              <w:rPr>
                <w:rFonts w:ascii="CordiaUPC" w:eastAsia="MS Mincho" w:hAnsi="CordiaUPC" w:cs="CordiaUPC"/>
                <w:sz w:val="26"/>
                <w:szCs w:val="26"/>
                <w:cs/>
                <w:lang w:eastAsia="th-TH"/>
              </w:rPr>
            </w:pPr>
            <w:r w:rsidRPr="00DD3D16">
              <w:rPr>
                <w:rFonts w:ascii="CordiaUPC" w:eastAsia="MS Mincho" w:hAnsi="CordiaUPC" w:cs="CordiaUPC"/>
                <w:sz w:val="26"/>
                <w:szCs w:val="26"/>
                <w:lang w:eastAsia="th-TH" w:bidi="th-TH"/>
              </w:rPr>
              <w:t>43,343</w:t>
            </w:r>
          </w:p>
        </w:tc>
        <w:tc>
          <w:tcPr>
            <w:tcW w:w="284" w:type="dxa"/>
            <w:gridSpan w:val="2"/>
          </w:tcPr>
          <w:p w14:paraId="618E80EC" w14:textId="77777777" w:rsidR="007E322E" w:rsidRPr="005B2349" w:rsidRDefault="007E322E" w:rsidP="007E322E">
            <w:pPr>
              <w:tabs>
                <w:tab w:val="decimal" w:pos="882"/>
              </w:tabs>
              <w:spacing w:line="240" w:lineRule="exact"/>
              <w:ind w:left="184" w:right="54"/>
              <w:jc w:val="both"/>
              <w:rPr>
                <w:rFonts w:ascii="CordiaUPC" w:hAnsi="CordiaUPC" w:cs="CordiaUPC"/>
                <w:color w:val="000000"/>
                <w:sz w:val="26"/>
                <w:szCs w:val="26"/>
              </w:rPr>
            </w:pPr>
          </w:p>
        </w:tc>
        <w:tc>
          <w:tcPr>
            <w:tcW w:w="1606" w:type="dxa"/>
            <w:gridSpan w:val="2"/>
          </w:tcPr>
          <w:p w14:paraId="32F4CDC1" w14:textId="77777777" w:rsidR="007E322E" w:rsidRPr="005B2349" w:rsidRDefault="007E322E" w:rsidP="007E322E">
            <w:pPr>
              <w:tabs>
                <w:tab w:val="decimal" w:pos="1325"/>
              </w:tabs>
              <w:spacing w:line="240" w:lineRule="exact"/>
              <w:ind w:left="-25" w:right="-106"/>
              <w:rPr>
                <w:rFonts w:ascii="CordiaUPC" w:hAnsi="CordiaUPC" w:cs="CordiaUPC"/>
                <w:color w:val="000000"/>
                <w:sz w:val="26"/>
                <w:szCs w:val="26"/>
                <w:cs/>
                <w:lang w:val="en-US"/>
              </w:rPr>
            </w:pPr>
            <w:r w:rsidRPr="002470AD">
              <w:rPr>
                <w:rFonts w:ascii="CordiaUPC" w:eastAsia="MS Mincho" w:hAnsi="CordiaUPC" w:cs="CordiaUPC"/>
                <w:sz w:val="26"/>
                <w:szCs w:val="26"/>
                <w:cs/>
                <w:lang w:eastAsia="th-TH"/>
              </w:rPr>
              <w:t>43</w:t>
            </w:r>
            <w:r w:rsidRPr="002470AD">
              <w:rPr>
                <w:rFonts w:ascii="CordiaUPC" w:eastAsia="MS Mincho" w:hAnsi="CordiaUPC" w:cs="CordiaUPC"/>
                <w:sz w:val="26"/>
                <w:szCs w:val="26"/>
                <w:lang w:eastAsia="th-TH"/>
              </w:rPr>
              <w:t>,</w:t>
            </w:r>
            <w:r w:rsidRPr="002470AD">
              <w:rPr>
                <w:rFonts w:ascii="CordiaUPC" w:eastAsia="MS Mincho" w:hAnsi="CordiaUPC" w:cs="CordiaUPC"/>
                <w:sz w:val="26"/>
                <w:szCs w:val="26"/>
                <w:cs/>
                <w:lang w:eastAsia="th-TH"/>
              </w:rPr>
              <w:t>345</w:t>
            </w:r>
          </w:p>
        </w:tc>
      </w:tr>
      <w:tr w:rsidR="007E322E" w:rsidRPr="005B2349" w14:paraId="5189E386" w14:textId="77777777" w:rsidTr="007E322E">
        <w:trPr>
          <w:trHeight w:val="20"/>
        </w:trPr>
        <w:tc>
          <w:tcPr>
            <w:tcW w:w="5760" w:type="dxa"/>
            <w:gridSpan w:val="2"/>
          </w:tcPr>
          <w:p w14:paraId="5A97A5ED" w14:textId="77777777" w:rsidR="007E322E" w:rsidRPr="005B2349" w:rsidRDefault="007E322E" w:rsidP="007E322E">
            <w:pPr>
              <w:tabs>
                <w:tab w:val="left" w:pos="212"/>
                <w:tab w:val="left" w:pos="494"/>
              </w:tabs>
              <w:spacing w:line="240" w:lineRule="exact"/>
              <w:ind w:right="-29"/>
              <w:rPr>
                <w:rFonts w:ascii="CordiaUPC" w:eastAsia="Angsana New" w:hAnsi="CordiaUPC" w:cs="CordiaUPC"/>
                <w:sz w:val="26"/>
                <w:szCs w:val="26"/>
                <w:lang w:val="en-US"/>
              </w:rPr>
            </w:pPr>
            <w:r w:rsidRPr="005B2349">
              <w:rPr>
                <w:rFonts w:ascii="CordiaUPC" w:eastAsia="Angsana New" w:hAnsi="CordiaUPC" w:cs="CordiaUPC" w:hint="cs"/>
                <w:sz w:val="26"/>
                <w:szCs w:val="26"/>
                <w:lang w:val="en-US"/>
              </w:rPr>
              <w:t>Legal reserve</w:t>
            </w:r>
          </w:p>
        </w:tc>
        <w:tc>
          <w:tcPr>
            <w:tcW w:w="1620" w:type="dxa"/>
            <w:gridSpan w:val="3"/>
            <w:vAlign w:val="bottom"/>
          </w:tcPr>
          <w:p w14:paraId="06C56592" w14:textId="1B7534AB" w:rsidR="007E322E" w:rsidRPr="007E322E" w:rsidRDefault="007E322E" w:rsidP="007E322E">
            <w:pPr>
              <w:tabs>
                <w:tab w:val="decimal" w:pos="1325"/>
              </w:tabs>
              <w:spacing w:line="240" w:lineRule="exact"/>
              <w:ind w:left="-25" w:right="-115"/>
              <w:rPr>
                <w:rFonts w:ascii="CordiaUPC" w:eastAsia="MS Mincho" w:hAnsi="CordiaUPC" w:cs="CordiaUPC"/>
                <w:sz w:val="26"/>
                <w:szCs w:val="26"/>
                <w:lang w:eastAsia="th-TH" w:bidi="th-TH"/>
              </w:rPr>
            </w:pPr>
            <w:r w:rsidRPr="00DD3D16">
              <w:rPr>
                <w:rFonts w:ascii="CordiaUPC" w:eastAsia="MS Mincho" w:hAnsi="CordiaUPC" w:cs="CordiaUPC"/>
                <w:sz w:val="26"/>
                <w:szCs w:val="26"/>
                <w:lang w:eastAsia="th-TH" w:bidi="th-TH"/>
              </w:rPr>
              <w:t>10,091</w:t>
            </w:r>
          </w:p>
        </w:tc>
        <w:tc>
          <w:tcPr>
            <w:tcW w:w="284" w:type="dxa"/>
            <w:gridSpan w:val="2"/>
          </w:tcPr>
          <w:p w14:paraId="5DD637CD" w14:textId="77777777" w:rsidR="007E322E" w:rsidRPr="005B2349" w:rsidRDefault="007E322E" w:rsidP="007E322E">
            <w:pPr>
              <w:tabs>
                <w:tab w:val="decimal" w:pos="1480"/>
              </w:tabs>
              <w:spacing w:line="240" w:lineRule="exact"/>
              <w:ind w:right="-302"/>
              <w:rPr>
                <w:rFonts w:ascii="CordiaUPC" w:hAnsi="CordiaUPC" w:cs="CordiaUPC"/>
                <w:color w:val="000000"/>
                <w:sz w:val="26"/>
                <w:szCs w:val="26"/>
                <w:lang w:eastAsia="en-GB" w:bidi="th-TH"/>
              </w:rPr>
            </w:pPr>
          </w:p>
        </w:tc>
        <w:tc>
          <w:tcPr>
            <w:tcW w:w="1606" w:type="dxa"/>
            <w:gridSpan w:val="2"/>
            <w:vAlign w:val="bottom"/>
          </w:tcPr>
          <w:p w14:paraId="7E27A24A" w14:textId="77777777" w:rsidR="007E322E" w:rsidRPr="005B2349" w:rsidRDefault="007E322E" w:rsidP="007E322E">
            <w:pPr>
              <w:tabs>
                <w:tab w:val="decimal" w:pos="1325"/>
              </w:tabs>
              <w:spacing w:line="24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10</w:t>
            </w:r>
            <w:r w:rsidRPr="002470AD">
              <w:rPr>
                <w:rFonts w:ascii="CordiaUPC" w:eastAsia="MS Mincho" w:hAnsi="CordiaUPC" w:cs="CordiaUPC"/>
                <w:sz w:val="26"/>
                <w:szCs w:val="26"/>
                <w:lang w:eastAsia="th-TH"/>
              </w:rPr>
              <w:t>,</w:t>
            </w:r>
            <w:r w:rsidRPr="002470AD">
              <w:rPr>
                <w:rFonts w:ascii="CordiaUPC" w:eastAsia="MS Mincho" w:hAnsi="CordiaUPC" w:cs="CordiaUPC"/>
                <w:sz w:val="26"/>
                <w:szCs w:val="26"/>
                <w:cs/>
                <w:lang w:eastAsia="th-TH"/>
              </w:rPr>
              <w:t>091</w:t>
            </w:r>
          </w:p>
        </w:tc>
      </w:tr>
      <w:tr w:rsidR="007E322E" w:rsidRPr="005B2349" w14:paraId="7704AF0A" w14:textId="77777777" w:rsidTr="007E322E">
        <w:trPr>
          <w:trHeight w:val="20"/>
        </w:trPr>
        <w:tc>
          <w:tcPr>
            <w:tcW w:w="5760" w:type="dxa"/>
            <w:gridSpan w:val="2"/>
          </w:tcPr>
          <w:p w14:paraId="31EA6239" w14:textId="77777777" w:rsidR="007E322E" w:rsidRPr="005B2349" w:rsidRDefault="007E322E" w:rsidP="007E322E">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Net profits after appropriation</w:t>
            </w:r>
          </w:p>
        </w:tc>
        <w:tc>
          <w:tcPr>
            <w:tcW w:w="1620" w:type="dxa"/>
            <w:gridSpan w:val="3"/>
            <w:vAlign w:val="bottom"/>
          </w:tcPr>
          <w:p w14:paraId="07C6F6AF" w14:textId="7A724C80" w:rsidR="007E322E" w:rsidRPr="007E322E" w:rsidRDefault="007E322E" w:rsidP="007E322E">
            <w:pPr>
              <w:tabs>
                <w:tab w:val="decimal" w:pos="1325"/>
              </w:tabs>
              <w:spacing w:line="240" w:lineRule="exact"/>
              <w:ind w:left="-25" w:right="-115"/>
              <w:rPr>
                <w:rFonts w:ascii="CordiaUPC" w:eastAsia="MS Mincho" w:hAnsi="CordiaUPC" w:cs="CordiaUPC"/>
                <w:sz w:val="26"/>
                <w:szCs w:val="26"/>
                <w:lang w:eastAsia="th-TH" w:bidi="th-TH"/>
              </w:rPr>
            </w:pPr>
            <w:r w:rsidRPr="00DD3D16">
              <w:rPr>
                <w:rFonts w:ascii="CordiaUPC" w:eastAsia="MS Mincho" w:hAnsi="CordiaUPC" w:cs="CordiaUPC"/>
                <w:sz w:val="26"/>
                <w:szCs w:val="26"/>
                <w:lang w:eastAsia="th-TH" w:bidi="th-TH"/>
              </w:rPr>
              <w:t>57,429</w:t>
            </w:r>
          </w:p>
        </w:tc>
        <w:tc>
          <w:tcPr>
            <w:tcW w:w="284" w:type="dxa"/>
            <w:gridSpan w:val="2"/>
          </w:tcPr>
          <w:p w14:paraId="76F2401B" w14:textId="77777777" w:rsidR="007E322E" w:rsidRPr="005B2349" w:rsidRDefault="007E322E" w:rsidP="007E322E">
            <w:pPr>
              <w:tabs>
                <w:tab w:val="decimal" w:pos="1480"/>
              </w:tabs>
              <w:spacing w:line="240" w:lineRule="exact"/>
              <w:ind w:right="-302"/>
              <w:rPr>
                <w:rFonts w:ascii="CordiaUPC" w:hAnsi="CordiaUPC" w:cs="CordiaUPC"/>
                <w:color w:val="000000"/>
                <w:sz w:val="26"/>
                <w:szCs w:val="26"/>
                <w:lang w:eastAsia="en-GB" w:bidi="th-TH"/>
              </w:rPr>
            </w:pPr>
          </w:p>
        </w:tc>
        <w:tc>
          <w:tcPr>
            <w:tcW w:w="1606" w:type="dxa"/>
            <w:gridSpan w:val="2"/>
            <w:vAlign w:val="bottom"/>
          </w:tcPr>
          <w:p w14:paraId="46925647" w14:textId="77777777" w:rsidR="007E322E" w:rsidRPr="005B2349" w:rsidRDefault="007E322E" w:rsidP="007E322E">
            <w:pPr>
              <w:tabs>
                <w:tab w:val="decimal" w:pos="1325"/>
              </w:tabs>
              <w:spacing w:line="24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48</w:t>
            </w:r>
            <w:r w:rsidRPr="002470AD">
              <w:rPr>
                <w:rFonts w:ascii="CordiaUPC" w:eastAsia="MS Mincho" w:hAnsi="CordiaUPC" w:cs="CordiaUPC"/>
                <w:sz w:val="26"/>
                <w:szCs w:val="26"/>
                <w:lang w:eastAsia="th-TH"/>
              </w:rPr>
              <w:t>,</w:t>
            </w:r>
            <w:r w:rsidRPr="002470AD">
              <w:rPr>
                <w:rFonts w:ascii="CordiaUPC" w:eastAsia="MS Mincho" w:hAnsi="CordiaUPC" w:cs="CordiaUPC"/>
                <w:sz w:val="26"/>
                <w:szCs w:val="26"/>
                <w:cs/>
                <w:lang w:eastAsia="th-TH"/>
              </w:rPr>
              <w:t>351</w:t>
            </w:r>
          </w:p>
        </w:tc>
      </w:tr>
      <w:tr w:rsidR="007E322E" w:rsidRPr="005B2349" w14:paraId="34215A2E" w14:textId="77777777" w:rsidTr="007E322E">
        <w:trPr>
          <w:trHeight w:val="20"/>
        </w:trPr>
        <w:tc>
          <w:tcPr>
            <w:tcW w:w="5760" w:type="dxa"/>
            <w:gridSpan w:val="2"/>
          </w:tcPr>
          <w:p w14:paraId="09BC1D41" w14:textId="77777777" w:rsidR="007E322E" w:rsidRPr="005B2349" w:rsidRDefault="007E322E" w:rsidP="007E322E">
            <w:pPr>
              <w:pStyle w:val="Heading8"/>
              <w:keepNext/>
              <w:numPr>
                <w:ilvl w:val="7"/>
                <w:numId w:val="0"/>
              </w:numPr>
              <w:tabs>
                <w:tab w:val="left" w:pos="212"/>
                <w:tab w:val="left" w:pos="494"/>
              </w:tabs>
              <w:spacing w:line="240" w:lineRule="exact"/>
              <w:ind w:right="-29"/>
              <w:jc w:val="both"/>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Other comprehensive income</w:t>
            </w:r>
          </w:p>
        </w:tc>
        <w:tc>
          <w:tcPr>
            <w:tcW w:w="1620" w:type="dxa"/>
            <w:gridSpan w:val="3"/>
          </w:tcPr>
          <w:p w14:paraId="10BAFB97" w14:textId="0DEDCD2E" w:rsidR="007E322E" w:rsidRPr="007E322E" w:rsidRDefault="007E322E" w:rsidP="007E322E">
            <w:pPr>
              <w:tabs>
                <w:tab w:val="decimal" w:pos="1325"/>
              </w:tabs>
              <w:spacing w:line="240" w:lineRule="exact"/>
              <w:ind w:left="-25" w:right="-115"/>
              <w:rPr>
                <w:rFonts w:ascii="CordiaUPC" w:eastAsia="MS Mincho" w:hAnsi="CordiaUPC" w:cs="CordiaUPC"/>
                <w:sz w:val="26"/>
                <w:szCs w:val="26"/>
                <w:lang w:eastAsia="th-TH" w:bidi="th-TH"/>
              </w:rPr>
            </w:pPr>
            <w:r w:rsidRPr="00DD3D16">
              <w:rPr>
                <w:rFonts w:ascii="CordiaUPC" w:eastAsia="MS Mincho" w:hAnsi="CordiaUPC" w:cs="CordiaUPC"/>
                <w:sz w:val="26"/>
                <w:szCs w:val="26"/>
                <w:lang w:eastAsia="th-TH" w:bidi="th-TH"/>
              </w:rPr>
              <w:t>3,166</w:t>
            </w:r>
          </w:p>
        </w:tc>
        <w:tc>
          <w:tcPr>
            <w:tcW w:w="284" w:type="dxa"/>
            <w:gridSpan w:val="2"/>
          </w:tcPr>
          <w:p w14:paraId="70529370" w14:textId="77777777" w:rsidR="007E322E" w:rsidRPr="005B2349" w:rsidRDefault="007E322E" w:rsidP="007E322E">
            <w:pPr>
              <w:tabs>
                <w:tab w:val="decimal" w:pos="1480"/>
              </w:tabs>
              <w:spacing w:line="240" w:lineRule="exact"/>
              <w:ind w:right="-302"/>
              <w:rPr>
                <w:rFonts w:ascii="CordiaUPC" w:hAnsi="CordiaUPC" w:cs="CordiaUPC"/>
                <w:sz w:val="26"/>
                <w:szCs w:val="26"/>
              </w:rPr>
            </w:pPr>
          </w:p>
        </w:tc>
        <w:tc>
          <w:tcPr>
            <w:tcW w:w="1606" w:type="dxa"/>
            <w:gridSpan w:val="2"/>
          </w:tcPr>
          <w:p w14:paraId="2AEF29BF" w14:textId="77777777" w:rsidR="007E322E" w:rsidRPr="005B2349" w:rsidRDefault="007E322E" w:rsidP="007E322E">
            <w:pPr>
              <w:tabs>
                <w:tab w:val="decimal" w:pos="1325"/>
              </w:tabs>
              <w:spacing w:line="24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4</w:t>
            </w:r>
            <w:r w:rsidRPr="002470AD">
              <w:rPr>
                <w:rFonts w:ascii="CordiaUPC" w:eastAsia="MS Mincho" w:hAnsi="CordiaUPC" w:cs="CordiaUPC"/>
                <w:sz w:val="26"/>
                <w:szCs w:val="26"/>
                <w:lang w:eastAsia="th-TH"/>
              </w:rPr>
              <w:t>,</w:t>
            </w:r>
            <w:r w:rsidRPr="002470AD">
              <w:rPr>
                <w:rFonts w:ascii="CordiaUPC" w:eastAsia="MS Mincho" w:hAnsi="CordiaUPC" w:cs="CordiaUPC"/>
                <w:sz w:val="26"/>
                <w:szCs w:val="26"/>
                <w:cs/>
                <w:lang w:eastAsia="th-TH"/>
              </w:rPr>
              <w:t>733</w:t>
            </w:r>
          </w:p>
        </w:tc>
      </w:tr>
      <w:tr w:rsidR="007E322E" w:rsidRPr="005B2349" w14:paraId="0F9315A5" w14:textId="77777777" w:rsidTr="007E322E">
        <w:trPr>
          <w:trHeight w:val="20"/>
        </w:trPr>
        <w:tc>
          <w:tcPr>
            <w:tcW w:w="5760" w:type="dxa"/>
            <w:gridSpan w:val="2"/>
          </w:tcPr>
          <w:p w14:paraId="7E8D6FB9" w14:textId="77777777" w:rsidR="007E322E" w:rsidRPr="005B2349" w:rsidRDefault="007E322E" w:rsidP="007E322E">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5B2349">
              <w:rPr>
                <w:rFonts w:ascii="CordiaUPC" w:hAnsi="CordiaUPC" w:cs="CordiaUPC"/>
                <w:color w:val="000000"/>
                <w:sz w:val="26"/>
                <w:szCs w:val="26"/>
                <w:lang w:val="en-US" w:eastAsia="en-US" w:bidi="th-TH"/>
              </w:rPr>
              <w:t>Other transaction from changes in equity</w:t>
            </w:r>
          </w:p>
        </w:tc>
        <w:tc>
          <w:tcPr>
            <w:tcW w:w="1620" w:type="dxa"/>
            <w:gridSpan w:val="3"/>
          </w:tcPr>
          <w:p w14:paraId="13040452" w14:textId="76E508CB" w:rsidR="007E322E" w:rsidRPr="007E322E" w:rsidRDefault="007E322E" w:rsidP="007E322E">
            <w:pPr>
              <w:tabs>
                <w:tab w:val="decimal" w:pos="1325"/>
              </w:tabs>
              <w:spacing w:line="240" w:lineRule="exact"/>
              <w:ind w:left="-25" w:right="-115"/>
              <w:rPr>
                <w:rFonts w:ascii="CordiaUPC" w:eastAsia="MS Mincho" w:hAnsi="CordiaUPC" w:cs="CordiaUPC"/>
                <w:sz w:val="26"/>
                <w:szCs w:val="26"/>
                <w:lang w:eastAsia="th-TH" w:bidi="th-TH"/>
              </w:rPr>
            </w:pPr>
            <w:r w:rsidRPr="00DD3D16">
              <w:rPr>
                <w:rFonts w:ascii="CordiaUPC" w:eastAsia="MS Mincho" w:hAnsi="CordiaUPC" w:cs="CordiaUPC"/>
                <w:sz w:val="26"/>
                <w:szCs w:val="26"/>
                <w:lang w:eastAsia="th-TH" w:bidi="th-TH"/>
              </w:rPr>
              <w:t>885</w:t>
            </w:r>
          </w:p>
        </w:tc>
        <w:tc>
          <w:tcPr>
            <w:tcW w:w="284" w:type="dxa"/>
            <w:gridSpan w:val="2"/>
          </w:tcPr>
          <w:p w14:paraId="1C2677DC" w14:textId="77777777" w:rsidR="007E322E" w:rsidRPr="005B2349" w:rsidRDefault="007E322E" w:rsidP="007E322E">
            <w:pPr>
              <w:tabs>
                <w:tab w:val="decimal" w:pos="1480"/>
              </w:tabs>
              <w:spacing w:line="240" w:lineRule="exact"/>
              <w:ind w:right="-302"/>
              <w:jc w:val="both"/>
              <w:rPr>
                <w:rFonts w:ascii="CordiaUPC" w:eastAsia="Angsana New" w:hAnsi="CordiaUPC" w:cs="CordiaUPC"/>
                <w:color w:val="000000"/>
                <w:sz w:val="26"/>
                <w:szCs w:val="26"/>
              </w:rPr>
            </w:pPr>
          </w:p>
        </w:tc>
        <w:tc>
          <w:tcPr>
            <w:tcW w:w="1606" w:type="dxa"/>
            <w:gridSpan w:val="2"/>
          </w:tcPr>
          <w:p w14:paraId="0AD103FF" w14:textId="77777777" w:rsidR="007E322E" w:rsidRPr="005B2349"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2470AD">
              <w:rPr>
                <w:rFonts w:ascii="CordiaUPC" w:eastAsia="MS Mincho" w:hAnsi="CordiaUPC" w:cs="CordiaUPC"/>
                <w:sz w:val="26"/>
                <w:szCs w:val="26"/>
                <w:cs/>
                <w:lang w:eastAsia="th-TH"/>
              </w:rPr>
              <w:t>885</w:t>
            </w:r>
          </w:p>
        </w:tc>
      </w:tr>
      <w:tr w:rsidR="007E322E" w:rsidRPr="005B2349" w14:paraId="596EE537" w14:textId="77777777" w:rsidTr="007E322E">
        <w:trPr>
          <w:trHeight w:val="20"/>
        </w:trPr>
        <w:tc>
          <w:tcPr>
            <w:tcW w:w="5760" w:type="dxa"/>
            <w:gridSpan w:val="2"/>
            <w:vAlign w:val="bottom"/>
          </w:tcPr>
          <w:p w14:paraId="18B223C6" w14:textId="77777777" w:rsidR="007E322E" w:rsidRPr="005B2349" w:rsidRDefault="007E322E" w:rsidP="007E322E">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cs/>
                <w:lang w:eastAsia="en-US" w:bidi="th-TH"/>
              </w:rPr>
            </w:pPr>
            <w:r w:rsidRPr="005B2349">
              <w:rPr>
                <w:rFonts w:ascii="CordiaUPC" w:eastAsia="Angsana New" w:hAnsi="CordiaUPC" w:cs="CordiaUPC" w:hint="cs"/>
                <w:color w:val="000000"/>
                <w:sz w:val="26"/>
                <w:szCs w:val="26"/>
                <w:lang w:eastAsia="en-US"/>
              </w:rPr>
              <w:t xml:space="preserve">Capital </w:t>
            </w:r>
            <w:r w:rsidRPr="005B2349">
              <w:rPr>
                <w:rFonts w:ascii="CordiaUPC" w:eastAsia="Angsana New" w:hAnsi="CordiaUPC" w:cs="CordiaUPC" w:hint="cs"/>
                <w:color w:val="000000"/>
                <w:sz w:val="26"/>
                <w:szCs w:val="26"/>
                <w:lang w:val="en-US" w:eastAsia="en-US" w:bidi="th-TH"/>
              </w:rPr>
              <w:t>adjustment</w:t>
            </w:r>
            <w:r w:rsidRPr="005B2349">
              <w:rPr>
                <w:rFonts w:ascii="CordiaUPC" w:eastAsia="Angsana New" w:hAnsi="CordiaUPC" w:cs="CordiaUPC" w:hint="cs"/>
                <w:color w:val="000000"/>
                <w:sz w:val="26"/>
                <w:szCs w:val="26"/>
                <w:lang w:eastAsia="en-US"/>
              </w:rPr>
              <w:t xml:space="preserve"> items on CET1</w:t>
            </w:r>
          </w:p>
        </w:tc>
        <w:tc>
          <w:tcPr>
            <w:tcW w:w="1620" w:type="dxa"/>
            <w:gridSpan w:val="3"/>
          </w:tcPr>
          <w:p w14:paraId="05132BB0" w14:textId="4B8F3E98" w:rsidR="007E322E" w:rsidRPr="007E322E"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DD3D16">
              <w:rPr>
                <w:rFonts w:ascii="CordiaUPC" w:eastAsia="MS Mincho" w:hAnsi="CordiaUPC" w:cs="CordiaUPC"/>
                <w:sz w:val="26"/>
                <w:szCs w:val="26"/>
                <w:lang w:eastAsia="th-TH"/>
              </w:rPr>
              <w:t>(29)</w:t>
            </w:r>
          </w:p>
        </w:tc>
        <w:tc>
          <w:tcPr>
            <w:tcW w:w="284" w:type="dxa"/>
            <w:gridSpan w:val="2"/>
          </w:tcPr>
          <w:p w14:paraId="4B7FC0B9" w14:textId="77777777" w:rsidR="007E322E" w:rsidRPr="005B2349" w:rsidRDefault="007E322E" w:rsidP="007E322E">
            <w:pPr>
              <w:tabs>
                <w:tab w:val="decimal" w:pos="1480"/>
              </w:tabs>
              <w:spacing w:line="240" w:lineRule="exact"/>
              <w:ind w:right="-302"/>
              <w:jc w:val="both"/>
              <w:rPr>
                <w:rFonts w:ascii="CordiaUPC" w:eastAsia="Angsana New" w:hAnsi="CordiaUPC" w:cs="CordiaUPC"/>
                <w:color w:val="000000"/>
                <w:sz w:val="26"/>
                <w:szCs w:val="26"/>
              </w:rPr>
            </w:pPr>
          </w:p>
        </w:tc>
        <w:tc>
          <w:tcPr>
            <w:tcW w:w="1606" w:type="dxa"/>
            <w:gridSpan w:val="2"/>
          </w:tcPr>
          <w:p w14:paraId="7F11657A" w14:textId="77777777" w:rsidR="007E322E" w:rsidRPr="005B2349" w:rsidRDefault="007E322E" w:rsidP="007E322E">
            <w:pPr>
              <w:tabs>
                <w:tab w:val="decimal" w:pos="1325"/>
              </w:tabs>
              <w:spacing w:line="24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(29)</w:t>
            </w:r>
          </w:p>
        </w:tc>
      </w:tr>
      <w:tr w:rsidR="007E322E" w:rsidRPr="005B2349" w14:paraId="232A8A6A" w14:textId="77777777" w:rsidTr="007E322E">
        <w:trPr>
          <w:trHeight w:val="20"/>
        </w:trPr>
        <w:tc>
          <w:tcPr>
            <w:tcW w:w="5760" w:type="dxa"/>
            <w:gridSpan w:val="2"/>
          </w:tcPr>
          <w:p w14:paraId="0E5C5E67" w14:textId="77777777" w:rsidR="007E322E" w:rsidRPr="005B2349" w:rsidRDefault="007E322E" w:rsidP="007E322E">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5B2349">
              <w:rPr>
                <w:rFonts w:ascii="CordiaUPC" w:eastAsia="Angsana New" w:hAnsi="CordiaUPC" w:cs="CordiaUPC" w:hint="cs"/>
                <w:color w:val="000000"/>
                <w:sz w:val="26"/>
                <w:szCs w:val="26"/>
                <w:lang w:eastAsia="en-US"/>
              </w:rPr>
              <w:t>Capital deduction items on CET1</w:t>
            </w:r>
          </w:p>
        </w:tc>
        <w:tc>
          <w:tcPr>
            <w:tcW w:w="1620" w:type="dxa"/>
            <w:gridSpan w:val="3"/>
            <w:tcBorders>
              <w:bottom w:val="single" w:sz="4" w:space="0" w:color="auto"/>
            </w:tcBorders>
          </w:tcPr>
          <w:p w14:paraId="089E4CB8" w14:textId="516127F5"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DD3D16">
              <w:rPr>
                <w:rFonts w:ascii="CordiaUPC" w:eastAsia="MS Mincho" w:hAnsi="CordiaUPC" w:cs="CordiaUPC"/>
                <w:sz w:val="26"/>
                <w:szCs w:val="26"/>
                <w:lang w:eastAsia="th-TH"/>
              </w:rPr>
              <w:t>(24,954)</w:t>
            </w:r>
          </w:p>
        </w:tc>
        <w:tc>
          <w:tcPr>
            <w:tcW w:w="284" w:type="dxa"/>
            <w:gridSpan w:val="2"/>
          </w:tcPr>
          <w:p w14:paraId="3BF1E445" w14:textId="77777777" w:rsidR="007E322E" w:rsidRPr="001A4EC5" w:rsidRDefault="007E322E" w:rsidP="007E322E">
            <w:pPr>
              <w:tabs>
                <w:tab w:val="decimal" w:pos="1480"/>
              </w:tabs>
              <w:spacing w:line="240" w:lineRule="exact"/>
              <w:ind w:left="184" w:right="-302"/>
              <w:rPr>
                <w:rFonts w:ascii="CordiaUPC" w:eastAsia="MS Mincho" w:hAnsi="CordiaUPC" w:cs="CordiaUPC"/>
                <w:sz w:val="26"/>
                <w:szCs w:val="26"/>
                <w:lang w:eastAsia="th-TH"/>
              </w:rPr>
            </w:pPr>
          </w:p>
        </w:tc>
        <w:tc>
          <w:tcPr>
            <w:tcW w:w="1606" w:type="dxa"/>
            <w:gridSpan w:val="2"/>
            <w:tcBorders>
              <w:bottom w:val="single" w:sz="4" w:space="0" w:color="auto"/>
            </w:tcBorders>
          </w:tcPr>
          <w:p w14:paraId="49CEF219" w14:textId="77777777"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294B2A">
              <w:rPr>
                <w:rFonts w:ascii="CordiaUPC" w:eastAsia="MS Mincho" w:hAnsi="CordiaUPC" w:cs="CordiaUPC"/>
                <w:sz w:val="26"/>
                <w:szCs w:val="26"/>
                <w:cs/>
                <w:lang w:eastAsia="th-TH"/>
              </w:rPr>
              <w:t>(23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822)</w:t>
            </w:r>
          </w:p>
        </w:tc>
      </w:tr>
      <w:tr w:rsidR="007E322E" w:rsidRPr="005B2349" w14:paraId="54369C35" w14:textId="77777777" w:rsidTr="007E322E">
        <w:trPr>
          <w:trHeight w:val="20"/>
        </w:trPr>
        <w:tc>
          <w:tcPr>
            <w:tcW w:w="5760" w:type="dxa"/>
            <w:gridSpan w:val="2"/>
            <w:vAlign w:val="bottom"/>
          </w:tcPr>
          <w:p w14:paraId="320CDC7A" w14:textId="77777777" w:rsidR="007E322E" w:rsidRPr="005B2349" w:rsidRDefault="007E322E" w:rsidP="007E322E">
            <w:pPr>
              <w:pStyle w:val="Heading8"/>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val="en-US" w:eastAsia="en-US"/>
              </w:rPr>
            </w:pPr>
            <w:r w:rsidRPr="005B2349">
              <w:rPr>
                <w:rFonts w:ascii="CordiaUPC" w:hAnsi="CordiaUPC" w:cs="CordiaUPC" w:hint="cs"/>
                <w:b/>
                <w:bCs/>
                <w:sz w:val="26"/>
                <w:szCs w:val="26"/>
                <w:lang w:val="en-US" w:eastAsia="en-US"/>
              </w:rPr>
              <w:t>Total Common Equity Tier 1 Capital</w:t>
            </w:r>
          </w:p>
        </w:tc>
        <w:tc>
          <w:tcPr>
            <w:tcW w:w="1620" w:type="dxa"/>
            <w:gridSpan w:val="3"/>
            <w:tcBorders>
              <w:top w:val="single" w:sz="4" w:space="0" w:color="auto"/>
              <w:bottom w:val="single" w:sz="4" w:space="0" w:color="auto"/>
            </w:tcBorders>
          </w:tcPr>
          <w:p w14:paraId="3272F13D" w14:textId="1746BA92" w:rsidR="007E322E" w:rsidRPr="00E01BF0" w:rsidRDefault="007E322E" w:rsidP="007E322E">
            <w:pPr>
              <w:tabs>
                <w:tab w:val="decimal" w:pos="1325"/>
              </w:tabs>
              <w:spacing w:line="240" w:lineRule="exact"/>
              <w:ind w:left="-25" w:right="-106"/>
              <w:rPr>
                <w:rFonts w:ascii="CordiaUPC" w:eastAsia="MS Mincho" w:hAnsi="CordiaUPC" w:cs="CordiaUPC"/>
                <w:b/>
                <w:bCs/>
                <w:sz w:val="26"/>
                <w:szCs w:val="26"/>
                <w:lang w:eastAsia="th-TH"/>
              </w:rPr>
            </w:pPr>
            <w:r w:rsidRPr="00E01BF0">
              <w:rPr>
                <w:rFonts w:ascii="CordiaUPC" w:eastAsia="MS Mincho" w:hAnsi="CordiaUPC" w:cs="CordiaUPC"/>
                <w:b/>
                <w:bCs/>
                <w:sz w:val="26"/>
                <w:szCs w:val="26"/>
                <w:lang w:eastAsia="th-TH"/>
              </w:rPr>
              <w:t>181,784</w:t>
            </w:r>
          </w:p>
        </w:tc>
        <w:tc>
          <w:tcPr>
            <w:tcW w:w="284" w:type="dxa"/>
            <w:gridSpan w:val="2"/>
          </w:tcPr>
          <w:p w14:paraId="7E9D7E7C" w14:textId="77777777" w:rsidR="007E322E" w:rsidRPr="001A4EC5" w:rsidRDefault="007E322E" w:rsidP="007E322E">
            <w:pPr>
              <w:tabs>
                <w:tab w:val="decimal" w:pos="1480"/>
              </w:tabs>
              <w:spacing w:line="240" w:lineRule="exact"/>
              <w:ind w:left="184" w:right="-302"/>
              <w:rPr>
                <w:rFonts w:ascii="CordiaUPC" w:eastAsia="MS Mincho" w:hAnsi="CordiaUPC" w:cs="CordiaUPC"/>
                <w:sz w:val="26"/>
                <w:szCs w:val="26"/>
                <w:lang w:eastAsia="th-TH"/>
              </w:rPr>
            </w:pPr>
          </w:p>
        </w:tc>
        <w:tc>
          <w:tcPr>
            <w:tcW w:w="1606" w:type="dxa"/>
            <w:gridSpan w:val="2"/>
            <w:tcBorders>
              <w:top w:val="single" w:sz="4" w:space="0" w:color="auto"/>
              <w:bottom w:val="single" w:sz="4" w:space="0" w:color="auto"/>
            </w:tcBorders>
          </w:tcPr>
          <w:p w14:paraId="7B0A4644" w14:textId="77777777" w:rsidR="007E322E" w:rsidRPr="001172AB" w:rsidRDefault="007E322E" w:rsidP="007E322E">
            <w:pPr>
              <w:tabs>
                <w:tab w:val="decimal" w:pos="1325"/>
              </w:tabs>
              <w:spacing w:line="240" w:lineRule="exact"/>
              <w:ind w:left="-25" w:right="-106"/>
              <w:rPr>
                <w:rFonts w:ascii="CordiaUPC" w:eastAsia="MS Mincho" w:hAnsi="CordiaUPC" w:cs="CordiaUPC"/>
                <w:b/>
                <w:bCs/>
                <w:sz w:val="26"/>
                <w:szCs w:val="26"/>
                <w:lang w:eastAsia="th-TH"/>
              </w:rPr>
            </w:pPr>
            <w:r w:rsidRPr="001172AB">
              <w:rPr>
                <w:rFonts w:ascii="CordiaUPC" w:eastAsia="MS Mincho" w:hAnsi="CordiaUPC" w:cs="CordiaUPC"/>
                <w:b/>
                <w:bCs/>
                <w:sz w:val="26"/>
                <w:szCs w:val="26"/>
                <w:cs/>
                <w:lang w:eastAsia="th-TH"/>
              </w:rPr>
              <w:t>175</w:t>
            </w:r>
            <w:r w:rsidRPr="001172AB">
              <w:rPr>
                <w:rFonts w:ascii="CordiaUPC" w:eastAsia="MS Mincho" w:hAnsi="CordiaUPC" w:cs="CordiaUPC"/>
                <w:b/>
                <w:bCs/>
                <w:sz w:val="26"/>
                <w:szCs w:val="26"/>
                <w:lang w:eastAsia="th-TH"/>
              </w:rPr>
              <w:t>,</w:t>
            </w:r>
            <w:r w:rsidRPr="001172AB">
              <w:rPr>
                <w:rFonts w:ascii="CordiaUPC" w:eastAsia="MS Mincho" w:hAnsi="CordiaUPC" w:cs="CordiaUPC"/>
                <w:b/>
                <w:bCs/>
                <w:sz w:val="26"/>
                <w:szCs w:val="26"/>
                <w:cs/>
                <w:lang w:eastAsia="th-TH"/>
              </w:rPr>
              <w:t>346</w:t>
            </w:r>
          </w:p>
        </w:tc>
      </w:tr>
      <w:tr w:rsidR="007E322E" w:rsidRPr="005B2349" w14:paraId="328EE086" w14:textId="77777777" w:rsidTr="007E322E">
        <w:tc>
          <w:tcPr>
            <w:tcW w:w="5760" w:type="dxa"/>
            <w:gridSpan w:val="2"/>
            <w:vAlign w:val="bottom"/>
          </w:tcPr>
          <w:p w14:paraId="4E1380AF" w14:textId="77777777" w:rsidR="007E322E" w:rsidRPr="005B2349" w:rsidRDefault="007E322E" w:rsidP="007E322E">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620" w:type="dxa"/>
            <w:gridSpan w:val="3"/>
            <w:vAlign w:val="bottom"/>
          </w:tcPr>
          <w:p w14:paraId="5D3C94D6" w14:textId="77777777"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7826B8B8" w14:textId="77777777" w:rsidR="007E322E" w:rsidRPr="001A4EC5" w:rsidRDefault="007E322E" w:rsidP="007E322E">
            <w:pPr>
              <w:tabs>
                <w:tab w:val="right" w:pos="1015"/>
              </w:tabs>
              <w:spacing w:line="240" w:lineRule="exact"/>
              <w:ind w:left="187"/>
              <w:rPr>
                <w:rFonts w:ascii="CordiaUPC" w:eastAsia="MS Mincho" w:hAnsi="CordiaUPC" w:cs="CordiaUPC"/>
                <w:sz w:val="26"/>
                <w:szCs w:val="26"/>
                <w:lang w:eastAsia="th-TH"/>
              </w:rPr>
            </w:pPr>
          </w:p>
        </w:tc>
        <w:tc>
          <w:tcPr>
            <w:tcW w:w="1606" w:type="dxa"/>
            <w:gridSpan w:val="2"/>
          </w:tcPr>
          <w:p w14:paraId="00896907" w14:textId="77777777"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p>
        </w:tc>
      </w:tr>
      <w:tr w:rsidR="007E322E" w:rsidRPr="005B2349" w14:paraId="4C860F5F" w14:textId="77777777" w:rsidTr="007E322E">
        <w:tc>
          <w:tcPr>
            <w:tcW w:w="5760" w:type="dxa"/>
            <w:gridSpan w:val="2"/>
            <w:vAlign w:val="bottom"/>
          </w:tcPr>
          <w:p w14:paraId="2E484A40" w14:textId="39BE11A7" w:rsidR="007E322E" w:rsidRPr="005B2349" w:rsidRDefault="007E322E" w:rsidP="007E322E">
            <w:pPr>
              <w:pStyle w:val="Heading8"/>
              <w:tabs>
                <w:tab w:val="left" w:pos="212"/>
                <w:tab w:val="left" w:pos="494"/>
              </w:tabs>
              <w:spacing w:line="24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Addition Tier 1 Capital</w:t>
            </w:r>
            <w:r w:rsidR="00DA680F">
              <w:rPr>
                <w:rFonts w:ascii="CordiaUPC" w:hAnsi="CordiaUPC" w:cs="CordiaUPC"/>
                <w:b/>
                <w:bCs/>
                <w:sz w:val="26"/>
                <w:szCs w:val="26"/>
                <w:lang w:val="en-US" w:eastAsia="en-US"/>
              </w:rPr>
              <w:t xml:space="preserve"> </w:t>
            </w:r>
          </w:p>
        </w:tc>
        <w:tc>
          <w:tcPr>
            <w:tcW w:w="1620" w:type="dxa"/>
            <w:gridSpan w:val="3"/>
          </w:tcPr>
          <w:p w14:paraId="265548DD" w14:textId="77777777"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30D90CAE" w14:textId="77777777" w:rsidR="007E322E" w:rsidRPr="001A4EC5" w:rsidRDefault="007E322E" w:rsidP="007E322E">
            <w:pPr>
              <w:tabs>
                <w:tab w:val="right" w:pos="1015"/>
              </w:tabs>
              <w:spacing w:line="240" w:lineRule="exact"/>
              <w:ind w:left="187"/>
              <w:rPr>
                <w:rFonts w:ascii="CordiaUPC" w:eastAsia="MS Mincho" w:hAnsi="CordiaUPC" w:cs="CordiaUPC"/>
                <w:sz w:val="26"/>
                <w:szCs w:val="26"/>
                <w:lang w:eastAsia="th-TH"/>
              </w:rPr>
            </w:pPr>
          </w:p>
        </w:tc>
        <w:tc>
          <w:tcPr>
            <w:tcW w:w="1606" w:type="dxa"/>
            <w:gridSpan w:val="2"/>
          </w:tcPr>
          <w:p w14:paraId="11C84EDC" w14:textId="77777777"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p>
        </w:tc>
      </w:tr>
      <w:tr w:rsidR="007E322E" w:rsidRPr="005B2349" w14:paraId="77EC0E95" w14:textId="77777777" w:rsidTr="007E322E">
        <w:tc>
          <w:tcPr>
            <w:tcW w:w="5760" w:type="dxa"/>
            <w:gridSpan w:val="2"/>
            <w:vAlign w:val="bottom"/>
          </w:tcPr>
          <w:p w14:paraId="4E088F9B" w14:textId="13F88CAD" w:rsidR="007E322E" w:rsidRPr="005B2349" w:rsidRDefault="007E322E" w:rsidP="007E322E">
            <w:pPr>
              <w:pStyle w:val="Heading8"/>
              <w:tabs>
                <w:tab w:val="left" w:pos="212"/>
                <w:tab w:val="left" w:pos="494"/>
              </w:tabs>
              <w:spacing w:line="240" w:lineRule="exact"/>
              <w:ind w:right="-29"/>
              <w:rPr>
                <w:rFonts w:ascii="CordiaUPC" w:hAnsi="CordiaUPC" w:cs="CordiaUPC"/>
                <w:b/>
                <w:bCs/>
                <w:sz w:val="26"/>
                <w:szCs w:val="26"/>
                <w:lang w:val="en-US" w:eastAsia="en-US" w:bidi="th-TH"/>
              </w:rPr>
            </w:pPr>
            <w:r w:rsidRPr="005B2349">
              <w:rPr>
                <w:rFonts w:ascii="CordiaUPC" w:eastAsia="Angsana New" w:hAnsi="CordiaUPC" w:cs="CordiaUPC" w:hint="cs"/>
                <w:color w:val="000000"/>
                <w:sz w:val="26"/>
                <w:szCs w:val="26"/>
                <w:lang w:val="en-US" w:eastAsia="en-US"/>
              </w:rPr>
              <w:t>Subordinated debentures</w:t>
            </w:r>
            <w:r w:rsidRPr="005B2349">
              <w:rPr>
                <w:rFonts w:ascii="CordiaUPC" w:hAnsi="CordiaUPC" w:cs="CordiaUPC" w:hint="cs"/>
                <w:sz w:val="26"/>
                <w:szCs w:val="26"/>
                <w:lang w:val="en-US" w:eastAsia="en-US"/>
              </w:rPr>
              <w:t xml:space="preserve"> classified as additional</w:t>
            </w:r>
            <w:r w:rsidRPr="005B2349">
              <w:rPr>
                <w:rFonts w:ascii="CordiaUPC" w:eastAsia="Angsana New" w:hAnsi="CordiaUPC" w:cs="CordiaUPC" w:hint="cs"/>
                <w:color w:val="000000"/>
                <w:sz w:val="26"/>
                <w:szCs w:val="26"/>
                <w:lang w:val="en-US" w:eastAsia="en-US"/>
              </w:rPr>
              <w:t xml:space="preserve"> </w:t>
            </w:r>
            <w:r w:rsidRPr="005B2349">
              <w:rPr>
                <w:rFonts w:ascii="CordiaUPC" w:hAnsi="CordiaUPC" w:cs="CordiaUPC" w:hint="cs"/>
                <w:sz w:val="26"/>
                <w:szCs w:val="26"/>
                <w:lang w:val="en-US" w:eastAsia="en-US"/>
              </w:rPr>
              <w:t>Tier 1 Capital</w:t>
            </w:r>
          </w:p>
        </w:tc>
        <w:tc>
          <w:tcPr>
            <w:tcW w:w="1620" w:type="dxa"/>
            <w:gridSpan w:val="3"/>
            <w:tcBorders>
              <w:bottom w:val="single" w:sz="4" w:space="0" w:color="auto"/>
            </w:tcBorders>
          </w:tcPr>
          <w:p w14:paraId="397A189B" w14:textId="0F704158"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DD3D16">
              <w:rPr>
                <w:rFonts w:ascii="CordiaUPC" w:eastAsia="MS Mincho" w:hAnsi="CordiaUPC" w:cs="CordiaUPC"/>
                <w:sz w:val="26"/>
                <w:szCs w:val="26"/>
                <w:lang w:eastAsia="th-TH"/>
              </w:rPr>
              <w:t>11,214</w:t>
            </w:r>
          </w:p>
        </w:tc>
        <w:tc>
          <w:tcPr>
            <w:tcW w:w="284" w:type="dxa"/>
            <w:gridSpan w:val="2"/>
          </w:tcPr>
          <w:p w14:paraId="1C0ED059" w14:textId="77777777" w:rsidR="007E322E" w:rsidRPr="001A4EC5" w:rsidRDefault="007E322E" w:rsidP="007E322E">
            <w:pPr>
              <w:tabs>
                <w:tab w:val="right" w:pos="1015"/>
              </w:tabs>
              <w:spacing w:line="240" w:lineRule="exact"/>
              <w:ind w:left="187"/>
              <w:rPr>
                <w:rFonts w:ascii="CordiaUPC" w:eastAsia="MS Mincho" w:hAnsi="CordiaUPC" w:cs="CordiaUPC"/>
                <w:sz w:val="26"/>
                <w:szCs w:val="26"/>
                <w:lang w:eastAsia="th-TH"/>
              </w:rPr>
            </w:pPr>
          </w:p>
        </w:tc>
        <w:tc>
          <w:tcPr>
            <w:tcW w:w="1606" w:type="dxa"/>
            <w:gridSpan w:val="2"/>
            <w:tcBorders>
              <w:bottom w:val="single" w:sz="4" w:space="0" w:color="auto"/>
            </w:tcBorders>
          </w:tcPr>
          <w:p w14:paraId="7F5B983B" w14:textId="77777777"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294B2A">
              <w:rPr>
                <w:rFonts w:ascii="CordiaUPC" w:eastAsia="MS Mincho" w:hAnsi="CordiaUPC" w:cs="CordiaUPC"/>
                <w:sz w:val="26"/>
                <w:szCs w:val="26"/>
                <w:cs/>
                <w:lang w:eastAsia="th-TH"/>
              </w:rPr>
              <w:t>12</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089</w:t>
            </w:r>
          </w:p>
        </w:tc>
      </w:tr>
      <w:tr w:rsidR="007E322E" w:rsidRPr="005B2349" w14:paraId="5681A1CA" w14:textId="77777777" w:rsidTr="007E322E">
        <w:tc>
          <w:tcPr>
            <w:tcW w:w="5760" w:type="dxa"/>
            <w:gridSpan w:val="2"/>
            <w:vAlign w:val="bottom"/>
          </w:tcPr>
          <w:p w14:paraId="35F873C6" w14:textId="77777777" w:rsidR="007E322E" w:rsidRPr="005B2349" w:rsidRDefault="007E322E" w:rsidP="007E322E">
            <w:pPr>
              <w:pStyle w:val="Heading8"/>
              <w:tabs>
                <w:tab w:val="left" w:pos="212"/>
                <w:tab w:val="left" w:pos="494"/>
              </w:tabs>
              <w:spacing w:line="24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Total Tier 1 Capital</w:t>
            </w:r>
          </w:p>
        </w:tc>
        <w:tc>
          <w:tcPr>
            <w:tcW w:w="1620" w:type="dxa"/>
            <w:gridSpan w:val="3"/>
            <w:tcBorders>
              <w:top w:val="single" w:sz="4" w:space="0" w:color="auto"/>
              <w:bottom w:val="single" w:sz="4" w:space="0" w:color="auto"/>
            </w:tcBorders>
          </w:tcPr>
          <w:p w14:paraId="177E4055" w14:textId="60877953" w:rsidR="007E322E" w:rsidRPr="00E01BF0" w:rsidRDefault="007E322E" w:rsidP="007E322E">
            <w:pPr>
              <w:tabs>
                <w:tab w:val="decimal" w:pos="1325"/>
              </w:tabs>
              <w:spacing w:line="240" w:lineRule="exact"/>
              <w:ind w:left="-25" w:right="-106"/>
              <w:rPr>
                <w:rFonts w:ascii="CordiaUPC" w:eastAsia="MS Mincho" w:hAnsi="CordiaUPC" w:cs="CordiaUPC"/>
                <w:b/>
                <w:bCs/>
                <w:sz w:val="26"/>
                <w:szCs w:val="26"/>
                <w:lang w:eastAsia="th-TH"/>
              </w:rPr>
            </w:pPr>
            <w:r w:rsidRPr="00E01BF0">
              <w:rPr>
                <w:rFonts w:ascii="CordiaUPC" w:eastAsia="MS Mincho" w:hAnsi="CordiaUPC" w:cs="CordiaUPC"/>
                <w:b/>
                <w:bCs/>
                <w:sz w:val="26"/>
                <w:szCs w:val="26"/>
                <w:lang w:eastAsia="th-TH"/>
              </w:rPr>
              <w:t>192,998</w:t>
            </w:r>
          </w:p>
        </w:tc>
        <w:tc>
          <w:tcPr>
            <w:tcW w:w="284" w:type="dxa"/>
            <w:gridSpan w:val="2"/>
          </w:tcPr>
          <w:p w14:paraId="6176C8B4" w14:textId="77777777" w:rsidR="007E322E" w:rsidRPr="001A4EC5" w:rsidRDefault="007E322E" w:rsidP="007E322E">
            <w:pPr>
              <w:tabs>
                <w:tab w:val="right" w:pos="1015"/>
              </w:tabs>
              <w:spacing w:line="240" w:lineRule="exact"/>
              <w:ind w:left="187"/>
              <w:rPr>
                <w:rFonts w:ascii="CordiaUPC" w:eastAsia="MS Mincho" w:hAnsi="CordiaUPC" w:cs="CordiaUPC"/>
                <w:sz w:val="26"/>
                <w:szCs w:val="26"/>
                <w:lang w:eastAsia="th-TH"/>
              </w:rPr>
            </w:pPr>
          </w:p>
        </w:tc>
        <w:tc>
          <w:tcPr>
            <w:tcW w:w="1606" w:type="dxa"/>
            <w:gridSpan w:val="2"/>
            <w:tcBorders>
              <w:top w:val="single" w:sz="4" w:space="0" w:color="auto"/>
              <w:bottom w:val="single" w:sz="4" w:space="0" w:color="auto"/>
            </w:tcBorders>
          </w:tcPr>
          <w:p w14:paraId="24FE9AB4" w14:textId="77777777" w:rsidR="007E322E" w:rsidRPr="001172AB" w:rsidRDefault="007E322E" w:rsidP="007E322E">
            <w:pPr>
              <w:tabs>
                <w:tab w:val="decimal" w:pos="1325"/>
              </w:tabs>
              <w:spacing w:line="240" w:lineRule="exact"/>
              <w:ind w:left="-25" w:right="-106"/>
              <w:rPr>
                <w:rFonts w:ascii="CordiaUPC" w:eastAsia="MS Mincho" w:hAnsi="CordiaUPC" w:cs="CordiaUPC"/>
                <w:b/>
                <w:bCs/>
                <w:sz w:val="26"/>
                <w:szCs w:val="26"/>
                <w:lang w:eastAsia="th-TH"/>
              </w:rPr>
            </w:pPr>
            <w:r w:rsidRPr="001172AB">
              <w:rPr>
                <w:rFonts w:ascii="CordiaUPC" w:eastAsia="MS Mincho" w:hAnsi="CordiaUPC" w:cs="CordiaUPC"/>
                <w:b/>
                <w:bCs/>
                <w:sz w:val="26"/>
                <w:szCs w:val="26"/>
                <w:cs/>
                <w:lang w:eastAsia="th-TH"/>
              </w:rPr>
              <w:t>187</w:t>
            </w:r>
            <w:r w:rsidRPr="001172AB">
              <w:rPr>
                <w:rFonts w:ascii="CordiaUPC" w:eastAsia="MS Mincho" w:hAnsi="CordiaUPC" w:cs="CordiaUPC"/>
                <w:b/>
                <w:bCs/>
                <w:sz w:val="26"/>
                <w:szCs w:val="26"/>
                <w:lang w:eastAsia="th-TH"/>
              </w:rPr>
              <w:t>,</w:t>
            </w:r>
            <w:r w:rsidRPr="001172AB">
              <w:rPr>
                <w:rFonts w:ascii="CordiaUPC" w:eastAsia="MS Mincho" w:hAnsi="CordiaUPC" w:cs="CordiaUPC"/>
                <w:b/>
                <w:bCs/>
                <w:sz w:val="26"/>
                <w:szCs w:val="26"/>
                <w:cs/>
                <w:lang w:eastAsia="th-TH"/>
              </w:rPr>
              <w:t>435</w:t>
            </w:r>
          </w:p>
        </w:tc>
      </w:tr>
      <w:tr w:rsidR="002565C7" w:rsidRPr="005B2349" w14:paraId="047F41E2" w14:textId="77777777" w:rsidTr="005721B9">
        <w:tc>
          <w:tcPr>
            <w:tcW w:w="9270" w:type="dxa"/>
            <w:gridSpan w:val="9"/>
            <w:vAlign w:val="bottom"/>
          </w:tcPr>
          <w:p w14:paraId="04532356" w14:textId="070633A9" w:rsidR="002565C7" w:rsidRPr="003E023C" w:rsidRDefault="002565C7" w:rsidP="00655DCB">
            <w:pPr>
              <w:spacing w:line="240" w:lineRule="exact"/>
              <w:ind w:left="240" w:right="-106" w:hanging="180"/>
              <w:rPr>
                <w:rFonts w:ascii="CordiaUPC" w:eastAsia="MS Mincho" w:hAnsi="CordiaUPC" w:cs="CordiaUPC"/>
                <w:sz w:val="26"/>
                <w:szCs w:val="26"/>
                <w:highlight w:val="cyan"/>
                <w:lang w:eastAsia="th-TH"/>
              </w:rPr>
            </w:pPr>
          </w:p>
        </w:tc>
      </w:tr>
      <w:tr w:rsidR="002D61C4" w:rsidRPr="005B2349" w14:paraId="603CBD21" w14:textId="77777777" w:rsidTr="007E322E">
        <w:tc>
          <w:tcPr>
            <w:tcW w:w="5760" w:type="dxa"/>
            <w:gridSpan w:val="2"/>
            <w:vAlign w:val="bottom"/>
          </w:tcPr>
          <w:p w14:paraId="210F31F4" w14:textId="77777777" w:rsidR="002D61C4" w:rsidRPr="005B2349" w:rsidRDefault="002D61C4" w:rsidP="00657740">
            <w:pPr>
              <w:pStyle w:val="Heading8"/>
              <w:keepNext/>
              <w:numPr>
                <w:ilvl w:val="7"/>
                <w:numId w:val="0"/>
              </w:numPr>
              <w:tabs>
                <w:tab w:val="left" w:pos="212"/>
                <w:tab w:val="left" w:pos="494"/>
              </w:tabs>
              <w:spacing w:line="240" w:lineRule="exact"/>
              <w:ind w:right="-29"/>
              <w:rPr>
                <w:rFonts w:ascii="CordiaUPC" w:hAnsi="CordiaUPC" w:cs="CordiaUPC"/>
                <w:b/>
                <w:bCs/>
                <w:i/>
                <w:iCs/>
                <w:color w:val="000000"/>
                <w:sz w:val="26"/>
                <w:szCs w:val="26"/>
                <w:cs/>
                <w:lang w:val="en-US" w:eastAsia="en-US" w:bidi="th-TH"/>
              </w:rPr>
            </w:pPr>
            <w:r w:rsidRPr="005B2349">
              <w:rPr>
                <w:rFonts w:ascii="CordiaUPC" w:eastAsia="Angsana New" w:hAnsi="CordiaUPC" w:cs="CordiaUPC" w:hint="cs"/>
                <w:b/>
                <w:bCs/>
                <w:i/>
                <w:iCs/>
                <w:color w:val="000000"/>
                <w:sz w:val="26"/>
                <w:szCs w:val="26"/>
                <w:lang w:eastAsia="en-US"/>
              </w:rPr>
              <w:t xml:space="preserve">Tier </w:t>
            </w:r>
            <w:r w:rsidRPr="005B2349">
              <w:rPr>
                <w:rFonts w:ascii="CordiaUPC" w:eastAsia="Angsana New" w:hAnsi="CordiaUPC" w:cs="CordiaUPC" w:hint="cs"/>
                <w:b/>
                <w:bCs/>
                <w:i/>
                <w:iCs/>
                <w:color w:val="000000"/>
                <w:sz w:val="26"/>
                <w:szCs w:val="26"/>
                <w:lang w:val="en-US" w:eastAsia="en-US"/>
              </w:rPr>
              <w:t>2</w:t>
            </w:r>
            <w:r w:rsidRPr="005B2349">
              <w:rPr>
                <w:rFonts w:ascii="CordiaUPC" w:eastAsia="Angsana New" w:hAnsi="CordiaUPC" w:cs="CordiaUPC" w:hint="cs"/>
                <w:b/>
                <w:bCs/>
                <w:i/>
                <w:iCs/>
                <w:color w:val="000000"/>
                <w:sz w:val="26"/>
                <w:szCs w:val="26"/>
                <w:lang w:eastAsia="en-US"/>
              </w:rPr>
              <w:t xml:space="preserve"> capital</w:t>
            </w:r>
          </w:p>
        </w:tc>
        <w:tc>
          <w:tcPr>
            <w:tcW w:w="1620" w:type="dxa"/>
            <w:gridSpan w:val="3"/>
          </w:tcPr>
          <w:p w14:paraId="5EFC0F9E" w14:textId="77777777" w:rsidR="002D61C4" w:rsidRPr="001A4EC5" w:rsidRDefault="002D61C4" w:rsidP="006B1063">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06F00029" w14:textId="77777777" w:rsidR="002D61C4" w:rsidRPr="001A4EC5" w:rsidRDefault="002D61C4" w:rsidP="006B1063">
            <w:pPr>
              <w:tabs>
                <w:tab w:val="right" w:pos="1015"/>
              </w:tabs>
              <w:spacing w:line="240" w:lineRule="exact"/>
              <w:ind w:left="187"/>
              <w:rPr>
                <w:rFonts w:ascii="CordiaUPC" w:eastAsia="MS Mincho" w:hAnsi="CordiaUPC" w:cs="CordiaUPC"/>
                <w:sz w:val="26"/>
                <w:szCs w:val="26"/>
                <w:lang w:eastAsia="th-TH"/>
              </w:rPr>
            </w:pPr>
          </w:p>
        </w:tc>
        <w:tc>
          <w:tcPr>
            <w:tcW w:w="1606" w:type="dxa"/>
            <w:gridSpan w:val="2"/>
          </w:tcPr>
          <w:p w14:paraId="4042DD9E" w14:textId="77777777" w:rsidR="002D61C4" w:rsidRPr="001A4EC5" w:rsidRDefault="002D61C4" w:rsidP="006B1063">
            <w:pPr>
              <w:tabs>
                <w:tab w:val="decimal" w:pos="1325"/>
              </w:tabs>
              <w:spacing w:line="240" w:lineRule="exact"/>
              <w:ind w:left="-25" w:right="-106"/>
              <w:rPr>
                <w:rFonts w:ascii="CordiaUPC" w:eastAsia="MS Mincho" w:hAnsi="CordiaUPC" w:cs="CordiaUPC"/>
                <w:sz w:val="26"/>
                <w:szCs w:val="26"/>
                <w:lang w:eastAsia="th-TH"/>
              </w:rPr>
            </w:pPr>
          </w:p>
        </w:tc>
      </w:tr>
      <w:tr w:rsidR="007E322E" w:rsidRPr="005B2349" w14:paraId="072EFB6B" w14:textId="77777777" w:rsidTr="007E322E">
        <w:tc>
          <w:tcPr>
            <w:tcW w:w="5760" w:type="dxa"/>
            <w:gridSpan w:val="2"/>
          </w:tcPr>
          <w:p w14:paraId="153086D0" w14:textId="77777777" w:rsidR="007E322E" w:rsidRPr="005B2349" w:rsidRDefault="007E322E" w:rsidP="007E322E">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General provision</w:t>
            </w:r>
          </w:p>
        </w:tc>
        <w:tc>
          <w:tcPr>
            <w:tcW w:w="1620" w:type="dxa"/>
            <w:gridSpan w:val="3"/>
          </w:tcPr>
          <w:p w14:paraId="01B09BA7" w14:textId="715DCF8D"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DD3D16">
              <w:rPr>
                <w:rFonts w:ascii="CordiaUPC" w:eastAsia="MS Mincho" w:hAnsi="CordiaUPC" w:cs="CordiaUPC"/>
                <w:sz w:val="26"/>
                <w:szCs w:val="26"/>
                <w:lang w:eastAsia="th-TH"/>
              </w:rPr>
              <w:t>13,658</w:t>
            </w:r>
          </w:p>
        </w:tc>
        <w:tc>
          <w:tcPr>
            <w:tcW w:w="284" w:type="dxa"/>
            <w:gridSpan w:val="2"/>
          </w:tcPr>
          <w:p w14:paraId="6F501115" w14:textId="77777777" w:rsidR="007E322E" w:rsidRPr="001A4EC5" w:rsidRDefault="007E322E" w:rsidP="007E322E">
            <w:pPr>
              <w:tabs>
                <w:tab w:val="decimal" w:pos="1480"/>
              </w:tabs>
              <w:spacing w:line="240" w:lineRule="exact"/>
              <w:ind w:right="-302"/>
              <w:rPr>
                <w:rFonts w:ascii="CordiaUPC" w:eastAsia="MS Mincho" w:hAnsi="CordiaUPC" w:cs="CordiaUPC"/>
                <w:sz w:val="26"/>
                <w:szCs w:val="26"/>
                <w:lang w:eastAsia="th-TH"/>
              </w:rPr>
            </w:pPr>
          </w:p>
        </w:tc>
        <w:tc>
          <w:tcPr>
            <w:tcW w:w="1606" w:type="dxa"/>
            <w:gridSpan w:val="2"/>
          </w:tcPr>
          <w:p w14:paraId="6DAC5468" w14:textId="77777777"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294B2A">
              <w:rPr>
                <w:rFonts w:ascii="CordiaUPC" w:eastAsia="MS Mincho" w:hAnsi="CordiaUPC" w:cs="CordiaUPC"/>
                <w:sz w:val="26"/>
                <w:szCs w:val="26"/>
                <w:cs/>
                <w:lang w:eastAsia="th-TH"/>
              </w:rPr>
              <w:t>13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627</w:t>
            </w:r>
          </w:p>
        </w:tc>
      </w:tr>
      <w:tr w:rsidR="007E322E" w:rsidRPr="005B2349" w14:paraId="63FA48D7" w14:textId="77777777" w:rsidTr="007E322E">
        <w:tc>
          <w:tcPr>
            <w:tcW w:w="5760" w:type="dxa"/>
            <w:gridSpan w:val="2"/>
            <w:vAlign w:val="bottom"/>
          </w:tcPr>
          <w:p w14:paraId="306FDF0F" w14:textId="77777777" w:rsidR="007E322E" w:rsidRPr="005B2349" w:rsidRDefault="007E322E" w:rsidP="007E322E">
            <w:pPr>
              <w:pStyle w:val="Heading8"/>
              <w:tabs>
                <w:tab w:val="left" w:pos="212"/>
                <w:tab w:val="left" w:pos="494"/>
              </w:tabs>
              <w:spacing w:line="240" w:lineRule="exact"/>
              <w:ind w:right="-29"/>
              <w:rPr>
                <w:rFonts w:ascii="CordiaUPC" w:hAnsi="CordiaUPC" w:cs="CordiaUPC"/>
                <w:b/>
                <w:bCs/>
                <w:sz w:val="26"/>
                <w:szCs w:val="26"/>
                <w:lang w:val="en-US" w:eastAsia="en-US"/>
              </w:rPr>
            </w:pPr>
            <w:r w:rsidRPr="005B2349">
              <w:rPr>
                <w:rFonts w:ascii="CordiaUPC" w:eastAsia="Angsana New" w:hAnsi="CordiaUPC" w:cs="CordiaUPC" w:hint="cs"/>
                <w:color w:val="000000"/>
                <w:sz w:val="26"/>
                <w:szCs w:val="26"/>
                <w:lang w:val="en-US" w:eastAsia="en-US"/>
              </w:rPr>
              <w:t>Subordinated debentures</w:t>
            </w:r>
            <w:r w:rsidRPr="005B2349">
              <w:rPr>
                <w:rFonts w:ascii="CordiaUPC" w:hAnsi="CordiaUPC" w:cs="CordiaUPC" w:hint="cs"/>
                <w:sz w:val="26"/>
                <w:szCs w:val="26"/>
                <w:lang w:val="en-US" w:eastAsia="en-US"/>
              </w:rPr>
              <w:t xml:space="preserve"> classified as additional</w:t>
            </w:r>
            <w:r w:rsidRPr="005B2349">
              <w:rPr>
                <w:rFonts w:ascii="CordiaUPC" w:eastAsia="Angsana New" w:hAnsi="CordiaUPC" w:cs="CordiaUPC" w:hint="cs"/>
                <w:color w:val="000000"/>
                <w:sz w:val="26"/>
                <w:szCs w:val="26"/>
                <w:lang w:val="en-US" w:eastAsia="en-US"/>
              </w:rPr>
              <w:t xml:space="preserve"> </w:t>
            </w:r>
            <w:r w:rsidRPr="005B2349">
              <w:rPr>
                <w:rFonts w:ascii="CordiaUPC" w:hAnsi="CordiaUPC" w:cs="CordiaUPC" w:hint="cs"/>
                <w:sz w:val="26"/>
                <w:szCs w:val="26"/>
                <w:lang w:val="en-US" w:eastAsia="en-US"/>
              </w:rPr>
              <w:t>Tier 2 Capital</w:t>
            </w:r>
          </w:p>
        </w:tc>
        <w:tc>
          <w:tcPr>
            <w:tcW w:w="1620" w:type="dxa"/>
            <w:gridSpan w:val="3"/>
            <w:tcBorders>
              <w:bottom w:val="single" w:sz="4" w:space="0" w:color="auto"/>
            </w:tcBorders>
          </w:tcPr>
          <w:p w14:paraId="4ECD1C36" w14:textId="36F05181"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DD3D16">
              <w:rPr>
                <w:rFonts w:ascii="CordiaUPC" w:eastAsia="MS Mincho" w:hAnsi="CordiaUPC" w:cs="CordiaUPC"/>
                <w:sz w:val="26"/>
                <w:szCs w:val="26"/>
                <w:lang w:eastAsia="th-TH"/>
              </w:rPr>
              <w:t>35,430</w:t>
            </w:r>
          </w:p>
        </w:tc>
        <w:tc>
          <w:tcPr>
            <w:tcW w:w="284" w:type="dxa"/>
            <w:gridSpan w:val="2"/>
          </w:tcPr>
          <w:p w14:paraId="2DC034AF" w14:textId="77777777" w:rsidR="007E322E" w:rsidRPr="001A4EC5" w:rsidRDefault="007E322E" w:rsidP="007E322E">
            <w:pPr>
              <w:tabs>
                <w:tab w:val="decimal" w:pos="1480"/>
              </w:tabs>
              <w:spacing w:line="240" w:lineRule="exact"/>
              <w:ind w:right="-302"/>
              <w:rPr>
                <w:rFonts w:ascii="CordiaUPC" w:eastAsia="MS Mincho" w:hAnsi="CordiaUPC" w:cs="CordiaUPC"/>
                <w:sz w:val="26"/>
                <w:szCs w:val="26"/>
                <w:lang w:eastAsia="th-TH"/>
              </w:rPr>
            </w:pPr>
          </w:p>
        </w:tc>
        <w:tc>
          <w:tcPr>
            <w:tcW w:w="1606" w:type="dxa"/>
            <w:gridSpan w:val="2"/>
            <w:tcBorders>
              <w:bottom w:val="single" w:sz="4" w:space="0" w:color="auto"/>
            </w:tcBorders>
          </w:tcPr>
          <w:p w14:paraId="41B1FB16" w14:textId="77777777"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294B2A">
              <w:rPr>
                <w:rFonts w:ascii="CordiaUPC" w:eastAsia="MS Mincho" w:hAnsi="CordiaUPC" w:cs="CordiaUPC"/>
                <w:sz w:val="26"/>
                <w:szCs w:val="26"/>
                <w:cs/>
                <w:lang w:eastAsia="th-TH"/>
              </w:rPr>
              <w:t>35</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430</w:t>
            </w:r>
          </w:p>
        </w:tc>
      </w:tr>
      <w:tr w:rsidR="007E322E" w:rsidRPr="005B2349" w14:paraId="4045192A" w14:textId="77777777" w:rsidTr="007E322E">
        <w:tc>
          <w:tcPr>
            <w:tcW w:w="5760" w:type="dxa"/>
            <w:gridSpan w:val="2"/>
          </w:tcPr>
          <w:p w14:paraId="13C955BF" w14:textId="77777777" w:rsidR="007E322E" w:rsidRPr="005B2349" w:rsidRDefault="007E322E" w:rsidP="007E322E">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5B2349">
              <w:rPr>
                <w:rFonts w:ascii="CordiaUPC" w:eastAsia="Angsana New" w:hAnsi="CordiaUPC" w:cs="CordiaUPC" w:hint="cs"/>
                <w:b/>
                <w:bCs/>
                <w:color w:val="000000"/>
                <w:sz w:val="26"/>
                <w:szCs w:val="26"/>
                <w:lang w:val="en-US" w:eastAsia="en-US"/>
              </w:rPr>
              <w:t>Total Tier 2 Capital</w:t>
            </w:r>
          </w:p>
        </w:tc>
        <w:tc>
          <w:tcPr>
            <w:tcW w:w="1620" w:type="dxa"/>
            <w:gridSpan w:val="3"/>
            <w:tcBorders>
              <w:top w:val="single" w:sz="4" w:space="0" w:color="auto"/>
              <w:bottom w:val="single" w:sz="4" w:space="0" w:color="auto"/>
            </w:tcBorders>
          </w:tcPr>
          <w:p w14:paraId="2DEB3A9C" w14:textId="3C739050"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DD3D16">
              <w:rPr>
                <w:rFonts w:ascii="CordiaUPC" w:eastAsia="MS Mincho" w:hAnsi="CordiaUPC" w:cs="CordiaUPC"/>
                <w:b/>
                <w:bCs/>
                <w:sz w:val="26"/>
                <w:szCs w:val="26"/>
                <w:lang w:eastAsia="th-TH"/>
              </w:rPr>
              <w:t>49,088</w:t>
            </w:r>
          </w:p>
        </w:tc>
        <w:tc>
          <w:tcPr>
            <w:tcW w:w="284" w:type="dxa"/>
            <w:gridSpan w:val="2"/>
          </w:tcPr>
          <w:p w14:paraId="34342B52" w14:textId="77777777" w:rsidR="007E322E" w:rsidRPr="001A4EC5" w:rsidRDefault="007E322E" w:rsidP="007E322E">
            <w:pPr>
              <w:tabs>
                <w:tab w:val="decimal" w:pos="1480"/>
              </w:tabs>
              <w:spacing w:line="240" w:lineRule="exact"/>
              <w:ind w:right="-302"/>
              <w:rPr>
                <w:rFonts w:ascii="CordiaUPC" w:eastAsia="MS Mincho" w:hAnsi="CordiaUPC" w:cs="CordiaUPC"/>
                <w:sz w:val="26"/>
                <w:szCs w:val="26"/>
                <w:lang w:eastAsia="th-TH"/>
              </w:rPr>
            </w:pPr>
          </w:p>
        </w:tc>
        <w:tc>
          <w:tcPr>
            <w:tcW w:w="1606" w:type="dxa"/>
            <w:gridSpan w:val="2"/>
            <w:tcBorders>
              <w:top w:val="single" w:sz="4" w:space="0" w:color="auto"/>
              <w:bottom w:val="single" w:sz="4" w:space="0" w:color="auto"/>
            </w:tcBorders>
          </w:tcPr>
          <w:p w14:paraId="506EA88D" w14:textId="77777777" w:rsidR="007E322E" w:rsidRPr="001172AB" w:rsidRDefault="007E322E" w:rsidP="007E322E">
            <w:pPr>
              <w:tabs>
                <w:tab w:val="decimal" w:pos="1325"/>
              </w:tabs>
              <w:spacing w:line="240" w:lineRule="exact"/>
              <w:ind w:left="-25" w:right="-106"/>
              <w:rPr>
                <w:rFonts w:ascii="CordiaUPC" w:eastAsia="MS Mincho" w:hAnsi="CordiaUPC" w:cs="CordiaUPC"/>
                <w:b/>
                <w:bCs/>
                <w:sz w:val="26"/>
                <w:szCs w:val="26"/>
                <w:lang w:eastAsia="th-TH"/>
              </w:rPr>
            </w:pPr>
            <w:r w:rsidRPr="001172AB">
              <w:rPr>
                <w:rFonts w:ascii="CordiaUPC" w:eastAsia="MS Mincho" w:hAnsi="CordiaUPC" w:cs="CordiaUPC"/>
                <w:b/>
                <w:bCs/>
                <w:sz w:val="26"/>
                <w:szCs w:val="26"/>
                <w:cs/>
                <w:lang w:eastAsia="th-TH"/>
              </w:rPr>
              <w:t>49</w:t>
            </w:r>
            <w:r w:rsidRPr="001172AB">
              <w:rPr>
                <w:rFonts w:ascii="CordiaUPC" w:eastAsia="MS Mincho" w:hAnsi="CordiaUPC" w:cs="CordiaUPC"/>
                <w:b/>
                <w:bCs/>
                <w:sz w:val="26"/>
                <w:szCs w:val="26"/>
                <w:lang w:eastAsia="th-TH"/>
              </w:rPr>
              <w:t>,</w:t>
            </w:r>
            <w:r w:rsidRPr="001172AB">
              <w:rPr>
                <w:rFonts w:ascii="CordiaUPC" w:eastAsia="MS Mincho" w:hAnsi="CordiaUPC" w:cs="CordiaUPC"/>
                <w:b/>
                <w:bCs/>
                <w:sz w:val="26"/>
                <w:szCs w:val="26"/>
                <w:cs/>
                <w:lang w:eastAsia="th-TH"/>
              </w:rPr>
              <w:t>057</w:t>
            </w:r>
          </w:p>
        </w:tc>
      </w:tr>
      <w:tr w:rsidR="002D61C4" w:rsidRPr="005B2349" w14:paraId="1E398417" w14:textId="77777777" w:rsidTr="007E322E">
        <w:tc>
          <w:tcPr>
            <w:tcW w:w="5760" w:type="dxa"/>
            <w:gridSpan w:val="2"/>
          </w:tcPr>
          <w:p w14:paraId="35E34856" w14:textId="77777777" w:rsidR="002D61C4" w:rsidRPr="005B2349" w:rsidRDefault="002D61C4" w:rsidP="00657740">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gridSpan w:val="3"/>
            <w:tcBorders>
              <w:top w:val="single" w:sz="4" w:space="0" w:color="auto"/>
            </w:tcBorders>
          </w:tcPr>
          <w:p w14:paraId="6B5ACA2E" w14:textId="77777777" w:rsidR="002D61C4" w:rsidRPr="001A4EC5" w:rsidRDefault="002D61C4" w:rsidP="006B1063">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150B36BB" w14:textId="77777777" w:rsidR="002D61C4" w:rsidRPr="001A4EC5" w:rsidRDefault="002D61C4" w:rsidP="006B1063">
            <w:pPr>
              <w:tabs>
                <w:tab w:val="decimal" w:pos="1480"/>
              </w:tabs>
              <w:spacing w:line="240" w:lineRule="exact"/>
              <w:ind w:right="-302"/>
              <w:rPr>
                <w:rFonts w:ascii="CordiaUPC" w:eastAsia="MS Mincho" w:hAnsi="CordiaUPC" w:cs="CordiaUPC"/>
                <w:sz w:val="26"/>
                <w:szCs w:val="26"/>
                <w:lang w:eastAsia="th-TH"/>
              </w:rPr>
            </w:pPr>
          </w:p>
        </w:tc>
        <w:tc>
          <w:tcPr>
            <w:tcW w:w="1606" w:type="dxa"/>
            <w:gridSpan w:val="2"/>
            <w:tcBorders>
              <w:top w:val="single" w:sz="4" w:space="0" w:color="auto"/>
            </w:tcBorders>
          </w:tcPr>
          <w:p w14:paraId="6A3F6CB0" w14:textId="77777777" w:rsidR="002D61C4" w:rsidRPr="001172AB" w:rsidRDefault="002D61C4" w:rsidP="006B1063">
            <w:pPr>
              <w:tabs>
                <w:tab w:val="decimal" w:pos="1325"/>
              </w:tabs>
              <w:spacing w:line="240" w:lineRule="exact"/>
              <w:ind w:left="-25" w:right="-106"/>
              <w:rPr>
                <w:rFonts w:ascii="CordiaUPC" w:eastAsia="MS Mincho" w:hAnsi="CordiaUPC" w:cs="CordiaUPC"/>
                <w:b/>
                <w:bCs/>
                <w:sz w:val="26"/>
                <w:szCs w:val="26"/>
                <w:lang w:eastAsia="th-TH"/>
              </w:rPr>
            </w:pPr>
          </w:p>
        </w:tc>
      </w:tr>
      <w:tr w:rsidR="007E322E" w:rsidRPr="005B2349" w14:paraId="239A0D5E" w14:textId="77777777" w:rsidTr="007E322E">
        <w:tc>
          <w:tcPr>
            <w:tcW w:w="5760" w:type="dxa"/>
            <w:gridSpan w:val="2"/>
          </w:tcPr>
          <w:p w14:paraId="1F8D2C44" w14:textId="77777777" w:rsidR="007E322E" w:rsidRPr="005B2349" w:rsidRDefault="007E322E" w:rsidP="007E322E">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5B2349">
              <w:rPr>
                <w:rFonts w:ascii="CordiaUPC" w:eastAsia="Angsana New" w:hAnsi="CordiaUPC" w:cs="CordiaUPC" w:hint="cs"/>
                <w:b/>
                <w:bCs/>
                <w:color w:val="000000"/>
                <w:sz w:val="26"/>
                <w:szCs w:val="26"/>
                <w:lang w:val="en-US" w:eastAsia="en-US"/>
              </w:rPr>
              <w:t>Total Capital funds</w:t>
            </w:r>
          </w:p>
        </w:tc>
        <w:tc>
          <w:tcPr>
            <w:tcW w:w="1620" w:type="dxa"/>
            <w:gridSpan w:val="3"/>
            <w:tcBorders>
              <w:bottom w:val="double" w:sz="4" w:space="0" w:color="auto"/>
            </w:tcBorders>
          </w:tcPr>
          <w:p w14:paraId="05E7F23E" w14:textId="056EC464"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DD3D16">
              <w:rPr>
                <w:rFonts w:ascii="CordiaUPC" w:eastAsia="MS Mincho" w:hAnsi="CordiaUPC" w:cs="CordiaUPC"/>
                <w:b/>
                <w:bCs/>
                <w:sz w:val="26"/>
                <w:szCs w:val="26"/>
                <w:cs/>
                <w:lang w:eastAsia="th-TH" w:bidi="th-TH"/>
              </w:rPr>
              <w:t>242</w:t>
            </w:r>
            <w:r w:rsidRPr="00DD3D16">
              <w:rPr>
                <w:rFonts w:ascii="CordiaUPC" w:eastAsia="MS Mincho" w:hAnsi="CordiaUPC" w:cs="CordiaUPC"/>
                <w:b/>
                <w:bCs/>
                <w:sz w:val="26"/>
                <w:szCs w:val="26"/>
                <w:lang w:eastAsia="th-TH"/>
              </w:rPr>
              <w:t>,</w:t>
            </w:r>
            <w:r w:rsidRPr="00DD3D16">
              <w:rPr>
                <w:rFonts w:ascii="CordiaUPC" w:eastAsia="MS Mincho" w:hAnsi="CordiaUPC" w:cs="CordiaUPC"/>
                <w:b/>
                <w:bCs/>
                <w:sz w:val="26"/>
                <w:szCs w:val="26"/>
                <w:cs/>
                <w:lang w:eastAsia="th-TH" w:bidi="th-TH"/>
              </w:rPr>
              <w:t>086</w:t>
            </w:r>
          </w:p>
        </w:tc>
        <w:tc>
          <w:tcPr>
            <w:tcW w:w="284" w:type="dxa"/>
            <w:gridSpan w:val="2"/>
          </w:tcPr>
          <w:p w14:paraId="2E44D737" w14:textId="77777777" w:rsidR="007E322E" w:rsidRPr="001A4EC5" w:rsidRDefault="007E322E" w:rsidP="007E322E">
            <w:pPr>
              <w:tabs>
                <w:tab w:val="decimal" w:pos="1480"/>
              </w:tabs>
              <w:spacing w:line="240" w:lineRule="exact"/>
              <w:ind w:right="-302"/>
              <w:rPr>
                <w:rFonts w:ascii="CordiaUPC" w:eastAsia="MS Mincho" w:hAnsi="CordiaUPC" w:cs="CordiaUPC"/>
                <w:sz w:val="26"/>
                <w:szCs w:val="26"/>
                <w:lang w:eastAsia="th-TH"/>
              </w:rPr>
            </w:pPr>
          </w:p>
        </w:tc>
        <w:tc>
          <w:tcPr>
            <w:tcW w:w="1606" w:type="dxa"/>
            <w:gridSpan w:val="2"/>
            <w:tcBorders>
              <w:bottom w:val="double" w:sz="4" w:space="0" w:color="auto"/>
            </w:tcBorders>
          </w:tcPr>
          <w:p w14:paraId="220136A5" w14:textId="77777777" w:rsidR="007E322E" w:rsidRPr="001172AB" w:rsidRDefault="007E322E" w:rsidP="007E322E">
            <w:pPr>
              <w:tabs>
                <w:tab w:val="decimal" w:pos="1325"/>
              </w:tabs>
              <w:spacing w:line="240" w:lineRule="exact"/>
              <w:ind w:left="-25" w:right="-106"/>
              <w:rPr>
                <w:rFonts w:ascii="CordiaUPC" w:eastAsia="MS Mincho" w:hAnsi="CordiaUPC" w:cs="CordiaUPC"/>
                <w:b/>
                <w:bCs/>
                <w:sz w:val="26"/>
                <w:szCs w:val="26"/>
                <w:lang w:eastAsia="th-TH"/>
              </w:rPr>
            </w:pPr>
            <w:r w:rsidRPr="001172AB">
              <w:rPr>
                <w:rFonts w:ascii="CordiaUPC" w:eastAsia="MS Mincho" w:hAnsi="CordiaUPC" w:cs="CordiaUPC"/>
                <w:b/>
                <w:bCs/>
                <w:sz w:val="26"/>
                <w:szCs w:val="26"/>
                <w:cs/>
                <w:lang w:eastAsia="th-TH"/>
              </w:rPr>
              <w:t>236</w:t>
            </w:r>
            <w:r w:rsidRPr="001172AB">
              <w:rPr>
                <w:rFonts w:ascii="CordiaUPC" w:eastAsia="MS Mincho" w:hAnsi="CordiaUPC" w:cs="CordiaUPC"/>
                <w:b/>
                <w:bCs/>
                <w:sz w:val="26"/>
                <w:szCs w:val="26"/>
                <w:lang w:eastAsia="th-TH"/>
              </w:rPr>
              <w:t>,</w:t>
            </w:r>
            <w:r w:rsidRPr="001172AB">
              <w:rPr>
                <w:rFonts w:ascii="CordiaUPC" w:eastAsia="MS Mincho" w:hAnsi="CordiaUPC" w:cs="CordiaUPC"/>
                <w:b/>
                <w:bCs/>
                <w:sz w:val="26"/>
                <w:szCs w:val="26"/>
                <w:cs/>
                <w:lang w:eastAsia="th-TH"/>
              </w:rPr>
              <w:t>492</w:t>
            </w:r>
          </w:p>
        </w:tc>
      </w:tr>
      <w:tr w:rsidR="007E322E" w:rsidRPr="005B2349" w14:paraId="3B77E6A2" w14:textId="77777777" w:rsidTr="007E322E">
        <w:tc>
          <w:tcPr>
            <w:tcW w:w="5760" w:type="dxa"/>
            <w:gridSpan w:val="2"/>
          </w:tcPr>
          <w:p w14:paraId="67FF962E" w14:textId="77777777" w:rsidR="007E322E" w:rsidRPr="005B2349" w:rsidRDefault="007E322E" w:rsidP="007E322E">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gridSpan w:val="3"/>
          </w:tcPr>
          <w:p w14:paraId="5331440B" w14:textId="77777777"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240C31F7" w14:textId="77777777" w:rsidR="007E322E" w:rsidRPr="001A4EC5" w:rsidRDefault="007E322E" w:rsidP="007E322E">
            <w:pPr>
              <w:tabs>
                <w:tab w:val="decimal" w:pos="1480"/>
              </w:tabs>
              <w:spacing w:line="240" w:lineRule="exact"/>
              <w:ind w:right="-302"/>
              <w:rPr>
                <w:rFonts w:ascii="CordiaUPC" w:eastAsia="MS Mincho" w:hAnsi="CordiaUPC" w:cs="CordiaUPC"/>
                <w:sz w:val="26"/>
                <w:szCs w:val="26"/>
                <w:lang w:eastAsia="th-TH"/>
              </w:rPr>
            </w:pPr>
          </w:p>
        </w:tc>
        <w:tc>
          <w:tcPr>
            <w:tcW w:w="1606" w:type="dxa"/>
            <w:gridSpan w:val="2"/>
          </w:tcPr>
          <w:p w14:paraId="02E58DA7" w14:textId="77777777" w:rsidR="007E322E" w:rsidRPr="001172AB" w:rsidRDefault="007E322E" w:rsidP="007E322E">
            <w:pPr>
              <w:tabs>
                <w:tab w:val="decimal" w:pos="1325"/>
              </w:tabs>
              <w:spacing w:line="240" w:lineRule="exact"/>
              <w:ind w:left="-25" w:right="-106"/>
              <w:rPr>
                <w:rFonts w:ascii="CordiaUPC" w:eastAsia="MS Mincho" w:hAnsi="CordiaUPC" w:cs="CordiaUPC"/>
                <w:b/>
                <w:bCs/>
                <w:sz w:val="26"/>
                <w:szCs w:val="26"/>
                <w:lang w:eastAsia="th-TH"/>
              </w:rPr>
            </w:pPr>
          </w:p>
        </w:tc>
      </w:tr>
      <w:tr w:rsidR="007E322E" w:rsidRPr="005B2349" w14:paraId="675E3B6D" w14:textId="77777777" w:rsidTr="007E322E">
        <w:tc>
          <w:tcPr>
            <w:tcW w:w="5760" w:type="dxa"/>
            <w:gridSpan w:val="2"/>
          </w:tcPr>
          <w:p w14:paraId="01D799B8" w14:textId="77777777" w:rsidR="007E322E" w:rsidRPr="005B2349" w:rsidRDefault="007E322E" w:rsidP="007E322E">
            <w:pPr>
              <w:tabs>
                <w:tab w:val="left" w:pos="212"/>
                <w:tab w:val="left" w:pos="494"/>
              </w:tabs>
              <w:spacing w:line="240" w:lineRule="exact"/>
              <w:ind w:right="-29"/>
              <w:rPr>
                <w:rFonts w:ascii="CordiaUPC" w:eastAsia="Angsana New" w:hAnsi="CordiaUPC" w:cs="CordiaUPC"/>
                <w:b/>
                <w:bCs/>
                <w:color w:val="000000"/>
                <w:sz w:val="26"/>
                <w:szCs w:val="26"/>
              </w:rPr>
            </w:pPr>
            <w:r w:rsidRPr="005B2349">
              <w:rPr>
                <w:rFonts w:ascii="CordiaUPC" w:eastAsia="Angsana New" w:hAnsi="CordiaUPC" w:cs="CordiaUPC" w:hint="cs"/>
                <w:b/>
                <w:bCs/>
                <w:color w:val="000000"/>
                <w:sz w:val="26"/>
                <w:szCs w:val="26"/>
              </w:rPr>
              <w:t>Total Risk-Weighted Assets</w:t>
            </w:r>
          </w:p>
        </w:tc>
        <w:tc>
          <w:tcPr>
            <w:tcW w:w="1620" w:type="dxa"/>
            <w:gridSpan w:val="3"/>
            <w:tcBorders>
              <w:bottom w:val="double" w:sz="4" w:space="0" w:color="auto"/>
            </w:tcBorders>
          </w:tcPr>
          <w:p w14:paraId="4730C930" w14:textId="0570DD4A" w:rsidR="007E322E" w:rsidRPr="001A4EC5" w:rsidRDefault="007E322E" w:rsidP="007E322E">
            <w:pPr>
              <w:tabs>
                <w:tab w:val="decimal" w:pos="1325"/>
              </w:tabs>
              <w:spacing w:line="240" w:lineRule="exact"/>
              <w:ind w:left="-25" w:right="-106"/>
              <w:rPr>
                <w:rFonts w:ascii="CordiaUPC" w:eastAsia="MS Mincho" w:hAnsi="CordiaUPC" w:cs="CordiaUPC"/>
                <w:sz w:val="26"/>
                <w:szCs w:val="26"/>
                <w:lang w:eastAsia="th-TH"/>
              </w:rPr>
            </w:pPr>
            <w:r w:rsidRPr="00DD3D16">
              <w:rPr>
                <w:rFonts w:ascii="CordiaUPC" w:eastAsia="MS Mincho" w:hAnsi="CordiaUPC" w:cs="CordiaUPC"/>
                <w:b/>
                <w:bCs/>
                <w:sz w:val="26"/>
                <w:szCs w:val="26"/>
                <w:cs/>
                <w:lang w:eastAsia="th-TH" w:bidi="th-TH"/>
              </w:rPr>
              <w:t>1</w:t>
            </w:r>
            <w:r w:rsidRPr="00DD3D16">
              <w:rPr>
                <w:rFonts w:ascii="CordiaUPC" w:eastAsia="MS Mincho" w:hAnsi="CordiaUPC" w:cs="CordiaUPC"/>
                <w:b/>
                <w:bCs/>
                <w:sz w:val="26"/>
                <w:szCs w:val="26"/>
                <w:lang w:eastAsia="th-TH"/>
              </w:rPr>
              <w:t>,</w:t>
            </w:r>
            <w:r w:rsidRPr="00DD3D16">
              <w:rPr>
                <w:rFonts w:ascii="CordiaUPC" w:eastAsia="MS Mincho" w:hAnsi="CordiaUPC" w:cs="CordiaUPC"/>
                <w:b/>
                <w:bCs/>
                <w:sz w:val="26"/>
                <w:szCs w:val="26"/>
                <w:cs/>
                <w:lang w:eastAsia="th-TH" w:bidi="th-TH"/>
              </w:rPr>
              <w:t>217</w:t>
            </w:r>
            <w:r w:rsidRPr="00DD3D16">
              <w:rPr>
                <w:rFonts w:ascii="CordiaUPC" w:eastAsia="MS Mincho" w:hAnsi="CordiaUPC" w:cs="CordiaUPC"/>
                <w:b/>
                <w:bCs/>
                <w:sz w:val="26"/>
                <w:szCs w:val="26"/>
                <w:lang w:eastAsia="th-TH"/>
              </w:rPr>
              <w:t>,</w:t>
            </w:r>
            <w:r w:rsidRPr="00DD3D16">
              <w:rPr>
                <w:rFonts w:ascii="CordiaUPC" w:eastAsia="MS Mincho" w:hAnsi="CordiaUPC" w:cs="CordiaUPC"/>
                <w:b/>
                <w:bCs/>
                <w:sz w:val="26"/>
                <w:szCs w:val="26"/>
                <w:cs/>
                <w:lang w:eastAsia="th-TH" w:bidi="th-TH"/>
              </w:rPr>
              <w:t>612</w:t>
            </w:r>
          </w:p>
        </w:tc>
        <w:tc>
          <w:tcPr>
            <w:tcW w:w="284" w:type="dxa"/>
            <w:gridSpan w:val="2"/>
          </w:tcPr>
          <w:p w14:paraId="35A309C3" w14:textId="77777777" w:rsidR="007E322E" w:rsidRPr="001A4EC5" w:rsidRDefault="007E322E" w:rsidP="007E322E">
            <w:pPr>
              <w:tabs>
                <w:tab w:val="decimal" w:pos="1480"/>
              </w:tabs>
              <w:spacing w:line="240" w:lineRule="exact"/>
              <w:ind w:left="184" w:right="-302"/>
              <w:rPr>
                <w:rFonts w:ascii="CordiaUPC" w:eastAsia="MS Mincho" w:hAnsi="CordiaUPC" w:cs="CordiaUPC"/>
                <w:sz w:val="26"/>
                <w:szCs w:val="26"/>
                <w:lang w:eastAsia="th-TH"/>
              </w:rPr>
            </w:pPr>
          </w:p>
        </w:tc>
        <w:tc>
          <w:tcPr>
            <w:tcW w:w="1606" w:type="dxa"/>
            <w:gridSpan w:val="2"/>
            <w:tcBorders>
              <w:bottom w:val="double" w:sz="4" w:space="0" w:color="auto"/>
            </w:tcBorders>
          </w:tcPr>
          <w:p w14:paraId="4ABA47B8" w14:textId="77777777" w:rsidR="007E322E" w:rsidRPr="001172AB" w:rsidRDefault="007E322E" w:rsidP="007E322E">
            <w:pPr>
              <w:tabs>
                <w:tab w:val="decimal" w:pos="1325"/>
              </w:tabs>
              <w:spacing w:line="240" w:lineRule="exact"/>
              <w:ind w:left="-25" w:right="-106"/>
              <w:rPr>
                <w:rFonts w:ascii="CordiaUPC" w:eastAsia="MS Mincho" w:hAnsi="CordiaUPC" w:cs="CordiaUPC"/>
                <w:b/>
                <w:bCs/>
                <w:sz w:val="26"/>
                <w:szCs w:val="26"/>
                <w:lang w:eastAsia="th-TH"/>
              </w:rPr>
            </w:pPr>
            <w:r w:rsidRPr="001172AB">
              <w:rPr>
                <w:rFonts w:ascii="CordiaUPC" w:eastAsia="MS Mincho" w:hAnsi="CordiaUPC" w:cs="CordiaUPC"/>
                <w:b/>
                <w:bCs/>
                <w:sz w:val="26"/>
                <w:szCs w:val="26"/>
                <w:cs/>
                <w:lang w:eastAsia="th-TH"/>
              </w:rPr>
              <w:t>1</w:t>
            </w:r>
            <w:r w:rsidRPr="001172AB">
              <w:rPr>
                <w:rFonts w:ascii="CordiaUPC" w:eastAsia="MS Mincho" w:hAnsi="CordiaUPC" w:cs="CordiaUPC"/>
                <w:b/>
                <w:bCs/>
                <w:sz w:val="26"/>
                <w:szCs w:val="26"/>
                <w:lang w:eastAsia="th-TH"/>
              </w:rPr>
              <w:t>,</w:t>
            </w:r>
            <w:r w:rsidRPr="001172AB">
              <w:rPr>
                <w:rFonts w:ascii="CordiaUPC" w:eastAsia="MS Mincho" w:hAnsi="CordiaUPC" w:cs="CordiaUPC"/>
                <w:b/>
                <w:bCs/>
                <w:sz w:val="26"/>
                <w:szCs w:val="26"/>
                <w:cs/>
                <w:lang w:eastAsia="th-TH"/>
              </w:rPr>
              <w:t>216</w:t>
            </w:r>
            <w:r w:rsidRPr="001172AB">
              <w:rPr>
                <w:rFonts w:ascii="CordiaUPC" w:eastAsia="MS Mincho" w:hAnsi="CordiaUPC" w:cs="CordiaUPC"/>
                <w:b/>
                <w:bCs/>
                <w:sz w:val="26"/>
                <w:szCs w:val="26"/>
                <w:lang w:eastAsia="th-TH"/>
              </w:rPr>
              <w:t>,</w:t>
            </w:r>
            <w:r w:rsidRPr="001172AB">
              <w:rPr>
                <w:rFonts w:ascii="CordiaUPC" w:eastAsia="MS Mincho" w:hAnsi="CordiaUPC" w:cs="CordiaUPC"/>
                <w:b/>
                <w:bCs/>
                <w:sz w:val="26"/>
                <w:szCs w:val="26"/>
                <w:cs/>
                <w:lang w:eastAsia="th-TH"/>
              </w:rPr>
              <w:t>927</w:t>
            </w:r>
          </w:p>
        </w:tc>
      </w:tr>
      <w:tr w:rsidR="00491E82" w:rsidRPr="005B2349" w14:paraId="67E9555D" w14:textId="77777777" w:rsidTr="00491E82">
        <w:tc>
          <w:tcPr>
            <w:tcW w:w="5760" w:type="dxa"/>
            <w:gridSpan w:val="2"/>
          </w:tcPr>
          <w:p w14:paraId="1C8698DA" w14:textId="77777777" w:rsidR="00491E82" w:rsidRPr="005B2349" w:rsidRDefault="00491E82" w:rsidP="007E322E">
            <w:pPr>
              <w:tabs>
                <w:tab w:val="left" w:pos="212"/>
                <w:tab w:val="left" w:pos="494"/>
              </w:tabs>
              <w:spacing w:line="240" w:lineRule="exact"/>
              <w:ind w:right="-29"/>
              <w:rPr>
                <w:rFonts w:ascii="CordiaUPC" w:eastAsia="Angsana New" w:hAnsi="CordiaUPC" w:cs="CordiaUPC"/>
                <w:b/>
                <w:bCs/>
                <w:color w:val="000000"/>
                <w:sz w:val="26"/>
                <w:szCs w:val="26"/>
              </w:rPr>
            </w:pPr>
          </w:p>
        </w:tc>
        <w:tc>
          <w:tcPr>
            <w:tcW w:w="1620" w:type="dxa"/>
            <w:gridSpan w:val="3"/>
          </w:tcPr>
          <w:p w14:paraId="72A29FBC" w14:textId="77777777" w:rsidR="00491E82" w:rsidRPr="00DD3D16" w:rsidRDefault="00491E82" w:rsidP="007E322E">
            <w:pPr>
              <w:tabs>
                <w:tab w:val="decimal" w:pos="1325"/>
              </w:tabs>
              <w:spacing w:line="240" w:lineRule="exact"/>
              <w:ind w:left="-25" w:right="-106"/>
              <w:rPr>
                <w:rFonts w:ascii="CordiaUPC" w:eastAsia="MS Mincho" w:hAnsi="CordiaUPC" w:cs="CordiaUPC"/>
                <w:b/>
                <w:bCs/>
                <w:sz w:val="26"/>
                <w:szCs w:val="26"/>
                <w:cs/>
                <w:lang w:eastAsia="th-TH" w:bidi="th-TH"/>
              </w:rPr>
            </w:pPr>
          </w:p>
        </w:tc>
        <w:tc>
          <w:tcPr>
            <w:tcW w:w="284" w:type="dxa"/>
            <w:gridSpan w:val="2"/>
          </w:tcPr>
          <w:p w14:paraId="63D6E682" w14:textId="77777777" w:rsidR="00491E82" w:rsidRPr="001A4EC5" w:rsidRDefault="00491E82" w:rsidP="007E322E">
            <w:pPr>
              <w:tabs>
                <w:tab w:val="decimal" w:pos="1480"/>
              </w:tabs>
              <w:spacing w:line="240" w:lineRule="exact"/>
              <w:ind w:left="184" w:right="-302"/>
              <w:rPr>
                <w:rFonts w:ascii="CordiaUPC" w:eastAsia="MS Mincho" w:hAnsi="CordiaUPC" w:cs="CordiaUPC"/>
                <w:sz w:val="26"/>
                <w:szCs w:val="26"/>
                <w:lang w:eastAsia="th-TH"/>
              </w:rPr>
            </w:pPr>
          </w:p>
        </w:tc>
        <w:tc>
          <w:tcPr>
            <w:tcW w:w="1606" w:type="dxa"/>
            <w:gridSpan w:val="2"/>
          </w:tcPr>
          <w:p w14:paraId="4655E2C4" w14:textId="77777777" w:rsidR="00491E82" w:rsidRPr="001172AB" w:rsidRDefault="00491E82" w:rsidP="007E322E">
            <w:pPr>
              <w:tabs>
                <w:tab w:val="decimal" w:pos="1325"/>
              </w:tabs>
              <w:spacing w:line="240" w:lineRule="exact"/>
              <w:ind w:left="-25" w:right="-106"/>
              <w:rPr>
                <w:rFonts w:ascii="CordiaUPC" w:eastAsia="MS Mincho" w:hAnsi="CordiaUPC" w:cs="CordiaUPC"/>
                <w:b/>
                <w:bCs/>
                <w:sz w:val="26"/>
                <w:szCs w:val="26"/>
                <w:cs/>
                <w:lang w:eastAsia="th-TH"/>
              </w:rPr>
            </w:pPr>
          </w:p>
        </w:tc>
      </w:tr>
      <w:tr w:rsidR="00810330" w:rsidRPr="005B2349" w14:paraId="1F1DE37F" w14:textId="77777777" w:rsidTr="00491E82">
        <w:tc>
          <w:tcPr>
            <w:tcW w:w="5760" w:type="dxa"/>
            <w:gridSpan w:val="2"/>
          </w:tcPr>
          <w:p w14:paraId="26F4341D" w14:textId="77777777" w:rsidR="00810330" w:rsidRPr="005B2349" w:rsidRDefault="00810330" w:rsidP="007E322E">
            <w:pPr>
              <w:tabs>
                <w:tab w:val="left" w:pos="212"/>
                <w:tab w:val="left" w:pos="494"/>
              </w:tabs>
              <w:spacing w:line="240" w:lineRule="exact"/>
              <w:ind w:right="-29"/>
              <w:rPr>
                <w:rFonts w:ascii="CordiaUPC" w:eastAsia="Angsana New" w:hAnsi="CordiaUPC" w:cs="CordiaUPC"/>
                <w:b/>
                <w:bCs/>
                <w:color w:val="000000"/>
                <w:sz w:val="26"/>
                <w:szCs w:val="26"/>
              </w:rPr>
            </w:pPr>
          </w:p>
        </w:tc>
        <w:tc>
          <w:tcPr>
            <w:tcW w:w="1620" w:type="dxa"/>
            <w:gridSpan w:val="3"/>
          </w:tcPr>
          <w:p w14:paraId="01800944" w14:textId="77777777" w:rsidR="00810330" w:rsidRPr="00DD3D16" w:rsidRDefault="00810330" w:rsidP="007E322E">
            <w:pPr>
              <w:tabs>
                <w:tab w:val="decimal" w:pos="1325"/>
              </w:tabs>
              <w:spacing w:line="240" w:lineRule="exact"/>
              <w:ind w:left="-25" w:right="-106"/>
              <w:rPr>
                <w:rFonts w:ascii="CordiaUPC" w:eastAsia="MS Mincho" w:hAnsi="CordiaUPC" w:cs="CordiaUPC"/>
                <w:b/>
                <w:bCs/>
                <w:sz w:val="26"/>
                <w:szCs w:val="26"/>
                <w:cs/>
                <w:lang w:eastAsia="th-TH" w:bidi="th-TH"/>
              </w:rPr>
            </w:pPr>
          </w:p>
        </w:tc>
        <w:tc>
          <w:tcPr>
            <w:tcW w:w="284" w:type="dxa"/>
            <w:gridSpan w:val="2"/>
          </w:tcPr>
          <w:p w14:paraId="27F0292E" w14:textId="77777777" w:rsidR="00810330" w:rsidRPr="001A4EC5" w:rsidRDefault="00810330" w:rsidP="007E322E">
            <w:pPr>
              <w:tabs>
                <w:tab w:val="decimal" w:pos="1480"/>
              </w:tabs>
              <w:spacing w:line="240" w:lineRule="exact"/>
              <w:ind w:left="184" w:right="-302"/>
              <w:rPr>
                <w:rFonts w:ascii="CordiaUPC" w:eastAsia="MS Mincho" w:hAnsi="CordiaUPC" w:cs="CordiaUPC"/>
                <w:sz w:val="26"/>
                <w:szCs w:val="26"/>
                <w:lang w:eastAsia="th-TH"/>
              </w:rPr>
            </w:pPr>
          </w:p>
        </w:tc>
        <w:tc>
          <w:tcPr>
            <w:tcW w:w="1606" w:type="dxa"/>
            <w:gridSpan w:val="2"/>
          </w:tcPr>
          <w:p w14:paraId="43689B62" w14:textId="77777777" w:rsidR="00810330" w:rsidRPr="001172AB" w:rsidRDefault="00810330" w:rsidP="007E322E">
            <w:pPr>
              <w:tabs>
                <w:tab w:val="decimal" w:pos="1325"/>
              </w:tabs>
              <w:spacing w:line="240" w:lineRule="exact"/>
              <w:ind w:left="-25" w:right="-106"/>
              <w:rPr>
                <w:rFonts w:ascii="CordiaUPC" w:eastAsia="MS Mincho" w:hAnsi="CordiaUPC" w:cs="CordiaUPC"/>
                <w:b/>
                <w:bCs/>
                <w:sz w:val="26"/>
                <w:szCs w:val="26"/>
                <w:cs/>
                <w:lang w:eastAsia="th-TH"/>
              </w:rPr>
            </w:pPr>
          </w:p>
        </w:tc>
      </w:tr>
      <w:tr w:rsidR="00491E82" w:rsidRPr="005B2349" w14:paraId="0D355A0A" w14:textId="77777777" w:rsidTr="00491E82">
        <w:tc>
          <w:tcPr>
            <w:tcW w:w="5760" w:type="dxa"/>
            <w:gridSpan w:val="2"/>
          </w:tcPr>
          <w:p w14:paraId="6A36044A" w14:textId="77777777" w:rsidR="00491E82" w:rsidRPr="005B2349" w:rsidRDefault="00491E82" w:rsidP="007E322E">
            <w:pPr>
              <w:tabs>
                <w:tab w:val="left" w:pos="212"/>
                <w:tab w:val="left" w:pos="494"/>
              </w:tabs>
              <w:spacing w:line="240" w:lineRule="exact"/>
              <w:ind w:right="-29"/>
              <w:rPr>
                <w:rFonts w:ascii="CordiaUPC" w:eastAsia="Angsana New" w:hAnsi="CordiaUPC" w:cs="CordiaUPC"/>
                <w:b/>
                <w:bCs/>
                <w:color w:val="000000"/>
                <w:sz w:val="26"/>
                <w:szCs w:val="26"/>
              </w:rPr>
            </w:pPr>
          </w:p>
        </w:tc>
        <w:tc>
          <w:tcPr>
            <w:tcW w:w="1620" w:type="dxa"/>
            <w:gridSpan w:val="3"/>
          </w:tcPr>
          <w:p w14:paraId="354F701D" w14:textId="77777777" w:rsidR="00491E82" w:rsidRPr="00DD3D16" w:rsidRDefault="00491E82" w:rsidP="007E322E">
            <w:pPr>
              <w:tabs>
                <w:tab w:val="decimal" w:pos="1325"/>
              </w:tabs>
              <w:spacing w:line="240" w:lineRule="exact"/>
              <w:ind w:left="-25" w:right="-106"/>
              <w:rPr>
                <w:rFonts w:ascii="CordiaUPC" w:eastAsia="MS Mincho" w:hAnsi="CordiaUPC" w:cs="CordiaUPC"/>
                <w:b/>
                <w:bCs/>
                <w:sz w:val="26"/>
                <w:szCs w:val="26"/>
                <w:cs/>
                <w:lang w:eastAsia="th-TH" w:bidi="th-TH"/>
              </w:rPr>
            </w:pPr>
          </w:p>
        </w:tc>
        <w:tc>
          <w:tcPr>
            <w:tcW w:w="284" w:type="dxa"/>
            <w:gridSpan w:val="2"/>
          </w:tcPr>
          <w:p w14:paraId="438CCB39" w14:textId="77777777" w:rsidR="00491E82" w:rsidRPr="001A4EC5" w:rsidRDefault="00491E82" w:rsidP="007E322E">
            <w:pPr>
              <w:tabs>
                <w:tab w:val="decimal" w:pos="1480"/>
              </w:tabs>
              <w:spacing w:line="240" w:lineRule="exact"/>
              <w:ind w:left="184" w:right="-302"/>
              <w:rPr>
                <w:rFonts w:ascii="CordiaUPC" w:eastAsia="MS Mincho" w:hAnsi="CordiaUPC" w:cs="CordiaUPC"/>
                <w:sz w:val="26"/>
                <w:szCs w:val="26"/>
                <w:lang w:eastAsia="th-TH"/>
              </w:rPr>
            </w:pPr>
          </w:p>
        </w:tc>
        <w:tc>
          <w:tcPr>
            <w:tcW w:w="1606" w:type="dxa"/>
            <w:gridSpan w:val="2"/>
          </w:tcPr>
          <w:p w14:paraId="0B5D1683" w14:textId="77777777" w:rsidR="00491E82" w:rsidRPr="001172AB" w:rsidRDefault="00491E82" w:rsidP="007E322E">
            <w:pPr>
              <w:tabs>
                <w:tab w:val="decimal" w:pos="1325"/>
              </w:tabs>
              <w:spacing w:line="240" w:lineRule="exact"/>
              <w:ind w:left="-25" w:right="-106"/>
              <w:rPr>
                <w:rFonts w:ascii="CordiaUPC" w:eastAsia="MS Mincho" w:hAnsi="CordiaUPC" w:cs="CordiaUPC"/>
                <w:b/>
                <w:bCs/>
                <w:sz w:val="26"/>
                <w:szCs w:val="26"/>
                <w:cs/>
                <w:lang w:eastAsia="th-TH"/>
              </w:rPr>
            </w:pPr>
          </w:p>
        </w:tc>
      </w:tr>
      <w:tr w:rsidR="002D61C4" w:rsidRPr="00392524" w14:paraId="021580CC" w14:textId="77777777" w:rsidTr="00F05AE0">
        <w:tc>
          <w:tcPr>
            <w:tcW w:w="5040" w:type="dxa"/>
            <w:vAlign w:val="bottom"/>
          </w:tcPr>
          <w:p w14:paraId="0E3C26D0" w14:textId="77777777" w:rsidR="002D61C4" w:rsidRPr="00392524" w:rsidRDefault="002D61C4" w:rsidP="006B1063">
            <w:pPr>
              <w:spacing w:line="240" w:lineRule="exact"/>
              <w:jc w:val="both"/>
              <w:outlineLvl w:val="7"/>
              <w:rPr>
                <w:rFonts w:ascii="CordiaUPC" w:hAnsi="CordiaUPC" w:cs="CordiaUPC"/>
                <w:color w:val="000000"/>
                <w:sz w:val="26"/>
                <w:szCs w:val="26"/>
                <w:cs/>
                <w:lang w:val="en-US" w:bidi="th-TH"/>
              </w:rPr>
            </w:pPr>
            <w:r w:rsidRPr="00392524">
              <w:rPr>
                <w:rFonts w:ascii="CordiaUPC" w:hAnsi="CordiaUPC" w:cs="CordiaUPC"/>
                <w:sz w:val="26"/>
                <w:szCs w:val="26"/>
              </w:rPr>
              <w:lastRenderedPageBreak/>
              <w:tab/>
            </w:r>
          </w:p>
        </w:tc>
        <w:tc>
          <w:tcPr>
            <w:tcW w:w="1170" w:type="dxa"/>
            <w:gridSpan w:val="2"/>
          </w:tcPr>
          <w:p w14:paraId="34A9B428" w14:textId="77777777" w:rsidR="002D61C4" w:rsidRPr="00392524" w:rsidRDefault="002D61C4" w:rsidP="006B1063">
            <w:pPr>
              <w:spacing w:line="240" w:lineRule="exact"/>
              <w:ind w:right="-64"/>
              <w:jc w:val="center"/>
              <w:rPr>
                <w:rFonts w:ascii="CordiaUPC" w:eastAsia="Angsana New" w:hAnsi="CordiaUPC" w:cs="CordiaUPC"/>
                <w:color w:val="000000"/>
                <w:sz w:val="26"/>
                <w:szCs w:val="26"/>
                <w:lang w:val="en-US"/>
              </w:rPr>
            </w:pPr>
            <w:r w:rsidRPr="00392524">
              <w:rPr>
                <w:rFonts w:ascii="CordiaUPC" w:eastAsia="Angsana New" w:hAnsi="CordiaUPC" w:cs="CordiaUPC" w:hint="cs"/>
                <w:color w:val="000000"/>
                <w:sz w:val="26"/>
                <w:szCs w:val="26"/>
                <w:lang w:val="en-US"/>
              </w:rPr>
              <w:t xml:space="preserve">The </w:t>
            </w:r>
            <w:proofErr w:type="spellStart"/>
            <w:r w:rsidRPr="00392524">
              <w:rPr>
                <w:rFonts w:ascii="CordiaUPC" w:eastAsia="Angsana New" w:hAnsi="CordiaUPC" w:cs="CordiaUPC" w:hint="cs"/>
                <w:color w:val="000000"/>
                <w:sz w:val="26"/>
                <w:szCs w:val="26"/>
                <w:lang w:val="en-US"/>
              </w:rPr>
              <w:t>BoT’s</w:t>
            </w:r>
            <w:proofErr w:type="spellEnd"/>
            <w:r w:rsidRPr="00392524">
              <w:rPr>
                <w:rFonts w:ascii="CordiaUPC" w:eastAsia="Angsana New" w:hAnsi="CordiaUPC" w:cs="CordiaUPC" w:hint="cs"/>
                <w:color w:val="000000"/>
                <w:sz w:val="26"/>
                <w:szCs w:val="26"/>
                <w:lang w:val="en-US"/>
              </w:rPr>
              <w:t xml:space="preserve"> regulatory</w:t>
            </w:r>
          </w:p>
          <w:p w14:paraId="6D713E04" w14:textId="77777777" w:rsidR="002D61C4" w:rsidRPr="00392524" w:rsidRDefault="002D61C4" w:rsidP="006B1063">
            <w:pPr>
              <w:spacing w:line="240" w:lineRule="exact"/>
              <w:ind w:right="-64"/>
              <w:jc w:val="center"/>
              <w:rPr>
                <w:rFonts w:ascii="CordiaUPC" w:hAnsi="CordiaUPC" w:cs="CordiaUPC"/>
                <w:sz w:val="26"/>
                <w:szCs w:val="26"/>
                <w:cs/>
                <w:lang w:val="en-US"/>
              </w:rPr>
            </w:pPr>
            <w:r w:rsidRPr="00392524">
              <w:rPr>
                <w:rFonts w:ascii="CordiaUPC" w:eastAsia="Angsana New" w:hAnsi="CordiaUPC" w:cs="CordiaUPC" w:hint="cs"/>
                <w:color w:val="000000"/>
                <w:sz w:val="26"/>
                <w:szCs w:val="26"/>
                <w:lang w:val="en-US"/>
              </w:rPr>
              <w:t>minimum requirement</w:t>
            </w:r>
            <w:r w:rsidRPr="00392524">
              <w:rPr>
                <w:rFonts w:ascii="CordiaUPC" w:hAnsi="CordiaUPC" w:cs="CordiaUPC" w:hint="cs"/>
                <w:color w:val="000000"/>
                <w:sz w:val="24"/>
                <w:szCs w:val="24"/>
                <w:lang w:val="en-US" w:eastAsia="en-GB" w:bidi="th-TH"/>
              </w:rPr>
              <w:t>*</w:t>
            </w:r>
          </w:p>
        </w:tc>
        <w:tc>
          <w:tcPr>
            <w:tcW w:w="990" w:type="dxa"/>
            <w:vAlign w:val="bottom"/>
          </w:tcPr>
          <w:p w14:paraId="2C651757" w14:textId="16CD0CFF" w:rsidR="002D61C4" w:rsidRPr="00197CBA" w:rsidRDefault="002D61C4" w:rsidP="006B1063">
            <w:pPr>
              <w:tabs>
                <w:tab w:val="right" w:pos="1130"/>
              </w:tabs>
              <w:spacing w:line="240" w:lineRule="exact"/>
              <w:ind w:left="-115" w:right="-151"/>
              <w:jc w:val="center"/>
              <w:rPr>
                <w:rFonts w:ascii="CordiaUPC" w:eastAsia="Angsana New" w:hAnsi="CordiaUPC" w:cs="CordiaUPC"/>
                <w:color w:val="000000"/>
                <w:sz w:val="26"/>
                <w:szCs w:val="26"/>
              </w:rPr>
            </w:pPr>
            <w:r w:rsidRPr="00197CBA">
              <w:rPr>
                <w:rFonts w:ascii="CordiaUPC" w:hAnsi="CordiaUPC" w:cs="CordiaUPC" w:hint="cs"/>
                <w:color w:val="000000"/>
                <w:sz w:val="26"/>
                <w:szCs w:val="26"/>
                <w:lang w:val="en-US" w:bidi="th-TH"/>
              </w:rPr>
              <w:t xml:space="preserve">30 </w:t>
            </w:r>
            <w:r w:rsidR="00F05AE0">
              <w:rPr>
                <w:rFonts w:ascii="CordiaUPC" w:hAnsi="CordiaUPC" w:cs="CordiaUPC"/>
                <w:color w:val="000000"/>
                <w:sz w:val="26"/>
                <w:szCs w:val="26"/>
                <w:lang w:val="en-US" w:bidi="th-TH"/>
              </w:rPr>
              <w:t>September</w:t>
            </w:r>
            <w:r w:rsidRPr="00197CBA">
              <w:rPr>
                <w:rFonts w:ascii="CordiaUPC" w:hAnsi="CordiaUPC" w:cs="CordiaUPC"/>
                <w:color w:val="000000"/>
                <w:sz w:val="26"/>
                <w:szCs w:val="26"/>
                <w:lang w:val="en-US" w:bidi="th-TH"/>
              </w:rPr>
              <w:br/>
            </w:r>
            <w:r w:rsidRPr="00197CBA">
              <w:rPr>
                <w:rFonts w:ascii="CordiaUPC" w:eastAsia="Angsana New" w:hAnsi="CordiaUPC" w:cs="CordiaUPC" w:hint="cs"/>
                <w:color w:val="000000"/>
                <w:sz w:val="26"/>
                <w:szCs w:val="26"/>
              </w:rPr>
              <w:t>202</w:t>
            </w:r>
            <w:r w:rsidRPr="00197CBA">
              <w:rPr>
                <w:rFonts w:ascii="CordiaUPC" w:eastAsia="Angsana New" w:hAnsi="CordiaUPC" w:cs="CordiaUPC"/>
                <w:color w:val="000000"/>
                <w:sz w:val="26"/>
                <w:szCs w:val="26"/>
              </w:rPr>
              <w:t>2</w:t>
            </w:r>
          </w:p>
        </w:tc>
        <w:tc>
          <w:tcPr>
            <w:tcW w:w="1080" w:type="dxa"/>
            <w:gridSpan w:val="4"/>
          </w:tcPr>
          <w:p w14:paraId="3D3D300F" w14:textId="77777777" w:rsidR="002D61C4" w:rsidRPr="00197CBA" w:rsidRDefault="002D61C4" w:rsidP="006B1063">
            <w:pPr>
              <w:spacing w:line="240" w:lineRule="exact"/>
              <w:ind w:right="-64"/>
              <w:jc w:val="center"/>
              <w:rPr>
                <w:rFonts w:ascii="CordiaUPC" w:eastAsia="Angsana New" w:hAnsi="CordiaUPC" w:cs="CordiaUPC"/>
                <w:color w:val="000000"/>
                <w:sz w:val="26"/>
                <w:szCs w:val="26"/>
                <w:lang w:val="en-US"/>
              </w:rPr>
            </w:pPr>
            <w:r w:rsidRPr="00197CBA">
              <w:rPr>
                <w:rFonts w:ascii="CordiaUPC" w:eastAsia="Angsana New" w:hAnsi="CordiaUPC" w:cs="CordiaUPC" w:hint="cs"/>
                <w:color w:val="000000"/>
                <w:sz w:val="26"/>
                <w:szCs w:val="26"/>
                <w:lang w:val="en-US"/>
              </w:rPr>
              <w:t xml:space="preserve">The </w:t>
            </w:r>
            <w:proofErr w:type="spellStart"/>
            <w:r w:rsidRPr="00197CBA">
              <w:rPr>
                <w:rFonts w:ascii="CordiaUPC" w:eastAsia="Angsana New" w:hAnsi="CordiaUPC" w:cs="CordiaUPC" w:hint="cs"/>
                <w:color w:val="000000"/>
                <w:sz w:val="26"/>
                <w:szCs w:val="26"/>
                <w:lang w:val="en-US"/>
              </w:rPr>
              <w:t>BoT’s</w:t>
            </w:r>
            <w:proofErr w:type="spellEnd"/>
            <w:r w:rsidRPr="00197CBA">
              <w:rPr>
                <w:rFonts w:ascii="CordiaUPC" w:eastAsia="Angsana New" w:hAnsi="CordiaUPC" w:cs="CordiaUPC" w:hint="cs"/>
                <w:color w:val="000000"/>
                <w:sz w:val="26"/>
                <w:szCs w:val="26"/>
                <w:lang w:val="en-US"/>
              </w:rPr>
              <w:t xml:space="preserve"> regulatory</w:t>
            </w:r>
          </w:p>
          <w:p w14:paraId="6F6985EA" w14:textId="77777777" w:rsidR="002D61C4" w:rsidRPr="00197CBA" w:rsidRDefault="002D61C4" w:rsidP="006B1063">
            <w:pPr>
              <w:tabs>
                <w:tab w:val="right" w:pos="1130"/>
              </w:tabs>
              <w:spacing w:line="240" w:lineRule="exact"/>
              <w:ind w:left="-108" w:right="-115"/>
              <w:jc w:val="center"/>
              <w:rPr>
                <w:rFonts w:ascii="CordiaUPC" w:hAnsi="CordiaUPC" w:cs="CordiaUPC"/>
                <w:snapToGrid w:val="0"/>
                <w:sz w:val="26"/>
                <w:szCs w:val="26"/>
                <w:lang w:val="en-US"/>
              </w:rPr>
            </w:pPr>
            <w:r w:rsidRPr="00197CBA">
              <w:rPr>
                <w:rFonts w:ascii="CordiaUPC" w:eastAsia="Angsana New" w:hAnsi="CordiaUPC" w:cs="CordiaUPC" w:hint="cs"/>
                <w:color w:val="000000"/>
                <w:sz w:val="26"/>
                <w:szCs w:val="26"/>
                <w:lang w:val="en-US"/>
              </w:rPr>
              <w:t>minimum requirement</w:t>
            </w:r>
            <w:r w:rsidRPr="00392524">
              <w:rPr>
                <w:rFonts w:ascii="CordiaUPC" w:hAnsi="CordiaUPC" w:cs="CordiaUPC"/>
                <w:color w:val="000000"/>
                <w:sz w:val="26"/>
                <w:szCs w:val="26"/>
                <w:lang w:val="en-US" w:eastAsia="en-GB" w:bidi="th-TH"/>
              </w:rPr>
              <w:t>*</w:t>
            </w:r>
          </w:p>
        </w:tc>
        <w:tc>
          <w:tcPr>
            <w:tcW w:w="990" w:type="dxa"/>
            <w:vAlign w:val="bottom"/>
          </w:tcPr>
          <w:p w14:paraId="1D06416F" w14:textId="77777777" w:rsidR="00F05AE0" w:rsidRDefault="002D61C4" w:rsidP="006B1063">
            <w:pPr>
              <w:tabs>
                <w:tab w:val="right" w:pos="1130"/>
              </w:tabs>
              <w:spacing w:line="240" w:lineRule="exact"/>
              <w:ind w:left="-108" w:right="-115"/>
              <w:jc w:val="center"/>
              <w:rPr>
                <w:rFonts w:ascii="CordiaUPC" w:hAnsi="CordiaUPC" w:cs="CordiaUPC"/>
                <w:snapToGrid w:val="0"/>
                <w:sz w:val="26"/>
                <w:szCs w:val="26"/>
                <w:lang w:val="en-US"/>
              </w:rPr>
            </w:pPr>
            <w:r w:rsidRPr="00197CBA">
              <w:rPr>
                <w:rFonts w:ascii="CordiaUPC" w:hAnsi="CordiaUPC" w:cs="CordiaUPC"/>
                <w:snapToGrid w:val="0"/>
                <w:sz w:val="26"/>
                <w:szCs w:val="26"/>
                <w:lang w:val="en-US"/>
              </w:rPr>
              <w:t>31</w:t>
            </w:r>
          </w:p>
          <w:p w14:paraId="3E435360" w14:textId="4A543F1E" w:rsidR="002D61C4" w:rsidRPr="00197CBA" w:rsidRDefault="002D61C4" w:rsidP="006B1063">
            <w:pPr>
              <w:tabs>
                <w:tab w:val="right" w:pos="1130"/>
              </w:tabs>
              <w:spacing w:line="240" w:lineRule="exact"/>
              <w:ind w:left="-108" w:right="-115"/>
              <w:jc w:val="center"/>
              <w:rPr>
                <w:rFonts w:ascii="CordiaUPC" w:hAnsi="CordiaUPC" w:cs="CordiaUPC"/>
                <w:snapToGrid w:val="0"/>
                <w:sz w:val="26"/>
                <w:szCs w:val="26"/>
                <w:lang w:val="en-US"/>
              </w:rPr>
            </w:pPr>
            <w:r w:rsidRPr="00197CBA">
              <w:rPr>
                <w:rFonts w:ascii="CordiaUPC" w:hAnsi="CordiaUPC" w:cs="CordiaUPC"/>
                <w:snapToGrid w:val="0"/>
                <w:sz w:val="26"/>
                <w:szCs w:val="26"/>
                <w:lang w:val="en-US"/>
              </w:rPr>
              <w:t>December</w:t>
            </w:r>
          </w:p>
          <w:p w14:paraId="37E25CF9" w14:textId="77777777" w:rsidR="002D61C4" w:rsidRPr="00197CBA" w:rsidRDefault="002D61C4" w:rsidP="006B1063">
            <w:pPr>
              <w:tabs>
                <w:tab w:val="right" w:pos="1130"/>
              </w:tabs>
              <w:spacing w:line="240" w:lineRule="exact"/>
              <w:ind w:left="-108" w:right="-115"/>
              <w:jc w:val="center"/>
              <w:rPr>
                <w:rFonts w:ascii="CordiaUPC" w:hAnsi="CordiaUPC" w:cs="CordiaUPC"/>
                <w:sz w:val="26"/>
                <w:szCs w:val="26"/>
              </w:rPr>
            </w:pPr>
            <w:r w:rsidRPr="00197CBA">
              <w:rPr>
                <w:rFonts w:ascii="CordiaUPC" w:hAnsi="CordiaUPC" w:cs="CordiaUPC" w:hint="cs"/>
                <w:color w:val="000000"/>
                <w:sz w:val="26"/>
                <w:szCs w:val="26"/>
                <w:lang w:val="en-US" w:bidi="th-TH"/>
              </w:rPr>
              <w:t>202</w:t>
            </w:r>
            <w:r w:rsidRPr="00197CBA">
              <w:rPr>
                <w:rFonts w:ascii="CordiaUPC" w:hAnsi="CordiaUPC" w:cs="CordiaUPC"/>
                <w:color w:val="000000"/>
                <w:sz w:val="26"/>
                <w:szCs w:val="26"/>
                <w:lang w:val="en-US" w:bidi="th-TH"/>
              </w:rPr>
              <w:t>1</w:t>
            </w:r>
          </w:p>
        </w:tc>
      </w:tr>
      <w:tr w:rsidR="002D61C4" w:rsidRPr="00392524" w14:paraId="7C1AB7E4" w14:textId="77777777" w:rsidTr="00F05AE0">
        <w:tc>
          <w:tcPr>
            <w:tcW w:w="5040" w:type="dxa"/>
            <w:vAlign w:val="bottom"/>
          </w:tcPr>
          <w:p w14:paraId="0DFAB867" w14:textId="77777777" w:rsidR="002D61C4" w:rsidRPr="00392524" w:rsidRDefault="002D61C4" w:rsidP="006B1063">
            <w:pPr>
              <w:spacing w:line="240" w:lineRule="exact"/>
              <w:jc w:val="both"/>
              <w:outlineLvl w:val="7"/>
              <w:rPr>
                <w:rFonts w:ascii="CordiaUPC" w:hAnsi="CordiaUPC" w:cs="CordiaUPC"/>
                <w:color w:val="000000"/>
                <w:sz w:val="26"/>
                <w:szCs w:val="26"/>
                <w:lang w:val="en-US"/>
              </w:rPr>
            </w:pPr>
          </w:p>
        </w:tc>
        <w:tc>
          <w:tcPr>
            <w:tcW w:w="4230" w:type="dxa"/>
            <w:gridSpan w:val="8"/>
          </w:tcPr>
          <w:p w14:paraId="6680F3ED" w14:textId="77777777" w:rsidR="002D61C4" w:rsidRPr="00197CBA" w:rsidRDefault="002D61C4" w:rsidP="006B1063">
            <w:pPr>
              <w:spacing w:line="240" w:lineRule="exact"/>
              <w:ind w:right="-40"/>
              <w:jc w:val="center"/>
              <w:rPr>
                <w:rFonts w:ascii="CordiaUPC" w:hAnsi="CordiaUPC" w:cs="CordiaUPC"/>
                <w:sz w:val="26"/>
                <w:szCs w:val="26"/>
              </w:rPr>
            </w:pPr>
            <w:r w:rsidRPr="00197CBA">
              <w:rPr>
                <w:rFonts w:ascii="CordiaUPC" w:hAnsi="CordiaUPC" w:cs="CordiaUPC" w:hint="cs"/>
                <w:i/>
                <w:iCs/>
                <w:sz w:val="26"/>
                <w:szCs w:val="26"/>
              </w:rPr>
              <w:t>(%)</w:t>
            </w:r>
          </w:p>
        </w:tc>
      </w:tr>
      <w:tr w:rsidR="007E322E" w:rsidRPr="00392524" w14:paraId="0B42E222" w14:textId="77777777" w:rsidTr="00F05AE0">
        <w:tc>
          <w:tcPr>
            <w:tcW w:w="5040" w:type="dxa"/>
            <w:vAlign w:val="bottom"/>
          </w:tcPr>
          <w:p w14:paraId="280D9C24" w14:textId="77777777" w:rsidR="007E322E" w:rsidRPr="00392524" w:rsidRDefault="007E322E" w:rsidP="007E322E">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Capital Adequacy Ratio/Total Risk-Weighted Asset</w:t>
            </w:r>
          </w:p>
        </w:tc>
        <w:tc>
          <w:tcPr>
            <w:tcW w:w="1170" w:type="dxa"/>
            <w:gridSpan w:val="2"/>
            <w:vAlign w:val="bottom"/>
          </w:tcPr>
          <w:p w14:paraId="2D2BE3BA" w14:textId="77777777" w:rsidR="007E322E" w:rsidRPr="00392524" w:rsidRDefault="007E322E" w:rsidP="007E322E">
            <w:pPr>
              <w:spacing w:line="240" w:lineRule="exact"/>
              <w:ind w:right="-113"/>
              <w:jc w:val="center"/>
              <w:rPr>
                <w:rFonts w:ascii="CordiaUPC" w:hAnsi="CordiaUPC" w:cs="CordiaUPC"/>
                <w:sz w:val="26"/>
                <w:szCs w:val="26"/>
              </w:rPr>
            </w:pPr>
            <w:r w:rsidRPr="00392524">
              <w:rPr>
                <w:rFonts w:ascii="CordiaUPC" w:hAnsi="CordiaUPC" w:cs="CordiaUPC" w:hint="cs"/>
                <w:sz w:val="26"/>
                <w:szCs w:val="26"/>
              </w:rPr>
              <w:t>1</w:t>
            </w:r>
            <w:r w:rsidRPr="00392524">
              <w:rPr>
                <w:rFonts w:ascii="CordiaUPC" w:hAnsi="CordiaUPC" w:cs="CordiaUPC"/>
                <w:sz w:val="26"/>
                <w:szCs w:val="26"/>
              </w:rPr>
              <w:t>2</w:t>
            </w:r>
            <w:r w:rsidRPr="00392524">
              <w:rPr>
                <w:rFonts w:ascii="CordiaUPC" w:hAnsi="CordiaUPC" w:cs="CordiaUPC" w:hint="cs"/>
                <w:sz w:val="26"/>
                <w:szCs w:val="26"/>
              </w:rPr>
              <w:t>.0</w:t>
            </w:r>
          </w:p>
        </w:tc>
        <w:tc>
          <w:tcPr>
            <w:tcW w:w="990" w:type="dxa"/>
            <w:vAlign w:val="bottom"/>
          </w:tcPr>
          <w:p w14:paraId="07CC1776" w14:textId="07248A3D" w:rsidR="007E322E" w:rsidRPr="00197CBA" w:rsidRDefault="007E322E" w:rsidP="007E322E">
            <w:pPr>
              <w:tabs>
                <w:tab w:val="decimal" w:pos="620"/>
              </w:tabs>
              <w:spacing w:line="240" w:lineRule="exact"/>
              <w:ind w:right="153"/>
              <w:rPr>
                <w:rFonts w:ascii="CordiaUPC" w:hAnsi="CordiaUPC" w:cs="CordiaUPC"/>
                <w:strike/>
                <w:sz w:val="26"/>
                <w:szCs w:val="26"/>
                <w:lang w:bidi="th-TH"/>
              </w:rPr>
            </w:pPr>
            <w:r w:rsidRPr="00DD3D16">
              <w:rPr>
                <w:rFonts w:ascii="CordiaUPC" w:hAnsi="CordiaUPC" w:cs="CordiaUPC"/>
                <w:sz w:val="26"/>
                <w:szCs w:val="26"/>
                <w:cs/>
                <w:lang w:bidi="th-TH"/>
              </w:rPr>
              <w:t>19.88</w:t>
            </w:r>
          </w:p>
        </w:tc>
        <w:tc>
          <w:tcPr>
            <w:tcW w:w="1080" w:type="dxa"/>
            <w:gridSpan w:val="4"/>
            <w:vAlign w:val="bottom"/>
          </w:tcPr>
          <w:p w14:paraId="3BACC8E2" w14:textId="77777777" w:rsidR="007E322E" w:rsidRPr="00197CBA" w:rsidRDefault="007E322E" w:rsidP="007E322E">
            <w:pPr>
              <w:tabs>
                <w:tab w:val="decimal" w:pos="700"/>
              </w:tabs>
              <w:spacing w:line="240" w:lineRule="exact"/>
              <w:ind w:right="53"/>
              <w:rPr>
                <w:rFonts w:ascii="CordiaUPC" w:hAnsi="CordiaUPC" w:cs="CordiaUPC"/>
                <w:sz w:val="26"/>
                <w:szCs w:val="26"/>
                <w:cs/>
              </w:rPr>
            </w:pPr>
            <w:r w:rsidRPr="00197CBA">
              <w:rPr>
                <w:rFonts w:ascii="CordiaUPC" w:hAnsi="CordiaUPC" w:cs="CordiaUPC"/>
                <w:sz w:val="26"/>
                <w:szCs w:val="26"/>
              </w:rPr>
              <w:t>11.0</w:t>
            </w:r>
          </w:p>
        </w:tc>
        <w:tc>
          <w:tcPr>
            <w:tcW w:w="990" w:type="dxa"/>
          </w:tcPr>
          <w:p w14:paraId="6EA356B9" w14:textId="77777777" w:rsidR="007E322E" w:rsidRPr="00197CBA" w:rsidRDefault="007E322E" w:rsidP="007E322E">
            <w:pPr>
              <w:tabs>
                <w:tab w:val="decimal" w:pos="700"/>
              </w:tabs>
              <w:spacing w:line="240" w:lineRule="exact"/>
              <w:ind w:right="53"/>
              <w:rPr>
                <w:rFonts w:ascii="CordiaUPC" w:hAnsi="CordiaUPC" w:cs="CordiaUPC"/>
                <w:sz w:val="26"/>
                <w:szCs w:val="26"/>
              </w:rPr>
            </w:pPr>
            <w:r w:rsidRPr="00197CBA">
              <w:rPr>
                <w:rFonts w:ascii="CordiaUPC" w:hAnsi="CordiaUPC" w:cs="CordiaUPC" w:hint="cs"/>
                <w:sz w:val="26"/>
                <w:szCs w:val="26"/>
                <w:cs/>
              </w:rPr>
              <w:t>19.43</w:t>
            </w:r>
          </w:p>
        </w:tc>
      </w:tr>
      <w:tr w:rsidR="007E322E" w:rsidRPr="00392524" w14:paraId="0F99E24E" w14:textId="77777777" w:rsidTr="00F05AE0">
        <w:tc>
          <w:tcPr>
            <w:tcW w:w="5040" w:type="dxa"/>
          </w:tcPr>
          <w:p w14:paraId="1FE9ED9F" w14:textId="77777777" w:rsidR="007E322E" w:rsidRPr="00392524" w:rsidRDefault="007E322E" w:rsidP="007E322E">
            <w:pPr>
              <w:spacing w:line="240" w:lineRule="exact"/>
              <w:jc w:val="both"/>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Tier 1 Capital Ratio/Total Risk-Weighted Asset</w:t>
            </w:r>
          </w:p>
        </w:tc>
        <w:tc>
          <w:tcPr>
            <w:tcW w:w="1170" w:type="dxa"/>
            <w:gridSpan w:val="2"/>
          </w:tcPr>
          <w:p w14:paraId="6C4DBA3C" w14:textId="77777777" w:rsidR="007E322E" w:rsidRPr="00392524" w:rsidRDefault="007E322E" w:rsidP="007E322E">
            <w:pPr>
              <w:spacing w:line="240" w:lineRule="exact"/>
              <w:ind w:right="-203"/>
              <w:jc w:val="center"/>
              <w:rPr>
                <w:rFonts w:ascii="CordiaUPC" w:hAnsi="CordiaUPC" w:cs="CordiaUPC"/>
                <w:sz w:val="26"/>
                <w:szCs w:val="26"/>
              </w:rPr>
            </w:pPr>
            <w:r w:rsidRPr="00392524">
              <w:rPr>
                <w:rFonts w:ascii="CordiaUPC" w:hAnsi="CordiaUPC" w:cs="CordiaUPC" w:hint="cs"/>
                <w:sz w:val="26"/>
                <w:szCs w:val="26"/>
                <w:cs/>
                <w:lang w:bidi="th-TH"/>
              </w:rPr>
              <w:t>9</w:t>
            </w:r>
            <w:r w:rsidRPr="00392524">
              <w:rPr>
                <w:rFonts w:ascii="CordiaUPC" w:hAnsi="CordiaUPC" w:cs="CordiaUPC" w:hint="cs"/>
                <w:sz w:val="26"/>
                <w:szCs w:val="26"/>
              </w:rPr>
              <w:t>.5</w:t>
            </w:r>
          </w:p>
        </w:tc>
        <w:tc>
          <w:tcPr>
            <w:tcW w:w="990" w:type="dxa"/>
          </w:tcPr>
          <w:p w14:paraId="7CEE88F4" w14:textId="1FD80734" w:rsidR="007E322E" w:rsidRPr="00197CBA" w:rsidRDefault="007E322E" w:rsidP="007E322E">
            <w:pPr>
              <w:tabs>
                <w:tab w:val="decimal" w:pos="620"/>
              </w:tabs>
              <w:spacing w:line="240" w:lineRule="exact"/>
              <w:ind w:right="153"/>
              <w:rPr>
                <w:rFonts w:ascii="CordiaUPC" w:hAnsi="CordiaUPC" w:cs="CordiaUPC"/>
                <w:strike/>
                <w:sz w:val="26"/>
                <w:szCs w:val="26"/>
                <w:lang w:bidi="th-TH"/>
              </w:rPr>
            </w:pPr>
            <w:r w:rsidRPr="00DD3D16">
              <w:rPr>
                <w:rFonts w:ascii="CordiaUPC" w:hAnsi="CordiaUPC" w:cs="CordiaUPC"/>
                <w:sz w:val="26"/>
                <w:szCs w:val="26"/>
                <w:cs/>
                <w:lang w:bidi="th-TH"/>
              </w:rPr>
              <w:t>15.85</w:t>
            </w:r>
          </w:p>
        </w:tc>
        <w:tc>
          <w:tcPr>
            <w:tcW w:w="1080" w:type="dxa"/>
            <w:gridSpan w:val="4"/>
          </w:tcPr>
          <w:p w14:paraId="6608EDE7" w14:textId="77777777" w:rsidR="007E322E" w:rsidRPr="00197CBA" w:rsidRDefault="007E322E" w:rsidP="007E322E">
            <w:pPr>
              <w:tabs>
                <w:tab w:val="decimal" w:pos="700"/>
              </w:tabs>
              <w:spacing w:line="240" w:lineRule="exact"/>
              <w:ind w:right="53"/>
              <w:rPr>
                <w:rFonts w:ascii="CordiaUPC" w:hAnsi="CordiaUPC" w:cs="CordiaUPC"/>
                <w:sz w:val="26"/>
                <w:szCs w:val="26"/>
                <w:cs/>
              </w:rPr>
            </w:pPr>
            <w:r w:rsidRPr="00197CBA">
              <w:rPr>
                <w:rFonts w:ascii="CordiaUPC" w:hAnsi="CordiaUPC" w:cs="CordiaUPC"/>
                <w:sz w:val="26"/>
                <w:szCs w:val="26"/>
              </w:rPr>
              <w:t>8.5</w:t>
            </w:r>
          </w:p>
        </w:tc>
        <w:tc>
          <w:tcPr>
            <w:tcW w:w="990" w:type="dxa"/>
          </w:tcPr>
          <w:p w14:paraId="7F9B9B18" w14:textId="77777777" w:rsidR="007E322E" w:rsidRPr="00197CBA" w:rsidRDefault="007E322E" w:rsidP="007E322E">
            <w:pPr>
              <w:tabs>
                <w:tab w:val="decimal" w:pos="700"/>
              </w:tabs>
              <w:spacing w:line="240" w:lineRule="exact"/>
              <w:ind w:right="53"/>
              <w:rPr>
                <w:rFonts w:ascii="CordiaUPC" w:hAnsi="CordiaUPC" w:cs="CordiaUPC"/>
                <w:sz w:val="26"/>
                <w:szCs w:val="26"/>
              </w:rPr>
            </w:pPr>
            <w:r w:rsidRPr="00197CBA">
              <w:rPr>
                <w:rFonts w:ascii="CordiaUPC" w:hAnsi="CordiaUPC" w:cs="CordiaUPC"/>
                <w:sz w:val="26"/>
                <w:szCs w:val="26"/>
                <w:cs/>
              </w:rPr>
              <w:t>15.40</w:t>
            </w:r>
          </w:p>
        </w:tc>
      </w:tr>
      <w:tr w:rsidR="007E322E" w:rsidRPr="00392524" w14:paraId="3CD222C9" w14:textId="77777777" w:rsidTr="00F05AE0">
        <w:tc>
          <w:tcPr>
            <w:tcW w:w="5040" w:type="dxa"/>
          </w:tcPr>
          <w:p w14:paraId="1D8B841C" w14:textId="77777777" w:rsidR="007E322E" w:rsidRPr="00392524" w:rsidRDefault="007E322E" w:rsidP="007E322E">
            <w:pPr>
              <w:tabs>
                <w:tab w:val="left" w:pos="252"/>
              </w:tabs>
              <w:spacing w:line="240" w:lineRule="exact"/>
              <w:ind w:right="-380"/>
              <w:outlineLvl w:val="7"/>
              <w:rPr>
                <w:rFonts w:ascii="CordiaUPC" w:hAnsi="CordiaUPC" w:cs="CordiaUPC"/>
                <w:color w:val="000000"/>
                <w:sz w:val="26"/>
                <w:szCs w:val="26"/>
                <w:lang w:val="en-US"/>
              </w:rPr>
            </w:pPr>
            <w:r w:rsidRPr="00392524">
              <w:rPr>
                <w:rFonts w:ascii="CordiaUPC" w:hAnsi="CordiaUPC" w:cs="CordiaUPC" w:hint="cs"/>
                <w:color w:val="000000"/>
                <w:sz w:val="26"/>
                <w:szCs w:val="26"/>
                <w:lang w:val="en-US"/>
              </w:rPr>
              <w:t>Common Equity Tier 1 Capital Ratio/Total Risk-Weighted Asset</w:t>
            </w:r>
          </w:p>
        </w:tc>
        <w:tc>
          <w:tcPr>
            <w:tcW w:w="1170" w:type="dxa"/>
            <w:gridSpan w:val="2"/>
            <w:vAlign w:val="bottom"/>
          </w:tcPr>
          <w:p w14:paraId="0C57DB60" w14:textId="77777777" w:rsidR="007E322E" w:rsidRPr="00392524" w:rsidRDefault="007E322E" w:rsidP="007E322E">
            <w:pPr>
              <w:spacing w:line="240" w:lineRule="exact"/>
              <w:ind w:right="-203"/>
              <w:jc w:val="center"/>
              <w:rPr>
                <w:rFonts w:ascii="CordiaUPC" w:hAnsi="CordiaUPC" w:cs="CordiaUPC"/>
                <w:sz w:val="26"/>
                <w:szCs w:val="26"/>
              </w:rPr>
            </w:pPr>
            <w:r w:rsidRPr="00392524">
              <w:rPr>
                <w:rFonts w:ascii="CordiaUPC" w:hAnsi="CordiaUPC" w:cs="CordiaUPC" w:hint="cs"/>
                <w:sz w:val="26"/>
                <w:szCs w:val="26"/>
                <w:cs/>
                <w:lang w:bidi="th-TH"/>
              </w:rPr>
              <w:t>8</w:t>
            </w:r>
            <w:r w:rsidRPr="00392524">
              <w:rPr>
                <w:rFonts w:ascii="CordiaUPC" w:hAnsi="CordiaUPC" w:cs="CordiaUPC" w:hint="cs"/>
                <w:sz w:val="26"/>
                <w:szCs w:val="26"/>
              </w:rPr>
              <w:t>.0</w:t>
            </w:r>
          </w:p>
        </w:tc>
        <w:tc>
          <w:tcPr>
            <w:tcW w:w="990" w:type="dxa"/>
            <w:vAlign w:val="bottom"/>
          </w:tcPr>
          <w:p w14:paraId="2187A401" w14:textId="3D991379" w:rsidR="007E322E" w:rsidRPr="00197CBA" w:rsidRDefault="007E322E" w:rsidP="007E322E">
            <w:pPr>
              <w:tabs>
                <w:tab w:val="decimal" w:pos="620"/>
              </w:tabs>
              <w:spacing w:line="240" w:lineRule="exact"/>
              <w:ind w:right="153"/>
              <w:rPr>
                <w:rFonts w:ascii="CordiaUPC" w:hAnsi="CordiaUPC" w:cs="CordiaUPC"/>
                <w:strike/>
                <w:sz w:val="26"/>
                <w:szCs w:val="26"/>
                <w:lang w:val="en-US" w:bidi="th-TH"/>
              </w:rPr>
            </w:pPr>
            <w:r w:rsidRPr="00DD3D16">
              <w:rPr>
                <w:rFonts w:ascii="CordiaUPC" w:hAnsi="CordiaUPC" w:cs="CordiaUPC"/>
                <w:sz w:val="26"/>
                <w:szCs w:val="26"/>
                <w:cs/>
                <w:lang w:bidi="th-TH"/>
              </w:rPr>
              <w:t>14.93</w:t>
            </w:r>
          </w:p>
        </w:tc>
        <w:tc>
          <w:tcPr>
            <w:tcW w:w="1080" w:type="dxa"/>
            <w:gridSpan w:val="4"/>
          </w:tcPr>
          <w:p w14:paraId="6BAB81B1" w14:textId="77777777" w:rsidR="007E322E" w:rsidRPr="00197CBA" w:rsidRDefault="007E322E" w:rsidP="007E322E">
            <w:pPr>
              <w:tabs>
                <w:tab w:val="decimal" w:pos="700"/>
              </w:tabs>
              <w:spacing w:line="240" w:lineRule="exact"/>
              <w:ind w:right="53"/>
              <w:rPr>
                <w:rFonts w:ascii="CordiaUPC" w:hAnsi="CordiaUPC" w:cs="CordiaUPC"/>
                <w:sz w:val="26"/>
                <w:szCs w:val="26"/>
                <w:cs/>
              </w:rPr>
            </w:pPr>
            <w:r w:rsidRPr="00197CBA">
              <w:rPr>
                <w:rFonts w:ascii="CordiaUPC" w:hAnsi="CordiaUPC" w:cs="CordiaUPC"/>
                <w:sz w:val="26"/>
                <w:szCs w:val="26"/>
              </w:rPr>
              <w:t>7.0</w:t>
            </w:r>
          </w:p>
        </w:tc>
        <w:tc>
          <w:tcPr>
            <w:tcW w:w="990" w:type="dxa"/>
            <w:vAlign w:val="bottom"/>
          </w:tcPr>
          <w:p w14:paraId="2D9B6082" w14:textId="77777777" w:rsidR="007E322E" w:rsidRPr="00197CBA" w:rsidRDefault="007E322E" w:rsidP="007E322E">
            <w:pPr>
              <w:tabs>
                <w:tab w:val="decimal" w:pos="700"/>
              </w:tabs>
              <w:spacing w:line="240" w:lineRule="exact"/>
              <w:ind w:right="53"/>
              <w:rPr>
                <w:rFonts w:ascii="CordiaUPC" w:hAnsi="CordiaUPC" w:cs="CordiaUPC"/>
                <w:sz w:val="26"/>
                <w:szCs w:val="26"/>
                <w:lang w:val="en-US"/>
              </w:rPr>
            </w:pPr>
            <w:r w:rsidRPr="00197CBA">
              <w:rPr>
                <w:rFonts w:ascii="CordiaUPC" w:hAnsi="CordiaUPC" w:cs="CordiaUPC" w:hint="cs"/>
                <w:sz w:val="26"/>
                <w:szCs w:val="26"/>
                <w:cs/>
              </w:rPr>
              <w:t>14.41</w:t>
            </w:r>
          </w:p>
        </w:tc>
      </w:tr>
    </w:tbl>
    <w:p w14:paraId="648D3E67" w14:textId="77777777" w:rsidR="002D61C4" w:rsidRPr="00C14544" w:rsidRDefault="002D61C4" w:rsidP="002D61C4">
      <w:pPr>
        <w:spacing w:line="240" w:lineRule="exact"/>
        <w:ind w:left="720" w:right="63" w:hanging="180"/>
        <w:jc w:val="thaiDistribute"/>
        <w:rPr>
          <w:rFonts w:ascii="CordiaUPC" w:hAnsi="CordiaUPC" w:cs="CordiaUPC"/>
          <w:color w:val="000000"/>
          <w:szCs w:val="22"/>
          <w:lang w:val="en-US" w:eastAsia="en-GB" w:bidi="th-TH"/>
        </w:rPr>
      </w:pPr>
      <w:r w:rsidRPr="00C14544">
        <w:rPr>
          <w:rFonts w:ascii="CordiaUPC" w:hAnsi="CordiaUPC" w:cs="CordiaUPC" w:hint="cs"/>
          <w:color w:val="000000"/>
          <w:szCs w:val="22"/>
          <w:lang w:val="en-US" w:eastAsia="en-GB" w:bidi="th-TH"/>
        </w:rPr>
        <w:t xml:space="preserve">* </w:t>
      </w:r>
      <w:r w:rsidRPr="00C14544">
        <w:rPr>
          <w:rFonts w:ascii="CordiaUPC" w:hAnsi="CordiaUPC" w:cs="CordiaUPC" w:hint="cs"/>
          <w:color w:val="000000"/>
          <w:szCs w:val="22"/>
          <w:cs/>
          <w:lang w:val="en-US" w:eastAsia="en-GB" w:bidi="th-TH"/>
        </w:rPr>
        <w:t xml:space="preserve"> </w:t>
      </w:r>
      <w:r w:rsidRPr="00C14544">
        <w:rPr>
          <w:rFonts w:ascii="CordiaUPC" w:hAnsi="CordiaUPC" w:cs="CordiaUPC"/>
          <w:color w:val="000000"/>
          <w:szCs w:val="22"/>
          <w:lang w:val="en-US" w:eastAsia="en-GB" w:bidi="th-TH"/>
        </w:rPr>
        <w:t xml:space="preserve">The </w:t>
      </w:r>
      <w:proofErr w:type="spellStart"/>
      <w:r w:rsidRPr="00C14544">
        <w:rPr>
          <w:rFonts w:ascii="CordiaUPC" w:hAnsi="CordiaUPC" w:cs="CordiaUPC"/>
          <w:color w:val="000000"/>
          <w:szCs w:val="22"/>
          <w:lang w:val="en-US" w:eastAsia="en-GB" w:bidi="th-TH"/>
        </w:rPr>
        <w:t>BoT</w:t>
      </w:r>
      <w:proofErr w:type="spellEnd"/>
      <w:r w:rsidRPr="00C14544">
        <w:rPr>
          <w:rFonts w:ascii="CordiaUPC" w:hAnsi="CordiaUPC" w:cs="CordiaUPC"/>
          <w:color w:val="000000"/>
          <w:szCs w:val="22"/>
          <w:lang w:val="en-US" w:eastAsia="en-GB" w:bidi="th-TH"/>
        </w:rPr>
        <w:t xml:space="preserve"> requires commercial banks to maintain an additional buffer on top of minimum regulatory required Common Equity Tier 1 consists of conservation buffer of 2.50% and D-SIB buffer of 1.0%</w:t>
      </w:r>
    </w:p>
    <w:p w14:paraId="199FD6E7" w14:textId="77777777" w:rsidR="002D61C4" w:rsidRPr="004421EE" w:rsidRDefault="002D61C4" w:rsidP="002D61C4">
      <w:pPr>
        <w:spacing w:line="240" w:lineRule="exact"/>
        <w:rPr>
          <w:rFonts w:cstheme="minorBidi"/>
          <w:sz w:val="20"/>
          <w:szCs w:val="25"/>
          <w:cs/>
          <w:lang w:bidi="th-TH"/>
        </w:rPr>
      </w:pPr>
    </w:p>
    <w:p w14:paraId="24041B76" w14:textId="0DAD3CF4" w:rsidR="002D61C4" w:rsidRPr="000F2676" w:rsidRDefault="002D61C4" w:rsidP="002D61C4">
      <w:pPr>
        <w:spacing w:line="240" w:lineRule="exact"/>
        <w:ind w:left="540" w:right="-28"/>
        <w:jc w:val="thaiDistribute"/>
        <w:rPr>
          <w:rFonts w:ascii="CordiaUPC" w:hAnsi="CordiaUPC" w:cs="CordiaUPC"/>
          <w:sz w:val="26"/>
          <w:szCs w:val="26"/>
        </w:rPr>
      </w:pPr>
      <w:r w:rsidRPr="000F2676">
        <w:rPr>
          <w:rFonts w:ascii="CordiaUPC" w:hAnsi="CordiaUPC" w:cs="CordiaUPC" w:hint="cs"/>
          <w:sz w:val="26"/>
          <w:szCs w:val="26"/>
        </w:rPr>
        <w:t xml:space="preserve">As </w:t>
      </w:r>
      <w:proofErr w:type="gramStart"/>
      <w:r w:rsidRPr="000F2676">
        <w:rPr>
          <w:rFonts w:ascii="CordiaUPC" w:hAnsi="CordiaUPC" w:cs="CordiaUPC" w:hint="cs"/>
          <w:sz w:val="26"/>
          <w:szCs w:val="26"/>
        </w:rPr>
        <w:t>at</w:t>
      </w:r>
      <w:proofErr w:type="gramEnd"/>
      <w:r w:rsidRPr="000F2676">
        <w:rPr>
          <w:rFonts w:ascii="CordiaUPC" w:hAnsi="CordiaUPC" w:cs="CordiaUPC" w:hint="cs"/>
          <w:sz w:val="26"/>
          <w:szCs w:val="26"/>
        </w:rPr>
        <w:t xml:space="preserve"> </w:t>
      </w:r>
      <w:bookmarkStart w:id="7" w:name="_Hlk72490598"/>
      <w:r>
        <w:rPr>
          <w:rFonts w:ascii="CordiaUPC" w:hAnsi="CordiaUPC" w:cs="CordiaUPC"/>
          <w:sz w:val="26"/>
          <w:szCs w:val="26"/>
        </w:rPr>
        <w:t xml:space="preserve">30 </w:t>
      </w:r>
      <w:r w:rsidR="00FB1051">
        <w:rPr>
          <w:rFonts w:ascii="CordiaUPC" w:hAnsi="CordiaUPC" w:cs="CordiaUPC"/>
          <w:color w:val="000000"/>
          <w:sz w:val="26"/>
          <w:szCs w:val="26"/>
          <w:lang w:val="en-US" w:bidi="th-TH"/>
        </w:rPr>
        <w:t>September</w:t>
      </w:r>
      <w:r>
        <w:rPr>
          <w:rFonts w:ascii="CordiaUPC" w:hAnsi="CordiaUPC" w:cs="CordiaUPC"/>
          <w:sz w:val="26"/>
          <w:szCs w:val="26"/>
        </w:rPr>
        <w:t xml:space="preserve"> 2022 and </w:t>
      </w:r>
      <w:r w:rsidRPr="00887104">
        <w:rPr>
          <w:rFonts w:ascii="CordiaUPC" w:hAnsi="CordiaUPC" w:cs="CordiaUPC" w:hint="cs"/>
          <w:color w:val="000000"/>
          <w:sz w:val="26"/>
          <w:szCs w:val="26"/>
          <w:lang w:val="en-US" w:bidi="th-TH"/>
        </w:rPr>
        <w:t>31 December 202</w:t>
      </w:r>
      <w:r>
        <w:rPr>
          <w:rFonts w:ascii="CordiaUPC" w:hAnsi="CordiaUPC" w:cs="CordiaUPC"/>
          <w:color w:val="000000"/>
          <w:sz w:val="26"/>
          <w:szCs w:val="26"/>
          <w:lang w:val="en-US" w:bidi="th-TH"/>
        </w:rPr>
        <w:t>1</w:t>
      </w:r>
      <w:bookmarkEnd w:id="7"/>
      <w:r w:rsidRPr="000F2676">
        <w:rPr>
          <w:rFonts w:ascii="CordiaUPC" w:hAnsi="CordiaUPC" w:cs="CordiaUPC" w:hint="cs"/>
          <w:sz w:val="26"/>
          <w:szCs w:val="26"/>
        </w:rPr>
        <w:t xml:space="preserve">, the </w:t>
      </w:r>
      <w:r w:rsidRPr="000F2676">
        <w:rPr>
          <w:rFonts w:ascii="CordiaUPC" w:hAnsi="CordiaUPC" w:cs="CordiaUPC" w:hint="cs"/>
          <w:color w:val="000000"/>
          <w:sz w:val="26"/>
          <w:szCs w:val="26"/>
          <w:lang w:val="en-US" w:eastAsia="en-GB" w:bidi="th-TH"/>
        </w:rPr>
        <w:t>Bank and its subsidiaries</w:t>
      </w:r>
      <w:r w:rsidRPr="000F2676">
        <w:rPr>
          <w:rFonts w:ascii="CordiaUPC" w:hAnsi="CordiaUPC" w:cs="CordiaUPC" w:hint="cs"/>
          <w:sz w:val="26"/>
          <w:szCs w:val="26"/>
        </w:rPr>
        <w:t xml:space="preserve"> have no add-on arising from Single Lending Limit.</w:t>
      </w:r>
    </w:p>
    <w:p w14:paraId="3EFCE5A2" w14:textId="07024FF9" w:rsidR="00023B56" w:rsidRDefault="00023B56" w:rsidP="00AD7C76">
      <w:pPr>
        <w:spacing w:line="240" w:lineRule="exact"/>
        <w:rPr>
          <w:sz w:val="26"/>
          <w:szCs w:val="26"/>
        </w:rPr>
      </w:pPr>
    </w:p>
    <w:p w14:paraId="3972AD7F" w14:textId="77777777" w:rsidR="00F60708" w:rsidRPr="001E59E7" w:rsidRDefault="00F60708" w:rsidP="00F60708">
      <w:pPr>
        <w:spacing w:line="240" w:lineRule="exact"/>
        <w:ind w:left="540" w:right="-28"/>
        <w:jc w:val="thaiDistribute"/>
        <w:rPr>
          <w:rFonts w:ascii="CordiaUPC" w:eastAsia="Angsana New" w:hAnsi="CordiaUPC" w:cs="CordiaUPC"/>
          <w:color w:val="000000"/>
          <w:sz w:val="26"/>
          <w:szCs w:val="26"/>
          <w:lang w:val="en-US"/>
        </w:rPr>
      </w:pPr>
      <w:r w:rsidRPr="001E59E7">
        <w:rPr>
          <w:rFonts w:ascii="CordiaUPC" w:eastAsia="Angsana New" w:hAnsi="CordiaUPC" w:cs="CordiaUPC" w:hint="cs"/>
          <w:color w:val="000000"/>
          <w:sz w:val="26"/>
          <w:szCs w:val="26"/>
          <w:lang w:val="en-US"/>
        </w:rPr>
        <w:t>Disclosures of capital maintenance information under</w:t>
      </w:r>
      <w:r w:rsidRPr="001E59E7">
        <w:rPr>
          <w:rFonts w:ascii="CordiaUPC" w:eastAsia="Angsana New" w:hAnsi="CordiaUPC" w:cs="CordiaUPC"/>
          <w:color w:val="000000"/>
          <w:sz w:val="26"/>
          <w:szCs w:val="26"/>
          <w:lang w:val="en-US"/>
        </w:rPr>
        <w:t xml:space="preserve"> the</w:t>
      </w:r>
      <w:r w:rsidRPr="001E59E7">
        <w:rPr>
          <w:rFonts w:ascii="CordiaUPC" w:eastAsia="Angsana New" w:hAnsi="CordiaUPC" w:cs="CordiaUPC" w:hint="cs"/>
          <w:color w:val="000000"/>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7F76C5FD" w14:textId="77777777" w:rsidR="00F60708" w:rsidRPr="000F2676" w:rsidRDefault="00F60708" w:rsidP="00F60708">
      <w:pPr>
        <w:spacing w:line="240" w:lineRule="exact"/>
        <w:ind w:left="540" w:right="-28"/>
        <w:jc w:val="both"/>
        <w:rPr>
          <w:rFonts w:ascii="CordiaUPC" w:hAnsi="CordiaUPC" w:cs="CordiaUPC"/>
          <w:sz w:val="26"/>
          <w:szCs w:val="26"/>
          <w:cs/>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F60708" w:rsidRPr="000F2676" w14:paraId="7E5F9FEE" w14:textId="77777777" w:rsidTr="006B1063">
        <w:trPr>
          <w:trHeight w:val="281"/>
        </w:trPr>
        <w:tc>
          <w:tcPr>
            <w:tcW w:w="2970" w:type="dxa"/>
            <w:shd w:val="clear" w:color="auto" w:fill="auto"/>
          </w:tcPr>
          <w:p w14:paraId="0A96677C" w14:textId="77777777" w:rsidR="00F60708" w:rsidRPr="00197CBA" w:rsidRDefault="00F60708" w:rsidP="006B1063">
            <w:pPr>
              <w:spacing w:line="240" w:lineRule="exact"/>
              <w:ind w:left="91"/>
              <w:rPr>
                <w:rFonts w:ascii="CordiaUPC" w:hAnsi="CordiaUPC" w:cs="CordiaUPC"/>
                <w:sz w:val="26"/>
                <w:szCs w:val="26"/>
              </w:rPr>
            </w:pPr>
            <w:r w:rsidRPr="00197CBA">
              <w:rPr>
                <w:rFonts w:ascii="CordiaUPC" w:hAnsi="CordiaUPC" w:cs="CordiaUPC" w:hint="cs"/>
                <w:sz w:val="26"/>
                <w:szCs w:val="26"/>
              </w:rPr>
              <w:t>Location of disclosure</w:t>
            </w:r>
          </w:p>
        </w:tc>
        <w:tc>
          <w:tcPr>
            <w:tcW w:w="6300" w:type="dxa"/>
            <w:shd w:val="clear" w:color="auto" w:fill="auto"/>
          </w:tcPr>
          <w:p w14:paraId="470CBB2A" w14:textId="77777777" w:rsidR="00F60708" w:rsidRPr="00197CBA" w:rsidRDefault="00F60708" w:rsidP="006B1063">
            <w:pPr>
              <w:spacing w:line="240" w:lineRule="exact"/>
              <w:ind w:right="72"/>
              <w:rPr>
                <w:rFonts w:ascii="CordiaUPC" w:hAnsi="CordiaUPC" w:cs="CordiaUPC"/>
                <w:i/>
                <w:iCs/>
                <w:color w:val="0000FF"/>
                <w:sz w:val="26"/>
                <w:szCs w:val="26"/>
              </w:rPr>
            </w:pPr>
            <w:r w:rsidRPr="00197CBA">
              <w:rPr>
                <w:rFonts w:ascii="CordiaUPC" w:hAnsi="CordiaUPC" w:cs="CordiaUPC"/>
                <w:sz w:val="26"/>
                <w:szCs w:val="26"/>
              </w:rPr>
              <w:t xml:space="preserve">   </w:t>
            </w:r>
            <w:r w:rsidRPr="00197CBA">
              <w:rPr>
                <w:rFonts w:ascii="CordiaUPC" w:hAnsi="CordiaUPC" w:cs="CordiaUPC" w:hint="cs"/>
                <w:sz w:val="26"/>
                <w:szCs w:val="26"/>
              </w:rPr>
              <w:t xml:space="preserve">The Bank’s website under Investor Relations section at </w:t>
            </w:r>
          </w:p>
          <w:p w14:paraId="4E752029" w14:textId="77777777" w:rsidR="00F60708" w:rsidRPr="00197CBA" w:rsidRDefault="00F60708" w:rsidP="006B1063">
            <w:pPr>
              <w:spacing w:line="240" w:lineRule="exact"/>
              <w:ind w:left="150"/>
              <w:rPr>
                <w:rFonts w:ascii="CordiaUPC" w:hAnsi="CordiaUPC" w:cs="CordiaUPC"/>
                <w:i/>
                <w:iCs/>
                <w:color w:val="0000FF"/>
                <w:sz w:val="26"/>
                <w:szCs w:val="26"/>
                <w:u w:val="single"/>
              </w:rPr>
            </w:pPr>
            <w:r w:rsidRPr="00197CBA">
              <w:rPr>
                <w:rFonts w:ascii="CordiaUPC" w:eastAsia="Times New Roman" w:hAnsi="CordiaUPC" w:cs="CordiaUPC"/>
                <w:sz w:val="26"/>
                <w:szCs w:val="26"/>
              </w:rPr>
              <w:t>www.ttbbank.com/en/ir/financial-information/pillar3</w:t>
            </w:r>
          </w:p>
        </w:tc>
      </w:tr>
      <w:tr w:rsidR="00F60708" w:rsidRPr="000F2676" w14:paraId="5BCCF842" w14:textId="77777777" w:rsidTr="006B1063">
        <w:trPr>
          <w:trHeight w:val="258"/>
        </w:trPr>
        <w:tc>
          <w:tcPr>
            <w:tcW w:w="2970" w:type="dxa"/>
            <w:shd w:val="clear" w:color="auto" w:fill="auto"/>
          </w:tcPr>
          <w:p w14:paraId="358761E7" w14:textId="77777777" w:rsidR="00F60708" w:rsidRPr="00197CBA" w:rsidRDefault="00F60708" w:rsidP="006B1063">
            <w:pPr>
              <w:spacing w:line="240" w:lineRule="exact"/>
              <w:ind w:left="117"/>
              <w:rPr>
                <w:rFonts w:ascii="CordiaUPC" w:hAnsi="CordiaUPC" w:cs="CordiaUPC"/>
                <w:sz w:val="26"/>
                <w:szCs w:val="26"/>
              </w:rPr>
            </w:pPr>
            <w:r w:rsidRPr="00197CBA">
              <w:rPr>
                <w:rFonts w:ascii="CordiaUPC" w:hAnsi="CordiaUPC" w:cs="CordiaUPC" w:hint="cs"/>
                <w:sz w:val="26"/>
                <w:szCs w:val="26"/>
                <w:lang w:val="en-US" w:bidi="th-TH"/>
              </w:rPr>
              <w:t>D</w:t>
            </w:r>
            <w:proofErr w:type="spellStart"/>
            <w:r w:rsidRPr="00197CBA">
              <w:rPr>
                <w:rFonts w:ascii="CordiaUPC" w:hAnsi="CordiaUPC" w:cs="CordiaUPC" w:hint="cs"/>
                <w:sz w:val="26"/>
                <w:szCs w:val="26"/>
              </w:rPr>
              <w:t>isclosure</w:t>
            </w:r>
            <w:proofErr w:type="spellEnd"/>
            <w:r w:rsidRPr="00197CBA">
              <w:rPr>
                <w:rFonts w:ascii="CordiaUPC" w:hAnsi="CordiaUPC" w:cs="CordiaUPC" w:hint="cs"/>
                <w:sz w:val="26"/>
                <w:szCs w:val="26"/>
              </w:rPr>
              <w:t xml:space="preserve"> period requirement</w:t>
            </w:r>
          </w:p>
        </w:tc>
        <w:tc>
          <w:tcPr>
            <w:tcW w:w="6300" w:type="dxa"/>
            <w:shd w:val="clear" w:color="auto" w:fill="auto"/>
          </w:tcPr>
          <w:p w14:paraId="25C398E3" w14:textId="77777777" w:rsidR="00F60708" w:rsidRPr="00197CBA" w:rsidRDefault="00F60708" w:rsidP="006B1063">
            <w:pPr>
              <w:spacing w:line="240" w:lineRule="exact"/>
              <w:ind w:left="56"/>
              <w:rPr>
                <w:rFonts w:ascii="CordiaUPC" w:hAnsi="CordiaUPC" w:cs="CordiaUPC"/>
                <w:sz w:val="26"/>
                <w:szCs w:val="26"/>
              </w:rPr>
            </w:pPr>
            <w:r w:rsidRPr="00197CBA">
              <w:rPr>
                <w:rFonts w:ascii="CordiaUPC" w:hAnsi="CordiaUPC" w:cs="CordiaUPC" w:hint="cs"/>
                <w:sz w:val="26"/>
                <w:szCs w:val="26"/>
              </w:rPr>
              <w:t xml:space="preserve">  Within 4 months after the year end date as indicated in the B</w:t>
            </w:r>
            <w:r w:rsidRPr="00197CBA">
              <w:rPr>
                <w:rFonts w:ascii="CordiaUPC" w:hAnsi="CordiaUPC" w:cs="CordiaUPC" w:hint="cs"/>
                <w:sz w:val="26"/>
                <w:szCs w:val="26"/>
                <w:lang w:val="en-US" w:bidi="th-TH"/>
              </w:rPr>
              <w:t>O</w:t>
            </w:r>
            <w:r w:rsidRPr="00197CBA">
              <w:rPr>
                <w:rFonts w:ascii="CordiaUPC" w:hAnsi="CordiaUPC" w:cs="CordiaUPC" w:hint="cs"/>
                <w:sz w:val="26"/>
                <w:szCs w:val="26"/>
              </w:rPr>
              <w:t>T notification</w:t>
            </w:r>
          </w:p>
        </w:tc>
      </w:tr>
      <w:tr w:rsidR="00F60708" w:rsidRPr="000F2676" w14:paraId="3A5BF9D1" w14:textId="77777777" w:rsidTr="006B1063">
        <w:trPr>
          <w:trHeight w:val="245"/>
        </w:trPr>
        <w:tc>
          <w:tcPr>
            <w:tcW w:w="2970" w:type="dxa"/>
            <w:shd w:val="clear" w:color="auto" w:fill="auto"/>
          </w:tcPr>
          <w:p w14:paraId="615CD3DE" w14:textId="77777777" w:rsidR="00F60708" w:rsidRPr="00197CBA" w:rsidRDefault="00F60708" w:rsidP="006B1063">
            <w:pPr>
              <w:spacing w:line="240" w:lineRule="exact"/>
              <w:ind w:left="117"/>
              <w:rPr>
                <w:rFonts w:ascii="CordiaUPC" w:hAnsi="CordiaUPC" w:cs="CordiaUPC"/>
                <w:sz w:val="26"/>
                <w:szCs w:val="26"/>
              </w:rPr>
            </w:pPr>
            <w:r w:rsidRPr="00197CBA">
              <w:rPr>
                <w:rFonts w:ascii="CordiaUPC" w:hAnsi="CordiaUPC" w:cs="CordiaUPC" w:hint="cs"/>
                <w:sz w:val="26"/>
                <w:szCs w:val="26"/>
              </w:rPr>
              <w:t xml:space="preserve">Lasted information as of </w:t>
            </w:r>
          </w:p>
        </w:tc>
        <w:tc>
          <w:tcPr>
            <w:tcW w:w="6300" w:type="dxa"/>
            <w:shd w:val="clear" w:color="auto" w:fill="auto"/>
          </w:tcPr>
          <w:p w14:paraId="4138C7F6" w14:textId="39D1B794" w:rsidR="00F60708" w:rsidRPr="00197CBA" w:rsidRDefault="00F60708" w:rsidP="006B1063">
            <w:pPr>
              <w:spacing w:line="240" w:lineRule="exact"/>
              <w:ind w:left="150"/>
              <w:rPr>
                <w:rFonts w:ascii="CordiaUPC" w:hAnsi="CordiaUPC" w:cs="CordiaUPC"/>
                <w:sz w:val="26"/>
                <w:szCs w:val="26"/>
              </w:rPr>
            </w:pPr>
            <w:r w:rsidRPr="00197CBA">
              <w:rPr>
                <w:rFonts w:ascii="CordiaUPC" w:hAnsi="CordiaUPC" w:cs="CordiaUPC" w:hint="cs"/>
                <w:color w:val="000000"/>
                <w:sz w:val="26"/>
                <w:szCs w:val="26"/>
                <w:cs/>
                <w:lang w:val="en-US" w:bidi="th-TH"/>
              </w:rPr>
              <w:t>3</w:t>
            </w:r>
            <w:r w:rsidR="00C22CD9">
              <w:rPr>
                <w:rFonts w:ascii="CordiaUPC" w:hAnsi="CordiaUPC" w:cs="CordiaUPC"/>
                <w:color w:val="000000"/>
                <w:sz w:val="26"/>
                <w:szCs w:val="26"/>
                <w:lang w:val="en-US" w:bidi="th-TH"/>
              </w:rPr>
              <w:t>0</w:t>
            </w:r>
            <w:r w:rsidRPr="00197CBA">
              <w:rPr>
                <w:rFonts w:ascii="CordiaUPC" w:hAnsi="CordiaUPC" w:cs="CordiaUPC" w:hint="cs"/>
                <w:color w:val="000000"/>
                <w:sz w:val="26"/>
                <w:szCs w:val="26"/>
                <w:cs/>
                <w:lang w:val="en-US" w:bidi="th-TH"/>
              </w:rPr>
              <w:t xml:space="preserve"> </w:t>
            </w:r>
            <w:r w:rsidR="00C22CD9">
              <w:rPr>
                <w:rFonts w:ascii="CordiaUPC" w:hAnsi="CordiaUPC" w:cs="CordiaUPC"/>
                <w:color w:val="000000"/>
                <w:sz w:val="26"/>
                <w:szCs w:val="26"/>
                <w:lang w:val="en-US" w:bidi="th-TH"/>
              </w:rPr>
              <w:t>June</w:t>
            </w:r>
            <w:r w:rsidRPr="00197CBA">
              <w:rPr>
                <w:rFonts w:ascii="CordiaUPC" w:hAnsi="CordiaUPC" w:cs="CordiaUPC"/>
                <w:color w:val="000000"/>
                <w:sz w:val="26"/>
                <w:szCs w:val="26"/>
                <w:lang w:val="en-US" w:bidi="th-TH"/>
              </w:rPr>
              <w:t xml:space="preserve"> 202</w:t>
            </w:r>
            <w:r w:rsidR="00C22CD9">
              <w:rPr>
                <w:rFonts w:ascii="CordiaUPC" w:hAnsi="CordiaUPC" w:cs="CordiaUPC"/>
                <w:color w:val="000000"/>
                <w:sz w:val="26"/>
                <w:szCs w:val="26"/>
                <w:lang w:val="en-US" w:bidi="th-TH"/>
              </w:rPr>
              <w:t>2</w:t>
            </w:r>
          </w:p>
        </w:tc>
      </w:tr>
    </w:tbl>
    <w:p w14:paraId="758B8B68" w14:textId="77777777" w:rsidR="00F60708" w:rsidRPr="003D62B4" w:rsidRDefault="00F60708" w:rsidP="00F60708">
      <w:pPr>
        <w:spacing w:line="240" w:lineRule="exact"/>
        <w:ind w:left="540"/>
        <w:jc w:val="thaiDistribute"/>
        <w:rPr>
          <w:rFonts w:ascii="CordiaUPC" w:eastAsia="Angsana New" w:hAnsi="CordiaUPC" w:cs="CordiaUPC"/>
          <w:color w:val="000000"/>
          <w:szCs w:val="22"/>
          <w:lang w:val="en-US"/>
        </w:rPr>
      </w:pPr>
    </w:p>
    <w:p w14:paraId="3D1A1583" w14:textId="77777777" w:rsidR="00F60708" w:rsidRPr="000F2676" w:rsidRDefault="00F60708" w:rsidP="00F60708">
      <w:pPr>
        <w:spacing w:line="240" w:lineRule="exact"/>
        <w:ind w:left="540"/>
        <w:jc w:val="both"/>
        <w:rPr>
          <w:rFonts w:ascii="CordiaUPC" w:hAnsi="CordiaUPC" w:cs="CordiaUPC"/>
          <w:b/>
          <w:bCs/>
          <w:i/>
          <w:iCs/>
          <w:sz w:val="26"/>
          <w:szCs w:val="26"/>
        </w:rPr>
      </w:pPr>
      <w:r w:rsidRPr="000F2676">
        <w:rPr>
          <w:rFonts w:ascii="CordiaUPC" w:hAnsi="CordiaUPC" w:cs="CordiaUPC" w:hint="cs"/>
          <w:b/>
          <w:bCs/>
          <w:i/>
          <w:iCs/>
          <w:sz w:val="26"/>
          <w:szCs w:val="26"/>
        </w:rPr>
        <w:t>Capital management</w:t>
      </w:r>
    </w:p>
    <w:p w14:paraId="2CB81071" w14:textId="77777777" w:rsidR="00F60708" w:rsidRPr="003D62B4" w:rsidRDefault="00F60708" w:rsidP="00F60708">
      <w:pPr>
        <w:pStyle w:val="block"/>
        <w:spacing w:after="0" w:line="240" w:lineRule="exact"/>
        <w:ind w:left="547" w:firstLine="14"/>
        <w:jc w:val="both"/>
        <w:rPr>
          <w:rFonts w:ascii="CordiaUPC" w:hAnsi="CordiaUPC" w:cs="CordiaUPC"/>
          <w:szCs w:val="22"/>
          <w:lang w:val="en-US"/>
        </w:rPr>
      </w:pPr>
    </w:p>
    <w:p w14:paraId="2C5B8E54" w14:textId="77777777" w:rsidR="00F60708" w:rsidRPr="001E59E7" w:rsidRDefault="00F60708" w:rsidP="00F60708">
      <w:pPr>
        <w:spacing w:line="240" w:lineRule="exact"/>
        <w:ind w:left="540"/>
        <w:jc w:val="thaiDistribute"/>
        <w:rPr>
          <w:rFonts w:ascii="CordiaUPC" w:eastAsia="Angsana New" w:hAnsi="CordiaUPC" w:cs="CordiaUPC"/>
          <w:color w:val="000000"/>
          <w:sz w:val="26"/>
          <w:szCs w:val="26"/>
          <w:lang w:val="en-US"/>
        </w:rPr>
      </w:pPr>
      <w:r w:rsidRPr="001E59E7">
        <w:rPr>
          <w:rFonts w:ascii="CordiaUPC" w:eastAsia="Angsana New" w:hAnsi="CordiaUPC" w:cs="CordiaUPC" w:hint="cs"/>
          <w:color w:val="000000"/>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p w14:paraId="4F6FE6BC" w14:textId="77777777" w:rsidR="00F60708" w:rsidRPr="003D62B4" w:rsidRDefault="00F60708" w:rsidP="00F60708">
      <w:pPr>
        <w:pStyle w:val="block"/>
        <w:spacing w:after="0" w:line="240" w:lineRule="exact"/>
        <w:ind w:left="540"/>
        <w:jc w:val="thaiDistribute"/>
        <w:rPr>
          <w:rFonts w:ascii="CordiaUPC" w:hAnsi="CordiaUPC" w:cs="CordiaUPC"/>
          <w:szCs w:val="22"/>
          <w:lang w:val="en-US"/>
        </w:rPr>
      </w:pPr>
    </w:p>
    <w:bookmarkEnd w:id="5"/>
    <w:p w14:paraId="0F930BA3" w14:textId="6CE9A0A4" w:rsidR="006C3CC9" w:rsidRPr="00392524" w:rsidRDefault="00A7166D" w:rsidP="00AD7C76">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392524">
        <w:rPr>
          <w:rFonts w:ascii="CordiaUPC" w:hAnsi="CordiaUPC" w:cs="CordiaUPC"/>
          <w:i w:val="0"/>
          <w:iCs/>
          <w:sz w:val="28"/>
          <w:szCs w:val="28"/>
        </w:rPr>
        <w:t>5</w:t>
      </w:r>
      <w:r w:rsidR="006C3CC9" w:rsidRPr="00392524">
        <w:rPr>
          <w:rFonts w:ascii="CordiaUPC" w:hAnsi="CordiaUPC" w:cs="CordiaUPC" w:hint="cs"/>
          <w:i w:val="0"/>
          <w:iCs/>
          <w:sz w:val="28"/>
          <w:szCs w:val="28"/>
        </w:rPr>
        <w:tab/>
        <w:t>Investments, net</w:t>
      </w:r>
    </w:p>
    <w:p w14:paraId="17322C35" w14:textId="77777777" w:rsidR="006C3CC9" w:rsidRPr="003D62B4" w:rsidRDefault="006C3CC9" w:rsidP="00AD7C76">
      <w:pPr>
        <w:pStyle w:val="block"/>
        <w:spacing w:after="0" w:line="240" w:lineRule="exact"/>
        <w:ind w:left="540"/>
        <w:jc w:val="thaiDistribute"/>
        <w:rPr>
          <w:rFonts w:ascii="CordiaUPC" w:hAnsi="CordiaUPC" w:cs="CordiaUPC"/>
          <w:szCs w:val="22"/>
          <w:lang w:val="en-US"/>
        </w:rPr>
      </w:pPr>
    </w:p>
    <w:p w14:paraId="7AD6A55F" w14:textId="12F82FE3" w:rsidR="006C3CC9" w:rsidRPr="00392524" w:rsidRDefault="00A7166D" w:rsidP="00AD7C76">
      <w:pPr>
        <w:pStyle w:val="index"/>
        <w:spacing w:after="0" w:line="240" w:lineRule="exact"/>
        <w:ind w:left="547" w:hanging="547"/>
        <w:rPr>
          <w:rFonts w:ascii="CordiaUPC" w:hAnsi="CordiaUPC" w:cs="CordiaUPC"/>
          <w:b/>
          <w:bCs/>
          <w:sz w:val="26"/>
          <w:szCs w:val="26"/>
        </w:rPr>
      </w:pPr>
      <w:r w:rsidRPr="00392524">
        <w:rPr>
          <w:rFonts w:ascii="CordiaUPC" w:hAnsi="CordiaUPC" w:cs="CordiaUPC"/>
          <w:b/>
          <w:bCs/>
          <w:sz w:val="26"/>
          <w:szCs w:val="26"/>
          <w:lang w:bidi="th-TH"/>
        </w:rPr>
        <w:t>5</w:t>
      </w:r>
      <w:r w:rsidR="006C3CC9" w:rsidRPr="00392524">
        <w:rPr>
          <w:rFonts w:ascii="CordiaUPC" w:hAnsi="CordiaUPC" w:cs="CordiaUPC" w:hint="cs"/>
          <w:b/>
          <w:bCs/>
          <w:sz w:val="26"/>
          <w:szCs w:val="26"/>
          <w:lang w:bidi="th-TH"/>
        </w:rPr>
        <w:t>.1</w:t>
      </w:r>
      <w:r w:rsidR="006C3CC9" w:rsidRPr="00392524">
        <w:rPr>
          <w:rFonts w:ascii="CordiaUPC" w:hAnsi="CordiaUPC" w:cs="CordiaUPC" w:hint="cs"/>
          <w:b/>
          <w:bCs/>
          <w:sz w:val="26"/>
          <w:szCs w:val="26"/>
          <w:lang w:bidi="th-TH"/>
        </w:rPr>
        <w:tab/>
      </w:r>
      <w:r w:rsidR="006C3CC9" w:rsidRPr="00392524">
        <w:rPr>
          <w:rFonts w:ascii="CordiaUPC" w:hAnsi="CordiaUPC" w:cs="CordiaUPC" w:hint="cs"/>
          <w:b/>
          <w:bCs/>
          <w:sz w:val="26"/>
          <w:szCs w:val="26"/>
        </w:rPr>
        <w:t>Classified by type of investments</w:t>
      </w:r>
    </w:p>
    <w:p w14:paraId="0D3D226C" w14:textId="77777777" w:rsidR="00337CC6" w:rsidRPr="003D62B4" w:rsidRDefault="00337CC6">
      <w:pPr>
        <w:spacing w:line="240" w:lineRule="auto"/>
        <w:rPr>
          <w:rFonts w:ascii="CordiaUPC" w:hAnsi="CordiaUPC" w:cs="CordiaUPC"/>
          <w:b/>
          <w:bCs/>
          <w:sz w:val="24"/>
          <w:szCs w:val="24"/>
          <w:lang w:val="en-US" w:bidi="th-TH"/>
        </w:rPr>
      </w:pPr>
    </w:p>
    <w:tbl>
      <w:tblPr>
        <w:tblW w:w="9281" w:type="dxa"/>
        <w:tblInd w:w="529" w:type="dxa"/>
        <w:tblLayout w:type="fixed"/>
        <w:tblCellMar>
          <w:left w:w="79" w:type="dxa"/>
          <w:right w:w="79" w:type="dxa"/>
        </w:tblCellMar>
        <w:tblLook w:val="04A0" w:firstRow="1" w:lastRow="0" w:firstColumn="1" w:lastColumn="0" w:noHBand="0" w:noVBand="1"/>
      </w:tblPr>
      <w:tblGrid>
        <w:gridCol w:w="5591"/>
        <w:gridCol w:w="1710"/>
        <w:gridCol w:w="270"/>
        <w:gridCol w:w="1710"/>
      </w:tblGrid>
      <w:tr w:rsidR="0067058A" w:rsidRPr="007A7361" w14:paraId="3780995C" w14:textId="77777777" w:rsidTr="00C40F7D">
        <w:trPr>
          <w:cantSplit/>
          <w:trHeight w:val="20"/>
          <w:tblHeader/>
        </w:trPr>
        <w:tc>
          <w:tcPr>
            <w:tcW w:w="5591" w:type="dxa"/>
            <w:vAlign w:val="bottom"/>
          </w:tcPr>
          <w:p w14:paraId="7D5E3630" w14:textId="77777777" w:rsidR="0067058A" w:rsidRPr="007A7361" w:rsidRDefault="0067058A" w:rsidP="00C40F7D">
            <w:pPr>
              <w:pStyle w:val="NoSpacing"/>
              <w:spacing w:line="240" w:lineRule="exact"/>
              <w:rPr>
                <w:rFonts w:ascii="CordiaUPC" w:hAnsi="CordiaUPC" w:cs="CordiaUPC"/>
                <w:sz w:val="26"/>
                <w:szCs w:val="26"/>
              </w:rPr>
            </w:pPr>
          </w:p>
        </w:tc>
        <w:tc>
          <w:tcPr>
            <w:tcW w:w="3690" w:type="dxa"/>
            <w:gridSpan w:val="3"/>
            <w:vAlign w:val="bottom"/>
            <w:hideMark/>
          </w:tcPr>
          <w:p w14:paraId="2251CF0B" w14:textId="77777777" w:rsidR="0067058A" w:rsidRPr="007A7361" w:rsidRDefault="0067058A" w:rsidP="00C40F7D">
            <w:pPr>
              <w:pStyle w:val="NoSpacing"/>
              <w:spacing w:line="240" w:lineRule="exact"/>
              <w:jc w:val="center"/>
              <w:rPr>
                <w:rFonts w:ascii="CordiaUPC" w:hAnsi="CordiaUPC" w:cs="CordiaUPC"/>
                <w:b/>
                <w:sz w:val="26"/>
                <w:szCs w:val="26"/>
              </w:rPr>
            </w:pPr>
            <w:r w:rsidRPr="007A7361">
              <w:rPr>
                <w:rFonts w:ascii="CordiaUPC" w:hAnsi="CordiaUPC" w:cs="CordiaUPC" w:hint="cs"/>
                <w:b/>
                <w:sz w:val="26"/>
                <w:szCs w:val="26"/>
              </w:rPr>
              <w:t>Consolidated</w:t>
            </w:r>
            <w:r>
              <w:rPr>
                <w:rFonts w:ascii="CordiaUPC" w:hAnsi="CordiaUPC" w:cs="CordiaUPC" w:hint="cs"/>
                <w:b/>
                <w:sz w:val="26"/>
                <w:szCs w:val="26"/>
                <w:cs/>
              </w:rPr>
              <w:t xml:space="preserve"> </w:t>
            </w:r>
            <w:r>
              <w:rPr>
                <w:rFonts w:ascii="CordiaUPC" w:hAnsi="CordiaUPC" w:cs="CordiaUPC"/>
                <w:b/>
                <w:sz w:val="26"/>
                <w:szCs w:val="26"/>
              </w:rPr>
              <w:t>and Bank only</w:t>
            </w:r>
          </w:p>
        </w:tc>
      </w:tr>
      <w:tr w:rsidR="0067058A" w:rsidRPr="007A7361" w14:paraId="7E79D0EE" w14:textId="77777777" w:rsidTr="00C40F7D">
        <w:trPr>
          <w:cantSplit/>
          <w:trHeight w:val="20"/>
          <w:tblHeader/>
        </w:trPr>
        <w:tc>
          <w:tcPr>
            <w:tcW w:w="5591" w:type="dxa"/>
            <w:vAlign w:val="bottom"/>
          </w:tcPr>
          <w:p w14:paraId="5B883962" w14:textId="77777777" w:rsidR="0067058A" w:rsidRPr="007A7361" w:rsidRDefault="0067058A" w:rsidP="00C40F7D">
            <w:pPr>
              <w:pStyle w:val="NoSpacing"/>
              <w:spacing w:line="240" w:lineRule="exact"/>
              <w:rPr>
                <w:rFonts w:ascii="CordiaUPC" w:hAnsi="CordiaUPC" w:cs="CordiaUPC"/>
                <w:sz w:val="26"/>
                <w:szCs w:val="26"/>
              </w:rPr>
            </w:pPr>
          </w:p>
        </w:tc>
        <w:tc>
          <w:tcPr>
            <w:tcW w:w="1710" w:type="dxa"/>
            <w:vAlign w:val="bottom"/>
          </w:tcPr>
          <w:p w14:paraId="140E5213" w14:textId="77777777" w:rsidR="0067058A" w:rsidRPr="00782BD4" w:rsidRDefault="0067058A" w:rsidP="00C40F7D">
            <w:pPr>
              <w:pStyle w:val="NoSpacing"/>
              <w:spacing w:line="240" w:lineRule="exact"/>
              <w:jc w:val="center"/>
              <w:rPr>
                <w:rFonts w:ascii="CordiaUPC" w:hAnsi="CordiaUPC" w:cs="CordiaUPC"/>
                <w:bCs/>
                <w:sz w:val="26"/>
                <w:szCs w:val="26"/>
              </w:rPr>
            </w:pPr>
            <w:r>
              <w:rPr>
                <w:rFonts w:ascii="CordiaUPC" w:hAnsi="CordiaUPC" w:cs="CordiaUPC"/>
                <w:bCs/>
                <w:sz w:val="26"/>
                <w:szCs w:val="26"/>
              </w:rPr>
              <w:t>30 September 2022</w:t>
            </w:r>
          </w:p>
        </w:tc>
        <w:tc>
          <w:tcPr>
            <w:tcW w:w="270" w:type="dxa"/>
            <w:vAlign w:val="bottom"/>
          </w:tcPr>
          <w:p w14:paraId="046F64D8" w14:textId="77777777" w:rsidR="0067058A" w:rsidRPr="00782BD4" w:rsidRDefault="0067058A" w:rsidP="00C40F7D">
            <w:pPr>
              <w:pStyle w:val="NoSpacing"/>
              <w:spacing w:line="240" w:lineRule="exact"/>
              <w:jc w:val="center"/>
              <w:rPr>
                <w:rFonts w:ascii="CordiaUPC" w:hAnsi="CordiaUPC" w:cs="CordiaUPC"/>
                <w:bCs/>
                <w:sz w:val="26"/>
                <w:szCs w:val="26"/>
              </w:rPr>
            </w:pPr>
          </w:p>
        </w:tc>
        <w:tc>
          <w:tcPr>
            <w:tcW w:w="1710" w:type="dxa"/>
            <w:vAlign w:val="bottom"/>
          </w:tcPr>
          <w:p w14:paraId="407C5FF3" w14:textId="77777777" w:rsidR="0067058A" w:rsidRPr="00782BD4" w:rsidRDefault="0067058A" w:rsidP="00C40F7D">
            <w:pPr>
              <w:pStyle w:val="NoSpacing"/>
              <w:spacing w:line="240" w:lineRule="exact"/>
              <w:jc w:val="center"/>
              <w:rPr>
                <w:rFonts w:ascii="CordiaUPC" w:hAnsi="CordiaUPC" w:cs="CordiaUPC"/>
                <w:bCs/>
                <w:sz w:val="26"/>
                <w:szCs w:val="26"/>
              </w:rPr>
            </w:pPr>
            <w:r>
              <w:rPr>
                <w:rFonts w:ascii="CordiaUPC" w:hAnsi="CordiaUPC" w:cs="CordiaUPC"/>
                <w:bCs/>
                <w:sz w:val="26"/>
                <w:szCs w:val="26"/>
              </w:rPr>
              <w:t>31 December 2021</w:t>
            </w:r>
          </w:p>
        </w:tc>
      </w:tr>
      <w:tr w:rsidR="0067058A" w:rsidRPr="007A7361" w14:paraId="27E7799F" w14:textId="77777777" w:rsidTr="00C40F7D">
        <w:trPr>
          <w:cantSplit/>
          <w:trHeight w:val="20"/>
          <w:tblHeader/>
        </w:trPr>
        <w:tc>
          <w:tcPr>
            <w:tcW w:w="5591" w:type="dxa"/>
            <w:vAlign w:val="bottom"/>
          </w:tcPr>
          <w:p w14:paraId="22512AA1" w14:textId="77777777" w:rsidR="0067058A" w:rsidRPr="007A7361" w:rsidRDefault="0067058A" w:rsidP="00C40F7D">
            <w:pPr>
              <w:pStyle w:val="NoSpacing"/>
              <w:spacing w:line="240" w:lineRule="exact"/>
              <w:rPr>
                <w:rFonts w:ascii="CordiaUPC" w:hAnsi="CordiaUPC" w:cs="CordiaUPC"/>
                <w:b/>
                <w:i/>
                <w:iCs/>
                <w:sz w:val="26"/>
                <w:szCs w:val="26"/>
              </w:rPr>
            </w:pPr>
          </w:p>
        </w:tc>
        <w:tc>
          <w:tcPr>
            <w:tcW w:w="3690" w:type="dxa"/>
            <w:gridSpan w:val="3"/>
            <w:vAlign w:val="bottom"/>
            <w:hideMark/>
          </w:tcPr>
          <w:p w14:paraId="1EDD392F" w14:textId="77777777" w:rsidR="0067058A" w:rsidRPr="007A7361" w:rsidRDefault="0067058A" w:rsidP="00C40F7D">
            <w:pPr>
              <w:pStyle w:val="NoSpacing"/>
              <w:spacing w:line="240" w:lineRule="exact"/>
              <w:jc w:val="center"/>
              <w:rPr>
                <w:rFonts w:ascii="CordiaUPC" w:hAnsi="CordiaUPC" w:cs="CordiaUPC"/>
                <w:bCs/>
                <w:sz w:val="26"/>
                <w:szCs w:val="26"/>
              </w:rPr>
            </w:pPr>
            <w:r w:rsidRPr="007A7361">
              <w:rPr>
                <w:rFonts w:ascii="CordiaUPC" w:hAnsi="CordiaUPC" w:cs="CordiaUPC" w:hint="cs"/>
                <w:bCs/>
                <w:i/>
                <w:iCs/>
                <w:sz w:val="26"/>
                <w:szCs w:val="26"/>
              </w:rPr>
              <w:t>(</w:t>
            </w:r>
            <w:proofErr w:type="gramStart"/>
            <w:r w:rsidRPr="007A7361">
              <w:rPr>
                <w:rFonts w:ascii="CordiaUPC" w:hAnsi="CordiaUPC" w:cs="CordiaUPC" w:hint="cs"/>
                <w:bCs/>
                <w:i/>
                <w:iCs/>
                <w:sz w:val="26"/>
                <w:szCs w:val="26"/>
              </w:rPr>
              <w:t>in</w:t>
            </w:r>
            <w:proofErr w:type="gramEnd"/>
            <w:r w:rsidRPr="007A7361">
              <w:rPr>
                <w:rFonts w:ascii="CordiaUPC" w:hAnsi="CordiaUPC" w:cs="CordiaUPC" w:hint="cs"/>
                <w:bCs/>
                <w:i/>
                <w:iCs/>
                <w:sz w:val="26"/>
                <w:szCs w:val="26"/>
              </w:rPr>
              <w:t xml:space="preserve"> million Baht)</w:t>
            </w:r>
          </w:p>
        </w:tc>
      </w:tr>
      <w:tr w:rsidR="0067058A" w:rsidRPr="007A7361" w14:paraId="633B79BE" w14:textId="77777777" w:rsidTr="00C40F7D">
        <w:trPr>
          <w:cantSplit/>
          <w:trHeight w:val="20"/>
        </w:trPr>
        <w:tc>
          <w:tcPr>
            <w:tcW w:w="5591" w:type="dxa"/>
            <w:vAlign w:val="bottom"/>
            <w:hideMark/>
          </w:tcPr>
          <w:p w14:paraId="76318F6B" w14:textId="77777777" w:rsidR="0067058A" w:rsidRPr="007A7361" w:rsidRDefault="0067058A" w:rsidP="00C40F7D">
            <w:pPr>
              <w:pStyle w:val="NoSpacing"/>
              <w:spacing w:line="240" w:lineRule="exact"/>
              <w:rPr>
                <w:rFonts w:ascii="CordiaUPC" w:hAnsi="CordiaUPC" w:cs="CordiaUPC"/>
                <w:b/>
                <w:i/>
                <w:iCs/>
                <w:sz w:val="26"/>
                <w:szCs w:val="26"/>
              </w:rPr>
            </w:pPr>
            <w:r w:rsidRPr="007A7361">
              <w:rPr>
                <w:rFonts w:ascii="CordiaUPC" w:hAnsi="CordiaUPC" w:cs="CordiaUPC" w:hint="cs"/>
                <w:b/>
                <w:i/>
                <w:iCs/>
                <w:sz w:val="26"/>
                <w:szCs w:val="26"/>
              </w:rPr>
              <w:t xml:space="preserve">Investments in debt securities measured at </w:t>
            </w:r>
            <w:proofErr w:type="spellStart"/>
            <w:r w:rsidRPr="007A7361">
              <w:rPr>
                <w:rFonts w:ascii="CordiaUPC" w:hAnsi="CordiaUPC" w:cs="CordiaUPC" w:hint="cs"/>
                <w:b/>
                <w:i/>
                <w:iCs/>
                <w:sz w:val="26"/>
                <w:szCs w:val="26"/>
              </w:rPr>
              <w:t>amortised</w:t>
            </w:r>
            <w:proofErr w:type="spellEnd"/>
            <w:r w:rsidRPr="007A7361">
              <w:rPr>
                <w:rFonts w:ascii="CordiaUPC" w:hAnsi="CordiaUPC" w:cs="CordiaUPC" w:hint="cs"/>
                <w:b/>
                <w:i/>
                <w:iCs/>
                <w:sz w:val="26"/>
                <w:szCs w:val="26"/>
              </w:rPr>
              <w:t xml:space="preserve"> costs </w:t>
            </w:r>
          </w:p>
        </w:tc>
        <w:tc>
          <w:tcPr>
            <w:tcW w:w="1710" w:type="dxa"/>
            <w:vAlign w:val="bottom"/>
          </w:tcPr>
          <w:p w14:paraId="6657E0B9" w14:textId="77777777" w:rsidR="0067058A" w:rsidRPr="007A7361" w:rsidRDefault="0067058A" w:rsidP="00C40F7D">
            <w:pPr>
              <w:pStyle w:val="NoSpacing"/>
              <w:spacing w:line="240" w:lineRule="exact"/>
              <w:rPr>
                <w:rFonts w:ascii="CordiaUPC" w:hAnsi="CordiaUPC" w:cs="CordiaUPC"/>
                <w:sz w:val="26"/>
                <w:szCs w:val="26"/>
              </w:rPr>
            </w:pPr>
          </w:p>
        </w:tc>
        <w:tc>
          <w:tcPr>
            <w:tcW w:w="270" w:type="dxa"/>
            <w:vAlign w:val="bottom"/>
          </w:tcPr>
          <w:p w14:paraId="545505ED" w14:textId="77777777" w:rsidR="0067058A" w:rsidRPr="007A7361" w:rsidRDefault="0067058A" w:rsidP="00C40F7D">
            <w:pPr>
              <w:pStyle w:val="NoSpacing"/>
              <w:spacing w:line="240" w:lineRule="exact"/>
              <w:rPr>
                <w:rFonts w:ascii="CordiaUPC" w:hAnsi="CordiaUPC" w:cs="CordiaUPC"/>
                <w:sz w:val="26"/>
                <w:szCs w:val="26"/>
                <w:lang w:bidi="ar-SA"/>
              </w:rPr>
            </w:pPr>
          </w:p>
        </w:tc>
        <w:tc>
          <w:tcPr>
            <w:tcW w:w="1710" w:type="dxa"/>
            <w:vAlign w:val="bottom"/>
          </w:tcPr>
          <w:p w14:paraId="5CD14471" w14:textId="77777777" w:rsidR="0067058A" w:rsidRPr="007A7361" w:rsidRDefault="0067058A" w:rsidP="00C40F7D">
            <w:pPr>
              <w:pStyle w:val="NoSpacing"/>
              <w:spacing w:line="240" w:lineRule="exact"/>
              <w:rPr>
                <w:rFonts w:ascii="CordiaUPC" w:hAnsi="CordiaUPC" w:cs="CordiaUPC"/>
                <w:sz w:val="26"/>
                <w:szCs w:val="26"/>
              </w:rPr>
            </w:pPr>
          </w:p>
        </w:tc>
      </w:tr>
      <w:tr w:rsidR="0067058A" w:rsidRPr="007A7361" w14:paraId="3F9D73E7" w14:textId="77777777" w:rsidTr="00C40F7D">
        <w:trPr>
          <w:cantSplit/>
          <w:trHeight w:val="20"/>
        </w:trPr>
        <w:tc>
          <w:tcPr>
            <w:tcW w:w="5591" w:type="dxa"/>
            <w:vAlign w:val="bottom"/>
            <w:hideMark/>
          </w:tcPr>
          <w:p w14:paraId="7BBA4DEE" w14:textId="77777777" w:rsidR="0067058A" w:rsidRPr="007A7361" w:rsidRDefault="0067058A" w:rsidP="00C40F7D">
            <w:pPr>
              <w:pStyle w:val="NoSpacing"/>
              <w:spacing w:line="240" w:lineRule="exact"/>
              <w:rPr>
                <w:rFonts w:ascii="CordiaUPC" w:hAnsi="CordiaUPC" w:cs="CordiaUPC"/>
                <w:sz w:val="26"/>
                <w:szCs w:val="26"/>
              </w:rPr>
            </w:pPr>
            <w:r w:rsidRPr="001F3C01">
              <w:rPr>
                <w:rFonts w:ascii="CordiaUPC" w:hAnsi="CordiaUPC" w:cs="CordiaUPC"/>
                <w:sz w:val="26"/>
                <w:szCs w:val="26"/>
              </w:rPr>
              <w:t>Government and state enterprise securities</w:t>
            </w:r>
          </w:p>
        </w:tc>
        <w:tc>
          <w:tcPr>
            <w:tcW w:w="1710" w:type="dxa"/>
            <w:shd w:val="clear" w:color="auto" w:fill="auto"/>
            <w:vAlign w:val="bottom"/>
          </w:tcPr>
          <w:p w14:paraId="354C907C"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6"/>
                <w:szCs w:val="26"/>
              </w:rPr>
            </w:pPr>
            <w:r>
              <w:rPr>
                <w:rFonts w:ascii="CordiaUPC" w:hAnsi="CordiaUPC" w:cs="CordiaUPC" w:hint="cs"/>
                <w:sz w:val="26"/>
                <w:szCs w:val="26"/>
                <w:cs/>
              </w:rPr>
              <w:t>49</w:t>
            </w:r>
            <w:r>
              <w:rPr>
                <w:rFonts w:ascii="CordiaUPC" w:hAnsi="CordiaUPC" w:cs="CordiaUPC"/>
                <w:sz w:val="26"/>
                <w:szCs w:val="26"/>
              </w:rPr>
              <w:t>,</w:t>
            </w:r>
            <w:r>
              <w:rPr>
                <w:rFonts w:ascii="CordiaUPC" w:hAnsi="CordiaUPC" w:cs="CordiaUPC" w:hint="cs"/>
                <w:sz w:val="26"/>
                <w:szCs w:val="26"/>
                <w:cs/>
              </w:rPr>
              <w:t>124</w:t>
            </w:r>
          </w:p>
        </w:tc>
        <w:tc>
          <w:tcPr>
            <w:tcW w:w="270" w:type="dxa"/>
          </w:tcPr>
          <w:p w14:paraId="554FA39C"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nil"/>
              <w:left w:val="nil"/>
              <w:right w:val="nil"/>
            </w:tcBorders>
            <w:vAlign w:val="bottom"/>
          </w:tcPr>
          <w:p w14:paraId="6B448B35"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hint="cs"/>
                <w:sz w:val="26"/>
                <w:szCs w:val="26"/>
                <w:cs/>
              </w:rPr>
              <w:t>-</w:t>
            </w:r>
          </w:p>
        </w:tc>
      </w:tr>
      <w:tr w:rsidR="0067058A" w:rsidRPr="007A7361" w14:paraId="0E39DA64" w14:textId="77777777" w:rsidTr="00C40F7D">
        <w:trPr>
          <w:cantSplit/>
          <w:trHeight w:val="20"/>
        </w:trPr>
        <w:tc>
          <w:tcPr>
            <w:tcW w:w="5591" w:type="dxa"/>
            <w:vAlign w:val="bottom"/>
          </w:tcPr>
          <w:p w14:paraId="1674444E" w14:textId="77777777" w:rsidR="0067058A" w:rsidRPr="007A7361" w:rsidRDefault="0067058A" w:rsidP="00C40F7D">
            <w:pPr>
              <w:pStyle w:val="NoSpacing"/>
              <w:spacing w:line="240" w:lineRule="exact"/>
              <w:rPr>
                <w:rFonts w:ascii="CordiaUPC" w:hAnsi="CordiaUPC" w:cs="CordiaUPC"/>
                <w:sz w:val="26"/>
                <w:szCs w:val="26"/>
              </w:rPr>
            </w:pPr>
            <w:r w:rsidRPr="007A7361">
              <w:rPr>
                <w:rFonts w:ascii="CordiaUPC" w:hAnsi="CordiaUPC" w:cs="CordiaUPC" w:hint="cs"/>
                <w:b/>
                <w:bCs/>
                <w:color w:val="000000"/>
                <w:sz w:val="26"/>
                <w:szCs w:val="26"/>
              </w:rPr>
              <w:t>Total</w:t>
            </w:r>
          </w:p>
        </w:tc>
        <w:tc>
          <w:tcPr>
            <w:tcW w:w="1710" w:type="dxa"/>
            <w:tcBorders>
              <w:top w:val="single" w:sz="4" w:space="0" w:color="auto"/>
            </w:tcBorders>
            <w:shd w:val="clear" w:color="auto" w:fill="auto"/>
            <w:vAlign w:val="bottom"/>
          </w:tcPr>
          <w:p w14:paraId="056D2095" w14:textId="77777777" w:rsidR="0067058A" w:rsidRPr="007E53A4"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b/>
                <w:bCs/>
                <w:sz w:val="26"/>
                <w:szCs w:val="26"/>
              </w:rPr>
            </w:pPr>
            <w:r w:rsidRPr="007E53A4">
              <w:rPr>
                <w:rFonts w:ascii="CordiaUPC" w:hAnsi="CordiaUPC" w:cs="CordiaUPC" w:hint="cs"/>
                <w:b/>
                <w:bCs/>
                <w:sz w:val="26"/>
                <w:szCs w:val="26"/>
                <w:cs/>
              </w:rPr>
              <w:t>49</w:t>
            </w:r>
            <w:r w:rsidRPr="007E53A4">
              <w:rPr>
                <w:rFonts w:ascii="CordiaUPC" w:hAnsi="CordiaUPC" w:cs="CordiaUPC"/>
                <w:b/>
                <w:bCs/>
                <w:sz w:val="26"/>
                <w:szCs w:val="26"/>
              </w:rPr>
              <w:t>,</w:t>
            </w:r>
            <w:r w:rsidRPr="007E53A4">
              <w:rPr>
                <w:rFonts w:ascii="CordiaUPC" w:hAnsi="CordiaUPC" w:cs="CordiaUPC" w:hint="cs"/>
                <w:b/>
                <w:bCs/>
                <w:sz w:val="26"/>
                <w:szCs w:val="26"/>
                <w:cs/>
              </w:rPr>
              <w:t>124</w:t>
            </w:r>
          </w:p>
        </w:tc>
        <w:tc>
          <w:tcPr>
            <w:tcW w:w="270" w:type="dxa"/>
          </w:tcPr>
          <w:p w14:paraId="4687A91A"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left w:val="nil"/>
              <w:right w:val="nil"/>
            </w:tcBorders>
            <w:vAlign w:val="bottom"/>
          </w:tcPr>
          <w:p w14:paraId="5D6F3464"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bCs/>
                <w:sz w:val="26"/>
                <w:szCs w:val="26"/>
              </w:rPr>
              <w:t>-</w:t>
            </w:r>
          </w:p>
        </w:tc>
      </w:tr>
      <w:tr w:rsidR="0067058A" w:rsidRPr="007A7361" w14:paraId="7D834494" w14:textId="77777777" w:rsidTr="00C40F7D">
        <w:trPr>
          <w:cantSplit/>
          <w:trHeight w:val="20"/>
        </w:trPr>
        <w:tc>
          <w:tcPr>
            <w:tcW w:w="5591" w:type="dxa"/>
            <w:vAlign w:val="bottom"/>
            <w:hideMark/>
          </w:tcPr>
          <w:p w14:paraId="5C7BDDAE" w14:textId="7AB2FD62" w:rsidR="0067058A" w:rsidRPr="007A7361" w:rsidRDefault="0067058A" w:rsidP="00C40F7D">
            <w:pPr>
              <w:pStyle w:val="NoSpacing"/>
              <w:spacing w:line="240" w:lineRule="exact"/>
              <w:rPr>
                <w:rFonts w:ascii="CordiaUPC" w:hAnsi="CordiaUPC" w:cs="CordiaUPC"/>
                <w:sz w:val="26"/>
                <w:szCs w:val="26"/>
              </w:rPr>
            </w:pPr>
            <w:r w:rsidRPr="007A7361">
              <w:rPr>
                <w:rFonts w:ascii="CordiaUPC" w:hAnsi="CordiaUPC" w:cs="CordiaUPC" w:hint="cs"/>
                <w:i/>
                <w:iCs/>
                <w:sz w:val="26"/>
                <w:szCs w:val="26"/>
              </w:rPr>
              <w:t xml:space="preserve">Less </w:t>
            </w:r>
            <w:r w:rsidRPr="007A7361">
              <w:rPr>
                <w:rFonts w:ascii="CordiaUPC" w:hAnsi="CordiaUPC" w:cs="CordiaUPC" w:hint="cs"/>
                <w:sz w:val="26"/>
                <w:szCs w:val="26"/>
              </w:rPr>
              <w:t>allowance for</w:t>
            </w:r>
            <w:r w:rsidRPr="007A7361">
              <w:rPr>
                <w:rFonts w:ascii="CordiaUPC" w:hAnsi="CordiaUPC" w:cs="CordiaUPC" w:hint="cs"/>
                <w:i/>
                <w:iCs/>
                <w:sz w:val="26"/>
                <w:szCs w:val="26"/>
              </w:rPr>
              <w:t xml:space="preserve"> </w:t>
            </w:r>
            <w:r w:rsidRPr="007A7361">
              <w:rPr>
                <w:rFonts w:ascii="CordiaUPC" w:hAnsi="CordiaUPC" w:cs="CordiaUPC" w:hint="cs"/>
                <w:sz w:val="26"/>
                <w:szCs w:val="26"/>
              </w:rPr>
              <w:t>expected credit loss</w:t>
            </w:r>
          </w:p>
        </w:tc>
        <w:tc>
          <w:tcPr>
            <w:tcW w:w="1710" w:type="dxa"/>
            <w:tcBorders>
              <w:bottom w:val="single" w:sz="4" w:space="0" w:color="auto"/>
            </w:tcBorders>
            <w:shd w:val="clear" w:color="auto" w:fill="auto"/>
            <w:vAlign w:val="bottom"/>
          </w:tcPr>
          <w:p w14:paraId="16F454A0" w14:textId="77777777" w:rsidR="0067058A" w:rsidRPr="007E53A4"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6"/>
                <w:szCs w:val="26"/>
              </w:rPr>
            </w:pPr>
            <w:r w:rsidRPr="007E53A4">
              <w:rPr>
                <w:rFonts w:ascii="CordiaUPC" w:hAnsi="CordiaUPC" w:cs="CordiaUPC"/>
                <w:sz w:val="26"/>
                <w:szCs w:val="26"/>
              </w:rPr>
              <w:t>(2</w:t>
            </w:r>
            <w:r w:rsidRPr="007E53A4">
              <w:rPr>
                <w:rFonts w:ascii="CordiaUPC" w:hAnsi="CordiaUPC" w:cs="CordiaUPC" w:hint="cs"/>
                <w:sz w:val="26"/>
                <w:szCs w:val="26"/>
                <w:cs/>
              </w:rPr>
              <w:t>1</w:t>
            </w:r>
            <w:r w:rsidRPr="007E53A4">
              <w:rPr>
                <w:rFonts w:ascii="CordiaUPC" w:hAnsi="CordiaUPC" w:cs="CordiaUPC"/>
                <w:sz w:val="26"/>
                <w:szCs w:val="26"/>
              </w:rPr>
              <w:t>)</w:t>
            </w:r>
          </w:p>
        </w:tc>
        <w:tc>
          <w:tcPr>
            <w:tcW w:w="270" w:type="dxa"/>
          </w:tcPr>
          <w:p w14:paraId="365F2DA1"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710" w:type="dxa"/>
            <w:tcBorders>
              <w:left w:val="nil"/>
              <w:bottom w:val="single" w:sz="4" w:space="0" w:color="auto"/>
              <w:right w:val="nil"/>
            </w:tcBorders>
            <w:vAlign w:val="bottom"/>
          </w:tcPr>
          <w:p w14:paraId="7C665978"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hint="cs"/>
                <w:sz w:val="26"/>
                <w:szCs w:val="26"/>
                <w:cs/>
              </w:rPr>
              <w:t>-</w:t>
            </w:r>
          </w:p>
        </w:tc>
      </w:tr>
      <w:tr w:rsidR="0067058A" w:rsidRPr="007A7361" w14:paraId="201B4865" w14:textId="77777777" w:rsidTr="00C40F7D">
        <w:trPr>
          <w:cantSplit/>
          <w:trHeight w:val="20"/>
        </w:trPr>
        <w:tc>
          <w:tcPr>
            <w:tcW w:w="5591" w:type="dxa"/>
            <w:vAlign w:val="bottom"/>
            <w:hideMark/>
          </w:tcPr>
          <w:p w14:paraId="2FEAE8DD" w14:textId="77777777" w:rsidR="0067058A" w:rsidRPr="007A7361" w:rsidRDefault="0067058A" w:rsidP="00C40F7D">
            <w:pPr>
              <w:pStyle w:val="NoSpacing"/>
              <w:spacing w:line="240" w:lineRule="exact"/>
              <w:rPr>
                <w:rFonts w:ascii="CordiaUPC" w:hAnsi="CordiaUPC" w:cs="CordiaUPC"/>
                <w:b/>
                <w:sz w:val="26"/>
                <w:szCs w:val="26"/>
              </w:rPr>
            </w:pPr>
            <w:r w:rsidRPr="007A7361">
              <w:rPr>
                <w:rFonts w:ascii="CordiaUPC" w:hAnsi="CordiaUPC" w:cs="CordiaUPC" w:hint="cs"/>
                <w:b/>
                <w:sz w:val="26"/>
                <w:szCs w:val="26"/>
              </w:rPr>
              <w:t>Net</w:t>
            </w:r>
          </w:p>
        </w:tc>
        <w:tc>
          <w:tcPr>
            <w:tcW w:w="1710" w:type="dxa"/>
            <w:tcBorders>
              <w:top w:val="single" w:sz="4" w:space="0" w:color="auto"/>
              <w:bottom w:val="single" w:sz="4" w:space="0" w:color="auto"/>
            </w:tcBorders>
            <w:shd w:val="clear" w:color="auto" w:fill="auto"/>
            <w:vAlign w:val="bottom"/>
          </w:tcPr>
          <w:p w14:paraId="61F42CF1"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b/>
                <w:bCs/>
                <w:sz w:val="26"/>
                <w:szCs w:val="26"/>
              </w:rPr>
            </w:pPr>
            <w:r>
              <w:rPr>
                <w:rFonts w:ascii="CordiaUPC" w:hAnsi="CordiaUPC" w:cs="CordiaUPC"/>
                <w:b/>
                <w:sz w:val="26"/>
                <w:szCs w:val="26"/>
              </w:rPr>
              <w:t>49,103</w:t>
            </w:r>
          </w:p>
        </w:tc>
        <w:tc>
          <w:tcPr>
            <w:tcW w:w="270" w:type="dxa"/>
          </w:tcPr>
          <w:p w14:paraId="6F6CFE67"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left w:val="nil"/>
              <w:bottom w:val="single" w:sz="4" w:space="0" w:color="auto"/>
              <w:right w:val="nil"/>
            </w:tcBorders>
            <w:vAlign w:val="bottom"/>
          </w:tcPr>
          <w:p w14:paraId="4368A1FD"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hint="cs"/>
                <w:b/>
                <w:bCs/>
                <w:sz w:val="26"/>
                <w:szCs w:val="26"/>
                <w:cs/>
              </w:rPr>
              <w:t>-</w:t>
            </w:r>
          </w:p>
        </w:tc>
      </w:tr>
      <w:tr w:rsidR="0067058A" w:rsidRPr="007A7361" w14:paraId="35628F4A" w14:textId="77777777" w:rsidTr="00C40F7D">
        <w:trPr>
          <w:cantSplit/>
          <w:trHeight w:val="20"/>
        </w:trPr>
        <w:tc>
          <w:tcPr>
            <w:tcW w:w="5591" w:type="dxa"/>
            <w:vAlign w:val="bottom"/>
          </w:tcPr>
          <w:p w14:paraId="51B50A3B" w14:textId="77777777" w:rsidR="0067058A" w:rsidRPr="001E59E7" w:rsidRDefault="0067058A" w:rsidP="00C40F7D">
            <w:pPr>
              <w:pStyle w:val="NoSpacing"/>
              <w:spacing w:line="240" w:lineRule="exact"/>
              <w:rPr>
                <w:rFonts w:ascii="CordiaUPC" w:hAnsi="CordiaUPC" w:cs="CordiaUPC"/>
                <w:sz w:val="20"/>
                <w:szCs w:val="20"/>
              </w:rPr>
            </w:pPr>
          </w:p>
        </w:tc>
        <w:tc>
          <w:tcPr>
            <w:tcW w:w="1710" w:type="dxa"/>
            <w:tcBorders>
              <w:top w:val="single" w:sz="4" w:space="0" w:color="auto"/>
              <w:left w:val="nil"/>
              <w:bottom w:val="nil"/>
              <w:right w:val="nil"/>
            </w:tcBorders>
            <w:vAlign w:val="bottom"/>
          </w:tcPr>
          <w:p w14:paraId="29565479" w14:textId="77777777" w:rsidR="0067058A" w:rsidRPr="001E59E7"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0"/>
                <w:szCs w:val="20"/>
              </w:rPr>
            </w:pPr>
          </w:p>
        </w:tc>
        <w:tc>
          <w:tcPr>
            <w:tcW w:w="270" w:type="dxa"/>
            <w:vAlign w:val="bottom"/>
          </w:tcPr>
          <w:p w14:paraId="6FF37408" w14:textId="77777777" w:rsidR="0067058A" w:rsidRPr="001E59E7"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0"/>
                <w:szCs w:val="20"/>
                <w:lang w:bidi="ar-SA"/>
              </w:rPr>
            </w:pPr>
          </w:p>
        </w:tc>
        <w:tc>
          <w:tcPr>
            <w:tcW w:w="1710" w:type="dxa"/>
            <w:tcBorders>
              <w:top w:val="single" w:sz="4" w:space="0" w:color="auto"/>
              <w:left w:val="nil"/>
              <w:bottom w:val="nil"/>
              <w:right w:val="nil"/>
            </w:tcBorders>
            <w:vAlign w:val="bottom"/>
          </w:tcPr>
          <w:p w14:paraId="69B73B15" w14:textId="77777777" w:rsidR="0067058A" w:rsidRPr="001E59E7"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0"/>
                <w:szCs w:val="20"/>
              </w:rPr>
            </w:pPr>
          </w:p>
        </w:tc>
      </w:tr>
      <w:tr w:rsidR="0067058A" w:rsidRPr="007A7361" w14:paraId="7F22D31E" w14:textId="77777777" w:rsidTr="00C40F7D">
        <w:trPr>
          <w:cantSplit/>
          <w:trHeight w:val="20"/>
        </w:trPr>
        <w:tc>
          <w:tcPr>
            <w:tcW w:w="5591" w:type="dxa"/>
            <w:vAlign w:val="bottom"/>
            <w:hideMark/>
          </w:tcPr>
          <w:p w14:paraId="211FCAA0" w14:textId="77777777" w:rsidR="0067058A" w:rsidRPr="007A7361" w:rsidRDefault="0067058A" w:rsidP="00C40F7D">
            <w:pPr>
              <w:pStyle w:val="NoSpacing"/>
              <w:spacing w:line="240" w:lineRule="exact"/>
              <w:rPr>
                <w:rFonts w:ascii="CordiaUPC" w:hAnsi="CordiaUPC" w:cs="CordiaUPC"/>
                <w:b/>
                <w:sz w:val="26"/>
                <w:szCs w:val="26"/>
              </w:rPr>
            </w:pPr>
            <w:r w:rsidRPr="007A7361">
              <w:rPr>
                <w:rFonts w:ascii="CordiaUPC" w:hAnsi="CordiaUPC" w:cs="CordiaUPC" w:hint="cs"/>
                <w:b/>
                <w:i/>
                <w:iCs/>
                <w:sz w:val="26"/>
                <w:szCs w:val="26"/>
              </w:rPr>
              <w:t>Investments in debt securities measured at FVOCI</w:t>
            </w:r>
            <w:r w:rsidRPr="007A7361">
              <w:rPr>
                <w:rFonts w:ascii="CordiaUPC" w:hAnsi="CordiaUPC" w:cs="CordiaUPC" w:hint="cs"/>
                <w:b/>
                <w:sz w:val="26"/>
                <w:szCs w:val="26"/>
              </w:rPr>
              <w:t xml:space="preserve"> </w:t>
            </w:r>
          </w:p>
        </w:tc>
        <w:tc>
          <w:tcPr>
            <w:tcW w:w="1710" w:type="dxa"/>
            <w:vAlign w:val="bottom"/>
          </w:tcPr>
          <w:p w14:paraId="5BAD0D34"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6"/>
                <w:szCs w:val="26"/>
              </w:rPr>
            </w:pPr>
          </w:p>
        </w:tc>
        <w:tc>
          <w:tcPr>
            <w:tcW w:w="270" w:type="dxa"/>
            <w:vAlign w:val="bottom"/>
          </w:tcPr>
          <w:p w14:paraId="18E05CC2"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72534249"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67058A" w:rsidRPr="007A7361" w14:paraId="138E64B6" w14:textId="77777777" w:rsidTr="00C40F7D">
        <w:trPr>
          <w:cantSplit/>
          <w:trHeight w:val="20"/>
        </w:trPr>
        <w:tc>
          <w:tcPr>
            <w:tcW w:w="5591" w:type="dxa"/>
            <w:vAlign w:val="bottom"/>
            <w:hideMark/>
          </w:tcPr>
          <w:p w14:paraId="760A159D" w14:textId="77777777" w:rsidR="0067058A" w:rsidRPr="007A7361" w:rsidRDefault="0067058A" w:rsidP="00C40F7D">
            <w:pPr>
              <w:pStyle w:val="NoSpacing"/>
              <w:spacing w:line="240" w:lineRule="exact"/>
              <w:rPr>
                <w:rFonts w:ascii="CordiaUPC" w:hAnsi="CordiaUPC" w:cs="CordiaUPC"/>
                <w:sz w:val="26"/>
                <w:szCs w:val="26"/>
              </w:rPr>
            </w:pPr>
            <w:r w:rsidRPr="007A7361">
              <w:rPr>
                <w:rFonts w:ascii="CordiaUPC" w:hAnsi="CordiaUPC" w:cs="CordiaUPC" w:hint="cs"/>
                <w:sz w:val="26"/>
                <w:szCs w:val="26"/>
              </w:rPr>
              <w:t>Government and state enterprise securities</w:t>
            </w:r>
          </w:p>
        </w:tc>
        <w:tc>
          <w:tcPr>
            <w:tcW w:w="1710" w:type="dxa"/>
            <w:shd w:val="clear" w:color="auto" w:fill="auto"/>
            <w:vAlign w:val="bottom"/>
          </w:tcPr>
          <w:p w14:paraId="7BEC21A4" w14:textId="77777777" w:rsidR="0067058A" w:rsidRPr="00C3509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6"/>
                <w:szCs w:val="26"/>
              </w:rPr>
            </w:pPr>
            <w:r w:rsidRPr="00C35091">
              <w:rPr>
                <w:rFonts w:ascii="CordiaUPC" w:hAnsi="CordiaUPC" w:cs="CordiaUPC"/>
                <w:sz w:val="26"/>
                <w:szCs w:val="26"/>
              </w:rPr>
              <w:t>118,</w:t>
            </w:r>
            <w:r w:rsidRPr="00C35091">
              <w:rPr>
                <w:rFonts w:ascii="CordiaUPC" w:hAnsi="CordiaUPC" w:cs="CordiaUPC" w:hint="cs"/>
                <w:sz w:val="26"/>
                <w:szCs w:val="26"/>
                <w:cs/>
              </w:rPr>
              <w:t>392</w:t>
            </w:r>
          </w:p>
        </w:tc>
        <w:tc>
          <w:tcPr>
            <w:tcW w:w="270" w:type="dxa"/>
            <w:shd w:val="clear" w:color="auto" w:fill="auto"/>
            <w:vAlign w:val="bottom"/>
          </w:tcPr>
          <w:p w14:paraId="2CD3894A" w14:textId="77777777" w:rsidR="0067058A" w:rsidRPr="00C3509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4A46A756" w14:textId="1A6BF19C" w:rsidR="0067058A" w:rsidRPr="00C3509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C35091">
              <w:rPr>
                <w:rFonts w:ascii="CordiaUPC" w:hAnsi="CordiaUPC" w:cs="CordiaUPC"/>
                <w:sz w:val="26"/>
                <w:szCs w:val="26"/>
              </w:rPr>
              <w:t>151,5</w:t>
            </w:r>
            <w:r w:rsidR="00D45A34">
              <w:rPr>
                <w:rFonts w:ascii="CordiaUPC" w:hAnsi="CordiaUPC" w:cs="CordiaUPC"/>
                <w:sz w:val="26"/>
                <w:szCs w:val="26"/>
              </w:rPr>
              <w:t>6</w:t>
            </w:r>
            <w:r w:rsidRPr="00C35091">
              <w:rPr>
                <w:rFonts w:ascii="CordiaUPC" w:hAnsi="CordiaUPC" w:cs="CordiaUPC"/>
                <w:sz w:val="26"/>
                <w:szCs w:val="26"/>
              </w:rPr>
              <w:t>1</w:t>
            </w:r>
          </w:p>
        </w:tc>
      </w:tr>
      <w:tr w:rsidR="0067058A" w:rsidRPr="007A7361" w14:paraId="65EE10A8" w14:textId="77777777" w:rsidTr="00C40F7D">
        <w:trPr>
          <w:cantSplit/>
          <w:trHeight w:val="20"/>
        </w:trPr>
        <w:tc>
          <w:tcPr>
            <w:tcW w:w="5591" w:type="dxa"/>
            <w:vAlign w:val="bottom"/>
            <w:hideMark/>
          </w:tcPr>
          <w:p w14:paraId="58BA651F" w14:textId="77777777" w:rsidR="0067058A" w:rsidRPr="007A7361" w:rsidRDefault="0067058A" w:rsidP="00C40F7D">
            <w:pPr>
              <w:pStyle w:val="NoSpacing"/>
              <w:spacing w:line="240" w:lineRule="exact"/>
              <w:rPr>
                <w:rFonts w:ascii="CordiaUPC" w:hAnsi="CordiaUPC" w:cs="CordiaUPC"/>
                <w:sz w:val="26"/>
                <w:szCs w:val="26"/>
                <w:cs/>
              </w:rPr>
            </w:pPr>
            <w:r w:rsidRPr="007A7361">
              <w:rPr>
                <w:rFonts w:ascii="CordiaUPC" w:hAnsi="CordiaUPC" w:cs="CordiaUPC" w:hint="cs"/>
                <w:sz w:val="26"/>
                <w:szCs w:val="26"/>
              </w:rPr>
              <w:t>Private debt securities</w:t>
            </w:r>
          </w:p>
        </w:tc>
        <w:tc>
          <w:tcPr>
            <w:tcW w:w="1710" w:type="dxa"/>
            <w:shd w:val="clear" w:color="auto" w:fill="auto"/>
            <w:vAlign w:val="bottom"/>
          </w:tcPr>
          <w:p w14:paraId="01C62949" w14:textId="77777777" w:rsidR="0067058A" w:rsidRPr="00C3509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6"/>
                <w:szCs w:val="26"/>
              </w:rPr>
            </w:pPr>
            <w:r w:rsidRPr="00C35091">
              <w:rPr>
                <w:rFonts w:ascii="CordiaUPC" w:hAnsi="CordiaUPC" w:cs="CordiaUPC" w:hint="cs"/>
                <w:sz w:val="26"/>
                <w:szCs w:val="26"/>
                <w:cs/>
              </w:rPr>
              <w:t>9</w:t>
            </w:r>
            <w:r w:rsidRPr="00C35091">
              <w:rPr>
                <w:rFonts w:ascii="CordiaUPC" w:hAnsi="CordiaUPC" w:cs="CordiaUPC"/>
                <w:sz w:val="26"/>
                <w:szCs w:val="26"/>
              </w:rPr>
              <w:t>,</w:t>
            </w:r>
            <w:r w:rsidRPr="00C35091">
              <w:rPr>
                <w:rFonts w:ascii="CordiaUPC" w:hAnsi="CordiaUPC" w:cs="CordiaUPC" w:hint="cs"/>
                <w:sz w:val="26"/>
                <w:szCs w:val="26"/>
                <w:cs/>
              </w:rPr>
              <w:t>899</w:t>
            </w:r>
          </w:p>
        </w:tc>
        <w:tc>
          <w:tcPr>
            <w:tcW w:w="270" w:type="dxa"/>
            <w:shd w:val="clear" w:color="auto" w:fill="auto"/>
            <w:vAlign w:val="bottom"/>
          </w:tcPr>
          <w:p w14:paraId="2A2A92E3" w14:textId="77777777" w:rsidR="0067058A" w:rsidRPr="00C3509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3E51DF3E" w14:textId="0FEFEAB2" w:rsidR="0067058A" w:rsidRPr="00C3509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C35091">
              <w:rPr>
                <w:rFonts w:ascii="CordiaUPC" w:hAnsi="CordiaUPC" w:cs="CordiaUPC"/>
                <w:sz w:val="26"/>
                <w:szCs w:val="26"/>
              </w:rPr>
              <w:t>11,9</w:t>
            </w:r>
            <w:r w:rsidR="00D45A34">
              <w:rPr>
                <w:rFonts w:ascii="CordiaUPC" w:hAnsi="CordiaUPC" w:cs="CordiaUPC"/>
                <w:sz w:val="26"/>
                <w:szCs w:val="26"/>
              </w:rPr>
              <w:t>9</w:t>
            </w:r>
            <w:r w:rsidRPr="00C35091">
              <w:rPr>
                <w:rFonts w:ascii="CordiaUPC" w:hAnsi="CordiaUPC" w:cs="CordiaUPC" w:hint="cs"/>
                <w:sz w:val="26"/>
                <w:szCs w:val="26"/>
                <w:cs/>
              </w:rPr>
              <w:t>2</w:t>
            </w:r>
          </w:p>
        </w:tc>
      </w:tr>
      <w:tr w:rsidR="0067058A" w:rsidRPr="007A7361" w14:paraId="2978553C" w14:textId="77777777" w:rsidTr="00C40F7D">
        <w:trPr>
          <w:cantSplit/>
          <w:trHeight w:val="20"/>
        </w:trPr>
        <w:tc>
          <w:tcPr>
            <w:tcW w:w="5591" w:type="dxa"/>
            <w:vAlign w:val="bottom"/>
            <w:hideMark/>
          </w:tcPr>
          <w:p w14:paraId="7901F3A4" w14:textId="77777777" w:rsidR="0067058A" w:rsidRPr="007A7361" w:rsidRDefault="0067058A" w:rsidP="00C40F7D">
            <w:pPr>
              <w:pStyle w:val="NoSpacing"/>
              <w:spacing w:line="240" w:lineRule="exact"/>
              <w:rPr>
                <w:rFonts w:ascii="CordiaUPC" w:hAnsi="CordiaUPC" w:cs="CordiaUPC"/>
                <w:sz w:val="26"/>
                <w:szCs w:val="26"/>
              </w:rPr>
            </w:pPr>
            <w:r w:rsidRPr="007A7361">
              <w:rPr>
                <w:rFonts w:ascii="CordiaUPC" w:hAnsi="CordiaUPC" w:cs="CordiaUPC" w:hint="cs"/>
                <w:sz w:val="26"/>
                <w:szCs w:val="26"/>
              </w:rPr>
              <w:t>Foreign debt securities</w:t>
            </w:r>
          </w:p>
        </w:tc>
        <w:tc>
          <w:tcPr>
            <w:tcW w:w="1710" w:type="dxa"/>
            <w:shd w:val="clear" w:color="auto" w:fill="auto"/>
            <w:vAlign w:val="bottom"/>
          </w:tcPr>
          <w:p w14:paraId="5AECC905"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6"/>
                <w:szCs w:val="26"/>
              </w:rPr>
            </w:pPr>
            <w:r>
              <w:rPr>
                <w:rFonts w:ascii="CordiaUPC" w:hAnsi="CordiaUPC" w:cs="CordiaUPC"/>
                <w:sz w:val="26"/>
                <w:szCs w:val="26"/>
              </w:rPr>
              <w:t>10,501</w:t>
            </w:r>
          </w:p>
        </w:tc>
        <w:tc>
          <w:tcPr>
            <w:tcW w:w="270" w:type="dxa"/>
            <w:shd w:val="clear" w:color="auto" w:fill="auto"/>
            <w:vAlign w:val="bottom"/>
          </w:tcPr>
          <w:p w14:paraId="48E8BB21"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tcPr>
          <w:p w14:paraId="235FB390"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6D51A1">
              <w:rPr>
                <w:rFonts w:ascii="CordiaUPC" w:hAnsi="CordiaUPC" w:cs="CordiaUPC"/>
                <w:sz w:val="26"/>
                <w:szCs w:val="26"/>
              </w:rPr>
              <w:t>13,786</w:t>
            </w:r>
          </w:p>
        </w:tc>
      </w:tr>
      <w:tr w:rsidR="0067058A" w:rsidRPr="007A7361" w14:paraId="454577B5" w14:textId="77777777" w:rsidTr="00C40F7D">
        <w:trPr>
          <w:cantSplit/>
          <w:trHeight w:val="20"/>
        </w:trPr>
        <w:tc>
          <w:tcPr>
            <w:tcW w:w="5591" w:type="dxa"/>
            <w:vAlign w:val="bottom"/>
          </w:tcPr>
          <w:p w14:paraId="086AA1F0" w14:textId="77777777" w:rsidR="0067058A" w:rsidRPr="007A7361" w:rsidRDefault="0067058A" w:rsidP="00C40F7D">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Total</w:t>
            </w:r>
          </w:p>
        </w:tc>
        <w:tc>
          <w:tcPr>
            <w:tcW w:w="1710" w:type="dxa"/>
            <w:tcBorders>
              <w:top w:val="single" w:sz="4" w:space="0" w:color="auto"/>
              <w:bottom w:val="single" w:sz="4" w:space="0" w:color="auto"/>
            </w:tcBorders>
            <w:shd w:val="clear" w:color="auto" w:fill="auto"/>
            <w:vAlign w:val="bottom"/>
          </w:tcPr>
          <w:p w14:paraId="7DD31E12" w14:textId="77777777" w:rsidR="0067058A" w:rsidRPr="0011336E"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b/>
                <w:bCs/>
                <w:sz w:val="26"/>
                <w:szCs w:val="26"/>
              </w:rPr>
            </w:pPr>
            <w:r>
              <w:rPr>
                <w:rFonts w:ascii="CordiaUPC" w:hAnsi="CordiaUPC" w:cs="CordiaUPC"/>
                <w:b/>
                <w:bCs/>
                <w:sz w:val="26"/>
                <w:szCs w:val="26"/>
              </w:rPr>
              <w:t>138,792</w:t>
            </w:r>
          </w:p>
        </w:tc>
        <w:tc>
          <w:tcPr>
            <w:tcW w:w="270" w:type="dxa"/>
            <w:shd w:val="clear" w:color="auto" w:fill="auto"/>
            <w:vAlign w:val="bottom"/>
          </w:tcPr>
          <w:p w14:paraId="273586FC"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single" w:sz="4" w:space="0" w:color="auto"/>
              <w:bottom w:val="single" w:sz="4" w:space="0" w:color="auto"/>
            </w:tcBorders>
            <w:shd w:val="clear" w:color="auto" w:fill="auto"/>
          </w:tcPr>
          <w:p w14:paraId="4B88417F"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11336E">
              <w:rPr>
                <w:rFonts w:ascii="CordiaUPC" w:hAnsi="CordiaUPC" w:cs="CordiaUPC"/>
                <w:b/>
                <w:bCs/>
                <w:sz w:val="26"/>
                <w:szCs w:val="26"/>
              </w:rPr>
              <w:t>177,339</w:t>
            </w:r>
          </w:p>
        </w:tc>
      </w:tr>
      <w:tr w:rsidR="0067058A" w:rsidRPr="007A7361" w14:paraId="611EC086" w14:textId="77777777" w:rsidTr="00C40F7D">
        <w:trPr>
          <w:cantSplit/>
          <w:trHeight w:val="20"/>
        </w:trPr>
        <w:tc>
          <w:tcPr>
            <w:tcW w:w="5591" w:type="dxa"/>
            <w:vAlign w:val="bottom"/>
          </w:tcPr>
          <w:p w14:paraId="150E3B0A" w14:textId="77777777" w:rsidR="0067058A" w:rsidRPr="007A7361" w:rsidRDefault="0067058A" w:rsidP="00C40F7D">
            <w:pPr>
              <w:pStyle w:val="NoSpacing"/>
              <w:spacing w:line="240" w:lineRule="exact"/>
              <w:rPr>
                <w:rFonts w:ascii="CordiaUPC" w:hAnsi="CordiaUPC" w:cs="CordiaUPC"/>
                <w:b/>
                <w:bCs/>
                <w:sz w:val="26"/>
                <w:szCs w:val="26"/>
              </w:rPr>
            </w:pPr>
          </w:p>
        </w:tc>
        <w:tc>
          <w:tcPr>
            <w:tcW w:w="1710" w:type="dxa"/>
            <w:shd w:val="clear" w:color="auto" w:fill="auto"/>
          </w:tcPr>
          <w:p w14:paraId="5DFBB1C4" w14:textId="77777777" w:rsidR="0067058A" w:rsidRPr="006D51A1" w:rsidRDefault="0067058A" w:rsidP="00C40F7D">
            <w:pPr>
              <w:tabs>
                <w:tab w:val="decimal" w:pos="1362"/>
              </w:tabs>
              <w:spacing w:line="240" w:lineRule="exact"/>
              <w:rPr>
                <w:rFonts w:ascii="CordiaUPC" w:eastAsia="Times New Roman" w:hAnsi="CordiaUPC" w:cs="CordiaUPC"/>
                <w:b/>
                <w:bCs/>
                <w:sz w:val="26"/>
                <w:szCs w:val="26"/>
              </w:rPr>
            </w:pPr>
          </w:p>
        </w:tc>
        <w:tc>
          <w:tcPr>
            <w:tcW w:w="270" w:type="dxa"/>
            <w:shd w:val="clear" w:color="auto" w:fill="auto"/>
            <w:vAlign w:val="bottom"/>
          </w:tcPr>
          <w:p w14:paraId="1BDFA2D1"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shd w:val="clear" w:color="auto" w:fill="auto"/>
            <w:vAlign w:val="bottom"/>
          </w:tcPr>
          <w:p w14:paraId="6D75F401" w14:textId="77777777" w:rsidR="0067058A" w:rsidRPr="00BA678A"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p>
        </w:tc>
      </w:tr>
      <w:tr w:rsidR="0067058A" w:rsidRPr="007A7361" w14:paraId="0447CB27" w14:textId="77777777" w:rsidTr="00C40F7D">
        <w:trPr>
          <w:cantSplit/>
          <w:trHeight w:val="20"/>
        </w:trPr>
        <w:tc>
          <w:tcPr>
            <w:tcW w:w="5591" w:type="dxa"/>
            <w:vAlign w:val="bottom"/>
            <w:hideMark/>
          </w:tcPr>
          <w:p w14:paraId="73CCBFC0" w14:textId="7D7C747F" w:rsidR="0067058A" w:rsidRPr="007A7361" w:rsidRDefault="0067058A" w:rsidP="00C40F7D">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Allowance for expected credit loss</w:t>
            </w:r>
          </w:p>
        </w:tc>
        <w:tc>
          <w:tcPr>
            <w:tcW w:w="1710" w:type="dxa"/>
            <w:shd w:val="clear" w:color="auto" w:fill="auto"/>
          </w:tcPr>
          <w:p w14:paraId="10E5183F"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b/>
                <w:bCs/>
                <w:sz w:val="26"/>
                <w:szCs w:val="26"/>
              </w:rPr>
            </w:pPr>
            <w:r w:rsidRPr="00BB7892">
              <w:rPr>
                <w:rFonts w:ascii="CordiaUPC" w:hAnsi="CordiaUPC" w:cs="CordiaUPC"/>
                <w:b/>
                <w:bCs/>
                <w:sz w:val="26"/>
                <w:szCs w:val="26"/>
              </w:rPr>
              <w:t>(2,</w:t>
            </w:r>
            <w:r w:rsidRPr="00BB7892">
              <w:rPr>
                <w:rFonts w:ascii="CordiaUPC" w:hAnsi="CordiaUPC" w:cs="CordiaUPC" w:hint="cs"/>
                <w:b/>
                <w:bCs/>
                <w:sz w:val="26"/>
                <w:szCs w:val="26"/>
                <w:cs/>
              </w:rPr>
              <w:t>9</w:t>
            </w:r>
            <w:r>
              <w:rPr>
                <w:rFonts w:ascii="CordiaUPC" w:hAnsi="CordiaUPC" w:cs="CordiaUPC" w:hint="cs"/>
                <w:b/>
                <w:bCs/>
                <w:sz w:val="26"/>
                <w:szCs w:val="26"/>
                <w:cs/>
              </w:rPr>
              <w:t>6</w:t>
            </w:r>
            <w:r w:rsidRPr="00BB7892">
              <w:rPr>
                <w:rFonts w:ascii="CordiaUPC" w:hAnsi="CordiaUPC" w:cs="CordiaUPC" w:hint="cs"/>
                <w:b/>
                <w:bCs/>
                <w:sz w:val="26"/>
                <w:szCs w:val="26"/>
                <w:cs/>
              </w:rPr>
              <w:t>3</w:t>
            </w:r>
            <w:r w:rsidRPr="00BB7892">
              <w:rPr>
                <w:rFonts w:ascii="CordiaUPC" w:hAnsi="CordiaUPC" w:cs="CordiaUPC"/>
                <w:b/>
                <w:bCs/>
                <w:sz w:val="26"/>
                <w:szCs w:val="26"/>
              </w:rPr>
              <w:t>)</w:t>
            </w:r>
          </w:p>
        </w:tc>
        <w:tc>
          <w:tcPr>
            <w:tcW w:w="270" w:type="dxa"/>
            <w:shd w:val="clear" w:color="auto" w:fill="auto"/>
            <w:vAlign w:val="bottom"/>
          </w:tcPr>
          <w:p w14:paraId="3FDFE727"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shd w:val="clear" w:color="auto" w:fill="auto"/>
          </w:tcPr>
          <w:p w14:paraId="0BB39AD6" w14:textId="77777777" w:rsidR="0067058A" w:rsidRPr="00BA678A"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6D51A1">
              <w:rPr>
                <w:rFonts w:ascii="CordiaUPC" w:hAnsi="CordiaUPC" w:cs="CordiaUPC"/>
                <w:b/>
                <w:bCs/>
                <w:sz w:val="26"/>
                <w:szCs w:val="26"/>
              </w:rPr>
              <w:t>(2,</w:t>
            </w:r>
            <w:r>
              <w:rPr>
                <w:rFonts w:ascii="CordiaUPC" w:hAnsi="CordiaUPC" w:cs="CordiaUPC"/>
                <w:b/>
                <w:bCs/>
                <w:sz w:val="26"/>
                <w:szCs w:val="26"/>
              </w:rPr>
              <w:t>953</w:t>
            </w:r>
            <w:r w:rsidRPr="006D51A1">
              <w:rPr>
                <w:rFonts w:ascii="CordiaUPC" w:hAnsi="CordiaUPC" w:cs="CordiaUPC"/>
                <w:b/>
                <w:bCs/>
                <w:sz w:val="26"/>
                <w:szCs w:val="26"/>
              </w:rPr>
              <w:t>)</w:t>
            </w:r>
          </w:p>
        </w:tc>
      </w:tr>
      <w:tr w:rsidR="0067058A" w:rsidRPr="007A7361" w14:paraId="789F38F6" w14:textId="77777777" w:rsidTr="00C40F7D">
        <w:trPr>
          <w:cantSplit/>
          <w:trHeight w:val="20"/>
        </w:trPr>
        <w:tc>
          <w:tcPr>
            <w:tcW w:w="5591" w:type="dxa"/>
            <w:vAlign w:val="bottom"/>
            <w:hideMark/>
          </w:tcPr>
          <w:p w14:paraId="51494E9D" w14:textId="77777777" w:rsidR="0067058A" w:rsidRPr="001E59E7" w:rsidRDefault="0067058A" w:rsidP="00C40F7D">
            <w:pPr>
              <w:pStyle w:val="NoSpacing"/>
              <w:spacing w:line="240" w:lineRule="exact"/>
              <w:rPr>
                <w:rFonts w:ascii="CordiaUPC" w:hAnsi="CordiaUPC" w:cs="CordiaUPC"/>
                <w:bCs/>
                <w:sz w:val="20"/>
                <w:szCs w:val="20"/>
              </w:rPr>
            </w:pPr>
          </w:p>
        </w:tc>
        <w:tc>
          <w:tcPr>
            <w:tcW w:w="1710" w:type="dxa"/>
            <w:tcBorders>
              <w:left w:val="nil"/>
              <w:right w:val="nil"/>
            </w:tcBorders>
          </w:tcPr>
          <w:p w14:paraId="0459C6C3" w14:textId="77777777" w:rsidR="0067058A" w:rsidRPr="001E59E7"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0"/>
                <w:szCs w:val="20"/>
              </w:rPr>
            </w:pPr>
          </w:p>
        </w:tc>
        <w:tc>
          <w:tcPr>
            <w:tcW w:w="270" w:type="dxa"/>
          </w:tcPr>
          <w:p w14:paraId="032AE5A2" w14:textId="77777777" w:rsidR="0067058A" w:rsidRPr="001E59E7"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0"/>
                <w:szCs w:val="20"/>
                <w:lang w:bidi="ar-SA"/>
              </w:rPr>
            </w:pPr>
          </w:p>
        </w:tc>
        <w:tc>
          <w:tcPr>
            <w:tcW w:w="1710" w:type="dxa"/>
            <w:tcBorders>
              <w:left w:val="nil"/>
              <w:right w:val="nil"/>
            </w:tcBorders>
          </w:tcPr>
          <w:p w14:paraId="1FB83392" w14:textId="77777777" w:rsidR="0067058A" w:rsidRPr="001E59E7"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0"/>
                <w:szCs w:val="20"/>
              </w:rPr>
            </w:pPr>
          </w:p>
        </w:tc>
      </w:tr>
      <w:tr w:rsidR="00712819" w:rsidRPr="007A7361" w14:paraId="79C80F9F" w14:textId="77777777" w:rsidTr="00C40F7D">
        <w:trPr>
          <w:cantSplit/>
          <w:trHeight w:val="20"/>
        </w:trPr>
        <w:tc>
          <w:tcPr>
            <w:tcW w:w="5591" w:type="dxa"/>
            <w:vAlign w:val="bottom"/>
          </w:tcPr>
          <w:p w14:paraId="2AE2C1B1" w14:textId="77777777" w:rsidR="00712819" w:rsidRPr="001E59E7" w:rsidRDefault="00712819" w:rsidP="00C40F7D">
            <w:pPr>
              <w:pStyle w:val="NoSpacing"/>
              <w:spacing w:line="240" w:lineRule="exact"/>
              <w:rPr>
                <w:rFonts w:ascii="CordiaUPC" w:hAnsi="CordiaUPC" w:cs="CordiaUPC"/>
                <w:bCs/>
                <w:sz w:val="20"/>
                <w:szCs w:val="20"/>
              </w:rPr>
            </w:pPr>
          </w:p>
        </w:tc>
        <w:tc>
          <w:tcPr>
            <w:tcW w:w="1710" w:type="dxa"/>
            <w:tcBorders>
              <w:left w:val="nil"/>
              <w:right w:val="nil"/>
            </w:tcBorders>
          </w:tcPr>
          <w:p w14:paraId="582D5A86"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0"/>
                <w:szCs w:val="20"/>
              </w:rPr>
            </w:pPr>
          </w:p>
        </w:tc>
        <w:tc>
          <w:tcPr>
            <w:tcW w:w="270" w:type="dxa"/>
          </w:tcPr>
          <w:p w14:paraId="5EF69B7F"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0"/>
                <w:szCs w:val="20"/>
                <w:lang w:bidi="ar-SA"/>
              </w:rPr>
            </w:pPr>
          </w:p>
        </w:tc>
        <w:tc>
          <w:tcPr>
            <w:tcW w:w="1710" w:type="dxa"/>
            <w:tcBorders>
              <w:left w:val="nil"/>
              <w:right w:val="nil"/>
            </w:tcBorders>
          </w:tcPr>
          <w:p w14:paraId="35B848A7"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0"/>
                <w:szCs w:val="20"/>
              </w:rPr>
            </w:pPr>
          </w:p>
        </w:tc>
      </w:tr>
      <w:tr w:rsidR="00712819" w:rsidRPr="007A7361" w14:paraId="43F0CA77" w14:textId="77777777" w:rsidTr="00C40F7D">
        <w:trPr>
          <w:cantSplit/>
          <w:trHeight w:val="20"/>
        </w:trPr>
        <w:tc>
          <w:tcPr>
            <w:tcW w:w="5591" w:type="dxa"/>
            <w:vAlign w:val="bottom"/>
          </w:tcPr>
          <w:p w14:paraId="43E24293" w14:textId="77777777" w:rsidR="00712819" w:rsidRPr="001E59E7" w:rsidRDefault="00712819" w:rsidP="00C40F7D">
            <w:pPr>
              <w:pStyle w:val="NoSpacing"/>
              <w:spacing w:line="240" w:lineRule="exact"/>
              <w:rPr>
                <w:rFonts w:ascii="CordiaUPC" w:hAnsi="CordiaUPC" w:cs="CordiaUPC"/>
                <w:bCs/>
                <w:sz w:val="20"/>
                <w:szCs w:val="20"/>
              </w:rPr>
            </w:pPr>
          </w:p>
        </w:tc>
        <w:tc>
          <w:tcPr>
            <w:tcW w:w="1710" w:type="dxa"/>
            <w:tcBorders>
              <w:left w:val="nil"/>
              <w:right w:val="nil"/>
            </w:tcBorders>
          </w:tcPr>
          <w:p w14:paraId="5A20D1E0"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0"/>
                <w:szCs w:val="20"/>
              </w:rPr>
            </w:pPr>
          </w:p>
        </w:tc>
        <w:tc>
          <w:tcPr>
            <w:tcW w:w="270" w:type="dxa"/>
          </w:tcPr>
          <w:p w14:paraId="38205B5D"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0"/>
                <w:szCs w:val="20"/>
                <w:lang w:bidi="ar-SA"/>
              </w:rPr>
            </w:pPr>
          </w:p>
        </w:tc>
        <w:tc>
          <w:tcPr>
            <w:tcW w:w="1710" w:type="dxa"/>
            <w:tcBorders>
              <w:left w:val="nil"/>
              <w:right w:val="nil"/>
            </w:tcBorders>
          </w:tcPr>
          <w:p w14:paraId="4C5DC238"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0"/>
                <w:szCs w:val="20"/>
              </w:rPr>
            </w:pPr>
          </w:p>
        </w:tc>
      </w:tr>
      <w:tr w:rsidR="00712819" w:rsidRPr="007A7361" w14:paraId="616B07B7" w14:textId="77777777" w:rsidTr="00C40F7D">
        <w:trPr>
          <w:cantSplit/>
          <w:trHeight w:val="20"/>
        </w:trPr>
        <w:tc>
          <w:tcPr>
            <w:tcW w:w="5591" w:type="dxa"/>
            <w:vAlign w:val="bottom"/>
          </w:tcPr>
          <w:p w14:paraId="0C429904" w14:textId="77777777" w:rsidR="00712819" w:rsidRPr="001E59E7" w:rsidRDefault="00712819" w:rsidP="00C40F7D">
            <w:pPr>
              <w:pStyle w:val="NoSpacing"/>
              <w:spacing w:line="240" w:lineRule="exact"/>
              <w:rPr>
                <w:rFonts w:ascii="CordiaUPC" w:hAnsi="CordiaUPC" w:cs="CordiaUPC"/>
                <w:bCs/>
                <w:sz w:val="20"/>
                <w:szCs w:val="20"/>
              </w:rPr>
            </w:pPr>
          </w:p>
        </w:tc>
        <w:tc>
          <w:tcPr>
            <w:tcW w:w="1710" w:type="dxa"/>
            <w:tcBorders>
              <w:left w:val="nil"/>
              <w:right w:val="nil"/>
            </w:tcBorders>
          </w:tcPr>
          <w:p w14:paraId="71F4D710"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0"/>
                <w:szCs w:val="20"/>
              </w:rPr>
            </w:pPr>
          </w:p>
        </w:tc>
        <w:tc>
          <w:tcPr>
            <w:tcW w:w="270" w:type="dxa"/>
          </w:tcPr>
          <w:p w14:paraId="58EB6BE2"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0"/>
                <w:szCs w:val="20"/>
                <w:lang w:bidi="ar-SA"/>
              </w:rPr>
            </w:pPr>
          </w:p>
        </w:tc>
        <w:tc>
          <w:tcPr>
            <w:tcW w:w="1710" w:type="dxa"/>
            <w:tcBorders>
              <w:left w:val="nil"/>
              <w:right w:val="nil"/>
            </w:tcBorders>
          </w:tcPr>
          <w:p w14:paraId="5A96ACAB"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0"/>
                <w:szCs w:val="20"/>
              </w:rPr>
            </w:pPr>
          </w:p>
        </w:tc>
      </w:tr>
      <w:tr w:rsidR="00712819" w:rsidRPr="007A7361" w14:paraId="27FD07DF" w14:textId="77777777" w:rsidTr="00C40F7D">
        <w:trPr>
          <w:cantSplit/>
          <w:trHeight w:val="20"/>
        </w:trPr>
        <w:tc>
          <w:tcPr>
            <w:tcW w:w="5591" w:type="dxa"/>
            <w:vAlign w:val="bottom"/>
          </w:tcPr>
          <w:p w14:paraId="5E27B360" w14:textId="77777777" w:rsidR="00712819" w:rsidRPr="001E59E7" w:rsidRDefault="00712819" w:rsidP="00C40F7D">
            <w:pPr>
              <w:pStyle w:val="NoSpacing"/>
              <w:spacing w:line="240" w:lineRule="exact"/>
              <w:rPr>
                <w:rFonts w:ascii="CordiaUPC" w:hAnsi="CordiaUPC" w:cs="CordiaUPC"/>
                <w:bCs/>
                <w:sz w:val="20"/>
                <w:szCs w:val="20"/>
              </w:rPr>
            </w:pPr>
          </w:p>
        </w:tc>
        <w:tc>
          <w:tcPr>
            <w:tcW w:w="1710" w:type="dxa"/>
            <w:tcBorders>
              <w:left w:val="nil"/>
              <w:right w:val="nil"/>
            </w:tcBorders>
          </w:tcPr>
          <w:p w14:paraId="34195BFE"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0"/>
                <w:szCs w:val="20"/>
              </w:rPr>
            </w:pPr>
          </w:p>
        </w:tc>
        <w:tc>
          <w:tcPr>
            <w:tcW w:w="270" w:type="dxa"/>
          </w:tcPr>
          <w:p w14:paraId="4BEAEB40"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0"/>
                <w:szCs w:val="20"/>
                <w:lang w:bidi="ar-SA"/>
              </w:rPr>
            </w:pPr>
          </w:p>
        </w:tc>
        <w:tc>
          <w:tcPr>
            <w:tcW w:w="1710" w:type="dxa"/>
            <w:tcBorders>
              <w:left w:val="nil"/>
              <w:right w:val="nil"/>
            </w:tcBorders>
          </w:tcPr>
          <w:p w14:paraId="0E4FD723"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0"/>
                <w:szCs w:val="20"/>
              </w:rPr>
            </w:pPr>
          </w:p>
        </w:tc>
      </w:tr>
      <w:tr w:rsidR="00712819" w:rsidRPr="007A7361" w14:paraId="6600597F" w14:textId="77777777" w:rsidTr="00C40F7D">
        <w:trPr>
          <w:cantSplit/>
          <w:trHeight w:val="20"/>
        </w:trPr>
        <w:tc>
          <w:tcPr>
            <w:tcW w:w="5591" w:type="dxa"/>
            <w:vAlign w:val="bottom"/>
          </w:tcPr>
          <w:p w14:paraId="784EA919" w14:textId="77777777" w:rsidR="00712819" w:rsidRPr="001E59E7" w:rsidRDefault="00712819" w:rsidP="00C40F7D">
            <w:pPr>
              <w:pStyle w:val="NoSpacing"/>
              <w:spacing w:line="240" w:lineRule="exact"/>
              <w:rPr>
                <w:rFonts w:ascii="CordiaUPC" w:hAnsi="CordiaUPC" w:cs="CordiaUPC"/>
                <w:bCs/>
                <w:sz w:val="20"/>
                <w:szCs w:val="20"/>
              </w:rPr>
            </w:pPr>
          </w:p>
        </w:tc>
        <w:tc>
          <w:tcPr>
            <w:tcW w:w="1710" w:type="dxa"/>
            <w:tcBorders>
              <w:left w:val="nil"/>
              <w:right w:val="nil"/>
            </w:tcBorders>
          </w:tcPr>
          <w:p w14:paraId="7CBA2CAC"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0"/>
                <w:szCs w:val="20"/>
              </w:rPr>
            </w:pPr>
          </w:p>
        </w:tc>
        <w:tc>
          <w:tcPr>
            <w:tcW w:w="270" w:type="dxa"/>
          </w:tcPr>
          <w:p w14:paraId="0D50C7C9"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0"/>
                <w:szCs w:val="20"/>
                <w:lang w:bidi="ar-SA"/>
              </w:rPr>
            </w:pPr>
          </w:p>
        </w:tc>
        <w:tc>
          <w:tcPr>
            <w:tcW w:w="1710" w:type="dxa"/>
            <w:tcBorders>
              <w:left w:val="nil"/>
              <w:right w:val="nil"/>
            </w:tcBorders>
          </w:tcPr>
          <w:p w14:paraId="6F0D22E3"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0"/>
                <w:szCs w:val="20"/>
              </w:rPr>
            </w:pPr>
          </w:p>
        </w:tc>
      </w:tr>
      <w:tr w:rsidR="00712819" w:rsidRPr="007A7361" w14:paraId="276E1F5C" w14:textId="77777777" w:rsidTr="00C40F7D">
        <w:trPr>
          <w:cantSplit/>
          <w:trHeight w:val="20"/>
        </w:trPr>
        <w:tc>
          <w:tcPr>
            <w:tcW w:w="5591" w:type="dxa"/>
            <w:vAlign w:val="bottom"/>
          </w:tcPr>
          <w:p w14:paraId="488D6FE2" w14:textId="77777777" w:rsidR="00712819" w:rsidRPr="001E59E7" w:rsidRDefault="00712819" w:rsidP="00C40F7D">
            <w:pPr>
              <w:pStyle w:val="NoSpacing"/>
              <w:spacing w:line="240" w:lineRule="exact"/>
              <w:rPr>
                <w:rFonts w:ascii="CordiaUPC" w:hAnsi="CordiaUPC" w:cs="CordiaUPC"/>
                <w:bCs/>
                <w:sz w:val="20"/>
                <w:szCs w:val="20"/>
              </w:rPr>
            </w:pPr>
          </w:p>
        </w:tc>
        <w:tc>
          <w:tcPr>
            <w:tcW w:w="1710" w:type="dxa"/>
            <w:tcBorders>
              <w:left w:val="nil"/>
              <w:right w:val="nil"/>
            </w:tcBorders>
          </w:tcPr>
          <w:p w14:paraId="750A18B9"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0"/>
                <w:szCs w:val="20"/>
              </w:rPr>
            </w:pPr>
          </w:p>
        </w:tc>
        <w:tc>
          <w:tcPr>
            <w:tcW w:w="270" w:type="dxa"/>
          </w:tcPr>
          <w:p w14:paraId="1F63796E"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0"/>
                <w:szCs w:val="20"/>
                <w:lang w:bidi="ar-SA"/>
              </w:rPr>
            </w:pPr>
          </w:p>
        </w:tc>
        <w:tc>
          <w:tcPr>
            <w:tcW w:w="1710" w:type="dxa"/>
            <w:tcBorders>
              <w:left w:val="nil"/>
              <w:right w:val="nil"/>
            </w:tcBorders>
          </w:tcPr>
          <w:p w14:paraId="46362D21" w14:textId="77777777" w:rsidR="00712819" w:rsidRPr="001E59E7" w:rsidRDefault="00712819"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0"/>
                <w:szCs w:val="20"/>
              </w:rPr>
            </w:pPr>
          </w:p>
        </w:tc>
      </w:tr>
      <w:tr w:rsidR="0067058A" w:rsidRPr="007A7361" w14:paraId="3712BADE" w14:textId="77777777" w:rsidTr="00C40F7D">
        <w:trPr>
          <w:cantSplit/>
          <w:trHeight w:val="290"/>
        </w:trPr>
        <w:tc>
          <w:tcPr>
            <w:tcW w:w="5591" w:type="dxa"/>
            <w:vAlign w:val="bottom"/>
            <w:hideMark/>
          </w:tcPr>
          <w:p w14:paraId="0F592CCE" w14:textId="77777777" w:rsidR="0067058A" w:rsidRPr="007A7361" w:rsidRDefault="0067058A" w:rsidP="00C40F7D">
            <w:pPr>
              <w:pStyle w:val="NoSpacing"/>
              <w:spacing w:line="240" w:lineRule="exact"/>
              <w:rPr>
                <w:rFonts w:ascii="CordiaUPC" w:hAnsi="CordiaUPC" w:cs="CordiaUPC"/>
                <w:bCs/>
                <w:i/>
                <w:iCs/>
                <w:sz w:val="26"/>
                <w:szCs w:val="26"/>
              </w:rPr>
            </w:pPr>
            <w:r w:rsidRPr="007A7361">
              <w:rPr>
                <w:rFonts w:ascii="CordiaUPC" w:hAnsi="CordiaUPC" w:cs="CordiaUPC" w:hint="cs"/>
                <w:b/>
                <w:i/>
                <w:iCs/>
                <w:sz w:val="26"/>
                <w:szCs w:val="26"/>
              </w:rPr>
              <w:lastRenderedPageBreak/>
              <w:t>Investments in equity securities designated at FVOCI</w:t>
            </w:r>
            <w:r>
              <w:rPr>
                <w:rFonts w:ascii="CordiaUPC" w:hAnsi="CordiaUPC" w:cs="CordiaUPC"/>
                <w:b/>
                <w:i/>
                <w:iCs/>
                <w:sz w:val="26"/>
                <w:szCs w:val="26"/>
              </w:rPr>
              <w:t xml:space="preserve"> </w:t>
            </w:r>
          </w:p>
        </w:tc>
        <w:tc>
          <w:tcPr>
            <w:tcW w:w="1710" w:type="dxa"/>
          </w:tcPr>
          <w:p w14:paraId="6B18A2FD"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6"/>
                <w:szCs w:val="26"/>
              </w:rPr>
            </w:pPr>
          </w:p>
        </w:tc>
        <w:tc>
          <w:tcPr>
            <w:tcW w:w="270" w:type="dxa"/>
            <w:vAlign w:val="bottom"/>
          </w:tcPr>
          <w:p w14:paraId="2B31C10B"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Pr>
          <w:p w14:paraId="2EC783A9" w14:textId="77777777" w:rsidR="0067058A" w:rsidRPr="00BA678A"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67058A" w:rsidRPr="007A7361" w14:paraId="64B1053F" w14:textId="77777777" w:rsidTr="00C40F7D">
        <w:trPr>
          <w:cantSplit/>
          <w:trHeight w:val="20"/>
        </w:trPr>
        <w:tc>
          <w:tcPr>
            <w:tcW w:w="5591" w:type="dxa"/>
            <w:vAlign w:val="bottom"/>
            <w:hideMark/>
          </w:tcPr>
          <w:p w14:paraId="6497B3A2" w14:textId="77777777" w:rsidR="0067058A" w:rsidRPr="007A7361" w:rsidRDefault="0067058A" w:rsidP="00C40F7D">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domestic</w:t>
            </w:r>
          </w:p>
        </w:tc>
        <w:tc>
          <w:tcPr>
            <w:tcW w:w="1710" w:type="dxa"/>
            <w:shd w:val="clear" w:color="auto" w:fill="auto"/>
            <w:vAlign w:val="bottom"/>
          </w:tcPr>
          <w:p w14:paraId="2AD337A7" w14:textId="77777777" w:rsidR="0067058A" w:rsidRPr="0014085A"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6"/>
                <w:szCs w:val="26"/>
              </w:rPr>
            </w:pPr>
            <w:r>
              <w:rPr>
                <w:rFonts w:ascii="CordiaUPC" w:hAnsi="CordiaUPC" w:cs="CordiaUPC" w:hint="cs"/>
                <w:sz w:val="26"/>
                <w:szCs w:val="26"/>
                <w:cs/>
              </w:rPr>
              <w:t>2</w:t>
            </w:r>
            <w:r>
              <w:rPr>
                <w:rFonts w:ascii="CordiaUPC" w:hAnsi="CordiaUPC" w:cs="CordiaUPC"/>
                <w:sz w:val="26"/>
                <w:szCs w:val="26"/>
              </w:rPr>
              <w:t>,</w:t>
            </w:r>
            <w:r>
              <w:rPr>
                <w:rFonts w:ascii="CordiaUPC" w:hAnsi="CordiaUPC" w:cs="CordiaUPC" w:hint="cs"/>
                <w:sz w:val="26"/>
                <w:szCs w:val="26"/>
                <w:cs/>
              </w:rPr>
              <w:t>845</w:t>
            </w:r>
          </w:p>
        </w:tc>
        <w:tc>
          <w:tcPr>
            <w:tcW w:w="270" w:type="dxa"/>
            <w:shd w:val="clear" w:color="auto" w:fill="auto"/>
            <w:vAlign w:val="bottom"/>
          </w:tcPr>
          <w:p w14:paraId="040AC76E"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tcPr>
          <w:p w14:paraId="2C917E8F" w14:textId="77777777" w:rsidR="0067058A" w:rsidRPr="00BA678A"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6D51A1">
              <w:rPr>
                <w:rFonts w:ascii="CordiaUPC" w:hAnsi="CordiaUPC" w:cs="CordiaUPC"/>
                <w:sz w:val="26"/>
                <w:szCs w:val="26"/>
              </w:rPr>
              <w:t>2,88</w:t>
            </w:r>
            <w:r>
              <w:rPr>
                <w:rFonts w:ascii="CordiaUPC" w:hAnsi="CordiaUPC" w:cs="CordiaUPC"/>
                <w:sz w:val="26"/>
                <w:szCs w:val="26"/>
              </w:rPr>
              <w:t>4</w:t>
            </w:r>
          </w:p>
        </w:tc>
      </w:tr>
      <w:tr w:rsidR="0067058A" w:rsidRPr="007A7361" w14:paraId="756EAFB7" w14:textId="77777777" w:rsidTr="00C40F7D">
        <w:trPr>
          <w:cantSplit/>
          <w:trHeight w:val="20"/>
        </w:trPr>
        <w:tc>
          <w:tcPr>
            <w:tcW w:w="5591" w:type="dxa"/>
            <w:vAlign w:val="bottom"/>
            <w:hideMark/>
          </w:tcPr>
          <w:p w14:paraId="76231ECB" w14:textId="77777777" w:rsidR="0067058A" w:rsidRPr="007A7361" w:rsidRDefault="0067058A" w:rsidP="00C40F7D">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overseas</w:t>
            </w:r>
          </w:p>
        </w:tc>
        <w:tc>
          <w:tcPr>
            <w:tcW w:w="1710" w:type="dxa"/>
            <w:shd w:val="clear" w:color="auto" w:fill="auto"/>
            <w:vAlign w:val="bottom"/>
          </w:tcPr>
          <w:p w14:paraId="3C615AF1" w14:textId="77777777" w:rsidR="0067058A" w:rsidRPr="0014085A"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sz w:val="26"/>
                <w:szCs w:val="26"/>
              </w:rPr>
            </w:pPr>
            <w:r>
              <w:rPr>
                <w:rFonts w:ascii="CordiaUPC" w:hAnsi="CordiaUPC" w:cs="CordiaUPC"/>
                <w:sz w:val="26"/>
                <w:szCs w:val="26"/>
              </w:rPr>
              <w:t>6</w:t>
            </w:r>
          </w:p>
        </w:tc>
        <w:tc>
          <w:tcPr>
            <w:tcW w:w="270" w:type="dxa"/>
            <w:shd w:val="clear" w:color="auto" w:fill="auto"/>
            <w:vAlign w:val="bottom"/>
          </w:tcPr>
          <w:p w14:paraId="7DEA9980"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bottom w:val="single" w:sz="4" w:space="0" w:color="auto"/>
            </w:tcBorders>
            <w:shd w:val="clear" w:color="auto" w:fill="auto"/>
          </w:tcPr>
          <w:p w14:paraId="2C0FCE6B" w14:textId="77777777" w:rsidR="0067058A" w:rsidRPr="00BA678A"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6D51A1">
              <w:rPr>
                <w:rFonts w:ascii="CordiaUPC" w:hAnsi="CordiaUPC" w:cs="CordiaUPC"/>
                <w:sz w:val="26"/>
                <w:szCs w:val="26"/>
              </w:rPr>
              <w:t>6</w:t>
            </w:r>
          </w:p>
        </w:tc>
      </w:tr>
      <w:tr w:rsidR="0067058A" w:rsidRPr="007A7361" w14:paraId="3CE5A0DF" w14:textId="77777777" w:rsidTr="00C40F7D">
        <w:trPr>
          <w:cantSplit/>
          <w:trHeight w:val="20"/>
        </w:trPr>
        <w:tc>
          <w:tcPr>
            <w:tcW w:w="5591" w:type="dxa"/>
            <w:vAlign w:val="bottom"/>
            <w:hideMark/>
          </w:tcPr>
          <w:p w14:paraId="3257FF4F" w14:textId="77777777" w:rsidR="0067058A" w:rsidRPr="007A7361" w:rsidRDefault="0067058A" w:rsidP="00C40F7D">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w:t>
            </w:r>
          </w:p>
        </w:tc>
        <w:tc>
          <w:tcPr>
            <w:tcW w:w="1710" w:type="dxa"/>
            <w:tcBorders>
              <w:top w:val="single" w:sz="4" w:space="0" w:color="auto"/>
              <w:bottom w:val="single" w:sz="4" w:space="0" w:color="auto"/>
            </w:tcBorders>
            <w:shd w:val="clear" w:color="auto" w:fill="auto"/>
            <w:vAlign w:val="bottom"/>
          </w:tcPr>
          <w:p w14:paraId="74EA4F0A" w14:textId="77777777" w:rsidR="0067058A" w:rsidRPr="0011336E"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b/>
                <w:bCs/>
                <w:sz w:val="26"/>
                <w:szCs w:val="26"/>
              </w:rPr>
            </w:pPr>
            <w:r>
              <w:rPr>
                <w:rFonts w:ascii="CordiaUPC" w:hAnsi="CordiaUPC" w:cs="CordiaUPC"/>
                <w:b/>
                <w:bCs/>
                <w:sz w:val="26"/>
                <w:szCs w:val="26"/>
              </w:rPr>
              <w:t>2,851</w:t>
            </w:r>
          </w:p>
        </w:tc>
        <w:tc>
          <w:tcPr>
            <w:tcW w:w="270" w:type="dxa"/>
            <w:shd w:val="clear" w:color="auto" w:fill="auto"/>
            <w:vAlign w:val="bottom"/>
          </w:tcPr>
          <w:p w14:paraId="5BE72E90"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bottom w:val="single" w:sz="4" w:space="0" w:color="auto"/>
            </w:tcBorders>
            <w:shd w:val="clear" w:color="auto" w:fill="auto"/>
          </w:tcPr>
          <w:p w14:paraId="4EF234EF" w14:textId="77777777" w:rsidR="0067058A" w:rsidRPr="00BA678A"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11336E">
              <w:rPr>
                <w:rFonts w:ascii="CordiaUPC" w:hAnsi="CordiaUPC" w:cs="CordiaUPC"/>
                <w:b/>
                <w:bCs/>
                <w:sz w:val="26"/>
                <w:szCs w:val="26"/>
              </w:rPr>
              <w:t>2,890</w:t>
            </w:r>
          </w:p>
        </w:tc>
      </w:tr>
      <w:tr w:rsidR="0067058A" w:rsidRPr="007A7361" w14:paraId="2D4362A7" w14:textId="77777777" w:rsidTr="00C40F7D">
        <w:trPr>
          <w:cantSplit/>
          <w:trHeight w:val="20"/>
        </w:trPr>
        <w:tc>
          <w:tcPr>
            <w:tcW w:w="5591" w:type="dxa"/>
            <w:vAlign w:val="bottom"/>
          </w:tcPr>
          <w:p w14:paraId="50596201" w14:textId="77777777" w:rsidR="0067058A" w:rsidRPr="007A7361" w:rsidRDefault="0067058A" w:rsidP="00C40F7D">
            <w:pPr>
              <w:pStyle w:val="NoSpacing"/>
              <w:spacing w:line="240" w:lineRule="exact"/>
              <w:rPr>
                <w:rFonts w:ascii="CordiaUPC" w:hAnsi="CordiaUPC" w:cs="CordiaUPC"/>
                <w:sz w:val="26"/>
                <w:szCs w:val="26"/>
              </w:rPr>
            </w:pPr>
          </w:p>
        </w:tc>
        <w:tc>
          <w:tcPr>
            <w:tcW w:w="1710" w:type="dxa"/>
            <w:tcBorders>
              <w:top w:val="single" w:sz="4" w:space="0" w:color="auto"/>
            </w:tcBorders>
            <w:shd w:val="clear" w:color="auto" w:fill="auto"/>
            <w:vAlign w:val="bottom"/>
          </w:tcPr>
          <w:p w14:paraId="101195C9"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b/>
                <w:bCs/>
                <w:sz w:val="26"/>
                <w:szCs w:val="26"/>
              </w:rPr>
            </w:pPr>
          </w:p>
        </w:tc>
        <w:tc>
          <w:tcPr>
            <w:tcW w:w="270" w:type="dxa"/>
            <w:vAlign w:val="bottom"/>
          </w:tcPr>
          <w:p w14:paraId="0DABF632"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tcBorders>
            <w:shd w:val="clear" w:color="auto" w:fill="auto"/>
            <w:vAlign w:val="bottom"/>
          </w:tcPr>
          <w:p w14:paraId="19109C28" w14:textId="77777777" w:rsidR="0067058A" w:rsidRPr="00BA678A"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p>
        </w:tc>
      </w:tr>
      <w:tr w:rsidR="0067058A" w:rsidRPr="007A7361" w14:paraId="2DE968CC" w14:textId="77777777" w:rsidTr="00C40F7D">
        <w:trPr>
          <w:cantSplit/>
          <w:trHeight w:val="20"/>
        </w:trPr>
        <w:tc>
          <w:tcPr>
            <w:tcW w:w="5591" w:type="dxa"/>
            <w:vAlign w:val="bottom"/>
            <w:hideMark/>
          </w:tcPr>
          <w:p w14:paraId="0D2C7C62" w14:textId="77777777" w:rsidR="0067058A" w:rsidRPr="007A7361" w:rsidRDefault="0067058A" w:rsidP="00C40F7D">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 investments - net</w:t>
            </w:r>
          </w:p>
        </w:tc>
        <w:tc>
          <w:tcPr>
            <w:tcW w:w="1710" w:type="dxa"/>
            <w:tcBorders>
              <w:bottom w:val="double" w:sz="4" w:space="0" w:color="auto"/>
            </w:tcBorders>
            <w:shd w:val="clear" w:color="auto" w:fill="auto"/>
            <w:vAlign w:val="bottom"/>
          </w:tcPr>
          <w:p w14:paraId="7EAC7BA9"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exact"/>
              <w:ind w:right="-151"/>
              <w:rPr>
                <w:rFonts w:ascii="CordiaUPC" w:hAnsi="CordiaUPC" w:cs="CordiaUPC"/>
                <w:b/>
                <w:bCs/>
                <w:sz w:val="26"/>
                <w:szCs w:val="26"/>
              </w:rPr>
            </w:pPr>
            <w:r>
              <w:rPr>
                <w:rFonts w:ascii="CordiaUPC" w:hAnsi="CordiaUPC" w:cs="CordiaUPC" w:hint="cs"/>
                <w:b/>
                <w:bCs/>
                <w:sz w:val="26"/>
                <w:szCs w:val="26"/>
                <w:cs/>
              </w:rPr>
              <w:t>190</w:t>
            </w:r>
            <w:r>
              <w:rPr>
                <w:rFonts w:ascii="CordiaUPC" w:hAnsi="CordiaUPC" w:cs="CordiaUPC"/>
                <w:b/>
                <w:bCs/>
                <w:sz w:val="26"/>
                <w:szCs w:val="26"/>
              </w:rPr>
              <w:t>,</w:t>
            </w:r>
            <w:r>
              <w:rPr>
                <w:rFonts w:ascii="CordiaUPC" w:hAnsi="CordiaUPC" w:cs="CordiaUPC" w:hint="cs"/>
                <w:b/>
                <w:bCs/>
                <w:sz w:val="26"/>
                <w:szCs w:val="26"/>
                <w:cs/>
              </w:rPr>
              <w:t>746</w:t>
            </w:r>
          </w:p>
        </w:tc>
        <w:tc>
          <w:tcPr>
            <w:tcW w:w="270" w:type="dxa"/>
            <w:shd w:val="clear" w:color="auto" w:fill="auto"/>
            <w:vAlign w:val="bottom"/>
          </w:tcPr>
          <w:p w14:paraId="3A110E36" w14:textId="77777777" w:rsidR="0067058A" w:rsidRPr="007A7361"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bottom w:val="double" w:sz="4" w:space="0" w:color="auto"/>
            </w:tcBorders>
            <w:shd w:val="clear" w:color="auto" w:fill="auto"/>
            <w:vAlign w:val="bottom"/>
          </w:tcPr>
          <w:p w14:paraId="3B5B055C" w14:textId="77777777" w:rsidR="0067058A" w:rsidRPr="00BA678A" w:rsidRDefault="0067058A" w:rsidP="00C40F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6D51A1">
              <w:rPr>
                <w:rFonts w:ascii="CordiaUPC" w:eastAsia="SimSun" w:hAnsi="CordiaUPC" w:cs="CordiaUPC"/>
                <w:b/>
                <w:bCs/>
                <w:sz w:val="26"/>
                <w:szCs w:val="26"/>
                <w:lang w:val="en-GB"/>
              </w:rPr>
              <w:t>180,229</w:t>
            </w:r>
          </w:p>
        </w:tc>
      </w:tr>
    </w:tbl>
    <w:p w14:paraId="51DA661B" w14:textId="77777777" w:rsidR="00337CC6" w:rsidRPr="00392524" w:rsidRDefault="00337CC6" w:rsidP="00AD7C76">
      <w:pPr>
        <w:spacing w:line="240" w:lineRule="exact"/>
        <w:rPr>
          <w:rFonts w:ascii="CordiaUPC" w:hAnsi="CordiaUPC" w:cs="CordiaUPC"/>
          <w:b/>
          <w:bCs/>
          <w:sz w:val="26"/>
          <w:szCs w:val="26"/>
          <w:lang w:val="en-US" w:bidi="th-TH"/>
        </w:rPr>
      </w:pPr>
    </w:p>
    <w:p w14:paraId="68080A6D" w14:textId="7DA08838" w:rsidR="00127009" w:rsidRPr="001E59E7" w:rsidRDefault="00127009" w:rsidP="00127009">
      <w:pPr>
        <w:pStyle w:val="index"/>
        <w:spacing w:after="0" w:line="240" w:lineRule="exact"/>
        <w:ind w:left="540"/>
        <w:jc w:val="both"/>
        <w:rPr>
          <w:rFonts w:ascii="CordiaUPC" w:eastAsia="Times New Roman" w:hAnsi="CordiaUPC" w:cs="CordiaUPC"/>
          <w:sz w:val="26"/>
          <w:szCs w:val="26"/>
          <w:cs/>
          <w:lang w:val="en-US" w:bidi="th-TH"/>
        </w:rPr>
      </w:pPr>
      <w:r w:rsidRPr="001E59E7">
        <w:rPr>
          <w:rFonts w:ascii="CordiaUPC" w:eastAsia="Times New Roman" w:hAnsi="CordiaUPC" w:cs="CordiaUPC" w:hint="cs"/>
          <w:sz w:val="26"/>
          <w:szCs w:val="26"/>
          <w:lang w:val="en-US" w:bidi="th-TH"/>
        </w:rPr>
        <w:t>The Bank and its subsidiaries have dividend income from investments in equity instruments that are designated at fair value through other comprehensive income for</w:t>
      </w:r>
      <w:r w:rsidRPr="001E59E7">
        <w:rPr>
          <w:rFonts w:ascii="CordiaUPC" w:eastAsia="Times New Roman" w:hAnsi="CordiaUPC" w:cs="CordiaUPC"/>
          <w:sz w:val="26"/>
          <w:szCs w:val="26"/>
          <w:lang w:val="en-US" w:bidi="th-TH"/>
        </w:rPr>
        <w:t xml:space="preserve"> </w:t>
      </w:r>
      <w:r w:rsidRPr="001E59E7">
        <w:rPr>
          <w:rFonts w:ascii="CordiaUPC" w:eastAsia="Times New Roman" w:hAnsi="CordiaUPC" w:cs="CordiaUPC" w:hint="cs"/>
          <w:sz w:val="26"/>
          <w:szCs w:val="26"/>
          <w:lang w:val="en-US" w:bidi="th-TH"/>
        </w:rPr>
        <w:t xml:space="preserve">the three-month and </w:t>
      </w:r>
      <w:r w:rsidR="00A60D96">
        <w:rPr>
          <w:rFonts w:ascii="CordiaUPC" w:eastAsia="Times New Roman" w:hAnsi="CordiaUPC" w:cs="CordiaUPC"/>
          <w:sz w:val="26"/>
          <w:szCs w:val="26"/>
          <w:lang w:val="en-US" w:bidi="th-TH"/>
        </w:rPr>
        <w:t>nine</w:t>
      </w:r>
      <w:r w:rsidRPr="001E59E7">
        <w:rPr>
          <w:rFonts w:ascii="CordiaUPC" w:eastAsia="Times New Roman" w:hAnsi="CordiaUPC" w:cs="CordiaUPC" w:hint="cs"/>
          <w:sz w:val="26"/>
          <w:szCs w:val="26"/>
          <w:lang w:val="en-US" w:bidi="th-TH"/>
        </w:rPr>
        <w:t xml:space="preserve">-month periods ended 30 </w:t>
      </w:r>
      <w:r w:rsidR="00A60D96">
        <w:rPr>
          <w:rFonts w:ascii="CordiaUPC" w:eastAsia="Times New Roman" w:hAnsi="CordiaUPC" w:cs="CordiaUPC"/>
          <w:sz w:val="26"/>
          <w:szCs w:val="26"/>
          <w:lang w:val="en-US" w:bidi="th-TH"/>
        </w:rPr>
        <w:t>September</w:t>
      </w:r>
      <w:r w:rsidRPr="001E59E7">
        <w:rPr>
          <w:rFonts w:ascii="CordiaUPC" w:eastAsia="Times New Roman" w:hAnsi="CordiaUPC" w:cs="CordiaUPC" w:hint="cs"/>
          <w:sz w:val="26"/>
          <w:szCs w:val="26"/>
          <w:lang w:val="en-US" w:bidi="th-TH"/>
        </w:rPr>
        <w:t xml:space="preserve"> 202</w:t>
      </w:r>
      <w:r w:rsidRPr="001E59E7">
        <w:rPr>
          <w:rFonts w:ascii="CordiaUPC" w:eastAsia="Times New Roman" w:hAnsi="CordiaUPC" w:cs="CordiaUPC"/>
          <w:sz w:val="26"/>
          <w:szCs w:val="26"/>
          <w:lang w:val="en-US" w:bidi="th-TH"/>
        </w:rPr>
        <w:t>2</w:t>
      </w:r>
      <w:r w:rsidRPr="001E59E7">
        <w:rPr>
          <w:rFonts w:ascii="CordiaUPC" w:eastAsia="Times New Roman" w:hAnsi="CordiaUPC" w:cs="CordiaUPC" w:hint="cs"/>
          <w:sz w:val="26"/>
          <w:szCs w:val="26"/>
          <w:lang w:val="en-US" w:bidi="th-TH"/>
        </w:rPr>
        <w:t xml:space="preserve"> in the amount of Baht </w:t>
      </w:r>
      <w:r w:rsidR="000B1AED">
        <w:rPr>
          <w:rFonts w:ascii="CordiaUPC" w:eastAsia="Times New Roman" w:hAnsi="CordiaUPC" w:cs="CordiaUPC"/>
          <w:sz w:val="26"/>
          <w:szCs w:val="26"/>
          <w:lang w:val="en-US" w:bidi="th-TH"/>
        </w:rPr>
        <w:t>7</w:t>
      </w:r>
      <w:r w:rsidRPr="001E59E7">
        <w:rPr>
          <w:rFonts w:ascii="CordiaUPC" w:eastAsia="Times New Roman" w:hAnsi="CordiaUPC" w:cs="CordiaUPC" w:hint="cs"/>
          <w:sz w:val="26"/>
          <w:szCs w:val="26"/>
          <w:lang w:val="en-US" w:bidi="th-TH"/>
        </w:rPr>
        <w:t xml:space="preserve"> million and Baht </w:t>
      </w:r>
      <w:r w:rsidR="000B1AED">
        <w:rPr>
          <w:rFonts w:ascii="CordiaUPC" w:eastAsia="Times New Roman" w:hAnsi="CordiaUPC" w:cs="CordiaUPC"/>
          <w:sz w:val="26"/>
          <w:szCs w:val="26"/>
          <w:lang w:val="en-US" w:bidi="th-TH"/>
        </w:rPr>
        <w:t>142</w:t>
      </w:r>
      <w:r w:rsidRPr="001E59E7">
        <w:rPr>
          <w:rFonts w:ascii="CordiaUPC" w:eastAsia="Times New Roman" w:hAnsi="CordiaUPC" w:cs="CordiaUPC"/>
          <w:sz w:val="26"/>
          <w:szCs w:val="26"/>
          <w:lang w:val="en-US" w:bidi="th-TH"/>
        </w:rPr>
        <w:t xml:space="preserve"> </w:t>
      </w:r>
      <w:r w:rsidRPr="001E59E7">
        <w:rPr>
          <w:rFonts w:ascii="CordiaUPC" w:eastAsia="Times New Roman" w:hAnsi="CordiaUPC" w:cs="CordiaUPC" w:hint="cs"/>
          <w:sz w:val="26"/>
          <w:szCs w:val="26"/>
          <w:lang w:val="en-US" w:bidi="th-TH"/>
        </w:rPr>
        <w:t xml:space="preserve">million, respectively </w:t>
      </w:r>
      <w:r w:rsidRPr="00D65E59">
        <w:rPr>
          <w:rFonts w:ascii="CordiaUPC" w:eastAsia="Times New Roman" w:hAnsi="CordiaUPC" w:cs="CordiaUPC" w:hint="cs"/>
          <w:i/>
          <w:iCs/>
          <w:sz w:val="26"/>
          <w:szCs w:val="26"/>
          <w:lang w:val="en-US" w:bidi="th-TH"/>
        </w:rPr>
        <w:t>(</w:t>
      </w:r>
      <w:r w:rsidRPr="000F4389">
        <w:rPr>
          <w:rFonts w:ascii="CordiaUPC" w:eastAsia="Times New Roman" w:hAnsi="CordiaUPC" w:cs="CordiaUPC" w:hint="cs"/>
          <w:i/>
          <w:iCs/>
          <w:sz w:val="26"/>
          <w:szCs w:val="26"/>
          <w:lang w:val="en-US" w:bidi="th-TH"/>
        </w:rPr>
        <w:t>Bank only: Baht</w:t>
      </w:r>
      <w:r w:rsidRPr="000F4389">
        <w:rPr>
          <w:rFonts w:ascii="CordiaUPC" w:eastAsia="Times New Roman" w:hAnsi="CordiaUPC" w:cs="CordiaUPC"/>
          <w:i/>
          <w:iCs/>
          <w:sz w:val="26"/>
          <w:szCs w:val="26"/>
          <w:lang w:val="en-US" w:bidi="th-TH"/>
        </w:rPr>
        <w:t xml:space="preserve"> </w:t>
      </w:r>
      <w:r w:rsidR="000B1AED" w:rsidRPr="000F4389">
        <w:rPr>
          <w:rFonts w:ascii="CordiaUPC" w:eastAsia="Times New Roman" w:hAnsi="CordiaUPC" w:cs="CordiaUPC"/>
          <w:i/>
          <w:iCs/>
          <w:sz w:val="26"/>
          <w:szCs w:val="26"/>
          <w:lang w:val="en-US" w:bidi="th-TH"/>
        </w:rPr>
        <w:t>7</w:t>
      </w:r>
      <w:r w:rsidRPr="000F4389">
        <w:rPr>
          <w:rFonts w:ascii="CordiaUPC" w:eastAsia="Times New Roman" w:hAnsi="CordiaUPC" w:cs="CordiaUPC"/>
          <w:i/>
          <w:iCs/>
          <w:sz w:val="26"/>
          <w:szCs w:val="26"/>
          <w:lang w:val="en-US" w:bidi="th-TH"/>
        </w:rPr>
        <w:t xml:space="preserve"> </w:t>
      </w:r>
      <w:r w:rsidRPr="000F4389">
        <w:rPr>
          <w:rFonts w:ascii="CordiaUPC" w:eastAsia="Times New Roman" w:hAnsi="CordiaUPC" w:cs="CordiaUPC" w:hint="cs"/>
          <w:i/>
          <w:iCs/>
          <w:sz w:val="26"/>
          <w:szCs w:val="26"/>
          <w:lang w:val="en-US" w:bidi="th-TH"/>
        </w:rPr>
        <w:t>million</w:t>
      </w:r>
      <w:r w:rsidRPr="000F4389">
        <w:rPr>
          <w:rFonts w:ascii="CordiaUPC" w:eastAsia="Times New Roman" w:hAnsi="CordiaUPC" w:cs="CordiaUPC"/>
          <w:i/>
          <w:iCs/>
          <w:sz w:val="26"/>
          <w:szCs w:val="26"/>
          <w:lang w:val="en-US" w:bidi="th-TH"/>
        </w:rPr>
        <w:t xml:space="preserve"> and Baht </w:t>
      </w:r>
      <w:r w:rsidR="000B1AED" w:rsidRPr="000F4389">
        <w:rPr>
          <w:rFonts w:ascii="CordiaUPC" w:eastAsia="Times New Roman" w:hAnsi="CordiaUPC" w:cs="CordiaUPC"/>
          <w:i/>
          <w:iCs/>
          <w:sz w:val="26"/>
          <w:szCs w:val="26"/>
          <w:lang w:val="en-US" w:bidi="th-TH"/>
        </w:rPr>
        <w:t>142</w:t>
      </w:r>
      <w:r w:rsidRPr="000F4389">
        <w:rPr>
          <w:rFonts w:ascii="CordiaUPC" w:eastAsia="Times New Roman" w:hAnsi="CordiaUPC" w:cs="CordiaUPC"/>
          <w:i/>
          <w:iCs/>
          <w:sz w:val="26"/>
          <w:szCs w:val="26"/>
          <w:lang w:val="en-US" w:bidi="th-TH"/>
        </w:rPr>
        <w:t xml:space="preserve"> million, respectively</w:t>
      </w:r>
      <w:r w:rsidRPr="00D65E59">
        <w:rPr>
          <w:rFonts w:ascii="CordiaUPC" w:eastAsia="Times New Roman" w:hAnsi="CordiaUPC" w:cs="CordiaUPC" w:hint="cs"/>
          <w:i/>
          <w:iCs/>
          <w:sz w:val="26"/>
          <w:szCs w:val="26"/>
          <w:lang w:val="en-US" w:bidi="th-TH"/>
        </w:rPr>
        <w:t>)</w:t>
      </w:r>
      <w:r w:rsidR="00E73753" w:rsidRPr="005060CC">
        <w:rPr>
          <w:rFonts w:ascii="CordiaUPC" w:eastAsia="Times New Roman" w:hAnsi="CordiaUPC" w:cs="CordiaUPC"/>
          <w:sz w:val="26"/>
          <w:szCs w:val="26"/>
          <w:lang w:val="en-US" w:bidi="th-TH"/>
        </w:rPr>
        <w:t>,</w:t>
      </w:r>
      <w:r w:rsidRPr="005060CC">
        <w:rPr>
          <w:rFonts w:ascii="CordiaUPC" w:eastAsia="Times New Roman" w:hAnsi="CordiaUPC" w:cs="CordiaUPC"/>
          <w:sz w:val="26"/>
          <w:szCs w:val="26"/>
          <w:lang w:val="en-US" w:bidi="th-TH"/>
        </w:rPr>
        <w:t xml:space="preserve"> and</w:t>
      </w:r>
      <w:r w:rsidR="000B603B" w:rsidRPr="005060CC">
        <w:rPr>
          <w:rFonts w:ascii="CordiaUPC" w:eastAsia="Times New Roman" w:hAnsi="CordiaUPC" w:cs="CordiaUPC" w:hint="cs"/>
          <w:sz w:val="26"/>
          <w:szCs w:val="26"/>
          <w:lang w:val="en-US" w:bidi="th-TH"/>
        </w:rPr>
        <w:t xml:space="preserve"> for</w:t>
      </w:r>
      <w:r w:rsidR="000B603B" w:rsidRPr="005060CC">
        <w:rPr>
          <w:rFonts w:ascii="CordiaUPC" w:eastAsia="Times New Roman" w:hAnsi="CordiaUPC" w:cs="CordiaUPC"/>
          <w:sz w:val="26"/>
          <w:szCs w:val="26"/>
          <w:lang w:val="en-US" w:bidi="th-TH"/>
        </w:rPr>
        <w:t xml:space="preserve"> </w:t>
      </w:r>
      <w:r w:rsidR="000B603B" w:rsidRPr="005060CC">
        <w:rPr>
          <w:rFonts w:ascii="CordiaUPC" w:eastAsia="Times New Roman" w:hAnsi="CordiaUPC" w:cs="CordiaUPC" w:hint="cs"/>
          <w:sz w:val="26"/>
          <w:szCs w:val="26"/>
          <w:lang w:val="en-US" w:bidi="th-TH"/>
        </w:rPr>
        <w:t xml:space="preserve">the </w:t>
      </w:r>
      <w:r w:rsidR="005060CC" w:rsidRPr="005060CC">
        <w:rPr>
          <w:rFonts w:ascii="CordiaUPC" w:eastAsia="Times New Roman" w:hAnsi="CordiaUPC" w:cs="CordiaUPC"/>
          <w:sz w:val="26"/>
          <w:szCs w:val="26"/>
          <w:lang w:val="en-US" w:bidi="th-TH"/>
        </w:rPr>
        <w:t>nine</w:t>
      </w:r>
      <w:r w:rsidR="000B603B" w:rsidRPr="005060CC">
        <w:rPr>
          <w:rFonts w:ascii="CordiaUPC" w:eastAsia="Times New Roman" w:hAnsi="CordiaUPC" w:cs="CordiaUPC" w:hint="cs"/>
          <w:sz w:val="26"/>
          <w:szCs w:val="26"/>
          <w:lang w:val="en-US" w:bidi="th-TH"/>
        </w:rPr>
        <w:t xml:space="preserve">-month </w:t>
      </w:r>
      <w:r w:rsidR="005060CC" w:rsidRPr="005060CC">
        <w:rPr>
          <w:rFonts w:ascii="CordiaUPC" w:eastAsia="Times New Roman" w:hAnsi="CordiaUPC" w:cs="CordiaUPC"/>
          <w:sz w:val="26"/>
          <w:szCs w:val="26"/>
          <w:lang w:val="en-US" w:bidi="th-TH"/>
        </w:rPr>
        <w:t xml:space="preserve">period ended </w:t>
      </w:r>
      <w:r w:rsidRPr="005060CC">
        <w:rPr>
          <w:rFonts w:ascii="CordiaUPC" w:eastAsia="Times New Roman" w:hAnsi="CordiaUPC" w:cs="CordiaUPC"/>
          <w:sz w:val="26"/>
          <w:szCs w:val="26"/>
          <w:lang w:val="en-US" w:bidi="th-TH"/>
        </w:rPr>
        <w:t xml:space="preserve">30 </w:t>
      </w:r>
      <w:r w:rsidR="00637747" w:rsidRPr="005060CC">
        <w:rPr>
          <w:rFonts w:ascii="CordiaUPC" w:eastAsia="Times New Roman" w:hAnsi="CordiaUPC" w:cs="CordiaUPC"/>
          <w:sz w:val="26"/>
          <w:szCs w:val="26"/>
          <w:lang w:val="en-US" w:bidi="th-TH"/>
        </w:rPr>
        <w:t>September</w:t>
      </w:r>
      <w:r w:rsidRPr="005060CC">
        <w:rPr>
          <w:rFonts w:ascii="CordiaUPC" w:eastAsia="Times New Roman" w:hAnsi="CordiaUPC" w:cs="CordiaUPC"/>
          <w:sz w:val="26"/>
          <w:szCs w:val="26"/>
          <w:lang w:val="en-US" w:bidi="th-TH"/>
        </w:rPr>
        <w:t xml:space="preserve"> 2021 in the amount of Baht </w:t>
      </w:r>
      <w:r w:rsidR="00B71A97" w:rsidRPr="005060CC">
        <w:rPr>
          <w:rFonts w:ascii="CordiaUPC" w:eastAsia="Times New Roman" w:hAnsi="CordiaUPC" w:cs="CordiaUPC"/>
          <w:sz w:val="26"/>
          <w:szCs w:val="26"/>
          <w:lang w:val="en-US" w:bidi="th-TH"/>
        </w:rPr>
        <w:t>130</w:t>
      </w:r>
      <w:r w:rsidRPr="005060CC">
        <w:rPr>
          <w:rFonts w:ascii="CordiaUPC" w:eastAsia="Times New Roman" w:hAnsi="CordiaUPC" w:cs="CordiaUPC"/>
          <w:sz w:val="26"/>
          <w:szCs w:val="26"/>
          <w:lang w:val="en-US" w:bidi="th-TH"/>
        </w:rPr>
        <w:t xml:space="preserve"> million </w:t>
      </w:r>
      <w:r w:rsidRPr="00D65E59">
        <w:rPr>
          <w:rFonts w:ascii="CordiaUPC" w:eastAsia="Times New Roman" w:hAnsi="CordiaUPC" w:cs="CordiaUPC"/>
          <w:i/>
          <w:iCs/>
          <w:sz w:val="26"/>
          <w:szCs w:val="26"/>
          <w:lang w:val="en-US" w:bidi="th-TH"/>
        </w:rPr>
        <w:t>(</w:t>
      </w:r>
      <w:r w:rsidRPr="000F4389">
        <w:rPr>
          <w:rFonts w:ascii="CordiaUPC" w:eastAsia="Times New Roman" w:hAnsi="CordiaUPC" w:cs="CordiaUPC"/>
          <w:i/>
          <w:iCs/>
          <w:sz w:val="26"/>
          <w:szCs w:val="26"/>
          <w:lang w:val="en-US" w:bidi="th-TH"/>
        </w:rPr>
        <w:t xml:space="preserve">Bank only: Baht </w:t>
      </w:r>
      <w:r w:rsidR="00B71A97" w:rsidRPr="000F4389">
        <w:rPr>
          <w:rFonts w:ascii="CordiaUPC" w:eastAsia="Times New Roman" w:hAnsi="CordiaUPC" w:cs="CordiaUPC"/>
          <w:i/>
          <w:iCs/>
          <w:sz w:val="26"/>
          <w:szCs w:val="26"/>
          <w:lang w:val="en-US" w:bidi="th-TH"/>
        </w:rPr>
        <w:t>50</w:t>
      </w:r>
      <w:r w:rsidRPr="000F4389">
        <w:rPr>
          <w:rFonts w:ascii="CordiaUPC" w:eastAsia="Times New Roman" w:hAnsi="CordiaUPC" w:cs="CordiaUPC"/>
          <w:i/>
          <w:iCs/>
          <w:sz w:val="26"/>
          <w:szCs w:val="26"/>
          <w:lang w:val="en-US" w:bidi="th-TH"/>
        </w:rPr>
        <w:t xml:space="preserve"> million</w:t>
      </w:r>
      <w:r w:rsidRPr="00D65E59">
        <w:rPr>
          <w:rFonts w:ascii="CordiaUPC" w:eastAsia="Times New Roman" w:hAnsi="CordiaUPC" w:cs="CordiaUPC"/>
          <w:i/>
          <w:iCs/>
          <w:sz w:val="26"/>
          <w:szCs w:val="26"/>
          <w:lang w:val="en-US" w:bidi="th-TH"/>
        </w:rPr>
        <w:t>)</w:t>
      </w:r>
      <w:r w:rsidRPr="005060CC">
        <w:rPr>
          <w:rFonts w:ascii="CordiaUPC" w:eastAsia="Times New Roman" w:hAnsi="CordiaUPC" w:cs="CordiaUPC"/>
          <w:sz w:val="26"/>
          <w:szCs w:val="26"/>
          <w:lang w:val="en-US" w:bidi="th-TH"/>
        </w:rPr>
        <w:t>.</w:t>
      </w:r>
    </w:p>
    <w:p w14:paraId="1784E91E" w14:textId="77777777" w:rsidR="00127009" w:rsidRDefault="00127009" w:rsidP="00127009">
      <w:pPr>
        <w:pStyle w:val="index"/>
        <w:spacing w:after="0" w:line="240" w:lineRule="exact"/>
        <w:jc w:val="both"/>
        <w:rPr>
          <w:rFonts w:ascii="CordiaUPC" w:hAnsi="CordiaUPC" w:cs="CordiaUPC"/>
          <w:sz w:val="26"/>
          <w:szCs w:val="26"/>
          <w:cs/>
          <w:lang w:bidi="th-TH"/>
        </w:rPr>
      </w:pPr>
    </w:p>
    <w:p w14:paraId="60EFDE7E" w14:textId="77777777" w:rsidR="00127009" w:rsidRPr="001F3C01" w:rsidRDefault="00127009" w:rsidP="00127009">
      <w:pPr>
        <w:pStyle w:val="index"/>
        <w:spacing w:after="0" w:line="240" w:lineRule="exact"/>
        <w:ind w:left="540"/>
        <w:jc w:val="both"/>
        <w:rPr>
          <w:rFonts w:ascii="CordiaUPC" w:eastAsia="Times New Roman" w:hAnsi="CordiaUPC" w:cs="CordiaUPC"/>
          <w:sz w:val="26"/>
          <w:szCs w:val="26"/>
          <w:lang w:val="en-US" w:bidi="th-TH"/>
        </w:rPr>
      </w:pPr>
      <w:r w:rsidRPr="001F3C01">
        <w:rPr>
          <w:rFonts w:ascii="CordiaUPC" w:eastAsia="Times New Roman" w:hAnsi="CordiaUPC" w:cs="CordiaUPC"/>
          <w:sz w:val="26"/>
          <w:szCs w:val="26"/>
          <w:lang w:val="en-US" w:bidi="th-TH"/>
        </w:rPr>
        <w:t>In June 2022, the Bank has initiated new business model, held-to-collect, for investment in debt securities, and reassessed investment items in response to investment objective. As a result, the Bank transferred investments in debt securities with carrying value of Baht 21,25</w:t>
      </w:r>
      <w:r w:rsidRPr="001F3C01">
        <w:rPr>
          <w:rFonts w:ascii="CordiaUPC" w:eastAsia="Times New Roman" w:hAnsi="CordiaUPC" w:cs="CordiaUPC" w:hint="cs"/>
          <w:sz w:val="26"/>
          <w:szCs w:val="26"/>
          <w:cs/>
          <w:lang w:val="en-US"/>
        </w:rPr>
        <w:t>3</w:t>
      </w:r>
      <w:r w:rsidRPr="001F3C01">
        <w:rPr>
          <w:rFonts w:ascii="CordiaUPC" w:eastAsia="Times New Roman" w:hAnsi="CordiaUPC" w:cs="CordiaUPC"/>
          <w:sz w:val="26"/>
          <w:szCs w:val="26"/>
          <w:lang w:val="en-US" w:bidi="th-TH"/>
        </w:rPr>
        <w:t xml:space="preserve"> million from FVOCI to </w:t>
      </w:r>
      <w:proofErr w:type="spellStart"/>
      <w:r w:rsidRPr="001F3C01">
        <w:rPr>
          <w:rFonts w:ascii="CordiaUPC" w:eastAsia="Times New Roman" w:hAnsi="CordiaUPC" w:cs="CordiaUPC"/>
          <w:sz w:val="26"/>
          <w:szCs w:val="26"/>
          <w:lang w:val="en-US" w:bidi="th-TH"/>
        </w:rPr>
        <w:t>amortised</w:t>
      </w:r>
      <w:proofErr w:type="spellEnd"/>
      <w:r w:rsidRPr="001F3C01">
        <w:rPr>
          <w:rFonts w:ascii="CordiaUPC" w:eastAsia="Times New Roman" w:hAnsi="CordiaUPC" w:cs="CordiaUPC"/>
          <w:sz w:val="26"/>
          <w:szCs w:val="26"/>
          <w:lang w:val="en-US" w:bidi="th-TH"/>
        </w:rPr>
        <w:t xml:space="preserve"> costs. </w:t>
      </w:r>
      <w:proofErr w:type="spellStart"/>
      <w:r w:rsidRPr="001F3C01">
        <w:rPr>
          <w:rFonts w:ascii="CordiaUPC" w:eastAsia="Times New Roman" w:hAnsi="CordiaUPC" w:cs="CordiaUPC"/>
          <w:sz w:val="26"/>
          <w:szCs w:val="26"/>
          <w:lang w:val="en-US" w:bidi="th-TH"/>
        </w:rPr>
        <w:t>Unrealised</w:t>
      </w:r>
      <w:proofErr w:type="spellEnd"/>
      <w:r w:rsidRPr="001F3C01">
        <w:rPr>
          <w:rFonts w:ascii="CordiaUPC" w:eastAsia="Times New Roman" w:hAnsi="CordiaUPC" w:cs="CordiaUPC"/>
          <w:sz w:val="26"/>
          <w:szCs w:val="26"/>
          <w:lang w:val="en-US" w:bidi="th-TH"/>
        </w:rPr>
        <w:t xml:space="preserve"> loss associated with the transferred investment of Baht 1,</w:t>
      </w:r>
      <w:r w:rsidRPr="001F3C01">
        <w:rPr>
          <w:rFonts w:ascii="CordiaUPC" w:eastAsia="Times New Roman" w:hAnsi="CordiaUPC" w:cs="CordiaUPC" w:hint="cs"/>
          <w:sz w:val="26"/>
          <w:szCs w:val="26"/>
          <w:cs/>
          <w:lang w:val="en-US"/>
        </w:rPr>
        <w:t>932</w:t>
      </w:r>
      <w:r w:rsidRPr="001F3C01">
        <w:rPr>
          <w:rFonts w:ascii="CordiaUPC" w:eastAsia="Times New Roman" w:hAnsi="CordiaUPC" w:cs="CordiaUPC"/>
          <w:sz w:val="26"/>
          <w:szCs w:val="26"/>
          <w:lang w:val="en-US" w:bidi="th-TH"/>
        </w:rPr>
        <w:t xml:space="preserve"> million were reversed in other comprehensive income. </w:t>
      </w:r>
    </w:p>
    <w:p w14:paraId="6D376342" w14:textId="77777777" w:rsidR="00127009" w:rsidRPr="001F3C01" w:rsidRDefault="00127009" w:rsidP="00127009">
      <w:pPr>
        <w:spacing w:line="240" w:lineRule="auto"/>
        <w:ind w:left="540"/>
        <w:rPr>
          <w:rFonts w:ascii="CordiaUPC" w:hAnsi="CordiaUPC" w:cs="CordiaUPC"/>
          <w:color w:val="000000"/>
          <w:sz w:val="26"/>
          <w:szCs w:val="26"/>
        </w:rPr>
      </w:pPr>
    </w:p>
    <w:p w14:paraId="00E7D2DE" w14:textId="6EE1E559" w:rsidR="00127009" w:rsidRPr="00BD0C44" w:rsidRDefault="00127009" w:rsidP="00127009">
      <w:pPr>
        <w:pStyle w:val="index"/>
        <w:spacing w:after="0" w:line="240" w:lineRule="exact"/>
        <w:ind w:left="540"/>
        <w:jc w:val="both"/>
        <w:rPr>
          <w:rFonts w:ascii="CordiaUPC" w:eastAsia="Times New Roman" w:hAnsi="CordiaUPC" w:cs="CordiaUPC"/>
          <w:sz w:val="26"/>
          <w:szCs w:val="26"/>
          <w:lang w:val="en-US" w:bidi="th-TH"/>
        </w:rPr>
      </w:pPr>
      <w:r w:rsidRPr="001A2208">
        <w:rPr>
          <w:rFonts w:ascii="CordiaUPC" w:eastAsia="Times New Roman" w:hAnsi="CordiaUPC" w:cs="CordiaUPC"/>
          <w:sz w:val="26"/>
          <w:szCs w:val="26"/>
          <w:lang w:val="en-US" w:bidi="th-TH"/>
        </w:rPr>
        <w:t xml:space="preserve">As of 30 </w:t>
      </w:r>
      <w:r w:rsidR="00ED0EAA" w:rsidRPr="001A2208">
        <w:rPr>
          <w:rFonts w:ascii="CordiaUPC" w:eastAsia="Times New Roman" w:hAnsi="CordiaUPC" w:cs="CordiaUPC"/>
          <w:sz w:val="26"/>
          <w:szCs w:val="26"/>
          <w:lang w:val="en-US" w:bidi="th-TH"/>
        </w:rPr>
        <w:t>September</w:t>
      </w:r>
      <w:r w:rsidRPr="001A2208">
        <w:rPr>
          <w:rFonts w:ascii="CordiaUPC" w:eastAsia="Times New Roman" w:hAnsi="CordiaUPC" w:cs="CordiaUPC"/>
          <w:sz w:val="26"/>
          <w:szCs w:val="26"/>
          <w:lang w:val="en-US" w:bidi="th-TH"/>
        </w:rPr>
        <w:t xml:space="preserve"> 2022, the fair value of the transferred investment was Baht </w:t>
      </w:r>
      <w:r w:rsidR="000B1AED" w:rsidRPr="001A2208">
        <w:rPr>
          <w:rFonts w:ascii="CordiaUPC" w:hAnsi="CordiaUPC" w:cs="CordiaUPC"/>
          <w:color w:val="000000"/>
          <w:sz w:val="26"/>
          <w:szCs w:val="26"/>
        </w:rPr>
        <w:t xml:space="preserve">19,432 </w:t>
      </w:r>
      <w:r w:rsidRPr="001A2208">
        <w:rPr>
          <w:rFonts w:ascii="CordiaUPC" w:eastAsia="Times New Roman" w:hAnsi="CordiaUPC" w:cs="CordiaUPC"/>
          <w:sz w:val="26"/>
          <w:szCs w:val="26"/>
          <w:lang w:val="en-US" w:bidi="th-TH"/>
        </w:rPr>
        <w:t xml:space="preserve">million, the </w:t>
      </w:r>
      <w:proofErr w:type="spellStart"/>
      <w:r w:rsidRPr="001A2208">
        <w:rPr>
          <w:rFonts w:ascii="CordiaUPC" w:eastAsia="Times New Roman" w:hAnsi="CordiaUPC" w:cs="CordiaUPC"/>
          <w:sz w:val="26"/>
          <w:szCs w:val="26"/>
          <w:lang w:val="en-US" w:bidi="th-TH"/>
        </w:rPr>
        <w:t>unrealised</w:t>
      </w:r>
      <w:proofErr w:type="spellEnd"/>
      <w:r w:rsidRPr="001A2208">
        <w:rPr>
          <w:rFonts w:ascii="CordiaUPC" w:eastAsia="Times New Roman" w:hAnsi="CordiaUPC" w:cs="CordiaUPC"/>
          <w:sz w:val="26"/>
          <w:szCs w:val="26"/>
          <w:lang w:val="en-US" w:bidi="th-TH"/>
        </w:rPr>
        <w:t xml:space="preserve"> loss amounting Baht </w:t>
      </w:r>
      <w:r w:rsidR="000B1AED" w:rsidRPr="001A2208">
        <w:rPr>
          <w:rFonts w:ascii="CordiaUPC" w:hAnsi="CordiaUPC" w:cs="CordiaUPC"/>
          <w:color w:val="000000"/>
          <w:sz w:val="26"/>
          <w:szCs w:val="26"/>
        </w:rPr>
        <w:t>1,8</w:t>
      </w:r>
      <w:r w:rsidR="001A2208" w:rsidRPr="001A2208">
        <w:rPr>
          <w:rFonts w:ascii="CordiaUPC" w:hAnsi="CordiaUPC" w:cs="CordiaUPC"/>
          <w:color w:val="000000"/>
          <w:sz w:val="26"/>
          <w:szCs w:val="26"/>
        </w:rPr>
        <w:t>21</w:t>
      </w:r>
      <w:r w:rsidR="000B1AED" w:rsidRPr="001A2208">
        <w:rPr>
          <w:rFonts w:ascii="CordiaUPC" w:hAnsi="CordiaUPC" w:cs="CordiaUPC"/>
          <w:color w:val="000000"/>
          <w:sz w:val="26"/>
          <w:szCs w:val="26"/>
        </w:rPr>
        <w:t xml:space="preserve"> </w:t>
      </w:r>
      <w:r w:rsidRPr="001A2208">
        <w:rPr>
          <w:rFonts w:ascii="CordiaUPC" w:eastAsia="Times New Roman" w:hAnsi="CordiaUPC" w:cs="CordiaUPC"/>
          <w:sz w:val="26"/>
          <w:szCs w:val="26"/>
          <w:lang w:val="en-US" w:bidi="th-TH"/>
        </w:rPr>
        <w:t>million would have been recognized</w:t>
      </w:r>
      <w:r w:rsidRPr="001A2208">
        <w:rPr>
          <w:rFonts w:ascii="CordiaUPC" w:eastAsia="Times New Roman" w:hAnsi="CordiaUPC" w:cs="CordiaUPC" w:hint="cs"/>
          <w:sz w:val="26"/>
          <w:szCs w:val="26"/>
          <w:cs/>
          <w:lang w:val="en-US"/>
        </w:rPr>
        <w:t xml:space="preserve"> </w:t>
      </w:r>
      <w:r w:rsidRPr="001A2208">
        <w:rPr>
          <w:rFonts w:ascii="CordiaUPC" w:eastAsia="Times New Roman" w:hAnsi="CordiaUPC" w:cs="CordiaUPC"/>
          <w:sz w:val="26"/>
          <w:szCs w:val="26"/>
          <w:lang w:val="en-US" w:bidi="th-TH"/>
        </w:rPr>
        <w:t>in other comprehensive income if the investment had not been transferred.</w:t>
      </w:r>
    </w:p>
    <w:p w14:paraId="1C5B93F3" w14:textId="498BB6B4" w:rsidR="00C22CD9" w:rsidRPr="000B1AED" w:rsidRDefault="00C22CD9">
      <w:pPr>
        <w:spacing w:line="240" w:lineRule="auto"/>
        <w:rPr>
          <w:rFonts w:ascii="CordiaUPC" w:hAnsi="CordiaUPC" w:cs="CordiaUPC"/>
          <w:b/>
          <w:bCs/>
          <w:sz w:val="26"/>
          <w:szCs w:val="26"/>
          <w:lang w:val="en-US" w:bidi="th-TH"/>
        </w:rPr>
      </w:pPr>
    </w:p>
    <w:p w14:paraId="5FA7F349" w14:textId="1CE51B78" w:rsidR="00315CD5" w:rsidRPr="001808EF" w:rsidRDefault="00A7166D" w:rsidP="001808EF">
      <w:pPr>
        <w:spacing w:line="240" w:lineRule="auto"/>
        <w:rPr>
          <w:rFonts w:ascii="CordiaUPC" w:hAnsi="CordiaUPC" w:cs="CordiaUPC"/>
          <w:b/>
          <w:bCs/>
          <w:sz w:val="26"/>
          <w:szCs w:val="26"/>
          <w:lang w:val="en-AU" w:bidi="th-TH"/>
        </w:rPr>
      </w:pPr>
      <w:r w:rsidRPr="00392524">
        <w:rPr>
          <w:rFonts w:ascii="CordiaUPC" w:hAnsi="CordiaUPC" w:cs="CordiaUPC"/>
          <w:b/>
          <w:bCs/>
          <w:sz w:val="26"/>
          <w:szCs w:val="26"/>
          <w:lang w:bidi="th-TH"/>
        </w:rPr>
        <w:t>5</w:t>
      </w:r>
      <w:r w:rsidR="00315CD5" w:rsidRPr="00392524">
        <w:rPr>
          <w:rFonts w:ascii="CordiaUPC" w:hAnsi="CordiaUPC" w:cs="CordiaUPC" w:hint="cs"/>
          <w:b/>
          <w:bCs/>
          <w:sz w:val="26"/>
          <w:szCs w:val="26"/>
          <w:lang w:bidi="th-TH"/>
        </w:rPr>
        <w:t>.2</w:t>
      </w:r>
      <w:r w:rsidR="00315CD5" w:rsidRPr="00392524">
        <w:rPr>
          <w:rFonts w:ascii="CordiaUPC" w:hAnsi="CordiaUPC" w:cs="CordiaUPC" w:hint="cs"/>
          <w:b/>
          <w:bCs/>
          <w:sz w:val="26"/>
          <w:szCs w:val="26"/>
          <w:lang w:bidi="th-TH"/>
        </w:rPr>
        <w:tab/>
      </w:r>
      <w:r w:rsidR="00315CD5" w:rsidRPr="00392524">
        <w:rPr>
          <w:rFonts w:ascii="CordiaUPC" w:hAnsi="CordiaUPC" w:cs="CordiaUPC" w:hint="cs"/>
          <w:b/>
          <w:bCs/>
          <w:sz w:val="26"/>
          <w:szCs w:val="26"/>
          <w:lang w:val="en-US" w:bidi="th-TH"/>
        </w:rPr>
        <w:t>Investments in entities in which the Bank and its subsidiaries hold 10% or more</w:t>
      </w:r>
    </w:p>
    <w:p w14:paraId="492D1435" w14:textId="77777777" w:rsidR="00315CD5" w:rsidRPr="00392524" w:rsidRDefault="00315CD5" w:rsidP="00AD7C76">
      <w:pPr>
        <w:pStyle w:val="index"/>
        <w:spacing w:after="0" w:line="240" w:lineRule="exact"/>
        <w:ind w:left="567" w:hanging="567"/>
        <w:rPr>
          <w:rFonts w:ascii="CordiaUPC" w:hAnsi="CordiaUPC" w:cs="CordiaUPC"/>
          <w:sz w:val="26"/>
          <w:szCs w:val="26"/>
          <w:lang w:val="en-US" w:bidi="th-TH"/>
        </w:rPr>
      </w:pPr>
    </w:p>
    <w:p w14:paraId="616D032D" w14:textId="2C2D8E83" w:rsidR="00315CD5" w:rsidRPr="00392524" w:rsidRDefault="00315CD5" w:rsidP="00AD7C76">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392524">
        <w:rPr>
          <w:rFonts w:ascii="CordiaUPC" w:hAnsi="CordiaUPC" w:cs="CordiaUPC" w:hint="cs"/>
          <w:sz w:val="26"/>
          <w:szCs w:val="26"/>
          <w:lang w:val="en-US" w:eastAsia="en-GB" w:bidi="th-TH"/>
        </w:rPr>
        <w:t xml:space="preserve">As </w:t>
      </w:r>
      <w:proofErr w:type="gramStart"/>
      <w:r w:rsidRPr="00392524">
        <w:rPr>
          <w:rFonts w:ascii="CordiaUPC" w:hAnsi="CordiaUPC" w:cs="CordiaUPC" w:hint="cs"/>
          <w:sz w:val="26"/>
          <w:szCs w:val="26"/>
          <w:lang w:val="en-US" w:eastAsia="en-GB" w:bidi="th-TH"/>
        </w:rPr>
        <w:t>at</w:t>
      </w:r>
      <w:proofErr w:type="gramEnd"/>
      <w:r w:rsidRPr="00392524">
        <w:rPr>
          <w:rFonts w:ascii="CordiaUPC" w:hAnsi="CordiaUPC" w:cs="CordiaUPC" w:hint="cs"/>
          <w:sz w:val="26"/>
          <w:szCs w:val="26"/>
          <w:lang w:val="en-US" w:eastAsia="en-GB" w:bidi="th-TH"/>
        </w:rPr>
        <w:t xml:space="preserve"> </w:t>
      </w:r>
      <w:r w:rsidR="00971385" w:rsidRPr="005B2349">
        <w:rPr>
          <w:rFonts w:ascii="CordiaUPC" w:eastAsia="Times New Roman" w:hAnsi="CordiaUPC" w:cs="CordiaUPC"/>
          <w:sz w:val="26"/>
          <w:szCs w:val="26"/>
          <w:lang w:bidi="th-TH"/>
        </w:rPr>
        <w:t>30 September</w:t>
      </w:r>
      <w:r w:rsidR="00734F55" w:rsidRPr="00392524">
        <w:rPr>
          <w:rFonts w:ascii="CordiaUPC" w:eastAsia="Times New Roman" w:hAnsi="CordiaUPC" w:cs="CordiaUPC"/>
          <w:sz w:val="26"/>
          <w:szCs w:val="26"/>
          <w:lang w:bidi="th-TH"/>
        </w:rPr>
        <w:t xml:space="preserve"> 2022</w:t>
      </w:r>
      <w:r w:rsidR="00895086" w:rsidRPr="00392524">
        <w:rPr>
          <w:rFonts w:ascii="CordiaUPC" w:hAnsi="CordiaUPC" w:cs="CordiaUPC" w:hint="cs"/>
          <w:sz w:val="26"/>
          <w:szCs w:val="26"/>
        </w:rPr>
        <w:t xml:space="preserve"> and </w:t>
      </w:r>
      <w:r w:rsidR="00734F55" w:rsidRPr="00392524">
        <w:rPr>
          <w:rFonts w:ascii="CordiaUPC" w:hAnsi="CordiaUPC" w:cs="CordiaUPC" w:hint="cs"/>
          <w:sz w:val="26"/>
          <w:szCs w:val="26"/>
        </w:rPr>
        <w:t>31 December 2021</w:t>
      </w:r>
      <w:r w:rsidRPr="00392524">
        <w:rPr>
          <w:rFonts w:ascii="CordiaUPC" w:hAnsi="CordiaUPC" w:cs="CordiaUPC" w:hint="cs"/>
          <w:sz w:val="26"/>
          <w:szCs w:val="26"/>
          <w:lang w:val="en-US" w:eastAsia="en-GB" w:bidi="th-TH"/>
        </w:rPr>
        <w:t>, the Bank</w:t>
      </w:r>
      <w:r w:rsidR="000F47D1" w:rsidRPr="00392524">
        <w:rPr>
          <w:rFonts w:ascii="CordiaUPC" w:hAnsi="CordiaUPC" w:cs="CordiaUPC" w:hint="cs"/>
          <w:sz w:val="26"/>
          <w:szCs w:val="26"/>
          <w:lang w:val="en-US" w:eastAsia="en-GB" w:bidi="th-TH"/>
        </w:rPr>
        <w:t xml:space="preserve"> and its subsidiaries</w:t>
      </w:r>
      <w:r w:rsidRPr="00392524">
        <w:rPr>
          <w:rFonts w:ascii="CordiaUPC" w:hAnsi="CordiaUPC" w:cs="CordiaUPC" w:hint="cs"/>
          <w:sz w:val="26"/>
          <w:szCs w:val="26"/>
          <w:lang w:val="en-US" w:eastAsia="en-GB" w:bidi="th-TH"/>
        </w:rPr>
        <w:t xml:space="preserve"> had investments in entities in which the Bank</w:t>
      </w:r>
      <w:r w:rsidR="00796245" w:rsidRPr="00392524">
        <w:rPr>
          <w:rFonts w:ascii="CordiaUPC" w:hAnsi="CordiaUPC" w:cs="CordiaUPC" w:hint="cs"/>
          <w:sz w:val="26"/>
          <w:szCs w:val="26"/>
          <w:lang w:val="en-US" w:eastAsia="en-GB" w:bidi="th-TH"/>
        </w:rPr>
        <w:t xml:space="preserve"> and its subsidiarie</w:t>
      </w:r>
      <w:r w:rsidR="00982499" w:rsidRPr="00392524">
        <w:rPr>
          <w:rFonts w:ascii="CordiaUPC" w:hAnsi="CordiaUPC" w:cs="CordiaUPC" w:hint="cs"/>
          <w:sz w:val="26"/>
          <w:szCs w:val="26"/>
          <w:lang w:val="en-US" w:eastAsia="en-GB" w:bidi="th-TH"/>
        </w:rPr>
        <w:t>s</w:t>
      </w:r>
      <w:r w:rsidRPr="00392524">
        <w:rPr>
          <w:rFonts w:ascii="CordiaUPC" w:hAnsi="CordiaUPC" w:cs="CordiaUPC" w:hint="cs"/>
          <w:sz w:val="26"/>
          <w:szCs w:val="26"/>
          <w:lang w:val="en-US" w:eastAsia="en-GB" w:bidi="th-TH"/>
        </w:rPr>
        <w:t xml:space="preserve"> hold 10% or more of the paid-up share </w:t>
      </w:r>
      <w:r w:rsidRPr="00DF47F4">
        <w:rPr>
          <w:rFonts w:ascii="CordiaUPC" w:hAnsi="CordiaUPC" w:cs="CordiaUPC" w:hint="cs"/>
          <w:sz w:val="26"/>
          <w:szCs w:val="26"/>
          <w:lang w:val="en-US" w:eastAsia="en-GB" w:bidi="th-TH"/>
        </w:rPr>
        <w:t xml:space="preserve">capital of the investee companies </w:t>
      </w:r>
      <w:r w:rsidR="00A1031B" w:rsidRPr="00DF47F4">
        <w:rPr>
          <w:rFonts w:ascii="CordiaUPC" w:hAnsi="CordiaUPC" w:cs="CordiaUPC"/>
          <w:sz w:val="26"/>
          <w:szCs w:val="26"/>
          <w:lang w:val="en-US" w:eastAsia="en-GB" w:bidi="th-TH"/>
        </w:rPr>
        <w:t xml:space="preserve">but such companies are not treated as its subsidiaries and associates </w:t>
      </w:r>
      <w:proofErr w:type="spellStart"/>
      <w:r w:rsidR="00A1031B" w:rsidRPr="00DF47F4">
        <w:rPr>
          <w:rFonts w:ascii="CordiaUPC" w:hAnsi="CordiaUPC" w:cs="CordiaUPC"/>
          <w:sz w:val="26"/>
          <w:szCs w:val="26"/>
          <w:lang w:val="en-US" w:eastAsia="en-GB" w:bidi="th-TH"/>
        </w:rPr>
        <w:t>summarised</w:t>
      </w:r>
      <w:proofErr w:type="spellEnd"/>
      <w:r w:rsidR="00A1031B" w:rsidRPr="00DF47F4">
        <w:rPr>
          <w:rFonts w:ascii="CordiaUPC" w:hAnsi="CordiaUPC" w:cs="CordiaUPC"/>
          <w:sz w:val="26"/>
          <w:szCs w:val="26"/>
          <w:lang w:val="en-US" w:eastAsia="en-GB" w:bidi="th-TH"/>
        </w:rPr>
        <w:t xml:space="preserve"> below.</w:t>
      </w:r>
    </w:p>
    <w:p w14:paraId="2E1FD1F4" w14:textId="7FBFF4C4" w:rsidR="0086771A" w:rsidRDefault="0086771A" w:rsidP="00AD7C76">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090" w:type="dxa"/>
        <w:tblInd w:w="450" w:type="dxa"/>
        <w:tblLayout w:type="fixed"/>
        <w:tblLook w:val="01E0" w:firstRow="1" w:lastRow="1" w:firstColumn="1" w:lastColumn="1" w:noHBand="0" w:noVBand="0"/>
      </w:tblPr>
      <w:tblGrid>
        <w:gridCol w:w="5310"/>
        <w:gridCol w:w="270"/>
        <w:gridCol w:w="1620"/>
        <w:gridCol w:w="270"/>
        <w:gridCol w:w="1620"/>
      </w:tblGrid>
      <w:tr w:rsidR="00A60D96" w:rsidRPr="000064CB" w14:paraId="433575A5" w14:textId="77777777" w:rsidTr="006B1063">
        <w:trPr>
          <w:trHeight w:val="137"/>
        </w:trPr>
        <w:tc>
          <w:tcPr>
            <w:tcW w:w="5310" w:type="dxa"/>
          </w:tcPr>
          <w:p w14:paraId="1096760C" w14:textId="77777777" w:rsidR="00A60D96" w:rsidRPr="000064CB" w:rsidRDefault="00A60D96" w:rsidP="006B1063">
            <w:pPr>
              <w:spacing w:line="240" w:lineRule="exact"/>
              <w:rPr>
                <w:rFonts w:ascii="CordiaUPC" w:hAnsi="CordiaUPC" w:cs="CordiaUPC"/>
                <w:b/>
                <w:bCs/>
                <w:color w:val="000000"/>
                <w:sz w:val="26"/>
                <w:szCs w:val="26"/>
                <w:lang w:val="en-US"/>
              </w:rPr>
            </w:pPr>
          </w:p>
        </w:tc>
        <w:tc>
          <w:tcPr>
            <w:tcW w:w="270" w:type="dxa"/>
          </w:tcPr>
          <w:p w14:paraId="773B5E0F" w14:textId="77777777" w:rsidR="00A60D96" w:rsidRPr="000064CB" w:rsidRDefault="00A60D96" w:rsidP="006B1063">
            <w:pPr>
              <w:pStyle w:val="acctfourfigures"/>
              <w:tabs>
                <w:tab w:val="clear" w:pos="765"/>
              </w:tabs>
              <w:spacing w:line="240" w:lineRule="exact"/>
              <w:ind w:left="-108" w:right="-88"/>
              <w:jc w:val="center"/>
              <w:rPr>
                <w:rFonts w:ascii="CordiaUPC" w:hAnsi="CordiaUPC" w:cs="CordiaUPC"/>
                <w:b/>
                <w:bCs/>
                <w:sz w:val="26"/>
                <w:szCs w:val="26"/>
              </w:rPr>
            </w:pPr>
          </w:p>
        </w:tc>
        <w:tc>
          <w:tcPr>
            <w:tcW w:w="3510" w:type="dxa"/>
            <w:gridSpan w:val="3"/>
          </w:tcPr>
          <w:p w14:paraId="3B944C07" w14:textId="77777777" w:rsidR="00A60D96" w:rsidRPr="000064CB" w:rsidRDefault="00A60D96" w:rsidP="006B1063">
            <w:pPr>
              <w:pStyle w:val="acctfourfigures"/>
              <w:tabs>
                <w:tab w:val="clear" w:pos="765"/>
              </w:tabs>
              <w:spacing w:line="240" w:lineRule="exact"/>
              <w:ind w:left="-108" w:right="-88"/>
              <w:jc w:val="center"/>
              <w:rPr>
                <w:rFonts w:ascii="CordiaUPC" w:hAnsi="CordiaUPC" w:cs="CordiaUPC"/>
                <w:b/>
                <w:bCs/>
                <w:sz w:val="26"/>
                <w:szCs w:val="26"/>
              </w:rPr>
            </w:pPr>
            <w:r>
              <w:rPr>
                <w:rFonts w:ascii="CordiaUPC" w:hAnsi="CordiaUPC" w:cs="CordiaUPC"/>
                <w:b/>
                <w:bCs/>
                <w:sz w:val="26"/>
                <w:szCs w:val="26"/>
                <w:lang w:val="en-US" w:bidi="th-TH"/>
              </w:rPr>
              <w:t xml:space="preserve">Consolidated and </w:t>
            </w:r>
            <w:r w:rsidRPr="000064CB">
              <w:rPr>
                <w:rFonts w:ascii="CordiaUPC" w:hAnsi="CordiaUPC" w:cs="CordiaUPC" w:hint="cs"/>
                <w:b/>
                <w:bCs/>
                <w:sz w:val="26"/>
                <w:szCs w:val="26"/>
              </w:rPr>
              <w:t>Bank only</w:t>
            </w:r>
          </w:p>
        </w:tc>
      </w:tr>
      <w:tr w:rsidR="00A60D96" w:rsidRPr="000064CB" w14:paraId="526B19C3" w14:textId="77777777" w:rsidTr="006B1063">
        <w:trPr>
          <w:trHeight w:val="137"/>
        </w:trPr>
        <w:tc>
          <w:tcPr>
            <w:tcW w:w="5310" w:type="dxa"/>
          </w:tcPr>
          <w:p w14:paraId="74EF1142" w14:textId="77777777" w:rsidR="00A60D96" w:rsidRPr="000064CB" w:rsidRDefault="00A60D96" w:rsidP="006B1063">
            <w:pPr>
              <w:spacing w:line="240" w:lineRule="exact"/>
              <w:ind w:firstLine="562"/>
              <w:rPr>
                <w:rFonts w:ascii="CordiaUPC" w:hAnsi="CordiaUPC" w:cs="CordiaUPC"/>
                <w:b/>
                <w:bCs/>
                <w:color w:val="000000"/>
                <w:sz w:val="26"/>
                <w:szCs w:val="26"/>
                <w:lang w:val="en-US"/>
              </w:rPr>
            </w:pPr>
          </w:p>
        </w:tc>
        <w:tc>
          <w:tcPr>
            <w:tcW w:w="270" w:type="dxa"/>
            <w:shd w:val="clear" w:color="auto" w:fill="auto"/>
          </w:tcPr>
          <w:p w14:paraId="1275F469" w14:textId="77777777" w:rsidR="00A60D96" w:rsidRPr="000064CB" w:rsidRDefault="00A60D96" w:rsidP="006B1063">
            <w:pPr>
              <w:pStyle w:val="acctmergecolhdg"/>
              <w:spacing w:line="240" w:lineRule="exact"/>
              <w:rPr>
                <w:rFonts w:ascii="CordiaUPC" w:hAnsi="CordiaUPC" w:cs="CordiaUPC"/>
                <w:b w:val="0"/>
                <w:bCs/>
                <w:sz w:val="26"/>
                <w:szCs w:val="26"/>
              </w:rPr>
            </w:pPr>
          </w:p>
        </w:tc>
        <w:tc>
          <w:tcPr>
            <w:tcW w:w="1620" w:type="dxa"/>
            <w:shd w:val="clear" w:color="auto" w:fill="auto"/>
            <w:vAlign w:val="bottom"/>
          </w:tcPr>
          <w:p w14:paraId="522E151E" w14:textId="4613A1A3" w:rsidR="00A60D96" w:rsidRPr="000064CB" w:rsidRDefault="00A60D96" w:rsidP="006B1063">
            <w:pPr>
              <w:pStyle w:val="acctmergecolhdg"/>
              <w:spacing w:line="240" w:lineRule="exact"/>
              <w:ind w:left="-79" w:right="-79"/>
              <w:rPr>
                <w:rFonts w:ascii="CordiaUPC" w:hAnsi="CordiaUPC" w:cs="CordiaUPC"/>
                <w:b w:val="0"/>
                <w:bCs/>
                <w:sz w:val="26"/>
                <w:szCs w:val="26"/>
              </w:rPr>
            </w:pPr>
            <w:r>
              <w:rPr>
                <w:rFonts w:ascii="CordiaUPC" w:hAnsi="CordiaUPC" w:cs="CordiaUPC"/>
                <w:b w:val="0"/>
                <w:bCs/>
                <w:sz w:val="26"/>
                <w:szCs w:val="26"/>
              </w:rPr>
              <w:t xml:space="preserve">30 September </w:t>
            </w:r>
            <w:r w:rsidRPr="000064CB">
              <w:rPr>
                <w:rFonts w:ascii="CordiaUPC" w:hAnsi="CordiaUPC" w:cs="CordiaUPC" w:hint="cs"/>
                <w:b w:val="0"/>
                <w:bCs/>
                <w:sz w:val="26"/>
                <w:szCs w:val="26"/>
              </w:rPr>
              <w:t>202</w:t>
            </w:r>
            <w:r>
              <w:rPr>
                <w:rFonts w:ascii="CordiaUPC" w:hAnsi="CordiaUPC" w:cs="CordiaUPC"/>
                <w:b w:val="0"/>
                <w:bCs/>
                <w:sz w:val="26"/>
                <w:szCs w:val="26"/>
              </w:rPr>
              <w:t>2</w:t>
            </w:r>
          </w:p>
        </w:tc>
        <w:tc>
          <w:tcPr>
            <w:tcW w:w="270" w:type="dxa"/>
            <w:shd w:val="clear" w:color="auto" w:fill="auto"/>
          </w:tcPr>
          <w:p w14:paraId="4CED09D9" w14:textId="77777777" w:rsidR="00A60D96" w:rsidRPr="000064CB" w:rsidRDefault="00A60D96" w:rsidP="006B1063">
            <w:pPr>
              <w:pStyle w:val="acctmergecolhdg"/>
              <w:spacing w:line="240" w:lineRule="exact"/>
              <w:ind w:left="-79" w:right="101"/>
              <w:rPr>
                <w:rFonts w:ascii="CordiaUPC" w:hAnsi="CordiaUPC" w:cs="CordiaUPC"/>
                <w:b w:val="0"/>
                <w:bCs/>
                <w:sz w:val="26"/>
                <w:szCs w:val="26"/>
              </w:rPr>
            </w:pPr>
          </w:p>
        </w:tc>
        <w:tc>
          <w:tcPr>
            <w:tcW w:w="1620" w:type="dxa"/>
            <w:shd w:val="clear" w:color="auto" w:fill="auto"/>
          </w:tcPr>
          <w:p w14:paraId="3C9F9D87" w14:textId="77777777" w:rsidR="00A60D96" w:rsidRPr="000064CB" w:rsidRDefault="00A60D96" w:rsidP="006B1063">
            <w:pPr>
              <w:pStyle w:val="acctmergecolhdg"/>
              <w:tabs>
                <w:tab w:val="left" w:pos="656"/>
              </w:tabs>
              <w:spacing w:line="240" w:lineRule="exact"/>
              <w:ind w:left="-79" w:right="-68"/>
              <w:rPr>
                <w:rFonts w:ascii="CordiaUPC" w:hAnsi="CordiaUPC" w:cs="CordiaUPC"/>
                <w:b w:val="0"/>
                <w:bCs/>
                <w:spacing w:val="-6"/>
                <w:sz w:val="26"/>
                <w:szCs w:val="26"/>
              </w:rPr>
            </w:pPr>
            <w:r>
              <w:rPr>
                <w:rFonts w:ascii="CordiaUPC" w:hAnsi="CordiaUPC" w:cs="CordiaUPC"/>
                <w:b w:val="0"/>
                <w:bCs/>
                <w:spacing w:val="-6"/>
                <w:sz w:val="26"/>
                <w:szCs w:val="26"/>
              </w:rPr>
              <w:t xml:space="preserve">31 December </w:t>
            </w:r>
            <w:r w:rsidRPr="000064CB">
              <w:rPr>
                <w:rFonts w:ascii="CordiaUPC" w:hAnsi="CordiaUPC" w:cs="CordiaUPC" w:hint="cs"/>
                <w:b w:val="0"/>
                <w:bCs/>
                <w:spacing w:val="-6"/>
                <w:sz w:val="26"/>
                <w:szCs w:val="26"/>
              </w:rPr>
              <w:t>20</w:t>
            </w:r>
            <w:r>
              <w:rPr>
                <w:rFonts w:ascii="CordiaUPC" w:hAnsi="CordiaUPC" w:cs="CordiaUPC"/>
                <w:b w:val="0"/>
                <w:bCs/>
                <w:spacing w:val="-6"/>
                <w:sz w:val="26"/>
                <w:szCs w:val="26"/>
              </w:rPr>
              <w:t>21</w:t>
            </w:r>
          </w:p>
        </w:tc>
      </w:tr>
      <w:tr w:rsidR="00A60D96" w:rsidRPr="000064CB" w14:paraId="73851CA6" w14:textId="77777777" w:rsidTr="006B1063">
        <w:trPr>
          <w:trHeight w:val="187"/>
        </w:trPr>
        <w:tc>
          <w:tcPr>
            <w:tcW w:w="5310" w:type="dxa"/>
          </w:tcPr>
          <w:p w14:paraId="71C81FE2" w14:textId="77777777" w:rsidR="00A60D96" w:rsidRPr="000064CB" w:rsidRDefault="00A60D96" w:rsidP="006B1063">
            <w:pPr>
              <w:spacing w:line="240" w:lineRule="exact"/>
              <w:rPr>
                <w:rFonts w:ascii="CordiaUPC" w:hAnsi="CordiaUPC" w:cs="CordiaUPC"/>
                <w:b/>
                <w:bCs/>
                <w:color w:val="000000"/>
                <w:sz w:val="26"/>
                <w:szCs w:val="26"/>
                <w:lang w:val="en-US"/>
              </w:rPr>
            </w:pPr>
          </w:p>
        </w:tc>
        <w:tc>
          <w:tcPr>
            <w:tcW w:w="270" w:type="dxa"/>
          </w:tcPr>
          <w:p w14:paraId="257C1D56" w14:textId="77777777" w:rsidR="00A60D96" w:rsidRPr="000064CB" w:rsidRDefault="00A60D96" w:rsidP="006B1063">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10" w:type="dxa"/>
            <w:gridSpan w:val="3"/>
          </w:tcPr>
          <w:p w14:paraId="257E2604" w14:textId="77777777" w:rsidR="00A60D96" w:rsidRPr="000064CB" w:rsidRDefault="00A60D96" w:rsidP="006B1063">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7A7361">
              <w:rPr>
                <w:rFonts w:ascii="CordiaUPC" w:hAnsi="CordiaUPC" w:cs="CordiaUPC" w:hint="cs"/>
                <w:bCs/>
                <w:i/>
                <w:iCs/>
                <w:sz w:val="26"/>
                <w:szCs w:val="26"/>
              </w:rPr>
              <w:t>(</w:t>
            </w:r>
            <w:proofErr w:type="gramStart"/>
            <w:r w:rsidRPr="007A7361">
              <w:rPr>
                <w:rFonts w:ascii="CordiaUPC" w:hAnsi="CordiaUPC" w:cs="CordiaUPC" w:hint="cs"/>
                <w:bCs/>
                <w:i/>
                <w:iCs/>
                <w:sz w:val="26"/>
                <w:szCs w:val="26"/>
              </w:rPr>
              <w:t>in</w:t>
            </w:r>
            <w:proofErr w:type="gramEnd"/>
            <w:r w:rsidRPr="007A7361">
              <w:rPr>
                <w:rFonts w:ascii="CordiaUPC" w:hAnsi="CordiaUPC" w:cs="CordiaUPC" w:hint="cs"/>
                <w:bCs/>
                <w:i/>
                <w:iCs/>
                <w:sz w:val="26"/>
                <w:szCs w:val="26"/>
              </w:rPr>
              <w:t xml:space="preserve"> million Baht)</w:t>
            </w:r>
          </w:p>
        </w:tc>
      </w:tr>
      <w:tr w:rsidR="000B1AED" w:rsidRPr="000064CB" w14:paraId="54D82469" w14:textId="77777777" w:rsidTr="006B1063">
        <w:trPr>
          <w:trHeight w:val="182"/>
        </w:trPr>
        <w:tc>
          <w:tcPr>
            <w:tcW w:w="5310" w:type="dxa"/>
          </w:tcPr>
          <w:p w14:paraId="54A90B28" w14:textId="77777777" w:rsidR="000B1AED" w:rsidRPr="000064CB" w:rsidRDefault="000B1AED" w:rsidP="000B1AED">
            <w:pPr>
              <w:spacing w:line="240" w:lineRule="exact"/>
              <w:rPr>
                <w:rFonts w:ascii="CordiaUPC" w:hAnsi="CordiaUPC" w:cs="CordiaUPC"/>
                <w:color w:val="000000"/>
                <w:sz w:val="26"/>
                <w:szCs w:val="26"/>
                <w:lang w:val="en-US"/>
              </w:rPr>
            </w:pPr>
            <w:r w:rsidRPr="000064CB">
              <w:rPr>
                <w:rFonts w:ascii="CordiaUPC" w:hAnsi="CordiaUPC" w:cs="CordiaUPC" w:hint="cs"/>
                <w:color w:val="000000"/>
                <w:sz w:val="26"/>
                <w:szCs w:val="26"/>
                <w:lang w:val="en-US"/>
              </w:rPr>
              <w:t>Property development and construction</w:t>
            </w:r>
          </w:p>
        </w:tc>
        <w:tc>
          <w:tcPr>
            <w:tcW w:w="270" w:type="dxa"/>
          </w:tcPr>
          <w:p w14:paraId="741DEB4C" w14:textId="77777777" w:rsidR="000B1AED" w:rsidRPr="000064CB" w:rsidRDefault="000B1AED" w:rsidP="000B1AE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3AD8C6C9" w14:textId="658A43D9" w:rsidR="000B1AED" w:rsidRPr="000064CB" w:rsidRDefault="000B1AED" w:rsidP="000B1AED">
            <w:pPr>
              <w:pStyle w:val="acctfourfigures"/>
              <w:tabs>
                <w:tab w:val="clear" w:pos="765"/>
              </w:tabs>
              <w:spacing w:line="240" w:lineRule="exact"/>
              <w:ind w:left="-79" w:right="255"/>
              <w:jc w:val="right"/>
              <w:rPr>
                <w:rFonts w:ascii="CordiaUPC" w:hAnsi="CordiaUPC" w:cs="CordiaUPC"/>
                <w:sz w:val="26"/>
                <w:szCs w:val="26"/>
                <w:cs/>
                <w:lang w:bidi="th-TH"/>
              </w:rPr>
            </w:pPr>
            <w:r>
              <w:rPr>
                <w:rFonts w:ascii="CordiaUPC" w:hAnsi="CordiaUPC" w:cs="CordiaUPC" w:hint="cs"/>
                <w:sz w:val="26"/>
                <w:szCs w:val="26"/>
                <w:cs/>
                <w:lang w:val="en-US" w:bidi="th-TH"/>
              </w:rPr>
              <w:t>-</w:t>
            </w:r>
          </w:p>
        </w:tc>
        <w:tc>
          <w:tcPr>
            <w:tcW w:w="270" w:type="dxa"/>
          </w:tcPr>
          <w:p w14:paraId="294ED062" w14:textId="77777777" w:rsidR="000B1AED" w:rsidRPr="000064CB" w:rsidRDefault="000B1AED" w:rsidP="000B1AE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4F9CFE64" w14:textId="77777777" w:rsidR="000B1AED" w:rsidRPr="000064CB" w:rsidRDefault="000B1AED" w:rsidP="000B1AED">
            <w:pPr>
              <w:pStyle w:val="acctfourfigures"/>
              <w:tabs>
                <w:tab w:val="clear" w:pos="765"/>
                <w:tab w:val="decimal" w:pos="1154"/>
              </w:tabs>
              <w:spacing w:line="240" w:lineRule="exact"/>
              <w:ind w:left="-79" w:right="-198"/>
              <w:rPr>
                <w:rFonts w:ascii="CordiaUPC" w:hAnsi="CordiaUPC" w:cs="CordiaUPC"/>
                <w:sz w:val="26"/>
                <w:szCs w:val="26"/>
              </w:rPr>
            </w:pPr>
            <w:r w:rsidRPr="006D51A1">
              <w:rPr>
                <w:rFonts w:ascii="CordiaUPC" w:hAnsi="CordiaUPC" w:cs="CordiaUPC"/>
                <w:sz w:val="26"/>
                <w:szCs w:val="26"/>
              </w:rPr>
              <w:t>4</w:t>
            </w:r>
          </w:p>
        </w:tc>
      </w:tr>
      <w:tr w:rsidR="000B1AED" w:rsidRPr="000064CB" w14:paraId="138345DF" w14:textId="77777777" w:rsidTr="006B1063">
        <w:trPr>
          <w:trHeight w:val="187"/>
        </w:trPr>
        <w:tc>
          <w:tcPr>
            <w:tcW w:w="5310" w:type="dxa"/>
          </w:tcPr>
          <w:p w14:paraId="02F9A112" w14:textId="77777777" w:rsidR="000B1AED" w:rsidRPr="000064CB" w:rsidRDefault="000B1AED" w:rsidP="000B1AED">
            <w:pPr>
              <w:spacing w:line="240" w:lineRule="exact"/>
              <w:rPr>
                <w:rFonts w:ascii="CordiaUPC" w:hAnsi="CordiaUPC" w:cs="CordiaUPC"/>
                <w:color w:val="000000"/>
                <w:sz w:val="26"/>
                <w:szCs w:val="26"/>
                <w:lang w:val="en-US"/>
              </w:rPr>
            </w:pPr>
            <w:r w:rsidRPr="000064CB">
              <w:rPr>
                <w:rFonts w:ascii="CordiaUPC" w:hAnsi="CordiaUPC" w:cs="CordiaUPC" w:hint="cs"/>
                <w:color w:val="000000"/>
                <w:sz w:val="26"/>
                <w:szCs w:val="26"/>
                <w:lang w:val="en-US"/>
              </w:rPr>
              <w:t>Public utilities and services</w:t>
            </w:r>
          </w:p>
        </w:tc>
        <w:tc>
          <w:tcPr>
            <w:tcW w:w="270" w:type="dxa"/>
          </w:tcPr>
          <w:p w14:paraId="3DA4E99C" w14:textId="77777777" w:rsidR="000B1AED" w:rsidRPr="000064CB" w:rsidRDefault="000B1AED" w:rsidP="000B1AE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7AA2D6BE" w14:textId="0459C6C2" w:rsidR="000B1AED" w:rsidRPr="000064CB" w:rsidRDefault="000B1AED" w:rsidP="000B1AED">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rPr>
              <w:t>123</w:t>
            </w:r>
          </w:p>
        </w:tc>
        <w:tc>
          <w:tcPr>
            <w:tcW w:w="270" w:type="dxa"/>
          </w:tcPr>
          <w:p w14:paraId="54153C65" w14:textId="77777777" w:rsidR="000B1AED" w:rsidRPr="000064CB" w:rsidRDefault="000B1AED" w:rsidP="000B1AE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4DBAD4D1" w14:textId="77777777" w:rsidR="000B1AED" w:rsidRPr="000064CB" w:rsidRDefault="000B1AED" w:rsidP="000B1AED">
            <w:pPr>
              <w:pStyle w:val="acctfourfigures"/>
              <w:tabs>
                <w:tab w:val="clear" w:pos="765"/>
                <w:tab w:val="decimal" w:pos="1154"/>
              </w:tabs>
              <w:spacing w:line="240" w:lineRule="exact"/>
              <w:ind w:left="-79" w:right="-198"/>
              <w:rPr>
                <w:rFonts w:ascii="CordiaUPC" w:hAnsi="CordiaUPC" w:cs="CordiaUPC"/>
                <w:sz w:val="26"/>
                <w:szCs w:val="26"/>
              </w:rPr>
            </w:pPr>
            <w:r w:rsidRPr="006D51A1">
              <w:rPr>
                <w:rFonts w:ascii="CordiaUPC" w:hAnsi="CordiaUPC" w:cs="CordiaUPC"/>
                <w:sz w:val="26"/>
                <w:szCs w:val="26"/>
              </w:rPr>
              <w:t>126</w:t>
            </w:r>
          </w:p>
        </w:tc>
      </w:tr>
      <w:tr w:rsidR="000B1AED" w:rsidRPr="000064CB" w14:paraId="002F5FF5" w14:textId="77777777" w:rsidTr="007663CC">
        <w:trPr>
          <w:trHeight w:val="70"/>
        </w:trPr>
        <w:tc>
          <w:tcPr>
            <w:tcW w:w="5310" w:type="dxa"/>
          </w:tcPr>
          <w:p w14:paraId="2E1C3DBA" w14:textId="77777777" w:rsidR="000B1AED" w:rsidRPr="000064CB" w:rsidRDefault="000B1AED" w:rsidP="000B1AED">
            <w:pPr>
              <w:spacing w:line="240" w:lineRule="exact"/>
              <w:rPr>
                <w:rFonts w:ascii="CordiaUPC" w:hAnsi="CordiaUPC" w:cs="CordiaUPC"/>
                <w:color w:val="000000"/>
                <w:sz w:val="26"/>
                <w:szCs w:val="26"/>
                <w:lang w:val="en-US" w:bidi="th-TH"/>
              </w:rPr>
            </w:pPr>
            <w:r w:rsidRPr="000064CB">
              <w:rPr>
                <w:rFonts w:ascii="CordiaUPC" w:hAnsi="CordiaUPC" w:cs="CordiaUPC" w:hint="cs"/>
                <w:color w:val="000000"/>
                <w:sz w:val="26"/>
                <w:szCs w:val="26"/>
                <w:lang w:val="en-US"/>
              </w:rPr>
              <w:t>Mutual funds and financial services</w:t>
            </w:r>
          </w:p>
        </w:tc>
        <w:tc>
          <w:tcPr>
            <w:tcW w:w="270" w:type="dxa"/>
          </w:tcPr>
          <w:p w14:paraId="0C78C783" w14:textId="77777777" w:rsidR="000B1AED" w:rsidRPr="000064CB" w:rsidRDefault="000B1AED" w:rsidP="000B1AE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vAlign w:val="bottom"/>
          </w:tcPr>
          <w:p w14:paraId="108AB63F" w14:textId="032ABBAD" w:rsidR="000B1AED" w:rsidRPr="000064CB" w:rsidRDefault="000B1AED" w:rsidP="000B1AED">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rPr>
              <w:t>344</w:t>
            </w:r>
          </w:p>
        </w:tc>
        <w:tc>
          <w:tcPr>
            <w:tcW w:w="270" w:type="dxa"/>
          </w:tcPr>
          <w:p w14:paraId="347E5791" w14:textId="77777777" w:rsidR="000B1AED" w:rsidRPr="000064CB" w:rsidRDefault="000B1AED" w:rsidP="000B1AE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6DF236DB" w14:textId="77777777" w:rsidR="000B1AED" w:rsidRPr="000064CB" w:rsidRDefault="000B1AED" w:rsidP="000B1AED">
            <w:pPr>
              <w:pStyle w:val="acctfourfigures"/>
              <w:tabs>
                <w:tab w:val="clear" w:pos="765"/>
                <w:tab w:val="decimal" w:pos="1154"/>
              </w:tabs>
              <w:spacing w:line="240" w:lineRule="exact"/>
              <w:ind w:left="-79" w:right="-198"/>
              <w:rPr>
                <w:rFonts w:ascii="CordiaUPC" w:hAnsi="CordiaUPC" w:cs="CordiaUPC"/>
                <w:sz w:val="26"/>
                <w:szCs w:val="26"/>
              </w:rPr>
            </w:pPr>
            <w:r w:rsidRPr="006D51A1">
              <w:rPr>
                <w:rFonts w:ascii="CordiaUPC" w:hAnsi="CordiaUPC" w:cs="CordiaUPC"/>
                <w:sz w:val="26"/>
                <w:szCs w:val="26"/>
              </w:rPr>
              <w:t>266</w:t>
            </w:r>
          </w:p>
        </w:tc>
      </w:tr>
      <w:tr w:rsidR="000B1AED" w:rsidRPr="000064CB" w14:paraId="36B428A1" w14:textId="77777777" w:rsidTr="007663CC">
        <w:trPr>
          <w:trHeight w:val="187"/>
        </w:trPr>
        <w:tc>
          <w:tcPr>
            <w:tcW w:w="5310" w:type="dxa"/>
          </w:tcPr>
          <w:p w14:paraId="3480D8CD" w14:textId="77777777" w:rsidR="000B1AED" w:rsidRPr="000064CB" w:rsidRDefault="000B1AED" w:rsidP="000B1AED">
            <w:pPr>
              <w:spacing w:line="240" w:lineRule="exact"/>
              <w:rPr>
                <w:rFonts w:ascii="CordiaUPC" w:hAnsi="CordiaUPC" w:cs="CordiaUPC"/>
                <w:color w:val="000000"/>
                <w:sz w:val="26"/>
                <w:szCs w:val="26"/>
              </w:rPr>
            </w:pPr>
            <w:r w:rsidRPr="000064CB">
              <w:rPr>
                <w:rFonts w:ascii="CordiaUPC" w:hAnsi="CordiaUPC" w:cs="CordiaUPC" w:hint="cs"/>
                <w:color w:val="000000"/>
                <w:sz w:val="26"/>
                <w:szCs w:val="26"/>
              </w:rPr>
              <w:t>Others</w:t>
            </w:r>
          </w:p>
        </w:tc>
        <w:tc>
          <w:tcPr>
            <w:tcW w:w="270" w:type="dxa"/>
          </w:tcPr>
          <w:p w14:paraId="4E09FD0D" w14:textId="77777777" w:rsidR="000B1AED" w:rsidRPr="000064CB" w:rsidRDefault="000B1AED" w:rsidP="000B1AE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703DB602" w14:textId="196E7BFF" w:rsidR="000B1AED" w:rsidRPr="000064CB" w:rsidRDefault="000B1AED" w:rsidP="000B1AED">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rPr>
              <w:t>1,965</w:t>
            </w:r>
          </w:p>
        </w:tc>
        <w:tc>
          <w:tcPr>
            <w:tcW w:w="270" w:type="dxa"/>
          </w:tcPr>
          <w:p w14:paraId="0A7C6636" w14:textId="77777777" w:rsidR="000B1AED" w:rsidRPr="000064CB" w:rsidRDefault="000B1AED" w:rsidP="000B1AED">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4" w:space="0" w:color="auto"/>
            </w:tcBorders>
          </w:tcPr>
          <w:p w14:paraId="6169E647" w14:textId="77777777" w:rsidR="000B1AED" w:rsidRPr="000064CB" w:rsidRDefault="000B1AED" w:rsidP="000B1AED">
            <w:pPr>
              <w:pStyle w:val="acctfourfigures"/>
              <w:tabs>
                <w:tab w:val="clear" w:pos="765"/>
                <w:tab w:val="decimal" w:pos="1154"/>
              </w:tabs>
              <w:spacing w:line="240" w:lineRule="exact"/>
              <w:ind w:left="-79" w:right="-198"/>
              <w:rPr>
                <w:rFonts w:ascii="CordiaUPC" w:hAnsi="CordiaUPC" w:cs="CordiaUPC"/>
                <w:sz w:val="26"/>
                <w:szCs w:val="26"/>
              </w:rPr>
            </w:pPr>
            <w:r w:rsidRPr="006D51A1">
              <w:rPr>
                <w:rFonts w:ascii="CordiaUPC" w:hAnsi="CordiaUPC" w:cs="CordiaUPC"/>
                <w:sz w:val="26"/>
                <w:szCs w:val="26"/>
              </w:rPr>
              <w:t>2,071</w:t>
            </w:r>
          </w:p>
        </w:tc>
      </w:tr>
      <w:tr w:rsidR="000B1AED" w:rsidRPr="000064CB" w14:paraId="006446D8" w14:textId="77777777" w:rsidTr="007663CC">
        <w:trPr>
          <w:trHeight w:val="60"/>
        </w:trPr>
        <w:tc>
          <w:tcPr>
            <w:tcW w:w="5310" w:type="dxa"/>
            <w:vAlign w:val="bottom"/>
          </w:tcPr>
          <w:p w14:paraId="3887857A" w14:textId="77777777" w:rsidR="000B1AED" w:rsidRPr="000064CB" w:rsidRDefault="000B1AED" w:rsidP="000B1AED">
            <w:pPr>
              <w:spacing w:line="240" w:lineRule="exact"/>
              <w:rPr>
                <w:rFonts w:ascii="CordiaUPC" w:hAnsi="CordiaUPC" w:cs="CordiaUPC"/>
                <w:b/>
                <w:bCs/>
                <w:color w:val="000000"/>
                <w:sz w:val="26"/>
                <w:szCs w:val="26"/>
              </w:rPr>
            </w:pPr>
            <w:r>
              <w:rPr>
                <w:rFonts w:ascii="CordiaUPC" w:hAnsi="CordiaUPC" w:cs="CordiaUPC"/>
                <w:b/>
                <w:bCs/>
                <w:color w:val="000000"/>
                <w:sz w:val="26"/>
                <w:szCs w:val="26"/>
              </w:rPr>
              <w:t>Total investments</w:t>
            </w:r>
          </w:p>
        </w:tc>
        <w:tc>
          <w:tcPr>
            <w:tcW w:w="270" w:type="dxa"/>
          </w:tcPr>
          <w:p w14:paraId="42185CC2" w14:textId="77777777" w:rsidR="000B1AED" w:rsidRPr="000064CB" w:rsidRDefault="000B1AED" w:rsidP="000B1AED">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3BAB443C" w14:textId="3E979631" w:rsidR="000B1AED" w:rsidRPr="004113BE" w:rsidRDefault="000B1AED" w:rsidP="000B1AED">
            <w:pPr>
              <w:pStyle w:val="acctfourfigures"/>
              <w:tabs>
                <w:tab w:val="clear" w:pos="765"/>
              </w:tabs>
              <w:spacing w:line="240" w:lineRule="exact"/>
              <w:ind w:left="-79" w:right="255"/>
              <w:jc w:val="right"/>
              <w:rPr>
                <w:rFonts w:ascii="CordiaUPC" w:hAnsi="CordiaUPC" w:cs="CordiaUPC"/>
                <w:b/>
                <w:bCs/>
                <w:sz w:val="26"/>
                <w:szCs w:val="26"/>
              </w:rPr>
            </w:pPr>
            <w:r>
              <w:rPr>
                <w:rFonts w:ascii="CordiaUPC" w:hAnsi="CordiaUPC" w:cs="CordiaUPC"/>
                <w:b/>
                <w:bCs/>
                <w:sz w:val="26"/>
                <w:szCs w:val="26"/>
                <w:lang w:val="en-US"/>
              </w:rPr>
              <w:t>2,432</w:t>
            </w:r>
          </w:p>
        </w:tc>
        <w:tc>
          <w:tcPr>
            <w:tcW w:w="270" w:type="dxa"/>
          </w:tcPr>
          <w:p w14:paraId="34658FC2" w14:textId="77777777" w:rsidR="000B1AED" w:rsidRPr="000064CB" w:rsidRDefault="000B1AED" w:rsidP="000B1AED">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4" w:space="0" w:color="auto"/>
              <w:bottom w:val="double" w:sz="4" w:space="0" w:color="auto"/>
            </w:tcBorders>
          </w:tcPr>
          <w:p w14:paraId="3748D6C6" w14:textId="77777777" w:rsidR="000B1AED" w:rsidRPr="000064CB" w:rsidRDefault="000B1AED" w:rsidP="000B1AED">
            <w:pPr>
              <w:pStyle w:val="acctfourfigures"/>
              <w:tabs>
                <w:tab w:val="clear" w:pos="765"/>
                <w:tab w:val="decimal" w:pos="1154"/>
              </w:tabs>
              <w:spacing w:line="240" w:lineRule="exact"/>
              <w:ind w:left="-79" w:right="-198"/>
              <w:rPr>
                <w:rFonts w:ascii="CordiaUPC" w:hAnsi="CordiaUPC" w:cs="CordiaUPC"/>
                <w:b/>
                <w:bCs/>
                <w:sz w:val="26"/>
                <w:szCs w:val="26"/>
              </w:rPr>
            </w:pPr>
            <w:r w:rsidRPr="004113BE">
              <w:rPr>
                <w:rFonts w:ascii="CordiaUPC" w:hAnsi="CordiaUPC" w:cs="CordiaUPC"/>
                <w:b/>
                <w:bCs/>
                <w:sz w:val="26"/>
                <w:szCs w:val="26"/>
              </w:rPr>
              <w:t>2,467</w:t>
            </w:r>
          </w:p>
        </w:tc>
      </w:tr>
    </w:tbl>
    <w:p w14:paraId="5098CA51" w14:textId="77777777" w:rsidR="00A60D96" w:rsidRPr="00392524" w:rsidRDefault="00A60D96" w:rsidP="00AD7C76">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2B2DFA91" w14:textId="08A84A1B" w:rsidR="005B5F30" w:rsidRPr="00392524" w:rsidRDefault="005B5F30" w:rsidP="00AD7C76">
      <w:pPr>
        <w:spacing w:line="240" w:lineRule="exact"/>
        <w:ind w:left="547"/>
        <w:rPr>
          <w:rFonts w:ascii="CordiaUPC" w:eastAsia="Calibri" w:hAnsi="CordiaUPC" w:cs="CordiaUPC"/>
          <w:i/>
          <w:iCs/>
          <w:sz w:val="26"/>
          <w:szCs w:val="26"/>
          <w:lang w:val="en-US" w:bidi="th-TH"/>
        </w:rPr>
      </w:pPr>
      <w:r w:rsidRPr="00392524">
        <w:rPr>
          <w:rFonts w:ascii="CordiaUPC" w:eastAsia="Calibri" w:hAnsi="CordiaUPC" w:cs="CordiaUPC" w:hint="cs"/>
          <w:i/>
          <w:iCs/>
          <w:sz w:val="26"/>
          <w:szCs w:val="26"/>
          <w:lang w:val="en-US" w:bidi="th-TH"/>
        </w:rPr>
        <w:t>Interest in unconsolidated structured entity arising in the normal business</w:t>
      </w:r>
    </w:p>
    <w:p w14:paraId="1DF25835" w14:textId="77777777" w:rsidR="005B5F30" w:rsidRPr="00392524" w:rsidRDefault="005B5F30" w:rsidP="00AD7C76">
      <w:pPr>
        <w:spacing w:line="240" w:lineRule="exact"/>
        <w:ind w:left="547"/>
        <w:jc w:val="thaiDistribute"/>
        <w:rPr>
          <w:rFonts w:ascii="CordiaUPC" w:eastAsia="Calibri" w:hAnsi="CordiaUPC" w:cs="CordiaUPC"/>
          <w:sz w:val="26"/>
          <w:szCs w:val="26"/>
          <w:lang w:val="en-US" w:bidi="th-TH"/>
        </w:rPr>
      </w:pPr>
    </w:p>
    <w:p w14:paraId="752EA053" w14:textId="5DFBFB8A" w:rsidR="005B5F30" w:rsidRPr="00392524" w:rsidRDefault="005B5F30" w:rsidP="00AD7C76">
      <w:pPr>
        <w:spacing w:line="240" w:lineRule="exact"/>
        <w:ind w:left="547"/>
        <w:jc w:val="thaiDistribute"/>
        <w:rPr>
          <w:rFonts w:ascii="CordiaUPC" w:eastAsia="Calibri" w:hAnsi="CordiaUPC" w:cs="CordiaUPC"/>
          <w:sz w:val="26"/>
          <w:szCs w:val="26"/>
          <w:lang w:val="en-US" w:bidi="th-TH"/>
        </w:rPr>
      </w:pPr>
      <w:r w:rsidRPr="00392524">
        <w:rPr>
          <w:rFonts w:ascii="CordiaUPC" w:eastAsia="Calibri" w:hAnsi="CordiaUPC" w:cs="CordiaUPC" w:hint="cs"/>
          <w:sz w:val="26"/>
          <w:szCs w:val="26"/>
          <w:lang w:val="en-US" w:bidi="th-TH"/>
        </w:rPr>
        <w:t xml:space="preserve">The Bank and its subsidiaries </w:t>
      </w:r>
      <w:r w:rsidR="00CC35EE" w:rsidRPr="00392524">
        <w:rPr>
          <w:rFonts w:ascii="CordiaUPC" w:eastAsia="Calibri" w:hAnsi="CordiaUPC" w:cs="CordiaUPC" w:hint="cs"/>
          <w:sz w:val="26"/>
          <w:szCs w:val="26"/>
          <w:lang w:val="en-US" w:bidi="th-TH"/>
        </w:rPr>
        <w:t xml:space="preserve">may </w:t>
      </w:r>
      <w:proofErr w:type="gramStart"/>
      <w:r w:rsidRPr="00392524">
        <w:rPr>
          <w:rFonts w:ascii="CordiaUPC" w:eastAsia="Calibri" w:hAnsi="CordiaUPC" w:cs="CordiaUPC" w:hint="cs"/>
          <w:sz w:val="26"/>
          <w:szCs w:val="26"/>
          <w:lang w:val="en-US" w:bidi="th-TH"/>
        </w:rPr>
        <w:t>enter into</w:t>
      </w:r>
      <w:proofErr w:type="gramEnd"/>
      <w:r w:rsidRPr="00392524">
        <w:rPr>
          <w:rFonts w:ascii="CordiaUPC" w:eastAsia="Calibri" w:hAnsi="CordiaUPC" w:cs="CordiaUPC" w:hint="cs"/>
          <w:sz w:val="26"/>
          <w:szCs w:val="26"/>
          <w:lang w:val="en-US" w:bidi="th-TH"/>
        </w:rPr>
        <w:t xml:space="preserve"> transactions with structured entities in the forms of investment in unit trusts, lend</w:t>
      </w:r>
      <w:r w:rsidR="00EF3574" w:rsidRPr="00392524">
        <w:rPr>
          <w:rFonts w:ascii="CordiaUPC" w:eastAsia="Calibri" w:hAnsi="CordiaUPC" w:cs="CordiaUPC" w:hint="cs"/>
          <w:sz w:val="26"/>
          <w:szCs w:val="26"/>
          <w:lang w:val="en-US" w:bidi="th-TH"/>
        </w:rPr>
        <w:t>ing and derivative transactions</w:t>
      </w:r>
      <w:r w:rsidRPr="00392524">
        <w:rPr>
          <w:rFonts w:ascii="CordiaUPC" w:eastAsia="Calibri" w:hAnsi="CordiaUPC" w:cs="CordiaUPC" w:hint="cs"/>
          <w:sz w:val="26"/>
          <w:szCs w:val="26"/>
          <w:lang w:val="en-US" w:bidi="th-TH"/>
        </w:rPr>
        <w:t xml:space="preserve">.  Investment in unit trusts is </w:t>
      </w:r>
      <w:proofErr w:type="spellStart"/>
      <w:r w:rsidR="00DB54F6" w:rsidRPr="00392524">
        <w:rPr>
          <w:rFonts w:ascii="CordiaUPC" w:eastAsia="Calibri" w:hAnsi="CordiaUPC" w:cs="CordiaUPC" w:hint="cs"/>
          <w:sz w:val="26"/>
          <w:szCs w:val="26"/>
          <w:lang w:val="en-US" w:bidi="th-TH"/>
        </w:rPr>
        <w:t>s</w:t>
      </w:r>
      <w:r w:rsidR="00772577" w:rsidRPr="00392524">
        <w:rPr>
          <w:rFonts w:ascii="CordiaUPC" w:eastAsia="Calibri" w:hAnsi="CordiaUPC" w:cs="CordiaUPC" w:hint="cs"/>
          <w:sz w:val="26"/>
          <w:szCs w:val="26"/>
          <w:lang w:val="en-US" w:bidi="th-TH"/>
        </w:rPr>
        <w:t>ummari</w:t>
      </w:r>
      <w:r w:rsidR="00C34B0D" w:rsidRPr="00392524">
        <w:rPr>
          <w:rFonts w:ascii="CordiaUPC" w:eastAsia="Calibri" w:hAnsi="CordiaUPC" w:cs="CordiaUPC" w:hint="cs"/>
          <w:sz w:val="26"/>
          <w:szCs w:val="26"/>
          <w:lang w:val="en-US" w:bidi="th-TH"/>
        </w:rPr>
        <w:t>s</w:t>
      </w:r>
      <w:r w:rsidR="00772577" w:rsidRPr="00392524">
        <w:rPr>
          <w:rFonts w:ascii="CordiaUPC" w:eastAsia="Calibri" w:hAnsi="CordiaUPC" w:cs="CordiaUPC" w:hint="cs"/>
          <w:sz w:val="26"/>
          <w:szCs w:val="26"/>
          <w:lang w:val="en-US" w:bidi="th-TH"/>
        </w:rPr>
        <w:t>ed</w:t>
      </w:r>
      <w:proofErr w:type="spellEnd"/>
      <w:r w:rsidRPr="00392524">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w:t>
      </w:r>
      <w:r w:rsidR="00EC6D80" w:rsidRPr="00392524">
        <w:rPr>
          <w:rFonts w:ascii="CordiaUPC" w:eastAsia="Calibri" w:hAnsi="CordiaUPC" w:cs="CordiaUPC" w:hint="cs"/>
          <w:sz w:val="26"/>
          <w:szCs w:val="26"/>
          <w:lang w:val="en-US" w:bidi="th-TH"/>
        </w:rPr>
        <w:t>other</w:t>
      </w:r>
      <w:r w:rsidRPr="00392524">
        <w:rPr>
          <w:rFonts w:ascii="CordiaUPC" w:eastAsia="Calibri" w:hAnsi="CordiaUPC" w:cs="CordiaUPC" w:hint="cs"/>
          <w:sz w:val="26"/>
          <w:szCs w:val="26"/>
          <w:lang w:val="en-US" w:bidi="th-TH"/>
        </w:rPr>
        <w:t xml:space="preserve"> counterparties. </w:t>
      </w:r>
    </w:p>
    <w:p w14:paraId="18C97D67" w14:textId="77777777" w:rsidR="00B32A00" w:rsidRPr="00392524" w:rsidRDefault="00B32A00" w:rsidP="00AD7C76">
      <w:pPr>
        <w:spacing w:line="240" w:lineRule="exact"/>
        <w:ind w:left="547"/>
        <w:jc w:val="thaiDistribute"/>
        <w:rPr>
          <w:rFonts w:ascii="CordiaUPC" w:eastAsia="Calibri" w:hAnsi="CordiaUPC" w:cs="CordiaUPC"/>
          <w:sz w:val="26"/>
          <w:szCs w:val="26"/>
          <w:lang w:val="en-US" w:bidi="th-TH"/>
        </w:rPr>
      </w:pPr>
    </w:p>
    <w:p w14:paraId="5E7C9366" w14:textId="05221FC5" w:rsidR="004876CC" w:rsidRPr="0063785A" w:rsidRDefault="00291CE7" w:rsidP="0063785A">
      <w:pPr>
        <w:spacing w:line="240" w:lineRule="exact"/>
        <w:ind w:left="547"/>
        <w:jc w:val="thaiDistribute"/>
        <w:rPr>
          <w:rFonts w:ascii="CordiaUPC" w:eastAsia="Calibri" w:hAnsi="CordiaUPC" w:cs="CordiaUPC"/>
          <w:sz w:val="26"/>
          <w:szCs w:val="26"/>
          <w:cs/>
          <w:lang w:val="en-US" w:bidi="th-TH"/>
        </w:rPr>
      </w:pPr>
      <w:r w:rsidRPr="00392524">
        <w:rPr>
          <w:rFonts w:ascii="CordiaUPC" w:eastAsia="Calibri" w:hAnsi="CordiaUPC" w:cs="CordiaUPC" w:hint="cs"/>
          <w:sz w:val="26"/>
          <w:szCs w:val="26"/>
          <w:lang w:val="en-US" w:bidi="th-TH"/>
        </w:rPr>
        <w:t xml:space="preserve">As </w:t>
      </w:r>
      <w:proofErr w:type="gramStart"/>
      <w:r w:rsidRPr="00392524">
        <w:rPr>
          <w:rFonts w:ascii="CordiaUPC" w:eastAsia="Calibri" w:hAnsi="CordiaUPC" w:cs="CordiaUPC" w:hint="cs"/>
          <w:sz w:val="26"/>
          <w:szCs w:val="26"/>
          <w:lang w:val="en-US" w:bidi="th-TH"/>
        </w:rPr>
        <w:t>at</w:t>
      </w:r>
      <w:proofErr w:type="gramEnd"/>
      <w:r w:rsidRPr="00392524">
        <w:rPr>
          <w:rFonts w:ascii="CordiaUPC" w:eastAsia="Calibri" w:hAnsi="CordiaUPC" w:cs="CordiaUPC" w:hint="cs"/>
          <w:sz w:val="26"/>
          <w:szCs w:val="26"/>
          <w:lang w:val="en-US" w:bidi="th-TH"/>
        </w:rPr>
        <w:t xml:space="preserve"> </w:t>
      </w:r>
      <w:r w:rsidR="00971385" w:rsidRPr="005B2349">
        <w:rPr>
          <w:rFonts w:ascii="CordiaUPC" w:eastAsia="Times New Roman" w:hAnsi="CordiaUPC" w:cs="CordiaUPC"/>
          <w:sz w:val="26"/>
          <w:szCs w:val="26"/>
          <w:lang w:bidi="th-TH"/>
        </w:rPr>
        <w:t>30 September</w:t>
      </w:r>
      <w:r w:rsidR="00734F55" w:rsidRPr="00392524">
        <w:rPr>
          <w:rFonts w:ascii="CordiaUPC" w:eastAsia="Times New Roman" w:hAnsi="CordiaUPC" w:cs="CordiaUPC"/>
          <w:sz w:val="26"/>
          <w:szCs w:val="26"/>
          <w:lang w:bidi="th-TH"/>
        </w:rPr>
        <w:t xml:space="preserve"> 2022</w:t>
      </w:r>
      <w:r w:rsidR="00F85367" w:rsidRPr="00392524">
        <w:rPr>
          <w:rFonts w:ascii="CordiaUPC" w:hAnsi="CordiaUPC" w:cs="CordiaUPC" w:hint="cs"/>
          <w:sz w:val="26"/>
          <w:szCs w:val="26"/>
        </w:rPr>
        <w:t xml:space="preserve"> </w:t>
      </w:r>
      <w:r w:rsidR="00012329" w:rsidRPr="00392524">
        <w:rPr>
          <w:rFonts w:ascii="CordiaUPC" w:hAnsi="CordiaUPC" w:cs="CordiaUPC" w:hint="cs"/>
          <w:sz w:val="26"/>
          <w:szCs w:val="26"/>
        </w:rPr>
        <w:t xml:space="preserve">and </w:t>
      </w:r>
      <w:r w:rsidR="00734F55" w:rsidRPr="00392524">
        <w:rPr>
          <w:rFonts w:ascii="CordiaUPC" w:hAnsi="CordiaUPC" w:cs="CordiaUPC" w:hint="cs"/>
          <w:sz w:val="26"/>
          <w:szCs w:val="26"/>
        </w:rPr>
        <w:t>31 December 2021</w:t>
      </w:r>
      <w:r w:rsidRPr="00392524">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471F0687" w14:textId="77777777" w:rsidR="008C0BF5" w:rsidRPr="00392524" w:rsidRDefault="008C0BF5" w:rsidP="00AD7C76">
      <w:pPr>
        <w:pStyle w:val="index"/>
        <w:spacing w:after="0" w:line="240" w:lineRule="exact"/>
        <w:ind w:left="547" w:hanging="547"/>
        <w:rPr>
          <w:rFonts w:ascii="CordiaUPC" w:hAnsi="CordiaUPC" w:cs="CordiaUPC"/>
          <w:b/>
          <w:bCs/>
          <w:sz w:val="26"/>
          <w:szCs w:val="26"/>
          <w:lang w:bidi="th-TH"/>
        </w:rPr>
      </w:pPr>
    </w:p>
    <w:p w14:paraId="6C3A0757" w14:textId="77777777" w:rsidR="00E932B7" w:rsidRDefault="00E932B7">
      <w:pPr>
        <w:spacing w:line="240" w:lineRule="auto"/>
        <w:rPr>
          <w:rFonts w:ascii="CordiaUPC" w:hAnsi="CordiaUPC" w:cs="CordiaUPC"/>
          <w:sz w:val="26"/>
          <w:szCs w:val="26"/>
          <w:lang w:val="en-US" w:eastAsia="en-GB" w:bidi="th-TH"/>
        </w:rPr>
      </w:pPr>
      <w:r>
        <w:rPr>
          <w:rFonts w:ascii="CordiaUPC" w:hAnsi="CordiaUPC" w:cs="CordiaUPC"/>
          <w:sz w:val="26"/>
          <w:szCs w:val="26"/>
          <w:lang w:val="en-US" w:eastAsia="en-GB" w:bidi="th-TH"/>
        </w:rPr>
        <w:br w:type="page"/>
      </w:r>
    </w:p>
    <w:p w14:paraId="09388A8C" w14:textId="77777777" w:rsidR="00E932B7" w:rsidRPr="00392524" w:rsidRDefault="00E932B7" w:rsidP="00E932B7">
      <w:pPr>
        <w:pStyle w:val="index"/>
        <w:spacing w:after="0" w:line="240" w:lineRule="exact"/>
        <w:ind w:left="547" w:hanging="547"/>
        <w:rPr>
          <w:rFonts w:ascii="CordiaUPC" w:hAnsi="CordiaUPC" w:cs="CordiaUPC"/>
          <w:b/>
          <w:bCs/>
          <w:sz w:val="26"/>
          <w:szCs w:val="26"/>
        </w:rPr>
      </w:pPr>
      <w:r w:rsidRPr="00392524">
        <w:rPr>
          <w:rFonts w:ascii="CordiaUPC" w:hAnsi="CordiaUPC" w:cs="CordiaUPC"/>
          <w:b/>
          <w:bCs/>
          <w:sz w:val="26"/>
          <w:szCs w:val="26"/>
          <w:lang w:bidi="th-TH"/>
        </w:rPr>
        <w:lastRenderedPageBreak/>
        <w:t>5</w:t>
      </w:r>
      <w:r w:rsidRPr="00392524">
        <w:rPr>
          <w:rFonts w:ascii="CordiaUPC" w:hAnsi="CordiaUPC" w:cs="CordiaUPC" w:hint="cs"/>
          <w:b/>
          <w:bCs/>
          <w:sz w:val="26"/>
          <w:szCs w:val="26"/>
          <w:lang w:bidi="th-TH"/>
        </w:rPr>
        <w:t>.3</w:t>
      </w:r>
      <w:r w:rsidRPr="00392524">
        <w:rPr>
          <w:rFonts w:ascii="CordiaUPC" w:hAnsi="CordiaUPC" w:cs="CordiaUPC" w:hint="cs"/>
          <w:b/>
          <w:bCs/>
          <w:sz w:val="26"/>
          <w:szCs w:val="26"/>
          <w:lang w:bidi="th-TH"/>
        </w:rPr>
        <w:tab/>
        <w:t>Investments in companies with problems in their financial position and operating results</w:t>
      </w:r>
    </w:p>
    <w:p w14:paraId="5927CCBD" w14:textId="77777777" w:rsidR="00E932B7" w:rsidRPr="00392524" w:rsidRDefault="00E932B7" w:rsidP="00E932B7">
      <w:pPr>
        <w:pStyle w:val="index"/>
        <w:spacing w:after="0" w:line="240" w:lineRule="exact"/>
        <w:ind w:left="567" w:hanging="567"/>
        <w:rPr>
          <w:rFonts w:ascii="CordiaUPC" w:hAnsi="CordiaUPC" w:cs="CordiaUPC"/>
          <w:sz w:val="26"/>
          <w:szCs w:val="26"/>
          <w:lang w:bidi="th-TH"/>
        </w:rPr>
      </w:pPr>
    </w:p>
    <w:p w14:paraId="66E64B1F" w14:textId="77777777" w:rsidR="00E932B7" w:rsidRDefault="00E932B7" w:rsidP="00E932B7">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392524">
        <w:rPr>
          <w:rFonts w:ascii="CordiaUPC" w:hAnsi="CordiaUPC" w:cs="CordiaUPC" w:hint="cs"/>
          <w:sz w:val="26"/>
          <w:szCs w:val="26"/>
          <w:lang w:val="en-US" w:eastAsia="en-GB" w:bidi="th-TH"/>
        </w:rPr>
        <w:t xml:space="preserve">As </w:t>
      </w:r>
      <w:proofErr w:type="gramStart"/>
      <w:r w:rsidRPr="00392524">
        <w:rPr>
          <w:rFonts w:ascii="CordiaUPC" w:hAnsi="CordiaUPC" w:cs="CordiaUPC" w:hint="cs"/>
          <w:sz w:val="26"/>
          <w:szCs w:val="26"/>
          <w:lang w:val="en-US" w:eastAsia="en-GB" w:bidi="th-TH"/>
        </w:rPr>
        <w:t>at</w:t>
      </w:r>
      <w:proofErr w:type="gramEnd"/>
      <w:r w:rsidRPr="00392524">
        <w:rPr>
          <w:rFonts w:ascii="CordiaUPC" w:hAnsi="CordiaUPC" w:cs="CordiaUPC" w:hint="cs"/>
          <w:sz w:val="26"/>
          <w:szCs w:val="26"/>
          <w:lang w:val="en-US" w:eastAsia="en-GB" w:bidi="th-TH"/>
        </w:rPr>
        <w:t xml:space="preserve"> </w:t>
      </w:r>
      <w:r w:rsidRPr="005B2349">
        <w:rPr>
          <w:rFonts w:ascii="CordiaUPC" w:eastAsia="Times New Roman" w:hAnsi="CordiaUPC" w:cs="CordiaUPC"/>
          <w:sz w:val="26"/>
          <w:szCs w:val="26"/>
          <w:lang w:bidi="th-TH"/>
        </w:rPr>
        <w:t>30 September</w:t>
      </w:r>
      <w:r w:rsidRPr="00392524">
        <w:rPr>
          <w:rFonts w:ascii="CordiaUPC" w:eastAsia="Times New Roman" w:hAnsi="CordiaUPC" w:cs="CordiaUPC"/>
          <w:sz w:val="26"/>
          <w:szCs w:val="26"/>
          <w:lang w:bidi="th-TH"/>
        </w:rPr>
        <w:t xml:space="preserve"> 2022</w:t>
      </w:r>
      <w:r w:rsidRPr="00392524">
        <w:rPr>
          <w:rFonts w:ascii="CordiaUPC" w:hAnsi="CordiaUPC" w:cs="CordiaUPC"/>
          <w:sz w:val="26"/>
          <w:szCs w:val="26"/>
        </w:rPr>
        <w:t xml:space="preserve"> </w:t>
      </w:r>
      <w:r>
        <w:rPr>
          <w:rFonts w:ascii="CordiaUPC" w:eastAsia="Calibri" w:hAnsi="CordiaUPC" w:cs="CordiaUPC"/>
          <w:sz w:val="26"/>
          <w:szCs w:val="26"/>
          <w:lang w:val="en-US" w:bidi="th-TH"/>
        </w:rPr>
        <w:t xml:space="preserve">and </w:t>
      </w:r>
      <w:r w:rsidRPr="00887104">
        <w:rPr>
          <w:rFonts w:ascii="CordiaUPC" w:hAnsi="CordiaUPC" w:cs="CordiaUPC" w:hint="cs"/>
          <w:color w:val="000000"/>
          <w:sz w:val="26"/>
          <w:szCs w:val="26"/>
          <w:lang w:val="en-US" w:bidi="th-TH"/>
        </w:rPr>
        <w:t>31 December 202</w:t>
      </w:r>
      <w:r>
        <w:rPr>
          <w:rFonts w:ascii="CordiaUPC" w:hAnsi="CordiaUPC" w:cs="CordiaUPC"/>
          <w:color w:val="000000"/>
          <w:sz w:val="26"/>
          <w:szCs w:val="26"/>
          <w:lang w:val="en-US" w:bidi="th-TH"/>
        </w:rPr>
        <w:t>1</w:t>
      </w:r>
      <w:r w:rsidRPr="007A7361">
        <w:rPr>
          <w:rFonts w:ascii="CordiaUPC" w:hAnsi="CordiaUPC" w:cs="CordiaUPC" w:hint="cs"/>
          <w:sz w:val="26"/>
          <w:szCs w:val="26"/>
          <w:lang w:val="en-US" w:eastAsia="en-GB" w:bidi="th-TH"/>
        </w:rPr>
        <w:t xml:space="preserve">,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w:t>
      </w:r>
      <w:r w:rsidRPr="007A7361">
        <w:rPr>
          <w:rFonts w:ascii="CordiaUPC" w:hAnsi="CordiaUPC" w:cs="CordiaUPC" w:hint="cs"/>
          <w:color w:val="000000"/>
          <w:sz w:val="26"/>
          <w:szCs w:val="26"/>
          <w:lang w:val="en-US" w:eastAsia="en-GB" w:bidi="th-TH"/>
        </w:rPr>
        <w:t xml:space="preserve">Those investments, which measured either at fair value through profit or loss, or through other comprehensive income, in the statement of financial position were </w:t>
      </w:r>
      <w:proofErr w:type="spellStart"/>
      <w:r w:rsidRPr="007A7361">
        <w:rPr>
          <w:rFonts w:ascii="CordiaUPC" w:hAnsi="CordiaUPC" w:cs="CordiaUPC" w:hint="cs"/>
          <w:color w:val="000000"/>
          <w:sz w:val="26"/>
          <w:szCs w:val="26"/>
          <w:lang w:val="en-US" w:eastAsia="en-GB" w:bidi="th-TH"/>
        </w:rPr>
        <w:t>summarised</w:t>
      </w:r>
      <w:proofErr w:type="spellEnd"/>
      <w:r w:rsidRPr="007A7361">
        <w:rPr>
          <w:rFonts w:ascii="CordiaUPC" w:hAnsi="CordiaUPC" w:cs="CordiaUPC" w:hint="cs"/>
          <w:color w:val="000000"/>
          <w:sz w:val="26"/>
          <w:szCs w:val="26"/>
          <w:lang w:val="en-US" w:eastAsia="en-GB" w:bidi="th-TH"/>
        </w:rPr>
        <w:t xml:space="preserve"> below.</w:t>
      </w:r>
    </w:p>
    <w:p w14:paraId="7B513044" w14:textId="519421E5" w:rsidR="00E932B7" w:rsidRDefault="00E932B7">
      <w:pPr>
        <w:spacing w:line="240" w:lineRule="auto"/>
        <w:rPr>
          <w:rFonts w:ascii="CordiaUPC" w:hAnsi="CordiaUPC" w:cs="CordiaUPC"/>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17"/>
        <w:gridCol w:w="75"/>
        <w:gridCol w:w="618"/>
        <w:gridCol w:w="197"/>
        <w:gridCol w:w="703"/>
        <w:gridCol w:w="197"/>
        <w:gridCol w:w="565"/>
        <w:gridCol w:w="192"/>
        <w:gridCol w:w="889"/>
      </w:tblGrid>
      <w:tr w:rsidR="00E932B7" w:rsidRPr="005D547E" w14:paraId="0893C517" w14:textId="77777777" w:rsidTr="006B1063">
        <w:trPr>
          <w:trHeight w:val="137"/>
        </w:trPr>
        <w:tc>
          <w:tcPr>
            <w:tcW w:w="2285" w:type="dxa"/>
          </w:tcPr>
          <w:p w14:paraId="7DE93252" w14:textId="77777777" w:rsidR="00E932B7" w:rsidRPr="005D547E" w:rsidRDefault="00E932B7" w:rsidP="006B1063">
            <w:pPr>
              <w:spacing w:line="240" w:lineRule="exact"/>
              <w:rPr>
                <w:rFonts w:ascii="CordiaUPC" w:hAnsi="CordiaUPC" w:cs="CordiaUPC"/>
                <w:b/>
                <w:bCs/>
                <w:color w:val="000000"/>
                <w:sz w:val="24"/>
                <w:szCs w:val="24"/>
                <w:lang w:val="en-US"/>
              </w:rPr>
            </w:pPr>
            <w:bookmarkStart w:id="8" w:name="_Hlk31030134"/>
          </w:p>
        </w:tc>
        <w:tc>
          <w:tcPr>
            <w:tcW w:w="6938" w:type="dxa"/>
            <w:gridSpan w:val="16"/>
          </w:tcPr>
          <w:p w14:paraId="763C7650" w14:textId="77777777" w:rsidR="00E932B7" w:rsidRPr="005D547E" w:rsidRDefault="00E932B7" w:rsidP="006B1063">
            <w:pPr>
              <w:spacing w:line="240" w:lineRule="exact"/>
              <w:ind w:left="-98" w:right="-68"/>
              <w:jc w:val="center"/>
              <w:rPr>
                <w:rFonts w:ascii="CordiaUPC" w:hAnsi="CordiaUPC" w:cs="CordiaUPC"/>
                <w:sz w:val="24"/>
                <w:szCs w:val="24"/>
              </w:rPr>
            </w:pPr>
            <w:r w:rsidRPr="005D547E">
              <w:rPr>
                <w:rFonts w:ascii="CordiaUPC" w:hAnsi="CordiaUPC" w:cs="CordiaUPC"/>
                <w:b/>
                <w:bCs/>
                <w:sz w:val="24"/>
                <w:szCs w:val="24"/>
              </w:rPr>
              <w:t>Consolidated</w:t>
            </w:r>
            <w:r>
              <w:rPr>
                <w:rFonts w:ascii="CordiaUPC" w:hAnsi="CordiaUPC" w:cs="CordiaUPC"/>
                <w:b/>
                <w:bCs/>
                <w:sz w:val="24"/>
                <w:szCs w:val="24"/>
              </w:rPr>
              <w:t xml:space="preserve"> and Bank only</w:t>
            </w:r>
          </w:p>
        </w:tc>
      </w:tr>
      <w:bookmarkEnd w:id="8"/>
      <w:tr w:rsidR="00E932B7" w:rsidRPr="005D547E" w14:paraId="7FDF5E04" w14:textId="77777777" w:rsidTr="00E932B7">
        <w:trPr>
          <w:trHeight w:val="137"/>
        </w:trPr>
        <w:tc>
          <w:tcPr>
            <w:tcW w:w="2285" w:type="dxa"/>
          </w:tcPr>
          <w:p w14:paraId="27FCB7BB" w14:textId="77777777" w:rsidR="00E932B7" w:rsidRPr="005D547E" w:rsidRDefault="00E932B7" w:rsidP="006B1063">
            <w:pPr>
              <w:spacing w:line="240" w:lineRule="exact"/>
              <w:rPr>
                <w:rFonts w:ascii="CordiaUPC" w:hAnsi="CordiaUPC" w:cs="CordiaUPC"/>
                <w:b/>
                <w:bCs/>
                <w:color w:val="000000"/>
                <w:sz w:val="24"/>
                <w:szCs w:val="24"/>
                <w:lang w:val="en-US"/>
              </w:rPr>
            </w:pPr>
          </w:p>
        </w:tc>
        <w:tc>
          <w:tcPr>
            <w:tcW w:w="3385" w:type="dxa"/>
            <w:gridSpan w:val="7"/>
          </w:tcPr>
          <w:p w14:paraId="25215980" w14:textId="7E87CF71" w:rsidR="00E932B7" w:rsidRPr="00864DA0" w:rsidRDefault="00E932B7" w:rsidP="006B1063">
            <w:pPr>
              <w:spacing w:line="240" w:lineRule="exact"/>
              <w:jc w:val="center"/>
              <w:rPr>
                <w:rFonts w:ascii="CordiaUPC" w:hAnsi="CordiaUPC" w:cs="CordiaUPC"/>
                <w:sz w:val="24"/>
                <w:szCs w:val="24"/>
              </w:rPr>
            </w:pPr>
            <w:r>
              <w:rPr>
                <w:rFonts w:ascii="CordiaUPC" w:hAnsi="CordiaUPC" w:cs="CordiaUPC"/>
                <w:color w:val="000000"/>
                <w:sz w:val="24"/>
                <w:szCs w:val="24"/>
                <w:lang w:val="en-US" w:bidi="th-TH"/>
              </w:rPr>
              <w:t xml:space="preserve">30 </w:t>
            </w:r>
            <w:r w:rsidR="00093615">
              <w:rPr>
                <w:rFonts w:ascii="CordiaUPC" w:hAnsi="CordiaUPC" w:cs="CordiaUPC"/>
                <w:color w:val="000000"/>
                <w:sz w:val="24"/>
                <w:szCs w:val="24"/>
                <w:lang w:val="en-US" w:bidi="th-TH"/>
              </w:rPr>
              <w:t>September</w:t>
            </w:r>
            <w:r>
              <w:rPr>
                <w:rFonts w:ascii="CordiaUPC" w:hAnsi="CordiaUPC" w:cs="CordiaUPC"/>
                <w:color w:val="000000"/>
                <w:sz w:val="24"/>
                <w:szCs w:val="24"/>
                <w:lang w:val="en-US" w:bidi="th-TH"/>
              </w:rPr>
              <w:t xml:space="preserve"> 2022</w:t>
            </w:r>
          </w:p>
        </w:tc>
        <w:tc>
          <w:tcPr>
            <w:tcW w:w="192" w:type="dxa"/>
            <w:gridSpan w:val="2"/>
            <w:vAlign w:val="bottom"/>
          </w:tcPr>
          <w:p w14:paraId="0B7351CE" w14:textId="77777777" w:rsidR="00E932B7" w:rsidRPr="00864DA0" w:rsidRDefault="00E932B7" w:rsidP="006B1063">
            <w:pPr>
              <w:spacing w:line="240" w:lineRule="exact"/>
              <w:jc w:val="center"/>
              <w:rPr>
                <w:rFonts w:ascii="CordiaUPC" w:hAnsi="CordiaUPC" w:cs="CordiaUPC"/>
                <w:sz w:val="24"/>
                <w:szCs w:val="24"/>
              </w:rPr>
            </w:pPr>
          </w:p>
        </w:tc>
        <w:tc>
          <w:tcPr>
            <w:tcW w:w="3361" w:type="dxa"/>
            <w:gridSpan w:val="7"/>
          </w:tcPr>
          <w:p w14:paraId="6215F831" w14:textId="77777777" w:rsidR="00E932B7" w:rsidRPr="00864DA0" w:rsidRDefault="00E932B7" w:rsidP="006B1063">
            <w:pPr>
              <w:spacing w:line="240" w:lineRule="exact"/>
              <w:ind w:left="-98" w:right="-68"/>
              <w:jc w:val="center"/>
              <w:rPr>
                <w:rFonts w:ascii="CordiaUPC" w:hAnsi="CordiaUPC" w:cs="CordiaUPC"/>
                <w:sz w:val="24"/>
                <w:szCs w:val="24"/>
              </w:rPr>
            </w:pPr>
            <w:r>
              <w:rPr>
                <w:rFonts w:ascii="CordiaUPC" w:hAnsi="CordiaUPC" w:cs="CordiaUPC"/>
                <w:color w:val="000000"/>
                <w:sz w:val="24"/>
                <w:szCs w:val="24"/>
                <w:lang w:val="en-US" w:eastAsia="en-GB" w:bidi="th-TH"/>
              </w:rPr>
              <w:t>31 December 2021</w:t>
            </w:r>
          </w:p>
        </w:tc>
      </w:tr>
      <w:tr w:rsidR="00E932B7" w:rsidRPr="005D547E" w14:paraId="19B4B5C1" w14:textId="77777777" w:rsidTr="00E932B7">
        <w:trPr>
          <w:trHeight w:val="137"/>
        </w:trPr>
        <w:tc>
          <w:tcPr>
            <w:tcW w:w="2285" w:type="dxa"/>
          </w:tcPr>
          <w:p w14:paraId="3726C713" w14:textId="77777777" w:rsidR="00E932B7" w:rsidRPr="005D547E" w:rsidRDefault="00E932B7" w:rsidP="006B1063">
            <w:pPr>
              <w:spacing w:line="240" w:lineRule="exact"/>
              <w:rPr>
                <w:rFonts w:ascii="CordiaUPC" w:hAnsi="CordiaUPC" w:cs="CordiaUPC"/>
                <w:b/>
                <w:bCs/>
                <w:color w:val="000000"/>
                <w:sz w:val="24"/>
                <w:szCs w:val="24"/>
                <w:lang w:val="en-US"/>
              </w:rPr>
            </w:pPr>
          </w:p>
        </w:tc>
        <w:tc>
          <w:tcPr>
            <w:tcW w:w="712" w:type="dxa"/>
          </w:tcPr>
          <w:p w14:paraId="65AFF50C" w14:textId="77777777" w:rsidR="00E932B7" w:rsidRDefault="00E932B7" w:rsidP="006B1063">
            <w:pPr>
              <w:spacing w:line="240" w:lineRule="exact"/>
              <w:jc w:val="center"/>
              <w:rPr>
                <w:rFonts w:ascii="CordiaUPC" w:hAnsi="CordiaUPC" w:cs="CordiaUPC"/>
                <w:sz w:val="24"/>
                <w:szCs w:val="24"/>
              </w:rPr>
            </w:pPr>
          </w:p>
          <w:p w14:paraId="2A58C2B3"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rPr>
              <w:t>No.</w:t>
            </w:r>
          </w:p>
          <w:p w14:paraId="2A3211BD"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rPr>
              <w:t>of</w:t>
            </w:r>
          </w:p>
          <w:p w14:paraId="5DDF48CA"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rPr>
              <w:t>Com-</w:t>
            </w:r>
            <w:proofErr w:type="spellStart"/>
            <w:r w:rsidRPr="005D547E">
              <w:rPr>
                <w:rFonts w:ascii="CordiaUPC" w:hAnsi="CordiaUPC" w:cs="CordiaUPC"/>
                <w:sz w:val="24"/>
                <w:szCs w:val="24"/>
              </w:rPr>
              <w:t>panies</w:t>
            </w:r>
            <w:proofErr w:type="spellEnd"/>
          </w:p>
        </w:tc>
        <w:tc>
          <w:tcPr>
            <w:tcW w:w="200" w:type="dxa"/>
          </w:tcPr>
          <w:p w14:paraId="59F85203" w14:textId="77777777" w:rsidR="00E932B7" w:rsidRPr="005D547E" w:rsidRDefault="00E932B7" w:rsidP="006B1063">
            <w:pPr>
              <w:spacing w:line="240" w:lineRule="exact"/>
              <w:jc w:val="center"/>
              <w:rPr>
                <w:rFonts w:ascii="CordiaUPC" w:hAnsi="CordiaUPC" w:cs="CordiaUPC"/>
                <w:sz w:val="24"/>
                <w:szCs w:val="24"/>
              </w:rPr>
            </w:pPr>
          </w:p>
        </w:tc>
        <w:tc>
          <w:tcPr>
            <w:tcW w:w="673" w:type="dxa"/>
            <w:vAlign w:val="bottom"/>
          </w:tcPr>
          <w:p w14:paraId="266F14C2"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rPr>
              <w:t>Cost value</w:t>
            </w:r>
          </w:p>
        </w:tc>
        <w:tc>
          <w:tcPr>
            <w:tcW w:w="192" w:type="dxa"/>
            <w:vAlign w:val="bottom"/>
          </w:tcPr>
          <w:p w14:paraId="0E7C1DE3" w14:textId="77777777" w:rsidR="00E932B7" w:rsidRPr="005D547E" w:rsidRDefault="00E932B7" w:rsidP="006B1063">
            <w:pPr>
              <w:spacing w:line="240" w:lineRule="exact"/>
              <w:jc w:val="center"/>
              <w:rPr>
                <w:rFonts w:ascii="CordiaUPC" w:hAnsi="CordiaUPC" w:cs="CordiaUPC"/>
                <w:sz w:val="24"/>
                <w:szCs w:val="24"/>
              </w:rPr>
            </w:pPr>
          </w:p>
        </w:tc>
        <w:tc>
          <w:tcPr>
            <w:tcW w:w="618" w:type="dxa"/>
            <w:vAlign w:val="bottom"/>
          </w:tcPr>
          <w:p w14:paraId="4A9344E9"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tcPr>
          <w:p w14:paraId="0EC7885F" w14:textId="77777777" w:rsidR="00E932B7" w:rsidRPr="005D547E" w:rsidRDefault="00E932B7" w:rsidP="006B1063">
            <w:pPr>
              <w:spacing w:line="240" w:lineRule="exact"/>
              <w:jc w:val="center"/>
              <w:rPr>
                <w:rFonts w:ascii="CordiaUPC" w:hAnsi="CordiaUPC" w:cs="CordiaUPC"/>
                <w:sz w:val="24"/>
                <w:szCs w:val="24"/>
              </w:rPr>
            </w:pPr>
          </w:p>
        </w:tc>
        <w:tc>
          <w:tcPr>
            <w:tcW w:w="798" w:type="dxa"/>
            <w:vAlign w:val="bottom"/>
          </w:tcPr>
          <w:p w14:paraId="17C7634E" w14:textId="77777777" w:rsidR="00E932B7" w:rsidRPr="005D547E" w:rsidRDefault="00E932B7" w:rsidP="006B1063">
            <w:pPr>
              <w:spacing w:line="24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5739630D" w14:textId="77777777" w:rsidR="00E932B7" w:rsidRDefault="00E932B7" w:rsidP="006B1063">
            <w:pPr>
              <w:spacing w:line="240" w:lineRule="exact"/>
              <w:ind w:left="-98" w:right="-109"/>
              <w:jc w:val="center"/>
              <w:rPr>
                <w:rFonts w:ascii="CordiaUPC" w:hAnsi="CordiaUPC" w:cs="CordiaUPC"/>
                <w:sz w:val="24"/>
                <w:szCs w:val="24"/>
              </w:rPr>
            </w:pPr>
            <w:r>
              <w:rPr>
                <w:rFonts w:ascii="CordiaUPC" w:hAnsi="CordiaUPC" w:cs="CordiaUPC"/>
                <w:sz w:val="24"/>
                <w:szCs w:val="24"/>
              </w:rPr>
              <w:t>expected</w:t>
            </w:r>
          </w:p>
          <w:p w14:paraId="4F99E102" w14:textId="77777777" w:rsidR="00E932B7" w:rsidRPr="005D547E" w:rsidRDefault="00E932B7" w:rsidP="006B1063">
            <w:pPr>
              <w:spacing w:line="240" w:lineRule="exact"/>
              <w:ind w:left="-98" w:right="-109"/>
              <w:jc w:val="center"/>
              <w:rPr>
                <w:rFonts w:ascii="CordiaUPC" w:hAnsi="CordiaUPC" w:cs="CordiaUPC"/>
                <w:sz w:val="24"/>
                <w:szCs w:val="24"/>
              </w:rPr>
            </w:pPr>
            <w:r>
              <w:rPr>
                <w:rFonts w:ascii="CordiaUPC" w:hAnsi="CordiaUPC" w:cs="CordiaUPC"/>
                <w:sz w:val="24"/>
                <w:szCs w:val="24"/>
              </w:rPr>
              <w:t>credit</w:t>
            </w:r>
          </w:p>
          <w:p w14:paraId="5D59EA28"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cs/>
                <w:lang w:bidi="th-TH"/>
              </w:rPr>
              <w:t xml:space="preserve"> </w:t>
            </w:r>
            <w:r>
              <w:rPr>
                <w:rFonts w:ascii="CordiaUPC" w:hAnsi="CordiaUPC" w:cs="CordiaUPC"/>
                <w:sz w:val="24"/>
                <w:szCs w:val="24"/>
                <w:lang w:bidi="th-TH"/>
              </w:rPr>
              <w:t>loss</w:t>
            </w:r>
          </w:p>
        </w:tc>
        <w:tc>
          <w:tcPr>
            <w:tcW w:w="192" w:type="dxa"/>
            <w:gridSpan w:val="2"/>
            <w:vAlign w:val="bottom"/>
          </w:tcPr>
          <w:p w14:paraId="5D78F7F7" w14:textId="77777777" w:rsidR="00E932B7" w:rsidRPr="005D547E" w:rsidRDefault="00E932B7" w:rsidP="006B1063">
            <w:pPr>
              <w:spacing w:line="240" w:lineRule="exact"/>
              <w:jc w:val="center"/>
              <w:rPr>
                <w:rFonts w:ascii="CordiaUPC" w:hAnsi="CordiaUPC" w:cs="CordiaUPC"/>
                <w:sz w:val="24"/>
                <w:szCs w:val="24"/>
              </w:rPr>
            </w:pPr>
          </w:p>
        </w:tc>
        <w:tc>
          <w:tcPr>
            <w:tcW w:w="618" w:type="dxa"/>
          </w:tcPr>
          <w:p w14:paraId="04CDAD1B" w14:textId="77777777" w:rsidR="00E932B7" w:rsidRDefault="00E932B7" w:rsidP="006B1063">
            <w:pPr>
              <w:spacing w:line="240" w:lineRule="exact"/>
              <w:jc w:val="center"/>
              <w:rPr>
                <w:rFonts w:ascii="CordiaUPC" w:hAnsi="CordiaUPC" w:cs="CordiaUPC"/>
                <w:sz w:val="24"/>
                <w:szCs w:val="24"/>
              </w:rPr>
            </w:pPr>
          </w:p>
          <w:p w14:paraId="61768746" w14:textId="77777777" w:rsidR="00E932B7" w:rsidRPr="005D547E" w:rsidRDefault="00E932B7" w:rsidP="006B1063">
            <w:pPr>
              <w:spacing w:line="240" w:lineRule="exact"/>
              <w:ind w:left="-94" w:right="-85"/>
              <w:jc w:val="center"/>
              <w:rPr>
                <w:rFonts w:ascii="CordiaUPC" w:hAnsi="CordiaUPC" w:cs="CordiaUPC"/>
                <w:sz w:val="24"/>
                <w:szCs w:val="24"/>
              </w:rPr>
            </w:pPr>
            <w:r w:rsidRPr="005D547E">
              <w:rPr>
                <w:rFonts w:ascii="CordiaUPC" w:hAnsi="CordiaUPC" w:cs="CordiaUPC"/>
                <w:sz w:val="24"/>
                <w:szCs w:val="24"/>
              </w:rPr>
              <w:t>No.</w:t>
            </w:r>
          </w:p>
          <w:p w14:paraId="1B30778D" w14:textId="77777777" w:rsidR="00E932B7" w:rsidRPr="005D547E" w:rsidRDefault="00E932B7" w:rsidP="006B1063">
            <w:pPr>
              <w:spacing w:line="240" w:lineRule="exact"/>
              <w:ind w:left="-94" w:right="-85"/>
              <w:jc w:val="center"/>
              <w:rPr>
                <w:rFonts w:ascii="CordiaUPC" w:hAnsi="CordiaUPC" w:cs="CordiaUPC"/>
                <w:sz w:val="24"/>
                <w:szCs w:val="24"/>
              </w:rPr>
            </w:pPr>
            <w:r w:rsidRPr="005D547E">
              <w:rPr>
                <w:rFonts w:ascii="CordiaUPC" w:hAnsi="CordiaUPC" w:cs="CordiaUPC"/>
                <w:sz w:val="24"/>
                <w:szCs w:val="24"/>
              </w:rPr>
              <w:t>of</w:t>
            </w:r>
          </w:p>
          <w:p w14:paraId="2D671E03" w14:textId="77777777" w:rsidR="00E932B7" w:rsidRPr="005D547E" w:rsidRDefault="00E932B7" w:rsidP="006B1063">
            <w:pPr>
              <w:spacing w:line="240" w:lineRule="exact"/>
              <w:ind w:left="-94" w:right="-85"/>
              <w:jc w:val="center"/>
              <w:rPr>
                <w:rFonts w:ascii="CordiaUPC" w:hAnsi="CordiaUPC" w:cs="CordiaUPC"/>
                <w:sz w:val="24"/>
                <w:szCs w:val="24"/>
              </w:rPr>
            </w:pPr>
            <w:r w:rsidRPr="005D547E">
              <w:rPr>
                <w:rFonts w:ascii="CordiaUPC" w:hAnsi="CordiaUPC" w:cs="CordiaUPC"/>
                <w:sz w:val="24"/>
                <w:szCs w:val="24"/>
              </w:rPr>
              <w:t>Com-</w:t>
            </w:r>
            <w:proofErr w:type="spellStart"/>
            <w:r w:rsidRPr="005D547E">
              <w:rPr>
                <w:rFonts w:ascii="CordiaUPC" w:hAnsi="CordiaUPC" w:cs="CordiaUPC"/>
                <w:sz w:val="24"/>
                <w:szCs w:val="24"/>
              </w:rPr>
              <w:t>panies</w:t>
            </w:r>
            <w:proofErr w:type="spellEnd"/>
          </w:p>
        </w:tc>
        <w:tc>
          <w:tcPr>
            <w:tcW w:w="197" w:type="dxa"/>
          </w:tcPr>
          <w:p w14:paraId="67F71EFF" w14:textId="77777777" w:rsidR="00E932B7" w:rsidRPr="005D547E" w:rsidRDefault="00E932B7" w:rsidP="006B1063">
            <w:pPr>
              <w:spacing w:line="240" w:lineRule="exact"/>
              <w:jc w:val="center"/>
              <w:rPr>
                <w:rFonts w:ascii="CordiaUPC" w:hAnsi="CordiaUPC" w:cs="CordiaUPC"/>
                <w:sz w:val="24"/>
                <w:szCs w:val="24"/>
              </w:rPr>
            </w:pPr>
          </w:p>
        </w:tc>
        <w:tc>
          <w:tcPr>
            <w:tcW w:w="703" w:type="dxa"/>
            <w:vAlign w:val="bottom"/>
          </w:tcPr>
          <w:p w14:paraId="0E6D0889" w14:textId="77777777" w:rsidR="00E932B7" w:rsidRPr="005D547E" w:rsidRDefault="00E932B7" w:rsidP="006B1063">
            <w:pPr>
              <w:spacing w:line="240" w:lineRule="exact"/>
              <w:jc w:val="center"/>
              <w:rPr>
                <w:rFonts w:ascii="CordiaUPC" w:hAnsi="CordiaUPC" w:cs="CordiaUPC"/>
                <w:sz w:val="24"/>
                <w:szCs w:val="24"/>
              </w:rPr>
            </w:pPr>
            <w:r w:rsidRPr="00252759">
              <w:rPr>
                <w:rFonts w:ascii="CordiaUPC" w:hAnsi="CordiaUPC" w:cs="CordiaUPC"/>
                <w:sz w:val="24"/>
                <w:szCs w:val="24"/>
              </w:rPr>
              <w:t>Cost value</w:t>
            </w:r>
          </w:p>
        </w:tc>
        <w:tc>
          <w:tcPr>
            <w:tcW w:w="197" w:type="dxa"/>
            <w:vAlign w:val="bottom"/>
          </w:tcPr>
          <w:p w14:paraId="07ED38D4" w14:textId="77777777" w:rsidR="00E932B7" w:rsidRPr="005D547E" w:rsidRDefault="00E932B7" w:rsidP="006B1063">
            <w:pPr>
              <w:spacing w:line="240" w:lineRule="exact"/>
              <w:jc w:val="center"/>
              <w:rPr>
                <w:rFonts w:ascii="CordiaUPC" w:hAnsi="CordiaUPC" w:cs="CordiaUPC"/>
                <w:sz w:val="24"/>
                <w:szCs w:val="24"/>
              </w:rPr>
            </w:pPr>
          </w:p>
        </w:tc>
        <w:tc>
          <w:tcPr>
            <w:tcW w:w="565" w:type="dxa"/>
            <w:vAlign w:val="bottom"/>
          </w:tcPr>
          <w:p w14:paraId="32A9D450" w14:textId="77777777" w:rsidR="00E932B7" w:rsidRPr="005D547E" w:rsidRDefault="00E932B7" w:rsidP="006B1063">
            <w:pPr>
              <w:spacing w:line="24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vAlign w:val="bottom"/>
          </w:tcPr>
          <w:p w14:paraId="3842DCDA" w14:textId="77777777" w:rsidR="00E932B7" w:rsidRPr="005D547E" w:rsidRDefault="00E932B7" w:rsidP="006B1063">
            <w:pPr>
              <w:spacing w:line="240" w:lineRule="exact"/>
              <w:jc w:val="center"/>
              <w:rPr>
                <w:rFonts w:ascii="CordiaUPC" w:hAnsi="CordiaUPC" w:cs="CordiaUPC"/>
                <w:sz w:val="24"/>
                <w:szCs w:val="24"/>
              </w:rPr>
            </w:pPr>
          </w:p>
        </w:tc>
        <w:tc>
          <w:tcPr>
            <w:tcW w:w="889" w:type="dxa"/>
            <w:vAlign w:val="bottom"/>
          </w:tcPr>
          <w:p w14:paraId="781F5E39" w14:textId="77777777" w:rsidR="00E932B7" w:rsidRPr="005D547E" w:rsidRDefault="00E932B7" w:rsidP="006B1063">
            <w:pPr>
              <w:spacing w:line="24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666EB866" w14:textId="77777777" w:rsidR="00E932B7" w:rsidRDefault="00E932B7" w:rsidP="006B1063">
            <w:pPr>
              <w:spacing w:line="240" w:lineRule="exact"/>
              <w:ind w:left="-98" w:right="-109"/>
              <w:jc w:val="center"/>
              <w:rPr>
                <w:rFonts w:ascii="CordiaUPC" w:hAnsi="CordiaUPC" w:cs="CordiaUPC"/>
                <w:sz w:val="24"/>
                <w:szCs w:val="24"/>
              </w:rPr>
            </w:pPr>
            <w:r>
              <w:rPr>
                <w:rFonts w:ascii="CordiaUPC" w:hAnsi="CordiaUPC" w:cs="CordiaUPC"/>
                <w:sz w:val="24"/>
                <w:szCs w:val="24"/>
              </w:rPr>
              <w:t xml:space="preserve">expected credit </w:t>
            </w:r>
          </w:p>
          <w:p w14:paraId="40A51F76" w14:textId="77777777" w:rsidR="00E932B7" w:rsidRPr="005D547E" w:rsidRDefault="00E932B7" w:rsidP="006B1063">
            <w:pPr>
              <w:spacing w:line="240" w:lineRule="exact"/>
              <w:ind w:left="-98" w:right="-109"/>
              <w:jc w:val="center"/>
              <w:rPr>
                <w:rFonts w:ascii="CordiaUPC" w:hAnsi="CordiaUPC" w:cs="CordiaUPC"/>
                <w:sz w:val="24"/>
                <w:szCs w:val="24"/>
                <w:cs/>
                <w:lang w:bidi="th-TH"/>
              </w:rPr>
            </w:pPr>
            <w:r>
              <w:rPr>
                <w:rFonts w:ascii="CordiaUPC" w:hAnsi="CordiaUPC" w:cs="CordiaUPC"/>
                <w:sz w:val="24"/>
                <w:szCs w:val="24"/>
              </w:rPr>
              <w:t>loss</w:t>
            </w:r>
          </w:p>
        </w:tc>
      </w:tr>
      <w:tr w:rsidR="00E932B7" w:rsidRPr="005D547E" w14:paraId="0DEDF15B" w14:textId="77777777" w:rsidTr="006B1063">
        <w:trPr>
          <w:trHeight w:val="137"/>
        </w:trPr>
        <w:tc>
          <w:tcPr>
            <w:tcW w:w="2285" w:type="dxa"/>
          </w:tcPr>
          <w:p w14:paraId="44AD7651" w14:textId="77777777" w:rsidR="00E932B7" w:rsidRPr="005D547E" w:rsidRDefault="00E932B7" w:rsidP="006B1063">
            <w:pPr>
              <w:spacing w:line="240" w:lineRule="exact"/>
              <w:rPr>
                <w:rFonts w:ascii="CordiaUPC" w:hAnsi="CordiaUPC" w:cs="CordiaUPC"/>
                <w:b/>
                <w:bCs/>
                <w:color w:val="000000"/>
                <w:sz w:val="24"/>
                <w:szCs w:val="24"/>
                <w:lang w:val="en-US"/>
              </w:rPr>
            </w:pPr>
          </w:p>
        </w:tc>
        <w:tc>
          <w:tcPr>
            <w:tcW w:w="3502" w:type="dxa"/>
            <w:gridSpan w:val="8"/>
          </w:tcPr>
          <w:p w14:paraId="4DA0ED06" w14:textId="77777777" w:rsidR="00E932B7" w:rsidRPr="005D547E" w:rsidRDefault="00E932B7" w:rsidP="006B1063">
            <w:pPr>
              <w:spacing w:line="240" w:lineRule="exact"/>
              <w:jc w:val="center"/>
              <w:rPr>
                <w:rFonts w:ascii="CordiaUPC" w:hAnsi="CordiaUPC" w:cs="CordiaUPC"/>
                <w:sz w:val="24"/>
                <w:szCs w:val="24"/>
              </w:rPr>
            </w:pPr>
            <w:r>
              <w:rPr>
                <w:rFonts w:ascii="CordiaUPC" w:hAnsi="CordiaUPC" w:cs="CordiaUPC"/>
                <w:i/>
                <w:iCs/>
                <w:sz w:val="24"/>
                <w:szCs w:val="24"/>
              </w:rPr>
              <w:t xml:space="preserve">                 </w:t>
            </w:r>
            <w:r w:rsidRPr="005D547E">
              <w:rPr>
                <w:rFonts w:ascii="CordiaUPC" w:hAnsi="CordiaUPC" w:cs="CordiaUPC"/>
                <w:i/>
                <w:iCs/>
                <w:sz w:val="24"/>
                <w:szCs w:val="24"/>
              </w:rPr>
              <w:t>(</w:t>
            </w:r>
            <w:proofErr w:type="gramStart"/>
            <w:r w:rsidRPr="005D547E">
              <w:rPr>
                <w:rFonts w:ascii="CordiaUPC" w:hAnsi="CordiaUPC" w:cs="CordiaUPC"/>
                <w:i/>
                <w:iCs/>
                <w:sz w:val="24"/>
                <w:szCs w:val="24"/>
              </w:rPr>
              <w:t>in</w:t>
            </w:r>
            <w:proofErr w:type="gramEnd"/>
            <w:r w:rsidRPr="005D547E">
              <w:rPr>
                <w:rFonts w:ascii="CordiaUPC" w:hAnsi="CordiaUPC" w:cs="CordiaUPC"/>
                <w:i/>
                <w:iCs/>
                <w:sz w:val="24"/>
                <w:szCs w:val="24"/>
              </w:rPr>
              <w:t xml:space="preserve"> million Baht)</w:t>
            </w:r>
          </w:p>
        </w:tc>
        <w:tc>
          <w:tcPr>
            <w:tcW w:w="3436" w:type="dxa"/>
            <w:gridSpan w:val="8"/>
          </w:tcPr>
          <w:p w14:paraId="31B1D2BA" w14:textId="77777777" w:rsidR="00E932B7" w:rsidRPr="005D547E" w:rsidRDefault="00E932B7" w:rsidP="006B1063">
            <w:pPr>
              <w:spacing w:line="240" w:lineRule="exact"/>
              <w:jc w:val="center"/>
              <w:rPr>
                <w:rFonts w:ascii="CordiaUPC" w:hAnsi="CordiaUPC" w:cs="CordiaUPC"/>
                <w:sz w:val="24"/>
                <w:szCs w:val="24"/>
              </w:rPr>
            </w:pPr>
            <w:r>
              <w:rPr>
                <w:rFonts w:ascii="CordiaUPC" w:hAnsi="CordiaUPC" w:cs="CordiaUPC"/>
                <w:i/>
                <w:iCs/>
                <w:sz w:val="24"/>
                <w:szCs w:val="24"/>
              </w:rPr>
              <w:t xml:space="preserve">                   </w:t>
            </w:r>
            <w:r w:rsidRPr="005D547E">
              <w:rPr>
                <w:rFonts w:ascii="CordiaUPC" w:hAnsi="CordiaUPC" w:cs="CordiaUPC"/>
                <w:i/>
                <w:iCs/>
                <w:sz w:val="24"/>
                <w:szCs w:val="24"/>
              </w:rPr>
              <w:t>(</w:t>
            </w:r>
            <w:proofErr w:type="gramStart"/>
            <w:r w:rsidRPr="005D547E">
              <w:rPr>
                <w:rFonts w:ascii="CordiaUPC" w:hAnsi="CordiaUPC" w:cs="CordiaUPC"/>
                <w:i/>
                <w:iCs/>
                <w:sz w:val="24"/>
                <w:szCs w:val="24"/>
              </w:rPr>
              <w:t>in</w:t>
            </w:r>
            <w:proofErr w:type="gramEnd"/>
            <w:r w:rsidRPr="005D547E">
              <w:rPr>
                <w:rFonts w:ascii="CordiaUPC" w:hAnsi="CordiaUPC" w:cs="CordiaUPC"/>
                <w:i/>
                <w:iCs/>
                <w:sz w:val="24"/>
                <w:szCs w:val="24"/>
              </w:rPr>
              <w:t xml:space="preserve"> million Baht)</w:t>
            </w:r>
          </w:p>
        </w:tc>
      </w:tr>
      <w:tr w:rsidR="00E932B7" w:rsidRPr="005D547E" w14:paraId="27E78C4E" w14:textId="77777777" w:rsidTr="00E932B7">
        <w:trPr>
          <w:trHeight w:val="362"/>
        </w:trPr>
        <w:tc>
          <w:tcPr>
            <w:tcW w:w="2285" w:type="dxa"/>
          </w:tcPr>
          <w:p w14:paraId="7C50E3FB" w14:textId="77777777" w:rsidR="00E932B7" w:rsidRPr="005D547E" w:rsidRDefault="00E932B7" w:rsidP="006B1063">
            <w:pPr>
              <w:tabs>
                <w:tab w:val="left" w:pos="162"/>
              </w:tabs>
              <w:spacing w:line="24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Listed companies under delisting conditions / defaulted debt securities</w:t>
            </w:r>
          </w:p>
        </w:tc>
        <w:tc>
          <w:tcPr>
            <w:tcW w:w="712" w:type="dxa"/>
          </w:tcPr>
          <w:p w14:paraId="4235A8FF" w14:textId="77777777" w:rsidR="00E932B7" w:rsidRDefault="00E932B7" w:rsidP="006B1063">
            <w:pPr>
              <w:pStyle w:val="acctfourfigures"/>
              <w:tabs>
                <w:tab w:val="clear" w:pos="765"/>
                <w:tab w:val="decimal" w:pos="466"/>
              </w:tabs>
              <w:spacing w:line="240" w:lineRule="exact"/>
              <w:ind w:left="-101" w:right="-69"/>
              <w:rPr>
                <w:rFonts w:ascii="CordiaUPC" w:hAnsi="CordiaUPC" w:cs="CordiaUPC"/>
                <w:sz w:val="24"/>
                <w:szCs w:val="24"/>
              </w:rPr>
            </w:pPr>
          </w:p>
          <w:p w14:paraId="7F3B1443" w14:textId="77777777" w:rsidR="000B1AED" w:rsidRDefault="000B1AED" w:rsidP="006B1063">
            <w:pPr>
              <w:pStyle w:val="acctfourfigures"/>
              <w:tabs>
                <w:tab w:val="clear" w:pos="765"/>
                <w:tab w:val="decimal" w:pos="466"/>
              </w:tabs>
              <w:spacing w:line="240" w:lineRule="exact"/>
              <w:ind w:left="-101" w:right="-69"/>
              <w:rPr>
                <w:rFonts w:ascii="CordiaUPC" w:hAnsi="CordiaUPC" w:cs="CordiaUPC"/>
                <w:sz w:val="24"/>
                <w:szCs w:val="24"/>
              </w:rPr>
            </w:pPr>
          </w:p>
          <w:p w14:paraId="7F39967D" w14:textId="3D701278" w:rsidR="000B1AED" w:rsidRPr="005D547E" w:rsidRDefault="00E1134A" w:rsidP="006B1063">
            <w:pPr>
              <w:pStyle w:val="acctfourfigures"/>
              <w:tabs>
                <w:tab w:val="clear" w:pos="765"/>
                <w:tab w:val="decimal" w:pos="466"/>
              </w:tabs>
              <w:spacing w:line="240" w:lineRule="exact"/>
              <w:ind w:left="-101" w:right="-69"/>
              <w:rPr>
                <w:rFonts w:ascii="CordiaUPC" w:hAnsi="CordiaUPC" w:cs="CordiaUPC"/>
                <w:sz w:val="24"/>
                <w:szCs w:val="24"/>
              </w:rPr>
            </w:pPr>
            <w:r>
              <w:rPr>
                <w:rFonts w:ascii="CordiaUPC" w:hAnsi="CordiaUPC" w:cs="CordiaUPC"/>
                <w:sz w:val="24"/>
                <w:szCs w:val="24"/>
              </w:rPr>
              <w:t>1</w:t>
            </w:r>
          </w:p>
        </w:tc>
        <w:tc>
          <w:tcPr>
            <w:tcW w:w="200" w:type="dxa"/>
          </w:tcPr>
          <w:p w14:paraId="5F4F3CC2" w14:textId="77777777" w:rsidR="00E932B7" w:rsidRPr="005D547E" w:rsidRDefault="00E932B7" w:rsidP="006B1063">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Pr>
          <w:p w14:paraId="6EE3F1C4" w14:textId="77777777" w:rsidR="00E932B7" w:rsidRDefault="00E932B7" w:rsidP="006B1063">
            <w:pPr>
              <w:pStyle w:val="acctfourfigures"/>
              <w:tabs>
                <w:tab w:val="clear" w:pos="765"/>
                <w:tab w:val="decimal" w:pos="466"/>
              </w:tabs>
              <w:spacing w:line="240" w:lineRule="exact"/>
              <w:ind w:left="-101" w:right="-69"/>
              <w:rPr>
                <w:rFonts w:ascii="CordiaUPC" w:hAnsi="CordiaUPC" w:cs="CordiaUPC"/>
                <w:sz w:val="24"/>
                <w:szCs w:val="24"/>
              </w:rPr>
            </w:pPr>
          </w:p>
          <w:p w14:paraId="680AF6F1" w14:textId="77777777" w:rsidR="00E1134A" w:rsidRDefault="00E1134A" w:rsidP="006B1063">
            <w:pPr>
              <w:pStyle w:val="acctfourfigures"/>
              <w:tabs>
                <w:tab w:val="clear" w:pos="765"/>
                <w:tab w:val="decimal" w:pos="466"/>
              </w:tabs>
              <w:spacing w:line="240" w:lineRule="exact"/>
              <w:ind w:left="-101" w:right="-69"/>
              <w:rPr>
                <w:rFonts w:ascii="CordiaUPC" w:hAnsi="CordiaUPC" w:cs="CordiaUPC"/>
                <w:sz w:val="24"/>
                <w:szCs w:val="24"/>
              </w:rPr>
            </w:pPr>
          </w:p>
          <w:p w14:paraId="68EE9612" w14:textId="18858CEB" w:rsidR="00E1134A" w:rsidRPr="005D547E" w:rsidRDefault="00E1134A" w:rsidP="006B1063">
            <w:pPr>
              <w:pStyle w:val="acctfourfigures"/>
              <w:tabs>
                <w:tab w:val="clear" w:pos="765"/>
                <w:tab w:val="decimal" w:pos="466"/>
              </w:tabs>
              <w:spacing w:line="240" w:lineRule="exact"/>
              <w:ind w:left="-101" w:right="-69"/>
              <w:rPr>
                <w:rFonts w:ascii="CordiaUPC" w:hAnsi="CordiaUPC" w:cs="CordiaUPC"/>
                <w:sz w:val="24"/>
                <w:szCs w:val="24"/>
              </w:rPr>
            </w:pPr>
            <w:r>
              <w:rPr>
                <w:rFonts w:ascii="CordiaUPC" w:hAnsi="CordiaUPC" w:cs="CordiaUPC"/>
                <w:sz w:val="24"/>
                <w:szCs w:val="24"/>
              </w:rPr>
              <w:t>12</w:t>
            </w:r>
          </w:p>
        </w:tc>
        <w:tc>
          <w:tcPr>
            <w:tcW w:w="192" w:type="dxa"/>
          </w:tcPr>
          <w:p w14:paraId="24002894" w14:textId="77777777" w:rsidR="00E932B7" w:rsidRPr="005D547E" w:rsidRDefault="00E932B7" w:rsidP="006B1063">
            <w:pPr>
              <w:pStyle w:val="acctfourfigures"/>
              <w:tabs>
                <w:tab w:val="clear" w:pos="765"/>
                <w:tab w:val="decimal" w:pos="702"/>
              </w:tabs>
              <w:spacing w:line="240" w:lineRule="exact"/>
              <w:ind w:right="-89"/>
              <w:rPr>
                <w:rFonts w:ascii="CordiaUPC" w:hAnsi="CordiaUPC" w:cs="CordiaUPC"/>
                <w:b/>
                <w:bCs/>
                <w:sz w:val="24"/>
                <w:szCs w:val="24"/>
              </w:rPr>
            </w:pPr>
          </w:p>
        </w:tc>
        <w:tc>
          <w:tcPr>
            <w:tcW w:w="618" w:type="dxa"/>
          </w:tcPr>
          <w:p w14:paraId="66151E2A" w14:textId="77777777" w:rsidR="00E932B7" w:rsidRDefault="00E932B7" w:rsidP="006B1063">
            <w:pPr>
              <w:pStyle w:val="acctfourfigures"/>
              <w:tabs>
                <w:tab w:val="clear" w:pos="765"/>
                <w:tab w:val="decimal" w:pos="418"/>
              </w:tabs>
              <w:spacing w:line="240" w:lineRule="exact"/>
              <w:ind w:right="-89"/>
              <w:rPr>
                <w:rFonts w:ascii="CordiaUPC" w:hAnsi="CordiaUPC" w:cs="CordiaUPC"/>
                <w:sz w:val="24"/>
                <w:szCs w:val="24"/>
              </w:rPr>
            </w:pPr>
          </w:p>
          <w:p w14:paraId="6C67FFC6" w14:textId="77777777" w:rsidR="00E1134A" w:rsidRDefault="00E1134A" w:rsidP="006B1063">
            <w:pPr>
              <w:pStyle w:val="acctfourfigures"/>
              <w:tabs>
                <w:tab w:val="clear" w:pos="765"/>
                <w:tab w:val="decimal" w:pos="418"/>
              </w:tabs>
              <w:spacing w:line="240" w:lineRule="exact"/>
              <w:ind w:right="-89"/>
              <w:rPr>
                <w:rFonts w:ascii="CordiaUPC" w:hAnsi="CordiaUPC" w:cs="CordiaUPC"/>
                <w:sz w:val="24"/>
                <w:szCs w:val="24"/>
              </w:rPr>
            </w:pPr>
          </w:p>
          <w:p w14:paraId="5D5E7935" w14:textId="6CCC2DF0" w:rsidR="00E1134A" w:rsidRPr="005D547E" w:rsidRDefault="00E1134A" w:rsidP="006B1063">
            <w:pPr>
              <w:pStyle w:val="acctfourfigures"/>
              <w:tabs>
                <w:tab w:val="clear" w:pos="765"/>
                <w:tab w:val="decimal" w:pos="418"/>
              </w:tabs>
              <w:spacing w:line="240" w:lineRule="exact"/>
              <w:ind w:right="-89"/>
              <w:rPr>
                <w:rFonts w:ascii="CordiaUPC" w:hAnsi="CordiaUPC" w:cs="CordiaUPC"/>
                <w:sz w:val="24"/>
                <w:szCs w:val="24"/>
              </w:rPr>
            </w:pPr>
            <w:r>
              <w:rPr>
                <w:rFonts w:ascii="CordiaUPC" w:hAnsi="CordiaUPC" w:cs="CordiaUPC"/>
                <w:sz w:val="24"/>
                <w:szCs w:val="24"/>
              </w:rPr>
              <w:t>-</w:t>
            </w:r>
          </w:p>
        </w:tc>
        <w:tc>
          <w:tcPr>
            <w:tcW w:w="192" w:type="dxa"/>
          </w:tcPr>
          <w:p w14:paraId="0C5CD899" w14:textId="77777777" w:rsidR="00E932B7" w:rsidRPr="005D547E" w:rsidRDefault="00E932B7" w:rsidP="006B1063">
            <w:pPr>
              <w:tabs>
                <w:tab w:val="decimal" w:pos="702"/>
              </w:tabs>
              <w:spacing w:line="240" w:lineRule="exact"/>
              <w:ind w:right="-89"/>
              <w:rPr>
                <w:rFonts w:ascii="CordiaUPC" w:hAnsi="CordiaUPC" w:cs="CordiaUPC"/>
                <w:sz w:val="24"/>
                <w:szCs w:val="24"/>
              </w:rPr>
            </w:pPr>
          </w:p>
        </w:tc>
        <w:tc>
          <w:tcPr>
            <w:tcW w:w="798" w:type="dxa"/>
          </w:tcPr>
          <w:p w14:paraId="792F8B14" w14:textId="77777777" w:rsidR="00E932B7" w:rsidRDefault="00E932B7" w:rsidP="006B1063">
            <w:pPr>
              <w:tabs>
                <w:tab w:val="decimal" w:pos="530"/>
              </w:tabs>
              <w:spacing w:line="240" w:lineRule="exact"/>
              <w:ind w:right="-89"/>
              <w:rPr>
                <w:rFonts w:ascii="CordiaUPC" w:hAnsi="CordiaUPC" w:cs="CordiaUPC"/>
                <w:sz w:val="24"/>
                <w:szCs w:val="24"/>
              </w:rPr>
            </w:pPr>
          </w:p>
          <w:p w14:paraId="422C30D4" w14:textId="77777777" w:rsidR="00E1134A" w:rsidRDefault="00E1134A" w:rsidP="006B1063">
            <w:pPr>
              <w:tabs>
                <w:tab w:val="decimal" w:pos="530"/>
              </w:tabs>
              <w:spacing w:line="240" w:lineRule="exact"/>
              <w:ind w:right="-89"/>
              <w:rPr>
                <w:rFonts w:ascii="CordiaUPC" w:hAnsi="CordiaUPC" w:cs="CordiaUPC"/>
                <w:sz w:val="24"/>
                <w:szCs w:val="24"/>
              </w:rPr>
            </w:pPr>
          </w:p>
          <w:p w14:paraId="34522E60" w14:textId="345A01E5" w:rsidR="00E1134A" w:rsidRPr="005D547E" w:rsidRDefault="00E1134A" w:rsidP="006B1063">
            <w:pPr>
              <w:tabs>
                <w:tab w:val="decimal" w:pos="530"/>
              </w:tabs>
              <w:spacing w:line="240" w:lineRule="exact"/>
              <w:ind w:right="-89"/>
              <w:rPr>
                <w:rFonts w:ascii="CordiaUPC" w:hAnsi="CordiaUPC" w:cs="CordiaUPC"/>
                <w:sz w:val="24"/>
                <w:szCs w:val="24"/>
              </w:rPr>
            </w:pPr>
            <w:r>
              <w:rPr>
                <w:rFonts w:ascii="CordiaUPC" w:hAnsi="CordiaUPC" w:cs="CordiaUPC"/>
                <w:sz w:val="24"/>
                <w:szCs w:val="24"/>
              </w:rPr>
              <w:t>-</w:t>
            </w:r>
          </w:p>
        </w:tc>
        <w:tc>
          <w:tcPr>
            <w:tcW w:w="192" w:type="dxa"/>
            <w:gridSpan w:val="2"/>
            <w:vAlign w:val="bottom"/>
          </w:tcPr>
          <w:p w14:paraId="4FC9E3F4" w14:textId="77777777" w:rsidR="00E932B7" w:rsidRPr="005D547E" w:rsidRDefault="00E932B7" w:rsidP="006B1063">
            <w:pPr>
              <w:tabs>
                <w:tab w:val="decimal" w:pos="702"/>
              </w:tabs>
              <w:spacing w:line="240" w:lineRule="exact"/>
              <w:ind w:right="-89"/>
              <w:rPr>
                <w:rFonts w:ascii="CordiaUPC" w:hAnsi="CordiaUPC" w:cs="CordiaUPC"/>
                <w:sz w:val="24"/>
                <w:szCs w:val="24"/>
              </w:rPr>
            </w:pPr>
          </w:p>
        </w:tc>
        <w:tc>
          <w:tcPr>
            <w:tcW w:w="618" w:type="dxa"/>
          </w:tcPr>
          <w:p w14:paraId="0F3AE1A2" w14:textId="77777777" w:rsidR="00E932B7" w:rsidRPr="006D51A1" w:rsidRDefault="00E932B7" w:rsidP="006B1063">
            <w:pPr>
              <w:tabs>
                <w:tab w:val="decimal" w:pos="466"/>
              </w:tabs>
              <w:spacing w:line="240" w:lineRule="exact"/>
              <w:ind w:left="-101" w:right="-69"/>
              <w:rPr>
                <w:rFonts w:ascii="CordiaUPC" w:eastAsia="AngsanaNew" w:hAnsi="CordiaUPC" w:cs="CordiaUPC"/>
                <w:sz w:val="24"/>
                <w:szCs w:val="24"/>
                <w:lang w:eastAsia="en-GB"/>
              </w:rPr>
            </w:pPr>
          </w:p>
          <w:p w14:paraId="60EEBD18" w14:textId="77777777" w:rsidR="00E932B7" w:rsidRPr="006D51A1" w:rsidRDefault="00E932B7" w:rsidP="006B1063">
            <w:pPr>
              <w:tabs>
                <w:tab w:val="decimal" w:pos="466"/>
              </w:tabs>
              <w:spacing w:line="240" w:lineRule="exact"/>
              <w:ind w:left="-101" w:right="-69"/>
              <w:rPr>
                <w:rFonts w:ascii="CordiaUPC" w:eastAsia="AngsanaNew" w:hAnsi="CordiaUPC" w:cs="CordiaUPC"/>
                <w:sz w:val="24"/>
                <w:szCs w:val="24"/>
                <w:lang w:eastAsia="en-GB"/>
              </w:rPr>
            </w:pPr>
          </w:p>
          <w:p w14:paraId="41D9393B" w14:textId="77777777" w:rsidR="00E932B7" w:rsidRPr="005D547E" w:rsidRDefault="00E932B7" w:rsidP="006B1063">
            <w:pPr>
              <w:pStyle w:val="acctfourfigures"/>
              <w:tabs>
                <w:tab w:val="clear" w:pos="765"/>
                <w:tab w:val="decimal" w:pos="466"/>
              </w:tabs>
              <w:spacing w:line="240" w:lineRule="exact"/>
              <w:ind w:left="-101" w:right="-69"/>
              <w:rPr>
                <w:rFonts w:ascii="CordiaUPC" w:hAnsi="CordiaUPC" w:cs="CordiaUPC"/>
                <w:sz w:val="24"/>
                <w:szCs w:val="24"/>
              </w:rPr>
            </w:pPr>
            <w:r w:rsidRPr="006D51A1">
              <w:rPr>
                <w:rFonts w:ascii="CordiaUPC" w:eastAsia="AngsanaNew" w:hAnsi="CordiaUPC" w:cs="CordiaUPC"/>
                <w:sz w:val="24"/>
                <w:szCs w:val="24"/>
                <w:lang w:eastAsia="en-GB"/>
              </w:rPr>
              <w:t>2</w:t>
            </w:r>
          </w:p>
        </w:tc>
        <w:tc>
          <w:tcPr>
            <w:tcW w:w="197" w:type="dxa"/>
          </w:tcPr>
          <w:p w14:paraId="45755B68" w14:textId="77777777" w:rsidR="00E932B7" w:rsidRPr="005D547E" w:rsidRDefault="00E932B7" w:rsidP="006B1063">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Pr>
          <w:p w14:paraId="42408FDB" w14:textId="77777777" w:rsidR="00E932B7" w:rsidRPr="006D51A1" w:rsidRDefault="00E932B7" w:rsidP="006B1063">
            <w:pPr>
              <w:tabs>
                <w:tab w:val="decimal" w:pos="466"/>
              </w:tabs>
              <w:spacing w:line="240" w:lineRule="exact"/>
              <w:ind w:left="-101" w:right="-69"/>
              <w:rPr>
                <w:rFonts w:ascii="CordiaUPC" w:eastAsia="AngsanaNew" w:hAnsi="CordiaUPC" w:cs="CordiaUPC"/>
                <w:sz w:val="24"/>
                <w:szCs w:val="24"/>
                <w:lang w:eastAsia="en-GB"/>
              </w:rPr>
            </w:pPr>
          </w:p>
          <w:p w14:paraId="41DB8DB0" w14:textId="77777777" w:rsidR="00E932B7" w:rsidRPr="006D51A1" w:rsidRDefault="00E932B7" w:rsidP="006B1063">
            <w:pPr>
              <w:tabs>
                <w:tab w:val="decimal" w:pos="466"/>
              </w:tabs>
              <w:spacing w:line="240" w:lineRule="exact"/>
              <w:ind w:left="-101" w:right="-69"/>
              <w:rPr>
                <w:rFonts w:ascii="CordiaUPC" w:eastAsia="AngsanaNew" w:hAnsi="CordiaUPC" w:cs="CordiaUPC"/>
                <w:sz w:val="24"/>
                <w:szCs w:val="24"/>
                <w:lang w:eastAsia="en-GB"/>
              </w:rPr>
            </w:pPr>
          </w:p>
          <w:p w14:paraId="1ED77D92" w14:textId="77777777" w:rsidR="00E932B7" w:rsidRPr="005D547E" w:rsidRDefault="00E932B7" w:rsidP="006B1063">
            <w:pPr>
              <w:pStyle w:val="acctfourfigures"/>
              <w:tabs>
                <w:tab w:val="clear" w:pos="765"/>
                <w:tab w:val="decimal" w:pos="466"/>
              </w:tabs>
              <w:spacing w:line="240" w:lineRule="exact"/>
              <w:ind w:left="-101" w:right="-69"/>
              <w:rPr>
                <w:rFonts w:ascii="CordiaUPC" w:hAnsi="CordiaUPC" w:cs="CordiaUPC"/>
                <w:sz w:val="24"/>
                <w:szCs w:val="24"/>
              </w:rPr>
            </w:pPr>
            <w:r w:rsidRPr="006D51A1">
              <w:rPr>
                <w:rFonts w:ascii="CordiaUPC" w:eastAsia="AngsanaNew" w:hAnsi="CordiaUPC" w:cs="CordiaUPC"/>
                <w:sz w:val="24"/>
                <w:szCs w:val="24"/>
                <w:lang w:eastAsia="en-GB"/>
              </w:rPr>
              <w:t>13</w:t>
            </w:r>
          </w:p>
        </w:tc>
        <w:tc>
          <w:tcPr>
            <w:tcW w:w="197" w:type="dxa"/>
          </w:tcPr>
          <w:p w14:paraId="4BF8FB57" w14:textId="77777777" w:rsidR="00E932B7" w:rsidRPr="005D547E" w:rsidRDefault="00E932B7" w:rsidP="006B1063">
            <w:pPr>
              <w:pStyle w:val="acctfourfigures"/>
              <w:tabs>
                <w:tab w:val="clear" w:pos="765"/>
                <w:tab w:val="decimal" w:pos="702"/>
              </w:tabs>
              <w:spacing w:line="240" w:lineRule="exact"/>
              <w:ind w:right="-89"/>
              <w:rPr>
                <w:rFonts w:ascii="CordiaUPC" w:hAnsi="CordiaUPC" w:cs="CordiaUPC"/>
                <w:b/>
                <w:bCs/>
                <w:sz w:val="24"/>
                <w:szCs w:val="24"/>
              </w:rPr>
            </w:pPr>
          </w:p>
        </w:tc>
        <w:tc>
          <w:tcPr>
            <w:tcW w:w="565" w:type="dxa"/>
          </w:tcPr>
          <w:p w14:paraId="29CF2661" w14:textId="77777777" w:rsidR="00E932B7" w:rsidRPr="006D51A1" w:rsidRDefault="00E932B7" w:rsidP="006B1063">
            <w:pPr>
              <w:tabs>
                <w:tab w:val="decimal" w:pos="300"/>
              </w:tabs>
              <w:spacing w:line="240" w:lineRule="exact"/>
              <w:ind w:right="-89"/>
              <w:rPr>
                <w:rFonts w:ascii="CordiaUPC" w:eastAsia="AngsanaNew" w:hAnsi="CordiaUPC" w:cs="CordiaUPC"/>
                <w:sz w:val="24"/>
                <w:szCs w:val="24"/>
                <w:lang w:eastAsia="en-GB"/>
              </w:rPr>
            </w:pPr>
          </w:p>
          <w:p w14:paraId="0B000EB0" w14:textId="77777777" w:rsidR="00E932B7" w:rsidRPr="006D51A1" w:rsidRDefault="00E932B7" w:rsidP="006B1063">
            <w:pPr>
              <w:tabs>
                <w:tab w:val="decimal" w:pos="300"/>
              </w:tabs>
              <w:spacing w:line="240" w:lineRule="exact"/>
              <w:ind w:right="-89"/>
              <w:rPr>
                <w:rFonts w:ascii="CordiaUPC" w:eastAsia="AngsanaNew" w:hAnsi="CordiaUPC" w:cs="CordiaUPC"/>
                <w:sz w:val="24"/>
                <w:szCs w:val="24"/>
                <w:lang w:eastAsia="en-GB"/>
              </w:rPr>
            </w:pPr>
          </w:p>
          <w:p w14:paraId="1C40394D" w14:textId="77777777" w:rsidR="00E932B7" w:rsidRPr="005D547E" w:rsidRDefault="00E932B7" w:rsidP="006B1063">
            <w:pPr>
              <w:pStyle w:val="acctfourfigures"/>
              <w:tabs>
                <w:tab w:val="clear" w:pos="765"/>
                <w:tab w:val="decimal" w:pos="300"/>
              </w:tabs>
              <w:spacing w:line="240" w:lineRule="exact"/>
              <w:ind w:right="-89"/>
              <w:rPr>
                <w:rFonts w:ascii="CordiaUPC" w:hAnsi="CordiaUPC" w:cs="CordiaUPC"/>
                <w:sz w:val="24"/>
                <w:szCs w:val="24"/>
              </w:rPr>
            </w:pPr>
            <w:r w:rsidRPr="006D51A1">
              <w:rPr>
                <w:rFonts w:ascii="CordiaUPC" w:eastAsia="AngsanaNew" w:hAnsi="CordiaUPC" w:cs="CordiaUPC"/>
                <w:sz w:val="24"/>
                <w:szCs w:val="24"/>
                <w:lang w:eastAsia="en-GB"/>
              </w:rPr>
              <w:t>-</w:t>
            </w:r>
          </w:p>
        </w:tc>
        <w:tc>
          <w:tcPr>
            <w:tcW w:w="192" w:type="dxa"/>
          </w:tcPr>
          <w:p w14:paraId="66E2FDC3" w14:textId="77777777" w:rsidR="00E932B7" w:rsidRPr="005D547E" w:rsidRDefault="00E932B7" w:rsidP="006B1063">
            <w:pPr>
              <w:tabs>
                <w:tab w:val="decimal" w:pos="702"/>
              </w:tabs>
              <w:spacing w:line="240" w:lineRule="exact"/>
              <w:ind w:right="-89"/>
              <w:rPr>
                <w:rFonts w:ascii="CordiaUPC" w:hAnsi="CordiaUPC" w:cs="CordiaUPC"/>
                <w:sz w:val="24"/>
                <w:szCs w:val="24"/>
              </w:rPr>
            </w:pPr>
          </w:p>
        </w:tc>
        <w:tc>
          <w:tcPr>
            <w:tcW w:w="889" w:type="dxa"/>
          </w:tcPr>
          <w:p w14:paraId="2D2E03EC" w14:textId="77777777" w:rsidR="00E932B7" w:rsidRPr="006D51A1" w:rsidRDefault="00E932B7" w:rsidP="006B1063">
            <w:pPr>
              <w:tabs>
                <w:tab w:val="decimal" w:pos="530"/>
              </w:tabs>
              <w:spacing w:line="240" w:lineRule="exact"/>
              <w:ind w:right="-89"/>
              <w:rPr>
                <w:rFonts w:ascii="CordiaUPC" w:eastAsia="AngsanaNew" w:hAnsi="CordiaUPC" w:cs="CordiaUPC"/>
                <w:sz w:val="24"/>
                <w:szCs w:val="24"/>
                <w:lang w:eastAsia="en-GB"/>
              </w:rPr>
            </w:pPr>
          </w:p>
          <w:p w14:paraId="595945A8" w14:textId="77777777" w:rsidR="00E932B7" w:rsidRPr="006D51A1" w:rsidRDefault="00E932B7" w:rsidP="006B1063">
            <w:pPr>
              <w:tabs>
                <w:tab w:val="decimal" w:pos="530"/>
              </w:tabs>
              <w:spacing w:line="240" w:lineRule="exact"/>
              <w:ind w:right="-89"/>
              <w:rPr>
                <w:rFonts w:ascii="CordiaUPC" w:eastAsia="AngsanaNew" w:hAnsi="CordiaUPC" w:cs="CordiaUPC"/>
                <w:sz w:val="24"/>
                <w:szCs w:val="24"/>
                <w:lang w:eastAsia="en-GB"/>
              </w:rPr>
            </w:pPr>
          </w:p>
          <w:p w14:paraId="50D21E77" w14:textId="77777777" w:rsidR="00E932B7" w:rsidRPr="005D547E" w:rsidRDefault="00E932B7" w:rsidP="006B1063">
            <w:pPr>
              <w:pStyle w:val="acctfourfigures"/>
              <w:tabs>
                <w:tab w:val="clear" w:pos="765"/>
                <w:tab w:val="decimal" w:pos="604"/>
              </w:tabs>
              <w:spacing w:line="240" w:lineRule="exact"/>
              <w:ind w:right="-89"/>
              <w:rPr>
                <w:rFonts w:ascii="CordiaUPC" w:hAnsi="CordiaUPC" w:cs="CordiaUPC"/>
                <w:sz w:val="24"/>
                <w:szCs w:val="24"/>
              </w:rPr>
            </w:pPr>
            <w:r w:rsidRPr="006D51A1">
              <w:rPr>
                <w:rFonts w:ascii="CordiaUPC" w:eastAsia="AngsanaNew" w:hAnsi="CordiaUPC" w:cs="CordiaUPC"/>
                <w:sz w:val="24"/>
                <w:szCs w:val="24"/>
                <w:lang w:eastAsia="en-GB"/>
              </w:rPr>
              <w:t>-</w:t>
            </w:r>
          </w:p>
        </w:tc>
      </w:tr>
      <w:tr w:rsidR="00E1134A" w:rsidRPr="005D547E" w14:paraId="77963B2F" w14:textId="77777777" w:rsidTr="007663CC">
        <w:trPr>
          <w:trHeight w:val="1199"/>
        </w:trPr>
        <w:tc>
          <w:tcPr>
            <w:tcW w:w="2285" w:type="dxa"/>
            <w:vAlign w:val="bottom"/>
          </w:tcPr>
          <w:p w14:paraId="78FE5457" w14:textId="77777777" w:rsidR="00E1134A" w:rsidRPr="005D547E" w:rsidRDefault="00E1134A" w:rsidP="00E1134A">
            <w:pPr>
              <w:tabs>
                <w:tab w:val="left" w:pos="162"/>
              </w:tabs>
              <w:spacing w:line="24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 xml:space="preserve">Companies whose ability to continues as a going concern is uncertain, or unlisted companies whose financial position and operating results are </w:t>
            </w:r>
            <w:proofErr w:type="gramStart"/>
            <w:r w:rsidRPr="005D547E">
              <w:rPr>
                <w:rFonts w:ascii="CordiaUPC" w:hAnsi="CordiaUPC" w:cs="CordiaUPC"/>
                <w:sz w:val="24"/>
                <w:szCs w:val="24"/>
                <w:lang w:val="en-US" w:eastAsia="en-GB" w:bidi="th-TH"/>
              </w:rPr>
              <w:t>similar to</w:t>
            </w:r>
            <w:proofErr w:type="gramEnd"/>
            <w:r w:rsidRPr="005D547E">
              <w:rPr>
                <w:rFonts w:ascii="CordiaUPC" w:hAnsi="CordiaUPC" w:cs="CordiaUPC"/>
                <w:sz w:val="24"/>
                <w:szCs w:val="24"/>
                <w:lang w:val="en-US" w:eastAsia="en-GB" w:bidi="th-TH"/>
              </w:rPr>
              <w:t xml:space="preserve"> the listed companies which meet criteria for delisting from the SET</w:t>
            </w:r>
          </w:p>
        </w:tc>
        <w:tc>
          <w:tcPr>
            <w:tcW w:w="712" w:type="dxa"/>
            <w:tcBorders>
              <w:bottom w:val="single" w:sz="4" w:space="0" w:color="auto"/>
            </w:tcBorders>
            <w:vAlign w:val="bottom"/>
          </w:tcPr>
          <w:p w14:paraId="4FF67CCC" w14:textId="445156BD" w:rsidR="00E1134A" w:rsidRPr="005D547E" w:rsidRDefault="00E1134A" w:rsidP="00E1134A">
            <w:pPr>
              <w:pStyle w:val="acctfourfigures"/>
              <w:tabs>
                <w:tab w:val="clear" w:pos="765"/>
                <w:tab w:val="decimal" w:pos="466"/>
              </w:tabs>
              <w:spacing w:line="240" w:lineRule="exact"/>
              <w:ind w:left="-101" w:right="-69"/>
              <w:rPr>
                <w:rFonts w:ascii="CordiaUPC" w:hAnsi="CordiaUPC" w:cs="CordiaUPC"/>
                <w:sz w:val="24"/>
                <w:szCs w:val="24"/>
              </w:rPr>
            </w:pPr>
            <w:r>
              <w:rPr>
                <w:rFonts w:ascii="CordiaUPC" w:hAnsi="CordiaUPC" w:cs="CordiaUPC"/>
                <w:sz w:val="24"/>
                <w:szCs w:val="24"/>
              </w:rPr>
              <w:t>10</w:t>
            </w:r>
          </w:p>
        </w:tc>
        <w:tc>
          <w:tcPr>
            <w:tcW w:w="200" w:type="dxa"/>
            <w:vAlign w:val="bottom"/>
          </w:tcPr>
          <w:p w14:paraId="3E1E8D3A" w14:textId="77777777" w:rsidR="00E1134A" w:rsidRPr="005D547E" w:rsidRDefault="00E1134A" w:rsidP="00E1134A">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4" w:space="0" w:color="auto"/>
            </w:tcBorders>
            <w:vAlign w:val="bottom"/>
          </w:tcPr>
          <w:p w14:paraId="351CD239" w14:textId="7CDC921C" w:rsidR="00E1134A" w:rsidRPr="005D547E" w:rsidRDefault="00E1134A" w:rsidP="00E1134A">
            <w:pPr>
              <w:pStyle w:val="acctfourfigures"/>
              <w:tabs>
                <w:tab w:val="clear" w:pos="765"/>
                <w:tab w:val="decimal" w:pos="466"/>
              </w:tabs>
              <w:spacing w:line="240" w:lineRule="exact"/>
              <w:ind w:left="-101" w:right="-69"/>
              <w:rPr>
                <w:rFonts w:ascii="CordiaUPC" w:hAnsi="CordiaUPC" w:cs="CordiaUPC"/>
                <w:sz w:val="24"/>
                <w:szCs w:val="24"/>
              </w:rPr>
            </w:pPr>
            <w:r>
              <w:rPr>
                <w:rFonts w:ascii="CordiaUPC" w:eastAsia="AngsanaNew" w:hAnsi="CordiaUPC" w:cs="CordiaUPC" w:hint="cs"/>
                <w:sz w:val="24"/>
                <w:szCs w:val="24"/>
                <w:cs/>
                <w:lang w:eastAsia="en-GB"/>
              </w:rPr>
              <w:t>3</w:t>
            </w:r>
            <w:r>
              <w:rPr>
                <w:rFonts w:ascii="CordiaUPC" w:eastAsia="AngsanaNew" w:hAnsi="CordiaUPC" w:cs="CordiaUPC"/>
                <w:sz w:val="24"/>
                <w:szCs w:val="24"/>
                <w:lang w:eastAsia="en-GB"/>
              </w:rPr>
              <w:t>,</w:t>
            </w:r>
            <w:r>
              <w:rPr>
                <w:rFonts w:ascii="CordiaUPC" w:eastAsia="AngsanaNew" w:hAnsi="CordiaUPC" w:cs="CordiaUPC" w:hint="cs"/>
                <w:sz w:val="24"/>
                <w:szCs w:val="24"/>
                <w:cs/>
                <w:lang w:eastAsia="en-GB"/>
              </w:rPr>
              <w:t>893</w:t>
            </w:r>
          </w:p>
        </w:tc>
        <w:tc>
          <w:tcPr>
            <w:tcW w:w="192" w:type="dxa"/>
            <w:vAlign w:val="bottom"/>
          </w:tcPr>
          <w:p w14:paraId="2DB99A9E" w14:textId="77777777" w:rsidR="00E1134A" w:rsidRPr="005D547E" w:rsidRDefault="00E1134A" w:rsidP="00E1134A">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4" w:space="0" w:color="auto"/>
            </w:tcBorders>
          </w:tcPr>
          <w:p w14:paraId="7486BA34" w14:textId="77777777" w:rsidR="00E1134A" w:rsidRDefault="00E1134A" w:rsidP="00E1134A">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F145EEB" w14:textId="77777777" w:rsidR="00E1134A" w:rsidRDefault="00E1134A" w:rsidP="00E1134A">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51FBD2B3" w14:textId="77777777" w:rsidR="00E1134A" w:rsidRDefault="00E1134A" w:rsidP="00E1134A">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550F1B3B" w14:textId="77777777" w:rsidR="00E1134A" w:rsidRDefault="00E1134A" w:rsidP="00E1134A">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FE44546" w14:textId="77777777" w:rsidR="00E1134A" w:rsidRDefault="00E1134A" w:rsidP="00E1134A">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14A43C61" w14:textId="77777777" w:rsidR="00E1134A" w:rsidRDefault="00E1134A" w:rsidP="00E1134A">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BF9FAB3" w14:textId="77777777" w:rsidR="00E1134A" w:rsidRDefault="00E1134A" w:rsidP="00E1134A">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661630D" w14:textId="77777777" w:rsidR="00E1134A" w:rsidRDefault="00E1134A" w:rsidP="00E1134A">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446D64EF" w14:textId="00137AF9" w:rsidR="00E1134A" w:rsidRPr="005D547E" w:rsidRDefault="00E1134A" w:rsidP="00E1134A">
            <w:pPr>
              <w:pStyle w:val="acctfourfigures"/>
              <w:tabs>
                <w:tab w:val="clear" w:pos="765"/>
                <w:tab w:val="decimal" w:pos="418"/>
              </w:tabs>
              <w:spacing w:line="240" w:lineRule="exact"/>
              <w:ind w:right="-89"/>
              <w:rPr>
                <w:rFonts w:ascii="CordiaUPC" w:hAnsi="CordiaUPC" w:cs="CordiaUPC"/>
                <w:sz w:val="24"/>
                <w:szCs w:val="24"/>
              </w:rPr>
            </w:pPr>
            <w:r>
              <w:rPr>
                <w:rFonts w:ascii="CordiaUPC" w:eastAsia="AngsanaNew" w:hAnsi="CordiaUPC" w:cs="CordiaUPC" w:hint="cs"/>
                <w:sz w:val="24"/>
                <w:szCs w:val="24"/>
                <w:cs/>
                <w:lang w:eastAsia="en-GB"/>
              </w:rPr>
              <w:t>315</w:t>
            </w:r>
          </w:p>
        </w:tc>
        <w:tc>
          <w:tcPr>
            <w:tcW w:w="192" w:type="dxa"/>
          </w:tcPr>
          <w:p w14:paraId="33C5EDE1" w14:textId="77777777" w:rsidR="00E1134A" w:rsidRPr="005D547E" w:rsidRDefault="00E1134A" w:rsidP="00E1134A">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4" w:space="0" w:color="auto"/>
            </w:tcBorders>
          </w:tcPr>
          <w:p w14:paraId="5F25E90C" w14:textId="77777777" w:rsidR="00E1134A" w:rsidRDefault="00E1134A" w:rsidP="00E1134A">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6520400" w14:textId="77777777" w:rsidR="00E1134A" w:rsidRDefault="00E1134A" w:rsidP="00E1134A">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74AF3690" w14:textId="77777777" w:rsidR="00E1134A" w:rsidRDefault="00E1134A" w:rsidP="00E1134A">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57C7C9C6" w14:textId="77777777" w:rsidR="00E1134A" w:rsidRDefault="00E1134A" w:rsidP="00E1134A">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F81F7D4" w14:textId="77777777" w:rsidR="00E1134A" w:rsidRDefault="00E1134A" w:rsidP="00E1134A">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062D915" w14:textId="77777777" w:rsidR="00E1134A" w:rsidRDefault="00E1134A" w:rsidP="00E1134A">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1A6C8161" w14:textId="77777777" w:rsidR="00E1134A" w:rsidRDefault="00E1134A" w:rsidP="00E1134A">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18189684" w14:textId="77777777" w:rsidR="00E1134A" w:rsidRDefault="00E1134A" w:rsidP="00E1134A">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B43AE66" w14:textId="4FAC17C4" w:rsidR="00E1134A" w:rsidRPr="005D547E" w:rsidRDefault="00E1134A" w:rsidP="00E1134A">
            <w:pPr>
              <w:pStyle w:val="acctfourfigures"/>
              <w:tabs>
                <w:tab w:val="clear" w:pos="765"/>
                <w:tab w:val="decimal" w:pos="530"/>
              </w:tabs>
              <w:spacing w:line="240" w:lineRule="exact"/>
              <w:ind w:right="-89"/>
              <w:rPr>
                <w:rFonts w:ascii="CordiaUPC" w:hAnsi="CordiaUPC" w:cs="CordiaUPC"/>
                <w:sz w:val="24"/>
                <w:szCs w:val="24"/>
                <w:lang w:val="en-US" w:bidi="th-TH"/>
              </w:rPr>
            </w:pPr>
            <w:r>
              <w:rPr>
                <w:rFonts w:ascii="CordiaUPC" w:eastAsia="AngsanaNew" w:hAnsi="CordiaUPC" w:cs="CordiaUPC" w:hint="cs"/>
                <w:sz w:val="24"/>
                <w:szCs w:val="24"/>
                <w:cs/>
                <w:lang w:eastAsia="en-GB"/>
              </w:rPr>
              <w:t>2</w:t>
            </w:r>
            <w:r>
              <w:rPr>
                <w:rFonts w:ascii="CordiaUPC" w:eastAsia="AngsanaNew" w:hAnsi="CordiaUPC" w:cs="CordiaUPC"/>
                <w:sz w:val="24"/>
                <w:szCs w:val="24"/>
                <w:lang w:eastAsia="en-GB"/>
              </w:rPr>
              <w:t>,</w:t>
            </w:r>
            <w:r>
              <w:rPr>
                <w:rFonts w:ascii="CordiaUPC" w:eastAsia="AngsanaNew" w:hAnsi="CordiaUPC" w:cs="CordiaUPC" w:hint="cs"/>
                <w:sz w:val="24"/>
                <w:szCs w:val="24"/>
                <w:cs/>
                <w:lang w:eastAsia="en-GB"/>
              </w:rPr>
              <w:t>885</w:t>
            </w:r>
          </w:p>
        </w:tc>
        <w:tc>
          <w:tcPr>
            <w:tcW w:w="192" w:type="dxa"/>
            <w:gridSpan w:val="2"/>
            <w:vAlign w:val="bottom"/>
          </w:tcPr>
          <w:p w14:paraId="7E865AD7" w14:textId="77777777" w:rsidR="00E1134A" w:rsidRPr="005D547E" w:rsidRDefault="00E1134A" w:rsidP="00E1134A">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bottom w:val="single" w:sz="4" w:space="0" w:color="auto"/>
            </w:tcBorders>
            <w:vAlign w:val="bottom"/>
          </w:tcPr>
          <w:p w14:paraId="0357D781" w14:textId="77777777" w:rsidR="00E1134A" w:rsidRPr="001B2E0C" w:rsidRDefault="00E1134A" w:rsidP="00E1134A">
            <w:pPr>
              <w:pStyle w:val="acctfourfigures"/>
              <w:tabs>
                <w:tab w:val="clear" w:pos="765"/>
                <w:tab w:val="decimal" w:pos="466"/>
              </w:tabs>
              <w:spacing w:line="240" w:lineRule="exact"/>
              <w:ind w:left="-101" w:right="-69"/>
              <w:rPr>
                <w:rFonts w:ascii="CordiaUPC" w:hAnsi="CordiaUPC" w:cs="CordiaUPC"/>
                <w:sz w:val="24"/>
                <w:szCs w:val="24"/>
              </w:rPr>
            </w:pPr>
            <w:r w:rsidRPr="001B2E0C">
              <w:rPr>
                <w:rFonts w:ascii="CordiaUPC" w:hAnsi="CordiaUPC" w:cs="CordiaUPC"/>
                <w:sz w:val="24"/>
                <w:szCs w:val="24"/>
              </w:rPr>
              <w:t>12</w:t>
            </w:r>
          </w:p>
        </w:tc>
        <w:tc>
          <w:tcPr>
            <w:tcW w:w="197" w:type="dxa"/>
            <w:vAlign w:val="bottom"/>
          </w:tcPr>
          <w:p w14:paraId="5BF32AD5" w14:textId="77777777" w:rsidR="00E1134A" w:rsidRPr="001B2E0C" w:rsidRDefault="00E1134A" w:rsidP="00E1134A">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1ABF0559" w14:textId="77777777" w:rsidR="00E1134A" w:rsidRPr="001B2E0C" w:rsidRDefault="00E1134A" w:rsidP="00E1134A">
            <w:pPr>
              <w:pStyle w:val="acctfourfigures"/>
              <w:tabs>
                <w:tab w:val="clear" w:pos="765"/>
                <w:tab w:val="decimal" w:pos="466"/>
              </w:tabs>
              <w:spacing w:line="240" w:lineRule="exact"/>
              <w:ind w:left="-101" w:right="-69"/>
              <w:rPr>
                <w:rFonts w:ascii="CordiaUPC" w:hAnsi="CordiaUPC" w:cs="CordiaUPC"/>
                <w:sz w:val="24"/>
                <w:szCs w:val="24"/>
                <w:lang w:val="en-US"/>
              </w:rPr>
            </w:pPr>
            <w:r w:rsidRPr="001B2E0C">
              <w:rPr>
                <w:rFonts w:ascii="CordiaUPC" w:eastAsia="AngsanaNew" w:hAnsi="CordiaUPC" w:cs="CordiaUPC"/>
                <w:sz w:val="24"/>
                <w:szCs w:val="24"/>
                <w:lang w:eastAsia="en-GB"/>
              </w:rPr>
              <w:t>3,893</w:t>
            </w:r>
          </w:p>
        </w:tc>
        <w:tc>
          <w:tcPr>
            <w:tcW w:w="197" w:type="dxa"/>
            <w:vAlign w:val="bottom"/>
          </w:tcPr>
          <w:p w14:paraId="2D3CE440" w14:textId="77777777" w:rsidR="00E1134A" w:rsidRPr="001B2E0C" w:rsidRDefault="00E1134A" w:rsidP="00E1134A">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vAlign w:val="bottom"/>
          </w:tcPr>
          <w:p w14:paraId="140D3894" w14:textId="77777777" w:rsidR="00E1134A" w:rsidRPr="001B2E0C" w:rsidRDefault="00E1134A" w:rsidP="00E1134A">
            <w:pPr>
              <w:pStyle w:val="acctfourfigures"/>
              <w:tabs>
                <w:tab w:val="clear" w:pos="765"/>
                <w:tab w:val="decimal" w:pos="384"/>
              </w:tabs>
              <w:spacing w:line="240" w:lineRule="exact"/>
              <w:ind w:left="-79" w:right="-89"/>
              <w:rPr>
                <w:rFonts w:ascii="CordiaUPC" w:hAnsi="CordiaUPC" w:cs="CordiaUPC"/>
                <w:sz w:val="24"/>
                <w:szCs w:val="24"/>
              </w:rPr>
            </w:pPr>
            <w:r w:rsidRPr="001B2E0C">
              <w:rPr>
                <w:rFonts w:ascii="CordiaUPC" w:eastAsia="AngsanaNew" w:hAnsi="CordiaUPC" w:cs="CordiaUPC"/>
                <w:sz w:val="24"/>
                <w:szCs w:val="24"/>
                <w:lang w:eastAsia="en-GB"/>
              </w:rPr>
              <w:t>315</w:t>
            </w:r>
          </w:p>
        </w:tc>
        <w:tc>
          <w:tcPr>
            <w:tcW w:w="192" w:type="dxa"/>
            <w:vAlign w:val="bottom"/>
          </w:tcPr>
          <w:p w14:paraId="5A404AA0" w14:textId="77777777" w:rsidR="00E1134A" w:rsidRPr="001B2E0C" w:rsidRDefault="00E1134A" w:rsidP="00E1134A">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bottom w:val="single" w:sz="2" w:space="0" w:color="auto"/>
            </w:tcBorders>
            <w:vAlign w:val="bottom"/>
          </w:tcPr>
          <w:p w14:paraId="6F7BB330" w14:textId="77777777" w:rsidR="00E1134A" w:rsidRPr="001B2E0C" w:rsidRDefault="00E1134A" w:rsidP="00E1134A">
            <w:pPr>
              <w:pStyle w:val="acctfourfigures"/>
              <w:tabs>
                <w:tab w:val="clear" w:pos="765"/>
                <w:tab w:val="decimal" w:pos="604"/>
              </w:tabs>
              <w:spacing w:line="240" w:lineRule="exact"/>
              <w:ind w:left="-79" w:right="-89"/>
              <w:rPr>
                <w:rFonts w:ascii="CordiaUPC" w:hAnsi="CordiaUPC" w:cs="CordiaUPC"/>
                <w:sz w:val="24"/>
                <w:szCs w:val="24"/>
              </w:rPr>
            </w:pPr>
            <w:r w:rsidRPr="001B2E0C">
              <w:rPr>
                <w:rFonts w:ascii="CordiaUPC" w:eastAsia="AngsanaNew" w:hAnsi="CordiaUPC" w:cs="CordiaUPC"/>
                <w:sz w:val="24"/>
                <w:szCs w:val="24"/>
                <w:lang w:eastAsia="en-GB"/>
              </w:rPr>
              <w:t>2,885</w:t>
            </w:r>
          </w:p>
        </w:tc>
      </w:tr>
      <w:tr w:rsidR="00E1134A" w:rsidRPr="005D547E" w14:paraId="33EC3955" w14:textId="77777777" w:rsidTr="007663CC">
        <w:trPr>
          <w:trHeight w:val="50"/>
        </w:trPr>
        <w:tc>
          <w:tcPr>
            <w:tcW w:w="2285" w:type="dxa"/>
            <w:vAlign w:val="bottom"/>
          </w:tcPr>
          <w:p w14:paraId="596978ED" w14:textId="77777777" w:rsidR="00E1134A" w:rsidRPr="005D547E" w:rsidRDefault="00E1134A" w:rsidP="00E1134A">
            <w:pPr>
              <w:spacing w:line="240" w:lineRule="exact"/>
              <w:rPr>
                <w:rFonts w:ascii="CordiaUPC" w:hAnsi="CordiaUPC" w:cs="CordiaUPC"/>
                <w:b/>
                <w:bCs/>
                <w:color w:val="000000"/>
                <w:sz w:val="24"/>
                <w:szCs w:val="24"/>
              </w:rPr>
            </w:pPr>
            <w:r w:rsidRPr="005D547E">
              <w:rPr>
                <w:rFonts w:ascii="CordiaUPC" w:hAnsi="CordiaUPC" w:cs="CordiaUPC"/>
                <w:b/>
                <w:bCs/>
                <w:color w:val="000000"/>
                <w:sz w:val="24"/>
                <w:szCs w:val="24"/>
              </w:rPr>
              <w:t>Total</w:t>
            </w:r>
          </w:p>
        </w:tc>
        <w:tc>
          <w:tcPr>
            <w:tcW w:w="712" w:type="dxa"/>
            <w:tcBorders>
              <w:top w:val="single" w:sz="4" w:space="0" w:color="auto"/>
              <w:bottom w:val="double" w:sz="4" w:space="0" w:color="auto"/>
            </w:tcBorders>
            <w:vAlign w:val="bottom"/>
          </w:tcPr>
          <w:p w14:paraId="3E5109DE" w14:textId="700301A7" w:rsidR="00E1134A" w:rsidRPr="005D547E" w:rsidRDefault="00E1134A" w:rsidP="00E1134A">
            <w:pPr>
              <w:pStyle w:val="acctfourfigures"/>
              <w:tabs>
                <w:tab w:val="clear" w:pos="765"/>
                <w:tab w:val="decimal" w:pos="466"/>
              </w:tabs>
              <w:spacing w:line="240" w:lineRule="exact"/>
              <w:ind w:left="-101" w:right="-69"/>
              <w:rPr>
                <w:rFonts w:ascii="CordiaUPC" w:hAnsi="CordiaUPC" w:cs="CordiaUPC"/>
                <w:b/>
                <w:bCs/>
                <w:sz w:val="24"/>
                <w:szCs w:val="24"/>
              </w:rPr>
            </w:pPr>
            <w:r>
              <w:rPr>
                <w:rFonts w:ascii="CordiaUPC" w:hAnsi="CordiaUPC" w:cs="CordiaUPC"/>
                <w:b/>
                <w:bCs/>
                <w:sz w:val="24"/>
                <w:szCs w:val="24"/>
              </w:rPr>
              <w:t>11</w:t>
            </w:r>
          </w:p>
        </w:tc>
        <w:tc>
          <w:tcPr>
            <w:tcW w:w="200" w:type="dxa"/>
            <w:vAlign w:val="bottom"/>
          </w:tcPr>
          <w:p w14:paraId="45F46775" w14:textId="77777777" w:rsidR="00E1134A" w:rsidRPr="005D547E" w:rsidRDefault="00E1134A" w:rsidP="00E1134A">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4" w:space="0" w:color="auto"/>
              <w:bottom w:val="double" w:sz="4" w:space="0" w:color="auto"/>
            </w:tcBorders>
            <w:vAlign w:val="bottom"/>
          </w:tcPr>
          <w:p w14:paraId="4C31DD3A" w14:textId="27127DDB" w:rsidR="00E1134A" w:rsidRPr="00930735" w:rsidRDefault="00E1134A" w:rsidP="00E1134A">
            <w:pPr>
              <w:pStyle w:val="acctfourfigures"/>
              <w:tabs>
                <w:tab w:val="clear" w:pos="765"/>
                <w:tab w:val="decimal" w:pos="466"/>
              </w:tabs>
              <w:spacing w:line="240" w:lineRule="exact"/>
              <w:ind w:left="-101" w:right="-69"/>
              <w:rPr>
                <w:rFonts w:ascii="CordiaUPC" w:hAnsi="CordiaUPC" w:cs="CordiaUPC"/>
                <w:b/>
                <w:bCs/>
                <w:sz w:val="24"/>
                <w:szCs w:val="24"/>
              </w:rPr>
            </w:pPr>
            <w:r>
              <w:rPr>
                <w:rFonts w:ascii="CordiaUPC" w:eastAsia="AngsanaNew" w:hAnsi="CordiaUPC" w:cs="CordiaUPC"/>
                <w:b/>
                <w:bCs/>
                <w:sz w:val="24"/>
                <w:szCs w:val="24"/>
                <w:lang w:eastAsia="en-GB"/>
              </w:rPr>
              <w:t>3,905</w:t>
            </w:r>
          </w:p>
        </w:tc>
        <w:tc>
          <w:tcPr>
            <w:tcW w:w="192" w:type="dxa"/>
            <w:vAlign w:val="bottom"/>
          </w:tcPr>
          <w:p w14:paraId="3000DF3A" w14:textId="77777777" w:rsidR="00E1134A" w:rsidRPr="005D547E" w:rsidRDefault="00E1134A" w:rsidP="00E1134A">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vAlign w:val="bottom"/>
          </w:tcPr>
          <w:p w14:paraId="2C806FCA" w14:textId="0B7303C4" w:rsidR="00E1134A" w:rsidRPr="005D547E" w:rsidRDefault="00E1134A" w:rsidP="00E1134A">
            <w:pPr>
              <w:pStyle w:val="acctfourfigures"/>
              <w:tabs>
                <w:tab w:val="clear" w:pos="765"/>
                <w:tab w:val="decimal" w:pos="418"/>
              </w:tabs>
              <w:spacing w:line="240" w:lineRule="exact"/>
              <w:ind w:right="-89"/>
              <w:rPr>
                <w:rFonts w:ascii="CordiaUPC" w:hAnsi="CordiaUPC" w:cs="CordiaUPC"/>
                <w:b/>
                <w:bCs/>
                <w:sz w:val="24"/>
                <w:szCs w:val="24"/>
              </w:rPr>
            </w:pPr>
            <w:r>
              <w:rPr>
                <w:rFonts w:ascii="CordiaUPC" w:eastAsia="AngsanaNew" w:hAnsi="CordiaUPC" w:cs="CordiaUPC"/>
                <w:b/>
                <w:bCs/>
                <w:sz w:val="24"/>
                <w:szCs w:val="24"/>
                <w:lang w:eastAsia="en-GB"/>
              </w:rPr>
              <w:t>315</w:t>
            </w:r>
          </w:p>
        </w:tc>
        <w:tc>
          <w:tcPr>
            <w:tcW w:w="192" w:type="dxa"/>
          </w:tcPr>
          <w:p w14:paraId="564D694E" w14:textId="77777777" w:rsidR="00E1134A" w:rsidRPr="005D547E" w:rsidRDefault="00E1134A" w:rsidP="00E1134A">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4" w:space="0" w:color="auto"/>
              <w:bottom w:val="double" w:sz="4" w:space="0" w:color="auto"/>
            </w:tcBorders>
            <w:vAlign w:val="bottom"/>
          </w:tcPr>
          <w:p w14:paraId="72CDB5C4" w14:textId="56643B70" w:rsidR="00E1134A" w:rsidRPr="005D547E" w:rsidRDefault="00E1134A" w:rsidP="00E1134A">
            <w:pPr>
              <w:pStyle w:val="acctfourfigures"/>
              <w:tabs>
                <w:tab w:val="clear" w:pos="765"/>
                <w:tab w:val="decimal" w:pos="530"/>
              </w:tabs>
              <w:spacing w:line="240" w:lineRule="exact"/>
              <w:ind w:left="-79" w:right="-89"/>
              <w:rPr>
                <w:rFonts w:ascii="CordiaUPC" w:hAnsi="CordiaUPC" w:cs="CordiaUPC"/>
                <w:b/>
                <w:bCs/>
                <w:sz w:val="24"/>
                <w:szCs w:val="24"/>
              </w:rPr>
            </w:pPr>
            <w:r>
              <w:rPr>
                <w:rFonts w:ascii="CordiaUPC" w:eastAsia="AngsanaNew" w:hAnsi="CordiaUPC" w:cs="CordiaUPC"/>
                <w:b/>
                <w:bCs/>
                <w:sz w:val="24"/>
                <w:szCs w:val="24"/>
                <w:lang w:eastAsia="en-GB"/>
              </w:rPr>
              <w:t>2,885</w:t>
            </w:r>
          </w:p>
        </w:tc>
        <w:tc>
          <w:tcPr>
            <w:tcW w:w="192" w:type="dxa"/>
            <w:gridSpan w:val="2"/>
            <w:vAlign w:val="bottom"/>
          </w:tcPr>
          <w:p w14:paraId="58C317A3" w14:textId="77777777" w:rsidR="00E1134A" w:rsidRPr="005D547E" w:rsidRDefault="00E1134A" w:rsidP="00E1134A">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vAlign w:val="bottom"/>
          </w:tcPr>
          <w:p w14:paraId="4F6EB6BC" w14:textId="77777777" w:rsidR="00E1134A" w:rsidRPr="001B2E0C" w:rsidRDefault="00E1134A" w:rsidP="00E1134A">
            <w:pPr>
              <w:pStyle w:val="acctfourfigures"/>
              <w:tabs>
                <w:tab w:val="clear" w:pos="765"/>
                <w:tab w:val="decimal" w:pos="466"/>
              </w:tabs>
              <w:spacing w:line="240" w:lineRule="exact"/>
              <w:ind w:left="-101" w:right="-69"/>
              <w:rPr>
                <w:rFonts w:ascii="CordiaUPC" w:hAnsi="CordiaUPC" w:cs="CordiaUPC"/>
                <w:b/>
                <w:bCs/>
                <w:sz w:val="24"/>
                <w:szCs w:val="24"/>
              </w:rPr>
            </w:pPr>
            <w:r w:rsidRPr="001B2E0C">
              <w:rPr>
                <w:rFonts w:ascii="CordiaUPC" w:hAnsi="CordiaUPC" w:cs="CordiaUPC"/>
                <w:b/>
                <w:bCs/>
                <w:sz w:val="24"/>
                <w:szCs w:val="24"/>
              </w:rPr>
              <w:t>14</w:t>
            </w:r>
          </w:p>
        </w:tc>
        <w:tc>
          <w:tcPr>
            <w:tcW w:w="197" w:type="dxa"/>
            <w:vAlign w:val="bottom"/>
          </w:tcPr>
          <w:p w14:paraId="65652110" w14:textId="77777777" w:rsidR="00E1134A" w:rsidRPr="001B2E0C" w:rsidRDefault="00E1134A" w:rsidP="00E1134A">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73B249B0" w14:textId="77777777" w:rsidR="00E1134A" w:rsidRPr="001B2E0C" w:rsidRDefault="00E1134A" w:rsidP="00E1134A">
            <w:pPr>
              <w:pStyle w:val="acctfourfigures"/>
              <w:tabs>
                <w:tab w:val="clear" w:pos="765"/>
                <w:tab w:val="decimal" w:pos="466"/>
              </w:tabs>
              <w:spacing w:line="240" w:lineRule="exact"/>
              <w:ind w:left="-101" w:right="-69"/>
              <w:rPr>
                <w:rFonts w:ascii="CordiaUPC" w:hAnsi="CordiaUPC" w:cs="CordiaUPC"/>
                <w:b/>
                <w:bCs/>
                <w:sz w:val="24"/>
                <w:szCs w:val="24"/>
              </w:rPr>
            </w:pPr>
            <w:r w:rsidRPr="001B2E0C">
              <w:rPr>
                <w:rFonts w:ascii="CordiaUPC" w:eastAsia="AngsanaNew" w:hAnsi="CordiaUPC" w:cs="CordiaUPC"/>
                <w:b/>
                <w:bCs/>
                <w:sz w:val="24"/>
                <w:szCs w:val="24"/>
                <w:lang w:eastAsia="en-GB"/>
              </w:rPr>
              <w:t>3,906</w:t>
            </w:r>
          </w:p>
        </w:tc>
        <w:tc>
          <w:tcPr>
            <w:tcW w:w="197" w:type="dxa"/>
            <w:vAlign w:val="bottom"/>
          </w:tcPr>
          <w:p w14:paraId="19C1CDD7" w14:textId="77777777" w:rsidR="00E1134A" w:rsidRPr="001B2E0C" w:rsidRDefault="00E1134A" w:rsidP="00E1134A">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3B026FF9" w14:textId="77777777" w:rsidR="00E1134A" w:rsidRPr="001B2E0C" w:rsidRDefault="00E1134A" w:rsidP="00E1134A">
            <w:pPr>
              <w:pStyle w:val="acctfourfigures"/>
              <w:tabs>
                <w:tab w:val="clear" w:pos="765"/>
                <w:tab w:val="decimal" w:pos="384"/>
              </w:tabs>
              <w:spacing w:line="240" w:lineRule="exact"/>
              <w:ind w:left="-79" w:right="-89"/>
              <w:rPr>
                <w:rFonts w:ascii="CordiaUPC" w:hAnsi="CordiaUPC" w:cs="CordiaUPC"/>
                <w:b/>
                <w:bCs/>
                <w:sz w:val="24"/>
                <w:szCs w:val="24"/>
              </w:rPr>
            </w:pPr>
            <w:r w:rsidRPr="001B2E0C">
              <w:rPr>
                <w:rFonts w:ascii="CordiaUPC" w:hAnsi="CordiaUPC" w:cs="CordiaUPC"/>
                <w:b/>
                <w:bCs/>
                <w:sz w:val="24"/>
                <w:szCs w:val="24"/>
              </w:rPr>
              <w:t>315</w:t>
            </w:r>
          </w:p>
        </w:tc>
        <w:tc>
          <w:tcPr>
            <w:tcW w:w="192" w:type="dxa"/>
            <w:vAlign w:val="bottom"/>
          </w:tcPr>
          <w:p w14:paraId="678E6624" w14:textId="77777777" w:rsidR="00E1134A" w:rsidRPr="001B2E0C" w:rsidRDefault="00E1134A" w:rsidP="00E1134A">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top w:val="single" w:sz="2" w:space="0" w:color="auto"/>
              <w:bottom w:val="double" w:sz="4" w:space="0" w:color="auto"/>
            </w:tcBorders>
            <w:vAlign w:val="bottom"/>
          </w:tcPr>
          <w:p w14:paraId="5CF1663E" w14:textId="77777777" w:rsidR="00E1134A" w:rsidRPr="001B2E0C" w:rsidRDefault="00E1134A" w:rsidP="00E1134A">
            <w:pPr>
              <w:pStyle w:val="acctfourfigures"/>
              <w:tabs>
                <w:tab w:val="clear" w:pos="765"/>
                <w:tab w:val="decimal" w:pos="604"/>
              </w:tabs>
              <w:spacing w:line="240" w:lineRule="exact"/>
              <w:ind w:left="-79" w:right="-89"/>
              <w:rPr>
                <w:rFonts w:ascii="CordiaUPC" w:hAnsi="CordiaUPC" w:cs="CordiaUPC"/>
                <w:b/>
                <w:bCs/>
                <w:sz w:val="24"/>
                <w:szCs w:val="24"/>
              </w:rPr>
            </w:pPr>
            <w:r w:rsidRPr="001B2E0C">
              <w:rPr>
                <w:rFonts w:ascii="CordiaUPC" w:hAnsi="CordiaUPC" w:cs="CordiaUPC"/>
                <w:b/>
                <w:bCs/>
                <w:sz w:val="24"/>
                <w:szCs w:val="24"/>
              </w:rPr>
              <w:t>2,8</w:t>
            </w:r>
            <w:r w:rsidRPr="001B2E0C">
              <w:rPr>
                <w:rFonts w:ascii="CordiaUPC" w:hAnsi="CordiaUPC" w:cs="CordiaUPC"/>
                <w:b/>
                <w:bCs/>
                <w:sz w:val="24"/>
                <w:szCs w:val="24"/>
                <w:lang w:bidi="th-TH"/>
              </w:rPr>
              <w:t>8</w:t>
            </w:r>
            <w:r w:rsidRPr="001B2E0C">
              <w:rPr>
                <w:rFonts w:ascii="CordiaUPC" w:hAnsi="CordiaUPC" w:cs="CordiaUPC"/>
                <w:b/>
                <w:bCs/>
                <w:sz w:val="24"/>
                <w:szCs w:val="24"/>
              </w:rPr>
              <w:t>5</w:t>
            </w:r>
          </w:p>
        </w:tc>
      </w:tr>
    </w:tbl>
    <w:p w14:paraId="7F8CD341" w14:textId="77777777" w:rsidR="00C13D2D" w:rsidRPr="00392524" w:rsidRDefault="00C13D2D" w:rsidP="00E932B7">
      <w:pPr>
        <w:autoSpaceDE w:val="0"/>
        <w:autoSpaceDN w:val="0"/>
        <w:adjustRightInd w:val="0"/>
        <w:spacing w:line="240" w:lineRule="exact"/>
        <w:ind w:left="562"/>
        <w:jc w:val="thaiDistribute"/>
        <w:rPr>
          <w:rFonts w:ascii="CordiaUPC" w:hAnsi="CordiaUPC" w:cs="CordiaUPC"/>
          <w:sz w:val="26"/>
          <w:szCs w:val="26"/>
          <w:lang w:val="en-US" w:eastAsia="en-GB" w:bidi="th-TH"/>
        </w:rPr>
        <w:sectPr w:rsidR="00C13D2D" w:rsidRPr="00392524" w:rsidSect="00C364E9">
          <w:headerReference w:type="default" r:id="rId11"/>
          <w:footerReference w:type="default" r:id="rId12"/>
          <w:pgSz w:w="11907" w:h="16840" w:code="9"/>
          <w:pgMar w:top="691" w:right="1152" w:bottom="576" w:left="1152" w:header="720" w:footer="720" w:gutter="0"/>
          <w:pgNumType w:start="12"/>
          <w:cols w:space="720"/>
          <w:docGrid w:linePitch="299"/>
        </w:sectPr>
      </w:pPr>
    </w:p>
    <w:p w14:paraId="325C6526" w14:textId="2DF92B94" w:rsidR="00084E34" w:rsidRDefault="00A7166D" w:rsidP="00C40C0A">
      <w:pPr>
        <w:pStyle w:val="Heading1"/>
        <w:numPr>
          <w:ilvl w:val="0"/>
          <w:numId w:val="0"/>
        </w:numPr>
        <w:tabs>
          <w:tab w:val="left" w:pos="450"/>
        </w:tabs>
        <w:spacing w:before="0" w:after="0" w:line="240" w:lineRule="exact"/>
        <w:rPr>
          <w:rFonts w:ascii="CordiaUPC" w:hAnsi="CordiaUPC" w:cs="CordiaUPC"/>
          <w:i w:val="0"/>
          <w:iCs/>
          <w:sz w:val="28"/>
          <w:szCs w:val="28"/>
          <w:cs/>
        </w:rPr>
      </w:pPr>
      <w:bookmarkStart w:id="10" w:name="_Hlk71539247"/>
      <w:r w:rsidRPr="00392524">
        <w:rPr>
          <w:rFonts w:ascii="CordiaUPC" w:hAnsi="CordiaUPC" w:cs="CordiaUPC"/>
          <w:i w:val="0"/>
          <w:iCs/>
          <w:sz w:val="28"/>
          <w:szCs w:val="28"/>
        </w:rPr>
        <w:lastRenderedPageBreak/>
        <w:t>6</w:t>
      </w:r>
      <w:r w:rsidR="00084E34" w:rsidRPr="00392524">
        <w:rPr>
          <w:rFonts w:ascii="CordiaUPC" w:hAnsi="CordiaUPC" w:cs="CordiaUPC" w:hint="cs"/>
          <w:i w:val="0"/>
          <w:iCs/>
          <w:sz w:val="28"/>
          <w:szCs w:val="28"/>
        </w:rPr>
        <w:tab/>
        <w:t>Investments in subsidiaries</w:t>
      </w:r>
      <w:r w:rsidR="00B5493C" w:rsidRPr="00392524">
        <w:rPr>
          <w:rFonts w:ascii="CordiaUPC" w:hAnsi="CordiaUPC" w:cs="CordiaUPC" w:hint="cs"/>
          <w:i w:val="0"/>
          <w:iCs/>
          <w:sz w:val="28"/>
          <w:szCs w:val="28"/>
        </w:rPr>
        <w:t xml:space="preserve"> and associate</w:t>
      </w:r>
      <w:r w:rsidR="00B333D5" w:rsidRPr="00392524">
        <w:rPr>
          <w:rFonts w:ascii="CordiaUPC" w:hAnsi="CordiaUPC" w:cs="CordiaUPC" w:hint="cs"/>
          <w:i w:val="0"/>
          <w:iCs/>
          <w:sz w:val="28"/>
          <w:szCs w:val="28"/>
        </w:rPr>
        <w:t>s</w:t>
      </w:r>
      <w:r w:rsidR="00C13D2D" w:rsidRPr="00392524">
        <w:rPr>
          <w:rFonts w:ascii="CordiaUPC" w:hAnsi="CordiaUPC" w:cs="CordiaUPC" w:hint="cs"/>
          <w:i w:val="0"/>
          <w:iCs/>
          <w:sz w:val="28"/>
          <w:szCs w:val="28"/>
        </w:rPr>
        <w:t>,</w:t>
      </w:r>
      <w:r w:rsidR="00084E34" w:rsidRPr="00392524">
        <w:rPr>
          <w:rFonts w:ascii="CordiaUPC" w:hAnsi="CordiaUPC" w:cs="CordiaUPC" w:hint="cs"/>
          <w:i w:val="0"/>
          <w:iCs/>
          <w:sz w:val="28"/>
          <w:szCs w:val="28"/>
        </w:rPr>
        <w:t xml:space="preserve"> </w:t>
      </w:r>
      <w:r w:rsidR="000A5E3A" w:rsidRPr="00392524">
        <w:rPr>
          <w:rFonts w:ascii="CordiaUPC" w:hAnsi="CordiaUPC" w:cs="CordiaUPC" w:hint="cs"/>
          <w:i w:val="0"/>
          <w:iCs/>
          <w:sz w:val="28"/>
          <w:szCs w:val="28"/>
        </w:rPr>
        <w:t>n</w:t>
      </w:r>
      <w:r w:rsidR="00084E34" w:rsidRPr="00392524">
        <w:rPr>
          <w:rFonts w:ascii="CordiaUPC" w:hAnsi="CordiaUPC" w:cs="CordiaUPC" w:hint="cs"/>
          <w:i w:val="0"/>
          <w:iCs/>
          <w:sz w:val="28"/>
          <w:szCs w:val="28"/>
        </w:rPr>
        <w:t>et</w:t>
      </w:r>
    </w:p>
    <w:p w14:paraId="6D2D082E" w14:textId="77777777" w:rsidR="008F3D83" w:rsidRPr="008F3D83" w:rsidRDefault="008F3D83" w:rsidP="008F3D83">
      <w:pPr>
        <w:pStyle w:val="BodyText"/>
        <w:rPr>
          <w:lang w:val="en-GB"/>
        </w:rPr>
      </w:pPr>
    </w:p>
    <w:tbl>
      <w:tblPr>
        <w:tblW w:w="14978" w:type="dxa"/>
        <w:tblInd w:w="142" w:type="dxa"/>
        <w:tblLayout w:type="fixed"/>
        <w:tblCellMar>
          <w:left w:w="0" w:type="dxa"/>
          <w:right w:w="0" w:type="dxa"/>
        </w:tblCellMar>
        <w:tblLook w:val="04A0" w:firstRow="1" w:lastRow="0" w:firstColumn="1" w:lastColumn="0" w:noHBand="0" w:noVBand="1"/>
      </w:tblPr>
      <w:tblGrid>
        <w:gridCol w:w="1838"/>
        <w:gridCol w:w="1170"/>
        <w:gridCol w:w="630"/>
        <w:gridCol w:w="666"/>
        <w:gridCol w:w="612"/>
        <w:gridCol w:w="679"/>
        <w:gridCol w:w="648"/>
        <w:gridCol w:w="657"/>
        <w:gridCol w:w="684"/>
        <w:gridCol w:w="630"/>
        <w:gridCol w:w="630"/>
        <w:gridCol w:w="666"/>
        <w:gridCol w:w="671"/>
        <w:gridCol w:w="75"/>
        <w:gridCol w:w="553"/>
        <w:gridCol w:w="6"/>
        <w:gridCol w:w="720"/>
        <w:gridCol w:w="90"/>
        <w:gridCol w:w="534"/>
        <w:gridCol w:w="6"/>
        <w:gridCol w:w="720"/>
        <w:gridCol w:w="714"/>
        <w:gridCol w:w="6"/>
        <w:gridCol w:w="716"/>
        <w:gridCol w:w="657"/>
      </w:tblGrid>
      <w:tr w:rsidR="00D7677B" w:rsidRPr="00392524" w14:paraId="588E1B0F" w14:textId="77777777" w:rsidTr="00265AFB">
        <w:tc>
          <w:tcPr>
            <w:tcW w:w="1838" w:type="dxa"/>
            <w:shd w:val="clear" w:color="auto" w:fill="auto"/>
          </w:tcPr>
          <w:p w14:paraId="235D987F" w14:textId="4BBB30F3" w:rsidR="00D7677B" w:rsidRPr="00392524" w:rsidRDefault="00D7677B" w:rsidP="00AD7C76">
            <w:pPr>
              <w:pStyle w:val="index"/>
              <w:spacing w:after="0" w:line="240" w:lineRule="exact"/>
              <w:jc w:val="center"/>
              <w:rPr>
                <w:rFonts w:ascii="CordiaUPC" w:hAnsi="CordiaUPC" w:cs="CordiaUPC"/>
                <w:sz w:val="20"/>
                <w:lang w:val="en-GB"/>
              </w:rPr>
            </w:pPr>
          </w:p>
        </w:tc>
        <w:tc>
          <w:tcPr>
            <w:tcW w:w="1170" w:type="dxa"/>
            <w:shd w:val="clear" w:color="auto" w:fill="auto"/>
          </w:tcPr>
          <w:p w14:paraId="58B00D63" w14:textId="77777777" w:rsidR="00D7677B" w:rsidRPr="00392524" w:rsidRDefault="00D7677B" w:rsidP="00AD7C76">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74FE7337" w14:textId="77777777" w:rsidR="00D7677B" w:rsidRPr="00392524" w:rsidRDefault="00D7677B" w:rsidP="00AD7C76">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60970688" w14:textId="77777777" w:rsidR="00D7677B" w:rsidRPr="00392524" w:rsidRDefault="00D7677B" w:rsidP="00AD7C76">
            <w:pPr>
              <w:pStyle w:val="index"/>
              <w:spacing w:after="0" w:line="240" w:lineRule="exact"/>
              <w:jc w:val="center"/>
              <w:rPr>
                <w:rFonts w:ascii="CordiaUPC" w:hAnsi="CordiaUPC" w:cs="CordiaUPC"/>
                <w:sz w:val="20"/>
                <w:lang w:val="en-GB"/>
              </w:rPr>
            </w:pPr>
          </w:p>
        </w:tc>
        <w:tc>
          <w:tcPr>
            <w:tcW w:w="3915" w:type="dxa"/>
            <w:gridSpan w:val="6"/>
          </w:tcPr>
          <w:p w14:paraId="1CE26B7F"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b/>
                <w:bCs/>
                <w:sz w:val="20"/>
                <w:lang w:val="en-GB"/>
              </w:rPr>
              <w:t>Consolidated</w:t>
            </w:r>
          </w:p>
        </w:tc>
        <w:tc>
          <w:tcPr>
            <w:tcW w:w="5468" w:type="dxa"/>
            <w:gridSpan w:val="13"/>
            <w:shd w:val="clear" w:color="auto" w:fill="auto"/>
          </w:tcPr>
          <w:p w14:paraId="3542A3AE"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b/>
                <w:bCs/>
                <w:sz w:val="20"/>
                <w:lang w:val="en-GB"/>
              </w:rPr>
              <w:t>Bank only</w:t>
            </w:r>
          </w:p>
        </w:tc>
      </w:tr>
      <w:tr w:rsidR="00D7677B" w:rsidRPr="00392524" w14:paraId="1D448ACC" w14:textId="77777777" w:rsidTr="00265AFB">
        <w:tc>
          <w:tcPr>
            <w:tcW w:w="1838" w:type="dxa"/>
            <w:shd w:val="clear" w:color="auto" w:fill="auto"/>
            <w:vAlign w:val="bottom"/>
          </w:tcPr>
          <w:p w14:paraId="5EB0E7E9" w14:textId="77777777" w:rsidR="00D7677B" w:rsidRPr="00392524" w:rsidRDefault="00D7677B" w:rsidP="00AD7C76">
            <w:pPr>
              <w:pStyle w:val="index"/>
              <w:spacing w:after="0" w:line="240" w:lineRule="exact"/>
              <w:jc w:val="center"/>
              <w:rPr>
                <w:rFonts w:ascii="CordiaUPC" w:hAnsi="CordiaUPC" w:cs="CordiaUPC"/>
                <w:sz w:val="20"/>
                <w:lang w:val="en-GB"/>
              </w:rPr>
            </w:pPr>
          </w:p>
          <w:p w14:paraId="43BDD134" w14:textId="77777777" w:rsidR="00D7677B" w:rsidRPr="00392524" w:rsidRDefault="00D7677B" w:rsidP="00AD7C76">
            <w:pPr>
              <w:pStyle w:val="index"/>
              <w:spacing w:after="0" w:line="240" w:lineRule="exact"/>
              <w:jc w:val="center"/>
              <w:rPr>
                <w:rFonts w:ascii="CordiaUPC" w:hAnsi="CordiaUPC" w:cs="CordiaUPC"/>
                <w:sz w:val="20"/>
                <w:cs/>
                <w:lang w:val="en-GB" w:bidi="th-TH"/>
              </w:rPr>
            </w:pPr>
            <w:r w:rsidRPr="00392524">
              <w:rPr>
                <w:rFonts w:ascii="CordiaUPC" w:hAnsi="CordiaUPC" w:cs="CordiaUPC" w:hint="cs"/>
                <w:sz w:val="20"/>
                <w:lang w:val="en-GB"/>
              </w:rPr>
              <w:t>Companies</w:t>
            </w:r>
          </w:p>
        </w:tc>
        <w:tc>
          <w:tcPr>
            <w:tcW w:w="1170" w:type="dxa"/>
            <w:shd w:val="clear" w:color="auto" w:fill="auto"/>
            <w:vAlign w:val="bottom"/>
          </w:tcPr>
          <w:p w14:paraId="640F7F85"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 xml:space="preserve">Type of </w:t>
            </w:r>
          </w:p>
          <w:p w14:paraId="419C0408"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Business</w:t>
            </w:r>
          </w:p>
        </w:tc>
        <w:tc>
          <w:tcPr>
            <w:tcW w:w="1296" w:type="dxa"/>
            <w:gridSpan w:val="2"/>
            <w:shd w:val="clear" w:color="auto" w:fill="auto"/>
            <w:vAlign w:val="bottom"/>
          </w:tcPr>
          <w:p w14:paraId="19538445"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Percentage of</w:t>
            </w:r>
          </w:p>
          <w:p w14:paraId="34060AFB" w14:textId="77777777" w:rsidR="00D7677B" w:rsidRPr="00392524" w:rsidRDefault="00D7677B" w:rsidP="00AD7C76">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ownership interest</w:t>
            </w:r>
          </w:p>
        </w:tc>
        <w:tc>
          <w:tcPr>
            <w:tcW w:w="1291" w:type="dxa"/>
            <w:gridSpan w:val="2"/>
            <w:shd w:val="clear" w:color="auto" w:fill="auto"/>
            <w:vAlign w:val="bottom"/>
          </w:tcPr>
          <w:p w14:paraId="66E016B3" w14:textId="77777777" w:rsidR="00D7677B" w:rsidRPr="00392524" w:rsidRDefault="00D7677B" w:rsidP="00AD7C76">
            <w:pPr>
              <w:pStyle w:val="index"/>
              <w:spacing w:after="0" w:line="240" w:lineRule="exact"/>
              <w:jc w:val="center"/>
              <w:rPr>
                <w:rFonts w:ascii="CordiaUPC" w:hAnsi="CordiaUPC" w:cs="CordiaUPC"/>
                <w:sz w:val="20"/>
                <w:lang w:val="en-GB"/>
              </w:rPr>
            </w:pPr>
          </w:p>
          <w:p w14:paraId="3DD3B0DC"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Paid-up capital</w:t>
            </w:r>
          </w:p>
        </w:tc>
        <w:tc>
          <w:tcPr>
            <w:tcW w:w="1305" w:type="dxa"/>
            <w:gridSpan w:val="2"/>
            <w:vAlign w:val="bottom"/>
          </w:tcPr>
          <w:p w14:paraId="7D34CDF9" w14:textId="77777777" w:rsidR="00D7677B" w:rsidRPr="00392524" w:rsidRDefault="00D7677B" w:rsidP="00AD7C76">
            <w:pPr>
              <w:pStyle w:val="index"/>
              <w:spacing w:after="0" w:line="240" w:lineRule="exact"/>
              <w:jc w:val="center"/>
              <w:rPr>
                <w:rFonts w:ascii="CordiaUPC" w:hAnsi="CordiaUPC" w:cs="CordiaUPC"/>
                <w:sz w:val="20"/>
                <w:lang w:val="en-US" w:bidi="th-TH"/>
              </w:rPr>
            </w:pPr>
          </w:p>
          <w:p w14:paraId="6DCEB26E" w14:textId="77777777" w:rsidR="00D7677B" w:rsidRPr="00392524" w:rsidRDefault="00D7677B" w:rsidP="00AD7C76">
            <w:pPr>
              <w:pStyle w:val="index"/>
              <w:spacing w:after="0" w:line="240" w:lineRule="exact"/>
              <w:jc w:val="center"/>
              <w:rPr>
                <w:rFonts w:ascii="CordiaUPC" w:hAnsi="CordiaUPC" w:cs="CordiaUPC"/>
                <w:sz w:val="20"/>
                <w:lang w:val="en-US" w:bidi="th-TH"/>
              </w:rPr>
            </w:pPr>
            <w:r w:rsidRPr="00392524">
              <w:rPr>
                <w:rFonts w:ascii="CordiaUPC" w:hAnsi="CordiaUPC" w:cs="CordiaUPC" w:hint="cs"/>
                <w:sz w:val="20"/>
                <w:lang w:val="en-US" w:bidi="th-TH"/>
              </w:rPr>
              <w:t>Equity</w:t>
            </w:r>
          </w:p>
        </w:tc>
        <w:tc>
          <w:tcPr>
            <w:tcW w:w="1314" w:type="dxa"/>
            <w:gridSpan w:val="2"/>
            <w:vAlign w:val="bottom"/>
          </w:tcPr>
          <w:p w14:paraId="2DA0123C" w14:textId="54315B9B" w:rsidR="00D7677B" w:rsidRPr="00392524" w:rsidRDefault="00D7677B" w:rsidP="00AD7C76">
            <w:pPr>
              <w:pStyle w:val="index"/>
              <w:spacing w:after="0" w:line="240" w:lineRule="exact"/>
              <w:jc w:val="center"/>
              <w:rPr>
                <w:rFonts w:ascii="CordiaUPC" w:hAnsi="CordiaUPC" w:cs="CordiaUPC"/>
                <w:spacing w:val="-8"/>
                <w:sz w:val="20"/>
                <w:lang w:val="en-US" w:bidi="th-TH"/>
              </w:rPr>
            </w:pPr>
            <w:r w:rsidRPr="00392524">
              <w:rPr>
                <w:rFonts w:ascii="CordiaUPC" w:hAnsi="CordiaUPC" w:cs="CordiaUPC" w:hint="cs"/>
                <w:sz w:val="20"/>
                <w:lang w:val="en-GB"/>
              </w:rPr>
              <w:t xml:space="preserve">Allowance for </w:t>
            </w:r>
            <w:r w:rsidR="00445858">
              <w:rPr>
                <w:rFonts w:ascii="CordiaUPC" w:hAnsi="CordiaUPC" w:cs="CordiaUPC"/>
                <w:sz w:val="20"/>
                <w:lang w:val="en-US" w:bidi="th-TH"/>
              </w:rPr>
              <w:t>impairment</w:t>
            </w:r>
          </w:p>
        </w:tc>
        <w:tc>
          <w:tcPr>
            <w:tcW w:w="1296" w:type="dxa"/>
            <w:gridSpan w:val="2"/>
            <w:vAlign w:val="bottom"/>
          </w:tcPr>
          <w:p w14:paraId="70E84D67" w14:textId="77777777" w:rsidR="00D7677B" w:rsidRPr="00392524" w:rsidRDefault="00D7677B" w:rsidP="00AD7C76">
            <w:pPr>
              <w:pStyle w:val="index"/>
              <w:spacing w:after="0" w:line="240" w:lineRule="exact"/>
              <w:jc w:val="center"/>
              <w:rPr>
                <w:rFonts w:ascii="CordiaUPC" w:hAnsi="CordiaUPC" w:cs="CordiaUPC"/>
                <w:sz w:val="20"/>
                <w:lang w:val="en-GB"/>
              </w:rPr>
            </w:pPr>
          </w:p>
          <w:p w14:paraId="1AEE5ECF"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At Equity, net</w:t>
            </w:r>
          </w:p>
        </w:tc>
        <w:tc>
          <w:tcPr>
            <w:tcW w:w="1299" w:type="dxa"/>
            <w:gridSpan w:val="3"/>
            <w:shd w:val="clear" w:color="auto" w:fill="auto"/>
            <w:vAlign w:val="bottom"/>
          </w:tcPr>
          <w:p w14:paraId="45B7DE60" w14:textId="77777777" w:rsidR="00D7677B" w:rsidRPr="00392524" w:rsidRDefault="00D7677B" w:rsidP="00AD7C76">
            <w:pPr>
              <w:pStyle w:val="index"/>
              <w:spacing w:after="0" w:line="240" w:lineRule="exact"/>
              <w:jc w:val="center"/>
              <w:rPr>
                <w:rFonts w:ascii="CordiaUPC" w:hAnsi="CordiaUPC" w:cs="CordiaUPC"/>
                <w:sz w:val="20"/>
                <w:lang w:val="en-GB"/>
              </w:rPr>
            </w:pPr>
          </w:p>
          <w:p w14:paraId="39DAE50A"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Cost</w:t>
            </w:r>
          </w:p>
        </w:tc>
        <w:tc>
          <w:tcPr>
            <w:tcW w:w="1350" w:type="dxa"/>
            <w:gridSpan w:val="4"/>
            <w:shd w:val="clear" w:color="auto" w:fill="auto"/>
            <w:vAlign w:val="bottom"/>
          </w:tcPr>
          <w:p w14:paraId="1D917425" w14:textId="3F14DA0A"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 xml:space="preserve">Allowance for </w:t>
            </w:r>
            <w:r w:rsidR="00445858">
              <w:rPr>
                <w:rFonts w:ascii="CordiaUPC" w:hAnsi="CordiaUPC" w:cs="CordiaUPC"/>
                <w:sz w:val="20"/>
                <w:lang w:val="en-US" w:bidi="th-TH"/>
              </w:rPr>
              <w:t>impairment</w:t>
            </w:r>
          </w:p>
        </w:tc>
        <w:tc>
          <w:tcPr>
            <w:tcW w:w="1440" w:type="dxa"/>
            <w:gridSpan w:val="3"/>
            <w:shd w:val="clear" w:color="auto" w:fill="auto"/>
            <w:vAlign w:val="bottom"/>
          </w:tcPr>
          <w:p w14:paraId="70217C2A" w14:textId="77777777" w:rsidR="00D7677B" w:rsidRPr="00392524" w:rsidRDefault="00D7677B" w:rsidP="00AD7C76">
            <w:pPr>
              <w:pStyle w:val="index"/>
              <w:spacing w:after="0" w:line="240" w:lineRule="exact"/>
              <w:jc w:val="center"/>
              <w:rPr>
                <w:rFonts w:ascii="CordiaUPC" w:hAnsi="CordiaUPC" w:cs="CordiaUPC"/>
                <w:sz w:val="20"/>
                <w:lang w:val="en-GB"/>
              </w:rPr>
            </w:pPr>
          </w:p>
          <w:p w14:paraId="4FA55776" w14:textId="77777777" w:rsidR="00D7677B" w:rsidRPr="00392524" w:rsidRDefault="00D7677B"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hint="cs"/>
                <w:sz w:val="20"/>
                <w:lang w:val="en-GB"/>
              </w:rPr>
              <w:t>At cost, net</w:t>
            </w:r>
          </w:p>
        </w:tc>
        <w:tc>
          <w:tcPr>
            <w:tcW w:w="1379" w:type="dxa"/>
            <w:gridSpan w:val="3"/>
          </w:tcPr>
          <w:p w14:paraId="7F453664" w14:textId="69C69936" w:rsidR="00D7677B" w:rsidRPr="00392524" w:rsidRDefault="00D7677B" w:rsidP="00AD7C76">
            <w:pPr>
              <w:pStyle w:val="index"/>
              <w:spacing w:after="0" w:line="240" w:lineRule="exact"/>
              <w:jc w:val="center"/>
              <w:rPr>
                <w:rFonts w:ascii="CordiaUPC" w:hAnsi="CordiaUPC" w:cs="CordiaUPC"/>
                <w:sz w:val="20"/>
                <w:cs/>
                <w:lang w:bidi="th-TH"/>
              </w:rPr>
            </w:pPr>
            <w:r w:rsidRPr="00392524">
              <w:rPr>
                <w:rFonts w:ascii="CordiaUPC" w:hAnsi="CordiaUPC" w:cs="CordiaUPC" w:hint="cs"/>
                <w:sz w:val="20"/>
                <w:lang w:val="en-GB"/>
              </w:rPr>
              <w:t xml:space="preserve">Dividend income for the </w:t>
            </w:r>
            <w:r w:rsidR="0032514D" w:rsidRPr="005B2349">
              <w:rPr>
                <w:rFonts w:ascii="CordiaUPC" w:hAnsi="CordiaUPC" w:cs="CordiaUPC"/>
                <w:sz w:val="20"/>
                <w:lang w:val="en-GB"/>
              </w:rPr>
              <w:t>nine-month</w:t>
            </w:r>
            <w:r w:rsidR="0032514D" w:rsidRPr="00392524">
              <w:rPr>
                <w:rFonts w:ascii="CordiaUPC" w:hAnsi="CordiaUPC" w:cs="CordiaUPC"/>
                <w:sz w:val="20"/>
                <w:lang w:val="en-US" w:eastAsia="en-GB" w:bidi="th-TH"/>
              </w:rPr>
              <w:t xml:space="preserve"> </w:t>
            </w:r>
            <w:r w:rsidR="0032514D">
              <w:rPr>
                <w:rFonts w:ascii="CordiaUPC" w:hAnsi="CordiaUPC" w:cs="CordiaUPC"/>
                <w:sz w:val="20"/>
                <w:lang w:val="en-US" w:eastAsia="en-GB" w:bidi="th-TH"/>
              </w:rPr>
              <w:br/>
            </w:r>
            <w:r w:rsidR="00226DED" w:rsidRPr="00392524">
              <w:rPr>
                <w:rFonts w:ascii="CordiaUPC" w:hAnsi="CordiaUPC" w:cs="CordiaUPC"/>
                <w:sz w:val="20"/>
                <w:lang w:val="en-US" w:eastAsia="en-GB" w:bidi="th-TH"/>
              </w:rPr>
              <w:t>period</w:t>
            </w:r>
            <w:r w:rsidR="00226DED" w:rsidRPr="00392524">
              <w:rPr>
                <w:rFonts w:ascii="CordiaUPC" w:hAnsi="CordiaUPC" w:cs="CordiaUPC"/>
                <w:sz w:val="16"/>
                <w:szCs w:val="16"/>
                <w:lang w:val="en-GB"/>
              </w:rPr>
              <w:t xml:space="preserve"> </w:t>
            </w:r>
            <w:r w:rsidRPr="00392524">
              <w:rPr>
                <w:rFonts w:ascii="CordiaUPC" w:hAnsi="CordiaUPC" w:cs="CordiaUPC"/>
                <w:sz w:val="20"/>
                <w:lang w:val="en-GB"/>
              </w:rPr>
              <w:t>ended</w:t>
            </w:r>
          </w:p>
        </w:tc>
      </w:tr>
      <w:tr w:rsidR="00881760" w:rsidRPr="00392524" w14:paraId="660B8605" w14:textId="77777777" w:rsidTr="00265AFB">
        <w:tc>
          <w:tcPr>
            <w:tcW w:w="1838" w:type="dxa"/>
            <w:shd w:val="clear" w:color="auto" w:fill="auto"/>
          </w:tcPr>
          <w:p w14:paraId="11122054" w14:textId="77777777" w:rsidR="00881760" w:rsidRPr="00392524" w:rsidRDefault="00881760" w:rsidP="00AD7C76">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7F6EFA9F" w14:textId="77777777" w:rsidR="00881760" w:rsidRPr="00392524" w:rsidRDefault="00881760" w:rsidP="00AD7C76">
            <w:pPr>
              <w:pStyle w:val="index"/>
              <w:spacing w:after="0" w:line="240" w:lineRule="exact"/>
              <w:jc w:val="center"/>
              <w:rPr>
                <w:rFonts w:ascii="CordiaUPC" w:hAnsi="CordiaUPC" w:cs="CordiaUPC"/>
                <w:sz w:val="20"/>
                <w:lang w:val="en-GB"/>
              </w:rPr>
            </w:pPr>
          </w:p>
        </w:tc>
        <w:tc>
          <w:tcPr>
            <w:tcW w:w="630" w:type="dxa"/>
            <w:shd w:val="clear" w:color="auto" w:fill="auto"/>
          </w:tcPr>
          <w:p w14:paraId="5F91AA3C" w14:textId="4E30B90A"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66" w:type="dxa"/>
            <w:shd w:val="clear" w:color="auto" w:fill="auto"/>
          </w:tcPr>
          <w:p w14:paraId="723C9F07" w14:textId="53D895E6"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12" w:type="dxa"/>
            <w:shd w:val="clear" w:color="auto" w:fill="auto"/>
          </w:tcPr>
          <w:p w14:paraId="1AADCA94" w14:textId="102B447F"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79" w:type="dxa"/>
            <w:shd w:val="clear" w:color="auto" w:fill="auto"/>
          </w:tcPr>
          <w:p w14:paraId="18414D22" w14:textId="795E7920"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48" w:type="dxa"/>
            <w:shd w:val="clear" w:color="auto" w:fill="auto"/>
          </w:tcPr>
          <w:p w14:paraId="1C38E220" w14:textId="0C711680"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57" w:type="dxa"/>
            <w:shd w:val="clear" w:color="auto" w:fill="auto"/>
          </w:tcPr>
          <w:p w14:paraId="4D47B81F" w14:textId="41C2DA95"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84" w:type="dxa"/>
            <w:shd w:val="clear" w:color="auto" w:fill="auto"/>
          </w:tcPr>
          <w:p w14:paraId="536F5693" w14:textId="5F5772EB"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30" w:type="dxa"/>
            <w:shd w:val="clear" w:color="auto" w:fill="auto"/>
          </w:tcPr>
          <w:p w14:paraId="71593305" w14:textId="7FEADDFB"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30" w:type="dxa"/>
            <w:shd w:val="clear" w:color="auto" w:fill="auto"/>
          </w:tcPr>
          <w:p w14:paraId="06073D0F" w14:textId="4843D6E4"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66" w:type="dxa"/>
            <w:shd w:val="clear" w:color="auto" w:fill="auto"/>
          </w:tcPr>
          <w:p w14:paraId="5EBE0DD6" w14:textId="605B802D"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671" w:type="dxa"/>
            <w:shd w:val="clear" w:color="auto" w:fill="auto"/>
          </w:tcPr>
          <w:p w14:paraId="3C25BD15" w14:textId="0555A0CD"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34" w:type="dxa"/>
            <w:gridSpan w:val="3"/>
            <w:shd w:val="clear" w:color="auto" w:fill="auto"/>
          </w:tcPr>
          <w:p w14:paraId="0ED3AF84" w14:textId="00C52668"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720" w:type="dxa"/>
            <w:shd w:val="clear" w:color="auto" w:fill="auto"/>
          </w:tcPr>
          <w:p w14:paraId="6A01091B" w14:textId="139D0BE8"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30" w:type="dxa"/>
            <w:gridSpan w:val="3"/>
            <w:shd w:val="clear" w:color="auto" w:fill="auto"/>
          </w:tcPr>
          <w:p w14:paraId="44C74CD1" w14:textId="224EA837"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720" w:type="dxa"/>
            <w:shd w:val="clear" w:color="auto" w:fill="auto"/>
          </w:tcPr>
          <w:p w14:paraId="2CDAB901" w14:textId="51D03D39"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720" w:type="dxa"/>
            <w:gridSpan w:val="2"/>
            <w:shd w:val="clear" w:color="auto" w:fill="auto"/>
          </w:tcPr>
          <w:p w14:paraId="5DF8355A" w14:textId="0B711A6D"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31</w:t>
            </w:r>
          </w:p>
        </w:tc>
        <w:tc>
          <w:tcPr>
            <w:tcW w:w="716" w:type="dxa"/>
            <w:shd w:val="clear" w:color="auto" w:fill="auto"/>
          </w:tcPr>
          <w:p w14:paraId="16239D4F" w14:textId="75501FC3"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c>
          <w:tcPr>
            <w:tcW w:w="657" w:type="dxa"/>
            <w:shd w:val="clear" w:color="auto" w:fill="auto"/>
          </w:tcPr>
          <w:p w14:paraId="6F568A7B" w14:textId="22E87543" w:rsidR="00881760" w:rsidRPr="00392524" w:rsidRDefault="00881760" w:rsidP="00AD7C76">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3</w:t>
            </w:r>
            <w:r w:rsidR="000A73EE">
              <w:rPr>
                <w:rFonts w:ascii="CordiaUPC" w:hAnsi="CordiaUPC" w:cs="CordiaUPC"/>
                <w:spacing w:val="-8"/>
                <w:sz w:val="20"/>
                <w:lang w:val="en-GB"/>
              </w:rPr>
              <w:t>0</w:t>
            </w:r>
          </w:p>
        </w:tc>
      </w:tr>
      <w:tr w:rsidR="000A73EE" w:rsidRPr="00392524" w14:paraId="105F6797" w14:textId="77777777" w:rsidTr="00265AFB">
        <w:tc>
          <w:tcPr>
            <w:tcW w:w="1838" w:type="dxa"/>
            <w:shd w:val="clear" w:color="auto" w:fill="auto"/>
          </w:tcPr>
          <w:p w14:paraId="7E3F8C16" w14:textId="77777777" w:rsidR="000A73EE" w:rsidRPr="00392524" w:rsidRDefault="000A73EE" w:rsidP="000A73EE">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66EE3681" w14:textId="77777777" w:rsidR="000A73EE" w:rsidRPr="00392524" w:rsidRDefault="000A73EE" w:rsidP="000A73EE">
            <w:pPr>
              <w:pStyle w:val="index"/>
              <w:spacing w:after="0" w:line="240" w:lineRule="exact"/>
              <w:jc w:val="center"/>
              <w:rPr>
                <w:rFonts w:ascii="CordiaUPC" w:hAnsi="CordiaUPC" w:cs="CordiaUPC"/>
                <w:sz w:val="20"/>
                <w:lang w:val="en-GB"/>
              </w:rPr>
            </w:pPr>
          </w:p>
        </w:tc>
        <w:tc>
          <w:tcPr>
            <w:tcW w:w="630" w:type="dxa"/>
            <w:shd w:val="clear" w:color="auto" w:fill="auto"/>
          </w:tcPr>
          <w:p w14:paraId="5BADDF48" w14:textId="07664DF2"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66" w:type="dxa"/>
            <w:shd w:val="clear" w:color="auto" w:fill="auto"/>
          </w:tcPr>
          <w:p w14:paraId="385BC6FE" w14:textId="10D8CB01"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12" w:type="dxa"/>
            <w:shd w:val="clear" w:color="auto" w:fill="auto"/>
          </w:tcPr>
          <w:p w14:paraId="33EDBF16" w14:textId="5BF3ECDB"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79" w:type="dxa"/>
            <w:shd w:val="clear" w:color="auto" w:fill="auto"/>
          </w:tcPr>
          <w:p w14:paraId="42C88D67" w14:textId="634219A0"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48" w:type="dxa"/>
            <w:shd w:val="clear" w:color="auto" w:fill="auto"/>
          </w:tcPr>
          <w:p w14:paraId="22E57D2A" w14:textId="336FE28D"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57" w:type="dxa"/>
            <w:shd w:val="clear" w:color="auto" w:fill="auto"/>
          </w:tcPr>
          <w:p w14:paraId="58FF7871" w14:textId="51CD47D1"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84" w:type="dxa"/>
            <w:shd w:val="clear" w:color="auto" w:fill="auto"/>
          </w:tcPr>
          <w:p w14:paraId="5BBC6C21" w14:textId="0BB39AD2"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30" w:type="dxa"/>
            <w:shd w:val="clear" w:color="auto" w:fill="auto"/>
          </w:tcPr>
          <w:p w14:paraId="668D0919" w14:textId="393A603F"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30" w:type="dxa"/>
            <w:shd w:val="clear" w:color="auto" w:fill="auto"/>
          </w:tcPr>
          <w:p w14:paraId="4BA2FF7D" w14:textId="0A9B0A4F"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66" w:type="dxa"/>
            <w:shd w:val="clear" w:color="auto" w:fill="auto"/>
          </w:tcPr>
          <w:p w14:paraId="47303E78" w14:textId="0FF71128"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671" w:type="dxa"/>
            <w:shd w:val="clear" w:color="auto" w:fill="auto"/>
          </w:tcPr>
          <w:p w14:paraId="20D95631" w14:textId="3923CB41"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34" w:type="dxa"/>
            <w:gridSpan w:val="3"/>
            <w:shd w:val="clear" w:color="auto" w:fill="auto"/>
          </w:tcPr>
          <w:p w14:paraId="4CCC4C0C" w14:textId="27B6000B"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720" w:type="dxa"/>
            <w:shd w:val="clear" w:color="auto" w:fill="auto"/>
          </w:tcPr>
          <w:p w14:paraId="548E55AE" w14:textId="76323354"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30" w:type="dxa"/>
            <w:gridSpan w:val="3"/>
            <w:shd w:val="clear" w:color="auto" w:fill="auto"/>
          </w:tcPr>
          <w:p w14:paraId="7379CE92" w14:textId="67D988B5"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720" w:type="dxa"/>
            <w:shd w:val="clear" w:color="auto" w:fill="auto"/>
          </w:tcPr>
          <w:p w14:paraId="22F6B97E" w14:textId="17D4981D"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720" w:type="dxa"/>
            <w:gridSpan w:val="2"/>
            <w:shd w:val="clear" w:color="auto" w:fill="auto"/>
          </w:tcPr>
          <w:p w14:paraId="6E36D363" w14:textId="24F744D4"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spacing w:val="-8"/>
                <w:sz w:val="20"/>
                <w:lang w:val="en-GB"/>
              </w:rPr>
              <w:t>December</w:t>
            </w:r>
          </w:p>
        </w:tc>
        <w:tc>
          <w:tcPr>
            <w:tcW w:w="716" w:type="dxa"/>
            <w:shd w:val="clear" w:color="auto" w:fill="auto"/>
          </w:tcPr>
          <w:p w14:paraId="48587B25" w14:textId="721AC622"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c>
          <w:tcPr>
            <w:tcW w:w="657" w:type="dxa"/>
            <w:shd w:val="clear" w:color="auto" w:fill="auto"/>
          </w:tcPr>
          <w:p w14:paraId="05790FCA" w14:textId="5EFD2700" w:rsidR="000A73EE" w:rsidRPr="00392524" w:rsidRDefault="000A73EE" w:rsidP="000A73EE">
            <w:pPr>
              <w:pStyle w:val="index"/>
              <w:spacing w:after="0" w:line="240" w:lineRule="exact"/>
              <w:jc w:val="center"/>
              <w:rPr>
                <w:rFonts w:ascii="CordiaUPC" w:hAnsi="CordiaUPC" w:cs="CordiaUPC"/>
                <w:spacing w:val="-8"/>
                <w:sz w:val="20"/>
                <w:lang w:val="en-GB"/>
              </w:rPr>
            </w:pPr>
            <w:r>
              <w:rPr>
                <w:rFonts w:ascii="CordiaUPC" w:hAnsi="CordiaUPC" w:cs="CordiaUPC"/>
                <w:spacing w:val="-8"/>
                <w:sz w:val="20"/>
                <w:lang w:val="en-GB"/>
              </w:rPr>
              <w:t>September</w:t>
            </w:r>
          </w:p>
        </w:tc>
      </w:tr>
      <w:tr w:rsidR="000A73EE" w:rsidRPr="00392524" w14:paraId="7D6CD0FA" w14:textId="77777777" w:rsidTr="00265AFB">
        <w:tc>
          <w:tcPr>
            <w:tcW w:w="1838" w:type="dxa"/>
            <w:shd w:val="clear" w:color="auto" w:fill="auto"/>
          </w:tcPr>
          <w:p w14:paraId="698D804F" w14:textId="77777777" w:rsidR="000A73EE" w:rsidRPr="00392524" w:rsidRDefault="000A73EE" w:rsidP="000A73EE">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74804C7C" w14:textId="77777777" w:rsidR="000A73EE" w:rsidRPr="00392524" w:rsidRDefault="000A73EE" w:rsidP="000A73EE">
            <w:pPr>
              <w:pStyle w:val="index"/>
              <w:spacing w:after="0" w:line="240" w:lineRule="exact"/>
              <w:jc w:val="center"/>
              <w:rPr>
                <w:rFonts w:ascii="CordiaUPC" w:hAnsi="CordiaUPC" w:cs="CordiaUPC"/>
                <w:sz w:val="20"/>
                <w:lang w:val="en-GB"/>
              </w:rPr>
            </w:pPr>
          </w:p>
        </w:tc>
        <w:tc>
          <w:tcPr>
            <w:tcW w:w="630" w:type="dxa"/>
            <w:shd w:val="clear" w:color="auto" w:fill="auto"/>
          </w:tcPr>
          <w:p w14:paraId="79031F90" w14:textId="0C93A9F6"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66" w:type="dxa"/>
            <w:shd w:val="clear" w:color="auto" w:fill="auto"/>
          </w:tcPr>
          <w:p w14:paraId="07DED485" w14:textId="12F0AF9E"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12" w:type="dxa"/>
            <w:shd w:val="clear" w:color="auto" w:fill="auto"/>
          </w:tcPr>
          <w:p w14:paraId="0A8BB9E0" w14:textId="52AC2CFA"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79" w:type="dxa"/>
            <w:shd w:val="clear" w:color="auto" w:fill="auto"/>
          </w:tcPr>
          <w:p w14:paraId="2D668BC3" w14:textId="4FF76A0C"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48" w:type="dxa"/>
            <w:shd w:val="clear" w:color="auto" w:fill="auto"/>
          </w:tcPr>
          <w:p w14:paraId="520C72F5" w14:textId="4C1AED40"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57" w:type="dxa"/>
            <w:shd w:val="clear" w:color="auto" w:fill="auto"/>
          </w:tcPr>
          <w:p w14:paraId="42A306E8" w14:textId="3C70A226"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84" w:type="dxa"/>
            <w:shd w:val="clear" w:color="auto" w:fill="auto"/>
          </w:tcPr>
          <w:p w14:paraId="034CCD53" w14:textId="65275EF4"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30" w:type="dxa"/>
            <w:shd w:val="clear" w:color="auto" w:fill="auto"/>
          </w:tcPr>
          <w:p w14:paraId="346D90DE" w14:textId="71D27CB2"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30" w:type="dxa"/>
            <w:shd w:val="clear" w:color="auto" w:fill="auto"/>
          </w:tcPr>
          <w:p w14:paraId="6A5B5277" w14:textId="552C5426"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66" w:type="dxa"/>
            <w:shd w:val="clear" w:color="auto" w:fill="auto"/>
          </w:tcPr>
          <w:p w14:paraId="4C778A74" w14:textId="7A94B93C"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671" w:type="dxa"/>
            <w:shd w:val="clear" w:color="auto" w:fill="auto"/>
          </w:tcPr>
          <w:p w14:paraId="21075B36" w14:textId="1CDA33E9"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34" w:type="dxa"/>
            <w:gridSpan w:val="3"/>
            <w:shd w:val="clear" w:color="auto" w:fill="auto"/>
          </w:tcPr>
          <w:p w14:paraId="3242DCA4" w14:textId="5C0DF25D"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720" w:type="dxa"/>
            <w:shd w:val="clear" w:color="auto" w:fill="auto"/>
          </w:tcPr>
          <w:p w14:paraId="4A1757FE" w14:textId="065F2D07"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30" w:type="dxa"/>
            <w:gridSpan w:val="3"/>
            <w:shd w:val="clear" w:color="auto" w:fill="auto"/>
          </w:tcPr>
          <w:p w14:paraId="7C9791FF" w14:textId="51BEE3A4"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720" w:type="dxa"/>
            <w:shd w:val="clear" w:color="auto" w:fill="auto"/>
          </w:tcPr>
          <w:p w14:paraId="5DC8E4F6" w14:textId="655B3954"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720" w:type="dxa"/>
            <w:gridSpan w:val="2"/>
            <w:shd w:val="clear" w:color="auto" w:fill="auto"/>
          </w:tcPr>
          <w:p w14:paraId="7F049EFC" w14:textId="323C1CBC"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c>
          <w:tcPr>
            <w:tcW w:w="716" w:type="dxa"/>
            <w:shd w:val="clear" w:color="auto" w:fill="auto"/>
          </w:tcPr>
          <w:p w14:paraId="6F541FC8" w14:textId="31947272"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202</w:t>
            </w:r>
            <w:r w:rsidRPr="00392524">
              <w:rPr>
                <w:rFonts w:ascii="CordiaUPC" w:hAnsi="CordiaUPC" w:cs="CordiaUPC"/>
                <w:spacing w:val="-8"/>
                <w:sz w:val="20"/>
                <w:lang w:val="en-GB"/>
              </w:rPr>
              <w:t>2</w:t>
            </w:r>
          </w:p>
        </w:tc>
        <w:tc>
          <w:tcPr>
            <w:tcW w:w="657" w:type="dxa"/>
            <w:shd w:val="clear" w:color="auto" w:fill="auto"/>
          </w:tcPr>
          <w:p w14:paraId="09542DC7" w14:textId="7700289F"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spacing w:val="-8"/>
                <w:sz w:val="20"/>
                <w:lang w:val="en-GB"/>
              </w:rPr>
              <w:t>20</w:t>
            </w:r>
            <w:r w:rsidRPr="00392524">
              <w:rPr>
                <w:rFonts w:ascii="CordiaUPC" w:hAnsi="CordiaUPC" w:cs="CordiaUPC"/>
                <w:spacing w:val="-8"/>
                <w:sz w:val="20"/>
                <w:lang w:val="en-GB"/>
              </w:rPr>
              <w:t>21</w:t>
            </w:r>
          </w:p>
        </w:tc>
      </w:tr>
      <w:tr w:rsidR="000A73EE" w:rsidRPr="00392524" w14:paraId="5AC326BE" w14:textId="77777777" w:rsidTr="00265AFB">
        <w:tc>
          <w:tcPr>
            <w:tcW w:w="1838" w:type="dxa"/>
            <w:shd w:val="clear" w:color="auto" w:fill="auto"/>
          </w:tcPr>
          <w:p w14:paraId="529A1509" w14:textId="77777777" w:rsidR="000A73EE" w:rsidRPr="00392524" w:rsidRDefault="000A73EE" w:rsidP="000A73EE">
            <w:pPr>
              <w:pStyle w:val="index"/>
              <w:spacing w:after="0" w:line="240" w:lineRule="exact"/>
              <w:ind w:right="-90"/>
              <w:rPr>
                <w:rFonts w:ascii="CordiaUPC" w:hAnsi="CordiaUPC" w:cs="CordiaUPC"/>
                <w:b/>
                <w:bCs/>
                <w:sz w:val="20"/>
                <w:lang w:val="en-GB"/>
              </w:rPr>
            </w:pPr>
          </w:p>
        </w:tc>
        <w:tc>
          <w:tcPr>
            <w:tcW w:w="1170" w:type="dxa"/>
            <w:shd w:val="clear" w:color="auto" w:fill="auto"/>
          </w:tcPr>
          <w:p w14:paraId="7C25CAD0" w14:textId="77777777" w:rsidR="000A73EE" w:rsidRPr="00392524" w:rsidRDefault="000A73EE" w:rsidP="000A73EE">
            <w:pPr>
              <w:pStyle w:val="index"/>
              <w:spacing w:after="0" w:line="240" w:lineRule="exact"/>
              <w:rPr>
                <w:rFonts w:ascii="CordiaUPC" w:hAnsi="CordiaUPC" w:cs="CordiaUPC"/>
                <w:sz w:val="20"/>
                <w:lang w:val="en-GB"/>
              </w:rPr>
            </w:pPr>
          </w:p>
        </w:tc>
        <w:tc>
          <w:tcPr>
            <w:tcW w:w="1296" w:type="dxa"/>
            <w:gridSpan w:val="2"/>
            <w:shd w:val="clear" w:color="auto" w:fill="auto"/>
          </w:tcPr>
          <w:p w14:paraId="50E297E1" w14:textId="77777777" w:rsidR="000A73EE" w:rsidRPr="00392524" w:rsidRDefault="000A73EE" w:rsidP="000A73EE">
            <w:pPr>
              <w:pStyle w:val="index"/>
              <w:spacing w:after="0" w:line="240" w:lineRule="exact"/>
              <w:jc w:val="center"/>
              <w:rPr>
                <w:rFonts w:ascii="CordiaUPC" w:hAnsi="CordiaUPC" w:cs="CordiaUPC"/>
                <w:spacing w:val="-8"/>
                <w:sz w:val="20"/>
                <w:lang w:val="en-GB"/>
              </w:rPr>
            </w:pPr>
            <w:r w:rsidRPr="00392524">
              <w:rPr>
                <w:rFonts w:ascii="CordiaUPC" w:hAnsi="CordiaUPC" w:cs="CordiaUPC" w:hint="cs"/>
                <w:i/>
                <w:iCs/>
                <w:spacing w:val="-8"/>
                <w:sz w:val="20"/>
                <w:lang w:val="en-GB"/>
              </w:rPr>
              <w:t>(%)</w:t>
            </w:r>
          </w:p>
        </w:tc>
        <w:tc>
          <w:tcPr>
            <w:tcW w:w="10674" w:type="dxa"/>
            <w:gridSpan w:val="21"/>
            <w:shd w:val="clear" w:color="auto" w:fill="auto"/>
          </w:tcPr>
          <w:p w14:paraId="1FE97891" w14:textId="77777777" w:rsidR="000A73EE" w:rsidRPr="00392524" w:rsidRDefault="000A73EE" w:rsidP="000A73EE">
            <w:pPr>
              <w:pStyle w:val="index"/>
              <w:spacing w:after="0" w:line="240" w:lineRule="exact"/>
              <w:ind w:left="-14"/>
              <w:jc w:val="center"/>
              <w:rPr>
                <w:rFonts w:ascii="CordiaUPC" w:hAnsi="CordiaUPC" w:cs="CordiaUPC"/>
                <w:spacing w:val="-8"/>
                <w:sz w:val="20"/>
                <w:lang w:val="en-GB"/>
              </w:rPr>
            </w:pPr>
            <w:r w:rsidRPr="00392524">
              <w:rPr>
                <w:rFonts w:ascii="CordiaUPC" w:hAnsi="CordiaUPC" w:cs="CordiaUPC" w:hint="cs"/>
                <w:i/>
                <w:iCs/>
                <w:spacing w:val="-8"/>
                <w:sz w:val="20"/>
                <w:lang w:val="en-GB"/>
              </w:rPr>
              <w:t>(</w:t>
            </w:r>
            <w:proofErr w:type="gramStart"/>
            <w:r w:rsidRPr="00392524">
              <w:rPr>
                <w:rFonts w:ascii="CordiaUPC" w:hAnsi="CordiaUPC" w:cs="CordiaUPC" w:hint="cs"/>
                <w:i/>
                <w:iCs/>
                <w:spacing w:val="-8"/>
                <w:sz w:val="20"/>
                <w:lang w:val="en-GB"/>
              </w:rPr>
              <w:t>in</w:t>
            </w:r>
            <w:proofErr w:type="gramEnd"/>
            <w:r w:rsidRPr="00392524">
              <w:rPr>
                <w:rFonts w:ascii="CordiaUPC" w:hAnsi="CordiaUPC" w:cs="CordiaUPC" w:hint="cs"/>
                <w:i/>
                <w:iCs/>
                <w:spacing w:val="-8"/>
                <w:sz w:val="20"/>
                <w:lang w:val="en-GB"/>
              </w:rPr>
              <w:t xml:space="preserve"> million Baht)</w:t>
            </w:r>
          </w:p>
        </w:tc>
      </w:tr>
      <w:tr w:rsidR="000A73EE" w:rsidRPr="00392524" w14:paraId="38FE054C" w14:textId="77777777" w:rsidTr="00265AFB">
        <w:tc>
          <w:tcPr>
            <w:tcW w:w="1838" w:type="dxa"/>
            <w:shd w:val="clear" w:color="auto" w:fill="auto"/>
          </w:tcPr>
          <w:p w14:paraId="0BB23F96" w14:textId="77777777" w:rsidR="000A73EE" w:rsidRPr="00392524" w:rsidRDefault="000A73EE" w:rsidP="000A73EE">
            <w:pPr>
              <w:pStyle w:val="index"/>
              <w:spacing w:after="0" w:line="240" w:lineRule="exact"/>
              <w:ind w:right="-90"/>
              <w:rPr>
                <w:rFonts w:ascii="CordiaUPC" w:hAnsi="CordiaUPC" w:cs="CordiaUPC"/>
                <w:sz w:val="20"/>
                <w:lang w:val="en-GB"/>
              </w:rPr>
            </w:pPr>
            <w:r w:rsidRPr="00392524">
              <w:rPr>
                <w:rFonts w:ascii="CordiaUPC" w:hAnsi="CordiaUPC" w:cs="CordiaUPC"/>
                <w:b/>
                <w:bCs/>
                <w:sz w:val="20"/>
                <w:lang w:val="en-GB"/>
              </w:rPr>
              <w:t>S</w:t>
            </w:r>
            <w:r w:rsidRPr="00392524">
              <w:rPr>
                <w:rFonts w:ascii="CordiaUPC" w:hAnsi="CordiaUPC" w:cs="CordiaUPC" w:hint="cs"/>
                <w:b/>
                <w:bCs/>
                <w:sz w:val="20"/>
                <w:lang w:val="en-GB"/>
              </w:rPr>
              <w:t xml:space="preserve">ubsidiaries </w:t>
            </w:r>
          </w:p>
        </w:tc>
        <w:tc>
          <w:tcPr>
            <w:tcW w:w="1170" w:type="dxa"/>
            <w:shd w:val="clear" w:color="auto" w:fill="auto"/>
          </w:tcPr>
          <w:p w14:paraId="503E1AEF" w14:textId="77777777" w:rsidR="000A73EE" w:rsidRPr="00392524" w:rsidRDefault="000A73EE" w:rsidP="000A73EE">
            <w:pPr>
              <w:pStyle w:val="index"/>
              <w:spacing w:after="0" w:line="240" w:lineRule="exact"/>
              <w:rPr>
                <w:rFonts w:ascii="CordiaUPC" w:hAnsi="CordiaUPC" w:cs="CordiaUPC"/>
                <w:sz w:val="20"/>
                <w:lang w:val="en-GB"/>
              </w:rPr>
            </w:pPr>
          </w:p>
        </w:tc>
        <w:tc>
          <w:tcPr>
            <w:tcW w:w="630" w:type="dxa"/>
            <w:shd w:val="clear" w:color="auto" w:fill="auto"/>
          </w:tcPr>
          <w:p w14:paraId="799C1A90" w14:textId="77777777" w:rsidR="000A73EE" w:rsidRPr="00392524" w:rsidRDefault="000A73EE" w:rsidP="000A73EE">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74B3FB0C" w14:textId="77777777" w:rsidR="000A73EE" w:rsidRPr="00392524" w:rsidRDefault="000A73EE" w:rsidP="000A73EE">
            <w:pPr>
              <w:pStyle w:val="index"/>
              <w:spacing w:after="0" w:line="240" w:lineRule="exact"/>
              <w:jc w:val="center"/>
              <w:rPr>
                <w:rFonts w:ascii="CordiaUPC" w:hAnsi="CordiaUPC" w:cs="CordiaUPC"/>
                <w:spacing w:val="-8"/>
                <w:sz w:val="20"/>
                <w:lang w:val="en-GB"/>
              </w:rPr>
            </w:pPr>
          </w:p>
        </w:tc>
        <w:tc>
          <w:tcPr>
            <w:tcW w:w="612" w:type="dxa"/>
            <w:shd w:val="clear" w:color="auto" w:fill="auto"/>
          </w:tcPr>
          <w:p w14:paraId="37B2FB90" w14:textId="77777777" w:rsidR="000A73EE" w:rsidRPr="00392524" w:rsidRDefault="000A73EE" w:rsidP="000A73EE">
            <w:pPr>
              <w:pStyle w:val="index"/>
              <w:spacing w:after="0" w:line="240" w:lineRule="exact"/>
              <w:rPr>
                <w:rFonts w:ascii="CordiaUPC" w:hAnsi="CordiaUPC" w:cs="CordiaUPC"/>
                <w:spacing w:val="-8"/>
                <w:sz w:val="20"/>
                <w:lang w:val="en-GB"/>
              </w:rPr>
            </w:pPr>
          </w:p>
        </w:tc>
        <w:tc>
          <w:tcPr>
            <w:tcW w:w="679" w:type="dxa"/>
            <w:shd w:val="clear" w:color="auto" w:fill="auto"/>
          </w:tcPr>
          <w:p w14:paraId="6869950F" w14:textId="77777777" w:rsidR="000A73EE" w:rsidRPr="00392524" w:rsidRDefault="000A73EE" w:rsidP="000A73EE">
            <w:pPr>
              <w:pStyle w:val="index"/>
              <w:spacing w:after="0" w:line="240" w:lineRule="exact"/>
              <w:jc w:val="center"/>
              <w:rPr>
                <w:rFonts w:ascii="CordiaUPC" w:hAnsi="CordiaUPC" w:cs="CordiaUPC"/>
                <w:spacing w:val="-8"/>
                <w:sz w:val="20"/>
                <w:lang w:val="en-GB"/>
              </w:rPr>
            </w:pPr>
          </w:p>
        </w:tc>
        <w:tc>
          <w:tcPr>
            <w:tcW w:w="648" w:type="dxa"/>
          </w:tcPr>
          <w:p w14:paraId="358840CF" w14:textId="77777777" w:rsidR="000A73EE" w:rsidRPr="00392524" w:rsidRDefault="000A73EE" w:rsidP="000A73EE">
            <w:pPr>
              <w:pStyle w:val="index"/>
              <w:tabs>
                <w:tab w:val="decimal" w:pos="432"/>
              </w:tabs>
              <w:spacing w:after="0" w:line="240" w:lineRule="exact"/>
              <w:rPr>
                <w:rFonts w:ascii="CordiaUPC" w:hAnsi="CordiaUPC" w:cs="CordiaUPC"/>
                <w:spacing w:val="-8"/>
                <w:sz w:val="20"/>
                <w:lang w:val="en-GB"/>
              </w:rPr>
            </w:pPr>
          </w:p>
        </w:tc>
        <w:tc>
          <w:tcPr>
            <w:tcW w:w="657" w:type="dxa"/>
          </w:tcPr>
          <w:p w14:paraId="472B0F4E"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84" w:type="dxa"/>
          </w:tcPr>
          <w:p w14:paraId="59F6EF76"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30" w:type="dxa"/>
          </w:tcPr>
          <w:p w14:paraId="714D70AF"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30" w:type="dxa"/>
          </w:tcPr>
          <w:p w14:paraId="42E8DC37"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66" w:type="dxa"/>
          </w:tcPr>
          <w:p w14:paraId="7A550085"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71" w:type="dxa"/>
            <w:shd w:val="clear" w:color="auto" w:fill="auto"/>
          </w:tcPr>
          <w:p w14:paraId="2A01E6A7"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34" w:type="dxa"/>
            <w:gridSpan w:val="3"/>
            <w:shd w:val="clear" w:color="auto" w:fill="auto"/>
          </w:tcPr>
          <w:p w14:paraId="25FA63B8"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11D05586"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30" w:type="dxa"/>
            <w:gridSpan w:val="3"/>
            <w:shd w:val="clear" w:color="auto" w:fill="auto"/>
          </w:tcPr>
          <w:p w14:paraId="006DBAB1"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0C9FD6F2"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720" w:type="dxa"/>
            <w:gridSpan w:val="2"/>
            <w:shd w:val="clear" w:color="auto" w:fill="auto"/>
          </w:tcPr>
          <w:p w14:paraId="6B05AFB2"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716" w:type="dxa"/>
          </w:tcPr>
          <w:p w14:paraId="54322454" w14:textId="77777777" w:rsidR="000A73EE" w:rsidRPr="00392524"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57" w:type="dxa"/>
          </w:tcPr>
          <w:p w14:paraId="22A898E3" w14:textId="77777777" w:rsidR="000A73EE" w:rsidRPr="00392524" w:rsidRDefault="000A73EE" w:rsidP="000A73EE">
            <w:pPr>
              <w:pStyle w:val="index"/>
              <w:spacing w:after="0" w:line="240" w:lineRule="exact"/>
              <w:ind w:left="-14"/>
              <w:rPr>
                <w:rFonts w:ascii="CordiaUPC" w:hAnsi="CordiaUPC" w:cs="CordiaUPC"/>
                <w:spacing w:val="-8"/>
                <w:sz w:val="20"/>
                <w:lang w:val="en-GB"/>
              </w:rPr>
            </w:pPr>
          </w:p>
        </w:tc>
      </w:tr>
      <w:tr w:rsidR="00CC6653" w:rsidRPr="00392524" w14:paraId="352AC4EE" w14:textId="77777777" w:rsidTr="00265AFB">
        <w:trPr>
          <w:trHeight w:val="515"/>
        </w:trPr>
        <w:tc>
          <w:tcPr>
            <w:tcW w:w="1838" w:type="dxa"/>
            <w:shd w:val="clear" w:color="auto" w:fill="auto"/>
            <w:vAlign w:val="bottom"/>
          </w:tcPr>
          <w:p w14:paraId="041DFD5E" w14:textId="77777777" w:rsidR="00CC6653" w:rsidRPr="00392524" w:rsidRDefault="00CC6653" w:rsidP="00CC6653">
            <w:pPr>
              <w:pStyle w:val="index"/>
              <w:spacing w:after="0" w:line="240" w:lineRule="exact"/>
              <w:ind w:right="-90"/>
              <w:rPr>
                <w:rFonts w:ascii="CordiaUPC" w:hAnsi="CordiaUPC" w:cs="CordiaUPC"/>
                <w:sz w:val="20"/>
                <w:lang w:val="en-GB"/>
              </w:rPr>
            </w:pPr>
            <w:proofErr w:type="spellStart"/>
            <w:r w:rsidRPr="00392524">
              <w:rPr>
                <w:rFonts w:ascii="CordiaUPC" w:hAnsi="CordiaUPC" w:cs="CordiaUPC" w:hint="cs"/>
                <w:sz w:val="20"/>
                <w:lang w:val="en-GB"/>
              </w:rPr>
              <w:t>Phahonyothin</w:t>
            </w:r>
            <w:proofErr w:type="spellEnd"/>
            <w:r w:rsidRPr="00392524">
              <w:rPr>
                <w:rFonts w:ascii="CordiaUPC" w:hAnsi="CordiaUPC" w:cs="CordiaUPC" w:hint="cs"/>
                <w:sz w:val="20"/>
                <w:lang w:val="en-GB"/>
              </w:rPr>
              <w:t xml:space="preserve"> Asset </w:t>
            </w:r>
          </w:p>
          <w:p w14:paraId="122F7D19" w14:textId="216A50AA" w:rsidR="00CC6653" w:rsidRPr="00392524" w:rsidRDefault="00CC6653" w:rsidP="00CC6653">
            <w:pPr>
              <w:pStyle w:val="index"/>
              <w:spacing w:after="0" w:line="240" w:lineRule="exact"/>
              <w:ind w:right="-90"/>
              <w:rPr>
                <w:rFonts w:ascii="CordiaUPC" w:hAnsi="CordiaUPC" w:cs="CordiaUPC"/>
                <w:sz w:val="20"/>
                <w:lang w:val="en-GB"/>
              </w:rPr>
            </w:pPr>
            <w:r w:rsidRPr="00392524">
              <w:rPr>
                <w:rFonts w:ascii="CordiaUPC" w:hAnsi="CordiaUPC" w:cs="CordiaUPC" w:hint="cs"/>
                <w:sz w:val="20"/>
                <w:lang w:val="en-GB"/>
              </w:rPr>
              <w:t xml:space="preserve">   Management Co., Ltd.</w:t>
            </w:r>
          </w:p>
        </w:tc>
        <w:tc>
          <w:tcPr>
            <w:tcW w:w="1170" w:type="dxa"/>
            <w:shd w:val="clear" w:color="auto" w:fill="auto"/>
            <w:vAlign w:val="bottom"/>
          </w:tcPr>
          <w:p w14:paraId="42DEED9E" w14:textId="1EA23DBB" w:rsidR="00CC6653" w:rsidRPr="00392524" w:rsidRDefault="00CC6653" w:rsidP="00CC6653">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 xml:space="preserve">Asset management </w:t>
            </w:r>
          </w:p>
        </w:tc>
        <w:tc>
          <w:tcPr>
            <w:tcW w:w="630" w:type="dxa"/>
            <w:shd w:val="clear" w:color="auto" w:fill="auto"/>
            <w:vAlign w:val="bottom"/>
          </w:tcPr>
          <w:p w14:paraId="7D4E8F73" w14:textId="767177EE" w:rsidR="00CC6653" w:rsidRPr="00392524" w:rsidRDefault="00CC6653" w:rsidP="00CC6653">
            <w:pPr>
              <w:pStyle w:val="index"/>
              <w:spacing w:after="0" w:line="240" w:lineRule="exact"/>
              <w:ind w:right="90"/>
              <w:jc w:val="right"/>
              <w:rPr>
                <w:rFonts w:ascii="CordiaUPC" w:hAnsi="CordiaUPC" w:cs="CordiaUPC"/>
                <w:sz w:val="20"/>
                <w:lang w:val="en-GB"/>
              </w:rPr>
            </w:pPr>
            <w:r w:rsidRPr="00392524">
              <w:rPr>
                <w:rFonts w:ascii="CordiaUPC" w:hAnsi="CordiaUPC" w:cs="CordiaUPC" w:hint="cs"/>
                <w:sz w:val="20"/>
                <w:lang w:val="en-GB"/>
              </w:rPr>
              <w:t>100.00</w:t>
            </w:r>
          </w:p>
        </w:tc>
        <w:tc>
          <w:tcPr>
            <w:tcW w:w="666" w:type="dxa"/>
            <w:shd w:val="clear" w:color="auto" w:fill="auto"/>
            <w:vAlign w:val="bottom"/>
          </w:tcPr>
          <w:p w14:paraId="49E232CD" w14:textId="79E81F9D" w:rsidR="00CC6653" w:rsidRPr="00392524" w:rsidRDefault="00CC6653" w:rsidP="00CC6653">
            <w:pPr>
              <w:pStyle w:val="index"/>
              <w:spacing w:after="0" w:line="240" w:lineRule="exact"/>
              <w:ind w:right="90"/>
              <w:jc w:val="right"/>
              <w:rPr>
                <w:rFonts w:ascii="CordiaUPC" w:hAnsi="CordiaUPC" w:cs="CordiaUPC"/>
                <w:sz w:val="20"/>
                <w:lang w:val="en-GB"/>
              </w:rPr>
            </w:pPr>
            <w:r w:rsidRPr="00392524">
              <w:rPr>
                <w:rFonts w:ascii="CordiaUPC" w:hAnsi="CordiaUPC" w:cs="CordiaUPC" w:hint="cs"/>
                <w:sz w:val="20"/>
                <w:lang w:val="en-GB"/>
              </w:rPr>
              <w:t>100.00</w:t>
            </w:r>
          </w:p>
        </w:tc>
        <w:tc>
          <w:tcPr>
            <w:tcW w:w="612" w:type="dxa"/>
            <w:vAlign w:val="bottom"/>
          </w:tcPr>
          <w:p w14:paraId="05C3BE6A" w14:textId="0CC3D221" w:rsidR="00CC6653" w:rsidRPr="00392524" w:rsidRDefault="00CC6653" w:rsidP="00CC6653">
            <w:pPr>
              <w:pStyle w:val="index"/>
              <w:tabs>
                <w:tab w:val="decimal" w:pos="540"/>
              </w:tabs>
              <w:spacing w:after="0" w:line="240" w:lineRule="exact"/>
              <w:rPr>
                <w:rFonts w:ascii="CordiaUPC" w:hAnsi="CordiaUPC" w:cs="CordiaUPC"/>
                <w:sz w:val="20"/>
                <w:lang w:val="en-GB"/>
              </w:rPr>
            </w:pPr>
            <w:r w:rsidRPr="00360F27">
              <w:rPr>
                <w:rFonts w:ascii="CordiaUPC" w:hAnsi="CordiaUPC" w:cs="CordiaUPC"/>
                <w:sz w:val="20"/>
                <w:lang w:val="en-US" w:bidi="th-TH"/>
              </w:rPr>
              <w:t>298</w:t>
            </w:r>
          </w:p>
        </w:tc>
        <w:tc>
          <w:tcPr>
            <w:tcW w:w="679" w:type="dxa"/>
            <w:shd w:val="clear" w:color="auto" w:fill="auto"/>
            <w:vAlign w:val="bottom"/>
          </w:tcPr>
          <w:p w14:paraId="416C971D" w14:textId="2F3004E0" w:rsidR="00CC6653" w:rsidRPr="00392524" w:rsidRDefault="00CC6653" w:rsidP="00CC6653">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298</w:t>
            </w:r>
          </w:p>
        </w:tc>
        <w:tc>
          <w:tcPr>
            <w:tcW w:w="648" w:type="dxa"/>
            <w:vAlign w:val="bottom"/>
          </w:tcPr>
          <w:p w14:paraId="017CCA59" w14:textId="6A85D6A4" w:rsidR="00CC6653" w:rsidRPr="00392524" w:rsidRDefault="00CC6653" w:rsidP="00CC6653">
            <w:pPr>
              <w:pStyle w:val="index"/>
              <w:tabs>
                <w:tab w:val="decimal" w:pos="566"/>
              </w:tabs>
              <w:spacing w:after="0" w:line="240" w:lineRule="exact"/>
              <w:ind w:left="-14"/>
              <w:rPr>
                <w:rFonts w:ascii="CordiaUPC" w:hAnsi="CordiaUPC" w:cs="CordiaUPC"/>
                <w:sz w:val="20"/>
                <w:lang w:val="en-GB" w:bidi="th-TH"/>
              </w:rPr>
            </w:pPr>
            <w:r w:rsidRPr="00392524">
              <w:rPr>
                <w:rFonts w:ascii="CordiaUPC" w:hAnsi="CordiaUPC" w:cs="CordiaUPC" w:hint="cs"/>
                <w:sz w:val="20"/>
                <w:cs/>
                <w:lang w:val="en-GB" w:bidi="th-TH"/>
              </w:rPr>
              <w:t>-</w:t>
            </w:r>
          </w:p>
        </w:tc>
        <w:tc>
          <w:tcPr>
            <w:tcW w:w="657" w:type="dxa"/>
            <w:vAlign w:val="bottom"/>
          </w:tcPr>
          <w:p w14:paraId="2B6B5C73" w14:textId="56B4F8A2" w:rsidR="00CC6653" w:rsidRPr="00392524" w:rsidRDefault="00CC6653" w:rsidP="00CC6653">
            <w:pPr>
              <w:pStyle w:val="index"/>
              <w:tabs>
                <w:tab w:val="decimal" w:pos="526"/>
              </w:tabs>
              <w:spacing w:after="0" w:line="240" w:lineRule="exact"/>
              <w:ind w:left="-14"/>
              <w:rPr>
                <w:rFonts w:ascii="CordiaUPC" w:hAnsi="CordiaUPC" w:cs="CordiaUPC"/>
                <w:sz w:val="20"/>
                <w:lang w:val="en-GB" w:bidi="th-TH"/>
              </w:rPr>
            </w:pPr>
            <w:r w:rsidRPr="00392524">
              <w:rPr>
                <w:rFonts w:ascii="CordiaUPC" w:hAnsi="CordiaUPC" w:cs="CordiaUPC" w:hint="cs"/>
                <w:sz w:val="20"/>
                <w:cs/>
                <w:lang w:val="en-GB" w:bidi="th-TH"/>
              </w:rPr>
              <w:t>-</w:t>
            </w:r>
          </w:p>
        </w:tc>
        <w:tc>
          <w:tcPr>
            <w:tcW w:w="684" w:type="dxa"/>
            <w:vAlign w:val="bottom"/>
          </w:tcPr>
          <w:p w14:paraId="50C67062" w14:textId="510B76CB" w:rsidR="00CC6653" w:rsidRPr="00392524" w:rsidRDefault="00CC6653" w:rsidP="00CC6653">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cs/>
                <w:lang w:val="en-GB" w:bidi="th-TH"/>
              </w:rPr>
              <w:t>-</w:t>
            </w:r>
          </w:p>
        </w:tc>
        <w:tc>
          <w:tcPr>
            <w:tcW w:w="630" w:type="dxa"/>
            <w:vAlign w:val="bottom"/>
          </w:tcPr>
          <w:p w14:paraId="67D24551" w14:textId="296F0AE4" w:rsidR="00CC6653" w:rsidRPr="00392524" w:rsidRDefault="00CC6653" w:rsidP="00CC6653">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51E81600" w14:textId="5AED613F" w:rsidR="00CC6653" w:rsidRPr="00392524" w:rsidRDefault="00CC6653" w:rsidP="00CC6653">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cs/>
                <w:lang w:val="en-GB" w:bidi="th-TH"/>
              </w:rPr>
              <w:t>-</w:t>
            </w:r>
          </w:p>
        </w:tc>
        <w:tc>
          <w:tcPr>
            <w:tcW w:w="666" w:type="dxa"/>
            <w:vAlign w:val="bottom"/>
          </w:tcPr>
          <w:p w14:paraId="4FA0DAD6" w14:textId="3B334903" w:rsidR="00CC6653" w:rsidRPr="00392524" w:rsidRDefault="00CC6653" w:rsidP="00CC6653">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71" w:type="dxa"/>
            <w:vAlign w:val="bottom"/>
          </w:tcPr>
          <w:p w14:paraId="68F81F9A" w14:textId="27AB2873" w:rsidR="00CC6653" w:rsidRPr="00392524" w:rsidRDefault="00D75661" w:rsidP="00CC6653">
            <w:pPr>
              <w:pStyle w:val="index"/>
              <w:tabs>
                <w:tab w:val="decimal" w:pos="605"/>
              </w:tabs>
              <w:spacing w:after="0" w:line="240" w:lineRule="exact"/>
              <w:ind w:left="-14"/>
              <w:rPr>
                <w:rFonts w:ascii="CordiaUPC" w:hAnsi="CordiaUPC" w:cs="CordiaUPC"/>
                <w:sz w:val="20"/>
                <w:lang w:val="en-GB"/>
              </w:rPr>
            </w:pPr>
            <w:r>
              <w:rPr>
                <w:rFonts w:ascii="CordiaUPC" w:hAnsi="CordiaUPC" w:cs="CordiaUPC" w:hint="cs"/>
                <w:sz w:val="20"/>
                <w:cs/>
                <w:lang w:val="en-GB" w:bidi="th-TH"/>
              </w:rPr>
              <w:t>298</w:t>
            </w:r>
          </w:p>
        </w:tc>
        <w:tc>
          <w:tcPr>
            <w:tcW w:w="634" w:type="dxa"/>
            <w:gridSpan w:val="3"/>
            <w:shd w:val="clear" w:color="auto" w:fill="auto"/>
            <w:vAlign w:val="bottom"/>
          </w:tcPr>
          <w:p w14:paraId="11E14B50" w14:textId="55E98141" w:rsidR="00CC6653" w:rsidRPr="00392524" w:rsidRDefault="00CC6653" w:rsidP="00CC6653">
            <w:pPr>
              <w:pStyle w:val="index"/>
              <w:tabs>
                <w:tab w:val="decimal" w:pos="543"/>
              </w:tabs>
              <w:spacing w:after="0" w:line="240" w:lineRule="exact"/>
              <w:ind w:left="-14"/>
              <w:rPr>
                <w:rFonts w:ascii="CordiaUPC" w:hAnsi="CordiaUPC" w:cs="CordiaUPC"/>
                <w:sz w:val="20"/>
                <w:lang w:val="en-GB"/>
              </w:rPr>
            </w:pPr>
            <w:r w:rsidRPr="00392524">
              <w:rPr>
                <w:rFonts w:ascii="CordiaUPC" w:hAnsi="CordiaUPC" w:cs="CordiaUPC"/>
                <w:sz w:val="20"/>
              </w:rPr>
              <w:t>298</w:t>
            </w:r>
          </w:p>
        </w:tc>
        <w:tc>
          <w:tcPr>
            <w:tcW w:w="720" w:type="dxa"/>
            <w:shd w:val="clear" w:color="auto" w:fill="auto"/>
            <w:vAlign w:val="bottom"/>
          </w:tcPr>
          <w:p w14:paraId="79681B0C" w14:textId="77777777" w:rsidR="00CC6653" w:rsidRPr="00392524" w:rsidRDefault="00CC6653" w:rsidP="00CC6653">
            <w:pPr>
              <w:tabs>
                <w:tab w:val="decimal" w:pos="630"/>
              </w:tabs>
              <w:spacing w:line="240" w:lineRule="exact"/>
              <w:ind w:left="-14"/>
              <w:rPr>
                <w:rFonts w:ascii="CordiaUPC" w:hAnsi="CordiaUPC" w:cs="CordiaUPC"/>
                <w:sz w:val="20"/>
              </w:rPr>
            </w:pPr>
          </w:p>
          <w:p w14:paraId="4EE21F4E" w14:textId="29E2A168" w:rsidR="00CC6653" w:rsidRPr="00392524" w:rsidRDefault="00CC6653" w:rsidP="00434C45">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rPr>
              <w:t>-</w:t>
            </w:r>
          </w:p>
        </w:tc>
        <w:tc>
          <w:tcPr>
            <w:tcW w:w="630" w:type="dxa"/>
            <w:gridSpan w:val="3"/>
            <w:shd w:val="clear" w:color="auto" w:fill="auto"/>
            <w:vAlign w:val="bottom"/>
          </w:tcPr>
          <w:p w14:paraId="05B7B06F" w14:textId="77777777" w:rsidR="00CC6653" w:rsidRPr="00392524" w:rsidRDefault="00CC6653" w:rsidP="00CC6653">
            <w:pPr>
              <w:tabs>
                <w:tab w:val="decimal" w:pos="630"/>
              </w:tabs>
              <w:spacing w:line="240" w:lineRule="exact"/>
              <w:ind w:left="-14"/>
              <w:rPr>
                <w:rFonts w:ascii="CordiaUPC" w:hAnsi="CordiaUPC" w:cs="CordiaUPC"/>
                <w:sz w:val="20"/>
              </w:rPr>
            </w:pPr>
          </w:p>
          <w:p w14:paraId="53D7D292" w14:textId="72F85515" w:rsidR="00CC6653" w:rsidRPr="00392524" w:rsidRDefault="00CC6653" w:rsidP="00CC6653">
            <w:pPr>
              <w:pStyle w:val="index"/>
              <w:tabs>
                <w:tab w:val="decimal" w:pos="508"/>
              </w:tabs>
              <w:spacing w:after="0" w:line="240" w:lineRule="exact"/>
              <w:ind w:left="-14"/>
              <w:rPr>
                <w:rFonts w:ascii="CordiaUPC" w:hAnsi="CordiaUPC" w:cs="CordiaUPC"/>
                <w:sz w:val="20"/>
                <w:lang w:val="en-GB"/>
              </w:rPr>
            </w:pPr>
            <w:r w:rsidRPr="00392524">
              <w:rPr>
                <w:rFonts w:ascii="CordiaUPC" w:hAnsi="CordiaUPC" w:cs="CordiaUPC"/>
                <w:sz w:val="20"/>
              </w:rPr>
              <w:t>-</w:t>
            </w:r>
          </w:p>
        </w:tc>
        <w:tc>
          <w:tcPr>
            <w:tcW w:w="720" w:type="dxa"/>
            <w:shd w:val="clear" w:color="auto" w:fill="auto"/>
            <w:vAlign w:val="bottom"/>
          </w:tcPr>
          <w:p w14:paraId="19B5FFB6" w14:textId="050CD19C" w:rsidR="00CC6653" w:rsidRPr="00392524" w:rsidRDefault="00CC6653" w:rsidP="00CC6653">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298</w:t>
            </w:r>
          </w:p>
        </w:tc>
        <w:tc>
          <w:tcPr>
            <w:tcW w:w="720" w:type="dxa"/>
            <w:gridSpan w:val="2"/>
            <w:shd w:val="clear" w:color="auto" w:fill="auto"/>
            <w:vAlign w:val="bottom"/>
          </w:tcPr>
          <w:p w14:paraId="761FA655" w14:textId="71A7F139" w:rsidR="00CC6653" w:rsidRPr="00392524" w:rsidRDefault="00CC6653" w:rsidP="00CC6653">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298</w:t>
            </w:r>
          </w:p>
        </w:tc>
        <w:tc>
          <w:tcPr>
            <w:tcW w:w="716" w:type="dxa"/>
            <w:vAlign w:val="bottom"/>
          </w:tcPr>
          <w:p w14:paraId="373CF414" w14:textId="0FE4F90C" w:rsidR="00CC6653" w:rsidRPr="00392524" w:rsidRDefault="00CC6653" w:rsidP="00CC6653">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sz w:val="20"/>
                <w:lang w:val="en-GB" w:bidi="th-TH"/>
              </w:rPr>
              <w:t>-</w:t>
            </w:r>
          </w:p>
        </w:tc>
        <w:tc>
          <w:tcPr>
            <w:tcW w:w="657" w:type="dxa"/>
            <w:vAlign w:val="bottom"/>
          </w:tcPr>
          <w:p w14:paraId="386C7E01" w14:textId="0D53DAB9" w:rsidR="00CC6653" w:rsidRPr="00392524" w:rsidRDefault="00CC6653" w:rsidP="00CC6653">
            <w:pPr>
              <w:pStyle w:val="index"/>
              <w:tabs>
                <w:tab w:val="decimal" w:pos="542"/>
              </w:tabs>
              <w:spacing w:after="0" w:line="240" w:lineRule="exact"/>
              <w:ind w:left="-14"/>
              <w:rPr>
                <w:rFonts w:ascii="CordiaUPC" w:hAnsi="CordiaUPC" w:cs="CordiaUPC"/>
                <w:sz w:val="20"/>
                <w:lang w:val="en-GB" w:bidi="th-TH"/>
              </w:rPr>
            </w:pPr>
            <w:r w:rsidRPr="00392524">
              <w:rPr>
                <w:rFonts w:ascii="CordiaUPC" w:hAnsi="CordiaUPC" w:cs="CordiaUPC"/>
                <w:sz w:val="20"/>
                <w:lang w:val="en-GB"/>
              </w:rPr>
              <w:t>-</w:t>
            </w:r>
          </w:p>
        </w:tc>
      </w:tr>
      <w:tr w:rsidR="00D75661" w:rsidRPr="00392524" w14:paraId="173CEE1A" w14:textId="77777777" w:rsidTr="00265AFB">
        <w:trPr>
          <w:trHeight w:val="506"/>
        </w:trPr>
        <w:tc>
          <w:tcPr>
            <w:tcW w:w="1838" w:type="dxa"/>
            <w:shd w:val="clear" w:color="auto" w:fill="auto"/>
            <w:vAlign w:val="bottom"/>
          </w:tcPr>
          <w:p w14:paraId="44D1ACC3" w14:textId="77777777" w:rsidR="00D75661" w:rsidRPr="00392524" w:rsidRDefault="00D75661" w:rsidP="00D75661">
            <w:pPr>
              <w:pStyle w:val="index"/>
              <w:spacing w:after="0" w:line="240" w:lineRule="exact"/>
              <w:ind w:right="-90"/>
              <w:rPr>
                <w:rFonts w:ascii="CordiaUPC" w:hAnsi="CordiaUPC" w:cs="CordiaUPC"/>
                <w:sz w:val="20"/>
                <w:lang w:val="en-GB"/>
              </w:rPr>
            </w:pPr>
            <w:r w:rsidRPr="00392524">
              <w:rPr>
                <w:rFonts w:ascii="CordiaUPC" w:hAnsi="CordiaUPC" w:cs="CordiaUPC"/>
                <w:sz w:val="20"/>
                <w:lang w:val="en-GB"/>
              </w:rPr>
              <w:t xml:space="preserve">TBCO Public Company </w:t>
            </w:r>
          </w:p>
          <w:p w14:paraId="5FA6672B" w14:textId="2A282BBE" w:rsidR="00D75661" w:rsidRPr="00392524" w:rsidRDefault="00D75661" w:rsidP="00D75661">
            <w:pPr>
              <w:pStyle w:val="index"/>
              <w:spacing w:after="0" w:line="240" w:lineRule="exact"/>
              <w:ind w:right="-90"/>
              <w:rPr>
                <w:rFonts w:ascii="CordiaUPC" w:hAnsi="CordiaUPC" w:cs="CordiaUPC"/>
                <w:strike/>
                <w:sz w:val="20"/>
                <w:lang w:val="en-GB"/>
              </w:rPr>
            </w:pPr>
            <w:r w:rsidRPr="00392524">
              <w:rPr>
                <w:rFonts w:ascii="CordiaUPC" w:hAnsi="CordiaUPC" w:cs="CordiaUPC"/>
                <w:sz w:val="20"/>
                <w:lang w:val="en-GB"/>
              </w:rPr>
              <w:t xml:space="preserve">   Limited </w:t>
            </w:r>
            <w:r w:rsidRPr="00392524">
              <w:rPr>
                <w:rFonts w:ascii="CordiaUPC" w:hAnsi="CordiaUPC" w:cs="CordiaUPC"/>
                <w:sz w:val="20"/>
                <w:vertAlign w:val="superscript"/>
              </w:rPr>
              <w:t>(</w:t>
            </w:r>
            <w:r>
              <w:rPr>
                <w:rFonts w:ascii="CordiaUPC" w:hAnsi="CordiaUPC" w:cs="CordiaUPC"/>
                <w:sz w:val="20"/>
                <w:vertAlign w:val="superscript"/>
              </w:rPr>
              <w:t>1</w:t>
            </w:r>
            <w:r w:rsidRPr="00392524">
              <w:rPr>
                <w:rFonts w:ascii="CordiaUPC" w:hAnsi="CordiaUPC" w:cs="CordiaUPC"/>
                <w:sz w:val="20"/>
                <w:vertAlign w:val="superscript"/>
              </w:rPr>
              <w:t>)</w:t>
            </w:r>
          </w:p>
        </w:tc>
        <w:tc>
          <w:tcPr>
            <w:tcW w:w="1170" w:type="dxa"/>
            <w:shd w:val="clear" w:color="auto" w:fill="auto"/>
            <w:vAlign w:val="bottom"/>
          </w:tcPr>
          <w:p w14:paraId="0DD0BDE2" w14:textId="77777777" w:rsidR="00D75661" w:rsidRPr="00392524" w:rsidRDefault="00D75661" w:rsidP="00D75661">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Commercial bank</w:t>
            </w:r>
          </w:p>
        </w:tc>
        <w:tc>
          <w:tcPr>
            <w:tcW w:w="630" w:type="dxa"/>
            <w:shd w:val="clear" w:color="auto" w:fill="auto"/>
            <w:vAlign w:val="bottom"/>
          </w:tcPr>
          <w:p w14:paraId="1C1131BD" w14:textId="7A12CC56" w:rsidR="00D75661" w:rsidRPr="00392524" w:rsidRDefault="00D75661" w:rsidP="00D75661">
            <w:pPr>
              <w:pStyle w:val="index"/>
              <w:spacing w:after="0" w:line="240" w:lineRule="exact"/>
              <w:ind w:right="-104"/>
              <w:jc w:val="center"/>
              <w:rPr>
                <w:rFonts w:ascii="CordiaUPC" w:hAnsi="CordiaUPC" w:cs="CordiaUPC"/>
                <w:sz w:val="20"/>
                <w:lang w:val="en-GB"/>
              </w:rPr>
            </w:pPr>
            <w:r w:rsidRPr="00392524">
              <w:rPr>
                <w:rFonts w:ascii="CordiaUPC" w:hAnsi="CordiaUPC" w:cs="CordiaUPC"/>
                <w:sz w:val="20"/>
                <w:lang w:val="en-GB"/>
              </w:rPr>
              <w:t>99.98</w:t>
            </w:r>
          </w:p>
        </w:tc>
        <w:tc>
          <w:tcPr>
            <w:tcW w:w="666" w:type="dxa"/>
            <w:shd w:val="clear" w:color="auto" w:fill="auto"/>
            <w:vAlign w:val="bottom"/>
          </w:tcPr>
          <w:p w14:paraId="5AADE0B2" w14:textId="18B0ED1E" w:rsidR="00D75661" w:rsidRPr="00392524" w:rsidRDefault="00D75661" w:rsidP="00D75661">
            <w:pPr>
              <w:pStyle w:val="index"/>
              <w:spacing w:after="0" w:line="240" w:lineRule="exact"/>
              <w:ind w:right="90"/>
              <w:jc w:val="right"/>
              <w:rPr>
                <w:rFonts w:ascii="CordiaUPC" w:hAnsi="CordiaUPC" w:cs="CordiaUPC"/>
                <w:sz w:val="20"/>
                <w:lang w:val="en-GB"/>
              </w:rPr>
            </w:pPr>
            <w:r w:rsidRPr="00392524">
              <w:rPr>
                <w:rFonts w:ascii="CordiaUPC" w:hAnsi="CordiaUPC" w:cs="CordiaUPC"/>
                <w:sz w:val="20"/>
                <w:lang w:val="en-GB"/>
              </w:rPr>
              <w:t>99.98</w:t>
            </w:r>
          </w:p>
        </w:tc>
        <w:tc>
          <w:tcPr>
            <w:tcW w:w="612" w:type="dxa"/>
            <w:vAlign w:val="bottom"/>
          </w:tcPr>
          <w:p w14:paraId="5B91FFFA" w14:textId="4F60F95B" w:rsidR="00D75661" w:rsidRPr="00392524" w:rsidRDefault="00D75661" w:rsidP="00D75661">
            <w:pPr>
              <w:pStyle w:val="index"/>
              <w:tabs>
                <w:tab w:val="decimal" w:pos="540"/>
              </w:tabs>
              <w:spacing w:after="0" w:line="240" w:lineRule="exact"/>
              <w:rPr>
                <w:rFonts w:ascii="CordiaUPC" w:hAnsi="CordiaUPC" w:cs="CordiaUPC"/>
                <w:sz w:val="20"/>
                <w:lang w:val="en-GB"/>
              </w:rPr>
            </w:pPr>
            <w:r w:rsidRPr="00360F27">
              <w:rPr>
                <w:rFonts w:ascii="CordiaUPC" w:hAnsi="CordiaUPC" w:cs="CordiaUPC"/>
                <w:sz w:val="18"/>
                <w:szCs w:val="18"/>
                <w:cs/>
                <w:lang w:bidi="th-TH"/>
              </w:rPr>
              <w:t>-</w:t>
            </w:r>
          </w:p>
        </w:tc>
        <w:tc>
          <w:tcPr>
            <w:tcW w:w="679" w:type="dxa"/>
            <w:shd w:val="clear" w:color="auto" w:fill="auto"/>
            <w:vAlign w:val="bottom"/>
          </w:tcPr>
          <w:p w14:paraId="0B160891" w14:textId="567BC0B1" w:rsidR="00D75661" w:rsidRPr="00392524" w:rsidRDefault="00D75661" w:rsidP="00D75661">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w:t>
            </w:r>
          </w:p>
        </w:tc>
        <w:tc>
          <w:tcPr>
            <w:tcW w:w="648" w:type="dxa"/>
            <w:vAlign w:val="bottom"/>
          </w:tcPr>
          <w:p w14:paraId="675367FB" w14:textId="2B883576" w:rsidR="00D75661" w:rsidRPr="00392524" w:rsidRDefault="00D75661" w:rsidP="00D75661">
            <w:pPr>
              <w:pStyle w:val="index"/>
              <w:tabs>
                <w:tab w:val="decimal" w:pos="566"/>
              </w:tabs>
              <w:spacing w:after="0" w:line="240" w:lineRule="exact"/>
              <w:ind w:left="-14"/>
              <w:rPr>
                <w:rFonts w:ascii="CordiaUPC" w:hAnsi="CordiaUPC" w:cs="CordiaUPC"/>
                <w:sz w:val="20"/>
                <w:lang w:val="en-GB" w:bidi="th-TH"/>
              </w:rPr>
            </w:pPr>
            <w:r w:rsidRPr="00392524">
              <w:rPr>
                <w:rFonts w:ascii="CordiaUPC" w:hAnsi="CordiaUPC" w:cs="CordiaUPC"/>
                <w:sz w:val="20"/>
                <w:lang w:val="en-GB"/>
              </w:rPr>
              <w:t>-</w:t>
            </w:r>
          </w:p>
        </w:tc>
        <w:tc>
          <w:tcPr>
            <w:tcW w:w="657" w:type="dxa"/>
            <w:vAlign w:val="bottom"/>
          </w:tcPr>
          <w:p w14:paraId="05C90910" w14:textId="51052024" w:rsidR="00D75661" w:rsidRPr="00392524" w:rsidRDefault="00D75661" w:rsidP="00D75661">
            <w:pPr>
              <w:pStyle w:val="index"/>
              <w:tabs>
                <w:tab w:val="decimal" w:pos="526"/>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84" w:type="dxa"/>
            <w:vAlign w:val="bottom"/>
          </w:tcPr>
          <w:p w14:paraId="0C6D6E7A" w14:textId="3FD928E8" w:rsidR="00D75661" w:rsidRPr="00392524" w:rsidRDefault="00D75661" w:rsidP="00D75661">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vAlign w:val="bottom"/>
          </w:tcPr>
          <w:p w14:paraId="5D33F29E" w14:textId="6D7AEA44" w:rsidR="00D75661" w:rsidRPr="00392524" w:rsidRDefault="00D75661" w:rsidP="00D75661">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2CEF8F5C" w14:textId="5FB89A02" w:rsidR="00D75661" w:rsidRPr="00392524" w:rsidRDefault="00D75661" w:rsidP="00D75661">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66" w:type="dxa"/>
            <w:vAlign w:val="bottom"/>
          </w:tcPr>
          <w:p w14:paraId="7D5B8ED7" w14:textId="3933F517" w:rsidR="00D75661" w:rsidRPr="00392524" w:rsidRDefault="00D75661" w:rsidP="00D75661">
            <w:pPr>
              <w:pStyle w:val="index"/>
              <w:tabs>
                <w:tab w:val="decimal" w:pos="540"/>
              </w:tabs>
              <w:spacing w:after="0" w:line="240" w:lineRule="exact"/>
              <w:ind w:left="-14"/>
              <w:rPr>
                <w:rFonts w:ascii="CordiaUPC" w:hAnsi="CordiaUPC" w:cs="CordiaUPC"/>
                <w:sz w:val="20"/>
                <w:cs/>
                <w:lang w:val="en-GB" w:bidi="th-TH"/>
              </w:rPr>
            </w:pPr>
            <w:r w:rsidRPr="00392524">
              <w:rPr>
                <w:rFonts w:ascii="CordiaUPC" w:hAnsi="CordiaUPC" w:cs="CordiaUPC" w:hint="cs"/>
                <w:sz w:val="20"/>
                <w:lang w:val="en-GB"/>
              </w:rPr>
              <w:t>-</w:t>
            </w:r>
          </w:p>
        </w:tc>
        <w:tc>
          <w:tcPr>
            <w:tcW w:w="671" w:type="dxa"/>
            <w:vAlign w:val="bottom"/>
          </w:tcPr>
          <w:p w14:paraId="3C83C6D1" w14:textId="73FC1372" w:rsidR="00D75661" w:rsidRPr="00392524" w:rsidRDefault="00D75661" w:rsidP="00D75661">
            <w:pPr>
              <w:pStyle w:val="index"/>
              <w:tabs>
                <w:tab w:val="decimal" w:pos="605"/>
              </w:tabs>
              <w:spacing w:after="0" w:line="240" w:lineRule="exact"/>
              <w:ind w:left="-14"/>
              <w:rPr>
                <w:rFonts w:ascii="CordiaUPC" w:hAnsi="CordiaUPC" w:cs="CordiaUPC"/>
                <w:sz w:val="20"/>
                <w:lang w:val="en-GB"/>
              </w:rPr>
            </w:pPr>
            <w:r w:rsidRPr="00392524">
              <w:rPr>
                <w:rFonts w:ascii="CordiaUPC" w:hAnsi="CordiaUPC" w:cs="CordiaUPC"/>
                <w:sz w:val="20"/>
              </w:rPr>
              <w:t>99,310</w:t>
            </w:r>
          </w:p>
        </w:tc>
        <w:tc>
          <w:tcPr>
            <w:tcW w:w="634" w:type="dxa"/>
            <w:gridSpan w:val="3"/>
            <w:shd w:val="clear" w:color="auto" w:fill="auto"/>
            <w:vAlign w:val="bottom"/>
          </w:tcPr>
          <w:p w14:paraId="266F0B61" w14:textId="64D491DD" w:rsidR="00D75661" w:rsidRPr="00392524" w:rsidRDefault="00D75661" w:rsidP="00D75661">
            <w:pPr>
              <w:pStyle w:val="index"/>
              <w:tabs>
                <w:tab w:val="decimal" w:pos="543"/>
              </w:tabs>
              <w:spacing w:after="0" w:line="240" w:lineRule="exact"/>
              <w:ind w:left="-14"/>
              <w:rPr>
                <w:rFonts w:ascii="CordiaUPC" w:hAnsi="CordiaUPC" w:cs="CordiaUPC"/>
                <w:sz w:val="20"/>
                <w:lang w:val="en-GB"/>
              </w:rPr>
            </w:pPr>
            <w:r w:rsidRPr="00392524">
              <w:rPr>
                <w:rFonts w:ascii="CordiaUPC" w:hAnsi="CordiaUPC" w:cs="CordiaUPC"/>
                <w:sz w:val="20"/>
              </w:rPr>
              <w:t>99,310</w:t>
            </w:r>
          </w:p>
        </w:tc>
        <w:tc>
          <w:tcPr>
            <w:tcW w:w="720" w:type="dxa"/>
            <w:shd w:val="clear" w:color="auto" w:fill="auto"/>
            <w:vAlign w:val="bottom"/>
          </w:tcPr>
          <w:p w14:paraId="7656EAF8" w14:textId="77777777" w:rsidR="00D75661" w:rsidRPr="00392524" w:rsidRDefault="00D75661" w:rsidP="00D75661">
            <w:pPr>
              <w:pStyle w:val="index"/>
              <w:tabs>
                <w:tab w:val="decimal" w:pos="630"/>
              </w:tabs>
              <w:spacing w:after="0" w:line="240" w:lineRule="exact"/>
              <w:ind w:left="-14"/>
              <w:rPr>
                <w:rFonts w:ascii="CordiaUPC" w:hAnsi="CordiaUPC" w:cs="CordiaUPC"/>
                <w:sz w:val="20"/>
              </w:rPr>
            </w:pPr>
          </w:p>
          <w:p w14:paraId="55C9B57F" w14:textId="7F812446" w:rsidR="00D75661" w:rsidRPr="00392524" w:rsidRDefault="00D75661" w:rsidP="00434C45">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hint="cs"/>
                <w:sz w:val="20"/>
                <w:cs/>
              </w:rPr>
              <w:t>(</w:t>
            </w:r>
            <w:r w:rsidRPr="00392524">
              <w:rPr>
                <w:rFonts w:ascii="CordiaUPC" w:hAnsi="CordiaUPC" w:cs="CordiaUPC"/>
                <w:sz w:val="20"/>
              </w:rPr>
              <w:t>99,000</w:t>
            </w:r>
            <w:r w:rsidRPr="00392524">
              <w:rPr>
                <w:rFonts w:ascii="CordiaUPC" w:hAnsi="CordiaUPC" w:cs="CordiaUPC" w:hint="cs"/>
                <w:sz w:val="20"/>
                <w:cs/>
              </w:rPr>
              <w:t>)</w:t>
            </w:r>
          </w:p>
        </w:tc>
        <w:tc>
          <w:tcPr>
            <w:tcW w:w="630" w:type="dxa"/>
            <w:gridSpan w:val="3"/>
            <w:shd w:val="clear" w:color="auto" w:fill="auto"/>
            <w:vAlign w:val="bottom"/>
          </w:tcPr>
          <w:p w14:paraId="505B69B6" w14:textId="77777777" w:rsidR="00D75661" w:rsidRPr="00392524" w:rsidRDefault="00D75661" w:rsidP="00D75661">
            <w:pPr>
              <w:pStyle w:val="index"/>
              <w:tabs>
                <w:tab w:val="decimal" w:pos="630"/>
              </w:tabs>
              <w:spacing w:after="0" w:line="240" w:lineRule="exact"/>
              <w:ind w:left="-14"/>
              <w:rPr>
                <w:rFonts w:ascii="CordiaUPC" w:hAnsi="CordiaUPC" w:cs="CordiaUPC"/>
                <w:sz w:val="20"/>
              </w:rPr>
            </w:pPr>
          </w:p>
          <w:p w14:paraId="3644ACDE" w14:textId="5DF3391E" w:rsidR="00D75661" w:rsidRPr="00392524" w:rsidRDefault="00D75661" w:rsidP="00D75661">
            <w:pPr>
              <w:pStyle w:val="index"/>
              <w:tabs>
                <w:tab w:val="decimal" w:pos="508"/>
              </w:tabs>
              <w:spacing w:after="0" w:line="240" w:lineRule="exact"/>
              <w:ind w:left="-14"/>
              <w:rPr>
                <w:rFonts w:ascii="CordiaUPC" w:hAnsi="CordiaUPC" w:cs="CordiaUPC"/>
                <w:sz w:val="20"/>
                <w:lang w:val="en-GB"/>
              </w:rPr>
            </w:pPr>
            <w:r w:rsidRPr="00392524">
              <w:rPr>
                <w:rFonts w:ascii="CordiaUPC" w:hAnsi="CordiaUPC" w:cs="CordiaUPC" w:hint="cs"/>
                <w:sz w:val="20"/>
                <w:cs/>
              </w:rPr>
              <w:t>(</w:t>
            </w:r>
            <w:r w:rsidRPr="00392524">
              <w:rPr>
                <w:rFonts w:ascii="CordiaUPC" w:hAnsi="CordiaUPC" w:cs="CordiaUPC"/>
                <w:sz w:val="20"/>
              </w:rPr>
              <w:t>99,000</w:t>
            </w:r>
            <w:r w:rsidRPr="00392524">
              <w:rPr>
                <w:rFonts w:ascii="CordiaUPC" w:hAnsi="CordiaUPC" w:cs="CordiaUPC" w:hint="cs"/>
                <w:sz w:val="20"/>
                <w:cs/>
              </w:rPr>
              <w:t>)</w:t>
            </w:r>
          </w:p>
        </w:tc>
        <w:tc>
          <w:tcPr>
            <w:tcW w:w="720" w:type="dxa"/>
            <w:shd w:val="clear" w:color="auto" w:fill="auto"/>
            <w:vAlign w:val="bottom"/>
          </w:tcPr>
          <w:p w14:paraId="03A8916D" w14:textId="57D1FADA" w:rsidR="00D75661" w:rsidRPr="00392524" w:rsidRDefault="00D75661" w:rsidP="00D75661">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310</w:t>
            </w:r>
          </w:p>
        </w:tc>
        <w:tc>
          <w:tcPr>
            <w:tcW w:w="720" w:type="dxa"/>
            <w:gridSpan w:val="2"/>
            <w:shd w:val="clear" w:color="auto" w:fill="auto"/>
            <w:vAlign w:val="bottom"/>
          </w:tcPr>
          <w:p w14:paraId="74DFAEBA" w14:textId="1339EA47" w:rsidR="00D75661" w:rsidRPr="00392524" w:rsidRDefault="00D75661" w:rsidP="00D75661">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310</w:t>
            </w:r>
          </w:p>
        </w:tc>
        <w:tc>
          <w:tcPr>
            <w:tcW w:w="716" w:type="dxa"/>
            <w:vAlign w:val="bottom"/>
          </w:tcPr>
          <w:p w14:paraId="443F1540" w14:textId="5E32F821" w:rsidR="00D75661" w:rsidRPr="00392524" w:rsidRDefault="00D75661" w:rsidP="00D75661">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sz w:val="20"/>
                <w:lang w:val="en-GB" w:bidi="th-TH"/>
              </w:rPr>
              <w:t>-</w:t>
            </w:r>
          </w:p>
        </w:tc>
        <w:tc>
          <w:tcPr>
            <w:tcW w:w="657" w:type="dxa"/>
            <w:vAlign w:val="bottom"/>
          </w:tcPr>
          <w:p w14:paraId="431EFF82" w14:textId="0587CC1F" w:rsidR="00D75661" w:rsidRPr="00392524" w:rsidRDefault="00D75661" w:rsidP="00D75661">
            <w:pPr>
              <w:pStyle w:val="index"/>
              <w:tabs>
                <w:tab w:val="decimal" w:pos="542"/>
              </w:tabs>
              <w:spacing w:after="0" w:line="240" w:lineRule="exact"/>
              <w:ind w:left="-14"/>
              <w:rPr>
                <w:rFonts w:ascii="CordiaUPC" w:hAnsi="CordiaUPC" w:cs="CordiaUPC"/>
                <w:sz w:val="20"/>
                <w:lang w:val="en-GB"/>
              </w:rPr>
            </w:pPr>
            <w:r>
              <w:rPr>
                <w:rFonts w:ascii="CordiaUPC" w:hAnsi="CordiaUPC" w:cs="CordiaUPC"/>
                <w:sz w:val="20"/>
                <w:lang w:val="en-GB"/>
              </w:rPr>
              <w:t>92,576</w:t>
            </w:r>
          </w:p>
        </w:tc>
      </w:tr>
      <w:tr w:rsidR="00D75661" w:rsidRPr="00392524" w14:paraId="334C21B4" w14:textId="77777777" w:rsidTr="00265AFB">
        <w:tc>
          <w:tcPr>
            <w:tcW w:w="1838" w:type="dxa"/>
            <w:shd w:val="clear" w:color="auto" w:fill="auto"/>
            <w:vAlign w:val="bottom"/>
          </w:tcPr>
          <w:p w14:paraId="1787270D" w14:textId="77777777" w:rsidR="00D75661" w:rsidRPr="00392524" w:rsidRDefault="00D75661" w:rsidP="00D75661">
            <w:pPr>
              <w:pStyle w:val="index"/>
              <w:spacing w:after="0" w:line="240" w:lineRule="exact"/>
              <w:ind w:right="-90"/>
              <w:rPr>
                <w:rFonts w:ascii="CordiaUPC" w:hAnsi="CordiaUPC" w:cs="CordiaUPC"/>
                <w:sz w:val="20"/>
                <w:lang w:val="en-US" w:bidi="th-TH"/>
              </w:rPr>
            </w:pPr>
            <w:proofErr w:type="spellStart"/>
            <w:r w:rsidRPr="00392524">
              <w:rPr>
                <w:rFonts w:ascii="CordiaUPC" w:hAnsi="CordiaUPC" w:cs="CordiaUPC"/>
                <w:sz w:val="20"/>
                <w:lang w:val="en-US" w:bidi="th-TH"/>
              </w:rPr>
              <w:t>TMBThanachart</w:t>
            </w:r>
            <w:proofErr w:type="spellEnd"/>
            <w:r w:rsidRPr="00392524">
              <w:rPr>
                <w:rFonts w:ascii="CordiaUPC" w:hAnsi="CordiaUPC" w:cs="CordiaUPC"/>
                <w:sz w:val="20"/>
                <w:lang w:val="en-US" w:bidi="th-TH"/>
              </w:rPr>
              <w:t xml:space="preserve"> Broker Co., </w:t>
            </w:r>
          </w:p>
          <w:p w14:paraId="7788B0F6" w14:textId="2AD96424" w:rsidR="00D75661" w:rsidRPr="00392524" w:rsidRDefault="00D75661" w:rsidP="00D75661">
            <w:pPr>
              <w:pStyle w:val="index"/>
              <w:tabs>
                <w:tab w:val="left" w:pos="140"/>
              </w:tabs>
              <w:spacing w:after="0" w:line="240" w:lineRule="exact"/>
              <w:ind w:right="-90"/>
              <w:rPr>
                <w:rFonts w:ascii="CordiaUPC" w:hAnsi="CordiaUPC" w:cs="CordiaUPC"/>
                <w:sz w:val="20"/>
                <w:lang w:val="en-GB"/>
              </w:rPr>
            </w:pPr>
            <w:r>
              <w:rPr>
                <w:rFonts w:ascii="CordiaUPC" w:hAnsi="CordiaUPC" w:cs="CordiaUPC"/>
                <w:sz w:val="20"/>
                <w:lang w:val="en-US" w:bidi="th-TH"/>
              </w:rPr>
              <w:t xml:space="preserve">    </w:t>
            </w:r>
            <w:r w:rsidRPr="00392524">
              <w:rPr>
                <w:rFonts w:ascii="CordiaUPC" w:hAnsi="CordiaUPC" w:cs="CordiaUPC"/>
                <w:sz w:val="20"/>
                <w:lang w:val="en-US" w:bidi="th-TH"/>
              </w:rPr>
              <w:t>Ltd.</w:t>
            </w:r>
          </w:p>
        </w:tc>
        <w:tc>
          <w:tcPr>
            <w:tcW w:w="1170" w:type="dxa"/>
            <w:shd w:val="clear" w:color="auto" w:fill="auto"/>
            <w:vAlign w:val="bottom"/>
          </w:tcPr>
          <w:p w14:paraId="51F9C780" w14:textId="5903BE3F" w:rsidR="00D75661" w:rsidRPr="00392524" w:rsidRDefault="00D75661" w:rsidP="00D75661">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Insurance broker</w:t>
            </w:r>
            <w:r>
              <w:rPr>
                <w:rFonts w:ascii="CordiaUPC" w:hAnsi="CordiaUPC" w:cs="CordiaUPC"/>
                <w:sz w:val="20"/>
                <w:lang w:val="en-GB"/>
              </w:rPr>
              <w:t>age service</w:t>
            </w:r>
          </w:p>
        </w:tc>
        <w:tc>
          <w:tcPr>
            <w:tcW w:w="630" w:type="dxa"/>
            <w:shd w:val="clear" w:color="auto" w:fill="auto"/>
            <w:vAlign w:val="bottom"/>
          </w:tcPr>
          <w:p w14:paraId="76675655" w14:textId="3E35E838" w:rsidR="00D75661" w:rsidRPr="00392524" w:rsidRDefault="00D75661" w:rsidP="00D75661">
            <w:pPr>
              <w:pStyle w:val="index"/>
              <w:spacing w:after="0" w:line="240" w:lineRule="exact"/>
              <w:ind w:right="90"/>
              <w:jc w:val="right"/>
              <w:rPr>
                <w:rFonts w:ascii="CordiaUPC" w:hAnsi="CordiaUPC" w:cs="CordiaUPC"/>
                <w:sz w:val="20"/>
                <w:lang w:val="en-GB"/>
              </w:rPr>
            </w:pPr>
            <w:r w:rsidRPr="00392524">
              <w:rPr>
                <w:rFonts w:ascii="CordiaUPC" w:hAnsi="CordiaUPC" w:cs="CordiaUPC"/>
                <w:sz w:val="20"/>
                <w:lang w:val="en-GB"/>
              </w:rPr>
              <w:t>99.99</w:t>
            </w:r>
          </w:p>
        </w:tc>
        <w:tc>
          <w:tcPr>
            <w:tcW w:w="666" w:type="dxa"/>
            <w:shd w:val="clear" w:color="auto" w:fill="auto"/>
            <w:vAlign w:val="bottom"/>
          </w:tcPr>
          <w:p w14:paraId="7567FD1A" w14:textId="572FDF6D" w:rsidR="00D75661" w:rsidRPr="00392524" w:rsidRDefault="00D75661" w:rsidP="00D75661">
            <w:pPr>
              <w:pStyle w:val="index"/>
              <w:spacing w:after="0" w:line="240" w:lineRule="exact"/>
              <w:ind w:right="90"/>
              <w:jc w:val="right"/>
              <w:rPr>
                <w:rFonts w:ascii="CordiaUPC" w:hAnsi="CordiaUPC" w:cs="CordiaUPC"/>
                <w:sz w:val="20"/>
                <w:lang w:val="en-GB"/>
              </w:rPr>
            </w:pPr>
            <w:r w:rsidRPr="00392524">
              <w:rPr>
                <w:rFonts w:ascii="CordiaUPC" w:hAnsi="CordiaUPC" w:cs="CordiaUPC"/>
                <w:sz w:val="20"/>
                <w:lang w:val="en-GB"/>
              </w:rPr>
              <w:t>99.99</w:t>
            </w:r>
          </w:p>
        </w:tc>
        <w:tc>
          <w:tcPr>
            <w:tcW w:w="612" w:type="dxa"/>
            <w:vAlign w:val="bottom"/>
          </w:tcPr>
          <w:p w14:paraId="3165C2F6" w14:textId="564AE8D5" w:rsidR="00D75661" w:rsidRPr="00392524" w:rsidRDefault="00D75661" w:rsidP="00D75661">
            <w:pPr>
              <w:pStyle w:val="index"/>
              <w:tabs>
                <w:tab w:val="decimal" w:pos="540"/>
              </w:tabs>
              <w:spacing w:after="0" w:line="240" w:lineRule="exact"/>
              <w:rPr>
                <w:rFonts w:ascii="CordiaUPC" w:hAnsi="CordiaUPC" w:cs="CordiaUPC"/>
                <w:sz w:val="20"/>
                <w:lang w:val="en-GB"/>
              </w:rPr>
            </w:pPr>
            <w:r w:rsidRPr="00360F27">
              <w:rPr>
                <w:rFonts w:ascii="CordiaUPC" w:hAnsi="CordiaUPC" w:cs="CordiaUPC"/>
                <w:sz w:val="20"/>
                <w:lang w:bidi="th-TH"/>
              </w:rPr>
              <w:t>100</w:t>
            </w:r>
          </w:p>
        </w:tc>
        <w:tc>
          <w:tcPr>
            <w:tcW w:w="679" w:type="dxa"/>
            <w:shd w:val="clear" w:color="auto" w:fill="auto"/>
            <w:vAlign w:val="bottom"/>
          </w:tcPr>
          <w:p w14:paraId="27F51C3A" w14:textId="55DD077D" w:rsidR="00D75661" w:rsidRPr="00392524" w:rsidRDefault="00D75661" w:rsidP="00D75661">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100</w:t>
            </w:r>
          </w:p>
        </w:tc>
        <w:tc>
          <w:tcPr>
            <w:tcW w:w="648" w:type="dxa"/>
            <w:vAlign w:val="bottom"/>
          </w:tcPr>
          <w:p w14:paraId="2377A837" w14:textId="77777777" w:rsidR="00D75661" w:rsidRPr="00392524" w:rsidRDefault="00D75661" w:rsidP="00D75661">
            <w:pPr>
              <w:pStyle w:val="index"/>
              <w:tabs>
                <w:tab w:val="decimal" w:pos="540"/>
              </w:tabs>
              <w:spacing w:after="0" w:line="240" w:lineRule="exact"/>
              <w:rPr>
                <w:rFonts w:ascii="CordiaUPC" w:hAnsi="CordiaUPC" w:cs="CordiaUPC"/>
                <w:sz w:val="20"/>
                <w:lang w:bidi="th-TH"/>
              </w:rPr>
            </w:pPr>
          </w:p>
          <w:p w14:paraId="1B9FE0DD" w14:textId="407D103C" w:rsidR="00D75661" w:rsidRPr="00392524" w:rsidRDefault="00D75661" w:rsidP="00D75661">
            <w:pPr>
              <w:pStyle w:val="index"/>
              <w:tabs>
                <w:tab w:val="decimal" w:pos="566"/>
              </w:tabs>
              <w:spacing w:after="0" w:line="240" w:lineRule="exact"/>
              <w:ind w:left="-14"/>
              <w:rPr>
                <w:rFonts w:ascii="CordiaUPC" w:hAnsi="CordiaUPC" w:cs="CordiaUPC"/>
                <w:sz w:val="20"/>
                <w:lang w:val="en-GB" w:bidi="th-TH"/>
              </w:rPr>
            </w:pPr>
            <w:r w:rsidRPr="00392524">
              <w:rPr>
                <w:rFonts w:ascii="CordiaUPC" w:hAnsi="CordiaUPC" w:cs="CordiaUPC"/>
                <w:sz w:val="20"/>
                <w:lang w:val="en-GB"/>
              </w:rPr>
              <w:t>-</w:t>
            </w:r>
          </w:p>
        </w:tc>
        <w:tc>
          <w:tcPr>
            <w:tcW w:w="657" w:type="dxa"/>
            <w:vAlign w:val="bottom"/>
          </w:tcPr>
          <w:p w14:paraId="6BB90E65" w14:textId="77777777" w:rsidR="00D75661" w:rsidRPr="00392524" w:rsidRDefault="00D75661" w:rsidP="00D75661">
            <w:pPr>
              <w:pStyle w:val="index"/>
              <w:tabs>
                <w:tab w:val="decimal" w:pos="540"/>
              </w:tabs>
              <w:spacing w:after="0" w:line="240" w:lineRule="exact"/>
              <w:rPr>
                <w:rFonts w:ascii="CordiaUPC" w:hAnsi="CordiaUPC" w:cs="CordiaUPC"/>
                <w:sz w:val="20"/>
                <w:lang w:bidi="th-TH"/>
              </w:rPr>
            </w:pPr>
          </w:p>
          <w:p w14:paraId="5F824A1C" w14:textId="43EDBF5B" w:rsidR="00D75661" w:rsidRPr="00392524" w:rsidRDefault="00D75661" w:rsidP="00D75661">
            <w:pPr>
              <w:pStyle w:val="index"/>
              <w:tabs>
                <w:tab w:val="decimal" w:pos="526"/>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84" w:type="dxa"/>
            <w:vAlign w:val="bottom"/>
          </w:tcPr>
          <w:p w14:paraId="090319FC" w14:textId="77777777" w:rsidR="00D75661" w:rsidRPr="00392524" w:rsidRDefault="00D75661" w:rsidP="00D75661">
            <w:pPr>
              <w:pStyle w:val="index"/>
              <w:tabs>
                <w:tab w:val="decimal" w:pos="540"/>
              </w:tabs>
              <w:spacing w:after="0" w:line="240" w:lineRule="exact"/>
              <w:rPr>
                <w:rFonts w:ascii="CordiaUPC" w:hAnsi="CordiaUPC" w:cs="CordiaUPC"/>
                <w:sz w:val="20"/>
                <w:lang w:bidi="th-TH"/>
              </w:rPr>
            </w:pPr>
          </w:p>
          <w:p w14:paraId="24620D7C" w14:textId="570899E2" w:rsidR="00D75661" w:rsidRPr="00392524" w:rsidRDefault="00D75661" w:rsidP="00D75661">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vAlign w:val="bottom"/>
          </w:tcPr>
          <w:p w14:paraId="60AC0471" w14:textId="2C36B484" w:rsidR="00D75661" w:rsidRPr="00392524" w:rsidRDefault="00D75661" w:rsidP="00D75661">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30" w:type="dxa"/>
            <w:vAlign w:val="bottom"/>
          </w:tcPr>
          <w:p w14:paraId="47F91CB0" w14:textId="77777777" w:rsidR="00D75661" w:rsidRPr="00392524" w:rsidRDefault="00D75661" w:rsidP="00D75661">
            <w:pPr>
              <w:pStyle w:val="index"/>
              <w:tabs>
                <w:tab w:val="decimal" w:pos="540"/>
              </w:tabs>
              <w:spacing w:after="0" w:line="240" w:lineRule="exact"/>
              <w:rPr>
                <w:rFonts w:ascii="CordiaUPC" w:hAnsi="CordiaUPC" w:cs="CordiaUPC"/>
                <w:sz w:val="20"/>
                <w:lang w:bidi="th-TH"/>
              </w:rPr>
            </w:pPr>
          </w:p>
          <w:p w14:paraId="42335E4F" w14:textId="3ACE5D3C" w:rsidR="00D75661" w:rsidRPr="00392524" w:rsidRDefault="00D75661" w:rsidP="00D75661">
            <w:pPr>
              <w:pStyle w:val="index"/>
              <w:tabs>
                <w:tab w:val="decimal" w:pos="540"/>
              </w:tabs>
              <w:spacing w:after="0" w:line="240" w:lineRule="exact"/>
              <w:ind w:left="-14"/>
              <w:rPr>
                <w:rFonts w:ascii="CordiaUPC" w:hAnsi="CordiaUPC" w:cs="CordiaUPC"/>
                <w:sz w:val="20"/>
                <w:lang w:val="en-US"/>
              </w:rPr>
            </w:pPr>
            <w:r w:rsidRPr="00392524">
              <w:rPr>
                <w:rFonts w:ascii="CordiaUPC" w:hAnsi="CordiaUPC" w:cs="CordiaUPC"/>
                <w:sz w:val="20"/>
                <w:lang w:val="en-GB"/>
              </w:rPr>
              <w:t>-</w:t>
            </w:r>
          </w:p>
        </w:tc>
        <w:tc>
          <w:tcPr>
            <w:tcW w:w="666" w:type="dxa"/>
            <w:vAlign w:val="bottom"/>
          </w:tcPr>
          <w:p w14:paraId="24CC2B21" w14:textId="6825D4AD" w:rsidR="00D75661" w:rsidRPr="00392524" w:rsidRDefault="00D75661" w:rsidP="00D75661">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lang w:val="en-GB"/>
              </w:rPr>
              <w:t>-</w:t>
            </w:r>
          </w:p>
        </w:tc>
        <w:tc>
          <w:tcPr>
            <w:tcW w:w="671" w:type="dxa"/>
            <w:vAlign w:val="bottom"/>
          </w:tcPr>
          <w:p w14:paraId="479F467D" w14:textId="4341D53C" w:rsidR="00D75661" w:rsidRPr="00392524" w:rsidRDefault="00D75661" w:rsidP="00D75661">
            <w:pPr>
              <w:pStyle w:val="index"/>
              <w:tabs>
                <w:tab w:val="decimal" w:pos="605"/>
              </w:tabs>
              <w:spacing w:after="0" w:line="240" w:lineRule="exact"/>
              <w:ind w:left="-14"/>
              <w:rPr>
                <w:rFonts w:ascii="CordiaUPC" w:hAnsi="CordiaUPC" w:cs="CordiaUPC"/>
                <w:sz w:val="20"/>
                <w:lang w:val="en-GB"/>
              </w:rPr>
            </w:pPr>
            <w:r w:rsidRPr="00392524">
              <w:rPr>
                <w:rFonts w:ascii="CordiaUPC" w:hAnsi="CordiaUPC" w:cs="CordiaUPC"/>
                <w:sz w:val="20"/>
              </w:rPr>
              <w:t>117</w:t>
            </w:r>
          </w:p>
        </w:tc>
        <w:tc>
          <w:tcPr>
            <w:tcW w:w="634" w:type="dxa"/>
            <w:gridSpan w:val="3"/>
            <w:shd w:val="clear" w:color="auto" w:fill="auto"/>
            <w:vAlign w:val="bottom"/>
          </w:tcPr>
          <w:p w14:paraId="445FF769" w14:textId="16CC8B32" w:rsidR="00D75661" w:rsidRPr="00392524" w:rsidRDefault="00D75661" w:rsidP="00D75661">
            <w:pPr>
              <w:pStyle w:val="index"/>
              <w:tabs>
                <w:tab w:val="decimal" w:pos="543"/>
              </w:tabs>
              <w:spacing w:after="0" w:line="240" w:lineRule="exact"/>
              <w:ind w:left="-14"/>
              <w:rPr>
                <w:rFonts w:ascii="CordiaUPC" w:hAnsi="CordiaUPC" w:cs="CordiaUPC"/>
                <w:sz w:val="20"/>
                <w:lang w:val="en-GB"/>
              </w:rPr>
            </w:pPr>
            <w:r w:rsidRPr="00392524">
              <w:rPr>
                <w:rFonts w:ascii="CordiaUPC" w:hAnsi="CordiaUPC" w:cs="CordiaUPC"/>
                <w:sz w:val="20"/>
              </w:rPr>
              <w:t>117</w:t>
            </w:r>
          </w:p>
        </w:tc>
        <w:tc>
          <w:tcPr>
            <w:tcW w:w="720" w:type="dxa"/>
            <w:shd w:val="clear" w:color="auto" w:fill="auto"/>
            <w:vAlign w:val="bottom"/>
          </w:tcPr>
          <w:p w14:paraId="18599F1F" w14:textId="77777777" w:rsidR="00D75661" w:rsidRPr="00392524" w:rsidRDefault="00D75661" w:rsidP="00D75661">
            <w:pPr>
              <w:pStyle w:val="index"/>
              <w:tabs>
                <w:tab w:val="decimal" w:pos="513"/>
              </w:tabs>
              <w:spacing w:after="0" w:line="240" w:lineRule="exact"/>
              <w:ind w:left="144"/>
              <w:rPr>
                <w:rFonts w:ascii="CordiaUPC" w:hAnsi="CordiaUPC" w:cs="CordiaUPC"/>
                <w:sz w:val="20"/>
                <w:lang w:bidi="th-TH"/>
              </w:rPr>
            </w:pPr>
          </w:p>
          <w:p w14:paraId="533DCBD0" w14:textId="413A2E52" w:rsidR="00D75661" w:rsidRPr="00392524" w:rsidRDefault="00D75661" w:rsidP="00D75661">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gridSpan w:val="3"/>
            <w:shd w:val="clear" w:color="auto" w:fill="auto"/>
            <w:vAlign w:val="bottom"/>
          </w:tcPr>
          <w:p w14:paraId="60143783" w14:textId="77777777" w:rsidR="00D75661" w:rsidRPr="00392524" w:rsidRDefault="00D75661" w:rsidP="00D75661">
            <w:pPr>
              <w:pStyle w:val="index"/>
              <w:tabs>
                <w:tab w:val="decimal" w:pos="513"/>
              </w:tabs>
              <w:spacing w:after="0" w:line="240" w:lineRule="exact"/>
              <w:ind w:left="144"/>
              <w:rPr>
                <w:rFonts w:ascii="CordiaUPC" w:hAnsi="CordiaUPC" w:cs="CordiaUPC"/>
                <w:sz w:val="20"/>
                <w:lang w:bidi="th-TH"/>
              </w:rPr>
            </w:pPr>
          </w:p>
          <w:p w14:paraId="04C0C9A7" w14:textId="2E89416B" w:rsidR="00D75661" w:rsidRPr="00392524" w:rsidRDefault="00D75661" w:rsidP="00D75661">
            <w:pPr>
              <w:pStyle w:val="index"/>
              <w:tabs>
                <w:tab w:val="decimal" w:pos="508"/>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720" w:type="dxa"/>
            <w:shd w:val="clear" w:color="auto" w:fill="auto"/>
            <w:vAlign w:val="bottom"/>
          </w:tcPr>
          <w:p w14:paraId="7304AC09" w14:textId="2D916B57" w:rsidR="00D75661" w:rsidRPr="00392524" w:rsidRDefault="00D75661" w:rsidP="00D75661">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117</w:t>
            </w:r>
          </w:p>
        </w:tc>
        <w:tc>
          <w:tcPr>
            <w:tcW w:w="720" w:type="dxa"/>
            <w:gridSpan w:val="2"/>
            <w:shd w:val="clear" w:color="auto" w:fill="auto"/>
            <w:vAlign w:val="bottom"/>
          </w:tcPr>
          <w:p w14:paraId="1548C118" w14:textId="79C5FDB6" w:rsidR="00D75661" w:rsidRPr="00392524" w:rsidRDefault="00D75661" w:rsidP="00D75661">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117</w:t>
            </w:r>
          </w:p>
        </w:tc>
        <w:tc>
          <w:tcPr>
            <w:tcW w:w="716" w:type="dxa"/>
            <w:vAlign w:val="bottom"/>
          </w:tcPr>
          <w:p w14:paraId="232477E2" w14:textId="646601B9" w:rsidR="00D75661" w:rsidRPr="00392524" w:rsidRDefault="00D75661" w:rsidP="00D75661">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sz w:val="20"/>
                <w:lang w:val="en-GB" w:bidi="th-TH"/>
              </w:rPr>
              <w:t>-</w:t>
            </w:r>
          </w:p>
        </w:tc>
        <w:tc>
          <w:tcPr>
            <w:tcW w:w="657" w:type="dxa"/>
            <w:vAlign w:val="bottom"/>
          </w:tcPr>
          <w:p w14:paraId="4917DB7D" w14:textId="5195FEC3" w:rsidR="00D75661" w:rsidRPr="00392524" w:rsidRDefault="00D75661" w:rsidP="00D75661">
            <w:pPr>
              <w:pStyle w:val="index"/>
              <w:tabs>
                <w:tab w:val="decimal" w:pos="542"/>
              </w:tabs>
              <w:spacing w:after="0" w:line="240" w:lineRule="exact"/>
              <w:ind w:left="-14"/>
              <w:rPr>
                <w:rFonts w:ascii="CordiaUPC" w:hAnsi="CordiaUPC" w:cs="CordiaUPC"/>
                <w:sz w:val="20"/>
                <w:lang w:val="en-GB"/>
              </w:rPr>
            </w:pPr>
            <w:r>
              <w:rPr>
                <w:rFonts w:ascii="CordiaUPC" w:hAnsi="CordiaUPC" w:cs="CordiaUPC"/>
                <w:sz w:val="20"/>
                <w:lang w:val="en-GB"/>
              </w:rPr>
              <w:t>-</w:t>
            </w:r>
          </w:p>
        </w:tc>
      </w:tr>
      <w:tr w:rsidR="00CC6653" w:rsidRPr="00392524" w14:paraId="4C7C10E3" w14:textId="77777777" w:rsidTr="00265AFB">
        <w:tc>
          <w:tcPr>
            <w:tcW w:w="1838" w:type="dxa"/>
            <w:shd w:val="clear" w:color="auto" w:fill="auto"/>
            <w:vAlign w:val="bottom"/>
          </w:tcPr>
          <w:p w14:paraId="65D08042" w14:textId="4CDEE777" w:rsidR="00CC6653" w:rsidRPr="00392524" w:rsidRDefault="00CC6653" w:rsidP="00CC6653">
            <w:pPr>
              <w:pStyle w:val="index"/>
              <w:spacing w:after="0" w:line="240" w:lineRule="exact"/>
              <w:ind w:right="-90"/>
              <w:rPr>
                <w:rFonts w:ascii="CordiaUPC" w:hAnsi="CordiaUPC" w:cs="CordiaUPC"/>
                <w:sz w:val="20"/>
                <w:lang w:val="en-GB"/>
              </w:rPr>
            </w:pPr>
            <w:r w:rsidRPr="00392524">
              <w:rPr>
                <w:rFonts w:ascii="CordiaUPC" w:hAnsi="CordiaUPC" w:cs="CordiaUPC"/>
                <w:sz w:val="20"/>
                <w:lang w:val="en-GB"/>
              </w:rPr>
              <w:t xml:space="preserve">TTB Consumer Company </w:t>
            </w:r>
          </w:p>
          <w:p w14:paraId="74E35EDF" w14:textId="70216E6A" w:rsidR="00CC6653" w:rsidRPr="00392524" w:rsidRDefault="00CC6653" w:rsidP="00CC6653">
            <w:pPr>
              <w:pStyle w:val="index"/>
              <w:spacing w:after="0" w:line="240" w:lineRule="exact"/>
              <w:ind w:right="-90"/>
              <w:rPr>
                <w:rFonts w:ascii="CordiaUPC" w:hAnsi="CordiaUPC" w:cs="CordiaUPC"/>
                <w:sz w:val="20"/>
                <w:lang w:val="en-GB"/>
              </w:rPr>
            </w:pPr>
            <w:r w:rsidRPr="00392524">
              <w:rPr>
                <w:rFonts w:ascii="CordiaUPC" w:hAnsi="CordiaUPC" w:cs="CordiaUPC"/>
                <w:sz w:val="20"/>
                <w:lang w:val="en-GB"/>
              </w:rPr>
              <w:t xml:space="preserve">   Limited</w:t>
            </w:r>
            <w:r w:rsidRPr="00392524">
              <w:rPr>
                <w:rFonts w:ascii="CordiaUPC" w:hAnsi="CordiaUPC" w:cs="CordiaUPC" w:hint="cs"/>
                <w:sz w:val="20"/>
                <w:lang w:val="en-GB"/>
              </w:rPr>
              <w:t xml:space="preserve"> </w:t>
            </w:r>
            <w:r w:rsidRPr="00392524">
              <w:rPr>
                <w:rFonts w:ascii="CordiaUPC" w:hAnsi="CordiaUPC" w:cs="CordiaUPC"/>
                <w:sz w:val="20"/>
                <w:vertAlign w:val="superscript"/>
              </w:rPr>
              <w:t>(</w:t>
            </w:r>
            <w:r>
              <w:rPr>
                <w:rFonts w:ascii="CordiaUPC" w:hAnsi="CordiaUPC" w:cs="CordiaUPC"/>
                <w:sz w:val="20"/>
                <w:vertAlign w:val="superscript"/>
              </w:rPr>
              <w:t>2</w:t>
            </w:r>
            <w:r w:rsidRPr="00392524">
              <w:rPr>
                <w:rFonts w:ascii="CordiaUPC" w:hAnsi="CordiaUPC" w:cs="CordiaUPC"/>
                <w:sz w:val="20"/>
                <w:vertAlign w:val="superscript"/>
              </w:rPr>
              <w:t>)</w:t>
            </w:r>
          </w:p>
        </w:tc>
        <w:tc>
          <w:tcPr>
            <w:tcW w:w="1170" w:type="dxa"/>
            <w:shd w:val="clear" w:color="auto" w:fill="auto"/>
            <w:vAlign w:val="bottom"/>
          </w:tcPr>
          <w:p w14:paraId="51BB9602" w14:textId="325B2A09" w:rsidR="00CC6653" w:rsidRPr="00392524" w:rsidRDefault="00CC6653" w:rsidP="00CC6653">
            <w:pPr>
              <w:pStyle w:val="index"/>
              <w:spacing w:after="0" w:line="240" w:lineRule="exact"/>
              <w:jc w:val="center"/>
              <w:rPr>
                <w:rFonts w:ascii="CordiaUPC" w:hAnsi="CordiaUPC" w:cs="CordiaUPC"/>
                <w:sz w:val="20"/>
                <w:lang w:val="en-US"/>
              </w:rPr>
            </w:pPr>
            <w:r w:rsidRPr="00392524">
              <w:rPr>
                <w:rFonts w:ascii="CordiaUPC" w:hAnsi="CordiaUPC" w:cs="CordiaUPC"/>
                <w:sz w:val="20"/>
                <w:lang w:val="en-GB"/>
              </w:rPr>
              <w:t>B</w:t>
            </w:r>
            <w:r w:rsidRPr="00392524">
              <w:rPr>
                <w:rFonts w:ascii="CordiaUPC" w:hAnsi="CordiaUPC" w:cs="CordiaUPC" w:hint="cs"/>
                <w:sz w:val="20"/>
                <w:lang w:val="en-GB"/>
              </w:rPr>
              <w:t>roker</w:t>
            </w:r>
            <w:r>
              <w:rPr>
                <w:rFonts w:ascii="CordiaUPC" w:hAnsi="CordiaUPC" w:cs="CordiaUPC"/>
                <w:sz w:val="20"/>
                <w:lang w:val="en-GB"/>
              </w:rPr>
              <w:t>age service</w:t>
            </w:r>
          </w:p>
        </w:tc>
        <w:tc>
          <w:tcPr>
            <w:tcW w:w="630" w:type="dxa"/>
            <w:vAlign w:val="bottom"/>
          </w:tcPr>
          <w:p w14:paraId="2476B474" w14:textId="7E4122AE" w:rsidR="00CC6653" w:rsidRPr="00392524" w:rsidRDefault="00CC6653" w:rsidP="00CC6653">
            <w:pPr>
              <w:pStyle w:val="index"/>
              <w:spacing w:after="0" w:line="240" w:lineRule="exact"/>
              <w:ind w:right="90"/>
              <w:jc w:val="right"/>
              <w:rPr>
                <w:rFonts w:ascii="CordiaUPC" w:hAnsi="CordiaUPC" w:cs="CordiaUPC"/>
                <w:sz w:val="20"/>
                <w:lang w:val="en-GB"/>
              </w:rPr>
            </w:pPr>
            <w:r>
              <w:rPr>
                <w:rFonts w:ascii="CordiaUPC" w:hAnsi="CordiaUPC" w:cs="CordiaUPC"/>
                <w:sz w:val="20"/>
                <w:lang w:val="en-GB"/>
              </w:rPr>
              <w:t>100.00</w:t>
            </w:r>
          </w:p>
        </w:tc>
        <w:tc>
          <w:tcPr>
            <w:tcW w:w="666" w:type="dxa"/>
            <w:shd w:val="clear" w:color="auto" w:fill="auto"/>
            <w:vAlign w:val="bottom"/>
          </w:tcPr>
          <w:p w14:paraId="78F584ED" w14:textId="34C9CE92" w:rsidR="00CC6653" w:rsidRPr="00392524" w:rsidRDefault="00CC6653" w:rsidP="00CC6653">
            <w:pPr>
              <w:pStyle w:val="index"/>
              <w:spacing w:after="0" w:line="240" w:lineRule="exact"/>
              <w:ind w:right="90"/>
              <w:jc w:val="right"/>
              <w:rPr>
                <w:rFonts w:ascii="CordiaUPC" w:hAnsi="CordiaUPC" w:cs="CordiaUPC"/>
                <w:sz w:val="20"/>
                <w:lang w:val="en-GB"/>
              </w:rPr>
            </w:pPr>
            <w:r w:rsidRPr="00392524">
              <w:rPr>
                <w:rFonts w:ascii="CordiaUPC" w:hAnsi="CordiaUPC" w:cs="CordiaUPC"/>
                <w:sz w:val="20"/>
                <w:lang w:val="en-GB"/>
              </w:rPr>
              <w:t>-</w:t>
            </w:r>
          </w:p>
        </w:tc>
        <w:tc>
          <w:tcPr>
            <w:tcW w:w="612" w:type="dxa"/>
            <w:vAlign w:val="bottom"/>
          </w:tcPr>
          <w:p w14:paraId="7DF9808A" w14:textId="12D305E1" w:rsidR="00CC6653" w:rsidRPr="00392524" w:rsidRDefault="00CC6653" w:rsidP="00CC6653">
            <w:pPr>
              <w:pStyle w:val="index"/>
              <w:tabs>
                <w:tab w:val="decimal" w:pos="540"/>
              </w:tabs>
              <w:spacing w:after="0" w:line="240" w:lineRule="exact"/>
              <w:rPr>
                <w:rFonts w:ascii="CordiaUPC" w:hAnsi="CordiaUPC" w:cs="CordiaUPC"/>
                <w:sz w:val="20"/>
                <w:lang w:val="en-GB"/>
              </w:rPr>
            </w:pPr>
            <w:r w:rsidRPr="008F47A1">
              <w:rPr>
                <w:rFonts w:ascii="CordiaUPC" w:hAnsi="CordiaUPC" w:cs="CordiaUPC"/>
                <w:sz w:val="20"/>
                <w:lang w:bidi="th-TH"/>
              </w:rPr>
              <w:t>30</w:t>
            </w:r>
          </w:p>
        </w:tc>
        <w:tc>
          <w:tcPr>
            <w:tcW w:w="679" w:type="dxa"/>
            <w:shd w:val="clear" w:color="auto" w:fill="auto"/>
            <w:vAlign w:val="bottom"/>
          </w:tcPr>
          <w:p w14:paraId="67C5257E" w14:textId="002AEF32" w:rsidR="00CC6653" w:rsidRPr="00392524" w:rsidRDefault="00CC6653" w:rsidP="00CC6653">
            <w:pPr>
              <w:pStyle w:val="index"/>
              <w:tabs>
                <w:tab w:val="decimal" w:pos="540"/>
              </w:tabs>
              <w:spacing w:after="0" w:line="240" w:lineRule="exact"/>
              <w:rPr>
                <w:rFonts w:ascii="CordiaUPC" w:hAnsi="CordiaUPC" w:cs="CordiaUPC"/>
                <w:sz w:val="20"/>
                <w:lang w:val="en-GB"/>
              </w:rPr>
            </w:pPr>
            <w:r w:rsidRPr="00392524">
              <w:rPr>
                <w:rFonts w:ascii="CordiaUPC" w:hAnsi="CordiaUPC" w:cs="CordiaUPC"/>
                <w:sz w:val="20"/>
                <w:lang w:val="en-GB"/>
              </w:rPr>
              <w:t>-</w:t>
            </w:r>
          </w:p>
        </w:tc>
        <w:tc>
          <w:tcPr>
            <w:tcW w:w="648" w:type="dxa"/>
            <w:vAlign w:val="bottom"/>
          </w:tcPr>
          <w:p w14:paraId="18E4A7DD" w14:textId="77777777" w:rsidR="00CC6653" w:rsidRPr="00392524" w:rsidRDefault="00CC6653" w:rsidP="00CC6653">
            <w:pPr>
              <w:pStyle w:val="index"/>
              <w:tabs>
                <w:tab w:val="decimal" w:pos="540"/>
              </w:tabs>
              <w:spacing w:after="0" w:line="240" w:lineRule="exact"/>
              <w:rPr>
                <w:rFonts w:ascii="CordiaUPC" w:hAnsi="CordiaUPC" w:cs="CordiaUPC"/>
                <w:sz w:val="20"/>
                <w:lang w:bidi="th-TH"/>
              </w:rPr>
            </w:pPr>
          </w:p>
          <w:p w14:paraId="113C3A41" w14:textId="17088980" w:rsidR="00CC6653" w:rsidRPr="00392524" w:rsidRDefault="00CC6653" w:rsidP="00CC6653">
            <w:pPr>
              <w:pStyle w:val="index"/>
              <w:tabs>
                <w:tab w:val="decimal" w:pos="566"/>
              </w:tabs>
              <w:spacing w:after="0" w:line="240" w:lineRule="exact"/>
              <w:ind w:left="-14"/>
              <w:rPr>
                <w:rFonts w:ascii="CordiaUPC" w:hAnsi="CordiaUPC" w:cs="CordiaUPC"/>
                <w:sz w:val="20"/>
                <w:lang w:val="en-GB" w:bidi="th-TH"/>
              </w:rPr>
            </w:pPr>
            <w:r w:rsidRPr="00392524">
              <w:rPr>
                <w:rFonts w:ascii="CordiaUPC" w:hAnsi="CordiaUPC" w:cs="CordiaUPC" w:hint="cs"/>
                <w:sz w:val="20"/>
                <w:cs/>
                <w:lang w:bidi="th-TH"/>
              </w:rPr>
              <w:t>-</w:t>
            </w:r>
          </w:p>
        </w:tc>
        <w:tc>
          <w:tcPr>
            <w:tcW w:w="657" w:type="dxa"/>
            <w:vAlign w:val="bottom"/>
          </w:tcPr>
          <w:p w14:paraId="3A0BF622" w14:textId="77777777" w:rsidR="00CC6653" w:rsidRPr="00392524" w:rsidRDefault="00CC6653" w:rsidP="00CC6653">
            <w:pPr>
              <w:pStyle w:val="index"/>
              <w:tabs>
                <w:tab w:val="decimal" w:pos="540"/>
              </w:tabs>
              <w:spacing w:after="0" w:line="240" w:lineRule="exact"/>
              <w:rPr>
                <w:rFonts w:ascii="CordiaUPC" w:hAnsi="CordiaUPC" w:cs="CordiaUPC"/>
                <w:sz w:val="20"/>
                <w:lang w:bidi="th-TH"/>
              </w:rPr>
            </w:pPr>
          </w:p>
          <w:p w14:paraId="4E937D2B" w14:textId="77EE4F4A" w:rsidR="00CC6653" w:rsidRPr="00392524" w:rsidRDefault="00CC6653" w:rsidP="00CC6653">
            <w:pPr>
              <w:pStyle w:val="index"/>
              <w:tabs>
                <w:tab w:val="decimal" w:pos="540"/>
              </w:tabs>
              <w:spacing w:after="0" w:line="240" w:lineRule="exact"/>
              <w:rPr>
                <w:rFonts w:ascii="CordiaUPC" w:hAnsi="CordiaUPC" w:cs="CordiaUPC"/>
                <w:sz w:val="20"/>
                <w:lang w:bidi="th-TH"/>
              </w:rPr>
            </w:pPr>
            <w:r w:rsidRPr="00392524">
              <w:rPr>
                <w:rFonts w:ascii="CordiaUPC" w:hAnsi="CordiaUPC" w:cs="CordiaUPC" w:hint="cs"/>
                <w:sz w:val="20"/>
                <w:cs/>
                <w:lang w:bidi="th-TH"/>
              </w:rPr>
              <w:t>-</w:t>
            </w:r>
          </w:p>
        </w:tc>
        <w:tc>
          <w:tcPr>
            <w:tcW w:w="684" w:type="dxa"/>
            <w:vAlign w:val="bottom"/>
          </w:tcPr>
          <w:p w14:paraId="00045BEE" w14:textId="77777777" w:rsidR="00CC6653" w:rsidRPr="00392524" w:rsidRDefault="00CC6653" w:rsidP="00CC6653">
            <w:pPr>
              <w:pStyle w:val="index"/>
              <w:tabs>
                <w:tab w:val="decimal" w:pos="540"/>
              </w:tabs>
              <w:spacing w:after="0" w:line="240" w:lineRule="exact"/>
              <w:rPr>
                <w:rFonts w:ascii="CordiaUPC" w:hAnsi="CordiaUPC" w:cs="CordiaUPC"/>
                <w:sz w:val="20"/>
                <w:lang w:bidi="th-TH"/>
              </w:rPr>
            </w:pPr>
          </w:p>
          <w:p w14:paraId="0B35C53F" w14:textId="4247715C" w:rsidR="00CC6653" w:rsidRPr="00392524" w:rsidRDefault="00CC6653" w:rsidP="00CC6653">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cs/>
                <w:lang w:bidi="th-TH"/>
              </w:rPr>
              <w:t>-</w:t>
            </w:r>
          </w:p>
        </w:tc>
        <w:tc>
          <w:tcPr>
            <w:tcW w:w="630" w:type="dxa"/>
            <w:vAlign w:val="bottom"/>
          </w:tcPr>
          <w:p w14:paraId="28DCC792" w14:textId="1735CCEE" w:rsidR="00CC6653" w:rsidRPr="00392524" w:rsidRDefault="00CC6653" w:rsidP="00CC6653">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30" w:type="dxa"/>
            <w:vAlign w:val="bottom"/>
          </w:tcPr>
          <w:p w14:paraId="19DBA3B6" w14:textId="77777777" w:rsidR="00CC6653" w:rsidRPr="00392524" w:rsidRDefault="00CC6653" w:rsidP="00CC6653">
            <w:pPr>
              <w:pStyle w:val="index"/>
              <w:tabs>
                <w:tab w:val="decimal" w:pos="540"/>
              </w:tabs>
              <w:spacing w:after="0" w:line="240" w:lineRule="exact"/>
              <w:rPr>
                <w:rFonts w:ascii="CordiaUPC" w:hAnsi="CordiaUPC" w:cs="CordiaUPC"/>
                <w:sz w:val="20"/>
                <w:lang w:bidi="th-TH"/>
              </w:rPr>
            </w:pPr>
          </w:p>
          <w:p w14:paraId="38E10308" w14:textId="1A243996" w:rsidR="00CC6653" w:rsidRPr="00392524" w:rsidRDefault="00CC6653" w:rsidP="00CC6653">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hint="cs"/>
                <w:sz w:val="20"/>
                <w:cs/>
                <w:lang w:bidi="th-TH"/>
              </w:rPr>
              <w:t>-</w:t>
            </w:r>
          </w:p>
        </w:tc>
        <w:tc>
          <w:tcPr>
            <w:tcW w:w="666" w:type="dxa"/>
            <w:vAlign w:val="bottom"/>
          </w:tcPr>
          <w:p w14:paraId="2B3E1F53" w14:textId="0E5CDA33" w:rsidR="00CC6653" w:rsidRPr="00392524" w:rsidRDefault="00CC6653" w:rsidP="00CC6653">
            <w:pPr>
              <w:pStyle w:val="index"/>
              <w:tabs>
                <w:tab w:val="decimal" w:pos="54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671" w:type="dxa"/>
            <w:vAlign w:val="bottom"/>
          </w:tcPr>
          <w:p w14:paraId="7840521C" w14:textId="77777777" w:rsidR="00CC6653" w:rsidRPr="00392524" w:rsidRDefault="00CC6653" w:rsidP="00CC6653">
            <w:pPr>
              <w:pStyle w:val="index"/>
              <w:tabs>
                <w:tab w:val="decimal" w:pos="540"/>
              </w:tabs>
              <w:spacing w:after="0" w:line="240" w:lineRule="exact"/>
              <w:rPr>
                <w:rFonts w:ascii="CordiaUPC" w:hAnsi="CordiaUPC" w:cs="CordiaUPC"/>
                <w:sz w:val="20"/>
                <w:lang w:bidi="th-TH"/>
              </w:rPr>
            </w:pPr>
          </w:p>
          <w:p w14:paraId="09448FB1" w14:textId="17F2CF1D" w:rsidR="00CC6653" w:rsidRPr="00392524" w:rsidRDefault="00D75661" w:rsidP="00CC6653">
            <w:pPr>
              <w:pStyle w:val="index"/>
              <w:tabs>
                <w:tab w:val="decimal" w:pos="605"/>
              </w:tabs>
              <w:spacing w:after="0" w:line="240" w:lineRule="exact"/>
              <w:ind w:left="-14"/>
              <w:rPr>
                <w:rFonts w:ascii="CordiaUPC" w:hAnsi="CordiaUPC" w:cs="CordiaUPC"/>
                <w:sz w:val="20"/>
                <w:lang w:val="en-GB"/>
              </w:rPr>
            </w:pPr>
            <w:r>
              <w:rPr>
                <w:rFonts w:ascii="CordiaUPC" w:hAnsi="CordiaUPC" w:cs="CordiaUPC" w:hint="cs"/>
                <w:sz w:val="20"/>
                <w:cs/>
                <w:lang w:bidi="th-TH"/>
              </w:rPr>
              <w:t>30</w:t>
            </w:r>
          </w:p>
        </w:tc>
        <w:tc>
          <w:tcPr>
            <w:tcW w:w="634" w:type="dxa"/>
            <w:gridSpan w:val="3"/>
            <w:shd w:val="clear" w:color="auto" w:fill="auto"/>
            <w:vAlign w:val="bottom"/>
          </w:tcPr>
          <w:p w14:paraId="2649394B" w14:textId="19FE1A3C" w:rsidR="00CC6653" w:rsidRPr="00392524" w:rsidRDefault="00CC6653" w:rsidP="00CC6653">
            <w:pPr>
              <w:pStyle w:val="index"/>
              <w:tabs>
                <w:tab w:val="decimal" w:pos="543"/>
              </w:tabs>
              <w:spacing w:after="0" w:line="240" w:lineRule="exact"/>
              <w:ind w:left="-14"/>
              <w:rPr>
                <w:rFonts w:ascii="CordiaUPC" w:hAnsi="CordiaUPC" w:cs="CordiaUPC"/>
                <w:sz w:val="20"/>
              </w:rPr>
            </w:pPr>
            <w:r w:rsidRPr="00392524">
              <w:rPr>
                <w:rFonts w:ascii="CordiaUPC" w:hAnsi="CordiaUPC" w:cs="CordiaUPC"/>
                <w:sz w:val="20"/>
              </w:rPr>
              <w:t>-</w:t>
            </w:r>
          </w:p>
        </w:tc>
        <w:tc>
          <w:tcPr>
            <w:tcW w:w="720" w:type="dxa"/>
            <w:shd w:val="clear" w:color="auto" w:fill="auto"/>
            <w:vAlign w:val="bottom"/>
          </w:tcPr>
          <w:p w14:paraId="700FD342" w14:textId="77777777" w:rsidR="00CC6653" w:rsidRPr="00392524" w:rsidRDefault="00CC6653" w:rsidP="00CC6653">
            <w:pPr>
              <w:pStyle w:val="index"/>
              <w:tabs>
                <w:tab w:val="decimal" w:pos="513"/>
              </w:tabs>
              <w:spacing w:after="0" w:line="240" w:lineRule="exact"/>
              <w:ind w:left="144"/>
              <w:rPr>
                <w:rFonts w:ascii="CordiaUPC" w:hAnsi="CordiaUPC" w:cs="CordiaUPC"/>
                <w:sz w:val="20"/>
                <w:lang w:bidi="th-TH"/>
              </w:rPr>
            </w:pPr>
          </w:p>
          <w:p w14:paraId="6227AA5E" w14:textId="2A287228" w:rsidR="00CC6653" w:rsidRPr="00392524" w:rsidRDefault="00CC6653" w:rsidP="00CC6653">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bidi="th-TH"/>
              </w:rPr>
              <w:t>-</w:t>
            </w:r>
          </w:p>
        </w:tc>
        <w:tc>
          <w:tcPr>
            <w:tcW w:w="630" w:type="dxa"/>
            <w:gridSpan w:val="3"/>
            <w:shd w:val="clear" w:color="auto" w:fill="auto"/>
            <w:vAlign w:val="bottom"/>
          </w:tcPr>
          <w:p w14:paraId="3D96E3D4" w14:textId="77777777" w:rsidR="00CC6653" w:rsidRPr="00392524" w:rsidRDefault="00CC6653" w:rsidP="00CC6653">
            <w:pPr>
              <w:pStyle w:val="index"/>
              <w:tabs>
                <w:tab w:val="decimal" w:pos="513"/>
              </w:tabs>
              <w:spacing w:after="0" w:line="240" w:lineRule="exact"/>
              <w:ind w:left="144"/>
              <w:rPr>
                <w:rFonts w:ascii="CordiaUPC" w:hAnsi="CordiaUPC" w:cs="CordiaUPC"/>
                <w:sz w:val="20"/>
                <w:lang w:bidi="th-TH"/>
              </w:rPr>
            </w:pPr>
          </w:p>
          <w:p w14:paraId="26BFB3DD" w14:textId="60AF05DB" w:rsidR="00CC6653" w:rsidRPr="00392524" w:rsidRDefault="00CC6653" w:rsidP="00CC6653">
            <w:pPr>
              <w:pStyle w:val="index"/>
              <w:tabs>
                <w:tab w:val="decimal" w:pos="513"/>
              </w:tabs>
              <w:spacing w:after="0" w:line="240" w:lineRule="exact"/>
              <w:ind w:left="144"/>
              <w:rPr>
                <w:rFonts w:ascii="CordiaUPC" w:hAnsi="CordiaUPC" w:cs="CordiaUPC"/>
                <w:sz w:val="20"/>
                <w:lang w:bidi="th-TH"/>
              </w:rPr>
            </w:pPr>
            <w:r w:rsidRPr="00392524">
              <w:rPr>
                <w:rFonts w:ascii="CordiaUPC" w:hAnsi="CordiaUPC" w:cs="CordiaUPC"/>
                <w:sz w:val="20"/>
                <w:lang w:bidi="th-TH"/>
              </w:rPr>
              <w:t>-</w:t>
            </w:r>
          </w:p>
        </w:tc>
        <w:tc>
          <w:tcPr>
            <w:tcW w:w="720" w:type="dxa"/>
            <w:shd w:val="clear" w:color="auto" w:fill="auto"/>
            <w:vAlign w:val="bottom"/>
          </w:tcPr>
          <w:p w14:paraId="2363E55A" w14:textId="53AAF4A1" w:rsidR="00CC6653" w:rsidRPr="00392524" w:rsidRDefault="00D75661" w:rsidP="00CC6653">
            <w:pPr>
              <w:pStyle w:val="index"/>
              <w:tabs>
                <w:tab w:val="decimal" w:pos="630"/>
              </w:tabs>
              <w:spacing w:after="0" w:line="240" w:lineRule="exact"/>
              <w:ind w:left="-14"/>
              <w:rPr>
                <w:rFonts w:ascii="CordiaUPC" w:hAnsi="CordiaUPC" w:cs="CordiaUPC"/>
                <w:sz w:val="20"/>
                <w:cs/>
                <w:lang w:val="en-GB" w:bidi="th-TH"/>
              </w:rPr>
            </w:pPr>
            <w:r>
              <w:rPr>
                <w:rFonts w:ascii="CordiaUPC" w:hAnsi="CordiaUPC" w:cs="CordiaUPC" w:hint="cs"/>
                <w:sz w:val="20"/>
                <w:cs/>
                <w:lang w:val="en-GB" w:bidi="th-TH"/>
              </w:rPr>
              <w:t>30</w:t>
            </w:r>
          </w:p>
        </w:tc>
        <w:tc>
          <w:tcPr>
            <w:tcW w:w="720" w:type="dxa"/>
            <w:gridSpan w:val="2"/>
            <w:shd w:val="clear" w:color="auto" w:fill="auto"/>
            <w:vAlign w:val="bottom"/>
          </w:tcPr>
          <w:p w14:paraId="4A626CC9" w14:textId="3BA334A4" w:rsidR="00CC6653" w:rsidRPr="00392524" w:rsidRDefault="00CC6653" w:rsidP="00CC6653">
            <w:pPr>
              <w:pStyle w:val="index"/>
              <w:tabs>
                <w:tab w:val="decimal" w:pos="630"/>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c>
          <w:tcPr>
            <w:tcW w:w="716" w:type="dxa"/>
            <w:vAlign w:val="bottom"/>
          </w:tcPr>
          <w:p w14:paraId="3CF4329C" w14:textId="385CFA16" w:rsidR="00CC6653" w:rsidRPr="00392524" w:rsidRDefault="00CC6653" w:rsidP="00CC6653">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sz w:val="20"/>
                <w:lang w:val="en-GB" w:bidi="th-TH"/>
              </w:rPr>
              <w:t>-</w:t>
            </w:r>
          </w:p>
        </w:tc>
        <w:tc>
          <w:tcPr>
            <w:tcW w:w="657" w:type="dxa"/>
            <w:vAlign w:val="bottom"/>
          </w:tcPr>
          <w:p w14:paraId="7F467178" w14:textId="78FC8736" w:rsidR="00CC6653" w:rsidRPr="00392524" w:rsidRDefault="00CC6653" w:rsidP="00CC6653">
            <w:pPr>
              <w:pStyle w:val="index"/>
              <w:tabs>
                <w:tab w:val="decimal" w:pos="542"/>
              </w:tabs>
              <w:spacing w:after="0" w:line="240" w:lineRule="exact"/>
              <w:ind w:left="-14"/>
              <w:rPr>
                <w:rFonts w:ascii="CordiaUPC" w:hAnsi="CordiaUPC" w:cs="CordiaUPC"/>
                <w:sz w:val="20"/>
                <w:lang w:val="en-GB"/>
              </w:rPr>
            </w:pPr>
            <w:r w:rsidRPr="00392524">
              <w:rPr>
                <w:rFonts w:ascii="CordiaUPC" w:hAnsi="CordiaUPC" w:cs="CordiaUPC"/>
                <w:sz w:val="20"/>
                <w:lang w:val="en-GB"/>
              </w:rPr>
              <w:t>-</w:t>
            </w:r>
          </w:p>
        </w:tc>
      </w:tr>
      <w:tr w:rsidR="000A73EE" w:rsidRPr="00392524" w14:paraId="4B3A25C7" w14:textId="77777777" w:rsidTr="00265AFB">
        <w:tc>
          <w:tcPr>
            <w:tcW w:w="1838" w:type="dxa"/>
            <w:shd w:val="clear" w:color="auto" w:fill="auto"/>
            <w:vAlign w:val="bottom"/>
          </w:tcPr>
          <w:p w14:paraId="79C632D7" w14:textId="77777777" w:rsidR="000A73EE" w:rsidRPr="00392524" w:rsidRDefault="000A73EE" w:rsidP="000A73EE">
            <w:pPr>
              <w:spacing w:line="240" w:lineRule="exact"/>
              <w:rPr>
                <w:rFonts w:ascii="CordiaUPC" w:hAnsi="CordiaUPC" w:cs="CordiaUPC"/>
                <w:b/>
                <w:bCs/>
                <w:sz w:val="20"/>
              </w:rPr>
            </w:pPr>
            <w:r w:rsidRPr="00392524">
              <w:rPr>
                <w:rFonts w:ascii="CordiaUPC" w:hAnsi="CordiaUPC" w:cs="CordiaUPC" w:hint="cs"/>
                <w:b/>
                <w:bCs/>
                <w:sz w:val="20"/>
              </w:rPr>
              <w:t>Associate</w:t>
            </w:r>
            <w:r w:rsidRPr="00392524">
              <w:rPr>
                <w:rFonts w:ascii="CordiaUPC" w:hAnsi="CordiaUPC" w:cs="CordiaUPC"/>
                <w:b/>
                <w:bCs/>
                <w:sz w:val="20"/>
              </w:rPr>
              <w:t>s</w:t>
            </w:r>
          </w:p>
        </w:tc>
        <w:tc>
          <w:tcPr>
            <w:tcW w:w="1170" w:type="dxa"/>
            <w:shd w:val="clear" w:color="auto" w:fill="auto"/>
            <w:vAlign w:val="bottom"/>
          </w:tcPr>
          <w:p w14:paraId="439949F5" w14:textId="77777777" w:rsidR="000A73EE" w:rsidRPr="00392524" w:rsidRDefault="000A73EE" w:rsidP="000A73EE">
            <w:pPr>
              <w:spacing w:line="240" w:lineRule="exact"/>
              <w:rPr>
                <w:rFonts w:ascii="CordiaUPC" w:hAnsi="CordiaUPC" w:cs="CordiaUPC"/>
                <w:sz w:val="20"/>
              </w:rPr>
            </w:pPr>
          </w:p>
        </w:tc>
        <w:tc>
          <w:tcPr>
            <w:tcW w:w="630" w:type="dxa"/>
            <w:vAlign w:val="bottom"/>
          </w:tcPr>
          <w:p w14:paraId="6AB70C8D" w14:textId="77777777" w:rsidR="000A73EE" w:rsidRPr="00392524" w:rsidRDefault="000A73EE" w:rsidP="000A73EE">
            <w:pPr>
              <w:spacing w:line="240" w:lineRule="exact"/>
              <w:rPr>
                <w:rFonts w:ascii="CordiaUPC" w:hAnsi="CordiaUPC" w:cs="CordiaUPC"/>
                <w:sz w:val="20"/>
              </w:rPr>
            </w:pPr>
          </w:p>
        </w:tc>
        <w:tc>
          <w:tcPr>
            <w:tcW w:w="666" w:type="dxa"/>
            <w:shd w:val="clear" w:color="auto" w:fill="auto"/>
            <w:vAlign w:val="bottom"/>
          </w:tcPr>
          <w:p w14:paraId="0B69612E" w14:textId="77777777" w:rsidR="000A73EE" w:rsidRPr="00392524" w:rsidRDefault="000A73EE" w:rsidP="000A73EE">
            <w:pPr>
              <w:spacing w:line="240" w:lineRule="exact"/>
              <w:rPr>
                <w:rFonts w:ascii="CordiaUPC" w:hAnsi="CordiaUPC" w:cs="CordiaUPC"/>
                <w:sz w:val="20"/>
              </w:rPr>
            </w:pPr>
          </w:p>
        </w:tc>
        <w:tc>
          <w:tcPr>
            <w:tcW w:w="612" w:type="dxa"/>
            <w:vAlign w:val="bottom"/>
          </w:tcPr>
          <w:p w14:paraId="64C1E106" w14:textId="77777777" w:rsidR="000A73EE" w:rsidRPr="00392524" w:rsidRDefault="000A73EE" w:rsidP="000A73EE">
            <w:pPr>
              <w:spacing w:line="240" w:lineRule="exact"/>
              <w:rPr>
                <w:rFonts w:ascii="CordiaUPC" w:hAnsi="CordiaUPC" w:cs="CordiaUPC"/>
                <w:sz w:val="20"/>
              </w:rPr>
            </w:pPr>
          </w:p>
        </w:tc>
        <w:tc>
          <w:tcPr>
            <w:tcW w:w="679" w:type="dxa"/>
            <w:shd w:val="clear" w:color="auto" w:fill="auto"/>
            <w:vAlign w:val="bottom"/>
          </w:tcPr>
          <w:p w14:paraId="7CE28FAC" w14:textId="77777777" w:rsidR="000A73EE" w:rsidRPr="00392524" w:rsidRDefault="000A73EE" w:rsidP="000A73EE">
            <w:pPr>
              <w:spacing w:line="240" w:lineRule="exact"/>
              <w:rPr>
                <w:rFonts w:ascii="CordiaUPC" w:hAnsi="CordiaUPC" w:cs="CordiaUPC"/>
                <w:sz w:val="20"/>
                <w:lang w:val="en-US"/>
              </w:rPr>
            </w:pPr>
          </w:p>
        </w:tc>
        <w:tc>
          <w:tcPr>
            <w:tcW w:w="648" w:type="dxa"/>
            <w:vAlign w:val="bottom"/>
          </w:tcPr>
          <w:p w14:paraId="1AAEBA4A" w14:textId="77777777" w:rsidR="000A73EE" w:rsidRPr="00392524" w:rsidRDefault="000A73EE" w:rsidP="000A73EE">
            <w:pPr>
              <w:tabs>
                <w:tab w:val="decimal" w:pos="566"/>
              </w:tabs>
              <w:spacing w:line="240" w:lineRule="exact"/>
              <w:rPr>
                <w:rFonts w:ascii="CordiaUPC" w:hAnsi="CordiaUPC" w:cs="CordiaUPC"/>
                <w:sz w:val="20"/>
              </w:rPr>
            </w:pPr>
          </w:p>
        </w:tc>
        <w:tc>
          <w:tcPr>
            <w:tcW w:w="657" w:type="dxa"/>
            <w:vAlign w:val="bottom"/>
          </w:tcPr>
          <w:p w14:paraId="3C2D65A6" w14:textId="77777777" w:rsidR="000A73EE" w:rsidRPr="00392524" w:rsidRDefault="000A73EE" w:rsidP="000A73EE">
            <w:pPr>
              <w:tabs>
                <w:tab w:val="decimal" w:pos="526"/>
              </w:tabs>
              <w:spacing w:line="240" w:lineRule="exact"/>
              <w:rPr>
                <w:rFonts w:ascii="CordiaUPC" w:hAnsi="CordiaUPC" w:cs="CordiaUPC"/>
                <w:sz w:val="20"/>
              </w:rPr>
            </w:pPr>
          </w:p>
        </w:tc>
        <w:tc>
          <w:tcPr>
            <w:tcW w:w="684" w:type="dxa"/>
            <w:vAlign w:val="bottom"/>
          </w:tcPr>
          <w:p w14:paraId="34A1770F" w14:textId="77777777" w:rsidR="000A73EE" w:rsidRPr="00392524" w:rsidRDefault="000A73EE" w:rsidP="000A73EE">
            <w:pPr>
              <w:spacing w:line="240" w:lineRule="exact"/>
              <w:rPr>
                <w:rFonts w:ascii="CordiaUPC" w:hAnsi="CordiaUPC" w:cs="CordiaUPC"/>
                <w:sz w:val="20"/>
              </w:rPr>
            </w:pPr>
          </w:p>
        </w:tc>
        <w:tc>
          <w:tcPr>
            <w:tcW w:w="630" w:type="dxa"/>
            <w:vAlign w:val="bottom"/>
          </w:tcPr>
          <w:p w14:paraId="3161478D" w14:textId="77777777" w:rsidR="000A73EE" w:rsidRPr="00392524" w:rsidRDefault="000A73EE" w:rsidP="000A73EE">
            <w:pPr>
              <w:spacing w:line="240" w:lineRule="exact"/>
              <w:rPr>
                <w:rFonts w:ascii="CordiaUPC" w:hAnsi="CordiaUPC" w:cs="CordiaUPC"/>
                <w:sz w:val="20"/>
              </w:rPr>
            </w:pPr>
          </w:p>
        </w:tc>
        <w:tc>
          <w:tcPr>
            <w:tcW w:w="630" w:type="dxa"/>
            <w:vAlign w:val="bottom"/>
          </w:tcPr>
          <w:p w14:paraId="7C02C289" w14:textId="77777777" w:rsidR="000A73EE" w:rsidRPr="00392524" w:rsidRDefault="000A73EE" w:rsidP="000A73EE">
            <w:pPr>
              <w:spacing w:line="240" w:lineRule="exact"/>
              <w:rPr>
                <w:rFonts w:ascii="CordiaUPC" w:hAnsi="CordiaUPC" w:cs="CordiaUPC"/>
                <w:sz w:val="20"/>
              </w:rPr>
            </w:pPr>
          </w:p>
        </w:tc>
        <w:tc>
          <w:tcPr>
            <w:tcW w:w="666" w:type="dxa"/>
            <w:vAlign w:val="bottom"/>
          </w:tcPr>
          <w:p w14:paraId="10EE0B91" w14:textId="77777777" w:rsidR="000A73EE" w:rsidRPr="00392524" w:rsidRDefault="000A73EE" w:rsidP="000A73EE">
            <w:pPr>
              <w:spacing w:line="240" w:lineRule="exact"/>
              <w:rPr>
                <w:rFonts w:ascii="CordiaUPC" w:hAnsi="CordiaUPC" w:cs="CordiaUPC"/>
                <w:sz w:val="20"/>
              </w:rPr>
            </w:pPr>
          </w:p>
        </w:tc>
        <w:tc>
          <w:tcPr>
            <w:tcW w:w="671" w:type="dxa"/>
            <w:vAlign w:val="bottom"/>
          </w:tcPr>
          <w:p w14:paraId="173E6EA7" w14:textId="77777777" w:rsidR="000A73EE" w:rsidRPr="00392524" w:rsidRDefault="000A73EE" w:rsidP="000A73EE">
            <w:pPr>
              <w:pStyle w:val="index"/>
              <w:tabs>
                <w:tab w:val="decimal" w:pos="605"/>
              </w:tabs>
              <w:spacing w:after="0" w:line="240" w:lineRule="exact"/>
              <w:ind w:left="-14"/>
              <w:rPr>
                <w:rFonts w:ascii="CordiaUPC" w:hAnsi="CordiaUPC" w:cs="CordiaUPC"/>
                <w:sz w:val="20"/>
                <w:lang w:val="en-GB"/>
              </w:rPr>
            </w:pPr>
          </w:p>
        </w:tc>
        <w:tc>
          <w:tcPr>
            <w:tcW w:w="634" w:type="dxa"/>
            <w:gridSpan w:val="3"/>
            <w:shd w:val="clear" w:color="auto" w:fill="auto"/>
            <w:vAlign w:val="bottom"/>
          </w:tcPr>
          <w:p w14:paraId="5127C041" w14:textId="77777777" w:rsidR="000A73EE" w:rsidRPr="00392524" w:rsidRDefault="000A73EE" w:rsidP="000A73EE">
            <w:pPr>
              <w:tabs>
                <w:tab w:val="decimal" w:pos="543"/>
              </w:tabs>
              <w:spacing w:line="240" w:lineRule="exact"/>
              <w:rPr>
                <w:rFonts w:ascii="CordiaUPC" w:hAnsi="CordiaUPC" w:cs="CordiaUPC"/>
                <w:sz w:val="20"/>
              </w:rPr>
            </w:pPr>
          </w:p>
        </w:tc>
        <w:tc>
          <w:tcPr>
            <w:tcW w:w="720" w:type="dxa"/>
            <w:vAlign w:val="bottom"/>
          </w:tcPr>
          <w:p w14:paraId="7D07514E" w14:textId="77777777" w:rsidR="000A73EE" w:rsidRPr="00392524" w:rsidRDefault="000A73EE" w:rsidP="000A73EE">
            <w:pPr>
              <w:spacing w:line="240" w:lineRule="exact"/>
              <w:rPr>
                <w:rFonts w:ascii="CordiaUPC" w:hAnsi="CordiaUPC" w:cs="CordiaUPC"/>
                <w:sz w:val="20"/>
              </w:rPr>
            </w:pPr>
          </w:p>
        </w:tc>
        <w:tc>
          <w:tcPr>
            <w:tcW w:w="630" w:type="dxa"/>
            <w:gridSpan w:val="3"/>
            <w:shd w:val="clear" w:color="auto" w:fill="auto"/>
            <w:vAlign w:val="bottom"/>
          </w:tcPr>
          <w:p w14:paraId="1CC7196B" w14:textId="77777777" w:rsidR="000A73EE" w:rsidRPr="00392524" w:rsidRDefault="000A73EE" w:rsidP="000A73EE">
            <w:pPr>
              <w:tabs>
                <w:tab w:val="decimal" w:pos="538"/>
              </w:tabs>
              <w:spacing w:line="240" w:lineRule="exact"/>
              <w:rPr>
                <w:rFonts w:ascii="CordiaUPC" w:hAnsi="CordiaUPC" w:cs="CordiaUPC"/>
                <w:sz w:val="20"/>
              </w:rPr>
            </w:pPr>
          </w:p>
        </w:tc>
        <w:tc>
          <w:tcPr>
            <w:tcW w:w="720" w:type="dxa"/>
            <w:shd w:val="clear" w:color="auto" w:fill="auto"/>
            <w:vAlign w:val="bottom"/>
          </w:tcPr>
          <w:p w14:paraId="1D26EFEC" w14:textId="77777777" w:rsidR="000A73EE" w:rsidRPr="00392524" w:rsidRDefault="000A73EE" w:rsidP="000A73EE">
            <w:pPr>
              <w:spacing w:line="240" w:lineRule="exact"/>
              <w:rPr>
                <w:rFonts w:ascii="CordiaUPC" w:hAnsi="CordiaUPC" w:cs="CordiaUPC"/>
                <w:sz w:val="20"/>
              </w:rPr>
            </w:pPr>
          </w:p>
        </w:tc>
        <w:tc>
          <w:tcPr>
            <w:tcW w:w="720" w:type="dxa"/>
            <w:gridSpan w:val="2"/>
            <w:shd w:val="clear" w:color="auto" w:fill="auto"/>
            <w:vAlign w:val="bottom"/>
          </w:tcPr>
          <w:p w14:paraId="79CEE03C" w14:textId="77777777" w:rsidR="000A73EE" w:rsidRPr="00392524" w:rsidRDefault="000A73EE" w:rsidP="000A73EE">
            <w:pPr>
              <w:spacing w:line="240" w:lineRule="exact"/>
              <w:rPr>
                <w:rFonts w:ascii="CordiaUPC" w:hAnsi="CordiaUPC" w:cs="CordiaUPC"/>
                <w:sz w:val="20"/>
              </w:rPr>
            </w:pPr>
          </w:p>
        </w:tc>
        <w:tc>
          <w:tcPr>
            <w:tcW w:w="716" w:type="dxa"/>
            <w:vAlign w:val="bottom"/>
          </w:tcPr>
          <w:p w14:paraId="107D6426" w14:textId="77777777" w:rsidR="000A73EE" w:rsidRPr="00392524" w:rsidRDefault="000A73EE" w:rsidP="000A73EE">
            <w:pPr>
              <w:pStyle w:val="index"/>
              <w:tabs>
                <w:tab w:val="decimal" w:pos="560"/>
              </w:tabs>
              <w:spacing w:after="0" w:line="240" w:lineRule="exact"/>
              <w:ind w:left="-14"/>
              <w:rPr>
                <w:rFonts w:ascii="CordiaUPC" w:hAnsi="CordiaUPC" w:cs="CordiaUPC"/>
                <w:sz w:val="20"/>
                <w:lang w:val="en-GB" w:bidi="th-TH"/>
              </w:rPr>
            </w:pPr>
          </w:p>
        </w:tc>
        <w:tc>
          <w:tcPr>
            <w:tcW w:w="657" w:type="dxa"/>
            <w:vAlign w:val="bottom"/>
          </w:tcPr>
          <w:p w14:paraId="3577AD25" w14:textId="77777777" w:rsidR="000A73EE" w:rsidRPr="00392524" w:rsidRDefault="000A73EE" w:rsidP="000A73EE">
            <w:pPr>
              <w:pStyle w:val="index"/>
              <w:tabs>
                <w:tab w:val="decimal" w:pos="542"/>
              </w:tabs>
              <w:spacing w:after="0" w:line="240" w:lineRule="exact"/>
              <w:ind w:left="-14"/>
              <w:rPr>
                <w:rFonts w:ascii="CordiaUPC" w:hAnsi="CordiaUPC" w:cs="CordiaUPC"/>
                <w:sz w:val="20"/>
                <w:lang w:val="en-GB"/>
              </w:rPr>
            </w:pPr>
          </w:p>
        </w:tc>
      </w:tr>
      <w:tr w:rsidR="00B90BBE" w:rsidRPr="00392524" w14:paraId="577F18C0" w14:textId="77777777" w:rsidTr="00265AFB">
        <w:tc>
          <w:tcPr>
            <w:tcW w:w="1838" w:type="dxa"/>
            <w:shd w:val="clear" w:color="auto" w:fill="auto"/>
            <w:vAlign w:val="bottom"/>
          </w:tcPr>
          <w:p w14:paraId="69893C7A" w14:textId="77777777" w:rsidR="00B90BBE" w:rsidRPr="00D75661" w:rsidRDefault="00B90BBE" w:rsidP="00B90BBE">
            <w:pPr>
              <w:pStyle w:val="index"/>
              <w:spacing w:after="0" w:line="240" w:lineRule="exact"/>
              <w:ind w:right="-90"/>
              <w:rPr>
                <w:rFonts w:ascii="CordiaUPC" w:hAnsi="CordiaUPC" w:cs="CordiaUPC"/>
                <w:sz w:val="20"/>
                <w:lang w:val="en-GB"/>
              </w:rPr>
            </w:pPr>
            <w:r w:rsidRPr="00D75661">
              <w:rPr>
                <w:rFonts w:ascii="CordiaUPC" w:hAnsi="CordiaUPC" w:cs="CordiaUPC" w:hint="cs"/>
                <w:sz w:val="20"/>
                <w:lang w:val="en-GB"/>
              </w:rPr>
              <w:t xml:space="preserve">TMB Asset Management                </w:t>
            </w:r>
          </w:p>
          <w:p w14:paraId="329E7110" w14:textId="427B1A67" w:rsidR="00B90BBE" w:rsidRPr="00D75661" w:rsidRDefault="00B90BBE" w:rsidP="00B90BBE">
            <w:pPr>
              <w:spacing w:line="240" w:lineRule="exact"/>
              <w:rPr>
                <w:rFonts w:ascii="CordiaUPC" w:hAnsi="CordiaUPC" w:cs="CordiaUPC"/>
                <w:b/>
                <w:bCs/>
                <w:sz w:val="20"/>
              </w:rPr>
            </w:pPr>
            <w:r w:rsidRPr="00D75661">
              <w:rPr>
                <w:rFonts w:ascii="CordiaUPC" w:hAnsi="CordiaUPC" w:cs="CordiaUPC" w:hint="cs"/>
                <w:sz w:val="20"/>
              </w:rPr>
              <w:t xml:space="preserve">   Co., Ltd.</w:t>
            </w:r>
            <w:r w:rsidRPr="00D75661">
              <w:rPr>
                <w:rFonts w:ascii="CordiaUPC" w:hAnsi="CordiaUPC" w:cs="CordiaUPC" w:hint="cs"/>
                <w:sz w:val="20"/>
                <w:vertAlign w:val="superscript"/>
              </w:rPr>
              <w:t xml:space="preserve"> </w:t>
            </w:r>
            <w:r w:rsidRPr="00D75661">
              <w:rPr>
                <w:rFonts w:ascii="CordiaUPC" w:hAnsi="CordiaUPC" w:cs="CordiaUPC"/>
                <w:sz w:val="20"/>
                <w:vertAlign w:val="superscript"/>
              </w:rPr>
              <w:t>(3)</w:t>
            </w:r>
          </w:p>
        </w:tc>
        <w:tc>
          <w:tcPr>
            <w:tcW w:w="1170" w:type="dxa"/>
            <w:shd w:val="clear" w:color="auto" w:fill="auto"/>
            <w:vAlign w:val="bottom"/>
          </w:tcPr>
          <w:p w14:paraId="03644743" w14:textId="521C661E" w:rsidR="00B90BBE" w:rsidRPr="00D75661" w:rsidRDefault="00B90BBE" w:rsidP="00B90BBE">
            <w:pPr>
              <w:spacing w:line="240" w:lineRule="exact"/>
              <w:jc w:val="center"/>
              <w:rPr>
                <w:rFonts w:ascii="CordiaUPC" w:hAnsi="CordiaUPC" w:cs="CordiaUPC"/>
                <w:sz w:val="20"/>
              </w:rPr>
            </w:pPr>
            <w:r w:rsidRPr="00D75661">
              <w:rPr>
                <w:rFonts w:ascii="CordiaUPC" w:hAnsi="CordiaUPC" w:cs="CordiaUPC" w:hint="cs"/>
                <w:sz w:val="20"/>
              </w:rPr>
              <w:t>Fund management</w:t>
            </w:r>
          </w:p>
        </w:tc>
        <w:tc>
          <w:tcPr>
            <w:tcW w:w="630" w:type="dxa"/>
            <w:vAlign w:val="bottom"/>
          </w:tcPr>
          <w:p w14:paraId="390E7DA7" w14:textId="4312EC88" w:rsidR="00B90BBE" w:rsidRPr="00D75661" w:rsidRDefault="00B90BBE" w:rsidP="00B90BBE">
            <w:pPr>
              <w:pStyle w:val="index"/>
              <w:spacing w:after="0" w:line="240" w:lineRule="exact"/>
              <w:ind w:right="90"/>
              <w:jc w:val="right"/>
              <w:rPr>
                <w:rFonts w:ascii="CordiaUPC" w:hAnsi="CordiaUPC" w:cs="CordiaUPC"/>
                <w:sz w:val="20"/>
                <w:lang w:val="en-GB"/>
              </w:rPr>
            </w:pPr>
            <w:r w:rsidRPr="00D75661">
              <w:rPr>
                <w:rFonts w:ascii="CordiaUPC" w:hAnsi="CordiaUPC" w:cs="CordiaUPC"/>
                <w:sz w:val="20"/>
                <w:lang w:val="en-GB"/>
              </w:rPr>
              <w:t>-</w:t>
            </w:r>
          </w:p>
        </w:tc>
        <w:tc>
          <w:tcPr>
            <w:tcW w:w="666" w:type="dxa"/>
            <w:shd w:val="clear" w:color="auto" w:fill="auto"/>
            <w:vAlign w:val="bottom"/>
          </w:tcPr>
          <w:p w14:paraId="7BF73EDD" w14:textId="5132A4C3" w:rsidR="00B90BBE" w:rsidRPr="00D75661" w:rsidRDefault="00B90BBE" w:rsidP="00B90BBE">
            <w:pPr>
              <w:pStyle w:val="index"/>
              <w:spacing w:after="0" w:line="240" w:lineRule="exact"/>
              <w:ind w:right="90"/>
              <w:jc w:val="right"/>
              <w:rPr>
                <w:rFonts w:ascii="CordiaUPC" w:hAnsi="CordiaUPC" w:cs="CordiaUPC"/>
                <w:sz w:val="20"/>
                <w:lang w:val="en-GB"/>
              </w:rPr>
            </w:pPr>
            <w:r w:rsidRPr="00D75661">
              <w:rPr>
                <w:rFonts w:ascii="CordiaUPC" w:hAnsi="CordiaUPC" w:cs="CordiaUPC" w:hint="cs"/>
                <w:sz w:val="20"/>
                <w:lang w:val="en-GB"/>
              </w:rPr>
              <w:t>35.00</w:t>
            </w:r>
          </w:p>
        </w:tc>
        <w:tc>
          <w:tcPr>
            <w:tcW w:w="612" w:type="dxa"/>
            <w:vAlign w:val="bottom"/>
          </w:tcPr>
          <w:p w14:paraId="5733A443" w14:textId="56009730" w:rsidR="00B90BBE" w:rsidRPr="00D75661" w:rsidRDefault="00B90BBE" w:rsidP="00B90BBE">
            <w:pPr>
              <w:pStyle w:val="index"/>
              <w:tabs>
                <w:tab w:val="decimal" w:pos="540"/>
              </w:tabs>
              <w:spacing w:after="0" w:line="240" w:lineRule="exact"/>
              <w:rPr>
                <w:rFonts w:ascii="CordiaUPC" w:hAnsi="CordiaUPC" w:cs="CordiaUPC"/>
                <w:sz w:val="20"/>
                <w:lang w:bidi="th-TH"/>
              </w:rPr>
            </w:pPr>
            <w:r w:rsidRPr="00D75661">
              <w:rPr>
                <w:rFonts w:ascii="CordiaUPC" w:hAnsi="CordiaUPC" w:cs="CordiaUPC"/>
                <w:sz w:val="20"/>
                <w:lang w:bidi="th-TH"/>
              </w:rPr>
              <w:t>-</w:t>
            </w:r>
          </w:p>
        </w:tc>
        <w:tc>
          <w:tcPr>
            <w:tcW w:w="679" w:type="dxa"/>
            <w:shd w:val="clear" w:color="auto" w:fill="auto"/>
            <w:vAlign w:val="bottom"/>
          </w:tcPr>
          <w:p w14:paraId="73318178" w14:textId="363786CD" w:rsidR="00B90BBE" w:rsidRPr="00D75661" w:rsidRDefault="00B90BBE" w:rsidP="00B90BBE">
            <w:pPr>
              <w:pStyle w:val="index"/>
              <w:tabs>
                <w:tab w:val="decimal" w:pos="540"/>
              </w:tabs>
              <w:spacing w:after="0" w:line="240" w:lineRule="exact"/>
              <w:rPr>
                <w:rFonts w:ascii="CordiaUPC" w:hAnsi="CordiaUPC" w:cs="CordiaUPC"/>
                <w:sz w:val="20"/>
                <w:lang w:val="en-GB"/>
              </w:rPr>
            </w:pPr>
            <w:r w:rsidRPr="00D75661">
              <w:rPr>
                <w:rFonts w:ascii="CordiaUPC" w:hAnsi="CordiaUPC" w:cs="CordiaUPC"/>
                <w:sz w:val="20"/>
                <w:lang w:val="en-GB"/>
              </w:rPr>
              <w:t>100</w:t>
            </w:r>
          </w:p>
        </w:tc>
        <w:tc>
          <w:tcPr>
            <w:tcW w:w="648" w:type="dxa"/>
            <w:vAlign w:val="bottom"/>
          </w:tcPr>
          <w:p w14:paraId="4D40BE59" w14:textId="5A50F906" w:rsidR="00B90BBE" w:rsidRPr="00D75661" w:rsidRDefault="00B90BBE" w:rsidP="00B90BBE">
            <w:pPr>
              <w:pStyle w:val="index"/>
              <w:tabs>
                <w:tab w:val="decimal" w:pos="540"/>
              </w:tabs>
              <w:spacing w:after="0" w:line="240" w:lineRule="exact"/>
              <w:rPr>
                <w:rFonts w:ascii="CordiaUPC" w:hAnsi="CordiaUPC" w:cs="CordiaUPC"/>
                <w:sz w:val="20"/>
                <w:lang w:bidi="th-TH"/>
              </w:rPr>
            </w:pPr>
            <w:r w:rsidRPr="00D75661">
              <w:rPr>
                <w:rFonts w:ascii="CordiaUPC" w:hAnsi="CordiaUPC" w:cs="CordiaUPC"/>
                <w:sz w:val="20"/>
                <w:lang w:bidi="th-TH"/>
              </w:rPr>
              <w:t>-</w:t>
            </w:r>
          </w:p>
        </w:tc>
        <w:tc>
          <w:tcPr>
            <w:tcW w:w="657" w:type="dxa"/>
            <w:vAlign w:val="bottom"/>
          </w:tcPr>
          <w:p w14:paraId="786D2DC5" w14:textId="77777777" w:rsidR="00B90BBE" w:rsidRPr="00D75661" w:rsidRDefault="00B90BBE" w:rsidP="00B90BBE">
            <w:pPr>
              <w:pStyle w:val="index"/>
              <w:tabs>
                <w:tab w:val="decimal" w:pos="540"/>
              </w:tabs>
              <w:spacing w:after="0" w:line="240" w:lineRule="exact"/>
              <w:rPr>
                <w:rFonts w:ascii="CordiaUPC" w:hAnsi="CordiaUPC" w:cs="CordiaUPC"/>
                <w:sz w:val="20"/>
                <w:lang w:bidi="th-TH"/>
              </w:rPr>
            </w:pPr>
          </w:p>
          <w:p w14:paraId="47D32995" w14:textId="0F81D5EE" w:rsidR="00B90BBE" w:rsidRPr="00D75661" w:rsidRDefault="00B90BBE" w:rsidP="00B90BBE">
            <w:pPr>
              <w:pStyle w:val="index"/>
              <w:tabs>
                <w:tab w:val="decimal" w:pos="540"/>
              </w:tabs>
              <w:spacing w:after="0" w:line="240" w:lineRule="exact"/>
              <w:rPr>
                <w:rFonts w:ascii="CordiaUPC" w:hAnsi="CordiaUPC" w:cs="CordiaUPC"/>
                <w:sz w:val="20"/>
                <w:lang w:bidi="th-TH"/>
              </w:rPr>
            </w:pPr>
            <w:r w:rsidRPr="00D75661">
              <w:rPr>
                <w:rFonts w:ascii="CordiaUPC" w:hAnsi="CordiaUPC" w:cs="CordiaUPC"/>
                <w:sz w:val="20"/>
                <w:lang w:bidi="th-TH"/>
              </w:rPr>
              <w:t>4,479</w:t>
            </w:r>
          </w:p>
        </w:tc>
        <w:tc>
          <w:tcPr>
            <w:tcW w:w="684" w:type="dxa"/>
            <w:vAlign w:val="bottom"/>
          </w:tcPr>
          <w:p w14:paraId="0AEF1D63" w14:textId="02F8CC94" w:rsidR="00B90BBE" w:rsidRPr="00D75661" w:rsidRDefault="00B90BBE" w:rsidP="00B90BBE">
            <w:pPr>
              <w:pStyle w:val="index"/>
              <w:tabs>
                <w:tab w:val="decimal" w:pos="540"/>
              </w:tabs>
              <w:spacing w:after="0" w:line="240" w:lineRule="exact"/>
              <w:ind w:left="-14"/>
              <w:rPr>
                <w:rFonts w:ascii="CordiaUPC" w:hAnsi="CordiaUPC" w:cs="CordiaUPC"/>
                <w:sz w:val="20"/>
                <w:lang w:val="en-GB"/>
              </w:rPr>
            </w:pPr>
            <w:r w:rsidRPr="00D75661">
              <w:rPr>
                <w:rFonts w:ascii="CordiaUPC" w:hAnsi="CordiaUPC" w:cs="CordiaUPC" w:hint="cs"/>
                <w:sz w:val="20"/>
                <w:lang w:val="en-GB"/>
              </w:rPr>
              <w:t>-</w:t>
            </w:r>
          </w:p>
        </w:tc>
        <w:tc>
          <w:tcPr>
            <w:tcW w:w="630" w:type="dxa"/>
            <w:vAlign w:val="bottom"/>
          </w:tcPr>
          <w:p w14:paraId="124713CB" w14:textId="1DCCF753" w:rsidR="00B90BBE" w:rsidRPr="00D75661" w:rsidRDefault="00B90BBE" w:rsidP="00B90BBE">
            <w:pPr>
              <w:pStyle w:val="index"/>
              <w:tabs>
                <w:tab w:val="decimal" w:pos="540"/>
              </w:tabs>
              <w:spacing w:after="0" w:line="240" w:lineRule="exact"/>
              <w:ind w:left="-14"/>
              <w:rPr>
                <w:rFonts w:ascii="CordiaUPC" w:hAnsi="CordiaUPC" w:cs="CordiaUPC"/>
                <w:sz w:val="20"/>
                <w:lang w:val="en-GB"/>
              </w:rPr>
            </w:pPr>
            <w:r w:rsidRPr="00D75661">
              <w:rPr>
                <w:rFonts w:ascii="CordiaUPC" w:hAnsi="CordiaUPC" w:cs="CordiaUPC" w:hint="cs"/>
                <w:sz w:val="20"/>
                <w:lang w:val="en-GB"/>
              </w:rPr>
              <w:t>-</w:t>
            </w:r>
          </w:p>
        </w:tc>
        <w:tc>
          <w:tcPr>
            <w:tcW w:w="630" w:type="dxa"/>
            <w:vAlign w:val="bottom"/>
          </w:tcPr>
          <w:p w14:paraId="4BCF0865" w14:textId="76164966" w:rsidR="00B90BBE" w:rsidRPr="00D75661" w:rsidRDefault="00B90BBE" w:rsidP="00B90BBE">
            <w:pPr>
              <w:pStyle w:val="index"/>
              <w:tabs>
                <w:tab w:val="decimal" w:pos="540"/>
              </w:tabs>
              <w:spacing w:after="0" w:line="240" w:lineRule="exact"/>
              <w:ind w:left="-14"/>
              <w:rPr>
                <w:rFonts w:ascii="CordiaUPC" w:hAnsi="CordiaUPC" w:cs="CordiaUPC"/>
                <w:sz w:val="20"/>
                <w:lang w:val="en-GB"/>
              </w:rPr>
            </w:pPr>
            <w:r w:rsidRPr="00D75661">
              <w:rPr>
                <w:rFonts w:ascii="CordiaUPC" w:hAnsi="CordiaUPC" w:cs="CordiaUPC"/>
                <w:sz w:val="20"/>
                <w:lang w:val="en-GB"/>
              </w:rPr>
              <w:t>-</w:t>
            </w:r>
          </w:p>
        </w:tc>
        <w:tc>
          <w:tcPr>
            <w:tcW w:w="666" w:type="dxa"/>
            <w:vAlign w:val="bottom"/>
          </w:tcPr>
          <w:p w14:paraId="32459232" w14:textId="77777777" w:rsidR="00B90BBE" w:rsidRPr="00D75661" w:rsidRDefault="00B90BBE" w:rsidP="00B90BBE">
            <w:pPr>
              <w:pStyle w:val="index"/>
              <w:tabs>
                <w:tab w:val="decimal" w:pos="540"/>
              </w:tabs>
              <w:spacing w:after="0" w:line="240" w:lineRule="exact"/>
              <w:ind w:left="-14"/>
              <w:rPr>
                <w:rFonts w:ascii="CordiaUPC" w:hAnsi="CordiaUPC" w:cs="CordiaUPC"/>
                <w:sz w:val="20"/>
                <w:lang w:val="en-GB"/>
              </w:rPr>
            </w:pPr>
          </w:p>
          <w:p w14:paraId="6081E6A0" w14:textId="32065617" w:rsidR="00B90BBE" w:rsidRPr="00D75661" w:rsidRDefault="00B90BBE" w:rsidP="00B90BBE">
            <w:pPr>
              <w:pStyle w:val="index"/>
              <w:tabs>
                <w:tab w:val="decimal" w:pos="540"/>
              </w:tabs>
              <w:spacing w:after="0" w:line="240" w:lineRule="exact"/>
              <w:ind w:left="-14"/>
              <w:rPr>
                <w:rFonts w:ascii="CordiaUPC" w:hAnsi="CordiaUPC" w:cs="CordiaUPC"/>
                <w:sz w:val="20"/>
                <w:lang w:val="en-GB"/>
              </w:rPr>
            </w:pPr>
            <w:r w:rsidRPr="00D75661">
              <w:rPr>
                <w:rFonts w:ascii="CordiaUPC" w:hAnsi="CordiaUPC" w:cs="CordiaUPC" w:hint="cs"/>
                <w:sz w:val="20"/>
                <w:cs/>
                <w:lang w:val="en-GB"/>
              </w:rPr>
              <w:t>4</w:t>
            </w:r>
            <w:r w:rsidRPr="00D75661">
              <w:rPr>
                <w:rFonts w:ascii="CordiaUPC" w:hAnsi="CordiaUPC" w:cs="CordiaUPC"/>
                <w:sz w:val="20"/>
                <w:lang w:val="en-GB"/>
              </w:rPr>
              <w:t>,</w:t>
            </w:r>
            <w:r w:rsidRPr="00D75661">
              <w:rPr>
                <w:rFonts w:ascii="CordiaUPC" w:hAnsi="CordiaUPC" w:cs="CordiaUPC" w:hint="cs"/>
                <w:sz w:val="20"/>
                <w:cs/>
                <w:lang w:val="en-GB"/>
              </w:rPr>
              <w:t>479</w:t>
            </w:r>
          </w:p>
        </w:tc>
        <w:tc>
          <w:tcPr>
            <w:tcW w:w="671" w:type="dxa"/>
            <w:vAlign w:val="bottom"/>
          </w:tcPr>
          <w:p w14:paraId="72798374" w14:textId="26F1C4A0" w:rsidR="00B90BBE" w:rsidRPr="00D75661" w:rsidRDefault="00B90BBE" w:rsidP="00B90BBE">
            <w:pPr>
              <w:pStyle w:val="index"/>
              <w:tabs>
                <w:tab w:val="decimal" w:pos="605"/>
              </w:tabs>
              <w:spacing w:after="0" w:line="240" w:lineRule="exact"/>
              <w:ind w:left="-14"/>
              <w:rPr>
                <w:rFonts w:ascii="CordiaUPC" w:hAnsi="CordiaUPC" w:cs="CordiaUPC"/>
                <w:sz w:val="20"/>
                <w:lang w:val="en-GB"/>
              </w:rPr>
            </w:pPr>
            <w:r w:rsidRPr="00D75661">
              <w:rPr>
                <w:rFonts w:ascii="CordiaUPC" w:hAnsi="CordiaUPC" w:cs="CordiaUPC"/>
                <w:sz w:val="20"/>
              </w:rPr>
              <w:t>-</w:t>
            </w:r>
          </w:p>
        </w:tc>
        <w:tc>
          <w:tcPr>
            <w:tcW w:w="634" w:type="dxa"/>
            <w:gridSpan w:val="3"/>
            <w:shd w:val="clear" w:color="auto" w:fill="auto"/>
            <w:vAlign w:val="bottom"/>
          </w:tcPr>
          <w:p w14:paraId="3AB4F898" w14:textId="7935780A" w:rsidR="00B90BBE" w:rsidRPr="00D75661" w:rsidRDefault="00B90BBE" w:rsidP="00B90BBE">
            <w:pPr>
              <w:tabs>
                <w:tab w:val="decimal" w:pos="543"/>
              </w:tabs>
              <w:spacing w:line="240" w:lineRule="exact"/>
              <w:rPr>
                <w:rFonts w:ascii="CordiaUPC" w:hAnsi="CordiaUPC" w:cs="CordiaUPC"/>
                <w:sz w:val="20"/>
              </w:rPr>
            </w:pPr>
            <w:r w:rsidRPr="00D75661">
              <w:rPr>
                <w:rFonts w:ascii="CordiaUPC" w:hAnsi="CordiaUPC" w:cs="CordiaUPC"/>
                <w:sz w:val="20"/>
              </w:rPr>
              <w:t>197</w:t>
            </w:r>
          </w:p>
        </w:tc>
        <w:tc>
          <w:tcPr>
            <w:tcW w:w="720" w:type="dxa"/>
            <w:vAlign w:val="bottom"/>
          </w:tcPr>
          <w:p w14:paraId="4BB1B802" w14:textId="591609CB" w:rsidR="00B90BBE" w:rsidRPr="00D75661" w:rsidRDefault="00B90BBE" w:rsidP="00434C45">
            <w:pPr>
              <w:pStyle w:val="index"/>
              <w:tabs>
                <w:tab w:val="decimal" w:pos="623"/>
              </w:tabs>
              <w:spacing w:after="0" w:line="240" w:lineRule="exact"/>
              <w:ind w:left="144"/>
              <w:rPr>
                <w:rFonts w:ascii="CordiaUPC" w:hAnsi="CordiaUPC" w:cs="CordiaUPC"/>
                <w:sz w:val="20"/>
                <w:lang w:bidi="th-TH"/>
              </w:rPr>
            </w:pPr>
            <w:r w:rsidRPr="00D75661">
              <w:rPr>
                <w:rFonts w:ascii="CordiaUPC" w:hAnsi="CordiaUPC" w:cs="CordiaUPC" w:hint="cs"/>
                <w:sz w:val="20"/>
                <w:cs/>
              </w:rPr>
              <w:t>-</w:t>
            </w:r>
          </w:p>
        </w:tc>
        <w:tc>
          <w:tcPr>
            <w:tcW w:w="630" w:type="dxa"/>
            <w:gridSpan w:val="3"/>
            <w:shd w:val="clear" w:color="auto" w:fill="auto"/>
            <w:vAlign w:val="bottom"/>
          </w:tcPr>
          <w:p w14:paraId="43B2F4EB" w14:textId="77777777" w:rsidR="00B90BBE" w:rsidRPr="00D75661" w:rsidRDefault="00B90BBE" w:rsidP="00B90BBE">
            <w:pPr>
              <w:pStyle w:val="index"/>
              <w:tabs>
                <w:tab w:val="decimal" w:pos="513"/>
              </w:tabs>
              <w:spacing w:after="0" w:line="240" w:lineRule="exact"/>
              <w:ind w:left="144"/>
              <w:rPr>
                <w:rFonts w:ascii="CordiaUPC" w:hAnsi="CordiaUPC" w:cs="CordiaUPC"/>
                <w:sz w:val="20"/>
                <w:lang w:bidi="th-TH"/>
              </w:rPr>
            </w:pPr>
          </w:p>
          <w:p w14:paraId="7BED07EE" w14:textId="436ABDAD" w:rsidR="00B90BBE" w:rsidRPr="00D75661" w:rsidRDefault="00B90BBE" w:rsidP="00B90BBE">
            <w:pPr>
              <w:pStyle w:val="index"/>
              <w:tabs>
                <w:tab w:val="decimal" w:pos="513"/>
              </w:tabs>
              <w:spacing w:after="0" w:line="240" w:lineRule="exact"/>
              <w:ind w:left="144"/>
              <w:rPr>
                <w:rFonts w:ascii="CordiaUPC" w:hAnsi="CordiaUPC" w:cs="CordiaUPC"/>
                <w:sz w:val="20"/>
                <w:lang w:bidi="th-TH"/>
              </w:rPr>
            </w:pPr>
            <w:r w:rsidRPr="00D75661">
              <w:rPr>
                <w:rFonts w:ascii="CordiaUPC" w:hAnsi="CordiaUPC" w:cs="CordiaUPC" w:hint="cs"/>
                <w:sz w:val="20"/>
                <w:cs/>
              </w:rPr>
              <w:t>-</w:t>
            </w:r>
          </w:p>
        </w:tc>
        <w:tc>
          <w:tcPr>
            <w:tcW w:w="720" w:type="dxa"/>
            <w:shd w:val="clear" w:color="auto" w:fill="auto"/>
            <w:vAlign w:val="bottom"/>
          </w:tcPr>
          <w:p w14:paraId="4F56222E" w14:textId="6CEE899A" w:rsidR="00B90BBE" w:rsidRPr="00D75661" w:rsidRDefault="00B90BBE" w:rsidP="00B90BBE">
            <w:pPr>
              <w:pStyle w:val="index"/>
              <w:tabs>
                <w:tab w:val="decimal" w:pos="630"/>
              </w:tabs>
              <w:spacing w:after="0" w:line="240" w:lineRule="exact"/>
              <w:ind w:left="-14"/>
              <w:rPr>
                <w:rFonts w:ascii="CordiaUPC" w:hAnsi="CordiaUPC" w:cs="CordiaUPC"/>
                <w:sz w:val="20"/>
                <w:lang w:val="en-GB"/>
              </w:rPr>
            </w:pPr>
            <w:r w:rsidRPr="00D75661">
              <w:rPr>
                <w:rFonts w:ascii="CordiaUPC" w:hAnsi="CordiaUPC" w:cs="CordiaUPC"/>
                <w:sz w:val="20"/>
                <w:lang w:val="en-GB"/>
              </w:rPr>
              <w:t>-</w:t>
            </w:r>
          </w:p>
        </w:tc>
        <w:tc>
          <w:tcPr>
            <w:tcW w:w="720" w:type="dxa"/>
            <w:gridSpan w:val="2"/>
            <w:shd w:val="clear" w:color="auto" w:fill="auto"/>
            <w:vAlign w:val="bottom"/>
          </w:tcPr>
          <w:p w14:paraId="366A2E21" w14:textId="2B0D3E8E" w:rsidR="00B90BBE" w:rsidRPr="00D75661" w:rsidRDefault="00B90BBE" w:rsidP="00B90BBE">
            <w:pPr>
              <w:pStyle w:val="index"/>
              <w:tabs>
                <w:tab w:val="decimal" w:pos="630"/>
              </w:tabs>
              <w:spacing w:after="0" w:line="240" w:lineRule="exact"/>
              <w:ind w:left="-14"/>
              <w:rPr>
                <w:rFonts w:ascii="CordiaUPC" w:hAnsi="CordiaUPC" w:cs="CordiaUPC"/>
                <w:sz w:val="20"/>
                <w:lang w:val="en-GB"/>
              </w:rPr>
            </w:pPr>
            <w:r w:rsidRPr="00D75661">
              <w:rPr>
                <w:rFonts w:ascii="CordiaUPC" w:hAnsi="CordiaUPC" w:cs="CordiaUPC"/>
                <w:sz w:val="20"/>
                <w:lang w:val="en-GB"/>
              </w:rPr>
              <w:t>197</w:t>
            </w:r>
          </w:p>
        </w:tc>
        <w:tc>
          <w:tcPr>
            <w:tcW w:w="716" w:type="dxa"/>
            <w:vAlign w:val="bottom"/>
          </w:tcPr>
          <w:p w14:paraId="227885A7" w14:textId="5D065CB7" w:rsidR="00B90BBE" w:rsidRPr="00D75661" w:rsidRDefault="00B90BBE" w:rsidP="00B90BBE">
            <w:pPr>
              <w:pStyle w:val="index"/>
              <w:tabs>
                <w:tab w:val="decimal" w:pos="560"/>
              </w:tabs>
              <w:spacing w:after="0" w:line="240" w:lineRule="exact"/>
              <w:ind w:left="-14"/>
              <w:rPr>
                <w:rFonts w:ascii="CordiaUPC" w:hAnsi="CordiaUPC" w:cs="CordiaUPC"/>
                <w:sz w:val="20"/>
                <w:lang w:val="en-GB" w:bidi="th-TH"/>
              </w:rPr>
            </w:pPr>
            <w:r w:rsidRPr="00D75661">
              <w:rPr>
                <w:rFonts w:ascii="CordiaUPC" w:hAnsi="CordiaUPC" w:cs="CordiaUPC"/>
                <w:sz w:val="20"/>
                <w:lang w:val="en-GB" w:bidi="th-TH"/>
              </w:rPr>
              <w:t>80</w:t>
            </w:r>
          </w:p>
        </w:tc>
        <w:tc>
          <w:tcPr>
            <w:tcW w:w="657" w:type="dxa"/>
            <w:vAlign w:val="bottom"/>
          </w:tcPr>
          <w:p w14:paraId="04AC0D19" w14:textId="581FCA4C" w:rsidR="00B90BBE" w:rsidRPr="00D75661" w:rsidRDefault="00B90BBE" w:rsidP="00B90BBE">
            <w:pPr>
              <w:pStyle w:val="index"/>
              <w:tabs>
                <w:tab w:val="decimal" w:pos="542"/>
              </w:tabs>
              <w:spacing w:after="0" w:line="240" w:lineRule="exact"/>
              <w:ind w:left="-14"/>
              <w:rPr>
                <w:rFonts w:ascii="CordiaUPC" w:hAnsi="CordiaUPC" w:cs="CordiaUPC"/>
                <w:sz w:val="20"/>
                <w:lang w:val="en-GB"/>
              </w:rPr>
            </w:pPr>
            <w:r w:rsidRPr="00D75661">
              <w:rPr>
                <w:rFonts w:ascii="CordiaUPC" w:hAnsi="CordiaUPC" w:cs="CordiaUPC" w:hint="cs"/>
                <w:sz w:val="20"/>
                <w:cs/>
                <w:lang w:val="en-GB" w:bidi="th-TH"/>
              </w:rPr>
              <w:t>81</w:t>
            </w:r>
          </w:p>
        </w:tc>
      </w:tr>
      <w:tr w:rsidR="00B90BBE" w:rsidRPr="00392524" w14:paraId="05A5C061" w14:textId="77777777" w:rsidTr="00265AFB">
        <w:tc>
          <w:tcPr>
            <w:tcW w:w="1838" w:type="dxa"/>
            <w:shd w:val="clear" w:color="auto" w:fill="auto"/>
            <w:vAlign w:val="bottom"/>
          </w:tcPr>
          <w:p w14:paraId="31C3A316" w14:textId="77777777" w:rsidR="00B90BBE" w:rsidRPr="00D75661" w:rsidRDefault="00B90BBE" w:rsidP="00B90BBE">
            <w:pPr>
              <w:pStyle w:val="index"/>
              <w:spacing w:after="0" w:line="240" w:lineRule="exact"/>
              <w:ind w:right="-90"/>
              <w:rPr>
                <w:rFonts w:ascii="CordiaUPC" w:hAnsi="CordiaUPC" w:cs="CordiaUPC"/>
                <w:sz w:val="20"/>
                <w:lang w:val="en-GB"/>
              </w:rPr>
            </w:pPr>
            <w:proofErr w:type="spellStart"/>
            <w:r w:rsidRPr="00D75661">
              <w:rPr>
                <w:rFonts w:ascii="CordiaUPC" w:hAnsi="CordiaUPC" w:cs="CordiaUPC" w:hint="cs"/>
                <w:sz w:val="20"/>
                <w:lang w:val="en-GB"/>
              </w:rPr>
              <w:t>Thanachart</w:t>
            </w:r>
            <w:proofErr w:type="spellEnd"/>
            <w:r w:rsidRPr="00D75661">
              <w:rPr>
                <w:rFonts w:ascii="CordiaUPC" w:hAnsi="CordiaUPC" w:cs="CordiaUPC" w:hint="cs"/>
                <w:sz w:val="20"/>
                <w:lang w:val="en-GB"/>
              </w:rPr>
              <w:t xml:space="preserve"> Fund Management                </w:t>
            </w:r>
          </w:p>
          <w:p w14:paraId="51F0BDBC" w14:textId="229F3E0E" w:rsidR="00B90BBE" w:rsidRPr="00D75661" w:rsidRDefault="00B90BBE" w:rsidP="00B90BBE">
            <w:pPr>
              <w:pStyle w:val="index"/>
              <w:spacing w:after="0" w:line="240" w:lineRule="exact"/>
              <w:ind w:right="-90"/>
              <w:rPr>
                <w:rFonts w:ascii="CordiaUPC" w:hAnsi="CordiaUPC" w:cs="CordiaUPC"/>
                <w:sz w:val="20"/>
                <w:lang w:val="en-GB"/>
              </w:rPr>
            </w:pPr>
            <w:r w:rsidRPr="00D75661">
              <w:rPr>
                <w:rFonts w:ascii="CordiaUPC" w:hAnsi="CordiaUPC" w:cs="CordiaUPC" w:hint="cs"/>
                <w:sz w:val="20"/>
                <w:lang w:val="en-GB"/>
              </w:rPr>
              <w:t xml:space="preserve">   Co., Ltd.</w:t>
            </w:r>
            <w:r w:rsidRPr="00D75661">
              <w:rPr>
                <w:rFonts w:ascii="CordiaUPC" w:hAnsi="CordiaUPC" w:cs="CordiaUPC"/>
                <w:sz w:val="20"/>
                <w:vertAlign w:val="superscript"/>
              </w:rPr>
              <w:t xml:space="preserve"> (3)</w:t>
            </w:r>
          </w:p>
        </w:tc>
        <w:tc>
          <w:tcPr>
            <w:tcW w:w="1170" w:type="dxa"/>
            <w:shd w:val="clear" w:color="auto" w:fill="auto"/>
            <w:vAlign w:val="bottom"/>
          </w:tcPr>
          <w:p w14:paraId="1BABC684" w14:textId="26866E3B" w:rsidR="00B90BBE" w:rsidRPr="00D75661" w:rsidRDefault="00B90BBE" w:rsidP="00B90BBE">
            <w:pPr>
              <w:spacing w:line="240" w:lineRule="exact"/>
              <w:jc w:val="center"/>
              <w:rPr>
                <w:rFonts w:ascii="CordiaUPC" w:hAnsi="CordiaUPC" w:cs="CordiaUPC"/>
                <w:sz w:val="20"/>
              </w:rPr>
            </w:pPr>
            <w:r w:rsidRPr="00D75661">
              <w:rPr>
                <w:rFonts w:ascii="CordiaUPC" w:hAnsi="CordiaUPC" w:cs="CordiaUPC" w:hint="cs"/>
                <w:sz w:val="20"/>
              </w:rPr>
              <w:t>Fund management</w:t>
            </w:r>
          </w:p>
        </w:tc>
        <w:tc>
          <w:tcPr>
            <w:tcW w:w="630" w:type="dxa"/>
            <w:vAlign w:val="bottom"/>
          </w:tcPr>
          <w:p w14:paraId="27EB7B0A" w14:textId="7A04540B" w:rsidR="00B90BBE" w:rsidRPr="00D75661" w:rsidRDefault="00B90BBE" w:rsidP="00B90BBE">
            <w:pPr>
              <w:pStyle w:val="index"/>
              <w:spacing w:after="0" w:line="240" w:lineRule="exact"/>
              <w:ind w:right="90"/>
              <w:jc w:val="right"/>
              <w:rPr>
                <w:rFonts w:ascii="CordiaUPC" w:hAnsi="CordiaUPC" w:cs="CordiaUPC"/>
                <w:sz w:val="20"/>
                <w:lang w:val="en-GB"/>
              </w:rPr>
            </w:pPr>
            <w:r w:rsidRPr="00D75661">
              <w:rPr>
                <w:rFonts w:ascii="CordiaUPC" w:hAnsi="CordiaUPC" w:cs="CordiaUPC"/>
                <w:sz w:val="20"/>
                <w:lang w:val="en-GB"/>
              </w:rPr>
              <w:t>-</w:t>
            </w:r>
          </w:p>
        </w:tc>
        <w:tc>
          <w:tcPr>
            <w:tcW w:w="666" w:type="dxa"/>
            <w:shd w:val="clear" w:color="auto" w:fill="auto"/>
            <w:vAlign w:val="bottom"/>
          </w:tcPr>
          <w:p w14:paraId="0FDBF43F" w14:textId="13191F90" w:rsidR="00B90BBE" w:rsidRPr="00D75661" w:rsidRDefault="00B90BBE" w:rsidP="00B90BBE">
            <w:pPr>
              <w:pStyle w:val="index"/>
              <w:spacing w:after="0" w:line="240" w:lineRule="exact"/>
              <w:ind w:right="90"/>
              <w:jc w:val="right"/>
              <w:rPr>
                <w:rFonts w:ascii="CordiaUPC" w:hAnsi="CordiaUPC" w:cs="CordiaUPC"/>
                <w:sz w:val="20"/>
                <w:lang w:val="en-GB"/>
              </w:rPr>
            </w:pPr>
            <w:r w:rsidRPr="00D75661">
              <w:rPr>
                <w:rFonts w:ascii="CordiaUPC" w:hAnsi="CordiaUPC" w:cs="CordiaUPC" w:hint="cs"/>
                <w:sz w:val="20"/>
                <w:lang w:val="en-GB"/>
              </w:rPr>
              <w:t>49.90</w:t>
            </w:r>
          </w:p>
        </w:tc>
        <w:tc>
          <w:tcPr>
            <w:tcW w:w="612" w:type="dxa"/>
            <w:vAlign w:val="bottom"/>
          </w:tcPr>
          <w:p w14:paraId="0435BE8D" w14:textId="45DC8AA3" w:rsidR="00B90BBE" w:rsidRPr="00D75661" w:rsidRDefault="00B90BBE" w:rsidP="00B90BBE">
            <w:pPr>
              <w:pStyle w:val="index"/>
              <w:tabs>
                <w:tab w:val="decimal" w:pos="540"/>
              </w:tabs>
              <w:spacing w:after="0" w:line="240" w:lineRule="exact"/>
              <w:rPr>
                <w:rFonts w:ascii="CordiaUPC" w:hAnsi="CordiaUPC" w:cs="CordiaUPC"/>
                <w:sz w:val="20"/>
                <w:lang w:bidi="th-TH"/>
              </w:rPr>
            </w:pPr>
            <w:r w:rsidRPr="00D75661">
              <w:rPr>
                <w:rFonts w:ascii="CordiaUPC" w:hAnsi="CordiaUPC" w:cs="CordiaUPC"/>
                <w:sz w:val="20"/>
                <w:lang w:bidi="th-TH"/>
              </w:rPr>
              <w:t>-</w:t>
            </w:r>
          </w:p>
        </w:tc>
        <w:tc>
          <w:tcPr>
            <w:tcW w:w="679" w:type="dxa"/>
            <w:shd w:val="clear" w:color="auto" w:fill="auto"/>
            <w:vAlign w:val="bottom"/>
          </w:tcPr>
          <w:p w14:paraId="1CDBDA67" w14:textId="38BF7950" w:rsidR="00B90BBE" w:rsidRPr="00D75661" w:rsidRDefault="00B90BBE" w:rsidP="00B90BBE">
            <w:pPr>
              <w:pStyle w:val="index"/>
              <w:tabs>
                <w:tab w:val="decimal" w:pos="540"/>
              </w:tabs>
              <w:spacing w:after="0" w:line="240" w:lineRule="exact"/>
              <w:rPr>
                <w:rFonts w:ascii="CordiaUPC" w:hAnsi="CordiaUPC" w:cs="CordiaUPC"/>
                <w:sz w:val="20"/>
                <w:lang w:val="en-GB"/>
              </w:rPr>
            </w:pPr>
            <w:r w:rsidRPr="00D75661">
              <w:rPr>
                <w:rFonts w:ascii="CordiaUPC" w:hAnsi="CordiaUPC" w:cs="CordiaUPC"/>
                <w:sz w:val="20"/>
                <w:lang w:val="en-GB"/>
              </w:rPr>
              <w:t>100</w:t>
            </w:r>
          </w:p>
        </w:tc>
        <w:tc>
          <w:tcPr>
            <w:tcW w:w="648" w:type="dxa"/>
            <w:vAlign w:val="bottom"/>
          </w:tcPr>
          <w:p w14:paraId="39565738" w14:textId="249DD3B2" w:rsidR="00B90BBE" w:rsidRPr="00D75661" w:rsidRDefault="00B90BBE" w:rsidP="00B90BBE">
            <w:pPr>
              <w:pStyle w:val="index"/>
              <w:tabs>
                <w:tab w:val="decimal" w:pos="540"/>
              </w:tabs>
              <w:spacing w:after="0" w:line="240" w:lineRule="exact"/>
              <w:rPr>
                <w:rFonts w:ascii="CordiaUPC" w:hAnsi="CordiaUPC" w:cs="CordiaUPC"/>
                <w:sz w:val="20"/>
                <w:lang w:bidi="th-TH"/>
              </w:rPr>
            </w:pPr>
            <w:r w:rsidRPr="00D75661">
              <w:rPr>
                <w:rFonts w:ascii="CordiaUPC" w:hAnsi="CordiaUPC" w:cs="CordiaUPC"/>
                <w:sz w:val="20"/>
                <w:lang w:bidi="th-TH"/>
              </w:rPr>
              <w:t>-</w:t>
            </w:r>
          </w:p>
        </w:tc>
        <w:tc>
          <w:tcPr>
            <w:tcW w:w="657" w:type="dxa"/>
            <w:vAlign w:val="bottom"/>
          </w:tcPr>
          <w:p w14:paraId="405CC2DB" w14:textId="55CF2124" w:rsidR="00B90BBE" w:rsidRPr="00D75661" w:rsidRDefault="00B90BBE" w:rsidP="00B90BBE">
            <w:pPr>
              <w:pStyle w:val="index"/>
              <w:tabs>
                <w:tab w:val="decimal" w:pos="540"/>
              </w:tabs>
              <w:spacing w:after="0" w:line="240" w:lineRule="exact"/>
              <w:rPr>
                <w:rFonts w:ascii="CordiaUPC" w:hAnsi="CordiaUPC" w:cs="CordiaUPC"/>
                <w:sz w:val="20"/>
                <w:lang w:bidi="th-TH"/>
              </w:rPr>
            </w:pPr>
            <w:r w:rsidRPr="00D75661">
              <w:rPr>
                <w:rFonts w:ascii="CordiaUPC" w:hAnsi="CordiaUPC" w:cs="CordiaUPC"/>
                <w:sz w:val="20"/>
                <w:lang w:bidi="th-TH"/>
              </w:rPr>
              <w:t>4,141</w:t>
            </w:r>
          </w:p>
        </w:tc>
        <w:tc>
          <w:tcPr>
            <w:tcW w:w="684" w:type="dxa"/>
            <w:vAlign w:val="bottom"/>
          </w:tcPr>
          <w:p w14:paraId="41AC1849" w14:textId="48EF3A18" w:rsidR="00B90BBE" w:rsidRPr="00D75661" w:rsidRDefault="00B90BBE" w:rsidP="00B90BBE">
            <w:pPr>
              <w:pStyle w:val="index"/>
              <w:tabs>
                <w:tab w:val="decimal" w:pos="540"/>
              </w:tabs>
              <w:spacing w:after="0" w:line="240" w:lineRule="exact"/>
              <w:ind w:left="-14"/>
              <w:rPr>
                <w:rFonts w:ascii="CordiaUPC" w:hAnsi="CordiaUPC" w:cs="CordiaUPC"/>
                <w:sz w:val="20"/>
                <w:lang w:val="en-GB"/>
              </w:rPr>
            </w:pPr>
            <w:r w:rsidRPr="00D75661">
              <w:rPr>
                <w:rFonts w:ascii="CordiaUPC" w:hAnsi="CordiaUPC" w:cs="CordiaUPC" w:hint="cs"/>
                <w:sz w:val="20"/>
                <w:lang w:val="en-GB"/>
              </w:rPr>
              <w:t>-</w:t>
            </w:r>
          </w:p>
        </w:tc>
        <w:tc>
          <w:tcPr>
            <w:tcW w:w="630" w:type="dxa"/>
            <w:vAlign w:val="bottom"/>
          </w:tcPr>
          <w:p w14:paraId="022C825D" w14:textId="1C9473C7" w:rsidR="00B90BBE" w:rsidRPr="00D75661" w:rsidRDefault="00B90BBE" w:rsidP="00B90BBE">
            <w:pPr>
              <w:pStyle w:val="index"/>
              <w:tabs>
                <w:tab w:val="decimal" w:pos="540"/>
              </w:tabs>
              <w:spacing w:after="0" w:line="240" w:lineRule="exact"/>
              <w:ind w:left="-14"/>
              <w:rPr>
                <w:rFonts w:ascii="CordiaUPC" w:hAnsi="CordiaUPC" w:cs="CordiaUPC"/>
                <w:sz w:val="20"/>
                <w:lang w:val="en-GB"/>
              </w:rPr>
            </w:pPr>
            <w:r w:rsidRPr="00D75661">
              <w:rPr>
                <w:rFonts w:ascii="CordiaUPC" w:hAnsi="CordiaUPC" w:cs="CordiaUPC" w:hint="cs"/>
                <w:sz w:val="20"/>
                <w:lang w:val="en-GB"/>
              </w:rPr>
              <w:t>-</w:t>
            </w:r>
          </w:p>
        </w:tc>
        <w:tc>
          <w:tcPr>
            <w:tcW w:w="630" w:type="dxa"/>
            <w:vAlign w:val="bottom"/>
          </w:tcPr>
          <w:p w14:paraId="0091D519" w14:textId="72EB266C" w:rsidR="00B90BBE" w:rsidRPr="00D75661" w:rsidRDefault="00B90BBE" w:rsidP="00B90BBE">
            <w:pPr>
              <w:pStyle w:val="index"/>
              <w:tabs>
                <w:tab w:val="decimal" w:pos="540"/>
              </w:tabs>
              <w:spacing w:after="0" w:line="240" w:lineRule="exact"/>
              <w:ind w:left="-14"/>
              <w:rPr>
                <w:rFonts w:ascii="CordiaUPC" w:hAnsi="CordiaUPC" w:cs="CordiaUPC"/>
                <w:sz w:val="20"/>
                <w:lang w:val="en-GB"/>
              </w:rPr>
            </w:pPr>
            <w:r w:rsidRPr="00D75661">
              <w:rPr>
                <w:rFonts w:ascii="CordiaUPC" w:hAnsi="CordiaUPC" w:cs="CordiaUPC"/>
                <w:sz w:val="20"/>
                <w:lang w:val="en-GB"/>
              </w:rPr>
              <w:t>-</w:t>
            </w:r>
          </w:p>
        </w:tc>
        <w:tc>
          <w:tcPr>
            <w:tcW w:w="666" w:type="dxa"/>
            <w:vAlign w:val="bottom"/>
          </w:tcPr>
          <w:p w14:paraId="75A8D31C" w14:textId="2B8D9DCA" w:rsidR="00B90BBE" w:rsidRPr="00D75661" w:rsidRDefault="00B90BBE" w:rsidP="00B90BBE">
            <w:pPr>
              <w:pStyle w:val="index"/>
              <w:tabs>
                <w:tab w:val="decimal" w:pos="540"/>
              </w:tabs>
              <w:spacing w:after="0" w:line="240" w:lineRule="exact"/>
              <w:ind w:left="-14"/>
              <w:rPr>
                <w:rFonts w:ascii="CordiaUPC" w:hAnsi="CordiaUPC" w:cs="CordiaUPC"/>
                <w:sz w:val="20"/>
                <w:lang w:val="en-GB"/>
              </w:rPr>
            </w:pPr>
            <w:r w:rsidRPr="00D75661">
              <w:rPr>
                <w:rFonts w:ascii="CordiaUPC" w:hAnsi="CordiaUPC" w:cs="CordiaUPC" w:hint="cs"/>
                <w:sz w:val="20"/>
                <w:cs/>
                <w:lang w:val="en-GB"/>
              </w:rPr>
              <w:t>4</w:t>
            </w:r>
            <w:r w:rsidRPr="00D75661">
              <w:rPr>
                <w:rFonts w:ascii="CordiaUPC" w:hAnsi="CordiaUPC" w:cs="CordiaUPC"/>
                <w:sz w:val="20"/>
                <w:lang w:val="en-GB"/>
              </w:rPr>
              <w:t>,</w:t>
            </w:r>
            <w:r w:rsidRPr="00D75661">
              <w:rPr>
                <w:rFonts w:ascii="CordiaUPC" w:hAnsi="CordiaUPC" w:cs="CordiaUPC" w:hint="cs"/>
                <w:sz w:val="20"/>
                <w:cs/>
                <w:lang w:val="en-GB"/>
              </w:rPr>
              <w:t>141</w:t>
            </w:r>
          </w:p>
        </w:tc>
        <w:tc>
          <w:tcPr>
            <w:tcW w:w="671" w:type="dxa"/>
            <w:vAlign w:val="bottom"/>
          </w:tcPr>
          <w:p w14:paraId="68B7BE64" w14:textId="547C292D" w:rsidR="00B90BBE" w:rsidRPr="00D75661" w:rsidRDefault="00B90BBE" w:rsidP="00B90BBE">
            <w:pPr>
              <w:pStyle w:val="index"/>
              <w:tabs>
                <w:tab w:val="decimal" w:pos="605"/>
              </w:tabs>
              <w:spacing w:after="0" w:line="240" w:lineRule="exact"/>
              <w:ind w:left="-14"/>
              <w:rPr>
                <w:rFonts w:ascii="CordiaUPC" w:hAnsi="CordiaUPC" w:cs="CordiaUPC"/>
                <w:sz w:val="20"/>
              </w:rPr>
            </w:pPr>
            <w:r w:rsidRPr="00D75661">
              <w:rPr>
                <w:rFonts w:ascii="CordiaUPC" w:hAnsi="CordiaUPC" w:cs="CordiaUPC"/>
                <w:sz w:val="20"/>
              </w:rPr>
              <w:t>-</w:t>
            </w:r>
          </w:p>
        </w:tc>
        <w:tc>
          <w:tcPr>
            <w:tcW w:w="634" w:type="dxa"/>
            <w:gridSpan w:val="3"/>
            <w:shd w:val="clear" w:color="auto" w:fill="auto"/>
            <w:vAlign w:val="bottom"/>
          </w:tcPr>
          <w:p w14:paraId="6C0FFEA2" w14:textId="399CEEA6" w:rsidR="00B90BBE" w:rsidRPr="00D75661" w:rsidRDefault="00B90BBE" w:rsidP="00B90BBE">
            <w:pPr>
              <w:tabs>
                <w:tab w:val="decimal" w:pos="543"/>
              </w:tabs>
              <w:spacing w:line="240" w:lineRule="exact"/>
              <w:rPr>
                <w:rFonts w:ascii="CordiaUPC" w:hAnsi="CordiaUPC" w:cs="CordiaUPC"/>
                <w:sz w:val="20"/>
                <w:lang w:val="en-AU"/>
              </w:rPr>
            </w:pPr>
            <w:r w:rsidRPr="00D75661">
              <w:rPr>
                <w:rFonts w:ascii="CordiaUPC" w:hAnsi="CordiaUPC" w:cs="CordiaUPC"/>
                <w:sz w:val="20"/>
              </w:rPr>
              <w:t>4,192</w:t>
            </w:r>
          </w:p>
        </w:tc>
        <w:tc>
          <w:tcPr>
            <w:tcW w:w="720" w:type="dxa"/>
            <w:vAlign w:val="bottom"/>
          </w:tcPr>
          <w:p w14:paraId="3CA873CE" w14:textId="3D829FDD" w:rsidR="00B90BBE" w:rsidRPr="00D75661" w:rsidRDefault="00B90BBE" w:rsidP="00434C45">
            <w:pPr>
              <w:pStyle w:val="index"/>
              <w:tabs>
                <w:tab w:val="decimal" w:pos="623"/>
              </w:tabs>
              <w:spacing w:after="0" w:line="240" w:lineRule="exact"/>
              <w:ind w:left="144"/>
              <w:rPr>
                <w:rFonts w:ascii="CordiaUPC" w:hAnsi="CordiaUPC" w:cs="CordiaUPC"/>
                <w:sz w:val="20"/>
                <w:lang w:bidi="th-TH"/>
              </w:rPr>
            </w:pPr>
            <w:r w:rsidRPr="00D75661">
              <w:rPr>
                <w:rFonts w:ascii="CordiaUPC" w:hAnsi="CordiaUPC" w:cs="CordiaUPC" w:hint="cs"/>
                <w:sz w:val="20"/>
                <w:cs/>
              </w:rPr>
              <w:t>-</w:t>
            </w:r>
          </w:p>
        </w:tc>
        <w:tc>
          <w:tcPr>
            <w:tcW w:w="630" w:type="dxa"/>
            <w:gridSpan w:val="3"/>
            <w:shd w:val="clear" w:color="auto" w:fill="auto"/>
            <w:vAlign w:val="bottom"/>
          </w:tcPr>
          <w:p w14:paraId="256F6F7E" w14:textId="18B244D5" w:rsidR="00B90BBE" w:rsidRPr="00D75661" w:rsidRDefault="00B90BBE" w:rsidP="00B90BBE">
            <w:pPr>
              <w:pStyle w:val="index"/>
              <w:tabs>
                <w:tab w:val="decimal" w:pos="513"/>
              </w:tabs>
              <w:spacing w:after="0" w:line="240" w:lineRule="exact"/>
              <w:ind w:left="144"/>
              <w:rPr>
                <w:rFonts w:ascii="CordiaUPC" w:hAnsi="CordiaUPC" w:cs="CordiaUPC"/>
                <w:sz w:val="20"/>
                <w:lang w:bidi="th-TH"/>
              </w:rPr>
            </w:pPr>
            <w:r w:rsidRPr="00D75661">
              <w:rPr>
                <w:rFonts w:ascii="CordiaUPC" w:hAnsi="CordiaUPC" w:cs="CordiaUPC" w:hint="cs"/>
                <w:sz w:val="20"/>
                <w:cs/>
              </w:rPr>
              <w:t>-</w:t>
            </w:r>
          </w:p>
        </w:tc>
        <w:tc>
          <w:tcPr>
            <w:tcW w:w="720" w:type="dxa"/>
            <w:shd w:val="clear" w:color="auto" w:fill="auto"/>
            <w:vAlign w:val="bottom"/>
          </w:tcPr>
          <w:p w14:paraId="3F14FD74" w14:textId="3625A8D9" w:rsidR="00B90BBE" w:rsidRPr="00D75661" w:rsidRDefault="00B90BBE" w:rsidP="00B90BBE">
            <w:pPr>
              <w:pStyle w:val="index"/>
              <w:tabs>
                <w:tab w:val="decimal" w:pos="630"/>
              </w:tabs>
              <w:spacing w:after="0" w:line="240" w:lineRule="exact"/>
              <w:ind w:left="-14"/>
              <w:rPr>
                <w:rFonts w:ascii="CordiaUPC" w:hAnsi="CordiaUPC" w:cs="CordiaUPC"/>
                <w:sz w:val="20"/>
                <w:lang w:val="en-GB"/>
              </w:rPr>
            </w:pPr>
            <w:r w:rsidRPr="00D75661">
              <w:rPr>
                <w:rFonts w:ascii="CordiaUPC" w:hAnsi="CordiaUPC" w:cs="CordiaUPC"/>
                <w:sz w:val="20"/>
                <w:lang w:val="en-GB"/>
              </w:rPr>
              <w:t>-</w:t>
            </w:r>
          </w:p>
        </w:tc>
        <w:tc>
          <w:tcPr>
            <w:tcW w:w="720" w:type="dxa"/>
            <w:gridSpan w:val="2"/>
            <w:shd w:val="clear" w:color="auto" w:fill="auto"/>
            <w:vAlign w:val="bottom"/>
          </w:tcPr>
          <w:p w14:paraId="234C2C53" w14:textId="5DCB6FD0" w:rsidR="00B90BBE" w:rsidRPr="00D75661" w:rsidRDefault="00B90BBE" w:rsidP="00B90BBE">
            <w:pPr>
              <w:pStyle w:val="index"/>
              <w:tabs>
                <w:tab w:val="decimal" w:pos="630"/>
              </w:tabs>
              <w:spacing w:after="0" w:line="240" w:lineRule="exact"/>
              <w:ind w:left="-14"/>
              <w:rPr>
                <w:rFonts w:ascii="CordiaUPC" w:hAnsi="CordiaUPC" w:cs="CordiaUPC"/>
                <w:sz w:val="20"/>
                <w:lang w:val="en-GB"/>
              </w:rPr>
            </w:pPr>
            <w:r w:rsidRPr="00D75661">
              <w:rPr>
                <w:rFonts w:ascii="CordiaUPC" w:hAnsi="CordiaUPC" w:cs="CordiaUPC"/>
                <w:sz w:val="20"/>
                <w:lang w:val="en-GB"/>
              </w:rPr>
              <w:t>4,192</w:t>
            </w:r>
          </w:p>
        </w:tc>
        <w:tc>
          <w:tcPr>
            <w:tcW w:w="716" w:type="dxa"/>
            <w:vAlign w:val="bottom"/>
          </w:tcPr>
          <w:p w14:paraId="3C4D362F" w14:textId="7DD8F822" w:rsidR="00B90BBE" w:rsidRPr="00D75661" w:rsidRDefault="00B90BBE" w:rsidP="00B90BBE">
            <w:pPr>
              <w:pStyle w:val="index"/>
              <w:tabs>
                <w:tab w:val="decimal" w:pos="560"/>
              </w:tabs>
              <w:spacing w:after="0" w:line="240" w:lineRule="exact"/>
              <w:ind w:left="-14"/>
              <w:rPr>
                <w:rFonts w:ascii="CordiaUPC" w:hAnsi="CordiaUPC" w:cs="CordiaUPC"/>
                <w:sz w:val="20"/>
                <w:lang w:val="en-GB" w:bidi="th-TH"/>
              </w:rPr>
            </w:pPr>
            <w:r w:rsidRPr="00D75661">
              <w:rPr>
                <w:rFonts w:ascii="CordiaUPC" w:hAnsi="CordiaUPC" w:cs="CordiaUPC"/>
                <w:sz w:val="20"/>
                <w:lang w:val="en-GB" w:bidi="th-TH"/>
              </w:rPr>
              <w:t>73</w:t>
            </w:r>
          </w:p>
        </w:tc>
        <w:tc>
          <w:tcPr>
            <w:tcW w:w="657" w:type="dxa"/>
            <w:vAlign w:val="bottom"/>
          </w:tcPr>
          <w:p w14:paraId="79246E3B" w14:textId="07B434D4" w:rsidR="00B90BBE" w:rsidRPr="00D75661" w:rsidRDefault="00B90BBE" w:rsidP="00B90BBE">
            <w:pPr>
              <w:pStyle w:val="index"/>
              <w:tabs>
                <w:tab w:val="decimal" w:pos="542"/>
              </w:tabs>
              <w:spacing w:after="0" w:line="240" w:lineRule="exact"/>
              <w:ind w:left="-14"/>
              <w:rPr>
                <w:rFonts w:ascii="CordiaUPC" w:hAnsi="CordiaUPC" w:cs="CordiaUPC"/>
                <w:sz w:val="20"/>
                <w:cs/>
                <w:lang w:val="en-GB" w:bidi="th-TH"/>
              </w:rPr>
            </w:pPr>
            <w:r w:rsidRPr="00D75661">
              <w:rPr>
                <w:rFonts w:ascii="CordiaUPC" w:hAnsi="CordiaUPC" w:cs="CordiaUPC"/>
                <w:sz w:val="20"/>
                <w:lang w:val="en-GB" w:bidi="th-TH"/>
              </w:rPr>
              <w:t>-</w:t>
            </w:r>
          </w:p>
        </w:tc>
      </w:tr>
      <w:tr w:rsidR="00CC6653" w:rsidRPr="00392524" w14:paraId="788437E8" w14:textId="77777777" w:rsidTr="00265AFB">
        <w:trPr>
          <w:trHeight w:val="63"/>
        </w:trPr>
        <w:tc>
          <w:tcPr>
            <w:tcW w:w="1838" w:type="dxa"/>
            <w:shd w:val="clear" w:color="auto" w:fill="auto"/>
            <w:vAlign w:val="bottom"/>
          </w:tcPr>
          <w:p w14:paraId="4DC015A8" w14:textId="48C9F5AD" w:rsidR="00CC6653" w:rsidRPr="004117F8" w:rsidRDefault="00CC6653" w:rsidP="00CC6653">
            <w:pPr>
              <w:pStyle w:val="index"/>
              <w:spacing w:after="0" w:line="240" w:lineRule="exact"/>
              <w:ind w:left="90" w:right="-90" w:hanging="90"/>
              <w:rPr>
                <w:rFonts w:ascii="CordiaUPC" w:hAnsi="CordiaUPC" w:cs="CordiaUPC"/>
                <w:sz w:val="20"/>
                <w:highlight w:val="yellow"/>
                <w:lang w:val="en-GB"/>
              </w:rPr>
            </w:pPr>
            <w:bookmarkStart w:id="11" w:name="_Hlk527981258"/>
            <w:proofErr w:type="spellStart"/>
            <w:r w:rsidRPr="00B15EA5">
              <w:rPr>
                <w:rFonts w:ascii="CordiaUPC" w:hAnsi="CordiaUPC" w:cs="CordiaUPC"/>
                <w:sz w:val="20"/>
                <w:lang w:val="en-GB"/>
              </w:rPr>
              <w:t>Eastspring</w:t>
            </w:r>
            <w:proofErr w:type="spellEnd"/>
            <w:r w:rsidRPr="00B15EA5">
              <w:rPr>
                <w:rFonts w:ascii="CordiaUPC" w:hAnsi="CordiaUPC" w:cs="CordiaUPC"/>
                <w:sz w:val="20"/>
                <w:lang w:val="en-GB"/>
              </w:rPr>
              <w:t xml:space="preserve"> Asset Management (Thailand) </w:t>
            </w:r>
            <w:r w:rsidRPr="00B15EA5">
              <w:rPr>
                <w:rFonts w:ascii="CordiaUPC" w:hAnsi="CordiaUPC" w:cs="CordiaUPC" w:hint="cs"/>
                <w:sz w:val="20"/>
                <w:lang w:val="en-GB"/>
              </w:rPr>
              <w:t>Co., Ltd.</w:t>
            </w:r>
            <w:bookmarkEnd w:id="11"/>
            <w:r w:rsidRPr="00B15EA5">
              <w:rPr>
                <w:rFonts w:ascii="CordiaUPC" w:hAnsi="CordiaUPC" w:cs="CordiaUPC"/>
                <w:sz w:val="20"/>
                <w:vertAlign w:val="superscript"/>
              </w:rPr>
              <w:t xml:space="preserve"> (3)</w:t>
            </w:r>
          </w:p>
        </w:tc>
        <w:tc>
          <w:tcPr>
            <w:tcW w:w="1170" w:type="dxa"/>
            <w:shd w:val="clear" w:color="auto" w:fill="auto"/>
            <w:vAlign w:val="bottom"/>
          </w:tcPr>
          <w:p w14:paraId="5D0B9A4F" w14:textId="50709082" w:rsidR="00CC6653" w:rsidRPr="00392524" w:rsidRDefault="00CC6653" w:rsidP="00CC6653">
            <w:pPr>
              <w:pStyle w:val="index"/>
              <w:spacing w:after="0" w:line="240" w:lineRule="exact"/>
              <w:jc w:val="center"/>
              <w:rPr>
                <w:rFonts w:ascii="CordiaUPC" w:hAnsi="CordiaUPC" w:cs="CordiaUPC"/>
                <w:sz w:val="20"/>
                <w:lang w:val="en-GB"/>
              </w:rPr>
            </w:pPr>
            <w:r w:rsidRPr="00392524">
              <w:rPr>
                <w:rFonts w:ascii="CordiaUPC" w:hAnsi="CordiaUPC" w:cs="CordiaUPC" w:hint="cs"/>
                <w:sz w:val="20"/>
                <w:lang w:val="en-GB"/>
              </w:rPr>
              <w:t xml:space="preserve">Fund management </w:t>
            </w:r>
          </w:p>
        </w:tc>
        <w:tc>
          <w:tcPr>
            <w:tcW w:w="630" w:type="dxa"/>
            <w:vAlign w:val="bottom"/>
          </w:tcPr>
          <w:p w14:paraId="212B9F18" w14:textId="5E661933" w:rsidR="00CC6653" w:rsidRPr="00B15EA5" w:rsidRDefault="00CC6653" w:rsidP="00CC6653">
            <w:pPr>
              <w:pStyle w:val="index"/>
              <w:spacing w:after="0" w:line="240" w:lineRule="exact"/>
              <w:ind w:right="90"/>
              <w:jc w:val="right"/>
              <w:rPr>
                <w:rFonts w:ascii="CordiaUPC" w:hAnsi="CordiaUPC" w:cs="CordiaUPC"/>
                <w:sz w:val="20"/>
                <w:lang w:val="en-GB"/>
              </w:rPr>
            </w:pPr>
            <w:r w:rsidRPr="00B15EA5">
              <w:rPr>
                <w:rFonts w:ascii="CordiaUPC" w:hAnsi="CordiaUPC" w:cs="CordiaUPC"/>
                <w:sz w:val="20"/>
                <w:lang w:val="en-GB"/>
              </w:rPr>
              <w:t>40.50</w:t>
            </w:r>
          </w:p>
        </w:tc>
        <w:tc>
          <w:tcPr>
            <w:tcW w:w="666" w:type="dxa"/>
            <w:shd w:val="clear" w:color="auto" w:fill="auto"/>
            <w:vAlign w:val="bottom"/>
          </w:tcPr>
          <w:p w14:paraId="21831FC1" w14:textId="7184D7AB" w:rsidR="00CC6653" w:rsidRPr="00B15EA5" w:rsidRDefault="00CC6653" w:rsidP="00CC6653">
            <w:pPr>
              <w:pStyle w:val="index"/>
              <w:spacing w:after="0" w:line="240" w:lineRule="exact"/>
              <w:ind w:right="90"/>
              <w:jc w:val="right"/>
              <w:rPr>
                <w:rFonts w:ascii="CordiaUPC" w:hAnsi="CordiaUPC" w:cs="CordiaUPC"/>
                <w:sz w:val="20"/>
                <w:lang w:val="en-GB"/>
              </w:rPr>
            </w:pPr>
            <w:r w:rsidRPr="00B15EA5">
              <w:rPr>
                <w:rFonts w:ascii="CordiaUPC" w:hAnsi="CordiaUPC" w:cs="CordiaUPC"/>
                <w:sz w:val="20"/>
                <w:lang w:val="en-GB"/>
              </w:rPr>
              <w:t>-</w:t>
            </w:r>
          </w:p>
        </w:tc>
        <w:tc>
          <w:tcPr>
            <w:tcW w:w="612" w:type="dxa"/>
            <w:vAlign w:val="bottom"/>
          </w:tcPr>
          <w:p w14:paraId="3E660641" w14:textId="506420C4" w:rsidR="00CC6653" w:rsidRPr="00B15EA5" w:rsidRDefault="00B15EA5" w:rsidP="00CC6653">
            <w:pPr>
              <w:pStyle w:val="index"/>
              <w:tabs>
                <w:tab w:val="decimal" w:pos="540"/>
              </w:tabs>
              <w:spacing w:after="0" w:line="240" w:lineRule="exact"/>
              <w:rPr>
                <w:rFonts w:ascii="CordiaUPC" w:hAnsi="CordiaUPC" w:cs="CordiaUPC"/>
                <w:sz w:val="20"/>
                <w:lang w:val="en-GB"/>
              </w:rPr>
            </w:pPr>
            <w:r w:rsidRPr="00B15EA5">
              <w:rPr>
                <w:rFonts w:ascii="CordiaUPC" w:hAnsi="CordiaUPC" w:cs="CordiaUPC"/>
                <w:sz w:val="20"/>
                <w:lang w:val="en-GB"/>
              </w:rPr>
              <w:t>2</w:t>
            </w:r>
            <w:r w:rsidR="00CC6653" w:rsidRPr="00B15EA5">
              <w:rPr>
                <w:rFonts w:ascii="CordiaUPC" w:hAnsi="CordiaUPC" w:cs="CordiaUPC"/>
                <w:sz w:val="20"/>
                <w:lang w:val="en-GB"/>
              </w:rPr>
              <w:t>00</w:t>
            </w:r>
          </w:p>
        </w:tc>
        <w:tc>
          <w:tcPr>
            <w:tcW w:w="679" w:type="dxa"/>
            <w:shd w:val="clear" w:color="auto" w:fill="auto"/>
            <w:vAlign w:val="bottom"/>
          </w:tcPr>
          <w:p w14:paraId="6B0ACEF7" w14:textId="03F8BC47" w:rsidR="00CC6653" w:rsidRPr="00B15EA5" w:rsidRDefault="00CC6653" w:rsidP="00CC6653">
            <w:pPr>
              <w:pStyle w:val="index"/>
              <w:tabs>
                <w:tab w:val="decimal" w:pos="540"/>
              </w:tabs>
              <w:spacing w:after="0" w:line="240" w:lineRule="exact"/>
              <w:rPr>
                <w:rFonts w:ascii="CordiaUPC" w:hAnsi="CordiaUPC" w:cs="CordiaUPC"/>
                <w:sz w:val="20"/>
                <w:lang w:val="en-GB"/>
              </w:rPr>
            </w:pPr>
            <w:r w:rsidRPr="00B15EA5">
              <w:rPr>
                <w:rFonts w:ascii="CordiaUPC" w:hAnsi="CordiaUPC" w:cs="CordiaUPC"/>
                <w:sz w:val="20"/>
                <w:lang w:val="en-GB"/>
              </w:rPr>
              <w:t xml:space="preserve">  -</w:t>
            </w:r>
          </w:p>
        </w:tc>
        <w:tc>
          <w:tcPr>
            <w:tcW w:w="648" w:type="dxa"/>
            <w:vAlign w:val="bottom"/>
          </w:tcPr>
          <w:p w14:paraId="18B2D464" w14:textId="4133DE7E" w:rsidR="00CC6653" w:rsidRPr="00B15EA5" w:rsidRDefault="00CC6653" w:rsidP="00CC6653">
            <w:pPr>
              <w:pStyle w:val="index"/>
              <w:pBdr>
                <w:bottom w:val="single" w:sz="4" w:space="1" w:color="auto"/>
              </w:pBdr>
              <w:tabs>
                <w:tab w:val="decimal" w:pos="566"/>
              </w:tabs>
              <w:spacing w:after="0" w:line="240" w:lineRule="exact"/>
              <w:ind w:left="144" w:firstLine="14"/>
              <w:rPr>
                <w:rFonts w:ascii="CordiaUPC" w:hAnsi="CordiaUPC" w:cs="CordiaUPC"/>
                <w:sz w:val="20"/>
                <w:lang w:val="en-GB"/>
              </w:rPr>
            </w:pPr>
            <w:r w:rsidRPr="00B15EA5">
              <w:rPr>
                <w:rFonts w:ascii="CordiaUPC" w:hAnsi="CordiaUPC" w:cs="CordiaUPC"/>
                <w:sz w:val="20"/>
                <w:lang w:bidi="th-TH"/>
              </w:rPr>
              <w:t>8,669</w:t>
            </w:r>
          </w:p>
        </w:tc>
        <w:tc>
          <w:tcPr>
            <w:tcW w:w="657" w:type="dxa"/>
            <w:vAlign w:val="bottom"/>
          </w:tcPr>
          <w:p w14:paraId="1F8AC125" w14:textId="639611D1" w:rsidR="00CC6653" w:rsidRPr="00B15EA5" w:rsidRDefault="00CC6653" w:rsidP="00CC6653">
            <w:pPr>
              <w:pStyle w:val="index"/>
              <w:pBdr>
                <w:bottom w:val="single" w:sz="4" w:space="1" w:color="auto"/>
              </w:pBdr>
              <w:tabs>
                <w:tab w:val="decimal" w:pos="526"/>
              </w:tabs>
              <w:spacing w:after="0" w:line="240" w:lineRule="exact"/>
              <w:ind w:left="144" w:firstLine="14"/>
              <w:rPr>
                <w:rFonts w:ascii="CordiaUPC" w:hAnsi="CordiaUPC" w:cs="CordiaUPC"/>
                <w:sz w:val="20"/>
                <w:lang w:val="en-GB"/>
              </w:rPr>
            </w:pPr>
            <w:r w:rsidRPr="00B15EA5">
              <w:rPr>
                <w:rFonts w:ascii="CordiaUPC" w:hAnsi="CordiaUPC" w:cs="CordiaUPC"/>
                <w:sz w:val="20"/>
                <w:lang w:val="en-GB"/>
              </w:rPr>
              <w:t>-</w:t>
            </w:r>
          </w:p>
        </w:tc>
        <w:tc>
          <w:tcPr>
            <w:tcW w:w="684" w:type="dxa"/>
            <w:vAlign w:val="bottom"/>
          </w:tcPr>
          <w:p w14:paraId="763572B7" w14:textId="53EF8123" w:rsidR="00CC6653" w:rsidRPr="00B15EA5" w:rsidRDefault="00CC6653" w:rsidP="00CC6653">
            <w:pPr>
              <w:pStyle w:val="index"/>
              <w:pBdr>
                <w:bottom w:val="single" w:sz="4" w:space="1" w:color="auto"/>
              </w:pBdr>
              <w:tabs>
                <w:tab w:val="decimal" w:pos="522"/>
              </w:tabs>
              <w:spacing w:after="0" w:line="240" w:lineRule="exact"/>
              <w:ind w:left="144"/>
              <w:rPr>
                <w:rFonts w:ascii="CordiaUPC" w:hAnsi="CordiaUPC" w:cs="CordiaUPC"/>
                <w:sz w:val="20"/>
                <w:lang w:val="en-GB"/>
              </w:rPr>
            </w:pPr>
            <w:r w:rsidRPr="00B15EA5">
              <w:rPr>
                <w:rFonts w:ascii="CordiaUPC" w:hAnsi="CordiaUPC" w:cs="CordiaUPC"/>
                <w:sz w:val="20"/>
                <w:lang w:val="en-GB"/>
              </w:rPr>
              <w:t>-</w:t>
            </w:r>
          </w:p>
        </w:tc>
        <w:tc>
          <w:tcPr>
            <w:tcW w:w="630" w:type="dxa"/>
            <w:vAlign w:val="bottom"/>
          </w:tcPr>
          <w:p w14:paraId="18EC72CE" w14:textId="363B14C8" w:rsidR="00CC6653" w:rsidRPr="00B15EA5" w:rsidRDefault="00CC6653" w:rsidP="00CC6653">
            <w:pPr>
              <w:pStyle w:val="index"/>
              <w:pBdr>
                <w:bottom w:val="single" w:sz="4" w:space="1" w:color="auto"/>
              </w:pBdr>
              <w:tabs>
                <w:tab w:val="decimal" w:pos="522"/>
              </w:tabs>
              <w:spacing w:after="0" w:line="240" w:lineRule="exact"/>
              <w:ind w:left="144"/>
              <w:rPr>
                <w:rFonts w:ascii="CordiaUPC" w:hAnsi="CordiaUPC" w:cs="CordiaUPC"/>
                <w:sz w:val="20"/>
                <w:lang w:val="en-GB"/>
              </w:rPr>
            </w:pPr>
            <w:r w:rsidRPr="00B15EA5">
              <w:rPr>
                <w:rFonts w:ascii="CordiaUPC" w:hAnsi="CordiaUPC" w:cs="CordiaUPC"/>
                <w:sz w:val="20"/>
                <w:lang w:val="en-GB"/>
              </w:rPr>
              <w:t>-</w:t>
            </w:r>
          </w:p>
        </w:tc>
        <w:tc>
          <w:tcPr>
            <w:tcW w:w="630" w:type="dxa"/>
            <w:vAlign w:val="bottom"/>
          </w:tcPr>
          <w:p w14:paraId="41FD0561" w14:textId="78E32969" w:rsidR="00CC6653" w:rsidRPr="00B15EA5" w:rsidRDefault="00CC6653" w:rsidP="00CC6653">
            <w:pPr>
              <w:pStyle w:val="index"/>
              <w:pBdr>
                <w:bottom w:val="single" w:sz="4" w:space="1" w:color="auto"/>
              </w:pBdr>
              <w:tabs>
                <w:tab w:val="decimal" w:pos="540"/>
              </w:tabs>
              <w:spacing w:after="0" w:line="240" w:lineRule="exact"/>
              <w:ind w:left="144"/>
              <w:rPr>
                <w:rFonts w:ascii="CordiaUPC" w:hAnsi="CordiaUPC" w:cs="CordiaUPC"/>
                <w:sz w:val="20"/>
                <w:lang w:val="en-GB"/>
              </w:rPr>
            </w:pPr>
            <w:r w:rsidRPr="00B15EA5">
              <w:rPr>
                <w:rFonts w:ascii="CordiaUPC" w:hAnsi="CordiaUPC" w:cs="CordiaUPC"/>
                <w:sz w:val="20"/>
                <w:lang w:bidi="th-TH"/>
              </w:rPr>
              <w:t>8,669</w:t>
            </w:r>
          </w:p>
        </w:tc>
        <w:tc>
          <w:tcPr>
            <w:tcW w:w="666" w:type="dxa"/>
            <w:vAlign w:val="bottom"/>
          </w:tcPr>
          <w:p w14:paraId="22C42B17" w14:textId="13991201" w:rsidR="00CC6653" w:rsidRPr="00B15EA5" w:rsidRDefault="00CC6653" w:rsidP="00CC6653">
            <w:pPr>
              <w:pStyle w:val="index"/>
              <w:pBdr>
                <w:bottom w:val="single" w:sz="4" w:space="1" w:color="auto"/>
              </w:pBdr>
              <w:tabs>
                <w:tab w:val="decimal" w:pos="540"/>
              </w:tabs>
              <w:spacing w:after="0" w:line="240" w:lineRule="exact"/>
              <w:ind w:left="144"/>
              <w:rPr>
                <w:rFonts w:ascii="CordiaUPC" w:hAnsi="CordiaUPC" w:cs="CordiaUPC"/>
                <w:sz w:val="20"/>
                <w:lang w:val="en-GB"/>
              </w:rPr>
            </w:pPr>
            <w:r w:rsidRPr="00B15EA5">
              <w:rPr>
                <w:rFonts w:ascii="CordiaUPC" w:hAnsi="CordiaUPC" w:cs="CordiaUPC"/>
                <w:sz w:val="20"/>
                <w:lang w:val="en-GB"/>
              </w:rPr>
              <w:t>-</w:t>
            </w:r>
          </w:p>
        </w:tc>
        <w:tc>
          <w:tcPr>
            <w:tcW w:w="671" w:type="dxa"/>
            <w:vAlign w:val="bottom"/>
          </w:tcPr>
          <w:p w14:paraId="5AB5C475" w14:textId="3EA6D673" w:rsidR="00CC6653" w:rsidRPr="00B15EA5" w:rsidRDefault="00CC6653" w:rsidP="00CC6653">
            <w:pPr>
              <w:pStyle w:val="index"/>
              <w:pBdr>
                <w:bottom w:val="single" w:sz="4" w:space="1" w:color="auto"/>
              </w:pBdr>
              <w:tabs>
                <w:tab w:val="decimal" w:pos="605"/>
              </w:tabs>
              <w:spacing w:after="0" w:line="240" w:lineRule="exact"/>
              <w:ind w:left="144" w:right="53"/>
              <w:rPr>
                <w:rFonts w:ascii="CordiaUPC" w:hAnsi="CordiaUPC" w:cs="CordiaUPC"/>
                <w:sz w:val="20"/>
                <w:lang w:val="en-GB"/>
              </w:rPr>
            </w:pPr>
            <w:r w:rsidRPr="00B15EA5">
              <w:rPr>
                <w:rFonts w:ascii="CordiaUPC" w:hAnsi="CordiaUPC" w:cs="CordiaUPC" w:hint="cs"/>
                <w:sz w:val="20"/>
                <w:cs/>
                <w:lang w:bidi="th-TH"/>
              </w:rPr>
              <w:t>4</w:t>
            </w:r>
            <w:r w:rsidRPr="00B15EA5">
              <w:rPr>
                <w:rFonts w:ascii="CordiaUPC" w:hAnsi="CordiaUPC" w:cs="CordiaUPC"/>
                <w:sz w:val="20"/>
                <w:lang w:val="en-US" w:bidi="th-TH"/>
              </w:rPr>
              <w:t>,</w:t>
            </w:r>
            <w:r w:rsidRPr="00B15EA5">
              <w:rPr>
                <w:rFonts w:ascii="CordiaUPC" w:hAnsi="CordiaUPC" w:cs="CordiaUPC" w:hint="cs"/>
                <w:sz w:val="20"/>
                <w:cs/>
                <w:lang w:bidi="th-TH"/>
              </w:rPr>
              <w:t>389</w:t>
            </w:r>
          </w:p>
        </w:tc>
        <w:tc>
          <w:tcPr>
            <w:tcW w:w="75" w:type="dxa"/>
            <w:shd w:val="clear" w:color="auto" w:fill="auto"/>
            <w:vAlign w:val="bottom"/>
          </w:tcPr>
          <w:p w14:paraId="0A3E91B3" w14:textId="6EA2CBE1" w:rsidR="00CC6653" w:rsidRPr="00B15EA5" w:rsidRDefault="00CC6653" w:rsidP="00CC6653">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59" w:type="dxa"/>
            <w:gridSpan w:val="2"/>
            <w:vAlign w:val="bottom"/>
          </w:tcPr>
          <w:p w14:paraId="1D6847A9" w14:textId="72545F91" w:rsidR="00CC6653" w:rsidRPr="00B15EA5" w:rsidRDefault="00CC6653" w:rsidP="00CC6653">
            <w:pPr>
              <w:pStyle w:val="index"/>
              <w:pBdr>
                <w:bottom w:val="single" w:sz="4" w:space="1" w:color="auto"/>
              </w:pBdr>
              <w:tabs>
                <w:tab w:val="decimal" w:pos="466"/>
              </w:tabs>
              <w:spacing w:after="0" w:line="240" w:lineRule="exact"/>
              <w:ind w:left="-14"/>
              <w:rPr>
                <w:rFonts w:ascii="CordiaUPC" w:hAnsi="CordiaUPC" w:cs="CordiaUPC"/>
                <w:sz w:val="20"/>
                <w:lang w:val="en-GB"/>
              </w:rPr>
            </w:pPr>
            <w:r w:rsidRPr="00B15EA5">
              <w:rPr>
                <w:rFonts w:ascii="CordiaUPC" w:hAnsi="CordiaUPC" w:cs="CordiaUPC"/>
                <w:sz w:val="20"/>
                <w:lang w:val="en-GB"/>
              </w:rPr>
              <w:t>-</w:t>
            </w:r>
          </w:p>
        </w:tc>
        <w:tc>
          <w:tcPr>
            <w:tcW w:w="720" w:type="dxa"/>
            <w:shd w:val="clear" w:color="auto" w:fill="auto"/>
            <w:vAlign w:val="bottom"/>
          </w:tcPr>
          <w:p w14:paraId="4491EABF" w14:textId="60128300" w:rsidR="00CC6653" w:rsidRPr="00434C45" w:rsidRDefault="00CC6653" w:rsidP="00434C45">
            <w:pPr>
              <w:pStyle w:val="index"/>
              <w:pBdr>
                <w:bottom w:val="single" w:sz="4" w:space="1" w:color="auto"/>
              </w:pBdr>
              <w:tabs>
                <w:tab w:val="decimal" w:pos="632"/>
              </w:tabs>
              <w:spacing w:after="0" w:line="240" w:lineRule="exact"/>
              <w:ind w:left="144"/>
              <w:rPr>
                <w:rFonts w:ascii="CordiaUPC" w:hAnsi="CordiaUPC" w:cs="CordiaUPC"/>
                <w:sz w:val="20"/>
                <w:lang w:bidi="th-TH"/>
              </w:rPr>
            </w:pPr>
            <w:r w:rsidRPr="00434C45">
              <w:rPr>
                <w:rFonts w:ascii="CordiaUPC" w:hAnsi="CordiaUPC" w:cs="CordiaUPC"/>
                <w:sz w:val="20"/>
                <w:lang w:bidi="th-TH"/>
              </w:rPr>
              <w:t>-</w:t>
            </w:r>
          </w:p>
        </w:tc>
        <w:tc>
          <w:tcPr>
            <w:tcW w:w="90" w:type="dxa"/>
            <w:shd w:val="clear" w:color="auto" w:fill="auto"/>
            <w:vAlign w:val="bottom"/>
          </w:tcPr>
          <w:p w14:paraId="2CE77EC0" w14:textId="77777777" w:rsidR="00CC6653" w:rsidRPr="00B15EA5" w:rsidRDefault="00CC6653" w:rsidP="00CC6653">
            <w:pPr>
              <w:pStyle w:val="index"/>
              <w:tabs>
                <w:tab w:val="decimal" w:pos="581"/>
              </w:tabs>
              <w:spacing w:after="0" w:line="240" w:lineRule="exact"/>
              <w:rPr>
                <w:rFonts w:ascii="CordiaUPC" w:hAnsi="CordiaUPC" w:cs="CordiaUPC"/>
                <w:sz w:val="20"/>
                <w:lang w:val="en-GB"/>
              </w:rPr>
            </w:pPr>
          </w:p>
        </w:tc>
        <w:tc>
          <w:tcPr>
            <w:tcW w:w="540" w:type="dxa"/>
            <w:gridSpan w:val="2"/>
            <w:shd w:val="clear" w:color="auto" w:fill="auto"/>
            <w:vAlign w:val="bottom"/>
          </w:tcPr>
          <w:p w14:paraId="47F64BAA" w14:textId="3199F95E" w:rsidR="00CC6653" w:rsidRPr="00B15EA5" w:rsidRDefault="00CC6653" w:rsidP="00CC6653">
            <w:pPr>
              <w:pStyle w:val="index"/>
              <w:pBdr>
                <w:bottom w:val="single" w:sz="4" w:space="1" w:color="auto"/>
              </w:pBdr>
              <w:tabs>
                <w:tab w:val="decimal" w:pos="430"/>
              </w:tabs>
              <w:spacing w:after="0" w:line="240" w:lineRule="exact"/>
              <w:ind w:left="144"/>
              <w:rPr>
                <w:rFonts w:ascii="CordiaUPC" w:hAnsi="CordiaUPC" w:cs="CordiaUPC"/>
                <w:sz w:val="20"/>
              </w:rPr>
            </w:pPr>
            <w:r w:rsidRPr="00B15EA5">
              <w:rPr>
                <w:rFonts w:ascii="CordiaUPC" w:hAnsi="CordiaUPC" w:cs="CordiaUPC"/>
                <w:sz w:val="20"/>
              </w:rPr>
              <w:t>-</w:t>
            </w:r>
          </w:p>
        </w:tc>
        <w:tc>
          <w:tcPr>
            <w:tcW w:w="720" w:type="dxa"/>
            <w:shd w:val="clear" w:color="auto" w:fill="auto"/>
            <w:vAlign w:val="bottom"/>
          </w:tcPr>
          <w:p w14:paraId="4EC19046" w14:textId="4F67E30F" w:rsidR="00CC6653" w:rsidRPr="00B15EA5" w:rsidRDefault="00CC6653" w:rsidP="00CC6653">
            <w:pPr>
              <w:pStyle w:val="index"/>
              <w:pBdr>
                <w:bottom w:val="single" w:sz="4" w:space="1" w:color="auto"/>
              </w:pBdr>
              <w:tabs>
                <w:tab w:val="decimal" w:pos="630"/>
              </w:tabs>
              <w:spacing w:after="0" w:line="240" w:lineRule="exact"/>
              <w:ind w:left="144"/>
              <w:rPr>
                <w:rFonts w:ascii="CordiaUPC" w:hAnsi="CordiaUPC" w:cs="CordiaUPC"/>
                <w:sz w:val="20"/>
              </w:rPr>
            </w:pPr>
            <w:r w:rsidRPr="00B15EA5">
              <w:rPr>
                <w:rFonts w:ascii="CordiaUPC" w:hAnsi="CordiaUPC" w:cs="CordiaUPC"/>
                <w:sz w:val="20"/>
              </w:rPr>
              <w:t>4,389</w:t>
            </w:r>
          </w:p>
        </w:tc>
        <w:tc>
          <w:tcPr>
            <w:tcW w:w="720" w:type="dxa"/>
            <w:gridSpan w:val="2"/>
            <w:shd w:val="clear" w:color="auto" w:fill="auto"/>
            <w:vAlign w:val="bottom"/>
          </w:tcPr>
          <w:p w14:paraId="72C8AD43" w14:textId="29E32827" w:rsidR="00CC6653" w:rsidRPr="00B15EA5" w:rsidRDefault="00CC6653" w:rsidP="00CC6653">
            <w:pPr>
              <w:pStyle w:val="index"/>
              <w:pBdr>
                <w:bottom w:val="single" w:sz="4" w:space="1" w:color="auto"/>
              </w:pBdr>
              <w:tabs>
                <w:tab w:val="decimal" w:pos="630"/>
              </w:tabs>
              <w:spacing w:after="0" w:line="240" w:lineRule="exact"/>
              <w:ind w:left="144"/>
              <w:rPr>
                <w:rFonts w:ascii="CordiaUPC" w:hAnsi="CordiaUPC" w:cs="CordiaUPC"/>
                <w:sz w:val="20"/>
                <w:lang w:val="en-GB"/>
              </w:rPr>
            </w:pPr>
            <w:r w:rsidRPr="00B15EA5">
              <w:rPr>
                <w:rFonts w:ascii="CordiaUPC" w:hAnsi="CordiaUPC" w:cs="CordiaUPC"/>
                <w:sz w:val="20"/>
                <w:lang w:val="en-GB"/>
              </w:rPr>
              <w:t>-</w:t>
            </w:r>
          </w:p>
        </w:tc>
        <w:tc>
          <w:tcPr>
            <w:tcW w:w="716" w:type="dxa"/>
            <w:shd w:val="clear" w:color="auto" w:fill="auto"/>
            <w:vAlign w:val="bottom"/>
          </w:tcPr>
          <w:p w14:paraId="17ABC965" w14:textId="0A8817FE" w:rsidR="00CC6653" w:rsidRPr="00B15EA5" w:rsidRDefault="00CC6653" w:rsidP="00434C45">
            <w:pPr>
              <w:pStyle w:val="index"/>
              <w:pBdr>
                <w:bottom w:val="single" w:sz="4" w:space="1" w:color="auto"/>
              </w:pBdr>
              <w:tabs>
                <w:tab w:val="decimal" w:pos="569"/>
              </w:tabs>
              <w:spacing w:after="0" w:line="240" w:lineRule="exact"/>
              <w:ind w:left="144"/>
              <w:rPr>
                <w:rFonts w:ascii="CordiaUPC" w:hAnsi="CordiaUPC" w:cs="CordiaUPC"/>
                <w:sz w:val="20"/>
                <w:lang w:val="en-GB"/>
              </w:rPr>
            </w:pPr>
            <w:r w:rsidRPr="00B15EA5">
              <w:rPr>
                <w:rFonts w:ascii="CordiaUPC" w:hAnsi="CordiaUPC" w:cs="CordiaUPC"/>
                <w:sz w:val="20"/>
                <w:lang w:val="en-GB"/>
              </w:rPr>
              <w:t>-</w:t>
            </w:r>
          </w:p>
        </w:tc>
        <w:tc>
          <w:tcPr>
            <w:tcW w:w="657" w:type="dxa"/>
            <w:shd w:val="clear" w:color="auto" w:fill="auto"/>
            <w:vAlign w:val="bottom"/>
          </w:tcPr>
          <w:p w14:paraId="3459EA74" w14:textId="220D2B1D" w:rsidR="00CC6653" w:rsidRPr="009C75D4" w:rsidRDefault="00CC6653" w:rsidP="00CC6653">
            <w:pPr>
              <w:pStyle w:val="index"/>
              <w:pBdr>
                <w:bottom w:val="single" w:sz="4" w:space="1" w:color="auto"/>
              </w:pBdr>
              <w:tabs>
                <w:tab w:val="decimal" w:pos="542"/>
              </w:tabs>
              <w:spacing w:after="0" w:line="240" w:lineRule="exact"/>
              <w:ind w:left="144"/>
              <w:rPr>
                <w:rFonts w:ascii="CordiaUPC" w:hAnsi="CordiaUPC" w:cs="CordiaUPC"/>
                <w:sz w:val="20"/>
                <w:lang w:val="en-US"/>
              </w:rPr>
            </w:pPr>
            <w:r w:rsidRPr="00B15EA5">
              <w:rPr>
                <w:rFonts w:ascii="CordiaUPC" w:hAnsi="CordiaUPC" w:cs="CordiaUPC"/>
                <w:sz w:val="20"/>
                <w:lang w:val="en-GB"/>
              </w:rPr>
              <w:t>-</w:t>
            </w:r>
          </w:p>
        </w:tc>
      </w:tr>
      <w:tr w:rsidR="00CC6653" w:rsidRPr="00392524" w14:paraId="1FDAF0B8" w14:textId="77777777" w:rsidTr="00265AFB">
        <w:tc>
          <w:tcPr>
            <w:tcW w:w="1838" w:type="dxa"/>
            <w:shd w:val="clear" w:color="auto" w:fill="auto"/>
            <w:vAlign w:val="bottom"/>
          </w:tcPr>
          <w:p w14:paraId="0361C256" w14:textId="77777777" w:rsidR="00CC6653" w:rsidRPr="004117F8" w:rsidRDefault="00CC6653" w:rsidP="00CC6653">
            <w:pPr>
              <w:pStyle w:val="index"/>
              <w:spacing w:after="0" w:line="240" w:lineRule="exact"/>
              <w:rPr>
                <w:rFonts w:ascii="CordiaUPC" w:hAnsi="CordiaUPC" w:cs="CordiaUPC"/>
                <w:b/>
                <w:bCs/>
                <w:sz w:val="20"/>
                <w:highlight w:val="yellow"/>
                <w:lang w:val="en-GB"/>
              </w:rPr>
            </w:pPr>
          </w:p>
        </w:tc>
        <w:tc>
          <w:tcPr>
            <w:tcW w:w="1170" w:type="dxa"/>
            <w:shd w:val="clear" w:color="auto" w:fill="auto"/>
            <w:vAlign w:val="bottom"/>
          </w:tcPr>
          <w:p w14:paraId="586904E1" w14:textId="77777777" w:rsidR="00CC6653" w:rsidRPr="00392524" w:rsidRDefault="00CC6653" w:rsidP="00CC6653">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4FED08F3" w14:textId="77777777" w:rsidR="00CC6653" w:rsidRPr="00392524" w:rsidRDefault="00CC6653" w:rsidP="00CC6653">
            <w:pPr>
              <w:pStyle w:val="index"/>
              <w:tabs>
                <w:tab w:val="left" w:pos="726"/>
              </w:tabs>
              <w:spacing w:after="0" w:line="240" w:lineRule="exact"/>
              <w:jc w:val="center"/>
              <w:rPr>
                <w:rFonts w:ascii="CordiaUPC" w:hAnsi="CordiaUPC" w:cs="CordiaUPC"/>
                <w:sz w:val="20"/>
                <w:lang w:val="en-GB"/>
              </w:rPr>
            </w:pPr>
          </w:p>
        </w:tc>
        <w:tc>
          <w:tcPr>
            <w:tcW w:w="666" w:type="dxa"/>
            <w:shd w:val="clear" w:color="auto" w:fill="auto"/>
            <w:vAlign w:val="bottom"/>
          </w:tcPr>
          <w:p w14:paraId="537D2A9E" w14:textId="77777777" w:rsidR="00CC6653" w:rsidRPr="00392524" w:rsidRDefault="00CC6653" w:rsidP="00CC6653">
            <w:pPr>
              <w:pStyle w:val="index"/>
              <w:spacing w:after="0" w:line="240" w:lineRule="exact"/>
              <w:jc w:val="center"/>
              <w:rPr>
                <w:rFonts w:ascii="CordiaUPC" w:hAnsi="CordiaUPC" w:cs="CordiaUPC"/>
                <w:sz w:val="20"/>
                <w:lang w:val="en-GB"/>
              </w:rPr>
            </w:pPr>
          </w:p>
        </w:tc>
        <w:tc>
          <w:tcPr>
            <w:tcW w:w="612" w:type="dxa"/>
            <w:shd w:val="clear" w:color="auto" w:fill="auto"/>
            <w:vAlign w:val="bottom"/>
          </w:tcPr>
          <w:p w14:paraId="03D8CF29" w14:textId="77777777" w:rsidR="00CC6653" w:rsidRPr="00392524" w:rsidRDefault="00CC6653" w:rsidP="00CC6653">
            <w:pPr>
              <w:pStyle w:val="index"/>
              <w:spacing w:after="0" w:line="240" w:lineRule="exact"/>
              <w:rPr>
                <w:rFonts w:ascii="CordiaUPC" w:hAnsi="CordiaUPC" w:cs="CordiaUPC"/>
                <w:sz w:val="20"/>
                <w:lang w:val="en-GB"/>
              </w:rPr>
            </w:pPr>
          </w:p>
        </w:tc>
        <w:tc>
          <w:tcPr>
            <w:tcW w:w="679" w:type="dxa"/>
            <w:shd w:val="clear" w:color="auto" w:fill="auto"/>
            <w:vAlign w:val="bottom"/>
          </w:tcPr>
          <w:p w14:paraId="2F90109E" w14:textId="77777777" w:rsidR="00CC6653" w:rsidRPr="00392524" w:rsidRDefault="00CC6653" w:rsidP="00CC6653">
            <w:pPr>
              <w:pStyle w:val="index"/>
              <w:tabs>
                <w:tab w:val="decimal" w:pos="621"/>
              </w:tabs>
              <w:spacing w:after="0" w:line="240" w:lineRule="exact"/>
              <w:rPr>
                <w:rFonts w:ascii="CordiaUPC" w:hAnsi="CordiaUPC" w:cs="CordiaUPC"/>
                <w:sz w:val="20"/>
                <w:lang w:val="en-GB"/>
              </w:rPr>
            </w:pPr>
          </w:p>
        </w:tc>
        <w:tc>
          <w:tcPr>
            <w:tcW w:w="648" w:type="dxa"/>
            <w:vAlign w:val="bottom"/>
          </w:tcPr>
          <w:p w14:paraId="44DA4421" w14:textId="3C6D1427" w:rsidR="00CC6653" w:rsidRPr="00392524" w:rsidRDefault="00CC6653" w:rsidP="00CC6653">
            <w:pPr>
              <w:pStyle w:val="index"/>
              <w:tabs>
                <w:tab w:val="decimal" w:pos="432"/>
                <w:tab w:val="decimal" w:pos="566"/>
              </w:tabs>
              <w:spacing w:after="0" w:line="240" w:lineRule="exact"/>
              <w:rPr>
                <w:rFonts w:ascii="CordiaUPC" w:hAnsi="CordiaUPC" w:cs="CordiaUPC"/>
                <w:sz w:val="20"/>
                <w:lang w:val="en-GB"/>
              </w:rPr>
            </w:pPr>
          </w:p>
        </w:tc>
        <w:tc>
          <w:tcPr>
            <w:tcW w:w="657" w:type="dxa"/>
            <w:vAlign w:val="bottom"/>
          </w:tcPr>
          <w:p w14:paraId="047491D0" w14:textId="77777777" w:rsidR="00CC6653" w:rsidRPr="00392524" w:rsidRDefault="00CC6653" w:rsidP="00CC6653">
            <w:pPr>
              <w:pStyle w:val="index"/>
              <w:tabs>
                <w:tab w:val="decimal" w:pos="432"/>
              </w:tabs>
              <w:spacing w:after="0" w:line="240" w:lineRule="exact"/>
              <w:ind w:left="-14"/>
              <w:rPr>
                <w:rFonts w:ascii="CordiaUPC" w:hAnsi="CordiaUPC" w:cs="CordiaUPC"/>
                <w:sz w:val="20"/>
                <w:lang w:val="en-GB"/>
              </w:rPr>
            </w:pPr>
          </w:p>
        </w:tc>
        <w:tc>
          <w:tcPr>
            <w:tcW w:w="684" w:type="dxa"/>
            <w:vAlign w:val="bottom"/>
          </w:tcPr>
          <w:p w14:paraId="070A9AA7" w14:textId="77777777" w:rsidR="00CC6653" w:rsidRPr="00B15EA5" w:rsidRDefault="00CC6653" w:rsidP="00CC6653">
            <w:pPr>
              <w:pStyle w:val="index"/>
              <w:tabs>
                <w:tab w:val="decimal" w:pos="432"/>
              </w:tabs>
              <w:spacing w:after="0" w:line="240" w:lineRule="exact"/>
              <w:ind w:left="-14"/>
              <w:rPr>
                <w:rFonts w:ascii="CordiaUPC" w:hAnsi="CordiaUPC" w:cs="CordiaUPC"/>
                <w:sz w:val="20"/>
                <w:lang w:val="en-GB"/>
              </w:rPr>
            </w:pPr>
          </w:p>
        </w:tc>
        <w:tc>
          <w:tcPr>
            <w:tcW w:w="630" w:type="dxa"/>
            <w:vAlign w:val="bottom"/>
          </w:tcPr>
          <w:p w14:paraId="3CDBB416" w14:textId="77777777" w:rsidR="00CC6653" w:rsidRPr="00B15EA5" w:rsidRDefault="00CC6653" w:rsidP="00CC6653">
            <w:pPr>
              <w:pStyle w:val="index"/>
              <w:tabs>
                <w:tab w:val="decimal" w:pos="432"/>
              </w:tabs>
              <w:spacing w:after="0" w:line="240" w:lineRule="exact"/>
              <w:ind w:left="-14"/>
              <w:rPr>
                <w:rFonts w:ascii="CordiaUPC" w:hAnsi="CordiaUPC" w:cs="CordiaUPC"/>
                <w:sz w:val="20"/>
                <w:lang w:val="en-GB"/>
              </w:rPr>
            </w:pPr>
          </w:p>
        </w:tc>
        <w:tc>
          <w:tcPr>
            <w:tcW w:w="630" w:type="dxa"/>
            <w:vAlign w:val="bottom"/>
          </w:tcPr>
          <w:p w14:paraId="53988B67" w14:textId="77777777" w:rsidR="00CC6653" w:rsidRPr="00B15EA5" w:rsidRDefault="00CC6653" w:rsidP="00CC6653">
            <w:pPr>
              <w:pStyle w:val="index"/>
              <w:tabs>
                <w:tab w:val="decimal" w:pos="432"/>
              </w:tabs>
              <w:spacing w:after="0" w:line="240" w:lineRule="exact"/>
              <w:ind w:left="-14"/>
              <w:rPr>
                <w:rFonts w:ascii="CordiaUPC" w:hAnsi="CordiaUPC" w:cs="CordiaUPC"/>
                <w:sz w:val="20"/>
                <w:cs/>
                <w:lang w:val="en-GB" w:bidi="th-TH"/>
              </w:rPr>
            </w:pPr>
          </w:p>
        </w:tc>
        <w:tc>
          <w:tcPr>
            <w:tcW w:w="666" w:type="dxa"/>
            <w:vAlign w:val="bottom"/>
          </w:tcPr>
          <w:p w14:paraId="1E28DF56" w14:textId="77777777" w:rsidR="00CC6653" w:rsidRPr="00B15EA5" w:rsidRDefault="00CC6653" w:rsidP="00CC6653">
            <w:pPr>
              <w:pStyle w:val="index"/>
              <w:tabs>
                <w:tab w:val="decimal" w:pos="432"/>
              </w:tabs>
              <w:spacing w:after="0" w:line="240" w:lineRule="exact"/>
              <w:ind w:left="-14"/>
              <w:rPr>
                <w:rFonts w:ascii="CordiaUPC" w:hAnsi="CordiaUPC" w:cs="CordiaUPC"/>
                <w:sz w:val="20"/>
                <w:lang w:val="en-GB"/>
              </w:rPr>
            </w:pPr>
          </w:p>
        </w:tc>
        <w:tc>
          <w:tcPr>
            <w:tcW w:w="671" w:type="dxa"/>
            <w:shd w:val="clear" w:color="auto" w:fill="auto"/>
            <w:vAlign w:val="bottom"/>
          </w:tcPr>
          <w:p w14:paraId="210CB5D1" w14:textId="77777777" w:rsidR="00CC6653" w:rsidRPr="00B15EA5" w:rsidRDefault="00CC6653" w:rsidP="00CC6653">
            <w:pPr>
              <w:pStyle w:val="index"/>
              <w:tabs>
                <w:tab w:val="decimal" w:pos="540"/>
                <w:tab w:val="decimal" w:pos="605"/>
              </w:tabs>
              <w:spacing w:after="0" w:line="240" w:lineRule="exact"/>
              <w:ind w:left="144" w:right="53"/>
              <w:rPr>
                <w:rFonts w:ascii="CordiaUPC" w:hAnsi="CordiaUPC" w:cs="CordiaUPC"/>
                <w:sz w:val="20"/>
                <w:lang w:val="en-GB"/>
              </w:rPr>
            </w:pPr>
          </w:p>
        </w:tc>
        <w:tc>
          <w:tcPr>
            <w:tcW w:w="75" w:type="dxa"/>
            <w:shd w:val="clear" w:color="auto" w:fill="auto"/>
            <w:vAlign w:val="bottom"/>
          </w:tcPr>
          <w:p w14:paraId="7FA7E904" w14:textId="77777777" w:rsidR="00CC6653" w:rsidRPr="00B15EA5" w:rsidRDefault="00CC6653" w:rsidP="00CC6653">
            <w:pPr>
              <w:pStyle w:val="index"/>
              <w:tabs>
                <w:tab w:val="decimal" w:pos="540"/>
              </w:tabs>
              <w:spacing w:after="0" w:line="240" w:lineRule="exact"/>
              <w:ind w:left="-14"/>
              <w:rPr>
                <w:rFonts w:ascii="CordiaUPC" w:hAnsi="CordiaUPC" w:cs="CordiaUPC"/>
                <w:sz w:val="20"/>
                <w:lang w:val="en-GB"/>
              </w:rPr>
            </w:pPr>
          </w:p>
        </w:tc>
        <w:tc>
          <w:tcPr>
            <w:tcW w:w="559" w:type="dxa"/>
            <w:gridSpan w:val="2"/>
            <w:shd w:val="clear" w:color="auto" w:fill="auto"/>
            <w:vAlign w:val="bottom"/>
          </w:tcPr>
          <w:p w14:paraId="67A33357" w14:textId="77777777" w:rsidR="00CC6653" w:rsidRPr="00B15EA5" w:rsidRDefault="00CC6653" w:rsidP="00CC6653">
            <w:pPr>
              <w:pStyle w:val="index"/>
              <w:tabs>
                <w:tab w:val="decimal" w:pos="513"/>
              </w:tabs>
              <w:spacing w:after="0" w:line="240" w:lineRule="exact"/>
              <w:ind w:left="-14"/>
              <w:rPr>
                <w:rFonts w:ascii="CordiaUPC" w:hAnsi="CordiaUPC" w:cs="CordiaUPC"/>
                <w:sz w:val="20"/>
                <w:lang w:val="en-GB"/>
              </w:rPr>
            </w:pPr>
          </w:p>
        </w:tc>
        <w:tc>
          <w:tcPr>
            <w:tcW w:w="720" w:type="dxa"/>
            <w:shd w:val="clear" w:color="auto" w:fill="auto"/>
            <w:vAlign w:val="bottom"/>
          </w:tcPr>
          <w:p w14:paraId="7AF5783A" w14:textId="77777777" w:rsidR="00CC6653" w:rsidRPr="00B15EA5" w:rsidRDefault="00CC6653" w:rsidP="00CC6653">
            <w:pPr>
              <w:pStyle w:val="index"/>
              <w:tabs>
                <w:tab w:val="decimal" w:pos="540"/>
              </w:tabs>
              <w:spacing w:after="0" w:line="240" w:lineRule="exact"/>
              <w:ind w:left="-14"/>
              <w:rPr>
                <w:rFonts w:ascii="CordiaUPC" w:hAnsi="CordiaUPC" w:cs="CordiaUPC"/>
                <w:sz w:val="20"/>
                <w:lang w:val="en-GB"/>
              </w:rPr>
            </w:pPr>
          </w:p>
        </w:tc>
        <w:tc>
          <w:tcPr>
            <w:tcW w:w="90" w:type="dxa"/>
            <w:shd w:val="clear" w:color="auto" w:fill="auto"/>
            <w:vAlign w:val="bottom"/>
          </w:tcPr>
          <w:p w14:paraId="3612514A" w14:textId="77777777" w:rsidR="00CC6653" w:rsidRPr="00B15EA5" w:rsidRDefault="00CC6653" w:rsidP="00CC6653">
            <w:pPr>
              <w:pStyle w:val="index"/>
              <w:tabs>
                <w:tab w:val="decimal" w:pos="581"/>
              </w:tabs>
              <w:spacing w:after="0" w:line="240" w:lineRule="exact"/>
              <w:ind w:left="-14"/>
              <w:rPr>
                <w:rFonts w:ascii="CordiaUPC" w:hAnsi="CordiaUPC" w:cs="CordiaUPC"/>
                <w:sz w:val="20"/>
                <w:lang w:val="en-GB"/>
              </w:rPr>
            </w:pPr>
          </w:p>
        </w:tc>
        <w:tc>
          <w:tcPr>
            <w:tcW w:w="540" w:type="dxa"/>
            <w:gridSpan w:val="2"/>
            <w:shd w:val="clear" w:color="auto" w:fill="auto"/>
            <w:vAlign w:val="bottom"/>
          </w:tcPr>
          <w:p w14:paraId="77C56669" w14:textId="77777777" w:rsidR="00CC6653" w:rsidRPr="00B15EA5" w:rsidRDefault="00CC6653" w:rsidP="00CC6653">
            <w:pPr>
              <w:pStyle w:val="index"/>
              <w:tabs>
                <w:tab w:val="decimal" w:pos="581"/>
              </w:tabs>
              <w:spacing w:after="0" w:line="240" w:lineRule="exact"/>
              <w:ind w:left="-14"/>
              <w:rPr>
                <w:rFonts w:ascii="CordiaUPC" w:hAnsi="CordiaUPC" w:cs="CordiaUPC"/>
                <w:sz w:val="20"/>
                <w:lang w:val="en-GB"/>
              </w:rPr>
            </w:pPr>
          </w:p>
        </w:tc>
        <w:tc>
          <w:tcPr>
            <w:tcW w:w="720" w:type="dxa"/>
            <w:shd w:val="clear" w:color="auto" w:fill="auto"/>
            <w:vAlign w:val="bottom"/>
          </w:tcPr>
          <w:p w14:paraId="6AF6C4E0" w14:textId="77777777" w:rsidR="00CC6653" w:rsidRPr="00392524" w:rsidRDefault="00CC6653" w:rsidP="00CC6653">
            <w:pPr>
              <w:pStyle w:val="index"/>
              <w:tabs>
                <w:tab w:val="decimal" w:pos="540"/>
              </w:tabs>
              <w:spacing w:after="0" w:line="240" w:lineRule="exact"/>
              <w:ind w:left="-14"/>
              <w:rPr>
                <w:rFonts w:ascii="CordiaUPC" w:hAnsi="CordiaUPC" w:cs="CordiaUPC"/>
                <w:sz w:val="20"/>
                <w:lang w:val="en-GB"/>
              </w:rPr>
            </w:pPr>
          </w:p>
        </w:tc>
        <w:tc>
          <w:tcPr>
            <w:tcW w:w="720" w:type="dxa"/>
            <w:gridSpan w:val="2"/>
            <w:shd w:val="clear" w:color="auto" w:fill="auto"/>
            <w:vAlign w:val="bottom"/>
          </w:tcPr>
          <w:p w14:paraId="17EBB399" w14:textId="77777777" w:rsidR="00CC6653" w:rsidRPr="00392524" w:rsidRDefault="00CC6653" w:rsidP="00CC6653">
            <w:pPr>
              <w:pStyle w:val="index"/>
              <w:tabs>
                <w:tab w:val="decimal" w:pos="540"/>
              </w:tabs>
              <w:spacing w:after="0" w:line="240" w:lineRule="exact"/>
              <w:ind w:left="-14"/>
              <w:rPr>
                <w:rFonts w:ascii="CordiaUPC" w:hAnsi="CordiaUPC" w:cs="CordiaUPC"/>
                <w:sz w:val="20"/>
                <w:lang w:val="en-GB"/>
              </w:rPr>
            </w:pPr>
          </w:p>
        </w:tc>
        <w:tc>
          <w:tcPr>
            <w:tcW w:w="716" w:type="dxa"/>
            <w:vAlign w:val="bottom"/>
          </w:tcPr>
          <w:p w14:paraId="4855AF8D" w14:textId="77777777" w:rsidR="00CC6653" w:rsidRPr="00392524" w:rsidRDefault="00CC6653" w:rsidP="00CC6653">
            <w:pPr>
              <w:pStyle w:val="index"/>
              <w:tabs>
                <w:tab w:val="decimal" w:pos="630"/>
              </w:tabs>
              <w:spacing w:after="0" w:line="240" w:lineRule="exact"/>
              <w:ind w:left="144"/>
              <w:rPr>
                <w:rFonts w:ascii="CordiaUPC" w:hAnsi="CordiaUPC" w:cs="CordiaUPC"/>
                <w:sz w:val="20"/>
                <w:lang w:val="en-GB"/>
              </w:rPr>
            </w:pPr>
          </w:p>
        </w:tc>
        <w:tc>
          <w:tcPr>
            <w:tcW w:w="657" w:type="dxa"/>
            <w:vAlign w:val="bottom"/>
          </w:tcPr>
          <w:p w14:paraId="1A3C8C31" w14:textId="77777777" w:rsidR="00CC6653" w:rsidRPr="00392524" w:rsidRDefault="00CC6653" w:rsidP="00CC6653">
            <w:pPr>
              <w:pStyle w:val="index"/>
              <w:tabs>
                <w:tab w:val="decimal" w:pos="663"/>
              </w:tabs>
              <w:spacing w:after="0" w:line="240" w:lineRule="exact"/>
              <w:ind w:left="-14"/>
              <w:rPr>
                <w:rFonts w:ascii="CordiaUPC" w:hAnsi="CordiaUPC" w:cs="CordiaUPC"/>
                <w:sz w:val="20"/>
                <w:lang w:val="en-GB"/>
              </w:rPr>
            </w:pPr>
          </w:p>
        </w:tc>
      </w:tr>
      <w:tr w:rsidR="00CC6653" w:rsidRPr="00392524" w14:paraId="4B89A2EF" w14:textId="77777777" w:rsidTr="00265AFB">
        <w:tc>
          <w:tcPr>
            <w:tcW w:w="1838" w:type="dxa"/>
            <w:shd w:val="clear" w:color="auto" w:fill="auto"/>
            <w:vAlign w:val="bottom"/>
          </w:tcPr>
          <w:p w14:paraId="2D51902C" w14:textId="77777777" w:rsidR="00CC6653" w:rsidRPr="00392524" w:rsidRDefault="00CC6653" w:rsidP="00CC6653">
            <w:pPr>
              <w:pStyle w:val="index"/>
              <w:spacing w:after="0" w:line="240" w:lineRule="exact"/>
              <w:rPr>
                <w:rFonts w:ascii="CordiaUPC" w:hAnsi="CordiaUPC" w:cs="CordiaUPC"/>
                <w:b/>
                <w:bCs/>
                <w:sz w:val="20"/>
                <w:lang w:val="en-GB"/>
              </w:rPr>
            </w:pPr>
            <w:r w:rsidRPr="00392524">
              <w:rPr>
                <w:rFonts w:ascii="CordiaUPC" w:hAnsi="CordiaUPC" w:cs="CordiaUPC" w:hint="cs"/>
                <w:b/>
                <w:bCs/>
                <w:sz w:val="20"/>
                <w:lang w:val="en-GB"/>
              </w:rPr>
              <w:t>Total</w:t>
            </w:r>
          </w:p>
        </w:tc>
        <w:tc>
          <w:tcPr>
            <w:tcW w:w="1170" w:type="dxa"/>
            <w:shd w:val="clear" w:color="auto" w:fill="auto"/>
            <w:vAlign w:val="bottom"/>
          </w:tcPr>
          <w:p w14:paraId="2D14ACD8" w14:textId="77777777" w:rsidR="00CC6653" w:rsidRPr="00392524" w:rsidRDefault="00CC6653" w:rsidP="00CC6653">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0D37B18A" w14:textId="77777777" w:rsidR="00CC6653" w:rsidRPr="00392524" w:rsidRDefault="00CC6653" w:rsidP="00CC6653">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2CA2B128" w14:textId="77777777" w:rsidR="00CC6653" w:rsidRPr="00392524" w:rsidRDefault="00CC6653" w:rsidP="00CC6653">
            <w:pPr>
              <w:pStyle w:val="index"/>
              <w:spacing w:after="0" w:line="240" w:lineRule="exact"/>
              <w:jc w:val="center"/>
              <w:rPr>
                <w:rFonts w:ascii="CordiaUPC" w:hAnsi="CordiaUPC" w:cs="CordiaUPC"/>
                <w:sz w:val="20"/>
                <w:lang w:val="en-GB"/>
              </w:rPr>
            </w:pPr>
          </w:p>
        </w:tc>
        <w:tc>
          <w:tcPr>
            <w:tcW w:w="612" w:type="dxa"/>
            <w:shd w:val="clear" w:color="auto" w:fill="auto"/>
            <w:vAlign w:val="bottom"/>
          </w:tcPr>
          <w:p w14:paraId="787323F2" w14:textId="77777777" w:rsidR="00CC6653" w:rsidRPr="00392524" w:rsidRDefault="00CC6653" w:rsidP="00CC6653">
            <w:pPr>
              <w:pStyle w:val="index"/>
              <w:spacing w:after="0" w:line="240" w:lineRule="exact"/>
              <w:rPr>
                <w:rFonts w:ascii="CordiaUPC" w:hAnsi="CordiaUPC" w:cs="CordiaUPC"/>
                <w:sz w:val="20"/>
                <w:lang w:val="en-GB"/>
              </w:rPr>
            </w:pPr>
          </w:p>
        </w:tc>
        <w:tc>
          <w:tcPr>
            <w:tcW w:w="679" w:type="dxa"/>
            <w:shd w:val="clear" w:color="auto" w:fill="auto"/>
            <w:vAlign w:val="bottom"/>
          </w:tcPr>
          <w:p w14:paraId="7436E1A3" w14:textId="77777777" w:rsidR="00CC6653" w:rsidRPr="00392524" w:rsidRDefault="00CC6653" w:rsidP="00CC6653">
            <w:pPr>
              <w:pStyle w:val="index"/>
              <w:tabs>
                <w:tab w:val="decimal" w:pos="621"/>
              </w:tabs>
              <w:spacing w:after="0" w:line="240" w:lineRule="exact"/>
              <w:rPr>
                <w:rFonts w:ascii="CordiaUPC" w:hAnsi="CordiaUPC" w:cs="CordiaUPC"/>
                <w:sz w:val="20"/>
                <w:lang w:val="en-GB"/>
              </w:rPr>
            </w:pPr>
          </w:p>
        </w:tc>
        <w:tc>
          <w:tcPr>
            <w:tcW w:w="648" w:type="dxa"/>
            <w:vAlign w:val="bottom"/>
          </w:tcPr>
          <w:p w14:paraId="787B2B9D" w14:textId="4BF25FDA" w:rsidR="00CC6653" w:rsidRPr="00B15EA5" w:rsidRDefault="00CC6653" w:rsidP="00CC6653">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sidRPr="00B15EA5">
              <w:rPr>
                <w:rFonts w:ascii="CordiaUPC" w:hAnsi="CordiaUPC" w:cs="CordiaUPC"/>
                <w:b/>
                <w:bCs/>
                <w:sz w:val="20"/>
                <w:lang w:bidi="th-TH"/>
              </w:rPr>
              <w:t>8,669</w:t>
            </w:r>
          </w:p>
        </w:tc>
        <w:tc>
          <w:tcPr>
            <w:tcW w:w="657" w:type="dxa"/>
            <w:vAlign w:val="bottom"/>
          </w:tcPr>
          <w:p w14:paraId="28451A8D" w14:textId="5488E5FD" w:rsidR="00CC6653" w:rsidRPr="00B15EA5" w:rsidRDefault="00CC6653" w:rsidP="00B0582C">
            <w:pPr>
              <w:pStyle w:val="index"/>
              <w:pBdr>
                <w:bottom w:val="double" w:sz="4" w:space="1" w:color="auto"/>
              </w:pBdr>
              <w:tabs>
                <w:tab w:val="decimal" w:pos="540"/>
              </w:tabs>
              <w:spacing w:after="0" w:line="240" w:lineRule="exact"/>
              <w:ind w:left="144" w:right="-72"/>
              <w:rPr>
                <w:rFonts w:ascii="CordiaUPC" w:hAnsi="CordiaUPC" w:cs="CordiaUPC"/>
                <w:b/>
                <w:bCs/>
                <w:sz w:val="20"/>
                <w:lang w:bidi="th-TH"/>
              </w:rPr>
            </w:pPr>
            <w:r w:rsidRPr="00B15EA5">
              <w:rPr>
                <w:rFonts w:ascii="CordiaUPC" w:hAnsi="CordiaUPC" w:cs="CordiaUPC" w:hint="cs"/>
                <w:b/>
                <w:bCs/>
                <w:sz w:val="20"/>
                <w:cs/>
              </w:rPr>
              <w:t>8</w:t>
            </w:r>
            <w:r w:rsidRPr="00B15EA5">
              <w:rPr>
                <w:rFonts w:ascii="CordiaUPC" w:hAnsi="CordiaUPC" w:cs="CordiaUPC"/>
                <w:b/>
                <w:bCs/>
                <w:sz w:val="20"/>
                <w:lang w:bidi="th-TH"/>
              </w:rPr>
              <w:t>,620</w:t>
            </w:r>
          </w:p>
        </w:tc>
        <w:tc>
          <w:tcPr>
            <w:tcW w:w="684" w:type="dxa"/>
            <w:vAlign w:val="bottom"/>
          </w:tcPr>
          <w:p w14:paraId="7E185814" w14:textId="2639ED04" w:rsidR="00CC6653" w:rsidRPr="00B15EA5" w:rsidRDefault="00CC6653" w:rsidP="00CC6653">
            <w:pPr>
              <w:pStyle w:val="index"/>
              <w:pBdr>
                <w:bottom w:val="double" w:sz="4" w:space="1" w:color="auto"/>
              </w:pBdr>
              <w:tabs>
                <w:tab w:val="decimal" w:pos="524"/>
              </w:tabs>
              <w:spacing w:after="0" w:line="240" w:lineRule="exact"/>
              <w:ind w:left="170" w:right="-304"/>
              <w:rPr>
                <w:rFonts w:ascii="CordiaUPC" w:hAnsi="CordiaUPC" w:cs="CordiaUPC"/>
                <w:b/>
                <w:bCs/>
                <w:sz w:val="20"/>
                <w:lang w:val="en-GB"/>
              </w:rPr>
            </w:pPr>
            <w:r w:rsidRPr="00B15EA5">
              <w:rPr>
                <w:rFonts w:ascii="CordiaUPC" w:hAnsi="CordiaUPC" w:cs="CordiaUPC"/>
                <w:b/>
                <w:bCs/>
                <w:sz w:val="20"/>
                <w:lang w:val="en-GB"/>
              </w:rPr>
              <w:t>-</w:t>
            </w:r>
          </w:p>
        </w:tc>
        <w:tc>
          <w:tcPr>
            <w:tcW w:w="630" w:type="dxa"/>
            <w:vAlign w:val="bottom"/>
          </w:tcPr>
          <w:p w14:paraId="06F7F4B3" w14:textId="5EC34091" w:rsidR="00CC6653" w:rsidRPr="00B15EA5" w:rsidRDefault="00CC6653" w:rsidP="00CC6653">
            <w:pPr>
              <w:pStyle w:val="index"/>
              <w:pBdr>
                <w:bottom w:val="double" w:sz="4" w:space="1" w:color="auto"/>
              </w:pBdr>
              <w:tabs>
                <w:tab w:val="decimal" w:pos="522"/>
              </w:tabs>
              <w:spacing w:after="0" w:line="240" w:lineRule="exact"/>
              <w:ind w:left="144"/>
              <w:rPr>
                <w:rFonts w:ascii="CordiaUPC" w:hAnsi="CordiaUPC" w:cs="CordiaUPC"/>
                <w:b/>
                <w:bCs/>
                <w:sz w:val="20"/>
                <w:lang w:val="en-GB"/>
              </w:rPr>
            </w:pPr>
            <w:r w:rsidRPr="00B15EA5">
              <w:rPr>
                <w:rFonts w:ascii="CordiaUPC" w:hAnsi="CordiaUPC" w:cs="CordiaUPC" w:hint="cs"/>
                <w:b/>
                <w:bCs/>
                <w:sz w:val="20"/>
                <w:lang w:val="en-GB"/>
              </w:rPr>
              <w:t>-</w:t>
            </w:r>
          </w:p>
        </w:tc>
        <w:tc>
          <w:tcPr>
            <w:tcW w:w="630" w:type="dxa"/>
            <w:vAlign w:val="bottom"/>
          </w:tcPr>
          <w:p w14:paraId="71732D33" w14:textId="6F7A206C" w:rsidR="00CC6653" w:rsidRPr="00B15EA5" w:rsidRDefault="00CC6653" w:rsidP="00CC6653">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B15EA5">
              <w:rPr>
                <w:rFonts w:ascii="CordiaUPC" w:hAnsi="CordiaUPC" w:cs="CordiaUPC"/>
                <w:b/>
                <w:bCs/>
                <w:sz w:val="20"/>
                <w:lang w:bidi="th-TH"/>
              </w:rPr>
              <w:t>8,669</w:t>
            </w:r>
          </w:p>
        </w:tc>
        <w:tc>
          <w:tcPr>
            <w:tcW w:w="666" w:type="dxa"/>
            <w:vAlign w:val="bottom"/>
          </w:tcPr>
          <w:p w14:paraId="6A99E3E1" w14:textId="24231D67" w:rsidR="00CC6653" w:rsidRPr="00B15EA5" w:rsidRDefault="00CC6653" w:rsidP="00CC6653">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B15EA5">
              <w:rPr>
                <w:rFonts w:ascii="CordiaUPC" w:hAnsi="CordiaUPC" w:cs="CordiaUPC" w:hint="cs"/>
                <w:b/>
                <w:bCs/>
                <w:sz w:val="20"/>
                <w:cs/>
                <w:lang w:val="en-GB"/>
              </w:rPr>
              <w:t>8</w:t>
            </w:r>
            <w:r w:rsidRPr="00B15EA5">
              <w:rPr>
                <w:rFonts w:ascii="CordiaUPC" w:hAnsi="CordiaUPC" w:cs="CordiaUPC"/>
                <w:b/>
                <w:bCs/>
                <w:sz w:val="20"/>
              </w:rPr>
              <w:t>,620</w:t>
            </w:r>
          </w:p>
        </w:tc>
        <w:tc>
          <w:tcPr>
            <w:tcW w:w="671" w:type="dxa"/>
            <w:shd w:val="clear" w:color="auto" w:fill="auto"/>
            <w:vAlign w:val="bottom"/>
          </w:tcPr>
          <w:p w14:paraId="2CC80D60" w14:textId="4633A3F3" w:rsidR="00CC6653" w:rsidRPr="00B15EA5" w:rsidRDefault="00CC6653" w:rsidP="00CC6653">
            <w:pPr>
              <w:pStyle w:val="index"/>
              <w:pBdr>
                <w:bottom w:val="double" w:sz="4" w:space="1" w:color="auto"/>
              </w:pBdr>
              <w:tabs>
                <w:tab w:val="decimal" w:pos="539"/>
                <w:tab w:val="decimal" w:pos="605"/>
              </w:tabs>
              <w:spacing w:after="0" w:line="240" w:lineRule="exact"/>
              <w:ind w:left="144" w:right="53"/>
              <w:rPr>
                <w:rFonts w:ascii="CordiaUPC" w:hAnsi="CordiaUPC" w:cs="CordiaUPC"/>
                <w:b/>
                <w:bCs/>
                <w:sz w:val="20"/>
                <w:cs/>
                <w:lang w:val="en-GB" w:bidi="th-TH"/>
              </w:rPr>
            </w:pPr>
            <w:r w:rsidRPr="00B15EA5">
              <w:rPr>
                <w:rFonts w:ascii="CordiaUPC" w:hAnsi="CordiaUPC" w:cs="CordiaUPC"/>
                <w:b/>
                <w:bCs/>
                <w:sz w:val="20"/>
              </w:rPr>
              <w:t>104,144</w:t>
            </w:r>
          </w:p>
        </w:tc>
        <w:tc>
          <w:tcPr>
            <w:tcW w:w="75" w:type="dxa"/>
            <w:shd w:val="clear" w:color="auto" w:fill="auto"/>
            <w:vAlign w:val="bottom"/>
          </w:tcPr>
          <w:p w14:paraId="11B5DF2A" w14:textId="77777777" w:rsidR="00CC6653" w:rsidRPr="00B15EA5" w:rsidRDefault="00CC6653" w:rsidP="00CC6653">
            <w:pPr>
              <w:pStyle w:val="index"/>
              <w:tabs>
                <w:tab w:val="decimal" w:pos="540"/>
              </w:tabs>
              <w:spacing w:after="0" w:line="240" w:lineRule="exact"/>
              <w:ind w:left="-14"/>
              <w:rPr>
                <w:rFonts w:ascii="CordiaUPC" w:hAnsi="CordiaUPC" w:cs="CordiaUPC"/>
                <w:b/>
                <w:bCs/>
                <w:sz w:val="20"/>
                <w:lang w:val="en-GB"/>
              </w:rPr>
            </w:pPr>
          </w:p>
        </w:tc>
        <w:tc>
          <w:tcPr>
            <w:tcW w:w="559" w:type="dxa"/>
            <w:gridSpan w:val="2"/>
            <w:shd w:val="clear" w:color="auto" w:fill="auto"/>
            <w:vAlign w:val="bottom"/>
          </w:tcPr>
          <w:p w14:paraId="093F0615" w14:textId="29D0AC54" w:rsidR="00CC6653" w:rsidRPr="00B15EA5" w:rsidRDefault="00CC6653" w:rsidP="00CC6653">
            <w:pPr>
              <w:pStyle w:val="index"/>
              <w:pBdr>
                <w:bottom w:val="double" w:sz="4" w:space="1" w:color="auto"/>
              </w:pBdr>
              <w:tabs>
                <w:tab w:val="decimal" w:pos="466"/>
              </w:tabs>
              <w:spacing w:after="0" w:line="240" w:lineRule="exact"/>
              <w:rPr>
                <w:rFonts w:ascii="CordiaUPC" w:hAnsi="CordiaUPC" w:cs="CordiaUPC"/>
                <w:b/>
                <w:bCs/>
                <w:sz w:val="20"/>
                <w:lang w:val="en-GB"/>
              </w:rPr>
            </w:pPr>
            <w:r w:rsidRPr="00B15EA5">
              <w:rPr>
                <w:rFonts w:ascii="CordiaUPC" w:hAnsi="CordiaUPC" w:cs="CordiaUPC"/>
                <w:b/>
                <w:bCs/>
                <w:sz w:val="20"/>
                <w:lang w:val="en-GB"/>
              </w:rPr>
              <w:t>104</w:t>
            </w:r>
            <w:r w:rsidRPr="00B15EA5">
              <w:rPr>
                <w:rFonts w:ascii="CordiaUPC" w:hAnsi="CordiaUPC" w:cs="CordiaUPC"/>
                <w:b/>
                <w:bCs/>
                <w:sz w:val="20"/>
              </w:rPr>
              <w:t>,</w:t>
            </w:r>
            <w:r w:rsidRPr="00B15EA5">
              <w:rPr>
                <w:rFonts w:ascii="CordiaUPC" w:hAnsi="CordiaUPC" w:cs="CordiaUPC"/>
                <w:b/>
                <w:bCs/>
                <w:sz w:val="20"/>
                <w:lang w:val="en-GB"/>
              </w:rPr>
              <w:t>114</w:t>
            </w:r>
          </w:p>
        </w:tc>
        <w:tc>
          <w:tcPr>
            <w:tcW w:w="720" w:type="dxa"/>
            <w:shd w:val="clear" w:color="auto" w:fill="auto"/>
            <w:vAlign w:val="bottom"/>
          </w:tcPr>
          <w:p w14:paraId="51D91378" w14:textId="6B882B0A" w:rsidR="00CC6653" w:rsidRPr="00B15EA5" w:rsidRDefault="00CC6653" w:rsidP="00434C45">
            <w:pPr>
              <w:pStyle w:val="index"/>
              <w:pBdr>
                <w:bottom w:val="double" w:sz="4" w:space="1" w:color="auto"/>
              </w:pBdr>
              <w:tabs>
                <w:tab w:val="decimal" w:pos="623"/>
              </w:tabs>
              <w:spacing w:after="0" w:line="240" w:lineRule="exact"/>
              <w:ind w:left="144" w:right="-72"/>
              <w:rPr>
                <w:rFonts w:ascii="CordiaUPC" w:hAnsi="CordiaUPC" w:cs="CordiaUPC"/>
                <w:b/>
                <w:bCs/>
                <w:sz w:val="20"/>
                <w:lang w:val="en-US"/>
              </w:rPr>
            </w:pPr>
            <w:r w:rsidRPr="00B15EA5">
              <w:rPr>
                <w:rFonts w:ascii="CordiaUPC" w:hAnsi="CordiaUPC" w:cs="CordiaUPC"/>
                <w:b/>
                <w:bCs/>
                <w:sz w:val="20"/>
              </w:rPr>
              <w:t>(99,000)</w:t>
            </w:r>
          </w:p>
        </w:tc>
        <w:tc>
          <w:tcPr>
            <w:tcW w:w="90" w:type="dxa"/>
            <w:shd w:val="clear" w:color="auto" w:fill="auto"/>
            <w:vAlign w:val="bottom"/>
          </w:tcPr>
          <w:p w14:paraId="0FCCB325" w14:textId="77777777" w:rsidR="00CC6653" w:rsidRPr="00B15EA5" w:rsidRDefault="00CC6653" w:rsidP="00CC6653">
            <w:pPr>
              <w:pStyle w:val="index"/>
              <w:tabs>
                <w:tab w:val="decimal" w:pos="581"/>
              </w:tabs>
              <w:spacing w:after="0" w:line="240" w:lineRule="exact"/>
              <w:rPr>
                <w:rFonts w:ascii="CordiaUPC" w:hAnsi="CordiaUPC" w:cs="CordiaUPC"/>
                <w:b/>
                <w:bCs/>
                <w:sz w:val="20"/>
                <w:lang w:val="en-GB"/>
              </w:rPr>
            </w:pPr>
          </w:p>
        </w:tc>
        <w:tc>
          <w:tcPr>
            <w:tcW w:w="540" w:type="dxa"/>
            <w:gridSpan w:val="2"/>
            <w:shd w:val="clear" w:color="auto" w:fill="auto"/>
            <w:vAlign w:val="bottom"/>
          </w:tcPr>
          <w:p w14:paraId="3B015008" w14:textId="396E7636" w:rsidR="00CC6653" w:rsidRPr="00B15EA5" w:rsidRDefault="00CC6653" w:rsidP="00CC6653">
            <w:pPr>
              <w:pStyle w:val="index"/>
              <w:pBdr>
                <w:bottom w:val="double" w:sz="4" w:space="1" w:color="auto"/>
              </w:pBdr>
              <w:tabs>
                <w:tab w:val="decimal" w:pos="414"/>
              </w:tabs>
              <w:spacing w:after="0" w:line="240" w:lineRule="exact"/>
              <w:ind w:left="-14"/>
              <w:rPr>
                <w:rFonts w:ascii="CordiaUPC" w:hAnsi="CordiaUPC" w:cs="CordiaUPC"/>
                <w:b/>
                <w:bCs/>
                <w:sz w:val="20"/>
                <w:lang w:val="en-GB"/>
              </w:rPr>
            </w:pPr>
            <w:r w:rsidRPr="00B15EA5">
              <w:rPr>
                <w:rFonts w:ascii="CordiaUPC" w:hAnsi="CordiaUPC" w:cs="CordiaUPC"/>
                <w:b/>
                <w:bCs/>
                <w:sz w:val="20"/>
              </w:rPr>
              <w:t>(99,000)</w:t>
            </w:r>
          </w:p>
        </w:tc>
        <w:tc>
          <w:tcPr>
            <w:tcW w:w="720" w:type="dxa"/>
            <w:shd w:val="clear" w:color="auto" w:fill="auto"/>
            <w:vAlign w:val="bottom"/>
          </w:tcPr>
          <w:p w14:paraId="3C682896" w14:textId="69E4B875" w:rsidR="00CC6653" w:rsidRPr="00B15EA5" w:rsidRDefault="00CC6653" w:rsidP="00CC6653">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B15EA5">
              <w:rPr>
                <w:rFonts w:ascii="CordiaUPC" w:hAnsi="CordiaUPC" w:cs="CordiaUPC"/>
                <w:b/>
                <w:bCs/>
                <w:sz w:val="20"/>
                <w:lang w:val="en-GB"/>
              </w:rPr>
              <w:t>5,1</w:t>
            </w:r>
            <w:r w:rsidR="00D75661" w:rsidRPr="00B15EA5">
              <w:rPr>
                <w:rFonts w:ascii="CordiaUPC" w:hAnsi="CordiaUPC" w:cs="CordiaUPC" w:hint="cs"/>
                <w:b/>
                <w:bCs/>
                <w:sz w:val="20"/>
                <w:cs/>
                <w:lang w:val="en-GB" w:bidi="th-TH"/>
              </w:rPr>
              <w:t>4</w:t>
            </w:r>
            <w:r w:rsidRPr="00B15EA5">
              <w:rPr>
                <w:rFonts w:ascii="CordiaUPC" w:hAnsi="CordiaUPC" w:cs="CordiaUPC"/>
                <w:b/>
                <w:bCs/>
                <w:sz w:val="20"/>
                <w:lang w:val="en-GB"/>
              </w:rPr>
              <w:t>4</w:t>
            </w:r>
          </w:p>
        </w:tc>
        <w:tc>
          <w:tcPr>
            <w:tcW w:w="720" w:type="dxa"/>
            <w:gridSpan w:val="2"/>
            <w:shd w:val="clear" w:color="auto" w:fill="auto"/>
            <w:vAlign w:val="bottom"/>
          </w:tcPr>
          <w:p w14:paraId="02E9C8A1" w14:textId="05925F52" w:rsidR="00CC6653" w:rsidRPr="00B15EA5" w:rsidRDefault="00CC6653" w:rsidP="00CC6653">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B15EA5">
              <w:rPr>
                <w:rFonts w:ascii="CordiaUPC" w:hAnsi="CordiaUPC" w:cs="CordiaUPC"/>
                <w:b/>
                <w:bCs/>
                <w:sz w:val="20"/>
                <w:lang w:val="en-GB"/>
              </w:rPr>
              <w:t>5,114</w:t>
            </w:r>
          </w:p>
        </w:tc>
        <w:tc>
          <w:tcPr>
            <w:tcW w:w="716" w:type="dxa"/>
            <w:vAlign w:val="bottom"/>
          </w:tcPr>
          <w:p w14:paraId="5DC27C90" w14:textId="2F5D4702" w:rsidR="00CC6653" w:rsidRPr="00B15EA5" w:rsidRDefault="00CC6653" w:rsidP="00CC6653">
            <w:pPr>
              <w:pStyle w:val="index"/>
              <w:pBdr>
                <w:bottom w:val="double" w:sz="4" w:space="1" w:color="auto"/>
              </w:pBdr>
              <w:tabs>
                <w:tab w:val="decimal" w:pos="560"/>
              </w:tabs>
              <w:spacing w:after="0" w:line="240" w:lineRule="exact"/>
              <w:ind w:left="144" w:right="-72" w:firstLine="4"/>
              <w:rPr>
                <w:rFonts w:ascii="CordiaUPC" w:hAnsi="CordiaUPC" w:cs="CordiaUPC"/>
                <w:b/>
                <w:bCs/>
                <w:sz w:val="20"/>
                <w:lang w:val="en-GB" w:bidi="th-TH"/>
              </w:rPr>
            </w:pPr>
            <w:r w:rsidRPr="00B15EA5">
              <w:rPr>
                <w:rFonts w:ascii="CordiaUPC" w:hAnsi="CordiaUPC" w:cs="CordiaUPC"/>
                <w:b/>
                <w:bCs/>
                <w:sz w:val="20"/>
                <w:lang w:val="en-GB" w:bidi="th-TH"/>
              </w:rPr>
              <w:t>153</w:t>
            </w:r>
          </w:p>
        </w:tc>
        <w:tc>
          <w:tcPr>
            <w:tcW w:w="657" w:type="dxa"/>
            <w:vAlign w:val="bottom"/>
          </w:tcPr>
          <w:p w14:paraId="09318360" w14:textId="6E900D68" w:rsidR="00CC6653" w:rsidRPr="00B15EA5" w:rsidRDefault="00CC6653" w:rsidP="00CC6653">
            <w:pPr>
              <w:pStyle w:val="index"/>
              <w:pBdr>
                <w:bottom w:val="double" w:sz="4" w:space="1" w:color="auto"/>
              </w:pBdr>
              <w:tabs>
                <w:tab w:val="decimal" w:pos="542"/>
              </w:tabs>
              <w:spacing w:after="0" w:line="240" w:lineRule="exact"/>
              <w:ind w:left="144" w:right="-72" w:firstLine="4"/>
              <w:rPr>
                <w:rFonts w:ascii="CordiaUPC" w:hAnsi="CordiaUPC" w:cs="CordiaUPC"/>
                <w:b/>
                <w:bCs/>
                <w:sz w:val="20"/>
                <w:lang w:val="en-GB"/>
              </w:rPr>
            </w:pPr>
            <w:r w:rsidRPr="00B15EA5">
              <w:rPr>
                <w:rFonts w:ascii="CordiaUPC" w:hAnsi="CordiaUPC" w:cs="CordiaUPC"/>
                <w:b/>
                <w:bCs/>
                <w:sz w:val="20"/>
                <w:lang w:val="en-GB"/>
              </w:rPr>
              <w:t>92,657</w:t>
            </w:r>
          </w:p>
        </w:tc>
      </w:tr>
    </w:tbl>
    <w:p w14:paraId="1E31AE8A" w14:textId="519FEF28" w:rsidR="00207CD7" w:rsidRPr="00392524" w:rsidRDefault="00D7677B" w:rsidP="00AD7C76">
      <w:pPr>
        <w:pStyle w:val="index"/>
        <w:spacing w:after="0" w:line="240" w:lineRule="exact"/>
        <w:jc w:val="both"/>
        <w:rPr>
          <w:rFonts w:cs="Times New Roman"/>
          <w:szCs w:val="22"/>
        </w:rPr>
      </w:pPr>
      <w:r w:rsidRPr="00392524">
        <w:rPr>
          <w:rFonts w:cs="Times New Roman"/>
          <w:b/>
          <w:bCs/>
          <w:sz w:val="24"/>
          <w:szCs w:val="24"/>
          <w:lang w:bidi="th-TH"/>
        </w:rPr>
        <w:tab/>
      </w:r>
    </w:p>
    <w:bookmarkEnd w:id="10"/>
    <w:p w14:paraId="0F6350D3" w14:textId="399C22B0" w:rsidR="00F31F2A" w:rsidRDefault="00F31F2A" w:rsidP="006E27DA">
      <w:pPr>
        <w:tabs>
          <w:tab w:val="left" w:pos="360"/>
        </w:tabs>
        <w:spacing w:line="240" w:lineRule="exact"/>
        <w:rPr>
          <w:rFonts w:ascii="CordiaUPC" w:hAnsi="CordiaUPC" w:cs="CordiaUPC"/>
          <w:szCs w:val="22"/>
        </w:rPr>
      </w:pPr>
      <w:r w:rsidRPr="00392524">
        <w:rPr>
          <w:rFonts w:ascii="CordiaUPC" w:eastAsia="Calibri" w:hAnsi="CordiaUPC" w:cs="CordiaUPC"/>
          <w:sz w:val="20"/>
          <w:vertAlign w:val="superscript"/>
        </w:rPr>
        <w:t>(</w:t>
      </w:r>
      <w:r w:rsidR="00284DBA">
        <w:rPr>
          <w:rFonts w:ascii="CordiaUPC" w:eastAsia="Calibri" w:hAnsi="CordiaUPC" w:cs="CordiaUPC"/>
          <w:sz w:val="20"/>
          <w:vertAlign w:val="superscript"/>
        </w:rPr>
        <w:t>1</w:t>
      </w:r>
      <w:r w:rsidRPr="00392524">
        <w:rPr>
          <w:rFonts w:ascii="CordiaUPC" w:eastAsia="Calibri" w:hAnsi="CordiaUPC" w:cs="CordiaUPC"/>
          <w:sz w:val="20"/>
          <w:vertAlign w:val="superscript"/>
        </w:rPr>
        <w:t>)</w:t>
      </w:r>
      <w:r w:rsidR="00023B56" w:rsidRPr="00392524">
        <w:rPr>
          <w:rFonts w:ascii="CordiaUPC" w:eastAsia="Calibri" w:hAnsi="CordiaUPC" w:cs="CordiaUPC"/>
          <w:sz w:val="20"/>
          <w:vertAlign w:val="superscript"/>
        </w:rPr>
        <w:t xml:space="preserve"> </w:t>
      </w:r>
      <w:r w:rsidR="00023B56" w:rsidRPr="00392524">
        <w:rPr>
          <w:rFonts w:ascii="CordiaUPC" w:hAnsi="CordiaUPC" w:cs="CordiaUPC"/>
          <w:szCs w:val="22"/>
        </w:rPr>
        <w:t xml:space="preserve"> </w:t>
      </w:r>
      <w:r w:rsidR="002303CB" w:rsidRPr="00392524">
        <w:rPr>
          <w:rFonts w:ascii="CordiaUPC" w:hAnsi="CordiaUPC" w:cs="CordiaUPC"/>
          <w:szCs w:val="22"/>
        </w:rPr>
        <w:t xml:space="preserve">The Company registered the dissolution with the Ministry of Commerce on 1 November 2021 and is currently </w:t>
      </w:r>
      <w:r w:rsidR="00C64B9F">
        <w:rPr>
          <w:rFonts w:ascii="CordiaUPC" w:hAnsi="CordiaUPC" w:cs="CordiaUPC"/>
          <w:szCs w:val="22"/>
        </w:rPr>
        <w:t>o</w:t>
      </w:r>
      <w:r w:rsidR="002303CB" w:rsidRPr="00392524">
        <w:rPr>
          <w:rFonts w:ascii="CordiaUPC" w:hAnsi="CordiaUPC" w:cs="CordiaUPC"/>
          <w:szCs w:val="22"/>
        </w:rPr>
        <w:t>n the process of liquidation.</w:t>
      </w:r>
    </w:p>
    <w:p w14:paraId="03508C56" w14:textId="77777777" w:rsidR="00284DBA" w:rsidRPr="00DB486E" w:rsidRDefault="006E27DA" w:rsidP="006E27DA">
      <w:pPr>
        <w:tabs>
          <w:tab w:val="left" w:pos="360"/>
        </w:tabs>
        <w:spacing w:line="240" w:lineRule="exact"/>
        <w:rPr>
          <w:rFonts w:ascii="CordiaUPC" w:hAnsi="CordiaUPC" w:cs="CordiaUPC"/>
          <w:szCs w:val="22"/>
          <w:lang w:val="en-US"/>
        </w:rPr>
      </w:pPr>
      <w:r w:rsidRPr="00392524">
        <w:rPr>
          <w:rFonts w:ascii="CordiaUPC" w:eastAsia="Calibri" w:hAnsi="CordiaUPC" w:cs="CordiaUPC"/>
          <w:sz w:val="20"/>
          <w:vertAlign w:val="superscript"/>
        </w:rPr>
        <w:t>(</w:t>
      </w:r>
      <w:r w:rsidR="00284DBA">
        <w:rPr>
          <w:rFonts w:ascii="CordiaUPC" w:eastAsia="Calibri" w:hAnsi="CordiaUPC" w:cs="CordiaUPC"/>
          <w:sz w:val="20"/>
          <w:vertAlign w:val="superscript"/>
        </w:rPr>
        <w:t>2</w:t>
      </w:r>
      <w:r w:rsidRPr="00392524">
        <w:rPr>
          <w:rFonts w:ascii="CordiaUPC" w:eastAsia="Calibri" w:hAnsi="CordiaUPC" w:cs="CordiaUPC"/>
          <w:sz w:val="20"/>
          <w:vertAlign w:val="superscript"/>
        </w:rPr>
        <w:t xml:space="preserve">) </w:t>
      </w:r>
      <w:r w:rsidRPr="00392524">
        <w:rPr>
          <w:rFonts w:ascii="CordiaUPC" w:hAnsi="CordiaUPC" w:cs="CordiaUPC"/>
          <w:szCs w:val="22"/>
        </w:rPr>
        <w:t xml:space="preserve"> </w:t>
      </w:r>
      <w:r w:rsidR="00A47173" w:rsidRPr="00A47173">
        <w:rPr>
          <w:rFonts w:ascii="CordiaUPC" w:hAnsi="CordiaUPC" w:cs="CordiaUPC"/>
          <w:szCs w:val="22"/>
        </w:rPr>
        <w:t>New subsidia</w:t>
      </w:r>
      <w:r w:rsidR="00846FA8">
        <w:rPr>
          <w:rFonts w:ascii="CordiaUPC" w:hAnsi="CordiaUPC" w:cs="CordiaUPC"/>
          <w:szCs w:val="22"/>
        </w:rPr>
        <w:t>ry registered with the Ministry of Commerce</w:t>
      </w:r>
      <w:r w:rsidR="00A47173" w:rsidRPr="00A47173">
        <w:rPr>
          <w:rFonts w:ascii="CordiaUPC" w:hAnsi="CordiaUPC" w:cs="CordiaUPC"/>
          <w:szCs w:val="22"/>
        </w:rPr>
        <w:t xml:space="preserve"> </w:t>
      </w:r>
      <w:r w:rsidR="00A47173">
        <w:rPr>
          <w:rFonts w:ascii="CordiaUPC" w:hAnsi="CordiaUPC" w:cs="CordiaUPC"/>
          <w:szCs w:val="22"/>
        </w:rPr>
        <w:t>on 3 March 2022</w:t>
      </w:r>
      <w:r w:rsidR="00A47173" w:rsidRPr="00A47173">
        <w:rPr>
          <w:rFonts w:ascii="CordiaUPC" w:hAnsi="CordiaUPC" w:cs="CordiaUPC"/>
          <w:szCs w:val="22"/>
        </w:rPr>
        <w:t>.</w:t>
      </w:r>
    </w:p>
    <w:p w14:paraId="47C2C6E7" w14:textId="77777777" w:rsidR="00C82A12" w:rsidRDefault="00284DBA" w:rsidP="00C82A12">
      <w:pPr>
        <w:pStyle w:val="index"/>
        <w:tabs>
          <w:tab w:val="left" w:pos="360"/>
        </w:tabs>
        <w:spacing w:after="0" w:line="240" w:lineRule="exact"/>
        <w:ind w:left="180" w:hanging="180"/>
        <w:rPr>
          <w:rFonts w:ascii="CordiaUPC" w:hAnsi="CordiaUPC" w:cs="CordiaUPC"/>
          <w:szCs w:val="22"/>
          <w:lang w:val="en-GB"/>
        </w:rPr>
      </w:pPr>
      <w:r w:rsidRPr="00B46807">
        <w:rPr>
          <w:rFonts w:ascii="CordiaUPC" w:eastAsia="Calibri" w:hAnsi="CordiaUPC" w:cs="CordiaUPC"/>
          <w:sz w:val="20"/>
          <w:vertAlign w:val="superscript"/>
          <w:lang w:val="en-GB"/>
        </w:rPr>
        <w:t>(3)</w:t>
      </w:r>
      <w:r w:rsidRPr="00B46807">
        <w:rPr>
          <w:rFonts w:ascii="CordiaUPC" w:hAnsi="CordiaUPC" w:cs="CordiaUPC" w:hint="cs"/>
          <w:szCs w:val="22"/>
          <w:lang w:val="en-GB"/>
        </w:rPr>
        <w:t xml:space="preserve"> </w:t>
      </w:r>
      <w:r w:rsidRPr="00B46807">
        <w:rPr>
          <w:rFonts w:ascii="CordiaUPC" w:hAnsi="CordiaUPC" w:cs="CordiaUPC"/>
          <w:szCs w:val="22"/>
          <w:lang w:val="en-GB"/>
        </w:rPr>
        <w:t xml:space="preserve"> </w:t>
      </w:r>
      <w:proofErr w:type="spellStart"/>
      <w:r w:rsidR="003E72CD" w:rsidRPr="00B46807">
        <w:rPr>
          <w:rFonts w:ascii="CordiaUPC" w:hAnsi="CordiaUPC" w:cs="CordiaUPC"/>
          <w:szCs w:val="22"/>
          <w:lang w:val="en-GB"/>
        </w:rPr>
        <w:t>Eastspring</w:t>
      </w:r>
      <w:proofErr w:type="spellEnd"/>
      <w:r w:rsidR="003E72CD" w:rsidRPr="00B46807">
        <w:rPr>
          <w:rFonts w:ascii="CordiaUPC" w:hAnsi="CordiaUPC" w:cs="CordiaUPC"/>
          <w:szCs w:val="22"/>
          <w:lang w:val="en-GB"/>
        </w:rPr>
        <w:t xml:space="preserve"> Asset Management (Thailand) Co., Ltd. </w:t>
      </w:r>
      <w:r w:rsidR="001449F4" w:rsidRPr="00B46807">
        <w:rPr>
          <w:rFonts w:ascii="CordiaUPC" w:hAnsi="CordiaUPC" w:cs="CordiaUPC"/>
          <w:szCs w:val="22"/>
          <w:lang w:val="en-GB"/>
        </w:rPr>
        <w:t xml:space="preserve"> is </w:t>
      </w:r>
      <w:r w:rsidR="004F3BEA" w:rsidRPr="004F3BEA">
        <w:rPr>
          <w:rFonts w:ascii="CordiaUPC" w:hAnsi="CordiaUPC" w:cs="CordiaUPC"/>
          <w:szCs w:val="22"/>
          <w:lang w:val="en-GB"/>
        </w:rPr>
        <w:t xml:space="preserve">a new company formed under the amalgamation </w:t>
      </w:r>
      <w:r w:rsidR="000A7009" w:rsidRPr="00B46807">
        <w:rPr>
          <w:rFonts w:ascii="CordiaUPC" w:hAnsi="CordiaUPC" w:cs="CordiaUPC"/>
          <w:szCs w:val="22"/>
          <w:lang w:val="en-GB"/>
        </w:rPr>
        <w:t xml:space="preserve">of </w:t>
      </w:r>
      <w:r w:rsidRPr="00B46807">
        <w:rPr>
          <w:rFonts w:ascii="CordiaUPC" w:hAnsi="CordiaUPC" w:cs="CordiaUPC" w:hint="cs"/>
          <w:szCs w:val="22"/>
          <w:lang w:val="en-GB"/>
        </w:rPr>
        <w:t>TMB Asset Management Co., Ltd.</w:t>
      </w:r>
      <w:r w:rsidR="00B46807" w:rsidRPr="00B46807">
        <w:rPr>
          <w:rFonts w:ascii="CordiaUPC" w:hAnsi="CordiaUPC" w:cs="CordiaUPC" w:hint="cs"/>
          <w:szCs w:val="22"/>
          <w:cs/>
          <w:lang w:val="en-GB" w:bidi="th-TH"/>
        </w:rPr>
        <w:t xml:space="preserve"> </w:t>
      </w:r>
      <w:r w:rsidRPr="00B46807">
        <w:rPr>
          <w:rFonts w:ascii="CordiaUPC" w:hAnsi="CordiaUPC" w:cs="CordiaUPC" w:hint="cs"/>
          <w:szCs w:val="22"/>
          <w:lang w:val="en-GB"/>
        </w:rPr>
        <w:t xml:space="preserve">and </w:t>
      </w:r>
      <w:proofErr w:type="spellStart"/>
      <w:r w:rsidRPr="00B46807">
        <w:rPr>
          <w:rFonts w:ascii="CordiaUPC" w:hAnsi="CordiaUPC" w:cs="CordiaUPC" w:hint="cs"/>
          <w:szCs w:val="22"/>
          <w:lang w:val="en-GB"/>
        </w:rPr>
        <w:t>Thanachart</w:t>
      </w:r>
      <w:proofErr w:type="spellEnd"/>
      <w:r w:rsidRPr="00B46807">
        <w:rPr>
          <w:rFonts w:ascii="CordiaUPC" w:hAnsi="CordiaUPC" w:cs="CordiaUPC" w:hint="cs"/>
          <w:szCs w:val="22"/>
          <w:lang w:val="en-GB"/>
        </w:rPr>
        <w:t xml:space="preserve"> Fund Management Co., Ltd.</w:t>
      </w:r>
      <w:r w:rsidR="00B558E7" w:rsidRPr="00B46807">
        <w:rPr>
          <w:rFonts w:ascii="CordiaUPC" w:hAnsi="CordiaUPC" w:cs="CordiaUPC"/>
          <w:szCs w:val="22"/>
          <w:lang w:val="en-GB"/>
        </w:rPr>
        <w:t xml:space="preserve"> on 11 July </w:t>
      </w:r>
      <w:proofErr w:type="gramStart"/>
      <w:r w:rsidR="00B558E7" w:rsidRPr="00B46807">
        <w:rPr>
          <w:rFonts w:ascii="CordiaUPC" w:hAnsi="CordiaUPC" w:cs="CordiaUPC"/>
          <w:szCs w:val="22"/>
          <w:lang w:val="en-GB"/>
        </w:rPr>
        <w:t>2022.</w:t>
      </w:r>
      <w:proofErr w:type="gramEnd"/>
      <w:r w:rsidR="00452E46" w:rsidRPr="00B46807">
        <w:rPr>
          <w:rFonts w:ascii="CordiaUPC" w:hAnsi="CordiaUPC" w:cs="CordiaUPC"/>
          <w:szCs w:val="22"/>
          <w:lang w:val="en-GB"/>
        </w:rPr>
        <w:t xml:space="preserve"> </w:t>
      </w:r>
      <w:r w:rsidR="00452E46" w:rsidRPr="00B46807">
        <w:rPr>
          <w:rFonts w:ascii="CordiaUPC" w:hAnsi="CordiaUPC" w:cs="CordiaUPC" w:hint="cs"/>
          <w:szCs w:val="22"/>
          <w:lang w:val="en-GB"/>
        </w:rPr>
        <w:t>The remaining investment in</w:t>
      </w:r>
      <w:r w:rsidR="00B558E7" w:rsidRPr="00B46807">
        <w:rPr>
          <w:rFonts w:ascii="CordiaUPC" w:hAnsi="CordiaUPC" w:cs="CordiaUPC"/>
          <w:szCs w:val="22"/>
          <w:lang w:val="en-GB"/>
        </w:rPr>
        <w:t xml:space="preserve"> </w:t>
      </w:r>
      <w:r w:rsidR="003E72CD" w:rsidRPr="00B46807">
        <w:rPr>
          <w:rFonts w:ascii="CordiaUPC" w:hAnsi="CordiaUPC" w:cs="CordiaUPC"/>
          <w:szCs w:val="22"/>
          <w:lang w:val="en-US" w:bidi="th-TH"/>
        </w:rPr>
        <w:t>this</w:t>
      </w:r>
      <w:r w:rsidR="00B558E7" w:rsidRPr="00B46807">
        <w:rPr>
          <w:rFonts w:ascii="CordiaUPC" w:hAnsi="CordiaUPC" w:cs="CordiaUPC"/>
          <w:szCs w:val="22"/>
          <w:lang w:val="en-GB"/>
        </w:rPr>
        <w:t xml:space="preserve"> </w:t>
      </w:r>
      <w:proofErr w:type="gramStart"/>
      <w:r w:rsidR="00B558E7" w:rsidRPr="00B46807">
        <w:rPr>
          <w:rFonts w:ascii="CordiaUPC" w:hAnsi="CordiaUPC" w:cs="CordiaUPC"/>
          <w:szCs w:val="22"/>
          <w:lang w:val="en-GB"/>
        </w:rPr>
        <w:t>aforementioned compan</w:t>
      </w:r>
      <w:r w:rsidR="003E72CD" w:rsidRPr="00B46807">
        <w:rPr>
          <w:rFonts w:ascii="CordiaUPC" w:hAnsi="CordiaUPC" w:cs="CordiaUPC"/>
          <w:szCs w:val="22"/>
          <w:lang w:val="en-GB"/>
        </w:rPr>
        <w:t>y</w:t>
      </w:r>
      <w:proofErr w:type="gramEnd"/>
      <w:r w:rsidRPr="00B46807">
        <w:rPr>
          <w:rFonts w:ascii="CordiaUPC" w:hAnsi="CordiaUPC" w:cs="CordiaUPC" w:hint="cs"/>
          <w:szCs w:val="22"/>
          <w:lang w:val="en-GB"/>
        </w:rPr>
        <w:t xml:space="preserve"> </w:t>
      </w:r>
      <w:r w:rsidR="003E72CD" w:rsidRPr="00B46807">
        <w:rPr>
          <w:rFonts w:ascii="CordiaUPC" w:hAnsi="CordiaUPC" w:cs="CordiaUPC"/>
          <w:szCs w:val="22"/>
          <w:lang w:val="en-GB"/>
        </w:rPr>
        <w:t>is</w:t>
      </w:r>
      <w:r w:rsidRPr="00B46807">
        <w:rPr>
          <w:rFonts w:ascii="CordiaUPC" w:hAnsi="CordiaUPC" w:cs="CordiaUPC" w:hint="cs"/>
          <w:szCs w:val="22"/>
          <w:lang w:val="en-GB"/>
        </w:rPr>
        <w:t xml:space="preserve"> subject to call and put options in the future.</w:t>
      </w:r>
    </w:p>
    <w:p w14:paraId="2419AC68" w14:textId="55DA27D2" w:rsidR="00C82A12" w:rsidRPr="00C82A12" w:rsidRDefault="00C82A12" w:rsidP="00C82A12">
      <w:pPr>
        <w:pStyle w:val="index"/>
        <w:tabs>
          <w:tab w:val="left" w:pos="360"/>
        </w:tabs>
        <w:spacing w:after="0" w:line="240" w:lineRule="exact"/>
        <w:ind w:left="180" w:hanging="180"/>
        <w:rPr>
          <w:rFonts w:ascii="CordiaUPC" w:hAnsi="CordiaUPC" w:cs="CordiaUPC"/>
          <w:szCs w:val="22"/>
          <w:lang w:val="en-GB"/>
        </w:rPr>
        <w:sectPr w:rsidR="00C82A12" w:rsidRPr="00C82A12" w:rsidSect="00C364E9">
          <w:footerReference w:type="default" r:id="rId13"/>
          <w:pgSz w:w="16834" w:h="11909" w:orient="landscape" w:code="9"/>
          <w:pgMar w:top="691" w:right="1152" w:bottom="576" w:left="1152" w:header="720" w:footer="720" w:gutter="0"/>
          <w:cols w:space="720"/>
          <w:docGrid w:linePitch="360"/>
        </w:sectPr>
      </w:pPr>
    </w:p>
    <w:p w14:paraId="41754FE8" w14:textId="4B36BF54" w:rsidR="00C33B5B" w:rsidRPr="00E74170" w:rsidRDefault="00A7166D" w:rsidP="00AD7C76">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392524">
        <w:rPr>
          <w:rFonts w:ascii="CordiaUPC" w:hAnsi="CordiaUPC" w:cs="CordiaUPC"/>
          <w:i w:val="0"/>
          <w:iCs/>
          <w:sz w:val="28"/>
          <w:szCs w:val="28"/>
        </w:rPr>
        <w:lastRenderedPageBreak/>
        <w:t>7</w:t>
      </w:r>
      <w:r w:rsidR="00207257" w:rsidRPr="00392524">
        <w:rPr>
          <w:rFonts w:ascii="CordiaUPC" w:hAnsi="CordiaUPC" w:cs="CordiaUPC" w:hint="cs"/>
          <w:i w:val="0"/>
          <w:iCs/>
          <w:sz w:val="28"/>
          <w:szCs w:val="28"/>
        </w:rPr>
        <w:tab/>
      </w:r>
      <w:r w:rsidR="00993406" w:rsidRPr="00392524">
        <w:rPr>
          <w:rFonts w:ascii="CordiaUPC" w:hAnsi="CordiaUPC" w:cs="CordiaUPC" w:hint="cs"/>
          <w:i w:val="0"/>
          <w:iCs/>
          <w:sz w:val="28"/>
          <w:szCs w:val="28"/>
        </w:rPr>
        <w:t xml:space="preserve">Loans </w:t>
      </w:r>
      <w:r w:rsidR="00311462" w:rsidRPr="00392524">
        <w:rPr>
          <w:rFonts w:ascii="CordiaUPC" w:hAnsi="CordiaUPC" w:cs="CordiaUPC" w:hint="cs"/>
          <w:i w:val="0"/>
          <w:iCs/>
          <w:sz w:val="28"/>
          <w:szCs w:val="28"/>
        </w:rPr>
        <w:t xml:space="preserve">to customers </w:t>
      </w:r>
      <w:r w:rsidR="00993406" w:rsidRPr="00392524">
        <w:rPr>
          <w:rFonts w:ascii="CordiaUPC" w:hAnsi="CordiaUPC" w:cs="CordiaUPC" w:hint="cs"/>
          <w:i w:val="0"/>
          <w:iCs/>
          <w:sz w:val="28"/>
          <w:szCs w:val="28"/>
        </w:rPr>
        <w:t>and accrued interest receivable</w:t>
      </w:r>
      <w:r w:rsidR="0090311F" w:rsidRPr="00392524">
        <w:rPr>
          <w:rFonts w:ascii="CordiaUPC" w:hAnsi="CordiaUPC" w:cs="CordiaUPC" w:hint="cs"/>
          <w:i w:val="0"/>
          <w:iCs/>
          <w:sz w:val="28"/>
          <w:szCs w:val="28"/>
        </w:rPr>
        <w:t>s</w:t>
      </w:r>
      <w:r w:rsidR="00984FC4" w:rsidRPr="00392524">
        <w:rPr>
          <w:rFonts w:ascii="CordiaUPC" w:hAnsi="CordiaUPC" w:cs="CordiaUPC" w:hint="cs"/>
          <w:i w:val="0"/>
          <w:iCs/>
          <w:sz w:val="28"/>
          <w:szCs w:val="28"/>
        </w:rPr>
        <w:t>, net</w:t>
      </w:r>
    </w:p>
    <w:p w14:paraId="4C874E33" w14:textId="77777777" w:rsidR="00B11DE3" w:rsidRPr="00392524" w:rsidRDefault="00B11DE3" w:rsidP="00AD7C76">
      <w:pPr>
        <w:autoSpaceDE w:val="0"/>
        <w:autoSpaceDN w:val="0"/>
        <w:adjustRightInd w:val="0"/>
        <w:spacing w:line="240" w:lineRule="exact"/>
        <w:ind w:left="562"/>
        <w:jc w:val="thaiDistribute"/>
        <w:rPr>
          <w:rFonts w:ascii="CordiaUPC" w:hAnsi="CordiaUPC" w:cs="CordiaUPC"/>
          <w:sz w:val="26"/>
          <w:szCs w:val="26"/>
        </w:rPr>
      </w:pPr>
    </w:p>
    <w:p w14:paraId="7DCFC8F9" w14:textId="33DD3CE5" w:rsidR="003E593B" w:rsidRPr="00392524" w:rsidRDefault="00A7166D" w:rsidP="00AD7C76">
      <w:pPr>
        <w:spacing w:line="240" w:lineRule="exact"/>
        <w:ind w:left="547" w:right="14" w:hanging="547"/>
        <w:jc w:val="thaiDistribute"/>
        <w:rPr>
          <w:rFonts w:ascii="CordiaUPC" w:hAnsi="CordiaUPC" w:cs="CordiaUPC"/>
          <w:b/>
          <w:bCs/>
          <w:sz w:val="26"/>
          <w:szCs w:val="26"/>
          <w:lang w:val="en-US"/>
        </w:rPr>
      </w:pPr>
      <w:r w:rsidRPr="00392524">
        <w:rPr>
          <w:rFonts w:ascii="CordiaUPC" w:hAnsi="CordiaUPC" w:cs="CordiaUPC"/>
          <w:b/>
          <w:bCs/>
          <w:sz w:val="26"/>
          <w:szCs w:val="26"/>
        </w:rPr>
        <w:t>7</w:t>
      </w:r>
      <w:r w:rsidR="00984FC4" w:rsidRPr="00392524">
        <w:rPr>
          <w:rFonts w:ascii="CordiaUPC" w:hAnsi="CordiaUPC" w:cs="CordiaUPC" w:hint="cs"/>
          <w:b/>
          <w:bCs/>
          <w:sz w:val="26"/>
          <w:szCs w:val="26"/>
        </w:rPr>
        <w:t>.1</w:t>
      </w:r>
      <w:r w:rsidR="00984FC4" w:rsidRPr="00392524">
        <w:rPr>
          <w:rFonts w:ascii="CordiaUPC" w:hAnsi="CordiaUPC" w:cs="CordiaUPC" w:hint="cs"/>
          <w:b/>
          <w:bCs/>
          <w:sz w:val="26"/>
          <w:szCs w:val="26"/>
        </w:rPr>
        <w:tab/>
      </w:r>
      <w:r w:rsidR="00A2379B" w:rsidRPr="00392524">
        <w:rPr>
          <w:rFonts w:ascii="CordiaUPC" w:hAnsi="CordiaUPC" w:cs="CordiaUPC" w:hint="cs"/>
          <w:b/>
          <w:bCs/>
          <w:sz w:val="26"/>
          <w:szCs w:val="26"/>
        </w:rPr>
        <w:t xml:space="preserve">Classified </w:t>
      </w:r>
      <w:r w:rsidR="0091438B" w:rsidRPr="00392524">
        <w:rPr>
          <w:rFonts w:ascii="CordiaUPC" w:hAnsi="CordiaUPC" w:cs="CordiaUPC" w:hint="cs"/>
          <w:b/>
          <w:bCs/>
          <w:sz w:val="26"/>
          <w:szCs w:val="26"/>
        </w:rPr>
        <w:t xml:space="preserve">by </w:t>
      </w:r>
      <w:r w:rsidR="00364520" w:rsidRPr="00392524">
        <w:rPr>
          <w:rFonts w:ascii="CordiaUPC" w:hAnsi="CordiaUPC" w:cs="CordiaUPC" w:hint="cs"/>
          <w:b/>
          <w:bCs/>
          <w:sz w:val="26"/>
          <w:szCs w:val="26"/>
          <w:lang w:val="en-US"/>
        </w:rPr>
        <w:t>loan type</w:t>
      </w:r>
    </w:p>
    <w:p w14:paraId="7B142794" w14:textId="77777777" w:rsidR="0091217A" w:rsidRPr="00392524" w:rsidRDefault="0091217A" w:rsidP="00AD7C76">
      <w:pPr>
        <w:spacing w:line="240" w:lineRule="exact"/>
        <w:ind w:right="14"/>
        <w:jc w:val="thaiDistribute"/>
        <w:rPr>
          <w:rFonts w:ascii="CordiaUPC" w:hAnsi="CordiaUPC" w:cs="CordiaUPC"/>
          <w:b/>
          <w:bCs/>
          <w:sz w:val="26"/>
          <w:szCs w:val="26"/>
          <w:lang w:val="en-US"/>
        </w:rPr>
      </w:pPr>
      <w:bookmarkStart w:id="12" w:name="_Hlk99093034"/>
    </w:p>
    <w:tbl>
      <w:tblPr>
        <w:tblW w:w="9360" w:type="dxa"/>
        <w:tblInd w:w="450" w:type="dxa"/>
        <w:tblLayout w:type="fixed"/>
        <w:tblLook w:val="04A0" w:firstRow="1" w:lastRow="0" w:firstColumn="1" w:lastColumn="0" w:noHBand="0" w:noVBand="1"/>
      </w:tblPr>
      <w:tblGrid>
        <w:gridCol w:w="3420"/>
        <w:gridCol w:w="1260"/>
        <w:gridCol w:w="270"/>
        <w:gridCol w:w="1296"/>
        <w:gridCol w:w="270"/>
        <w:gridCol w:w="1314"/>
        <w:gridCol w:w="270"/>
        <w:gridCol w:w="1260"/>
      </w:tblGrid>
      <w:tr w:rsidR="0091217A" w:rsidRPr="00392524" w14:paraId="25732E03" w14:textId="77777777" w:rsidTr="009A4C75">
        <w:tc>
          <w:tcPr>
            <w:tcW w:w="3420" w:type="dxa"/>
          </w:tcPr>
          <w:p w14:paraId="4F3F5A51" w14:textId="77777777" w:rsidR="0091217A" w:rsidRPr="00392524" w:rsidRDefault="0091217A" w:rsidP="00AD7C76">
            <w:pPr>
              <w:suppressAutoHyphens/>
              <w:snapToGrid w:val="0"/>
              <w:spacing w:line="240" w:lineRule="exact"/>
              <w:jc w:val="right"/>
              <w:rPr>
                <w:rFonts w:ascii="CordiaUPC" w:eastAsia="Times New Roman" w:hAnsi="CordiaUPC" w:cs="CordiaUPC"/>
                <w:b/>
                <w:bCs/>
                <w:sz w:val="26"/>
                <w:szCs w:val="26"/>
                <w:lang w:eastAsia="zh-CN"/>
              </w:rPr>
            </w:pPr>
          </w:p>
        </w:tc>
        <w:tc>
          <w:tcPr>
            <w:tcW w:w="2826" w:type="dxa"/>
            <w:gridSpan w:val="3"/>
            <w:hideMark/>
          </w:tcPr>
          <w:p w14:paraId="4C78B183" w14:textId="77777777" w:rsidR="0091217A" w:rsidRPr="00392524" w:rsidRDefault="0091217A" w:rsidP="00AD7C76">
            <w:pPr>
              <w:suppressAutoHyphens/>
              <w:spacing w:line="240" w:lineRule="exact"/>
              <w:ind w:right="-29"/>
              <w:jc w:val="center"/>
              <w:rPr>
                <w:rFonts w:ascii="CordiaUPC" w:eastAsia="Times New Roman" w:hAnsi="CordiaUPC" w:cs="CordiaUPC"/>
                <w:b/>
                <w:bCs/>
                <w:sz w:val="26"/>
                <w:szCs w:val="26"/>
                <w:lang w:eastAsia="zh-CN"/>
              </w:rPr>
            </w:pPr>
            <w:r w:rsidRPr="00392524">
              <w:rPr>
                <w:rFonts w:ascii="CordiaUPC" w:eastAsia="Times New Roman" w:hAnsi="CordiaUPC" w:cs="CordiaUPC" w:hint="cs"/>
                <w:b/>
                <w:bCs/>
                <w:color w:val="000000"/>
                <w:sz w:val="26"/>
                <w:szCs w:val="26"/>
                <w:lang w:eastAsia="zh-CN"/>
              </w:rPr>
              <w:t>Consolidated</w:t>
            </w:r>
          </w:p>
        </w:tc>
        <w:tc>
          <w:tcPr>
            <w:tcW w:w="270" w:type="dxa"/>
          </w:tcPr>
          <w:p w14:paraId="4D3ED17F" w14:textId="77777777" w:rsidR="0091217A" w:rsidRPr="00392524" w:rsidRDefault="0091217A" w:rsidP="00AD7C76">
            <w:pPr>
              <w:spacing w:line="240" w:lineRule="exact"/>
              <w:rPr>
                <w:rFonts w:ascii="CordiaUPC" w:eastAsia="Times New Roman" w:hAnsi="CordiaUPC" w:cs="CordiaUPC"/>
                <w:b/>
                <w:bCs/>
                <w:color w:val="000000"/>
                <w:sz w:val="26"/>
                <w:szCs w:val="26"/>
                <w:lang w:eastAsia="zh-CN"/>
              </w:rPr>
            </w:pPr>
          </w:p>
        </w:tc>
        <w:tc>
          <w:tcPr>
            <w:tcW w:w="2844" w:type="dxa"/>
            <w:gridSpan w:val="3"/>
            <w:hideMark/>
          </w:tcPr>
          <w:p w14:paraId="7DF7C5FB" w14:textId="77777777" w:rsidR="0091217A" w:rsidRPr="00392524" w:rsidRDefault="0091217A" w:rsidP="00AD7C76">
            <w:pPr>
              <w:spacing w:line="240" w:lineRule="exact"/>
              <w:jc w:val="center"/>
              <w:rPr>
                <w:rFonts w:ascii="CordiaUPC" w:eastAsia="Times New Roman" w:hAnsi="CordiaUPC" w:cs="CordiaUPC"/>
                <w:b/>
                <w:bCs/>
                <w:color w:val="000000"/>
                <w:sz w:val="26"/>
                <w:szCs w:val="26"/>
                <w:lang w:eastAsia="zh-CN"/>
              </w:rPr>
            </w:pPr>
            <w:r w:rsidRPr="00392524">
              <w:rPr>
                <w:rFonts w:ascii="CordiaUPC" w:eastAsia="Times New Roman" w:hAnsi="CordiaUPC" w:cs="CordiaUPC" w:hint="cs"/>
                <w:b/>
                <w:bCs/>
                <w:color w:val="000000"/>
                <w:sz w:val="26"/>
                <w:szCs w:val="26"/>
                <w:lang w:eastAsia="zh-CN"/>
              </w:rPr>
              <w:t>Bank only</w:t>
            </w:r>
          </w:p>
        </w:tc>
      </w:tr>
      <w:tr w:rsidR="0091217A" w:rsidRPr="00392524" w14:paraId="58295ED6" w14:textId="77777777" w:rsidTr="009A4C75">
        <w:tc>
          <w:tcPr>
            <w:tcW w:w="3420" w:type="dxa"/>
          </w:tcPr>
          <w:p w14:paraId="4E19D8B2"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509B0B51" w14:textId="59D2B207" w:rsidR="0091217A" w:rsidRPr="00392524" w:rsidRDefault="00D36BD2" w:rsidP="00AD7C76">
            <w:pPr>
              <w:suppressAutoHyphens/>
              <w:spacing w:line="240" w:lineRule="exact"/>
              <w:ind w:left="-106" w:right="-107"/>
              <w:jc w:val="center"/>
              <w:rPr>
                <w:rFonts w:ascii="CordiaUPC" w:eastAsia="Times New Roman" w:hAnsi="CordiaUPC" w:cs="CordiaUPC"/>
                <w:color w:val="000000"/>
                <w:sz w:val="26"/>
                <w:szCs w:val="26"/>
                <w:lang w:eastAsia="zh-CN"/>
              </w:rPr>
            </w:pPr>
            <w:r w:rsidRPr="005B2349">
              <w:rPr>
                <w:rFonts w:ascii="CordiaUPC" w:eastAsia="Times New Roman" w:hAnsi="CordiaUPC" w:cs="CordiaUPC"/>
                <w:sz w:val="26"/>
                <w:szCs w:val="26"/>
                <w:lang w:bidi="th-TH"/>
              </w:rPr>
              <w:t>30 September</w:t>
            </w:r>
          </w:p>
        </w:tc>
        <w:tc>
          <w:tcPr>
            <w:tcW w:w="270" w:type="dxa"/>
          </w:tcPr>
          <w:p w14:paraId="670DF66B"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1DB35877" w14:textId="6103DADE"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December</w:t>
            </w:r>
          </w:p>
        </w:tc>
        <w:tc>
          <w:tcPr>
            <w:tcW w:w="270" w:type="dxa"/>
          </w:tcPr>
          <w:p w14:paraId="04558ECC"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6153D91C" w14:textId="4F93AB9C" w:rsidR="0091217A" w:rsidRPr="00392524" w:rsidRDefault="00D36BD2"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5B2349">
              <w:rPr>
                <w:rFonts w:ascii="CordiaUPC" w:eastAsia="Times New Roman" w:hAnsi="CordiaUPC" w:cs="CordiaUPC"/>
                <w:sz w:val="26"/>
                <w:szCs w:val="26"/>
                <w:lang w:bidi="th-TH"/>
              </w:rPr>
              <w:t>30 September</w:t>
            </w:r>
          </w:p>
        </w:tc>
        <w:tc>
          <w:tcPr>
            <w:tcW w:w="270" w:type="dxa"/>
          </w:tcPr>
          <w:p w14:paraId="68BCFF6E"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35A00D42" w14:textId="772D7C4D"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December</w:t>
            </w:r>
          </w:p>
        </w:tc>
      </w:tr>
      <w:tr w:rsidR="0091217A" w:rsidRPr="00392524" w14:paraId="08636406" w14:textId="77777777" w:rsidTr="0091217A">
        <w:tc>
          <w:tcPr>
            <w:tcW w:w="3420" w:type="dxa"/>
          </w:tcPr>
          <w:p w14:paraId="4EB8FE6F"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2A05BDE5" w14:textId="6E554350" w:rsidR="0091217A" w:rsidRPr="00392524" w:rsidRDefault="0091217A" w:rsidP="00AD7C76">
            <w:pPr>
              <w:suppressAutoHyphens/>
              <w:spacing w:line="240" w:lineRule="exact"/>
              <w:ind w:left="-106" w:right="-107"/>
              <w:jc w:val="center"/>
              <w:rPr>
                <w:rFonts w:ascii="CordiaUPC" w:eastAsia="Times New Roman" w:hAnsi="CordiaUPC" w:cs="CordiaUPC"/>
                <w:sz w:val="26"/>
                <w:szCs w:val="26"/>
                <w:lang w:eastAsia="zh-CN"/>
              </w:rPr>
            </w:pPr>
            <w:r w:rsidRPr="00392524">
              <w:rPr>
                <w:rFonts w:ascii="CordiaUPC" w:eastAsia="Times New Roman" w:hAnsi="CordiaUPC" w:cs="CordiaUPC"/>
                <w:sz w:val="26"/>
                <w:szCs w:val="26"/>
                <w:lang w:eastAsia="zh-CN"/>
              </w:rPr>
              <w:t>2022</w:t>
            </w:r>
          </w:p>
        </w:tc>
        <w:tc>
          <w:tcPr>
            <w:tcW w:w="270" w:type="dxa"/>
          </w:tcPr>
          <w:p w14:paraId="3952BE4D"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365B6E15" w14:textId="0E86747B" w:rsidR="0091217A" w:rsidRPr="00392524" w:rsidRDefault="0091217A" w:rsidP="00AD7C76">
            <w:pPr>
              <w:suppressAutoHyphens/>
              <w:spacing w:line="240" w:lineRule="exact"/>
              <w:ind w:left="-175" w:right="-120"/>
              <w:jc w:val="center"/>
              <w:rPr>
                <w:rFonts w:ascii="CordiaUPC" w:eastAsia="Times New Roman" w:hAnsi="CordiaUPC" w:cs="CordiaUPC"/>
                <w:sz w:val="26"/>
                <w:szCs w:val="26"/>
                <w:lang w:eastAsia="zh-CN"/>
              </w:rPr>
            </w:pPr>
            <w:r w:rsidRPr="00392524">
              <w:rPr>
                <w:rFonts w:ascii="CordiaUPC" w:eastAsia="Times New Roman" w:hAnsi="CordiaUPC" w:cs="CordiaUPC"/>
                <w:sz w:val="26"/>
                <w:szCs w:val="26"/>
                <w:lang w:eastAsia="zh-CN"/>
              </w:rPr>
              <w:t>2021</w:t>
            </w:r>
          </w:p>
        </w:tc>
        <w:tc>
          <w:tcPr>
            <w:tcW w:w="270" w:type="dxa"/>
          </w:tcPr>
          <w:p w14:paraId="6C9AFADC"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hideMark/>
          </w:tcPr>
          <w:p w14:paraId="1096C4F5" w14:textId="401B6C5B"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sz w:val="26"/>
                <w:szCs w:val="26"/>
                <w:lang w:eastAsia="zh-CN"/>
              </w:rPr>
              <w:t>2022</w:t>
            </w:r>
          </w:p>
        </w:tc>
        <w:tc>
          <w:tcPr>
            <w:tcW w:w="270" w:type="dxa"/>
          </w:tcPr>
          <w:p w14:paraId="030EA860" w14:textId="77777777"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hideMark/>
          </w:tcPr>
          <w:p w14:paraId="645E1548" w14:textId="0C3D6CED" w:rsidR="0091217A" w:rsidRPr="00392524"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392524">
              <w:rPr>
                <w:rFonts w:ascii="CordiaUPC" w:eastAsia="Times New Roman" w:hAnsi="CordiaUPC" w:cs="CordiaUPC"/>
                <w:sz w:val="26"/>
                <w:szCs w:val="26"/>
                <w:lang w:eastAsia="zh-CN"/>
              </w:rPr>
              <w:t>2021</w:t>
            </w:r>
          </w:p>
        </w:tc>
      </w:tr>
      <w:tr w:rsidR="0091217A" w:rsidRPr="00392524" w14:paraId="740C7CF5" w14:textId="77777777" w:rsidTr="009A4C75">
        <w:tc>
          <w:tcPr>
            <w:tcW w:w="3420" w:type="dxa"/>
          </w:tcPr>
          <w:p w14:paraId="6800DDC5"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5940" w:type="dxa"/>
            <w:gridSpan w:val="7"/>
            <w:hideMark/>
          </w:tcPr>
          <w:p w14:paraId="0448B320" w14:textId="77777777" w:rsidR="0091217A" w:rsidRPr="00392524" w:rsidRDefault="0091217A" w:rsidP="00AD7C76">
            <w:pPr>
              <w:suppressAutoHyphens/>
              <w:spacing w:line="240" w:lineRule="exact"/>
              <w:ind w:right="-29"/>
              <w:jc w:val="center"/>
              <w:rPr>
                <w:rFonts w:ascii="CordiaUPC" w:eastAsia="Times New Roman" w:hAnsi="CordiaUPC" w:cs="CordiaUPC"/>
                <w:i/>
                <w:iCs/>
                <w:color w:val="000000"/>
                <w:sz w:val="26"/>
                <w:szCs w:val="26"/>
                <w:lang w:eastAsia="zh-CN"/>
              </w:rPr>
            </w:pPr>
            <w:r w:rsidRPr="00392524">
              <w:rPr>
                <w:rFonts w:ascii="CordiaUPC" w:eastAsia="Times New Roman" w:hAnsi="CordiaUPC" w:cs="CordiaUPC" w:hint="cs"/>
                <w:i/>
                <w:iCs/>
                <w:color w:val="000000"/>
                <w:sz w:val="26"/>
                <w:szCs w:val="26"/>
                <w:cs/>
                <w:lang w:eastAsia="zh-CN"/>
              </w:rPr>
              <w:t>(</w:t>
            </w:r>
            <w:r w:rsidRPr="00392524">
              <w:rPr>
                <w:rFonts w:ascii="CordiaUPC" w:eastAsia="Times New Roman" w:hAnsi="CordiaUPC" w:cs="CordiaUPC" w:hint="cs"/>
                <w:i/>
                <w:iCs/>
                <w:color w:val="000000"/>
                <w:sz w:val="26"/>
                <w:szCs w:val="26"/>
                <w:lang w:eastAsia="zh-CN"/>
              </w:rPr>
              <w:t>in million Baht</w:t>
            </w:r>
            <w:r w:rsidRPr="00392524">
              <w:rPr>
                <w:rFonts w:ascii="CordiaUPC" w:eastAsia="Times New Roman" w:hAnsi="CordiaUPC" w:cs="CordiaUPC" w:hint="cs"/>
                <w:i/>
                <w:iCs/>
                <w:color w:val="000000"/>
                <w:sz w:val="26"/>
                <w:szCs w:val="26"/>
                <w:cs/>
                <w:lang w:eastAsia="zh-CN"/>
              </w:rPr>
              <w:t>)</w:t>
            </w:r>
          </w:p>
        </w:tc>
      </w:tr>
      <w:tr w:rsidR="00687172" w:rsidRPr="00392524" w14:paraId="06893862" w14:textId="77777777" w:rsidTr="009A4C75">
        <w:tc>
          <w:tcPr>
            <w:tcW w:w="3420" w:type="dxa"/>
          </w:tcPr>
          <w:p w14:paraId="1E22B4E6" w14:textId="77777777" w:rsidR="00687172" w:rsidRPr="00392524" w:rsidRDefault="00687172" w:rsidP="00687172">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Overdrafts</w:t>
            </w:r>
          </w:p>
        </w:tc>
        <w:tc>
          <w:tcPr>
            <w:tcW w:w="1260" w:type="dxa"/>
            <w:vAlign w:val="bottom"/>
          </w:tcPr>
          <w:p w14:paraId="348292A1" w14:textId="51DC1862"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90,170</w:t>
            </w:r>
          </w:p>
        </w:tc>
        <w:tc>
          <w:tcPr>
            <w:tcW w:w="270" w:type="dxa"/>
            <w:vAlign w:val="bottom"/>
          </w:tcPr>
          <w:p w14:paraId="103FF160"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001B9CE9" w14:textId="39C6F203"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60F27">
              <w:rPr>
                <w:rFonts w:ascii="CordiaUPC" w:hAnsi="CordiaUPC" w:cs="CordiaUPC"/>
                <w:sz w:val="26"/>
                <w:szCs w:val="26"/>
                <w:lang w:val="en-US" w:bidi="th-TH"/>
              </w:rPr>
              <w:t>98,656</w:t>
            </w:r>
          </w:p>
        </w:tc>
        <w:tc>
          <w:tcPr>
            <w:tcW w:w="270" w:type="dxa"/>
            <w:vAlign w:val="bottom"/>
          </w:tcPr>
          <w:p w14:paraId="3E5F507D"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699FADF1" w14:textId="203F2AA5"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90,170</w:t>
            </w:r>
          </w:p>
        </w:tc>
        <w:tc>
          <w:tcPr>
            <w:tcW w:w="270" w:type="dxa"/>
            <w:vAlign w:val="bottom"/>
          </w:tcPr>
          <w:p w14:paraId="2DE0D94F"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25FD6E9D" w14:textId="010FA76C"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92524">
              <w:rPr>
                <w:rFonts w:ascii="CordiaUPC" w:hAnsi="CordiaUPC" w:cs="CordiaUPC"/>
                <w:sz w:val="26"/>
                <w:szCs w:val="26"/>
                <w:lang w:val="en-US" w:bidi="th-TH"/>
              </w:rPr>
              <w:t>98,656</w:t>
            </w:r>
          </w:p>
        </w:tc>
      </w:tr>
      <w:tr w:rsidR="00687172" w:rsidRPr="00392524" w14:paraId="2F3CFAC3" w14:textId="77777777" w:rsidTr="009A4C75">
        <w:tc>
          <w:tcPr>
            <w:tcW w:w="3420" w:type="dxa"/>
          </w:tcPr>
          <w:p w14:paraId="5944B5AE" w14:textId="77777777" w:rsidR="00687172" w:rsidRPr="00392524" w:rsidRDefault="00687172" w:rsidP="00687172">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Loans</w:t>
            </w:r>
          </w:p>
        </w:tc>
        <w:tc>
          <w:tcPr>
            <w:tcW w:w="1260" w:type="dxa"/>
            <w:vAlign w:val="bottom"/>
          </w:tcPr>
          <w:p w14:paraId="3BFAC940" w14:textId="3253AF58"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681,411</w:t>
            </w:r>
          </w:p>
        </w:tc>
        <w:tc>
          <w:tcPr>
            <w:tcW w:w="270" w:type="dxa"/>
            <w:vAlign w:val="bottom"/>
          </w:tcPr>
          <w:p w14:paraId="1F076B74"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7AB1F463" w14:textId="2B99DCFF"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60F27">
              <w:rPr>
                <w:rFonts w:ascii="CordiaUPC" w:hAnsi="CordiaUPC" w:cs="CordiaUPC"/>
                <w:sz w:val="26"/>
                <w:szCs w:val="26"/>
                <w:lang w:val="en-US" w:bidi="th-TH"/>
              </w:rPr>
              <w:t>679,161</w:t>
            </w:r>
          </w:p>
        </w:tc>
        <w:tc>
          <w:tcPr>
            <w:tcW w:w="270" w:type="dxa"/>
            <w:vAlign w:val="bottom"/>
          </w:tcPr>
          <w:p w14:paraId="17F98376"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5A350555" w14:textId="48BFF07D"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676,603</w:t>
            </w:r>
          </w:p>
        </w:tc>
        <w:tc>
          <w:tcPr>
            <w:tcW w:w="270" w:type="dxa"/>
            <w:vAlign w:val="bottom"/>
          </w:tcPr>
          <w:p w14:paraId="3F1A61F3"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722C7979" w14:textId="3CDB18DE"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92524">
              <w:rPr>
                <w:rFonts w:ascii="CordiaUPC" w:hAnsi="CordiaUPC" w:cs="CordiaUPC"/>
                <w:sz w:val="26"/>
                <w:szCs w:val="26"/>
                <w:lang w:val="en-US" w:bidi="th-TH"/>
              </w:rPr>
              <w:t>678,408</w:t>
            </w:r>
          </w:p>
        </w:tc>
      </w:tr>
      <w:tr w:rsidR="00687172" w:rsidRPr="00392524" w14:paraId="495B174C" w14:textId="77777777" w:rsidTr="009A4C75">
        <w:tc>
          <w:tcPr>
            <w:tcW w:w="3420" w:type="dxa"/>
          </w:tcPr>
          <w:p w14:paraId="516CE295" w14:textId="77777777" w:rsidR="00687172" w:rsidRPr="00392524" w:rsidRDefault="00687172" w:rsidP="00687172">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Bills</w:t>
            </w:r>
          </w:p>
        </w:tc>
        <w:tc>
          <w:tcPr>
            <w:tcW w:w="1260" w:type="dxa"/>
            <w:vAlign w:val="bottom"/>
          </w:tcPr>
          <w:p w14:paraId="593D3C81" w14:textId="0679BAB0"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216,590</w:t>
            </w:r>
          </w:p>
        </w:tc>
        <w:tc>
          <w:tcPr>
            <w:tcW w:w="270" w:type="dxa"/>
            <w:vAlign w:val="bottom"/>
          </w:tcPr>
          <w:p w14:paraId="1D46FA8E"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4706DD52" w14:textId="0008598B"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60F27">
              <w:rPr>
                <w:rFonts w:ascii="CordiaUPC" w:hAnsi="CordiaUPC" w:cs="CordiaUPC"/>
                <w:sz w:val="26"/>
                <w:szCs w:val="26"/>
                <w:lang w:val="en-US" w:bidi="th-TH"/>
              </w:rPr>
              <w:t>198,375</w:t>
            </w:r>
          </w:p>
        </w:tc>
        <w:tc>
          <w:tcPr>
            <w:tcW w:w="270" w:type="dxa"/>
            <w:vAlign w:val="bottom"/>
          </w:tcPr>
          <w:p w14:paraId="6D65746B"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683020B5" w14:textId="5B5FE942"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216,990</w:t>
            </w:r>
          </w:p>
        </w:tc>
        <w:tc>
          <w:tcPr>
            <w:tcW w:w="270" w:type="dxa"/>
            <w:vAlign w:val="bottom"/>
          </w:tcPr>
          <w:p w14:paraId="1963B911"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21BF7793" w14:textId="40B3F1E1"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92524">
              <w:rPr>
                <w:rFonts w:ascii="CordiaUPC" w:hAnsi="CordiaUPC" w:cs="CordiaUPC"/>
                <w:sz w:val="26"/>
                <w:szCs w:val="26"/>
                <w:lang w:val="en-US" w:bidi="th-TH"/>
              </w:rPr>
              <w:t>198,375</w:t>
            </w:r>
          </w:p>
        </w:tc>
      </w:tr>
      <w:tr w:rsidR="00687172" w:rsidRPr="00392524" w14:paraId="7B25A176" w14:textId="77777777" w:rsidTr="007663CC">
        <w:tc>
          <w:tcPr>
            <w:tcW w:w="3420" w:type="dxa"/>
          </w:tcPr>
          <w:p w14:paraId="469990BB" w14:textId="77777777" w:rsidR="00687172" w:rsidRPr="00392524" w:rsidRDefault="00687172" w:rsidP="00687172">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Hire purchase receivables</w:t>
            </w:r>
          </w:p>
        </w:tc>
        <w:tc>
          <w:tcPr>
            <w:tcW w:w="1260" w:type="dxa"/>
            <w:vAlign w:val="bottom"/>
          </w:tcPr>
          <w:p w14:paraId="0C5232C6" w14:textId="098478ED"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404,812</w:t>
            </w:r>
          </w:p>
        </w:tc>
        <w:tc>
          <w:tcPr>
            <w:tcW w:w="270" w:type="dxa"/>
            <w:vAlign w:val="bottom"/>
          </w:tcPr>
          <w:p w14:paraId="48728B6E"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shd w:val="clear" w:color="auto" w:fill="auto"/>
            <w:vAlign w:val="bottom"/>
          </w:tcPr>
          <w:p w14:paraId="6D5BC8F5" w14:textId="6FD89E2D"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60F27">
              <w:rPr>
                <w:rFonts w:ascii="CordiaUPC" w:hAnsi="CordiaUPC" w:cs="CordiaUPC"/>
                <w:sz w:val="26"/>
                <w:szCs w:val="26"/>
                <w:lang w:val="en-US" w:bidi="th-TH"/>
              </w:rPr>
              <w:t>393,856</w:t>
            </w:r>
          </w:p>
        </w:tc>
        <w:tc>
          <w:tcPr>
            <w:tcW w:w="270" w:type="dxa"/>
            <w:vAlign w:val="bottom"/>
          </w:tcPr>
          <w:p w14:paraId="75396293"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3587A01B" w14:textId="64392599"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404,812</w:t>
            </w:r>
          </w:p>
        </w:tc>
        <w:tc>
          <w:tcPr>
            <w:tcW w:w="270" w:type="dxa"/>
            <w:vAlign w:val="bottom"/>
          </w:tcPr>
          <w:p w14:paraId="2F160BA5"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7BC978A1" w14:textId="0F7976E7"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92524">
              <w:rPr>
                <w:rFonts w:ascii="CordiaUPC" w:hAnsi="CordiaUPC" w:cs="CordiaUPC"/>
                <w:sz w:val="26"/>
                <w:szCs w:val="26"/>
                <w:lang w:val="en-US" w:bidi="th-TH"/>
              </w:rPr>
              <w:t>393,856</w:t>
            </w:r>
          </w:p>
        </w:tc>
      </w:tr>
      <w:tr w:rsidR="00687172" w:rsidRPr="00392524" w14:paraId="04E5529B" w14:textId="77777777" w:rsidTr="007663CC">
        <w:tc>
          <w:tcPr>
            <w:tcW w:w="3420" w:type="dxa"/>
          </w:tcPr>
          <w:p w14:paraId="6DB01823" w14:textId="77777777" w:rsidR="00687172" w:rsidRPr="00392524" w:rsidRDefault="00687172" w:rsidP="00687172">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Finance lease receivables</w:t>
            </w:r>
          </w:p>
        </w:tc>
        <w:tc>
          <w:tcPr>
            <w:tcW w:w="1260" w:type="dxa"/>
            <w:vAlign w:val="bottom"/>
          </w:tcPr>
          <w:p w14:paraId="179AE2B0" w14:textId="7F644528"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889</w:t>
            </w:r>
          </w:p>
        </w:tc>
        <w:tc>
          <w:tcPr>
            <w:tcW w:w="270" w:type="dxa"/>
            <w:vAlign w:val="bottom"/>
          </w:tcPr>
          <w:p w14:paraId="2BF74A0A"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shd w:val="clear" w:color="auto" w:fill="auto"/>
            <w:vAlign w:val="bottom"/>
          </w:tcPr>
          <w:p w14:paraId="48E01BC7" w14:textId="4882E715"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60F27">
              <w:rPr>
                <w:rFonts w:ascii="CordiaUPC" w:hAnsi="CordiaUPC" w:cs="CordiaUPC"/>
                <w:sz w:val="26"/>
                <w:szCs w:val="26"/>
                <w:lang w:val="en-US" w:bidi="th-TH"/>
              </w:rPr>
              <w:t>997</w:t>
            </w:r>
          </w:p>
        </w:tc>
        <w:tc>
          <w:tcPr>
            <w:tcW w:w="270" w:type="dxa"/>
            <w:vAlign w:val="bottom"/>
          </w:tcPr>
          <w:p w14:paraId="58967955"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1FB99C21" w14:textId="60E7F82E"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889</w:t>
            </w:r>
          </w:p>
        </w:tc>
        <w:tc>
          <w:tcPr>
            <w:tcW w:w="270" w:type="dxa"/>
            <w:vAlign w:val="bottom"/>
          </w:tcPr>
          <w:p w14:paraId="2EA76732"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672EAE65" w14:textId="7076EACB"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92524">
              <w:rPr>
                <w:rFonts w:ascii="CordiaUPC" w:hAnsi="CordiaUPC" w:cs="CordiaUPC"/>
                <w:sz w:val="26"/>
                <w:szCs w:val="26"/>
                <w:lang w:val="en-US" w:bidi="th-TH"/>
              </w:rPr>
              <w:t>997</w:t>
            </w:r>
          </w:p>
        </w:tc>
      </w:tr>
      <w:tr w:rsidR="00687172" w:rsidRPr="00392524" w14:paraId="706F5CB6" w14:textId="77777777" w:rsidTr="007663CC">
        <w:tc>
          <w:tcPr>
            <w:tcW w:w="3420" w:type="dxa"/>
          </w:tcPr>
          <w:p w14:paraId="6C9EA5B9" w14:textId="77777777" w:rsidR="00687172" w:rsidRPr="00392524" w:rsidRDefault="00687172" w:rsidP="00687172">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Others</w:t>
            </w:r>
          </w:p>
        </w:tc>
        <w:tc>
          <w:tcPr>
            <w:tcW w:w="1260" w:type="dxa"/>
            <w:tcBorders>
              <w:bottom w:val="single" w:sz="4" w:space="0" w:color="auto"/>
            </w:tcBorders>
            <w:vAlign w:val="bottom"/>
          </w:tcPr>
          <w:p w14:paraId="1D48AADD" w14:textId="3E28D799"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128</w:t>
            </w:r>
          </w:p>
        </w:tc>
        <w:tc>
          <w:tcPr>
            <w:tcW w:w="270" w:type="dxa"/>
            <w:vAlign w:val="bottom"/>
          </w:tcPr>
          <w:p w14:paraId="07CF8F1E"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bottom w:val="single" w:sz="4" w:space="0" w:color="auto"/>
            </w:tcBorders>
            <w:shd w:val="clear" w:color="auto" w:fill="auto"/>
            <w:vAlign w:val="bottom"/>
          </w:tcPr>
          <w:p w14:paraId="40B23988" w14:textId="2657E50D"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60F27">
              <w:rPr>
                <w:rFonts w:ascii="CordiaUPC" w:hAnsi="CordiaUPC" w:cs="CordiaUPC"/>
                <w:sz w:val="26"/>
                <w:szCs w:val="26"/>
                <w:lang w:val="en-US" w:bidi="th-TH"/>
              </w:rPr>
              <w:t>259</w:t>
            </w:r>
          </w:p>
        </w:tc>
        <w:tc>
          <w:tcPr>
            <w:tcW w:w="270" w:type="dxa"/>
            <w:vAlign w:val="bottom"/>
          </w:tcPr>
          <w:p w14:paraId="1055E2C3"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49E909D6" w14:textId="14FAF732"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128</w:t>
            </w:r>
          </w:p>
        </w:tc>
        <w:tc>
          <w:tcPr>
            <w:tcW w:w="270" w:type="dxa"/>
            <w:vAlign w:val="bottom"/>
          </w:tcPr>
          <w:p w14:paraId="0C2B3D06"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71D0C054" w14:textId="1752738C"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92524">
              <w:rPr>
                <w:rFonts w:ascii="CordiaUPC" w:hAnsi="CordiaUPC" w:cs="CordiaUPC"/>
                <w:sz w:val="26"/>
                <w:szCs w:val="26"/>
                <w:lang w:val="en-US" w:bidi="th-TH"/>
              </w:rPr>
              <w:t>259</w:t>
            </w:r>
          </w:p>
        </w:tc>
      </w:tr>
      <w:tr w:rsidR="00687172" w:rsidRPr="00392524" w14:paraId="7F12256D" w14:textId="77777777" w:rsidTr="007663CC">
        <w:tc>
          <w:tcPr>
            <w:tcW w:w="3420" w:type="dxa"/>
          </w:tcPr>
          <w:p w14:paraId="7B44983E" w14:textId="77777777" w:rsidR="00687172" w:rsidRPr="00392524" w:rsidRDefault="00687172" w:rsidP="00687172">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sz w:val="26"/>
                <w:szCs w:val="26"/>
              </w:rPr>
              <w:t xml:space="preserve">Total loans </w:t>
            </w:r>
            <w:r w:rsidRPr="00392524">
              <w:rPr>
                <w:rFonts w:ascii="CordiaUPC" w:hAnsi="CordiaUPC" w:cs="CordiaUPC" w:hint="cs"/>
                <w:sz w:val="26"/>
                <w:szCs w:val="26"/>
                <w:lang w:val="en-US" w:bidi="th-TH"/>
              </w:rPr>
              <w:t>to customers</w:t>
            </w:r>
          </w:p>
        </w:tc>
        <w:tc>
          <w:tcPr>
            <w:tcW w:w="1260" w:type="dxa"/>
            <w:tcBorders>
              <w:top w:val="single" w:sz="4" w:space="0" w:color="auto"/>
            </w:tcBorders>
            <w:vAlign w:val="bottom"/>
          </w:tcPr>
          <w:p w14:paraId="1191728B" w14:textId="7AE9F9F9" w:rsidR="00687172" w:rsidRPr="00687172"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1,394,000</w:t>
            </w:r>
          </w:p>
        </w:tc>
        <w:tc>
          <w:tcPr>
            <w:tcW w:w="270" w:type="dxa"/>
            <w:vAlign w:val="bottom"/>
          </w:tcPr>
          <w:p w14:paraId="13E40741"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top w:val="single" w:sz="4" w:space="0" w:color="auto"/>
            </w:tcBorders>
            <w:vAlign w:val="bottom"/>
          </w:tcPr>
          <w:p w14:paraId="2DF70A67" w14:textId="7A860E2D"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60F27">
              <w:rPr>
                <w:rFonts w:ascii="CordiaUPC" w:hAnsi="CordiaUPC" w:cs="CordiaUPC"/>
                <w:sz w:val="26"/>
                <w:szCs w:val="26"/>
                <w:lang w:val="en-US" w:bidi="th-TH"/>
              </w:rPr>
              <w:t>1,371,304</w:t>
            </w:r>
          </w:p>
        </w:tc>
        <w:tc>
          <w:tcPr>
            <w:tcW w:w="270" w:type="dxa"/>
            <w:vAlign w:val="bottom"/>
          </w:tcPr>
          <w:p w14:paraId="7956D753"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top w:val="single" w:sz="4" w:space="0" w:color="auto"/>
            </w:tcBorders>
            <w:vAlign w:val="bottom"/>
          </w:tcPr>
          <w:p w14:paraId="138F770D" w14:textId="03DABEFA"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1,389,592</w:t>
            </w:r>
          </w:p>
        </w:tc>
        <w:tc>
          <w:tcPr>
            <w:tcW w:w="270" w:type="dxa"/>
            <w:vAlign w:val="bottom"/>
          </w:tcPr>
          <w:p w14:paraId="01D6F6C8"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top w:val="single" w:sz="2" w:space="0" w:color="auto"/>
            </w:tcBorders>
            <w:vAlign w:val="bottom"/>
          </w:tcPr>
          <w:p w14:paraId="2EC60DF4" w14:textId="06B0EA40"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92524">
              <w:rPr>
                <w:rFonts w:ascii="CordiaUPC" w:hAnsi="CordiaUPC" w:cs="CordiaUPC"/>
                <w:sz w:val="26"/>
                <w:szCs w:val="26"/>
                <w:lang w:val="en-US" w:bidi="th-TH"/>
              </w:rPr>
              <w:t>1,370,551</w:t>
            </w:r>
          </w:p>
        </w:tc>
      </w:tr>
      <w:tr w:rsidR="00687172" w:rsidRPr="00392524" w14:paraId="29BEC54F" w14:textId="77777777" w:rsidTr="007663CC">
        <w:tc>
          <w:tcPr>
            <w:tcW w:w="3420" w:type="dxa"/>
          </w:tcPr>
          <w:p w14:paraId="7632CAFE" w14:textId="77777777" w:rsidR="00687172" w:rsidRPr="00392524" w:rsidRDefault="00687172" w:rsidP="00687172">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i/>
                <w:iCs/>
                <w:sz w:val="26"/>
                <w:szCs w:val="26"/>
              </w:rPr>
              <w:t xml:space="preserve">Add </w:t>
            </w:r>
            <w:r w:rsidRPr="00392524">
              <w:rPr>
                <w:rFonts w:ascii="CordiaUPC" w:hAnsi="CordiaUPC" w:cs="CordiaUPC" w:hint="cs"/>
                <w:sz w:val="26"/>
                <w:szCs w:val="26"/>
              </w:rPr>
              <w:t>accrued interest receivables and undue interest incom</w:t>
            </w:r>
            <w:r w:rsidRPr="00392524">
              <w:rPr>
                <w:rFonts w:ascii="CordiaUPC" w:hAnsi="CordiaUPC" w:cs="CordiaUPC"/>
                <w:sz w:val="26"/>
                <w:szCs w:val="26"/>
              </w:rPr>
              <w:t>e*</w:t>
            </w:r>
          </w:p>
        </w:tc>
        <w:tc>
          <w:tcPr>
            <w:tcW w:w="1260" w:type="dxa"/>
            <w:tcBorders>
              <w:bottom w:val="single" w:sz="4" w:space="0" w:color="auto"/>
            </w:tcBorders>
            <w:vAlign w:val="bottom"/>
          </w:tcPr>
          <w:p w14:paraId="15A270FB" w14:textId="79DD1C36" w:rsidR="00687172" w:rsidRPr="00687172"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7,499</w:t>
            </w:r>
          </w:p>
        </w:tc>
        <w:tc>
          <w:tcPr>
            <w:tcW w:w="270" w:type="dxa"/>
            <w:vAlign w:val="bottom"/>
          </w:tcPr>
          <w:p w14:paraId="13D506A8"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bottom w:val="single" w:sz="4" w:space="0" w:color="auto"/>
            </w:tcBorders>
            <w:vAlign w:val="bottom"/>
          </w:tcPr>
          <w:p w14:paraId="6E6D1AB8" w14:textId="6424B9FF"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60F27">
              <w:rPr>
                <w:rFonts w:ascii="CordiaUPC" w:hAnsi="CordiaUPC" w:cs="CordiaUPC"/>
                <w:sz w:val="26"/>
                <w:szCs w:val="26"/>
                <w:lang w:val="en-US" w:bidi="th-TH"/>
              </w:rPr>
              <w:t>7,369</w:t>
            </w:r>
          </w:p>
        </w:tc>
        <w:tc>
          <w:tcPr>
            <w:tcW w:w="270" w:type="dxa"/>
            <w:vAlign w:val="bottom"/>
          </w:tcPr>
          <w:p w14:paraId="6AA6EDD1"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20FE5733" w14:textId="7000567B"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cs/>
                <w:lang w:val="en-US" w:bidi="th-TH"/>
              </w:rPr>
            </w:pPr>
            <w:r>
              <w:rPr>
                <w:rFonts w:ascii="CordiaUPC" w:hAnsi="CordiaUPC" w:cs="CordiaUPC"/>
                <w:sz w:val="26"/>
                <w:szCs w:val="26"/>
                <w:lang w:val="en-US" w:bidi="th-TH"/>
              </w:rPr>
              <w:t>7,499</w:t>
            </w:r>
          </w:p>
        </w:tc>
        <w:tc>
          <w:tcPr>
            <w:tcW w:w="270" w:type="dxa"/>
            <w:vAlign w:val="bottom"/>
          </w:tcPr>
          <w:p w14:paraId="5864050F"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bottom w:val="single" w:sz="4" w:space="0" w:color="auto"/>
            </w:tcBorders>
            <w:vAlign w:val="bottom"/>
          </w:tcPr>
          <w:p w14:paraId="1022FFDF" w14:textId="6E175C6A"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92524">
              <w:rPr>
                <w:rFonts w:ascii="CordiaUPC" w:hAnsi="CordiaUPC" w:cs="CordiaUPC"/>
                <w:sz w:val="26"/>
                <w:szCs w:val="26"/>
                <w:lang w:val="en-US" w:bidi="th-TH"/>
              </w:rPr>
              <w:t>7,369</w:t>
            </w:r>
          </w:p>
        </w:tc>
      </w:tr>
      <w:tr w:rsidR="00687172" w:rsidRPr="00392524" w14:paraId="3E5A1329" w14:textId="77777777" w:rsidTr="007663CC">
        <w:tc>
          <w:tcPr>
            <w:tcW w:w="3420" w:type="dxa"/>
          </w:tcPr>
          <w:p w14:paraId="16A4437D" w14:textId="77777777" w:rsidR="00687172" w:rsidRPr="00392524" w:rsidRDefault="00687172" w:rsidP="00687172">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36BDD971" w14:textId="5802ADA2" w:rsidR="00687172" w:rsidRPr="009C75D4" w:rsidRDefault="00687172" w:rsidP="00687172">
            <w:pPr>
              <w:tabs>
                <w:tab w:val="decimal" w:pos="1063"/>
              </w:tabs>
              <w:suppressAutoHyphens/>
              <w:snapToGrid w:val="0"/>
              <w:spacing w:line="240" w:lineRule="exact"/>
              <w:ind w:right="-112"/>
              <w:rPr>
                <w:rFonts w:ascii="CordiaUPC" w:hAnsi="CordiaUPC" w:cs="CordiaUPC"/>
                <w:b/>
                <w:bCs/>
                <w:sz w:val="26"/>
                <w:szCs w:val="26"/>
                <w:lang w:val="en-US" w:bidi="th-TH"/>
              </w:rPr>
            </w:pPr>
            <w:r w:rsidRPr="009C75D4">
              <w:rPr>
                <w:rFonts w:ascii="CordiaUPC" w:hAnsi="CordiaUPC" w:cs="CordiaUPC"/>
                <w:b/>
                <w:bCs/>
                <w:sz w:val="26"/>
                <w:szCs w:val="26"/>
                <w:lang w:val="en-US" w:bidi="th-TH"/>
              </w:rPr>
              <w:t>1,401,499</w:t>
            </w:r>
          </w:p>
        </w:tc>
        <w:tc>
          <w:tcPr>
            <w:tcW w:w="270" w:type="dxa"/>
            <w:vAlign w:val="bottom"/>
          </w:tcPr>
          <w:p w14:paraId="2C4BA562" w14:textId="77777777" w:rsidR="00687172" w:rsidRPr="009C75D4" w:rsidRDefault="00687172" w:rsidP="00687172">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6" w:type="dxa"/>
            <w:tcBorders>
              <w:top w:val="single" w:sz="4" w:space="0" w:color="auto"/>
            </w:tcBorders>
            <w:vAlign w:val="bottom"/>
          </w:tcPr>
          <w:p w14:paraId="6D147891" w14:textId="24B1E4E2" w:rsidR="00687172" w:rsidRPr="009C75D4" w:rsidRDefault="00687172" w:rsidP="00687172">
            <w:pPr>
              <w:tabs>
                <w:tab w:val="decimal" w:pos="1063"/>
              </w:tabs>
              <w:suppressAutoHyphens/>
              <w:snapToGrid w:val="0"/>
              <w:spacing w:line="240" w:lineRule="exact"/>
              <w:ind w:right="-112"/>
              <w:rPr>
                <w:rFonts w:ascii="CordiaUPC" w:hAnsi="CordiaUPC" w:cs="CordiaUPC"/>
                <w:b/>
                <w:bCs/>
                <w:sz w:val="26"/>
                <w:szCs w:val="26"/>
                <w:lang w:val="en-US" w:bidi="th-TH"/>
              </w:rPr>
            </w:pPr>
            <w:r w:rsidRPr="009C75D4">
              <w:rPr>
                <w:rFonts w:ascii="CordiaUPC" w:hAnsi="CordiaUPC" w:cs="CordiaUPC"/>
                <w:b/>
                <w:bCs/>
                <w:sz w:val="26"/>
                <w:szCs w:val="26"/>
                <w:lang w:val="en-US" w:bidi="th-TH"/>
              </w:rPr>
              <w:t>1,378,673</w:t>
            </w:r>
          </w:p>
        </w:tc>
        <w:tc>
          <w:tcPr>
            <w:tcW w:w="270" w:type="dxa"/>
            <w:vAlign w:val="bottom"/>
          </w:tcPr>
          <w:p w14:paraId="456235F5" w14:textId="77777777" w:rsidR="00687172" w:rsidRPr="009C75D4" w:rsidRDefault="00687172" w:rsidP="00687172">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14" w:type="dxa"/>
            <w:tcBorders>
              <w:top w:val="single" w:sz="4" w:space="0" w:color="auto"/>
            </w:tcBorders>
            <w:vAlign w:val="bottom"/>
          </w:tcPr>
          <w:p w14:paraId="63BCC567" w14:textId="57A67FF3" w:rsidR="00687172" w:rsidRPr="009C75D4" w:rsidRDefault="00687172" w:rsidP="00687172">
            <w:pPr>
              <w:tabs>
                <w:tab w:val="decimal" w:pos="1063"/>
              </w:tabs>
              <w:suppressAutoHyphens/>
              <w:snapToGrid w:val="0"/>
              <w:spacing w:line="240" w:lineRule="exact"/>
              <w:ind w:right="-112"/>
              <w:rPr>
                <w:rFonts w:ascii="CordiaUPC" w:hAnsi="CordiaUPC" w:cs="CordiaUPC"/>
                <w:b/>
                <w:bCs/>
                <w:sz w:val="26"/>
                <w:szCs w:val="26"/>
                <w:lang w:val="en-US" w:bidi="th-TH"/>
              </w:rPr>
            </w:pPr>
            <w:r w:rsidRPr="009C75D4">
              <w:rPr>
                <w:rFonts w:ascii="CordiaUPC" w:hAnsi="CordiaUPC" w:cs="CordiaUPC"/>
                <w:b/>
                <w:bCs/>
                <w:sz w:val="26"/>
                <w:szCs w:val="26"/>
                <w:lang w:val="en-US" w:bidi="th-TH"/>
              </w:rPr>
              <w:t>1,397,091</w:t>
            </w:r>
          </w:p>
        </w:tc>
        <w:tc>
          <w:tcPr>
            <w:tcW w:w="270" w:type="dxa"/>
            <w:vAlign w:val="bottom"/>
          </w:tcPr>
          <w:p w14:paraId="5BEDF29B" w14:textId="77777777" w:rsidR="00687172" w:rsidRPr="00392524" w:rsidRDefault="00687172" w:rsidP="00687172">
            <w:pPr>
              <w:tabs>
                <w:tab w:val="decimal" w:pos="1063"/>
              </w:tabs>
              <w:suppressAutoHyphens/>
              <w:snapToGrid w:val="0"/>
              <w:spacing w:line="240" w:lineRule="exact"/>
              <w:ind w:right="-112"/>
              <w:rPr>
                <w:rFonts w:ascii="CordiaUPC" w:hAnsi="CordiaUPC" w:cs="CordiaUPC"/>
                <w:b/>
                <w:bCs/>
                <w:sz w:val="26"/>
                <w:szCs w:val="26"/>
              </w:rPr>
            </w:pPr>
          </w:p>
        </w:tc>
        <w:tc>
          <w:tcPr>
            <w:tcW w:w="1260" w:type="dxa"/>
            <w:tcBorders>
              <w:top w:val="single" w:sz="4" w:space="0" w:color="auto"/>
            </w:tcBorders>
            <w:vAlign w:val="bottom"/>
          </w:tcPr>
          <w:p w14:paraId="52811D9E" w14:textId="75A9B492"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92524">
              <w:rPr>
                <w:rFonts w:ascii="CordiaUPC" w:hAnsi="CordiaUPC" w:cs="CordiaUPC"/>
                <w:b/>
                <w:bCs/>
                <w:sz w:val="26"/>
                <w:szCs w:val="26"/>
                <w:lang w:val="en-US" w:bidi="th-TH"/>
              </w:rPr>
              <w:t>1,377,920</w:t>
            </w:r>
          </w:p>
        </w:tc>
      </w:tr>
      <w:tr w:rsidR="00687172" w:rsidRPr="00392524" w14:paraId="0597A102" w14:textId="77777777" w:rsidTr="007663CC">
        <w:tc>
          <w:tcPr>
            <w:tcW w:w="3420" w:type="dxa"/>
          </w:tcPr>
          <w:p w14:paraId="209DE0CA" w14:textId="1484ACBD" w:rsidR="00687172" w:rsidRPr="00392524" w:rsidRDefault="00687172" w:rsidP="00687172">
            <w:pPr>
              <w:suppressAutoHyphens/>
              <w:spacing w:line="240" w:lineRule="exact"/>
              <w:ind w:left="75" w:right="-29" w:hanging="86"/>
              <w:rPr>
                <w:rFonts w:ascii="CordiaUPC" w:eastAsia="Times New Roman" w:hAnsi="CordiaUPC" w:cs="CordiaUPC"/>
                <w:color w:val="000000"/>
                <w:sz w:val="26"/>
                <w:szCs w:val="26"/>
                <w:cs/>
                <w:lang w:eastAsia="zh-CN"/>
              </w:rPr>
            </w:pPr>
            <w:r w:rsidRPr="00392524">
              <w:rPr>
                <w:rFonts w:ascii="CordiaUPC" w:hAnsi="CordiaUPC" w:cs="CordiaUPC" w:hint="cs"/>
                <w:i/>
                <w:iCs/>
                <w:sz w:val="26"/>
                <w:szCs w:val="26"/>
              </w:rPr>
              <w:t xml:space="preserve">Less </w:t>
            </w:r>
            <w:r w:rsidRPr="00392524">
              <w:rPr>
                <w:rFonts w:ascii="CordiaUPC" w:hAnsi="CordiaUPC" w:cs="CordiaUPC" w:hint="cs"/>
                <w:sz w:val="26"/>
                <w:szCs w:val="26"/>
              </w:rPr>
              <w:t>allowance for expected credit loss</w:t>
            </w:r>
          </w:p>
        </w:tc>
        <w:tc>
          <w:tcPr>
            <w:tcW w:w="1260" w:type="dxa"/>
            <w:tcBorders>
              <w:bottom w:val="single" w:sz="4" w:space="0" w:color="auto"/>
            </w:tcBorders>
            <w:vAlign w:val="bottom"/>
          </w:tcPr>
          <w:p w14:paraId="63C57781" w14:textId="298782EB" w:rsidR="00687172" w:rsidRPr="00687172"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(56,604)</w:t>
            </w:r>
          </w:p>
        </w:tc>
        <w:tc>
          <w:tcPr>
            <w:tcW w:w="270" w:type="dxa"/>
            <w:vAlign w:val="bottom"/>
          </w:tcPr>
          <w:p w14:paraId="29866CB3"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2504EAE4" w14:textId="3DB31EDD" w:rsidR="00687172" w:rsidRPr="00687172"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sidRPr="00360F27">
              <w:rPr>
                <w:rFonts w:ascii="CordiaUPC" w:hAnsi="CordiaUPC" w:cs="CordiaUPC"/>
                <w:sz w:val="26"/>
                <w:szCs w:val="26"/>
                <w:lang w:val="en-US" w:bidi="th-TH"/>
              </w:rPr>
              <w:t>(54,472)</w:t>
            </w:r>
          </w:p>
        </w:tc>
        <w:tc>
          <w:tcPr>
            <w:tcW w:w="270" w:type="dxa"/>
            <w:vAlign w:val="bottom"/>
          </w:tcPr>
          <w:p w14:paraId="48B3FAD4"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3BAA743A" w14:textId="1BB3EA6A" w:rsidR="00687172" w:rsidRPr="00392524" w:rsidRDefault="00687172" w:rsidP="00687172">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(54,971)</w:t>
            </w:r>
          </w:p>
        </w:tc>
        <w:tc>
          <w:tcPr>
            <w:tcW w:w="270" w:type="dxa"/>
            <w:vAlign w:val="bottom"/>
          </w:tcPr>
          <w:p w14:paraId="1539AD6A"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bottom w:val="single" w:sz="2" w:space="0" w:color="auto"/>
            </w:tcBorders>
            <w:vAlign w:val="bottom"/>
          </w:tcPr>
          <w:p w14:paraId="60BE74E7" w14:textId="5B4E6C05"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r w:rsidRPr="00392524">
              <w:rPr>
                <w:rFonts w:ascii="CordiaUPC" w:hAnsi="CordiaUPC" w:cs="CordiaUPC"/>
                <w:sz w:val="26"/>
                <w:szCs w:val="26"/>
                <w:lang w:val="en-US" w:bidi="th-TH"/>
              </w:rPr>
              <w:t>(54,452)</w:t>
            </w:r>
          </w:p>
        </w:tc>
      </w:tr>
      <w:tr w:rsidR="00687172" w:rsidRPr="00392524" w14:paraId="70907BAE" w14:textId="77777777" w:rsidTr="007663CC">
        <w:trPr>
          <w:trHeight w:val="181"/>
        </w:trPr>
        <w:tc>
          <w:tcPr>
            <w:tcW w:w="3420" w:type="dxa"/>
          </w:tcPr>
          <w:p w14:paraId="25086A19" w14:textId="77777777" w:rsidR="00687172" w:rsidRPr="00392524" w:rsidRDefault="00687172" w:rsidP="00687172">
            <w:pPr>
              <w:suppressAutoHyphens/>
              <w:spacing w:line="240" w:lineRule="exact"/>
              <w:ind w:left="86" w:right="-29" w:hanging="97"/>
              <w:rPr>
                <w:rFonts w:ascii="CordiaUPC" w:eastAsia="Times New Roman" w:hAnsi="CordiaUPC" w:cs="CordiaUPC"/>
                <w:sz w:val="26"/>
                <w:szCs w:val="26"/>
                <w:lang w:eastAsia="zh-CN"/>
              </w:rPr>
            </w:pPr>
            <w:r w:rsidRPr="00392524">
              <w:rPr>
                <w:rFonts w:ascii="CordiaUPC" w:hAnsi="CordiaUPC" w:cs="CordiaUPC" w:hint="cs"/>
                <w:b/>
                <w:bCs/>
                <w:sz w:val="26"/>
                <w:szCs w:val="26"/>
              </w:rPr>
              <w:t>Total loans to customers and accrued interest receivables - net</w:t>
            </w:r>
          </w:p>
        </w:tc>
        <w:tc>
          <w:tcPr>
            <w:tcW w:w="1260" w:type="dxa"/>
            <w:tcBorders>
              <w:top w:val="single" w:sz="4" w:space="0" w:color="auto"/>
              <w:bottom w:val="double" w:sz="4" w:space="0" w:color="auto"/>
            </w:tcBorders>
            <w:vAlign w:val="bottom"/>
          </w:tcPr>
          <w:p w14:paraId="4EDB068A" w14:textId="6034AE16" w:rsidR="00687172" w:rsidRPr="009C75D4" w:rsidRDefault="00687172" w:rsidP="00687172">
            <w:pPr>
              <w:tabs>
                <w:tab w:val="decimal" w:pos="1063"/>
              </w:tabs>
              <w:suppressAutoHyphens/>
              <w:snapToGrid w:val="0"/>
              <w:spacing w:line="240" w:lineRule="exact"/>
              <w:ind w:right="-112"/>
              <w:rPr>
                <w:rFonts w:ascii="CordiaUPC" w:hAnsi="CordiaUPC" w:cs="CordiaUPC"/>
                <w:b/>
                <w:bCs/>
                <w:sz w:val="26"/>
                <w:szCs w:val="26"/>
                <w:lang w:val="en-US" w:bidi="th-TH"/>
              </w:rPr>
            </w:pPr>
            <w:r w:rsidRPr="009C75D4">
              <w:rPr>
                <w:rFonts w:ascii="CordiaUPC" w:hAnsi="CordiaUPC" w:cs="CordiaUPC"/>
                <w:b/>
                <w:bCs/>
                <w:sz w:val="26"/>
                <w:szCs w:val="26"/>
                <w:lang w:val="en-US" w:bidi="th-TH"/>
              </w:rPr>
              <w:t>1,344,895</w:t>
            </w:r>
          </w:p>
        </w:tc>
        <w:tc>
          <w:tcPr>
            <w:tcW w:w="270" w:type="dxa"/>
            <w:vAlign w:val="bottom"/>
          </w:tcPr>
          <w:p w14:paraId="4396C495" w14:textId="77777777" w:rsidR="00687172" w:rsidRPr="009C75D4" w:rsidRDefault="00687172" w:rsidP="00687172">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6" w:type="dxa"/>
            <w:tcBorders>
              <w:top w:val="single" w:sz="4" w:space="0" w:color="auto"/>
              <w:bottom w:val="double" w:sz="4" w:space="0" w:color="auto"/>
            </w:tcBorders>
            <w:vAlign w:val="bottom"/>
          </w:tcPr>
          <w:p w14:paraId="0A0069EA" w14:textId="177CF37B" w:rsidR="00687172" w:rsidRPr="009C75D4" w:rsidRDefault="00687172" w:rsidP="00687172">
            <w:pPr>
              <w:tabs>
                <w:tab w:val="decimal" w:pos="1063"/>
              </w:tabs>
              <w:suppressAutoHyphens/>
              <w:snapToGrid w:val="0"/>
              <w:spacing w:line="240" w:lineRule="exact"/>
              <w:ind w:right="-112"/>
              <w:rPr>
                <w:rFonts w:ascii="CordiaUPC" w:hAnsi="CordiaUPC" w:cs="CordiaUPC"/>
                <w:b/>
                <w:bCs/>
                <w:sz w:val="26"/>
                <w:szCs w:val="26"/>
                <w:lang w:val="en-US" w:bidi="th-TH"/>
              </w:rPr>
            </w:pPr>
            <w:r w:rsidRPr="009C75D4">
              <w:rPr>
                <w:rFonts w:ascii="CordiaUPC" w:hAnsi="CordiaUPC" w:cs="CordiaUPC"/>
                <w:b/>
                <w:bCs/>
                <w:sz w:val="26"/>
                <w:szCs w:val="26"/>
                <w:lang w:val="en-US" w:bidi="th-TH"/>
              </w:rPr>
              <w:t>1,324,201</w:t>
            </w:r>
          </w:p>
        </w:tc>
        <w:tc>
          <w:tcPr>
            <w:tcW w:w="270" w:type="dxa"/>
            <w:vAlign w:val="bottom"/>
          </w:tcPr>
          <w:p w14:paraId="4CEBEB0E" w14:textId="77777777" w:rsidR="00687172" w:rsidRPr="009C75D4" w:rsidRDefault="00687172" w:rsidP="00687172">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11A56902" w14:textId="2F957F57" w:rsidR="00687172" w:rsidRPr="009C75D4" w:rsidRDefault="00687172" w:rsidP="00687172">
            <w:pPr>
              <w:tabs>
                <w:tab w:val="decimal" w:pos="1063"/>
              </w:tabs>
              <w:suppressAutoHyphens/>
              <w:snapToGrid w:val="0"/>
              <w:spacing w:line="240" w:lineRule="exact"/>
              <w:ind w:right="-112"/>
              <w:rPr>
                <w:rFonts w:ascii="CordiaUPC" w:hAnsi="CordiaUPC" w:cs="CordiaUPC"/>
                <w:b/>
                <w:bCs/>
                <w:sz w:val="26"/>
                <w:szCs w:val="26"/>
                <w:lang w:val="en-US" w:bidi="th-TH"/>
              </w:rPr>
            </w:pPr>
            <w:r w:rsidRPr="009C75D4">
              <w:rPr>
                <w:rFonts w:ascii="CordiaUPC" w:hAnsi="CordiaUPC" w:cs="CordiaUPC"/>
                <w:b/>
                <w:bCs/>
                <w:sz w:val="26"/>
                <w:szCs w:val="26"/>
                <w:lang w:val="en-US" w:bidi="th-TH"/>
              </w:rPr>
              <w:t>1,342,120</w:t>
            </w:r>
          </w:p>
        </w:tc>
        <w:tc>
          <w:tcPr>
            <w:tcW w:w="270" w:type="dxa"/>
            <w:vAlign w:val="bottom"/>
          </w:tcPr>
          <w:p w14:paraId="11BA1AF1" w14:textId="77777777"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top w:val="single" w:sz="2" w:space="0" w:color="auto"/>
              <w:bottom w:val="double" w:sz="4" w:space="0" w:color="auto"/>
            </w:tcBorders>
            <w:vAlign w:val="bottom"/>
          </w:tcPr>
          <w:p w14:paraId="2BA83F48" w14:textId="23C7B29C" w:rsidR="00687172" w:rsidRPr="00392524" w:rsidRDefault="00687172" w:rsidP="00687172">
            <w:pPr>
              <w:tabs>
                <w:tab w:val="decimal" w:pos="1063"/>
              </w:tabs>
              <w:suppressAutoHyphens/>
              <w:snapToGrid w:val="0"/>
              <w:spacing w:line="240" w:lineRule="exact"/>
              <w:ind w:right="-112"/>
              <w:rPr>
                <w:rFonts w:ascii="CordiaUPC" w:eastAsia="Times New Roman" w:hAnsi="CordiaUPC" w:cs="CordiaUPC"/>
                <w:sz w:val="26"/>
                <w:szCs w:val="26"/>
                <w:lang w:eastAsia="zh-CN"/>
              </w:rPr>
            </w:pPr>
            <w:r w:rsidRPr="00392524">
              <w:rPr>
                <w:rFonts w:ascii="CordiaUPC" w:hAnsi="CordiaUPC" w:cs="CordiaUPC"/>
                <w:b/>
                <w:bCs/>
                <w:sz w:val="26"/>
                <w:szCs w:val="26"/>
                <w:lang w:val="en-US" w:bidi="th-TH"/>
              </w:rPr>
              <w:t>1,323,468</w:t>
            </w:r>
          </w:p>
        </w:tc>
      </w:tr>
      <w:bookmarkEnd w:id="12"/>
    </w:tbl>
    <w:p w14:paraId="02F640AE" w14:textId="77777777" w:rsidR="00C729CE" w:rsidRDefault="00C729CE" w:rsidP="00AD7C76">
      <w:pPr>
        <w:tabs>
          <w:tab w:val="left" w:pos="720"/>
        </w:tabs>
        <w:spacing w:line="240" w:lineRule="exact"/>
        <w:ind w:left="630" w:right="9" w:hanging="90"/>
        <w:jc w:val="thaiDistribute"/>
        <w:rPr>
          <w:rFonts w:ascii="CordiaUPC" w:hAnsi="CordiaUPC" w:cs="CordiaUPC"/>
          <w:sz w:val="26"/>
          <w:szCs w:val="26"/>
          <w:lang w:val="en-US"/>
        </w:rPr>
      </w:pPr>
    </w:p>
    <w:p w14:paraId="7F020A93" w14:textId="40E37FAA" w:rsidR="00901E86" w:rsidRPr="00392524" w:rsidRDefault="004B3F16" w:rsidP="00C729CE">
      <w:pPr>
        <w:tabs>
          <w:tab w:val="left" w:pos="720"/>
        </w:tabs>
        <w:spacing w:line="240" w:lineRule="exact"/>
        <w:ind w:left="720" w:right="9" w:hanging="180"/>
        <w:jc w:val="thaiDistribute"/>
        <w:rPr>
          <w:rFonts w:ascii="CordiaUPC" w:hAnsi="CordiaUPC" w:cs="CordiaUPC"/>
          <w:szCs w:val="22"/>
          <w:lang w:val="en-US"/>
        </w:rPr>
      </w:pPr>
      <w:r w:rsidRPr="00392524">
        <w:rPr>
          <w:rFonts w:ascii="CordiaUPC" w:hAnsi="CordiaUPC" w:cs="CordiaUPC"/>
          <w:sz w:val="26"/>
          <w:szCs w:val="26"/>
          <w:lang w:val="en-US"/>
        </w:rPr>
        <w:t>*</w:t>
      </w:r>
      <w:r w:rsidR="00901E86" w:rsidRPr="00392524">
        <w:rPr>
          <w:rFonts w:ascii="CordiaUPC" w:hAnsi="CordiaUPC" w:cs="CordiaUPC" w:hint="cs"/>
          <w:szCs w:val="22"/>
          <w:lang w:val="en-US"/>
        </w:rPr>
        <w:tab/>
      </w:r>
      <w:r w:rsidR="00F046AF" w:rsidRPr="00392524">
        <w:rPr>
          <w:rFonts w:ascii="CordiaUPC" w:hAnsi="CordiaUPC" w:cs="CordiaUPC"/>
          <w:szCs w:val="22"/>
          <w:lang w:val="en-US" w:bidi="th-TH"/>
        </w:rPr>
        <w:t>A</w:t>
      </w:r>
      <w:r w:rsidR="00F046AF" w:rsidRPr="00392524">
        <w:rPr>
          <w:rFonts w:ascii="CordiaUPC" w:hAnsi="CordiaUPC" w:cs="CordiaUPC" w:hint="cs"/>
          <w:szCs w:val="22"/>
          <w:lang w:val="en-US" w:bidi="th-TH"/>
        </w:rPr>
        <w:t>ccrued interest receivables and undue interest income</w:t>
      </w:r>
      <w:r w:rsidR="00F046AF" w:rsidRPr="00392524">
        <w:rPr>
          <w:rFonts w:ascii="CordiaUPC" w:hAnsi="CordiaUPC" w:cs="CordiaUPC"/>
          <w:szCs w:val="22"/>
          <w:lang w:val="en-US" w:bidi="th-TH"/>
        </w:rPr>
        <w:t xml:space="preserve"> of non-performing</w:t>
      </w:r>
      <w:r w:rsidR="00901E86" w:rsidRPr="00392524">
        <w:rPr>
          <w:rFonts w:ascii="CordiaUPC" w:hAnsi="CordiaUPC" w:cs="CordiaUPC"/>
          <w:szCs w:val="22"/>
          <w:lang w:val="en-US" w:bidi="th-TH"/>
        </w:rPr>
        <w:t xml:space="preserve"> loans to customers presented </w:t>
      </w:r>
      <w:r w:rsidR="00860D63" w:rsidRPr="00392524">
        <w:rPr>
          <w:rFonts w:ascii="CordiaUPC" w:hAnsi="CordiaUPC" w:cs="CordiaUPC"/>
          <w:szCs w:val="22"/>
          <w:lang w:val="en-US" w:bidi="th-TH"/>
        </w:rPr>
        <w:t>net</w:t>
      </w:r>
      <w:r w:rsidR="00901E86" w:rsidRPr="00392524">
        <w:rPr>
          <w:rFonts w:ascii="CordiaUPC" w:hAnsi="CordiaUPC" w:cs="CordiaUPC"/>
          <w:szCs w:val="22"/>
          <w:lang w:val="en-US" w:bidi="th-TH"/>
        </w:rPr>
        <w:t xml:space="preserve"> amount </w:t>
      </w:r>
      <w:r w:rsidR="00093DD4" w:rsidRPr="00392524">
        <w:rPr>
          <w:rFonts w:ascii="CordiaUPC" w:hAnsi="CordiaUPC" w:cs="CordiaUPC"/>
          <w:szCs w:val="22"/>
          <w:lang w:val="en-US" w:bidi="th-TH"/>
        </w:rPr>
        <w:t>after</w:t>
      </w:r>
      <w:r w:rsidR="00901E86" w:rsidRPr="00392524">
        <w:rPr>
          <w:rFonts w:ascii="CordiaUPC" w:hAnsi="CordiaUPC" w:cs="CordiaUPC"/>
          <w:szCs w:val="22"/>
          <w:lang w:val="en-US" w:bidi="th-TH"/>
        </w:rPr>
        <w:t xml:space="preserve"> allowance for expected credit loss.</w:t>
      </w:r>
    </w:p>
    <w:p w14:paraId="5A15950C" w14:textId="4C3127FC" w:rsidR="001E674C" w:rsidRPr="00392524" w:rsidRDefault="001E674C" w:rsidP="00AD7C76">
      <w:pPr>
        <w:autoSpaceDE w:val="0"/>
        <w:autoSpaceDN w:val="0"/>
        <w:adjustRightInd w:val="0"/>
        <w:spacing w:line="240" w:lineRule="exact"/>
        <w:ind w:left="562"/>
        <w:jc w:val="thaiDistribute"/>
        <w:rPr>
          <w:szCs w:val="22"/>
          <w:lang w:val="en-US"/>
        </w:rPr>
      </w:pPr>
    </w:p>
    <w:p w14:paraId="5DC8754B" w14:textId="4D50A28D" w:rsidR="00A92970" w:rsidRPr="00392524" w:rsidRDefault="00A7166D" w:rsidP="00AD7C76">
      <w:pPr>
        <w:spacing w:line="240" w:lineRule="exact"/>
        <w:ind w:left="547" w:right="14" w:hanging="547"/>
        <w:jc w:val="thaiDistribute"/>
        <w:rPr>
          <w:rFonts w:ascii="CordiaUPC" w:hAnsi="CordiaUPC" w:cs="CordiaUPC"/>
          <w:b/>
          <w:bCs/>
          <w:sz w:val="26"/>
          <w:szCs w:val="26"/>
          <w:lang w:val="en-US"/>
        </w:rPr>
      </w:pPr>
      <w:r w:rsidRPr="00392524">
        <w:rPr>
          <w:rFonts w:ascii="CordiaUPC" w:hAnsi="CordiaUPC" w:cs="CordiaUPC"/>
          <w:b/>
          <w:bCs/>
          <w:sz w:val="26"/>
          <w:szCs w:val="26"/>
        </w:rPr>
        <w:t>7</w:t>
      </w:r>
      <w:r w:rsidR="006962FE" w:rsidRPr="00392524">
        <w:rPr>
          <w:rFonts w:ascii="CordiaUPC" w:hAnsi="CordiaUPC" w:cs="CordiaUPC" w:hint="cs"/>
          <w:b/>
          <w:bCs/>
          <w:sz w:val="26"/>
          <w:szCs w:val="26"/>
        </w:rPr>
        <w:t>.</w:t>
      </w:r>
      <w:r w:rsidR="00DF1F50" w:rsidRPr="00392524">
        <w:rPr>
          <w:rFonts w:ascii="CordiaUPC" w:hAnsi="CordiaUPC" w:cs="CordiaUPC" w:hint="cs"/>
          <w:b/>
          <w:bCs/>
          <w:sz w:val="26"/>
          <w:szCs w:val="26"/>
          <w:lang w:val="en-US"/>
        </w:rPr>
        <w:t>2</w:t>
      </w:r>
      <w:r w:rsidR="00A92970" w:rsidRPr="00392524">
        <w:rPr>
          <w:rFonts w:ascii="CordiaUPC" w:hAnsi="CordiaUPC" w:cs="CordiaUPC" w:hint="cs"/>
          <w:b/>
          <w:bCs/>
          <w:sz w:val="26"/>
          <w:szCs w:val="26"/>
        </w:rPr>
        <w:tab/>
        <w:t xml:space="preserve">Classified by </w:t>
      </w:r>
      <w:r w:rsidR="002371E9" w:rsidRPr="00392524">
        <w:rPr>
          <w:rFonts w:ascii="CordiaUPC" w:hAnsi="CordiaUPC" w:cs="CordiaUPC"/>
          <w:b/>
          <w:bCs/>
          <w:sz w:val="26"/>
          <w:szCs w:val="26"/>
          <w:lang w:val="en-US"/>
        </w:rPr>
        <w:t>stage</w:t>
      </w:r>
    </w:p>
    <w:p w14:paraId="79DB016A" w14:textId="77777777" w:rsidR="0091217A" w:rsidRPr="00392524" w:rsidRDefault="0091217A" w:rsidP="00AD7C76">
      <w:pPr>
        <w:autoSpaceDE w:val="0"/>
        <w:autoSpaceDN w:val="0"/>
        <w:adjustRightInd w:val="0"/>
        <w:spacing w:line="240" w:lineRule="exact"/>
        <w:jc w:val="thaiDistribute"/>
        <w:rPr>
          <w:rFonts w:ascii="CordiaUPC" w:hAnsi="CordiaUPC" w:cs="CordiaUPC"/>
          <w:sz w:val="26"/>
          <w:szCs w:val="26"/>
          <w:lang w:val="en-US" w:eastAsia="en-GB" w:bidi="th-TH"/>
        </w:rPr>
      </w:pPr>
      <w:bookmarkStart w:id="13" w:name="_Hlk99093103"/>
    </w:p>
    <w:tbl>
      <w:tblPr>
        <w:tblW w:w="9360" w:type="dxa"/>
        <w:tblInd w:w="450" w:type="dxa"/>
        <w:tblLayout w:type="fixed"/>
        <w:tblLook w:val="04A0" w:firstRow="1" w:lastRow="0" w:firstColumn="1" w:lastColumn="0" w:noHBand="0" w:noVBand="1"/>
      </w:tblPr>
      <w:tblGrid>
        <w:gridCol w:w="3420"/>
        <w:gridCol w:w="1260"/>
        <w:gridCol w:w="270"/>
        <w:gridCol w:w="1350"/>
        <w:gridCol w:w="270"/>
        <w:gridCol w:w="1260"/>
        <w:gridCol w:w="270"/>
        <w:gridCol w:w="1244"/>
        <w:gridCol w:w="16"/>
      </w:tblGrid>
      <w:tr w:rsidR="0091217A" w:rsidRPr="00392524" w14:paraId="5D079BFE" w14:textId="77777777" w:rsidTr="00005C0C">
        <w:tc>
          <w:tcPr>
            <w:tcW w:w="3420" w:type="dxa"/>
          </w:tcPr>
          <w:p w14:paraId="61D2354B" w14:textId="77777777" w:rsidR="0091217A" w:rsidRPr="00392524" w:rsidRDefault="0091217A" w:rsidP="00AD7C76">
            <w:pPr>
              <w:suppressAutoHyphens/>
              <w:snapToGrid w:val="0"/>
              <w:spacing w:line="240" w:lineRule="exact"/>
              <w:jc w:val="right"/>
              <w:rPr>
                <w:rFonts w:ascii="CordiaUPC" w:eastAsia="Times New Roman" w:hAnsi="CordiaUPC" w:cs="CordiaUPC"/>
                <w:b/>
                <w:bCs/>
                <w:sz w:val="26"/>
                <w:szCs w:val="26"/>
                <w:lang w:eastAsia="zh-CN"/>
              </w:rPr>
            </w:pPr>
          </w:p>
        </w:tc>
        <w:tc>
          <w:tcPr>
            <w:tcW w:w="2880" w:type="dxa"/>
            <w:gridSpan w:val="3"/>
            <w:hideMark/>
          </w:tcPr>
          <w:p w14:paraId="58536CC4" w14:textId="77777777" w:rsidR="0091217A" w:rsidRPr="00392524" w:rsidRDefault="0091217A" w:rsidP="00AD7C76">
            <w:pPr>
              <w:suppressAutoHyphens/>
              <w:spacing w:line="240" w:lineRule="exact"/>
              <w:ind w:right="-29"/>
              <w:jc w:val="center"/>
              <w:rPr>
                <w:rFonts w:ascii="CordiaUPC" w:eastAsia="Times New Roman" w:hAnsi="CordiaUPC" w:cs="CordiaUPC"/>
                <w:b/>
                <w:bCs/>
                <w:sz w:val="26"/>
                <w:szCs w:val="26"/>
                <w:lang w:eastAsia="zh-CN"/>
              </w:rPr>
            </w:pPr>
            <w:r w:rsidRPr="00392524">
              <w:rPr>
                <w:rFonts w:ascii="CordiaUPC" w:eastAsia="Times New Roman" w:hAnsi="CordiaUPC" w:cs="CordiaUPC" w:hint="cs"/>
                <w:b/>
                <w:bCs/>
                <w:color w:val="000000"/>
                <w:sz w:val="26"/>
                <w:szCs w:val="26"/>
                <w:lang w:eastAsia="zh-CN"/>
              </w:rPr>
              <w:t>Consolidated</w:t>
            </w:r>
          </w:p>
        </w:tc>
        <w:tc>
          <w:tcPr>
            <w:tcW w:w="270" w:type="dxa"/>
          </w:tcPr>
          <w:p w14:paraId="138071F9" w14:textId="77777777" w:rsidR="0091217A" w:rsidRPr="00392524" w:rsidRDefault="0091217A" w:rsidP="00AD7C76">
            <w:pPr>
              <w:spacing w:line="240" w:lineRule="exact"/>
              <w:rPr>
                <w:rFonts w:ascii="CordiaUPC" w:eastAsia="Times New Roman" w:hAnsi="CordiaUPC" w:cs="CordiaUPC"/>
                <w:b/>
                <w:bCs/>
                <w:color w:val="000000"/>
                <w:sz w:val="26"/>
                <w:szCs w:val="26"/>
                <w:lang w:eastAsia="zh-CN"/>
              </w:rPr>
            </w:pPr>
          </w:p>
        </w:tc>
        <w:tc>
          <w:tcPr>
            <w:tcW w:w="2790" w:type="dxa"/>
            <w:gridSpan w:val="4"/>
            <w:hideMark/>
          </w:tcPr>
          <w:p w14:paraId="41A11DF8" w14:textId="77777777" w:rsidR="0091217A" w:rsidRPr="00392524" w:rsidRDefault="0091217A" w:rsidP="00AD7C76">
            <w:pPr>
              <w:spacing w:line="240" w:lineRule="exact"/>
              <w:jc w:val="center"/>
              <w:rPr>
                <w:rFonts w:ascii="CordiaUPC" w:eastAsia="Times New Roman" w:hAnsi="CordiaUPC" w:cs="CordiaUPC"/>
                <w:b/>
                <w:bCs/>
                <w:color w:val="000000"/>
                <w:sz w:val="26"/>
                <w:szCs w:val="26"/>
                <w:lang w:eastAsia="zh-CN"/>
              </w:rPr>
            </w:pPr>
            <w:r w:rsidRPr="00392524">
              <w:rPr>
                <w:rFonts w:ascii="CordiaUPC" w:eastAsia="Times New Roman" w:hAnsi="CordiaUPC" w:cs="CordiaUPC" w:hint="cs"/>
                <w:b/>
                <w:bCs/>
                <w:color w:val="000000"/>
                <w:sz w:val="26"/>
                <w:szCs w:val="26"/>
                <w:lang w:eastAsia="zh-CN"/>
              </w:rPr>
              <w:t>Bank only</w:t>
            </w:r>
          </w:p>
        </w:tc>
      </w:tr>
      <w:tr w:rsidR="00005C0C" w:rsidRPr="00392524" w14:paraId="66E0C042" w14:textId="77777777" w:rsidTr="00005C0C">
        <w:tc>
          <w:tcPr>
            <w:tcW w:w="3420" w:type="dxa"/>
          </w:tcPr>
          <w:p w14:paraId="0BE5706D" w14:textId="77777777" w:rsidR="00005C0C" w:rsidRPr="00392524" w:rsidRDefault="00005C0C" w:rsidP="00005C0C">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7C16CF2D" w14:textId="376B4719" w:rsidR="00005C0C" w:rsidRPr="00392524" w:rsidRDefault="00005C0C" w:rsidP="00005C0C">
            <w:pPr>
              <w:suppressAutoHyphens/>
              <w:spacing w:line="240" w:lineRule="exact"/>
              <w:ind w:left="-106" w:right="-107"/>
              <w:jc w:val="center"/>
              <w:rPr>
                <w:rFonts w:ascii="CordiaUPC" w:eastAsia="Times New Roman" w:hAnsi="CordiaUPC" w:cs="CordiaUPC"/>
                <w:color w:val="000000"/>
                <w:sz w:val="26"/>
                <w:szCs w:val="26"/>
                <w:lang w:eastAsia="zh-CN"/>
              </w:rPr>
            </w:pPr>
            <w:r w:rsidRPr="005B2349">
              <w:rPr>
                <w:rFonts w:ascii="CordiaUPC" w:eastAsia="Times New Roman" w:hAnsi="CordiaUPC" w:cs="CordiaUPC"/>
                <w:sz w:val="26"/>
                <w:szCs w:val="26"/>
                <w:lang w:bidi="th-TH"/>
              </w:rPr>
              <w:t>30 September</w:t>
            </w:r>
          </w:p>
        </w:tc>
        <w:tc>
          <w:tcPr>
            <w:tcW w:w="270" w:type="dxa"/>
          </w:tcPr>
          <w:p w14:paraId="1216D96D" w14:textId="77777777" w:rsidR="00005C0C" w:rsidRPr="00392524" w:rsidRDefault="00005C0C" w:rsidP="00005C0C">
            <w:pPr>
              <w:suppressAutoHyphens/>
              <w:snapToGrid w:val="0"/>
              <w:spacing w:line="240" w:lineRule="exact"/>
              <w:ind w:right="-29"/>
              <w:jc w:val="both"/>
              <w:rPr>
                <w:rFonts w:ascii="CordiaUPC" w:eastAsia="Times New Roman" w:hAnsi="CordiaUPC" w:cs="CordiaUPC"/>
                <w:sz w:val="26"/>
                <w:szCs w:val="26"/>
                <w:lang w:eastAsia="zh-CN"/>
              </w:rPr>
            </w:pPr>
          </w:p>
        </w:tc>
        <w:tc>
          <w:tcPr>
            <w:tcW w:w="1350" w:type="dxa"/>
          </w:tcPr>
          <w:p w14:paraId="119FE99E" w14:textId="16140A6B" w:rsidR="00005C0C" w:rsidRPr="00392524" w:rsidRDefault="00005C0C" w:rsidP="00005C0C">
            <w:pPr>
              <w:suppressAutoHyphens/>
              <w:spacing w:line="240" w:lineRule="exact"/>
              <w:ind w:left="-175" w:right="-164"/>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December</w:t>
            </w:r>
          </w:p>
        </w:tc>
        <w:tc>
          <w:tcPr>
            <w:tcW w:w="270" w:type="dxa"/>
          </w:tcPr>
          <w:p w14:paraId="3ED1FCA9" w14:textId="77777777" w:rsidR="00005C0C" w:rsidRPr="00392524" w:rsidRDefault="00005C0C" w:rsidP="00005C0C">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18D6A3F5" w14:textId="5164D8EC" w:rsidR="00005C0C" w:rsidRPr="00392524" w:rsidRDefault="00005C0C" w:rsidP="00005C0C">
            <w:pPr>
              <w:suppressAutoHyphens/>
              <w:spacing w:line="240" w:lineRule="exact"/>
              <w:ind w:left="-175" w:right="-193"/>
              <w:jc w:val="center"/>
              <w:rPr>
                <w:rFonts w:ascii="CordiaUPC" w:eastAsia="Times New Roman" w:hAnsi="CordiaUPC" w:cs="CordiaUPC"/>
                <w:color w:val="000000"/>
                <w:sz w:val="26"/>
                <w:szCs w:val="26"/>
                <w:lang w:eastAsia="zh-CN"/>
              </w:rPr>
            </w:pPr>
            <w:r w:rsidRPr="005B2349">
              <w:rPr>
                <w:rFonts w:ascii="CordiaUPC" w:eastAsia="Times New Roman" w:hAnsi="CordiaUPC" w:cs="CordiaUPC"/>
                <w:sz w:val="26"/>
                <w:szCs w:val="26"/>
                <w:lang w:bidi="th-TH"/>
              </w:rPr>
              <w:t>30 September</w:t>
            </w:r>
          </w:p>
        </w:tc>
        <w:tc>
          <w:tcPr>
            <w:tcW w:w="270" w:type="dxa"/>
          </w:tcPr>
          <w:p w14:paraId="7D5CA932" w14:textId="77777777" w:rsidR="00005C0C" w:rsidRPr="00392524" w:rsidRDefault="00005C0C" w:rsidP="00005C0C">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gridSpan w:val="2"/>
          </w:tcPr>
          <w:p w14:paraId="66D3D008" w14:textId="2A36AC64" w:rsidR="00005C0C" w:rsidRPr="00392524" w:rsidRDefault="00005C0C" w:rsidP="00005C0C">
            <w:pPr>
              <w:suppressAutoHyphens/>
              <w:spacing w:line="240" w:lineRule="exact"/>
              <w:ind w:left="-175" w:right="-195"/>
              <w:jc w:val="center"/>
              <w:rPr>
                <w:rFonts w:ascii="CordiaUPC" w:eastAsia="Times New Roman" w:hAnsi="CordiaUPC" w:cs="CordiaUPC"/>
                <w:color w:val="000000"/>
                <w:sz w:val="26"/>
                <w:szCs w:val="26"/>
                <w:lang w:eastAsia="zh-CN"/>
              </w:rPr>
            </w:pPr>
            <w:r w:rsidRPr="00392524">
              <w:rPr>
                <w:rFonts w:ascii="CordiaUPC" w:eastAsia="Times New Roman" w:hAnsi="CordiaUPC" w:cs="CordiaUPC"/>
                <w:color w:val="000000"/>
                <w:sz w:val="26"/>
                <w:szCs w:val="26"/>
                <w:lang w:eastAsia="zh-CN"/>
              </w:rPr>
              <w:t>31 December</w:t>
            </w:r>
          </w:p>
        </w:tc>
      </w:tr>
      <w:tr w:rsidR="00005C0C" w:rsidRPr="00392524" w14:paraId="2F308808" w14:textId="77777777" w:rsidTr="00005C0C">
        <w:tc>
          <w:tcPr>
            <w:tcW w:w="3420" w:type="dxa"/>
          </w:tcPr>
          <w:p w14:paraId="07F84481" w14:textId="77777777" w:rsidR="00005C0C" w:rsidRPr="00392524" w:rsidRDefault="00005C0C" w:rsidP="00005C0C">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hideMark/>
          </w:tcPr>
          <w:p w14:paraId="5A68CB8C" w14:textId="69F74326" w:rsidR="00005C0C" w:rsidRPr="00392524" w:rsidRDefault="00005C0C" w:rsidP="00005C0C">
            <w:pPr>
              <w:suppressAutoHyphens/>
              <w:spacing w:line="240" w:lineRule="exact"/>
              <w:ind w:left="-106" w:right="-107"/>
              <w:jc w:val="center"/>
              <w:rPr>
                <w:rFonts w:ascii="CordiaUPC" w:eastAsia="Times New Roman" w:hAnsi="CordiaUPC" w:cs="CordiaUPC"/>
                <w:sz w:val="26"/>
                <w:szCs w:val="26"/>
                <w:lang w:eastAsia="zh-CN" w:bidi="th-TH"/>
              </w:rPr>
            </w:pPr>
            <w:r w:rsidRPr="00392524">
              <w:rPr>
                <w:rFonts w:ascii="CordiaUPC" w:eastAsia="Times New Roman" w:hAnsi="CordiaUPC" w:cs="CordiaUPC"/>
                <w:sz w:val="26"/>
                <w:szCs w:val="26"/>
                <w:lang w:eastAsia="zh-CN"/>
              </w:rPr>
              <w:t>2022</w:t>
            </w:r>
          </w:p>
        </w:tc>
        <w:tc>
          <w:tcPr>
            <w:tcW w:w="270" w:type="dxa"/>
          </w:tcPr>
          <w:p w14:paraId="0155AD07" w14:textId="77777777" w:rsidR="00005C0C" w:rsidRPr="00392524" w:rsidRDefault="00005C0C" w:rsidP="00005C0C">
            <w:pPr>
              <w:suppressAutoHyphens/>
              <w:snapToGrid w:val="0"/>
              <w:spacing w:line="240" w:lineRule="exact"/>
              <w:ind w:right="-29"/>
              <w:jc w:val="both"/>
              <w:rPr>
                <w:rFonts w:ascii="CordiaUPC" w:eastAsia="Times New Roman" w:hAnsi="CordiaUPC" w:cs="CordiaUPC"/>
                <w:sz w:val="26"/>
                <w:szCs w:val="26"/>
                <w:lang w:eastAsia="zh-CN"/>
              </w:rPr>
            </w:pPr>
          </w:p>
        </w:tc>
        <w:tc>
          <w:tcPr>
            <w:tcW w:w="1350" w:type="dxa"/>
            <w:hideMark/>
          </w:tcPr>
          <w:p w14:paraId="4EDB9FFD" w14:textId="6EF07C2B" w:rsidR="00005C0C" w:rsidRPr="00392524" w:rsidRDefault="00005C0C" w:rsidP="00005C0C">
            <w:pPr>
              <w:suppressAutoHyphens/>
              <w:spacing w:line="240" w:lineRule="exact"/>
              <w:ind w:left="-175" w:right="-120"/>
              <w:jc w:val="center"/>
              <w:rPr>
                <w:rFonts w:ascii="CordiaUPC" w:eastAsia="Times New Roman" w:hAnsi="CordiaUPC" w:cs="CordiaUPC"/>
                <w:sz w:val="26"/>
                <w:szCs w:val="26"/>
                <w:lang w:eastAsia="zh-CN" w:bidi="th-TH"/>
              </w:rPr>
            </w:pPr>
            <w:r w:rsidRPr="00392524">
              <w:rPr>
                <w:rFonts w:ascii="CordiaUPC" w:eastAsia="Times New Roman" w:hAnsi="CordiaUPC" w:cs="CordiaUPC"/>
                <w:sz w:val="26"/>
                <w:szCs w:val="26"/>
                <w:lang w:eastAsia="zh-CN"/>
              </w:rPr>
              <w:t>2021</w:t>
            </w:r>
          </w:p>
        </w:tc>
        <w:tc>
          <w:tcPr>
            <w:tcW w:w="270" w:type="dxa"/>
          </w:tcPr>
          <w:p w14:paraId="5A957A76" w14:textId="77777777" w:rsidR="00005C0C" w:rsidRPr="00392524" w:rsidRDefault="00005C0C" w:rsidP="00005C0C">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hideMark/>
          </w:tcPr>
          <w:p w14:paraId="3387E619" w14:textId="7F376FC5" w:rsidR="00005C0C" w:rsidRPr="00392524" w:rsidRDefault="00005C0C" w:rsidP="00005C0C">
            <w:pPr>
              <w:suppressAutoHyphens/>
              <w:spacing w:line="240" w:lineRule="exact"/>
              <w:ind w:left="-175" w:right="-120"/>
              <w:jc w:val="center"/>
              <w:rPr>
                <w:rFonts w:ascii="CordiaUPC" w:eastAsia="Times New Roman" w:hAnsi="CordiaUPC" w:cs="CordiaUPC"/>
                <w:color w:val="000000"/>
                <w:sz w:val="26"/>
                <w:szCs w:val="26"/>
                <w:lang w:eastAsia="zh-CN" w:bidi="th-TH"/>
              </w:rPr>
            </w:pPr>
            <w:r w:rsidRPr="00392524">
              <w:rPr>
                <w:rFonts w:ascii="CordiaUPC" w:eastAsia="Times New Roman" w:hAnsi="CordiaUPC" w:cs="CordiaUPC"/>
                <w:sz w:val="26"/>
                <w:szCs w:val="26"/>
                <w:lang w:eastAsia="zh-CN"/>
              </w:rPr>
              <w:t>2022</w:t>
            </w:r>
          </w:p>
        </w:tc>
        <w:tc>
          <w:tcPr>
            <w:tcW w:w="270" w:type="dxa"/>
          </w:tcPr>
          <w:p w14:paraId="7F930FC4" w14:textId="77777777" w:rsidR="00005C0C" w:rsidRPr="00392524" w:rsidRDefault="00005C0C" w:rsidP="00005C0C">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gridSpan w:val="2"/>
            <w:hideMark/>
          </w:tcPr>
          <w:p w14:paraId="47D0C55E" w14:textId="6B85DBDC" w:rsidR="00005C0C" w:rsidRPr="00392524" w:rsidRDefault="00005C0C" w:rsidP="00005C0C">
            <w:pPr>
              <w:suppressAutoHyphens/>
              <w:spacing w:line="240" w:lineRule="exact"/>
              <w:ind w:left="-175" w:right="-120"/>
              <w:jc w:val="center"/>
              <w:rPr>
                <w:rFonts w:ascii="CordiaUPC" w:eastAsia="Times New Roman" w:hAnsi="CordiaUPC" w:cs="CordiaUPC"/>
                <w:color w:val="000000"/>
                <w:sz w:val="26"/>
                <w:szCs w:val="26"/>
                <w:lang w:eastAsia="zh-CN" w:bidi="th-TH"/>
              </w:rPr>
            </w:pPr>
            <w:r w:rsidRPr="00392524">
              <w:rPr>
                <w:rFonts w:ascii="CordiaUPC" w:eastAsia="Times New Roman" w:hAnsi="CordiaUPC" w:cs="CordiaUPC"/>
                <w:sz w:val="26"/>
                <w:szCs w:val="26"/>
                <w:lang w:eastAsia="zh-CN"/>
              </w:rPr>
              <w:t>2021</w:t>
            </w:r>
          </w:p>
        </w:tc>
      </w:tr>
      <w:tr w:rsidR="0091217A" w:rsidRPr="00392524" w14:paraId="0971DBAE" w14:textId="77777777" w:rsidTr="00005C0C">
        <w:trPr>
          <w:gridAfter w:val="1"/>
          <w:wAfter w:w="16" w:type="dxa"/>
        </w:trPr>
        <w:tc>
          <w:tcPr>
            <w:tcW w:w="3420" w:type="dxa"/>
          </w:tcPr>
          <w:p w14:paraId="73DF6F6C" w14:textId="77777777" w:rsidR="0091217A" w:rsidRPr="00392524"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5924" w:type="dxa"/>
            <w:gridSpan w:val="7"/>
            <w:hideMark/>
          </w:tcPr>
          <w:p w14:paraId="5DC27E3D" w14:textId="77777777" w:rsidR="0091217A" w:rsidRPr="00392524" w:rsidRDefault="0091217A" w:rsidP="00AD7C76">
            <w:pPr>
              <w:suppressAutoHyphens/>
              <w:spacing w:line="240" w:lineRule="exact"/>
              <w:ind w:right="-29"/>
              <w:jc w:val="center"/>
              <w:rPr>
                <w:rFonts w:ascii="CordiaUPC" w:eastAsia="Times New Roman" w:hAnsi="CordiaUPC" w:cs="CordiaUPC"/>
                <w:i/>
                <w:iCs/>
                <w:color w:val="000000"/>
                <w:sz w:val="26"/>
                <w:szCs w:val="26"/>
                <w:lang w:eastAsia="zh-CN"/>
              </w:rPr>
            </w:pPr>
            <w:r w:rsidRPr="00392524">
              <w:rPr>
                <w:rFonts w:ascii="CordiaUPC" w:eastAsia="Times New Roman" w:hAnsi="CordiaUPC" w:cs="CordiaUPC" w:hint="cs"/>
                <w:i/>
                <w:iCs/>
                <w:color w:val="000000"/>
                <w:sz w:val="26"/>
                <w:szCs w:val="26"/>
                <w:cs/>
                <w:lang w:eastAsia="zh-CN"/>
              </w:rPr>
              <w:t>(</w:t>
            </w:r>
            <w:r w:rsidRPr="00392524">
              <w:rPr>
                <w:rFonts w:ascii="CordiaUPC" w:eastAsia="Times New Roman" w:hAnsi="CordiaUPC" w:cs="CordiaUPC" w:hint="cs"/>
                <w:i/>
                <w:iCs/>
                <w:color w:val="000000"/>
                <w:sz w:val="26"/>
                <w:szCs w:val="26"/>
                <w:lang w:eastAsia="zh-CN"/>
              </w:rPr>
              <w:t>in million Baht</w:t>
            </w:r>
            <w:r w:rsidRPr="00392524">
              <w:rPr>
                <w:rFonts w:ascii="CordiaUPC" w:eastAsia="Times New Roman" w:hAnsi="CordiaUPC" w:cs="CordiaUPC" w:hint="cs"/>
                <w:i/>
                <w:iCs/>
                <w:color w:val="000000"/>
                <w:sz w:val="26"/>
                <w:szCs w:val="26"/>
                <w:cs/>
                <w:lang w:eastAsia="zh-CN"/>
              </w:rPr>
              <w:t>)</w:t>
            </w:r>
          </w:p>
        </w:tc>
      </w:tr>
      <w:tr w:rsidR="0091217A" w:rsidRPr="00392524" w14:paraId="01702F10" w14:textId="77777777" w:rsidTr="00005C0C">
        <w:tc>
          <w:tcPr>
            <w:tcW w:w="3420" w:type="dxa"/>
          </w:tcPr>
          <w:p w14:paraId="70055CCD" w14:textId="77777777" w:rsidR="0091217A" w:rsidRPr="00392524" w:rsidRDefault="0091217A" w:rsidP="00AD7C76">
            <w:pPr>
              <w:suppressAutoHyphens/>
              <w:spacing w:line="240" w:lineRule="exact"/>
              <w:ind w:left="75" w:right="-29" w:hanging="86"/>
              <w:rPr>
                <w:rFonts w:ascii="CordiaUPC" w:eastAsia="Times New Roman" w:hAnsi="CordiaUPC" w:cs="CordiaUPC"/>
                <w:color w:val="000000"/>
                <w:sz w:val="26"/>
                <w:szCs w:val="26"/>
                <w:lang w:eastAsia="zh-CN"/>
              </w:rPr>
            </w:pPr>
            <w:r w:rsidRPr="00392524">
              <w:rPr>
                <w:rFonts w:ascii="CordiaUPC" w:hAnsi="CordiaUPC" w:cs="CordiaUPC" w:hint="cs"/>
                <w:b/>
                <w:bCs/>
                <w:spacing w:val="-2"/>
                <w:sz w:val="26"/>
                <w:szCs w:val="26"/>
              </w:rPr>
              <w:t>Loans to customers and accrued interest receivables*</w:t>
            </w:r>
          </w:p>
        </w:tc>
        <w:tc>
          <w:tcPr>
            <w:tcW w:w="1260" w:type="dxa"/>
          </w:tcPr>
          <w:p w14:paraId="18C62653" w14:textId="77777777" w:rsidR="0091217A" w:rsidRPr="00017B2D" w:rsidRDefault="0091217A" w:rsidP="00AD7C76">
            <w:pPr>
              <w:tabs>
                <w:tab w:val="decimal" w:pos="1040"/>
              </w:tabs>
              <w:suppressAutoHyphens/>
              <w:snapToGrid w:val="0"/>
              <w:spacing w:line="240" w:lineRule="exact"/>
              <w:jc w:val="right"/>
              <w:rPr>
                <w:rFonts w:ascii="CordiaUPC" w:eastAsia="Times New Roman" w:hAnsi="CordiaUPC" w:cs="CordiaUPC"/>
                <w:sz w:val="26"/>
                <w:szCs w:val="26"/>
                <w:lang w:val="en-US" w:eastAsia="zh-CN"/>
              </w:rPr>
            </w:pPr>
          </w:p>
        </w:tc>
        <w:tc>
          <w:tcPr>
            <w:tcW w:w="270" w:type="dxa"/>
          </w:tcPr>
          <w:p w14:paraId="04B90FC1"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50" w:type="dxa"/>
          </w:tcPr>
          <w:p w14:paraId="4A9E0B2C"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270" w:type="dxa"/>
            <w:vAlign w:val="bottom"/>
          </w:tcPr>
          <w:p w14:paraId="2C1F6955"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tcPr>
          <w:p w14:paraId="4C18AD42" w14:textId="77777777" w:rsidR="0091217A" w:rsidRPr="00392524" w:rsidRDefault="0091217A" w:rsidP="00AD7C76">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270" w:type="dxa"/>
            <w:vAlign w:val="bottom"/>
          </w:tcPr>
          <w:p w14:paraId="69BB8C79"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tcPr>
          <w:p w14:paraId="5B08F371" w14:textId="77777777" w:rsidR="0091217A" w:rsidRPr="00392524" w:rsidRDefault="0091217A" w:rsidP="00AD7C76">
            <w:pPr>
              <w:tabs>
                <w:tab w:val="decimal" w:pos="1020"/>
              </w:tabs>
              <w:suppressAutoHyphens/>
              <w:snapToGrid w:val="0"/>
              <w:spacing w:line="240" w:lineRule="exact"/>
              <w:jc w:val="right"/>
              <w:rPr>
                <w:rFonts w:ascii="CordiaUPC" w:eastAsia="Times New Roman" w:hAnsi="CordiaUPC" w:cs="CordiaUPC"/>
                <w:sz w:val="26"/>
                <w:szCs w:val="26"/>
                <w:lang w:eastAsia="zh-CN"/>
              </w:rPr>
            </w:pPr>
          </w:p>
        </w:tc>
      </w:tr>
      <w:tr w:rsidR="00017B2D" w:rsidRPr="00392524" w14:paraId="20F0E4B0" w14:textId="77777777" w:rsidTr="00005C0C">
        <w:tc>
          <w:tcPr>
            <w:tcW w:w="3420" w:type="dxa"/>
            <w:vAlign w:val="bottom"/>
          </w:tcPr>
          <w:p w14:paraId="47CA39B3" w14:textId="77777777" w:rsidR="00017B2D" w:rsidRPr="00392524" w:rsidRDefault="00017B2D" w:rsidP="00017B2D">
            <w:pPr>
              <w:suppressAutoHyphens/>
              <w:spacing w:line="240" w:lineRule="exact"/>
              <w:ind w:left="75" w:right="-29" w:hanging="86"/>
              <w:rPr>
                <w:rFonts w:ascii="CordiaUPC" w:eastAsia="Times New Roman" w:hAnsi="CordiaUPC" w:cs="CordiaUPC"/>
                <w:color w:val="000000"/>
                <w:sz w:val="26"/>
                <w:szCs w:val="26"/>
                <w:cs/>
                <w:lang w:eastAsia="zh-CN"/>
              </w:rPr>
            </w:pPr>
            <w:r w:rsidRPr="00392524">
              <w:rPr>
                <w:rFonts w:ascii="CordiaUPC" w:eastAsia="Times New Roman" w:hAnsi="CordiaUPC" w:cs="CordiaUPC" w:hint="cs"/>
                <w:color w:val="000000"/>
                <w:sz w:val="26"/>
                <w:szCs w:val="26"/>
                <w:lang w:eastAsia="zh-CN"/>
              </w:rPr>
              <w:t>Stage 1 (Performing)</w:t>
            </w:r>
          </w:p>
        </w:tc>
        <w:tc>
          <w:tcPr>
            <w:tcW w:w="1260" w:type="dxa"/>
            <w:vAlign w:val="bottom"/>
          </w:tcPr>
          <w:p w14:paraId="34146D68" w14:textId="3D905884"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r>
              <w:rPr>
                <w:rFonts w:ascii="CordiaUPC" w:hAnsi="CordiaUPC" w:cs="CordiaUPC"/>
                <w:sz w:val="26"/>
                <w:szCs w:val="26"/>
                <w:lang w:val="en-US" w:bidi="th-TH"/>
              </w:rPr>
              <w:t>1,239,481</w:t>
            </w:r>
          </w:p>
        </w:tc>
        <w:tc>
          <w:tcPr>
            <w:tcW w:w="270" w:type="dxa"/>
            <w:vAlign w:val="bottom"/>
          </w:tcPr>
          <w:p w14:paraId="0EB60ADF" w14:textId="77777777"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p>
        </w:tc>
        <w:tc>
          <w:tcPr>
            <w:tcW w:w="1350" w:type="dxa"/>
            <w:vAlign w:val="bottom"/>
          </w:tcPr>
          <w:p w14:paraId="78CBC98D" w14:textId="5A2DD577"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r w:rsidRPr="00360F27">
              <w:rPr>
                <w:rFonts w:ascii="CordiaUPC" w:hAnsi="CordiaUPC" w:cs="CordiaUPC"/>
                <w:sz w:val="26"/>
                <w:szCs w:val="26"/>
                <w:lang w:val="en-US" w:bidi="th-TH"/>
              </w:rPr>
              <w:t>1,223,662</w:t>
            </w:r>
          </w:p>
        </w:tc>
        <w:tc>
          <w:tcPr>
            <w:tcW w:w="270" w:type="dxa"/>
            <w:vAlign w:val="bottom"/>
          </w:tcPr>
          <w:p w14:paraId="3D001D6F" w14:textId="77777777"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p>
        </w:tc>
        <w:tc>
          <w:tcPr>
            <w:tcW w:w="1260" w:type="dxa"/>
            <w:vAlign w:val="bottom"/>
          </w:tcPr>
          <w:p w14:paraId="487604DD" w14:textId="2B6313E4" w:rsidR="00017B2D" w:rsidRPr="00017B2D" w:rsidRDefault="00017B2D" w:rsidP="00017B2D">
            <w:pPr>
              <w:tabs>
                <w:tab w:val="decimal" w:pos="1022"/>
              </w:tabs>
              <w:suppressAutoHyphens/>
              <w:snapToGrid w:val="0"/>
              <w:spacing w:line="240" w:lineRule="exact"/>
              <w:ind w:right="-103"/>
              <w:rPr>
                <w:rFonts w:ascii="CordiaUPC" w:hAnsi="CordiaUPC" w:cs="CordiaUPC"/>
                <w:sz w:val="26"/>
                <w:szCs w:val="26"/>
                <w:lang w:val="en-US" w:bidi="th-TH"/>
              </w:rPr>
            </w:pPr>
            <w:r>
              <w:rPr>
                <w:rFonts w:ascii="CordiaUPC" w:hAnsi="CordiaUPC" w:cs="CordiaUPC"/>
                <w:sz w:val="26"/>
                <w:szCs w:val="26"/>
                <w:lang w:val="en-US" w:bidi="th-TH"/>
              </w:rPr>
              <w:t>1,239,879</w:t>
            </w:r>
          </w:p>
        </w:tc>
        <w:tc>
          <w:tcPr>
            <w:tcW w:w="270" w:type="dxa"/>
            <w:vAlign w:val="bottom"/>
          </w:tcPr>
          <w:p w14:paraId="72A56E72" w14:textId="77777777"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p>
        </w:tc>
        <w:tc>
          <w:tcPr>
            <w:tcW w:w="1260" w:type="dxa"/>
            <w:gridSpan w:val="2"/>
            <w:vAlign w:val="bottom"/>
          </w:tcPr>
          <w:p w14:paraId="4F8AF54A" w14:textId="47D45838"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r w:rsidRPr="00392524">
              <w:rPr>
                <w:rFonts w:ascii="CordiaUPC" w:hAnsi="CordiaUPC" w:cs="CordiaUPC"/>
                <w:sz w:val="26"/>
                <w:szCs w:val="26"/>
                <w:lang w:val="en-US" w:bidi="th-TH"/>
              </w:rPr>
              <w:t>1,22</w:t>
            </w:r>
            <w:r w:rsidRPr="00392524">
              <w:rPr>
                <w:rFonts w:ascii="CordiaUPC" w:hAnsi="CordiaUPC" w:cs="CordiaUPC" w:hint="cs"/>
                <w:sz w:val="26"/>
                <w:szCs w:val="26"/>
                <w:cs/>
                <w:lang w:val="en-US" w:bidi="th-TH"/>
              </w:rPr>
              <w:t>3</w:t>
            </w:r>
            <w:r w:rsidRPr="00392524">
              <w:rPr>
                <w:rFonts w:ascii="CordiaUPC" w:hAnsi="CordiaUPC" w:cs="CordiaUPC"/>
                <w:sz w:val="26"/>
                <w:szCs w:val="26"/>
                <w:lang w:val="en-US" w:bidi="th-TH"/>
              </w:rPr>
              <w:t>,661</w:t>
            </w:r>
          </w:p>
        </w:tc>
      </w:tr>
      <w:tr w:rsidR="00017B2D" w:rsidRPr="00392524" w14:paraId="529844C0" w14:textId="77777777" w:rsidTr="00005C0C">
        <w:trPr>
          <w:trHeight w:val="181"/>
        </w:trPr>
        <w:tc>
          <w:tcPr>
            <w:tcW w:w="3420" w:type="dxa"/>
            <w:vAlign w:val="bottom"/>
          </w:tcPr>
          <w:p w14:paraId="5481EE61" w14:textId="77777777" w:rsidR="00017B2D" w:rsidRPr="00392524" w:rsidRDefault="00017B2D" w:rsidP="00017B2D">
            <w:pPr>
              <w:suppressAutoHyphens/>
              <w:spacing w:line="240" w:lineRule="exact"/>
              <w:ind w:left="86" w:right="-29" w:hanging="97"/>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Stage 2 (Under-performing)</w:t>
            </w:r>
          </w:p>
        </w:tc>
        <w:tc>
          <w:tcPr>
            <w:tcW w:w="1260" w:type="dxa"/>
            <w:vAlign w:val="bottom"/>
          </w:tcPr>
          <w:p w14:paraId="17A2F328" w14:textId="727918D5"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r>
              <w:rPr>
                <w:rFonts w:ascii="CordiaUPC" w:hAnsi="CordiaUPC" w:cs="CordiaUPC"/>
                <w:sz w:val="26"/>
                <w:szCs w:val="26"/>
                <w:lang w:val="en-US" w:bidi="th-TH"/>
              </w:rPr>
              <w:t>120,119</w:t>
            </w:r>
          </w:p>
        </w:tc>
        <w:tc>
          <w:tcPr>
            <w:tcW w:w="270" w:type="dxa"/>
            <w:vAlign w:val="bottom"/>
          </w:tcPr>
          <w:p w14:paraId="6156F8EE" w14:textId="77777777"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p>
        </w:tc>
        <w:tc>
          <w:tcPr>
            <w:tcW w:w="1350" w:type="dxa"/>
            <w:vAlign w:val="bottom"/>
          </w:tcPr>
          <w:p w14:paraId="6098B387" w14:textId="555BDA4A"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r w:rsidRPr="00360F27">
              <w:rPr>
                <w:rFonts w:ascii="CordiaUPC" w:hAnsi="CordiaUPC" w:cs="CordiaUPC"/>
                <w:sz w:val="26"/>
                <w:szCs w:val="26"/>
                <w:lang w:val="en-US" w:bidi="th-TH"/>
              </w:rPr>
              <w:t>112,520</w:t>
            </w:r>
          </w:p>
        </w:tc>
        <w:tc>
          <w:tcPr>
            <w:tcW w:w="270" w:type="dxa"/>
            <w:vAlign w:val="bottom"/>
          </w:tcPr>
          <w:p w14:paraId="5D2C1F8D" w14:textId="77777777"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p>
        </w:tc>
        <w:tc>
          <w:tcPr>
            <w:tcW w:w="1260" w:type="dxa"/>
            <w:vAlign w:val="bottom"/>
          </w:tcPr>
          <w:p w14:paraId="00C35871" w14:textId="3FD2238C" w:rsidR="00017B2D" w:rsidRPr="00017B2D" w:rsidRDefault="00017B2D" w:rsidP="00017B2D">
            <w:pPr>
              <w:tabs>
                <w:tab w:val="decimal" w:pos="1022"/>
              </w:tabs>
              <w:suppressAutoHyphens/>
              <w:snapToGrid w:val="0"/>
              <w:spacing w:line="240" w:lineRule="exact"/>
              <w:ind w:right="-103"/>
              <w:rPr>
                <w:rFonts w:ascii="CordiaUPC" w:hAnsi="CordiaUPC" w:cs="CordiaUPC"/>
                <w:sz w:val="26"/>
                <w:szCs w:val="26"/>
                <w:lang w:val="en-US" w:bidi="th-TH"/>
              </w:rPr>
            </w:pPr>
            <w:r>
              <w:rPr>
                <w:rFonts w:ascii="CordiaUPC" w:hAnsi="CordiaUPC" w:cs="CordiaUPC"/>
                <w:sz w:val="26"/>
                <w:szCs w:val="26"/>
                <w:lang w:val="en-US" w:bidi="th-TH"/>
              </w:rPr>
              <w:t>120,119</w:t>
            </w:r>
          </w:p>
        </w:tc>
        <w:tc>
          <w:tcPr>
            <w:tcW w:w="270" w:type="dxa"/>
            <w:vAlign w:val="bottom"/>
          </w:tcPr>
          <w:p w14:paraId="61248FF6" w14:textId="77777777"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p>
        </w:tc>
        <w:tc>
          <w:tcPr>
            <w:tcW w:w="1260" w:type="dxa"/>
            <w:gridSpan w:val="2"/>
            <w:vAlign w:val="bottom"/>
          </w:tcPr>
          <w:p w14:paraId="52B3B0F3" w14:textId="6B3D7FEB"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r w:rsidRPr="00392524">
              <w:rPr>
                <w:rFonts w:ascii="CordiaUPC" w:hAnsi="CordiaUPC" w:cs="CordiaUPC"/>
                <w:sz w:val="26"/>
                <w:szCs w:val="26"/>
                <w:lang w:val="en-US" w:bidi="th-TH"/>
              </w:rPr>
              <w:t>112,5</w:t>
            </w:r>
            <w:r w:rsidRPr="00392524">
              <w:rPr>
                <w:rFonts w:ascii="CordiaUPC" w:hAnsi="CordiaUPC" w:cs="CordiaUPC" w:hint="cs"/>
                <w:sz w:val="26"/>
                <w:szCs w:val="26"/>
                <w:cs/>
                <w:lang w:val="en-US" w:bidi="th-TH"/>
              </w:rPr>
              <w:t>2</w:t>
            </w:r>
            <w:r w:rsidRPr="00392524">
              <w:rPr>
                <w:rFonts w:ascii="CordiaUPC" w:hAnsi="CordiaUPC" w:cs="CordiaUPC"/>
                <w:sz w:val="26"/>
                <w:szCs w:val="26"/>
                <w:lang w:val="en-US" w:bidi="th-TH"/>
              </w:rPr>
              <w:t>0</w:t>
            </w:r>
          </w:p>
        </w:tc>
      </w:tr>
      <w:tr w:rsidR="00017B2D" w:rsidRPr="00392524" w14:paraId="6A0D52C1" w14:textId="77777777" w:rsidTr="00005C0C">
        <w:tc>
          <w:tcPr>
            <w:tcW w:w="3420" w:type="dxa"/>
            <w:vAlign w:val="bottom"/>
          </w:tcPr>
          <w:p w14:paraId="369257DC" w14:textId="77777777" w:rsidR="00017B2D" w:rsidRPr="00392524" w:rsidRDefault="00017B2D" w:rsidP="00017B2D">
            <w:pPr>
              <w:suppressAutoHyphens/>
              <w:spacing w:line="240" w:lineRule="exact"/>
              <w:ind w:left="86" w:right="-29" w:hanging="97"/>
              <w:jc w:val="both"/>
              <w:rPr>
                <w:rFonts w:ascii="CordiaUPC" w:eastAsia="Times New Roman" w:hAnsi="CordiaUPC" w:cs="CordiaUPC"/>
                <w:sz w:val="26"/>
                <w:szCs w:val="26"/>
                <w:lang w:eastAsia="zh-CN"/>
              </w:rPr>
            </w:pPr>
            <w:r w:rsidRPr="00392524">
              <w:rPr>
                <w:rFonts w:ascii="CordiaUPC" w:eastAsia="Times New Roman" w:hAnsi="CordiaUPC" w:cs="CordiaUPC" w:hint="cs"/>
                <w:sz w:val="26"/>
                <w:szCs w:val="26"/>
                <w:lang w:eastAsia="zh-CN"/>
              </w:rPr>
              <w:t>Stage 3 (Non-performing)</w:t>
            </w:r>
          </w:p>
        </w:tc>
        <w:tc>
          <w:tcPr>
            <w:tcW w:w="1260" w:type="dxa"/>
            <w:vAlign w:val="bottom"/>
          </w:tcPr>
          <w:p w14:paraId="27417228" w14:textId="7BAA8374"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r>
              <w:rPr>
                <w:rFonts w:ascii="CordiaUPC" w:hAnsi="CordiaUPC" w:cs="CordiaUPC"/>
                <w:sz w:val="26"/>
                <w:szCs w:val="26"/>
                <w:lang w:val="en-US" w:bidi="th-TH"/>
              </w:rPr>
              <w:t>41,899</w:t>
            </w:r>
          </w:p>
        </w:tc>
        <w:tc>
          <w:tcPr>
            <w:tcW w:w="270" w:type="dxa"/>
            <w:vAlign w:val="bottom"/>
          </w:tcPr>
          <w:p w14:paraId="14C53D34" w14:textId="77777777"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p>
        </w:tc>
        <w:tc>
          <w:tcPr>
            <w:tcW w:w="1350" w:type="dxa"/>
            <w:vAlign w:val="bottom"/>
          </w:tcPr>
          <w:p w14:paraId="6DC9B11B" w14:textId="2F2AE372"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r w:rsidRPr="00360F27">
              <w:rPr>
                <w:rFonts w:ascii="CordiaUPC" w:hAnsi="CordiaUPC" w:cs="CordiaUPC"/>
                <w:sz w:val="26"/>
                <w:szCs w:val="26"/>
                <w:lang w:val="en-US" w:bidi="th-TH"/>
              </w:rPr>
              <w:t>42,491</w:t>
            </w:r>
          </w:p>
        </w:tc>
        <w:tc>
          <w:tcPr>
            <w:tcW w:w="270" w:type="dxa"/>
            <w:vAlign w:val="bottom"/>
          </w:tcPr>
          <w:p w14:paraId="6D9C4201" w14:textId="77777777"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p>
        </w:tc>
        <w:tc>
          <w:tcPr>
            <w:tcW w:w="1260" w:type="dxa"/>
            <w:vAlign w:val="bottom"/>
          </w:tcPr>
          <w:p w14:paraId="1E9D2178" w14:textId="1B6457CB" w:rsidR="00017B2D" w:rsidRPr="00017B2D" w:rsidRDefault="00017B2D" w:rsidP="00017B2D">
            <w:pPr>
              <w:tabs>
                <w:tab w:val="decimal" w:pos="1022"/>
              </w:tabs>
              <w:suppressAutoHyphens/>
              <w:snapToGrid w:val="0"/>
              <w:spacing w:line="240" w:lineRule="exact"/>
              <w:ind w:right="-103"/>
              <w:rPr>
                <w:rFonts w:ascii="CordiaUPC" w:hAnsi="CordiaUPC" w:cs="CordiaUPC"/>
                <w:sz w:val="26"/>
                <w:szCs w:val="26"/>
                <w:lang w:val="en-US" w:bidi="th-TH"/>
              </w:rPr>
            </w:pPr>
            <w:r>
              <w:rPr>
                <w:rFonts w:ascii="CordiaUPC" w:hAnsi="CordiaUPC" w:cs="CordiaUPC"/>
                <w:sz w:val="26"/>
                <w:szCs w:val="26"/>
                <w:lang w:val="en-US" w:bidi="th-TH"/>
              </w:rPr>
              <w:t>37,093</w:t>
            </w:r>
          </w:p>
        </w:tc>
        <w:tc>
          <w:tcPr>
            <w:tcW w:w="270" w:type="dxa"/>
            <w:vAlign w:val="bottom"/>
          </w:tcPr>
          <w:p w14:paraId="0D19AAE0" w14:textId="77777777"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p>
        </w:tc>
        <w:tc>
          <w:tcPr>
            <w:tcW w:w="1260" w:type="dxa"/>
            <w:gridSpan w:val="2"/>
            <w:vAlign w:val="bottom"/>
          </w:tcPr>
          <w:p w14:paraId="2CBD0248" w14:textId="1E2B9827" w:rsidR="00017B2D" w:rsidRPr="00017B2D" w:rsidRDefault="00017B2D" w:rsidP="00017B2D">
            <w:pPr>
              <w:tabs>
                <w:tab w:val="decimal" w:pos="963"/>
              </w:tabs>
              <w:suppressAutoHyphens/>
              <w:snapToGrid w:val="0"/>
              <w:spacing w:line="240" w:lineRule="exact"/>
              <w:ind w:right="-103"/>
              <w:rPr>
                <w:rFonts w:ascii="CordiaUPC" w:hAnsi="CordiaUPC" w:cs="CordiaUPC"/>
                <w:sz w:val="26"/>
                <w:szCs w:val="26"/>
                <w:lang w:val="en-US" w:bidi="th-TH"/>
              </w:rPr>
            </w:pPr>
            <w:r w:rsidRPr="00392524">
              <w:rPr>
                <w:rFonts w:ascii="CordiaUPC" w:hAnsi="CordiaUPC" w:cs="CordiaUPC"/>
                <w:sz w:val="26"/>
                <w:szCs w:val="26"/>
                <w:lang w:val="en-US" w:bidi="th-TH"/>
              </w:rPr>
              <w:t>41,7</w:t>
            </w:r>
            <w:r w:rsidRPr="00392524">
              <w:rPr>
                <w:rFonts w:ascii="CordiaUPC" w:hAnsi="CordiaUPC" w:cs="CordiaUPC" w:hint="cs"/>
                <w:sz w:val="26"/>
                <w:szCs w:val="26"/>
                <w:cs/>
                <w:lang w:val="en-US" w:bidi="th-TH"/>
              </w:rPr>
              <w:t>39</w:t>
            </w:r>
          </w:p>
        </w:tc>
      </w:tr>
      <w:tr w:rsidR="00017B2D" w:rsidRPr="00392524" w14:paraId="44AC58B0" w14:textId="77777777" w:rsidTr="00005C0C">
        <w:tc>
          <w:tcPr>
            <w:tcW w:w="3420" w:type="dxa"/>
            <w:vAlign w:val="bottom"/>
          </w:tcPr>
          <w:p w14:paraId="1C2CA4B6" w14:textId="77777777" w:rsidR="00017B2D" w:rsidRPr="00392524" w:rsidRDefault="00017B2D" w:rsidP="00017B2D">
            <w:pPr>
              <w:suppressAutoHyphens/>
              <w:spacing w:line="240" w:lineRule="exact"/>
              <w:ind w:left="-11" w:right="-29"/>
              <w:jc w:val="both"/>
              <w:rPr>
                <w:rFonts w:ascii="CordiaUPC" w:eastAsia="Times New Roman" w:hAnsi="CordiaUPC" w:cs="CordiaUPC"/>
                <w:b/>
                <w:bCs/>
                <w:color w:val="000000"/>
                <w:sz w:val="26"/>
                <w:szCs w:val="26"/>
                <w:lang w:eastAsia="zh-CN"/>
              </w:rPr>
            </w:pPr>
            <w:r w:rsidRPr="00392524">
              <w:rPr>
                <w:rFonts w:ascii="CordiaUPC" w:eastAsia="Times New Roman" w:hAnsi="CordiaUPC" w:cs="CordiaUPC" w:hint="cs"/>
                <w:b/>
                <w:bCs/>
                <w:color w:val="000000"/>
                <w:sz w:val="26"/>
                <w:szCs w:val="26"/>
                <w:lang w:eastAsia="zh-CN"/>
              </w:rPr>
              <w:t>Total</w:t>
            </w:r>
          </w:p>
        </w:tc>
        <w:tc>
          <w:tcPr>
            <w:tcW w:w="1260" w:type="dxa"/>
            <w:tcBorders>
              <w:top w:val="single" w:sz="4" w:space="0" w:color="auto"/>
              <w:bottom w:val="double" w:sz="4" w:space="0" w:color="auto"/>
            </w:tcBorders>
            <w:vAlign w:val="bottom"/>
          </w:tcPr>
          <w:p w14:paraId="77B7917C" w14:textId="7388D63E" w:rsidR="00017B2D" w:rsidRPr="00FD48BD" w:rsidRDefault="00017B2D" w:rsidP="00017B2D">
            <w:pPr>
              <w:tabs>
                <w:tab w:val="decimal" w:pos="963"/>
              </w:tabs>
              <w:suppressAutoHyphens/>
              <w:snapToGrid w:val="0"/>
              <w:spacing w:line="240" w:lineRule="exact"/>
              <w:ind w:right="-103"/>
              <w:rPr>
                <w:rFonts w:ascii="CordiaUPC" w:hAnsi="CordiaUPC" w:cs="CordiaUPC"/>
                <w:b/>
                <w:bCs/>
                <w:sz w:val="26"/>
                <w:szCs w:val="26"/>
                <w:lang w:val="en-US" w:bidi="th-TH"/>
              </w:rPr>
            </w:pPr>
            <w:r w:rsidRPr="00FD48BD">
              <w:rPr>
                <w:rFonts w:ascii="CordiaUPC" w:hAnsi="CordiaUPC" w:cs="CordiaUPC"/>
                <w:b/>
                <w:bCs/>
                <w:sz w:val="26"/>
                <w:szCs w:val="26"/>
                <w:lang w:val="en-US" w:bidi="th-TH"/>
              </w:rPr>
              <w:t>1,401,499</w:t>
            </w:r>
          </w:p>
        </w:tc>
        <w:tc>
          <w:tcPr>
            <w:tcW w:w="270" w:type="dxa"/>
            <w:vAlign w:val="bottom"/>
          </w:tcPr>
          <w:p w14:paraId="58554B2A" w14:textId="77777777" w:rsidR="00017B2D" w:rsidRPr="00FD48BD" w:rsidRDefault="00017B2D" w:rsidP="00017B2D">
            <w:pPr>
              <w:tabs>
                <w:tab w:val="decimal" w:pos="963"/>
              </w:tabs>
              <w:suppressAutoHyphens/>
              <w:snapToGrid w:val="0"/>
              <w:spacing w:line="240" w:lineRule="exact"/>
              <w:ind w:right="-103"/>
              <w:rPr>
                <w:rFonts w:ascii="CordiaUPC" w:hAnsi="CordiaUPC" w:cs="CordiaUPC"/>
                <w:b/>
                <w:bCs/>
                <w:sz w:val="26"/>
                <w:szCs w:val="26"/>
                <w:lang w:val="en-US" w:bidi="th-TH"/>
              </w:rPr>
            </w:pPr>
          </w:p>
        </w:tc>
        <w:tc>
          <w:tcPr>
            <w:tcW w:w="1350" w:type="dxa"/>
            <w:tcBorders>
              <w:top w:val="single" w:sz="4" w:space="0" w:color="auto"/>
              <w:bottom w:val="double" w:sz="4" w:space="0" w:color="auto"/>
            </w:tcBorders>
            <w:vAlign w:val="bottom"/>
          </w:tcPr>
          <w:p w14:paraId="5B3173AE" w14:textId="26108BBD" w:rsidR="00017B2D" w:rsidRPr="00FD48BD" w:rsidRDefault="00017B2D" w:rsidP="00017B2D">
            <w:pPr>
              <w:tabs>
                <w:tab w:val="decimal" w:pos="963"/>
              </w:tabs>
              <w:suppressAutoHyphens/>
              <w:snapToGrid w:val="0"/>
              <w:spacing w:line="240" w:lineRule="exact"/>
              <w:ind w:right="-103"/>
              <w:rPr>
                <w:rFonts w:ascii="CordiaUPC" w:hAnsi="CordiaUPC" w:cs="CordiaUPC"/>
                <w:b/>
                <w:bCs/>
                <w:sz w:val="26"/>
                <w:szCs w:val="26"/>
                <w:lang w:val="en-US" w:bidi="th-TH"/>
              </w:rPr>
            </w:pPr>
            <w:r w:rsidRPr="00FD48BD">
              <w:rPr>
                <w:rFonts w:ascii="CordiaUPC" w:hAnsi="CordiaUPC" w:cs="CordiaUPC"/>
                <w:b/>
                <w:bCs/>
                <w:sz w:val="26"/>
                <w:szCs w:val="26"/>
                <w:lang w:val="en-US" w:bidi="th-TH"/>
              </w:rPr>
              <w:t>1,37</w:t>
            </w:r>
            <w:r w:rsidRPr="00FD48BD">
              <w:rPr>
                <w:rFonts w:ascii="CordiaUPC" w:hAnsi="CordiaUPC" w:cs="CordiaUPC" w:hint="cs"/>
                <w:b/>
                <w:bCs/>
                <w:sz w:val="26"/>
                <w:szCs w:val="26"/>
                <w:cs/>
                <w:lang w:val="en-US" w:bidi="th-TH"/>
              </w:rPr>
              <w:t>8</w:t>
            </w:r>
            <w:r w:rsidRPr="00FD48BD">
              <w:rPr>
                <w:rFonts w:ascii="CordiaUPC" w:hAnsi="CordiaUPC" w:cs="CordiaUPC"/>
                <w:b/>
                <w:bCs/>
                <w:sz w:val="26"/>
                <w:szCs w:val="26"/>
                <w:lang w:val="en-US" w:bidi="th-TH"/>
              </w:rPr>
              <w:t>,6</w:t>
            </w:r>
            <w:r w:rsidRPr="00FD48BD">
              <w:rPr>
                <w:rFonts w:ascii="CordiaUPC" w:hAnsi="CordiaUPC" w:cs="CordiaUPC" w:hint="cs"/>
                <w:b/>
                <w:bCs/>
                <w:sz w:val="26"/>
                <w:szCs w:val="26"/>
                <w:cs/>
                <w:lang w:val="en-US" w:bidi="th-TH"/>
              </w:rPr>
              <w:t>73</w:t>
            </w:r>
          </w:p>
        </w:tc>
        <w:tc>
          <w:tcPr>
            <w:tcW w:w="270" w:type="dxa"/>
            <w:vAlign w:val="bottom"/>
          </w:tcPr>
          <w:p w14:paraId="132FC9DB" w14:textId="77777777" w:rsidR="00017B2D" w:rsidRPr="00FD48BD" w:rsidRDefault="00017B2D" w:rsidP="00017B2D">
            <w:pPr>
              <w:tabs>
                <w:tab w:val="decimal" w:pos="963"/>
              </w:tabs>
              <w:suppressAutoHyphens/>
              <w:snapToGrid w:val="0"/>
              <w:spacing w:line="240" w:lineRule="exact"/>
              <w:ind w:right="-103"/>
              <w:rPr>
                <w:rFonts w:ascii="CordiaUPC" w:hAnsi="CordiaUPC" w:cs="CordiaUPC"/>
                <w:b/>
                <w:bCs/>
                <w:sz w:val="26"/>
                <w:szCs w:val="26"/>
                <w:lang w:val="en-US" w:bidi="th-TH"/>
              </w:rPr>
            </w:pPr>
          </w:p>
        </w:tc>
        <w:tc>
          <w:tcPr>
            <w:tcW w:w="1260" w:type="dxa"/>
            <w:tcBorders>
              <w:top w:val="single" w:sz="4" w:space="0" w:color="auto"/>
              <w:bottom w:val="double" w:sz="4" w:space="0" w:color="auto"/>
            </w:tcBorders>
            <w:vAlign w:val="bottom"/>
          </w:tcPr>
          <w:p w14:paraId="2B5FA2C3" w14:textId="63CD928C" w:rsidR="00017B2D" w:rsidRPr="00FD48BD" w:rsidRDefault="00017B2D" w:rsidP="00017B2D">
            <w:pPr>
              <w:tabs>
                <w:tab w:val="decimal" w:pos="1022"/>
              </w:tabs>
              <w:suppressAutoHyphens/>
              <w:snapToGrid w:val="0"/>
              <w:spacing w:line="240" w:lineRule="exact"/>
              <w:ind w:right="-103"/>
              <w:rPr>
                <w:rFonts w:ascii="CordiaUPC" w:hAnsi="CordiaUPC" w:cs="CordiaUPC"/>
                <w:b/>
                <w:bCs/>
                <w:sz w:val="26"/>
                <w:szCs w:val="26"/>
                <w:lang w:val="en-US" w:bidi="th-TH"/>
              </w:rPr>
            </w:pPr>
            <w:r w:rsidRPr="00FD48BD">
              <w:rPr>
                <w:rFonts w:ascii="CordiaUPC" w:hAnsi="CordiaUPC" w:cs="CordiaUPC"/>
                <w:b/>
                <w:bCs/>
                <w:sz w:val="26"/>
                <w:szCs w:val="26"/>
                <w:lang w:val="en-US" w:bidi="th-TH"/>
              </w:rPr>
              <w:t>1,397,091</w:t>
            </w:r>
          </w:p>
        </w:tc>
        <w:tc>
          <w:tcPr>
            <w:tcW w:w="270" w:type="dxa"/>
            <w:vAlign w:val="bottom"/>
          </w:tcPr>
          <w:p w14:paraId="0EF3E244" w14:textId="77777777" w:rsidR="00017B2D" w:rsidRPr="00FD48BD" w:rsidRDefault="00017B2D" w:rsidP="00017B2D">
            <w:pPr>
              <w:tabs>
                <w:tab w:val="decimal" w:pos="963"/>
              </w:tabs>
              <w:suppressAutoHyphens/>
              <w:snapToGrid w:val="0"/>
              <w:spacing w:line="240" w:lineRule="exact"/>
              <w:ind w:right="-103"/>
              <w:rPr>
                <w:rFonts w:ascii="CordiaUPC" w:hAnsi="CordiaUPC" w:cs="CordiaUPC"/>
                <w:b/>
                <w:bCs/>
                <w:sz w:val="26"/>
                <w:szCs w:val="26"/>
                <w:lang w:val="en-US" w:bidi="th-TH"/>
              </w:rPr>
            </w:pPr>
          </w:p>
        </w:tc>
        <w:tc>
          <w:tcPr>
            <w:tcW w:w="1260" w:type="dxa"/>
            <w:gridSpan w:val="2"/>
            <w:tcBorders>
              <w:top w:val="single" w:sz="4" w:space="0" w:color="auto"/>
              <w:bottom w:val="double" w:sz="4" w:space="0" w:color="auto"/>
            </w:tcBorders>
            <w:vAlign w:val="bottom"/>
          </w:tcPr>
          <w:p w14:paraId="3D3C12DC" w14:textId="3782207C" w:rsidR="00017B2D" w:rsidRPr="00FD48BD" w:rsidRDefault="00017B2D" w:rsidP="00017B2D">
            <w:pPr>
              <w:tabs>
                <w:tab w:val="decimal" w:pos="963"/>
              </w:tabs>
              <w:suppressAutoHyphens/>
              <w:snapToGrid w:val="0"/>
              <w:spacing w:line="240" w:lineRule="exact"/>
              <w:ind w:right="-103"/>
              <w:rPr>
                <w:rFonts w:ascii="CordiaUPC" w:hAnsi="CordiaUPC" w:cs="CordiaUPC"/>
                <w:b/>
                <w:bCs/>
                <w:sz w:val="26"/>
                <w:szCs w:val="26"/>
                <w:lang w:val="en-US" w:bidi="th-TH"/>
              </w:rPr>
            </w:pPr>
            <w:r w:rsidRPr="00FD48BD">
              <w:rPr>
                <w:rFonts w:ascii="CordiaUPC" w:hAnsi="CordiaUPC" w:cs="CordiaUPC"/>
                <w:b/>
                <w:bCs/>
                <w:sz w:val="26"/>
                <w:szCs w:val="26"/>
                <w:lang w:val="en-US" w:bidi="th-TH"/>
              </w:rPr>
              <w:t>1,377,920</w:t>
            </w:r>
          </w:p>
        </w:tc>
      </w:tr>
      <w:bookmarkEnd w:id="13"/>
    </w:tbl>
    <w:p w14:paraId="187BD3A9" w14:textId="77777777" w:rsidR="00C729CE" w:rsidRDefault="00C729CE" w:rsidP="00AD7C76">
      <w:pPr>
        <w:tabs>
          <w:tab w:val="left" w:pos="837"/>
        </w:tabs>
        <w:spacing w:line="240" w:lineRule="exact"/>
        <w:ind w:left="900" w:hanging="266"/>
        <w:jc w:val="thaiDistribute"/>
        <w:rPr>
          <w:rFonts w:ascii="CordiaUPC" w:hAnsi="CordiaUPC" w:cs="CordiaUPC"/>
          <w:sz w:val="26"/>
          <w:szCs w:val="26"/>
          <w:lang w:val="en-US"/>
        </w:rPr>
      </w:pPr>
    </w:p>
    <w:p w14:paraId="1A1CAFDB" w14:textId="3C1BFB13" w:rsidR="002F065C" w:rsidRPr="00392524" w:rsidRDefault="002371E9" w:rsidP="00C729CE">
      <w:pPr>
        <w:tabs>
          <w:tab w:val="left" w:pos="720"/>
        </w:tabs>
        <w:spacing w:line="240" w:lineRule="exact"/>
        <w:ind w:left="900" w:hanging="360"/>
        <w:jc w:val="thaiDistribute"/>
        <w:rPr>
          <w:rFonts w:ascii="CordiaUPC" w:hAnsi="CordiaUPC" w:cs="CordiaUPC"/>
          <w:szCs w:val="22"/>
          <w:lang w:val="en-US"/>
        </w:rPr>
      </w:pPr>
      <w:r w:rsidRPr="00392524">
        <w:rPr>
          <w:rFonts w:ascii="CordiaUPC" w:hAnsi="CordiaUPC" w:cs="CordiaUPC" w:hint="cs"/>
          <w:sz w:val="26"/>
          <w:szCs w:val="26"/>
          <w:lang w:val="en-US"/>
        </w:rPr>
        <w:t>*</w:t>
      </w:r>
      <w:r w:rsidRPr="00392524">
        <w:rPr>
          <w:rFonts w:ascii="CordiaUPC" w:hAnsi="CordiaUPC" w:cs="CordiaUPC" w:hint="cs"/>
          <w:szCs w:val="22"/>
          <w:lang w:val="en-US"/>
        </w:rPr>
        <w:tab/>
        <w:t xml:space="preserve">Total loans to customers and accrued interest receivables in note </w:t>
      </w:r>
      <w:r w:rsidR="005660CB" w:rsidRPr="00392524">
        <w:rPr>
          <w:rFonts w:ascii="CordiaUPC" w:hAnsi="CordiaUPC" w:cs="CordiaUPC"/>
          <w:szCs w:val="22"/>
          <w:lang w:val="en-US"/>
        </w:rPr>
        <w:t>7</w:t>
      </w:r>
      <w:r w:rsidRPr="00392524">
        <w:rPr>
          <w:rFonts w:ascii="CordiaUPC" w:hAnsi="CordiaUPC" w:cs="CordiaUPC" w:hint="cs"/>
          <w:szCs w:val="22"/>
          <w:lang w:val="en-US"/>
        </w:rPr>
        <w:t>.1</w:t>
      </w:r>
    </w:p>
    <w:p w14:paraId="432EA1C5" w14:textId="2C60223D" w:rsidR="008A5BEA" w:rsidRPr="00392524" w:rsidRDefault="008A5BEA" w:rsidP="00AD7C76">
      <w:pPr>
        <w:tabs>
          <w:tab w:val="left" w:pos="837"/>
        </w:tabs>
        <w:spacing w:line="240" w:lineRule="exact"/>
        <w:ind w:left="900" w:hanging="266"/>
        <w:jc w:val="thaiDistribute"/>
        <w:rPr>
          <w:rFonts w:cs="Times New Roman"/>
          <w:szCs w:val="22"/>
          <w:lang w:bidi="th-TH"/>
        </w:rPr>
      </w:pPr>
    </w:p>
    <w:p w14:paraId="24691DA7" w14:textId="1E361A18" w:rsidR="00252288" w:rsidRPr="00392524" w:rsidRDefault="00A7166D" w:rsidP="00AD7C76">
      <w:pPr>
        <w:spacing w:line="240" w:lineRule="exact"/>
        <w:ind w:left="547" w:right="14" w:hanging="547"/>
        <w:jc w:val="thaiDistribute"/>
        <w:rPr>
          <w:rFonts w:ascii="CordiaUPC" w:hAnsi="CordiaUPC" w:cs="CordiaUPC"/>
          <w:b/>
          <w:bCs/>
          <w:sz w:val="26"/>
          <w:szCs w:val="26"/>
          <w:lang w:bidi="th-TH"/>
        </w:rPr>
      </w:pPr>
      <w:r w:rsidRPr="00392524">
        <w:rPr>
          <w:rFonts w:ascii="CordiaUPC" w:hAnsi="CordiaUPC" w:cs="CordiaUPC"/>
          <w:b/>
          <w:bCs/>
          <w:sz w:val="26"/>
          <w:szCs w:val="26"/>
          <w:lang w:bidi="th-TH"/>
        </w:rPr>
        <w:t>7</w:t>
      </w:r>
      <w:r w:rsidR="001642FD" w:rsidRPr="00392524">
        <w:rPr>
          <w:rFonts w:ascii="CordiaUPC" w:hAnsi="CordiaUPC" w:cs="CordiaUPC" w:hint="cs"/>
          <w:b/>
          <w:bCs/>
          <w:sz w:val="26"/>
          <w:szCs w:val="26"/>
          <w:lang w:bidi="th-TH"/>
        </w:rPr>
        <w:t>.</w:t>
      </w:r>
      <w:r w:rsidR="004D0E77" w:rsidRPr="00392524">
        <w:rPr>
          <w:rFonts w:ascii="CordiaUPC" w:hAnsi="CordiaUPC" w:cs="CordiaUPC" w:hint="cs"/>
          <w:b/>
          <w:bCs/>
          <w:sz w:val="26"/>
          <w:szCs w:val="26"/>
          <w:lang w:bidi="th-TH"/>
        </w:rPr>
        <w:t>3</w:t>
      </w:r>
      <w:r w:rsidR="00487AD1" w:rsidRPr="00392524">
        <w:rPr>
          <w:rFonts w:ascii="CordiaUPC" w:hAnsi="CordiaUPC" w:cs="CordiaUPC" w:hint="cs"/>
          <w:b/>
          <w:bCs/>
          <w:sz w:val="26"/>
          <w:szCs w:val="26"/>
          <w:lang w:bidi="th-TH"/>
        </w:rPr>
        <w:tab/>
      </w:r>
      <w:proofErr w:type="gramStart"/>
      <w:r w:rsidR="00BC7CB9" w:rsidRPr="00392524">
        <w:rPr>
          <w:rFonts w:ascii="CordiaUPC" w:hAnsi="CordiaUPC" w:cs="CordiaUPC" w:hint="cs"/>
          <w:b/>
          <w:bCs/>
          <w:sz w:val="26"/>
          <w:szCs w:val="26"/>
          <w:lang w:bidi="th-TH"/>
        </w:rPr>
        <w:t>N</w:t>
      </w:r>
      <w:r w:rsidR="00252288" w:rsidRPr="00392524">
        <w:rPr>
          <w:rFonts w:ascii="CordiaUPC" w:hAnsi="CordiaUPC" w:cs="CordiaUPC" w:hint="cs"/>
          <w:b/>
          <w:bCs/>
          <w:sz w:val="26"/>
          <w:szCs w:val="26"/>
          <w:lang w:bidi="th-TH"/>
        </w:rPr>
        <w:t>on-performing</w:t>
      </w:r>
      <w:proofErr w:type="gramEnd"/>
      <w:r w:rsidR="00252288" w:rsidRPr="00392524">
        <w:rPr>
          <w:rFonts w:ascii="CordiaUPC" w:hAnsi="CordiaUPC" w:cs="CordiaUPC" w:hint="cs"/>
          <w:b/>
          <w:bCs/>
          <w:sz w:val="26"/>
          <w:szCs w:val="26"/>
          <w:lang w:bidi="th-TH"/>
        </w:rPr>
        <w:t xml:space="preserve"> loans </w:t>
      </w:r>
    </w:p>
    <w:p w14:paraId="6FA35DAA" w14:textId="77777777" w:rsidR="005F0352" w:rsidRPr="00392524" w:rsidRDefault="005F0352" w:rsidP="00AD7C76">
      <w:pPr>
        <w:autoSpaceDE w:val="0"/>
        <w:autoSpaceDN w:val="0"/>
        <w:adjustRightInd w:val="0"/>
        <w:spacing w:line="240" w:lineRule="exact"/>
        <w:ind w:right="389"/>
        <w:rPr>
          <w:rFonts w:ascii="CordiaUPC" w:hAnsi="CordiaUPC" w:cs="CordiaUPC"/>
          <w:sz w:val="26"/>
          <w:szCs w:val="26"/>
          <w:lang w:bidi="th-TH"/>
        </w:rPr>
      </w:pPr>
    </w:p>
    <w:p w14:paraId="33D85B1A" w14:textId="0BA74065" w:rsidR="005A040C" w:rsidRPr="00392524" w:rsidRDefault="005A040C" w:rsidP="00AD7C76">
      <w:pPr>
        <w:autoSpaceDE w:val="0"/>
        <w:autoSpaceDN w:val="0"/>
        <w:adjustRightInd w:val="0"/>
        <w:spacing w:line="240" w:lineRule="exact"/>
        <w:ind w:left="562"/>
        <w:jc w:val="thaiDistribute"/>
        <w:rPr>
          <w:rFonts w:ascii="CordiaUPC" w:hAnsi="CordiaUPC" w:cs="CordiaUPC"/>
          <w:sz w:val="26"/>
          <w:szCs w:val="26"/>
          <w:lang w:bidi="th-TH"/>
        </w:rPr>
      </w:pPr>
      <w:r w:rsidRPr="00392524">
        <w:rPr>
          <w:rFonts w:ascii="CordiaUPC" w:hAnsi="CordiaUPC" w:cs="CordiaUPC" w:hint="cs"/>
          <w:sz w:val="26"/>
          <w:szCs w:val="26"/>
          <w:lang w:bidi="th-TH"/>
        </w:rPr>
        <w:t xml:space="preserve">As </w:t>
      </w:r>
      <w:proofErr w:type="gramStart"/>
      <w:r w:rsidR="00A0615E">
        <w:rPr>
          <w:rFonts w:ascii="CordiaUPC" w:hAnsi="CordiaUPC" w:cs="CordiaUPC"/>
          <w:sz w:val="26"/>
          <w:szCs w:val="26"/>
          <w:lang w:bidi="th-TH"/>
        </w:rPr>
        <w:t>at</w:t>
      </w:r>
      <w:proofErr w:type="gramEnd"/>
      <w:r w:rsidRPr="00392524">
        <w:rPr>
          <w:rFonts w:ascii="CordiaUPC" w:hAnsi="CordiaUPC" w:cs="CordiaUPC" w:hint="cs"/>
          <w:sz w:val="26"/>
          <w:szCs w:val="26"/>
          <w:lang w:bidi="th-TH"/>
        </w:rPr>
        <w:t xml:space="preserve"> </w:t>
      </w:r>
      <w:r w:rsidR="00D36BD2" w:rsidRPr="005B2349">
        <w:rPr>
          <w:rFonts w:ascii="CordiaUPC" w:eastAsia="Times New Roman" w:hAnsi="CordiaUPC" w:cs="CordiaUPC"/>
          <w:sz w:val="26"/>
          <w:szCs w:val="26"/>
          <w:lang w:bidi="th-TH"/>
        </w:rPr>
        <w:t>30 September</w:t>
      </w:r>
      <w:r w:rsidR="00D36BD2" w:rsidRPr="00392524">
        <w:rPr>
          <w:rFonts w:ascii="CordiaUPC" w:eastAsia="Times New Roman" w:hAnsi="CordiaUPC" w:cs="CordiaUPC"/>
          <w:sz w:val="26"/>
          <w:szCs w:val="26"/>
          <w:lang w:bidi="th-TH"/>
        </w:rPr>
        <w:t xml:space="preserve"> </w:t>
      </w:r>
      <w:r w:rsidR="00881760" w:rsidRPr="00392524">
        <w:rPr>
          <w:rFonts w:ascii="CordiaUPC" w:eastAsia="Times New Roman" w:hAnsi="CordiaUPC" w:cs="CordiaUPC"/>
          <w:sz w:val="26"/>
          <w:szCs w:val="26"/>
          <w:lang w:bidi="th-TH"/>
        </w:rPr>
        <w:t>2022</w:t>
      </w:r>
      <w:r w:rsidR="00FF0546" w:rsidRPr="00392524">
        <w:rPr>
          <w:rFonts w:ascii="CordiaUPC" w:hAnsi="CordiaUPC" w:cs="CordiaUPC" w:hint="cs"/>
          <w:sz w:val="26"/>
          <w:szCs w:val="26"/>
          <w:lang w:bidi="th-TH"/>
        </w:rPr>
        <w:t xml:space="preserve"> and 31 December 20</w:t>
      </w:r>
      <w:r w:rsidR="0074097C" w:rsidRPr="00392524">
        <w:rPr>
          <w:rFonts w:ascii="CordiaUPC" w:hAnsi="CordiaUPC" w:cs="CordiaUPC"/>
          <w:sz w:val="26"/>
          <w:szCs w:val="26"/>
          <w:lang w:bidi="th-TH"/>
        </w:rPr>
        <w:t>2</w:t>
      </w:r>
      <w:r w:rsidR="00881760" w:rsidRPr="00392524">
        <w:rPr>
          <w:rFonts w:ascii="CordiaUPC" w:hAnsi="CordiaUPC" w:cs="CordiaUPC"/>
          <w:sz w:val="26"/>
          <w:szCs w:val="26"/>
          <w:lang w:bidi="th-TH"/>
        </w:rPr>
        <w:t>1</w:t>
      </w:r>
      <w:r w:rsidR="00315B62" w:rsidRPr="00392524">
        <w:rPr>
          <w:rFonts w:ascii="CordiaUPC" w:hAnsi="CordiaUPC" w:cs="CordiaUPC" w:hint="cs"/>
          <w:sz w:val="26"/>
          <w:szCs w:val="26"/>
          <w:lang w:bidi="th-TH"/>
        </w:rPr>
        <w:t>, the Bank and its subsidiar</w:t>
      </w:r>
      <w:r w:rsidR="00016782" w:rsidRPr="00392524">
        <w:rPr>
          <w:rFonts w:ascii="CordiaUPC" w:hAnsi="CordiaUPC" w:cs="CordiaUPC" w:hint="cs"/>
          <w:sz w:val="26"/>
          <w:szCs w:val="26"/>
          <w:lang w:bidi="th-TH"/>
        </w:rPr>
        <w:t>ies</w:t>
      </w:r>
      <w:r w:rsidR="00315B62" w:rsidRPr="00392524">
        <w:rPr>
          <w:rFonts w:ascii="CordiaUPC" w:hAnsi="CordiaUPC" w:cs="CordiaUPC" w:hint="cs"/>
          <w:sz w:val="26"/>
          <w:szCs w:val="26"/>
          <w:lang w:bidi="th-TH"/>
        </w:rPr>
        <w:t xml:space="preserve">’ </w:t>
      </w:r>
      <w:r w:rsidRPr="00392524">
        <w:rPr>
          <w:rFonts w:ascii="CordiaUPC" w:hAnsi="CordiaUPC" w:cs="CordiaUPC" w:hint="cs"/>
          <w:sz w:val="26"/>
          <w:szCs w:val="26"/>
          <w:lang w:bidi="th-TH"/>
        </w:rPr>
        <w:t>NPLs (including interbank and money market items) were summarised as follows:</w:t>
      </w:r>
    </w:p>
    <w:p w14:paraId="0E2BD388" w14:textId="3EABFC26" w:rsidR="00646A17" w:rsidRPr="00392524" w:rsidRDefault="00646A17" w:rsidP="00AD7C76">
      <w:pPr>
        <w:spacing w:line="240" w:lineRule="exact"/>
        <w:ind w:left="547" w:right="-29"/>
        <w:jc w:val="thaiDistribute"/>
        <w:rPr>
          <w:rFonts w:ascii="CordiaUPC" w:hAnsi="CordiaUPC" w:cs="CordiaUPC"/>
          <w:sz w:val="26"/>
          <w:szCs w:val="26"/>
          <w:lang w:bidi="th-TH"/>
        </w:rPr>
      </w:pPr>
    </w:p>
    <w:tbl>
      <w:tblPr>
        <w:tblW w:w="9117" w:type="dxa"/>
        <w:tblInd w:w="459" w:type="dxa"/>
        <w:tblLayout w:type="fixed"/>
        <w:tblCellMar>
          <w:left w:w="79" w:type="dxa"/>
          <w:right w:w="79" w:type="dxa"/>
        </w:tblCellMar>
        <w:tblLook w:val="0000" w:firstRow="0" w:lastRow="0" w:firstColumn="0" w:lastColumn="0" w:noHBand="0" w:noVBand="0"/>
      </w:tblPr>
      <w:tblGrid>
        <w:gridCol w:w="4131"/>
        <w:gridCol w:w="1244"/>
        <w:gridCol w:w="1314"/>
        <w:gridCol w:w="1285"/>
        <w:gridCol w:w="1143"/>
      </w:tblGrid>
      <w:tr w:rsidR="0091217A" w:rsidRPr="00392524" w14:paraId="52316F47" w14:textId="77777777" w:rsidTr="0091217A">
        <w:trPr>
          <w:cantSplit/>
        </w:trPr>
        <w:tc>
          <w:tcPr>
            <w:tcW w:w="4131" w:type="dxa"/>
          </w:tcPr>
          <w:p w14:paraId="38F60BC4" w14:textId="77777777" w:rsidR="0091217A" w:rsidRPr="00392524" w:rsidRDefault="0091217A" w:rsidP="00AD7C76">
            <w:pPr>
              <w:spacing w:line="240" w:lineRule="exact"/>
              <w:ind w:right="-108"/>
              <w:rPr>
                <w:rFonts w:ascii="CordiaUPC" w:hAnsi="CordiaUPC" w:cs="CordiaUPC"/>
                <w:sz w:val="26"/>
                <w:szCs w:val="26"/>
                <w:lang w:bidi="th-TH"/>
              </w:rPr>
            </w:pPr>
          </w:p>
        </w:tc>
        <w:tc>
          <w:tcPr>
            <w:tcW w:w="4986" w:type="dxa"/>
            <w:gridSpan w:val="4"/>
          </w:tcPr>
          <w:p w14:paraId="522E3844" w14:textId="0C7CABD8" w:rsidR="0091217A" w:rsidRPr="00392524" w:rsidRDefault="00D36BD2" w:rsidP="00AD7C76">
            <w:pPr>
              <w:pStyle w:val="acctfourfigures"/>
              <w:tabs>
                <w:tab w:val="clear" w:pos="765"/>
              </w:tabs>
              <w:spacing w:line="240" w:lineRule="exact"/>
              <w:ind w:left="-108" w:right="101"/>
              <w:jc w:val="center"/>
              <w:rPr>
                <w:rFonts w:ascii="CordiaUPC" w:hAnsi="CordiaUPC" w:cs="CordiaUPC"/>
                <w:sz w:val="26"/>
                <w:szCs w:val="26"/>
              </w:rPr>
            </w:pPr>
            <w:r w:rsidRPr="005B2349">
              <w:rPr>
                <w:rFonts w:ascii="CordiaUPC" w:eastAsia="Times New Roman" w:hAnsi="CordiaUPC" w:cs="CordiaUPC"/>
                <w:sz w:val="26"/>
                <w:szCs w:val="26"/>
                <w:lang w:bidi="th-TH"/>
              </w:rPr>
              <w:t>30 September</w:t>
            </w:r>
            <w:r w:rsidR="0091217A" w:rsidRPr="00392524">
              <w:rPr>
                <w:rFonts w:ascii="CordiaUPC" w:hAnsi="CordiaUPC" w:cs="CordiaUPC"/>
                <w:sz w:val="26"/>
                <w:szCs w:val="26"/>
                <w:lang w:val="en-US"/>
              </w:rPr>
              <w:t xml:space="preserve"> 2022</w:t>
            </w:r>
          </w:p>
        </w:tc>
      </w:tr>
      <w:tr w:rsidR="0091217A" w:rsidRPr="00392524" w14:paraId="04B811F4" w14:textId="77777777" w:rsidTr="0091217A">
        <w:trPr>
          <w:cantSplit/>
        </w:trPr>
        <w:tc>
          <w:tcPr>
            <w:tcW w:w="4131" w:type="dxa"/>
          </w:tcPr>
          <w:p w14:paraId="4D86EA2F"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4BD2DC6C"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roofErr w:type="spellStart"/>
            <w:r w:rsidRPr="00392524">
              <w:rPr>
                <w:rFonts w:ascii="CordiaUPC" w:hAnsi="CordiaUPC" w:cs="CordiaUPC" w:hint="cs"/>
                <w:sz w:val="26"/>
                <w:szCs w:val="26"/>
                <w:lang w:val="en-US"/>
              </w:rPr>
              <w:t>TMB</w:t>
            </w:r>
            <w:r w:rsidRPr="00392524">
              <w:rPr>
                <w:rFonts w:ascii="CordiaUPC" w:hAnsi="CordiaUPC" w:cs="CordiaUPC"/>
                <w:sz w:val="26"/>
                <w:szCs w:val="26"/>
                <w:lang w:val="en-US"/>
              </w:rPr>
              <w:t>Thanachart</w:t>
            </w:r>
            <w:proofErr w:type="spellEnd"/>
          </w:p>
        </w:tc>
        <w:tc>
          <w:tcPr>
            <w:tcW w:w="1314" w:type="dxa"/>
          </w:tcPr>
          <w:p w14:paraId="735F02C8"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roofErr w:type="spellStart"/>
            <w:r w:rsidRPr="00392524">
              <w:rPr>
                <w:rFonts w:ascii="CordiaUPC" w:hAnsi="CordiaUPC" w:cs="CordiaUPC" w:hint="cs"/>
                <w:sz w:val="26"/>
                <w:szCs w:val="26"/>
                <w:lang w:val="en-US"/>
              </w:rPr>
              <w:t>Phahonyothin</w:t>
            </w:r>
            <w:proofErr w:type="spellEnd"/>
          </w:p>
        </w:tc>
        <w:tc>
          <w:tcPr>
            <w:tcW w:w="1285" w:type="dxa"/>
          </w:tcPr>
          <w:p w14:paraId="1EFAB3E9"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tcPr>
          <w:p w14:paraId="12D4B1DC"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r>
      <w:tr w:rsidR="0091217A" w:rsidRPr="00392524" w14:paraId="633F1EE0" w14:textId="77777777" w:rsidTr="0091217A">
        <w:trPr>
          <w:cantSplit/>
        </w:trPr>
        <w:tc>
          <w:tcPr>
            <w:tcW w:w="4131" w:type="dxa"/>
          </w:tcPr>
          <w:p w14:paraId="249566A1"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128EEFAE"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sz w:val="26"/>
                <w:szCs w:val="26"/>
                <w:lang w:val="en-US"/>
              </w:rPr>
              <w:t xml:space="preserve"> Bank </w:t>
            </w:r>
            <w:r w:rsidRPr="00392524">
              <w:rPr>
                <w:rFonts w:ascii="CordiaUPC" w:hAnsi="CordiaUPC" w:cs="CordiaUPC" w:hint="cs"/>
                <w:sz w:val="26"/>
                <w:szCs w:val="26"/>
                <w:lang w:val="en-US"/>
              </w:rPr>
              <w:t>Public</w:t>
            </w:r>
          </w:p>
        </w:tc>
        <w:tc>
          <w:tcPr>
            <w:tcW w:w="1314" w:type="dxa"/>
          </w:tcPr>
          <w:p w14:paraId="108D9ABD"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Asset</w:t>
            </w:r>
          </w:p>
        </w:tc>
        <w:tc>
          <w:tcPr>
            <w:tcW w:w="1285" w:type="dxa"/>
          </w:tcPr>
          <w:p w14:paraId="237604CD"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tcPr>
          <w:p w14:paraId="01A2F289"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r>
      <w:tr w:rsidR="0091217A" w:rsidRPr="00392524" w14:paraId="5138C5E0" w14:textId="77777777" w:rsidTr="0091217A">
        <w:trPr>
          <w:cantSplit/>
        </w:trPr>
        <w:tc>
          <w:tcPr>
            <w:tcW w:w="4131" w:type="dxa"/>
          </w:tcPr>
          <w:p w14:paraId="07905E8E"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48883119"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Company</w:t>
            </w:r>
          </w:p>
        </w:tc>
        <w:tc>
          <w:tcPr>
            <w:tcW w:w="1314" w:type="dxa"/>
          </w:tcPr>
          <w:p w14:paraId="2BD058CF"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Management</w:t>
            </w:r>
          </w:p>
        </w:tc>
        <w:tc>
          <w:tcPr>
            <w:tcW w:w="1285" w:type="dxa"/>
          </w:tcPr>
          <w:p w14:paraId="72EBD709"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tcPr>
          <w:p w14:paraId="5CA56C4E"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r>
      <w:tr w:rsidR="0091217A" w:rsidRPr="00392524" w14:paraId="2070F206" w14:textId="77777777" w:rsidTr="0091217A">
        <w:trPr>
          <w:cantSplit/>
        </w:trPr>
        <w:tc>
          <w:tcPr>
            <w:tcW w:w="4131" w:type="dxa"/>
          </w:tcPr>
          <w:p w14:paraId="0A0BFE8A"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0930B7A6"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Limited</w:t>
            </w:r>
          </w:p>
        </w:tc>
        <w:tc>
          <w:tcPr>
            <w:tcW w:w="1314" w:type="dxa"/>
          </w:tcPr>
          <w:p w14:paraId="2D0201AB"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Co., Ltd.</w:t>
            </w:r>
          </w:p>
        </w:tc>
        <w:tc>
          <w:tcPr>
            <w:tcW w:w="1285" w:type="dxa"/>
          </w:tcPr>
          <w:p w14:paraId="4106D6F6"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Elimination</w:t>
            </w:r>
          </w:p>
        </w:tc>
        <w:tc>
          <w:tcPr>
            <w:tcW w:w="1143" w:type="dxa"/>
          </w:tcPr>
          <w:p w14:paraId="3E716D0A"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Consolidated</w:t>
            </w:r>
          </w:p>
        </w:tc>
      </w:tr>
      <w:tr w:rsidR="0091217A" w:rsidRPr="00392524" w14:paraId="1E3D8523" w14:textId="77777777" w:rsidTr="0091217A">
        <w:trPr>
          <w:cantSplit/>
        </w:trPr>
        <w:tc>
          <w:tcPr>
            <w:tcW w:w="4131" w:type="dxa"/>
          </w:tcPr>
          <w:p w14:paraId="28019E68" w14:textId="77777777" w:rsidR="0091217A" w:rsidRPr="00392524" w:rsidRDefault="0091217A" w:rsidP="00AD7C76">
            <w:pPr>
              <w:spacing w:line="240" w:lineRule="exact"/>
              <w:ind w:right="-108"/>
              <w:rPr>
                <w:rFonts w:ascii="CordiaUPC" w:hAnsi="CordiaUPC" w:cs="CordiaUPC"/>
                <w:b/>
                <w:bCs/>
                <w:sz w:val="26"/>
                <w:szCs w:val="26"/>
                <w:rtl/>
                <w:cs/>
              </w:rPr>
            </w:pPr>
            <w:r w:rsidRPr="00392524">
              <w:rPr>
                <w:rFonts w:ascii="CordiaUPC" w:hAnsi="CordiaUPC" w:cs="CordiaUPC" w:hint="cs"/>
                <w:b/>
                <w:bCs/>
                <w:sz w:val="26"/>
                <w:szCs w:val="26"/>
                <w:lang w:bidi="th-TH"/>
              </w:rPr>
              <w:t>NPLs (principal)</w:t>
            </w:r>
          </w:p>
        </w:tc>
        <w:tc>
          <w:tcPr>
            <w:tcW w:w="1244" w:type="dxa"/>
            <w:vAlign w:val="bottom"/>
          </w:tcPr>
          <w:p w14:paraId="6126C788" w14:textId="77777777" w:rsidR="0091217A" w:rsidRPr="00392524" w:rsidRDefault="0091217A" w:rsidP="00AD7C76">
            <w:pPr>
              <w:pStyle w:val="acctfourfigures"/>
              <w:tabs>
                <w:tab w:val="clear" w:pos="765"/>
              </w:tabs>
              <w:spacing w:line="240" w:lineRule="exact"/>
              <w:ind w:left="-108" w:right="191"/>
              <w:jc w:val="right"/>
              <w:rPr>
                <w:rFonts w:ascii="CordiaUPC" w:hAnsi="CordiaUPC" w:cs="CordiaUPC"/>
                <w:sz w:val="26"/>
                <w:szCs w:val="26"/>
              </w:rPr>
            </w:pPr>
          </w:p>
        </w:tc>
        <w:tc>
          <w:tcPr>
            <w:tcW w:w="1314" w:type="dxa"/>
            <w:vAlign w:val="bottom"/>
          </w:tcPr>
          <w:p w14:paraId="27C19EC0"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p>
        </w:tc>
        <w:tc>
          <w:tcPr>
            <w:tcW w:w="1285" w:type="dxa"/>
          </w:tcPr>
          <w:p w14:paraId="49F3E645"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p>
        </w:tc>
        <w:tc>
          <w:tcPr>
            <w:tcW w:w="1143" w:type="dxa"/>
            <w:vAlign w:val="bottom"/>
          </w:tcPr>
          <w:p w14:paraId="2CD5B996"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p>
        </w:tc>
      </w:tr>
      <w:tr w:rsidR="00E76F09" w:rsidRPr="00392524" w14:paraId="4B7BF145" w14:textId="77777777" w:rsidTr="007663CC">
        <w:trPr>
          <w:cantSplit/>
        </w:trPr>
        <w:tc>
          <w:tcPr>
            <w:tcW w:w="4131" w:type="dxa"/>
          </w:tcPr>
          <w:p w14:paraId="39295ACB" w14:textId="77777777" w:rsidR="00E76F09" w:rsidRPr="00392524" w:rsidRDefault="00E76F09" w:rsidP="00E76F09">
            <w:pPr>
              <w:spacing w:line="240" w:lineRule="exact"/>
              <w:ind w:right="-108"/>
              <w:rPr>
                <w:rFonts w:ascii="CordiaUPC" w:hAnsi="CordiaUPC" w:cs="CordiaUPC"/>
                <w:sz w:val="26"/>
                <w:szCs w:val="26"/>
                <w:lang w:bidi="th-TH"/>
              </w:rPr>
            </w:pPr>
            <w:r w:rsidRPr="00392524">
              <w:rPr>
                <w:rFonts w:ascii="CordiaUPC" w:hAnsi="CordiaUPC" w:cs="CordiaUPC" w:hint="cs"/>
                <w:sz w:val="26"/>
                <w:szCs w:val="26"/>
                <w:lang w:bidi="th-TH"/>
              </w:rPr>
              <w:t xml:space="preserve">NPLs </w:t>
            </w:r>
            <w:r w:rsidRPr="00392524">
              <w:rPr>
                <w:rFonts w:ascii="CordiaUPC" w:hAnsi="CordiaUPC" w:cs="CordiaUPC" w:hint="cs"/>
                <w:i/>
                <w:iCs/>
                <w:sz w:val="26"/>
                <w:szCs w:val="26"/>
                <w:lang w:bidi="th-TH"/>
              </w:rPr>
              <w:t>(in million Baht)</w:t>
            </w:r>
          </w:p>
        </w:tc>
        <w:tc>
          <w:tcPr>
            <w:tcW w:w="1244" w:type="dxa"/>
            <w:vAlign w:val="bottom"/>
          </w:tcPr>
          <w:p w14:paraId="028CF7BD" w14:textId="5AAA250C" w:rsidR="00E76F09" w:rsidRPr="00E76F09" w:rsidRDefault="00E76F09" w:rsidP="00E76F09">
            <w:pPr>
              <w:pStyle w:val="acctfourfigures"/>
              <w:tabs>
                <w:tab w:val="clear" w:pos="765"/>
                <w:tab w:val="decimal" w:pos="905"/>
              </w:tabs>
              <w:spacing w:line="240" w:lineRule="exact"/>
              <w:ind w:left="-108"/>
              <w:rPr>
                <w:rFonts w:ascii="CordiaUPC" w:eastAsia="MS Mincho" w:hAnsi="CordiaUPC" w:cs="CordiaUPC"/>
                <w:sz w:val="26"/>
                <w:szCs w:val="26"/>
                <w:lang w:eastAsia="th-TH"/>
              </w:rPr>
            </w:pPr>
            <w:r w:rsidRPr="00E76F09">
              <w:rPr>
                <w:rFonts w:ascii="CordiaUPC" w:eastAsia="MS Mincho" w:hAnsi="CordiaUPC" w:cs="CordiaUPC"/>
                <w:sz w:val="26"/>
                <w:szCs w:val="26"/>
                <w:lang w:eastAsia="th-TH"/>
              </w:rPr>
              <w:t>37,093</w:t>
            </w:r>
          </w:p>
        </w:tc>
        <w:tc>
          <w:tcPr>
            <w:tcW w:w="1314" w:type="dxa"/>
            <w:vAlign w:val="bottom"/>
          </w:tcPr>
          <w:p w14:paraId="7508C6E7" w14:textId="4C5C2835" w:rsidR="00E76F09" w:rsidRPr="00E76F09" w:rsidRDefault="00E76F09" w:rsidP="00E76F09">
            <w:pPr>
              <w:pStyle w:val="acctfourfigures"/>
              <w:tabs>
                <w:tab w:val="clear" w:pos="765"/>
                <w:tab w:val="decimal" w:pos="905"/>
              </w:tabs>
              <w:spacing w:line="240" w:lineRule="exact"/>
              <w:ind w:left="-108"/>
              <w:rPr>
                <w:rFonts w:ascii="CordiaUPC" w:eastAsia="MS Mincho" w:hAnsi="CordiaUPC" w:cs="CordiaUPC"/>
                <w:sz w:val="26"/>
                <w:szCs w:val="26"/>
                <w:lang w:eastAsia="th-TH"/>
              </w:rPr>
            </w:pPr>
            <w:r>
              <w:rPr>
                <w:rFonts w:ascii="CordiaUPC" w:eastAsia="MS Mincho" w:hAnsi="CordiaUPC" w:cs="CordiaUPC"/>
                <w:sz w:val="26"/>
                <w:szCs w:val="26"/>
                <w:lang w:eastAsia="th-TH"/>
              </w:rPr>
              <w:t>4,016</w:t>
            </w:r>
          </w:p>
        </w:tc>
        <w:tc>
          <w:tcPr>
            <w:tcW w:w="1285" w:type="dxa"/>
          </w:tcPr>
          <w:p w14:paraId="6CC3836E" w14:textId="067F53D9" w:rsidR="00E76F09" w:rsidRPr="00E76F09" w:rsidRDefault="00E76F09" w:rsidP="00E76F09">
            <w:pPr>
              <w:pStyle w:val="acctfourfigures"/>
              <w:tabs>
                <w:tab w:val="clear" w:pos="765"/>
                <w:tab w:val="decimal" w:pos="905"/>
              </w:tabs>
              <w:spacing w:line="240" w:lineRule="exact"/>
              <w:ind w:left="-108"/>
              <w:rPr>
                <w:rFonts w:ascii="CordiaUPC" w:eastAsia="MS Mincho" w:hAnsi="CordiaUPC" w:cs="CordiaUPC"/>
                <w:sz w:val="26"/>
                <w:szCs w:val="26"/>
                <w:lang w:eastAsia="th-TH"/>
              </w:rPr>
            </w:pPr>
            <w:r>
              <w:rPr>
                <w:rFonts w:ascii="CordiaUPC" w:eastAsia="MS Mincho" w:hAnsi="CordiaUPC" w:cs="CordiaUPC"/>
                <w:sz w:val="26"/>
                <w:szCs w:val="26"/>
                <w:lang w:eastAsia="th-TH"/>
              </w:rPr>
              <w:t>790</w:t>
            </w:r>
          </w:p>
        </w:tc>
        <w:tc>
          <w:tcPr>
            <w:tcW w:w="1143" w:type="dxa"/>
            <w:vAlign w:val="bottom"/>
          </w:tcPr>
          <w:p w14:paraId="2395F8F1" w14:textId="5DC05019" w:rsidR="00E76F09" w:rsidRPr="00E76F09" w:rsidRDefault="00E76F09" w:rsidP="00E76F09">
            <w:pPr>
              <w:pStyle w:val="acctfourfigures"/>
              <w:tabs>
                <w:tab w:val="clear" w:pos="765"/>
                <w:tab w:val="decimal" w:pos="905"/>
              </w:tabs>
              <w:spacing w:line="240" w:lineRule="exact"/>
              <w:ind w:left="-108"/>
              <w:rPr>
                <w:rFonts w:ascii="CordiaUPC" w:eastAsia="MS Mincho" w:hAnsi="CordiaUPC" w:cs="CordiaUPC"/>
                <w:sz w:val="26"/>
                <w:szCs w:val="26"/>
                <w:lang w:eastAsia="th-TH"/>
              </w:rPr>
            </w:pPr>
            <w:r>
              <w:rPr>
                <w:rFonts w:ascii="CordiaUPC" w:eastAsia="MS Mincho" w:hAnsi="CordiaUPC" w:cs="CordiaUPC"/>
                <w:sz w:val="26"/>
                <w:szCs w:val="26"/>
                <w:lang w:eastAsia="th-TH"/>
              </w:rPr>
              <w:t>41,899</w:t>
            </w:r>
          </w:p>
        </w:tc>
      </w:tr>
      <w:tr w:rsidR="00E76F09" w:rsidRPr="00392524" w14:paraId="3165A4E3" w14:textId="77777777" w:rsidTr="007663CC">
        <w:trPr>
          <w:cantSplit/>
        </w:trPr>
        <w:tc>
          <w:tcPr>
            <w:tcW w:w="4131" w:type="dxa"/>
          </w:tcPr>
          <w:p w14:paraId="6CE3B4FD" w14:textId="77777777" w:rsidR="00E76F09" w:rsidRPr="00392524" w:rsidRDefault="00E76F09" w:rsidP="00E76F09">
            <w:pPr>
              <w:spacing w:line="240" w:lineRule="exact"/>
              <w:ind w:right="-108"/>
              <w:rPr>
                <w:rFonts w:ascii="CordiaUPC" w:hAnsi="CordiaUPC" w:cs="CordiaUPC"/>
                <w:sz w:val="26"/>
                <w:szCs w:val="26"/>
                <w:lang w:bidi="th-TH"/>
              </w:rPr>
            </w:pPr>
            <w:r w:rsidRPr="00392524">
              <w:rPr>
                <w:rFonts w:ascii="CordiaUPC" w:hAnsi="CordiaUPC" w:cs="CordiaUPC" w:hint="cs"/>
                <w:sz w:val="26"/>
                <w:szCs w:val="26"/>
                <w:lang w:bidi="th-TH"/>
              </w:rPr>
              <w:t xml:space="preserve">Total loans </w:t>
            </w:r>
            <w:r w:rsidRPr="00392524">
              <w:rPr>
                <w:rFonts w:ascii="CordiaUPC" w:hAnsi="CordiaUPC" w:cs="CordiaUPC" w:hint="cs"/>
                <w:i/>
                <w:iCs/>
                <w:sz w:val="26"/>
                <w:szCs w:val="26"/>
                <w:lang w:bidi="th-TH"/>
              </w:rPr>
              <w:t>(in million Baht)</w:t>
            </w:r>
          </w:p>
        </w:tc>
        <w:tc>
          <w:tcPr>
            <w:tcW w:w="1244" w:type="dxa"/>
            <w:vAlign w:val="bottom"/>
          </w:tcPr>
          <w:p w14:paraId="76A32E57" w14:textId="35CDA5A0" w:rsidR="00E76F09" w:rsidRPr="00E76F09" w:rsidRDefault="00E76F09" w:rsidP="00E76F09">
            <w:pPr>
              <w:pStyle w:val="acctfourfigures"/>
              <w:tabs>
                <w:tab w:val="clear" w:pos="765"/>
                <w:tab w:val="decimal" w:pos="905"/>
              </w:tabs>
              <w:spacing w:line="240" w:lineRule="exact"/>
              <w:ind w:left="-108"/>
              <w:rPr>
                <w:rFonts w:ascii="CordiaUPC" w:eastAsia="MS Mincho" w:hAnsi="CordiaUPC" w:cs="CordiaUPC"/>
                <w:sz w:val="26"/>
                <w:szCs w:val="26"/>
                <w:lang w:eastAsia="th-TH"/>
              </w:rPr>
            </w:pPr>
            <w:r>
              <w:rPr>
                <w:rFonts w:ascii="CordiaUPC" w:eastAsia="MS Mincho" w:hAnsi="CordiaUPC" w:cs="CordiaUPC"/>
                <w:sz w:val="26"/>
                <w:szCs w:val="26"/>
                <w:lang w:eastAsia="th-TH"/>
              </w:rPr>
              <w:t>1,534,939</w:t>
            </w:r>
          </w:p>
        </w:tc>
        <w:tc>
          <w:tcPr>
            <w:tcW w:w="1314" w:type="dxa"/>
            <w:vAlign w:val="bottom"/>
          </w:tcPr>
          <w:p w14:paraId="6D35B71D" w14:textId="2D57BD19" w:rsidR="00E76F09" w:rsidRPr="00E76F09" w:rsidRDefault="00E76F09" w:rsidP="00E76F09">
            <w:pPr>
              <w:pStyle w:val="acctfourfigures"/>
              <w:tabs>
                <w:tab w:val="clear" w:pos="765"/>
                <w:tab w:val="decimal" w:pos="905"/>
              </w:tabs>
              <w:spacing w:line="240" w:lineRule="exact"/>
              <w:ind w:left="-108"/>
              <w:rPr>
                <w:rFonts w:ascii="CordiaUPC" w:eastAsia="MS Mincho" w:hAnsi="CordiaUPC" w:cs="CordiaUPC"/>
                <w:sz w:val="26"/>
                <w:szCs w:val="26"/>
                <w:lang w:eastAsia="th-TH"/>
              </w:rPr>
            </w:pPr>
            <w:r w:rsidRPr="00E76F09">
              <w:rPr>
                <w:rFonts w:ascii="CordiaUPC" w:eastAsia="MS Mincho" w:hAnsi="CordiaUPC" w:cs="CordiaUPC"/>
                <w:sz w:val="26"/>
                <w:szCs w:val="26"/>
                <w:lang w:eastAsia="th-TH"/>
              </w:rPr>
              <w:t>4,016</w:t>
            </w:r>
          </w:p>
        </w:tc>
        <w:tc>
          <w:tcPr>
            <w:tcW w:w="1285" w:type="dxa"/>
          </w:tcPr>
          <w:p w14:paraId="40BEC8F3" w14:textId="19FE36FC" w:rsidR="00E76F09" w:rsidRPr="00E76F09" w:rsidRDefault="00E76F09" w:rsidP="00E76F09">
            <w:pPr>
              <w:pStyle w:val="acctfourfigures"/>
              <w:tabs>
                <w:tab w:val="clear" w:pos="765"/>
                <w:tab w:val="decimal" w:pos="905"/>
              </w:tabs>
              <w:spacing w:line="240" w:lineRule="exact"/>
              <w:ind w:left="-108"/>
              <w:rPr>
                <w:rFonts w:ascii="CordiaUPC" w:eastAsia="MS Mincho" w:hAnsi="CordiaUPC" w:cs="CordiaUPC"/>
                <w:sz w:val="26"/>
                <w:szCs w:val="26"/>
                <w:lang w:eastAsia="th-TH"/>
              </w:rPr>
            </w:pPr>
            <w:r>
              <w:rPr>
                <w:rFonts w:ascii="CordiaUPC" w:eastAsia="MS Mincho" w:hAnsi="CordiaUPC" w:cs="CordiaUPC"/>
                <w:sz w:val="26"/>
                <w:szCs w:val="26"/>
                <w:lang w:eastAsia="th-TH"/>
              </w:rPr>
              <w:t>39</w:t>
            </w:r>
            <w:r>
              <w:rPr>
                <w:rFonts w:ascii="CordiaUPC" w:eastAsia="MS Mincho" w:hAnsi="CordiaUPC" w:cs="CordiaUPC" w:hint="cs"/>
                <w:sz w:val="26"/>
                <w:szCs w:val="26"/>
                <w:cs/>
                <w:lang w:eastAsia="th-TH"/>
              </w:rPr>
              <w:t>0</w:t>
            </w:r>
          </w:p>
        </w:tc>
        <w:tc>
          <w:tcPr>
            <w:tcW w:w="1143" w:type="dxa"/>
            <w:vAlign w:val="bottom"/>
          </w:tcPr>
          <w:p w14:paraId="722FDE07" w14:textId="48901F4A" w:rsidR="00E76F09" w:rsidRPr="00E76F09" w:rsidRDefault="00E76F09" w:rsidP="00E76F09">
            <w:pPr>
              <w:pStyle w:val="acctfourfigures"/>
              <w:tabs>
                <w:tab w:val="clear" w:pos="765"/>
                <w:tab w:val="decimal" w:pos="905"/>
              </w:tabs>
              <w:spacing w:line="240" w:lineRule="exact"/>
              <w:ind w:left="-108"/>
              <w:rPr>
                <w:rFonts w:ascii="CordiaUPC" w:eastAsia="MS Mincho" w:hAnsi="CordiaUPC" w:cs="CordiaUPC"/>
                <w:sz w:val="26"/>
                <w:szCs w:val="26"/>
                <w:lang w:eastAsia="th-TH"/>
              </w:rPr>
            </w:pPr>
            <w:r>
              <w:rPr>
                <w:rFonts w:ascii="CordiaUPC" w:eastAsia="MS Mincho" w:hAnsi="CordiaUPC" w:cs="CordiaUPC"/>
                <w:sz w:val="26"/>
                <w:szCs w:val="26"/>
                <w:lang w:eastAsia="th-TH"/>
              </w:rPr>
              <w:t>1,539,345</w:t>
            </w:r>
          </w:p>
        </w:tc>
      </w:tr>
      <w:tr w:rsidR="00E76F09" w:rsidRPr="00392524" w14:paraId="50056D23" w14:textId="77777777" w:rsidTr="007663CC">
        <w:trPr>
          <w:cantSplit/>
        </w:trPr>
        <w:tc>
          <w:tcPr>
            <w:tcW w:w="4131" w:type="dxa"/>
            <w:vAlign w:val="bottom"/>
          </w:tcPr>
          <w:p w14:paraId="23735323" w14:textId="77777777" w:rsidR="00E76F09" w:rsidRPr="00392524" w:rsidRDefault="00E76F09" w:rsidP="00E76F09">
            <w:pPr>
              <w:spacing w:line="240" w:lineRule="exact"/>
              <w:ind w:right="-108"/>
              <w:rPr>
                <w:rFonts w:ascii="CordiaUPC" w:hAnsi="CordiaUPC" w:cs="CordiaUPC"/>
                <w:sz w:val="26"/>
                <w:szCs w:val="26"/>
                <w:lang w:bidi="th-TH"/>
              </w:rPr>
            </w:pPr>
            <w:r w:rsidRPr="00392524">
              <w:rPr>
                <w:rFonts w:ascii="CordiaUPC" w:hAnsi="CordiaUPC" w:cs="CordiaUPC" w:hint="cs"/>
                <w:sz w:val="26"/>
                <w:szCs w:val="26"/>
                <w:lang w:bidi="th-TH"/>
              </w:rPr>
              <w:t xml:space="preserve">Percentage of NPLs </w:t>
            </w:r>
            <w:r w:rsidRPr="00392524">
              <w:rPr>
                <w:rFonts w:ascii="CordiaUPC" w:hAnsi="CordiaUPC" w:cs="CordiaUPC" w:hint="cs"/>
                <w:i/>
                <w:iCs/>
                <w:sz w:val="26"/>
                <w:szCs w:val="26"/>
                <w:lang w:bidi="th-TH"/>
              </w:rPr>
              <w:t>(%)</w:t>
            </w:r>
          </w:p>
        </w:tc>
        <w:tc>
          <w:tcPr>
            <w:tcW w:w="1244" w:type="dxa"/>
            <w:vAlign w:val="bottom"/>
          </w:tcPr>
          <w:p w14:paraId="1A4921CF" w14:textId="5C0D2722" w:rsidR="00E76F09" w:rsidRPr="00E76F09" w:rsidRDefault="00E76F09" w:rsidP="00E76F09">
            <w:pPr>
              <w:pStyle w:val="acctfourfigures"/>
              <w:tabs>
                <w:tab w:val="clear" w:pos="765"/>
              </w:tabs>
              <w:spacing w:line="240" w:lineRule="exact"/>
              <w:ind w:left="-108" w:right="191"/>
              <w:jc w:val="right"/>
              <w:rPr>
                <w:rFonts w:ascii="CordiaUPC" w:eastAsia="MS Mincho" w:hAnsi="CordiaUPC" w:cs="CordiaUPC"/>
                <w:sz w:val="26"/>
                <w:szCs w:val="26"/>
                <w:lang w:eastAsia="th-TH"/>
              </w:rPr>
            </w:pPr>
            <w:r>
              <w:rPr>
                <w:rFonts w:ascii="CordiaUPC" w:eastAsia="MS Mincho" w:hAnsi="CordiaUPC" w:cs="CordiaUPC"/>
                <w:sz w:val="26"/>
                <w:szCs w:val="26"/>
                <w:lang w:eastAsia="th-TH"/>
              </w:rPr>
              <w:t>2.42</w:t>
            </w:r>
          </w:p>
        </w:tc>
        <w:tc>
          <w:tcPr>
            <w:tcW w:w="1314" w:type="dxa"/>
            <w:vAlign w:val="bottom"/>
          </w:tcPr>
          <w:p w14:paraId="02A2CF9B" w14:textId="7FA3279A" w:rsidR="00E76F09" w:rsidRPr="00E76F09" w:rsidRDefault="00E76F09" w:rsidP="00E76F09">
            <w:pPr>
              <w:pStyle w:val="acctfourfigures"/>
              <w:tabs>
                <w:tab w:val="clear" w:pos="765"/>
              </w:tabs>
              <w:spacing w:line="240" w:lineRule="exact"/>
              <w:ind w:left="-108" w:right="254"/>
              <w:jc w:val="right"/>
              <w:rPr>
                <w:rFonts w:ascii="CordiaUPC" w:eastAsia="MS Mincho" w:hAnsi="CordiaUPC" w:cs="CordiaUPC"/>
                <w:sz w:val="26"/>
                <w:szCs w:val="26"/>
                <w:lang w:eastAsia="th-TH"/>
              </w:rPr>
            </w:pPr>
            <w:r>
              <w:rPr>
                <w:rFonts w:ascii="CordiaUPC" w:eastAsia="MS Mincho" w:hAnsi="CordiaUPC" w:cs="CordiaUPC"/>
                <w:sz w:val="26"/>
                <w:szCs w:val="26"/>
                <w:lang w:eastAsia="th-TH"/>
              </w:rPr>
              <w:t>100.00</w:t>
            </w:r>
          </w:p>
        </w:tc>
        <w:tc>
          <w:tcPr>
            <w:tcW w:w="1285" w:type="dxa"/>
          </w:tcPr>
          <w:p w14:paraId="3B0312C6" w14:textId="77777777" w:rsidR="00E76F09" w:rsidRPr="00E76F09" w:rsidRDefault="00E76F09" w:rsidP="00E76F09">
            <w:pPr>
              <w:pStyle w:val="acctfourfigures"/>
              <w:tabs>
                <w:tab w:val="clear" w:pos="765"/>
                <w:tab w:val="decimal" w:pos="905"/>
              </w:tabs>
              <w:spacing w:line="240" w:lineRule="exact"/>
              <w:ind w:left="-108"/>
              <w:rPr>
                <w:rFonts w:ascii="CordiaUPC" w:eastAsia="MS Mincho" w:hAnsi="CordiaUPC" w:cs="CordiaUPC"/>
                <w:sz w:val="26"/>
                <w:szCs w:val="26"/>
                <w:lang w:eastAsia="th-TH"/>
              </w:rPr>
            </w:pPr>
          </w:p>
        </w:tc>
        <w:tc>
          <w:tcPr>
            <w:tcW w:w="1143" w:type="dxa"/>
            <w:vAlign w:val="bottom"/>
          </w:tcPr>
          <w:p w14:paraId="7FF408E0" w14:textId="3133407F" w:rsidR="00E76F09" w:rsidRPr="00E76F09" w:rsidRDefault="00E76F09" w:rsidP="00E76F09">
            <w:pPr>
              <w:pStyle w:val="acctfourfigures"/>
              <w:tabs>
                <w:tab w:val="clear" w:pos="765"/>
              </w:tabs>
              <w:spacing w:line="240" w:lineRule="exact"/>
              <w:ind w:left="-108" w:right="79"/>
              <w:jc w:val="right"/>
              <w:rPr>
                <w:rFonts w:ascii="CordiaUPC" w:eastAsia="MS Mincho" w:hAnsi="CordiaUPC" w:cs="CordiaUPC"/>
                <w:sz w:val="26"/>
                <w:szCs w:val="26"/>
                <w:lang w:eastAsia="th-TH"/>
              </w:rPr>
            </w:pPr>
            <w:r>
              <w:rPr>
                <w:rFonts w:ascii="CordiaUPC" w:eastAsia="MS Mincho" w:hAnsi="CordiaUPC" w:cs="CordiaUPC"/>
                <w:sz w:val="26"/>
                <w:szCs w:val="26"/>
                <w:lang w:eastAsia="th-TH"/>
              </w:rPr>
              <w:t>2.72</w:t>
            </w:r>
          </w:p>
        </w:tc>
      </w:tr>
    </w:tbl>
    <w:p w14:paraId="30623BFA" w14:textId="77777777" w:rsidR="00B661CE" w:rsidRPr="00392524" w:rsidRDefault="00B661CE">
      <w:pPr>
        <w:rPr>
          <w:cs/>
          <w:lang w:bidi="th-TH"/>
        </w:rPr>
      </w:pPr>
      <w:r w:rsidRPr="00392524">
        <w:br w:type="page"/>
      </w:r>
    </w:p>
    <w:tbl>
      <w:tblPr>
        <w:tblW w:w="9117" w:type="dxa"/>
        <w:tblInd w:w="459" w:type="dxa"/>
        <w:tblLayout w:type="fixed"/>
        <w:tblCellMar>
          <w:left w:w="79" w:type="dxa"/>
          <w:right w:w="79" w:type="dxa"/>
        </w:tblCellMar>
        <w:tblLook w:val="0000" w:firstRow="0" w:lastRow="0" w:firstColumn="0" w:lastColumn="0" w:noHBand="0" w:noVBand="0"/>
      </w:tblPr>
      <w:tblGrid>
        <w:gridCol w:w="4131"/>
        <w:gridCol w:w="1244"/>
        <w:gridCol w:w="1314"/>
        <w:gridCol w:w="1285"/>
        <w:gridCol w:w="1143"/>
      </w:tblGrid>
      <w:tr w:rsidR="0091217A" w:rsidRPr="00392524" w14:paraId="150A384D" w14:textId="77777777" w:rsidTr="0091217A">
        <w:trPr>
          <w:cantSplit/>
        </w:trPr>
        <w:tc>
          <w:tcPr>
            <w:tcW w:w="4131" w:type="dxa"/>
          </w:tcPr>
          <w:p w14:paraId="7E4F2822" w14:textId="676532FF" w:rsidR="0091217A" w:rsidRPr="00392524" w:rsidRDefault="0091217A" w:rsidP="00AD7C76">
            <w:pPr>
              <w:spacing w:line="240" w:lineRule="exact"/>
              <w:ind w:right="-108"/>
              <w:rPr>
                <w:rFonts w:ascii="CordiaUPC" w:hAnsi="CordiaUPC" w:cs="CordiaUPC"/>
                <w:sz w:val="26"/>
                <w:szCs w:val="26"/>
                <w:cs/>
                <w:lang w:bidi="th-TH"/>
              </w:rPr>
            </w:pPr>
          </w:p>
        </w:tc>
        <w:tc>
          <w:tcPr>
            <w:tcW w:w="4986" w:type="dxa"/>
            <w:gridSpan w:val="4"/>
          </w:tcPr>
          <w:p w14:paraId="3DC3A127" w14:textId="156E6B64" w:rsidR="0091217A" w:rsidRPr="00392524" w:rsidRDefault="0091217A" w:rsidP="00AD7C76">
            <w:pPr>
              <w:pStyle w:val="acctfourfigures"/>
              <w:tabs>
                <w:tab w:val="clear" w:pos="765"/>
              </w:tabs>
              <w:spacing w:line="240" w:lineRule="exact"/>
              <w:ind w:left="-108" w:right="101"/>
              <w:jc w:val="center"/>
              <w:rPr>
                <w:rFonts w:ascii="CordiaUPC" w:hAnsi="CordiaUPC" w:cs="CordiaUPC"/>
                <w:sz w:val="26"/>
                <w:szCs w:val="26"/>
              </w:rPr>
            </w:pPr>
            <w:r w:rsidRPr="00392524">
              <w:rPr>
                <w:rFonts w:ascii="CordiaUPC" w:hAnsi="CordiaUPC" w:cs="CordiaUPC"/>
                <w:sz w:val="26"/>
                <w:szCs w:val="26"/>
                <w:lang w:val="en-US"/>
              </w:rPr>
              <w:t>31 December 2021</w:t>
            </w:r>
          </w:p>
        </w:tc>
      </w:tr>
      <w:tr w:rsidR="0091217A" w:rsidRPr="00392524" w14:paraId="221A5299" w14:textId="77777777" w:rsidTr="0091217A">
        <w:trPr>
          <w:cantSplit/>
        </w:trPr>
        <w:tc>
          <w:tcPr>
            <w:tcW w:w="4131" w:type="dxa"/>
          </w:tcPr>
          <w:p w14:paraId="441EA15D"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662139E2"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roofErr w:type="spellStart"/>
            <w:r w:rsidRPr="00392524">
              <w:rPr>
                <w:rFonts w:ascii="CordiaUPC" w:hAnsi="CordiaUPC" w:cs="CordiaUPC" w:hint="cs"/>
                <w:sz w:val="26"/>
                <w:szCs w:val="26"/>
                <w:lang w:val="en-US"/>
              </w:rPr>
              <w:t>TMB</w:t>
            </w:r>
            <w:r w:rsidRPr="00392524">
              <w:rPr>
                <w:rFonts w:ascii="CordiaUPC" w:hAnsi="CordiaUPC" w:cs="CordiaUPC"/>
                <w:sz w:val="26"/>
                <w:szCs w:val="26"/>
                <w:lang w:val="en-US"/>
              </w:rPr>
              <w:t>Thanachart</w:t>
            </w:r>
            <w:proofErr w:type="spellEnd"/>
          </w:p>
        </w:tc>
        <w:tc>
          <w:tcPr>
            <w:tcW w:w="1314" w:type="dxa"/>
          </w:tcPr>
          <w:p w14:paraId="23B68FC9"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roofErr w:type="spellStart"/>
            <w:r w:rsidRPr="00392524">
              <w:rPr>
                <w:rFonts w:ascii="CordiaUPC" w:hAnsi="CordiaUPC" w:cs="CordiaUPC" w:hint="cs"/>
                <w:sz w:val="26"/>
                <w:szCs w:val="26"/>
                <w:lang w:val="en-US"/>
              </w:rPr>
              <w:t>Phahonyothin</w:t>
            </w:r>
            <w:proofErr w:type="spellEnd"/>
          </w:p>
        </w:tc>
        <w:tc>
          <w:tcPr>
            <w:tcW w:w="1285" w:type="dxa"/>
          </w:tcPr>
          <w:p w14:paraId="2DB6CF16"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tcPr>
          <w:p w14:paraId="59335A41"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r>
      <w:tr w:rsidR="0091217A" w:rsidRPr="00392524" w14:paraId="1D3A076B" w14:textId="77777777" w:rsidTr="0091217A">
        <w:trPr>
          <w:cantSplit/>
        </w:trPr>
        <w:tc>
          <w:tcPr>
            <w:tcW w:w="4131" w:type="dxa"/>
          </w:tcPr>
          <w:p w14:paraId="66DF6908"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23CD539D"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sz w:val="26"/>
                <w:szCs w:val="26"/>
                <w:lang w:val="en-US"/>
              </w:rPr>
              <w:t xml:space="preserve"> Bank </w:t>
            </w:r>
            <w:r w:rsidRPr="00392524">
              <w:rPr>
                <w:rFonts w:ascii="CordiaUPC" w:hAnsi="CordiaUPC" w:cs="CordiaUPC" w:hint="cs"/>
                <w:sz w:val="26"/>
                <w:szCs w:val="26"/>
                <w:lang w:val="en-US"/>
              </w:rPr>
              <w:t>Public</w:t>
            </w:r>
          </w:p>
        </w:tc>
        <w:tc>
          <w:tcPr>
            <w:tcW w:w="1314" w:type="dxa"/>
          </w:tcPr>
          <w:p w14:paraId="170D839B"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Asset</w:t>
            </w:r>
          </w:p>
        </w:tc>
        <w:tc>
          <w:tcPr>
            <w:tcW w:w="1285" w:type="dxa"/>
          </w:tcPr>
          <w:p w14:paraId="7C7E956A"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tcPr>
          <w:p w14:paraId="1F3707FC"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r>
      <w:tr w:rsidR="0091217A" w:rsidRPr="00392524" w14:paraId="1B1625F4" w14:textId="77777777" w:rsidTr="0091217A">
        <w:trPr>
          <w:cantSplit/>
        </w:trPr>
        <w:tc>
          <w:tcPr>
            <w:tcW w:w="4131" w:type="dxa"/>
          </w:tcPr>
          <w:p w14:paraId="563B688A"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402659B6"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Company</w:t>
            </w:r>
          </w:p>
        </w:tc>
        <w:tc>
          <w:tcPr>
            <w:tcW w:w="1314" w:type="dxa"/>
          </w:tcPr>
          <w:p w14:paraId="1A4C8452"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Management</w:t>
            </w:r>
          </w:p>
        </w:tc>
        <w:tc>
          <w:tcPr>
            <w:tcW w:w="1285" w:type="dxa"/>
          </w:tcPr>
          <w:p w14:paraId="047CF22B"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c>
          <w:tcPr>
            <w:tcW w:w="1143" w:type="dxa"/>
          </w:tcPr>
          <w:p w14:paraId="48630DD3"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p>
        </w:tc>
      </w:tr>
      <w:tr w:rsidR="0091217A" w:rsidRPr="00392524" w14:paraId="6D3185B5" w14:textId="77777777" w:rsidTr="0091217A">
        <w:trPr>
          <w:cantSplit/>
        </w:trPr>
        <w:tc>
          <w:tcPr>
            <w:tcW w:w="4131" w:type="dxa"/>
          </w:tcPr>
          <w:p w14:paraId="3BBAD45D" w14:textId="77777777" w:rsidR="0091217A" w:rsidRPr="00392524" w:rsidRDefault="0091217A" w:rsidP="00AD7C76">
            <w:pPr>
              <w:spacing w:line="240" w:lineRule="exact"/>
              <w:ind w:right="-108"/>
              <w:rPr>
                <w:rFonts w:ascii="CordiaUPC" w:hAnsi="CordiaUPC" w:cs="CordiaUPC"/>
                <w:sz w:val="26"/>
                <w:szCs w:val="26"/>
                <w:lang w:bidi="th-TH"/>
              </w:rPr>
            </w:pPr>
          </w:p>
        </w:tc>
        <w:tc>
          <w:tcPr>
            <w:tcW w:w="1244" w:type="dxa"/>
          </w:tcPr>
          <w:p w14:paraId="0971BBA5"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Limited</w:t>
            </w:r>
          </w:p>
        </w:tc>
        <w:tc>
          <w:tcPr>
            <w:tcW w:w="1314" w:type="dxa"/>
          </w:tcPr>
          <w:p w14:paraId="6B3863D5"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Co., Ltd.</w:t>
            </w:r>
          </w:p>
        </w:tc>
        <w:tc>
          <w:tcPr>
            <w:tcW w:w="1285" w:type="dxa"/>
          </w:tcPr>
          <w:p w14:paraId="6D5AD9BD"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Elimination</w:t>
            </w:r>
          </w:p>
        </w:tc>
        <w:tc>
          <w:tcPr>
            <w:tcW w:w="1143" w:type="dxa"/>
          </w:tcPr>
          <w:p w14:paraId="51600F23" w14:textId="77777777" w:rsidR="0091217A" w:rsidRPr="00392524" w:rsidRDefault="0091217A" w:rsidP="00AD7C76">
            <w:pPr>
              <w:pStyle w:val="acctfourfigures"/>
              <w:tabs>
                <w:tab w:val="clear" w:pos="765"/>
              </w:tabs>
              <w:spacing w:line="240" w:lineRule="exact"/>
              <w:ind w:left="-108" w:right="-88"/>
              <w:jc w:val="center"/>
              <w:rPr>
                <w:rFonts w:ascii="CordiaUPC" w:hAnsi="CordiaUPC" w:cs="CordiaUPC"/>
                <w:sz w:val="26"/>
                <w:szCs w:val="26"/>
                <w:lang w:val="en-US"/>
              </w:rPr>
            </w:pPr>
            <w:r w:rsidRPr="00392524">
              <w:rPr>
                <w:rFonts w:ascii="CordiaUPC" w:hAnsi="CordiaUPC" w:cs="CordiaUPC" w:hint="cs"/>
                <w:sz w:val="26"/>
                <w:szCs w:val="26"/>
                <w:lang w:val="en-US"/>
              </w:rPr>
              <w:t>Consolidated</w:t>
            </w:r>
          </w:p>
        </w:tc>
      </w:tr>
      <w:tr w:rsidR="0091217A" w:rsidRPr="00392524" w14:paraId="1C0D50D9" w14:textId="77777777" w:rsidTr="0091217A">
        <w:trPr>
          <w:cantSplit/>
        </w:trPr>
        <w:tc>
          <w:tcPr>
            <w:tcW w:w="4131" w:type="dxa"/>
          </w:tcPr>
          <w:p w14:paraId="1FE36259" w14:textId="77777777" w:rsidR="0091217A" w:rsidRPr="00392524" w:rsidRDefault="0091217A" w:rsidP="00AD7C76">
            <w:pPr>
              <w:spacing w:line="240" w:lineRule="exact"/>
              <w:ind w:right="-108"/>
              <w:rPr>
                <w:rFonts w:ascii="CordiaUPC" w:hAnsi="CordiaUPC" w:cs="CordiaUPC"/>
                <w:b/>
                <w:bCs/>
                <w:sz w:val="26"/>
                <w:szCs w:val="26"/>
                <w:rtl/>
                <w:cs/>
              </w:rPr>
            </w:pPr>
            <w:r w:rsidRPr="00392524">
              <w:rPr>
                <w:rFonts w:ascii="CordiaUPC" w:hAnsi="CordiaUPC" w:cs="CordiaUPC" w:hint="cs"/>
                <w:b/>
                <w:bCs/>
                <w:sz w:val="26"/>
                <w:szCs w:val="26"/>
                <w:lang w:bidi="th-TH"/>
              </w:rPr>
              <w:t>NPLs (principal)</w:t>
            </w:r>
          </w:p>
        </w:tc>
        <w:tc>
          <w:tcPr>
            <w:tcW w:w="1244" w:type="dxa"/>
            <w:vAlign w:val="bottom"/>
          </w:tcPr>
          <w:p w14:paraId="7140B1E4" w14:textId="77777777" w:rsidR="0091217A" w:rsidRPr="00392524" w:rsidRDefault="0091217A" w:rsidP="00AD7C76">
            <w:pPr>
              <w:pStyle w:val="acctfourfigures"/>
              <w:tabs>
                <w:tab w:val="clear" w:pos="765"/>
              </w:tabs>
              <w:spacing w:line="240" w:lineRule="exact"/>
              <w:ind w:left="-108" w:right="191"/>
              <w:jc w:val="right"/>
              <w:rPr>
                <w:rFonts w:ascii="CordiaUPC" w:hAnsi="CordiaUPC" w:cs="CordiaUPC"/>
                <w:sz w:val="26"/>
                <w:szCs w:val="26"/>
              </w:rPr>
            </w:pPr>
          </w:p>
        </w:tc>
        <w:tc>
          <w:tcPr>
            <w:tcW w:w="1314" w:type="dxa"/>
            <w:vAlign w:val="bottom"/>
          </w:tcPr>
          <w:p w14:paraId="59F5758E"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p>
        </w:tc>
        <w:tc>
          <w:tcPr>
            <w:tcW w:w="1285" w:type="dxa"/>
          </w:tcPr>
          <w:p w14:paraId="38ABC0FF"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p>
        </w:tc>
        <w:tc>
          <w:tcPr>
            <w:tcW w:w="1143" w:type="dxa"/>
            <w:vAlign w:val="bottom"/>
          </w:tcPr>
          <w:p w14:paraId="3017CC81" w14:textId="77777777" w:rsidR="0091217A" w:rsidRPr="00392524" w:rsidRDefault="0091217A" w:rsidP="00AD7C76">
            <w:pPr>
              <w:pStyle w:val="acctfourfigures"/>
              <w:tabs>
                <w:tab w:val="clear" w:pos="765"/>
              </w:tabs>
              <w:spacing w:line="240" w:lineRule="exact"/>
              <w:ind w:left="-108" w:right="101"/>
              <w:jc w:val="right"/>
              <w:rPr>
                <w:rFonts w:ascii="CordiaUPC" w:hAnsi="CordiaUPC" w:cs="CordiaUPC"/>
                <w:sz w:val="26"/>
                <w:szCs w:val="26"/>
              </w:rPr>
            </w:pPr>
          </w:p>
        </w:tc>
      </w:tr>
      <w:tr w:rsidR="0091217A" w:rsidRPr="00392524" w14:paraId="61FB207D" w14:textId="77777777" w:rsidTr="0091217A">
        <w:trPr>
          <w:cantSplit/>
        </w:trPr>
        <w:tc>
          <w:tcPr>
            <w:tcW w:w="4131" w:type="dxa"/>
          </w:tcPr>
          <w:p w14:paraId="45E36275" w14:textId="77777777" w:rsidR="0091217A" w:rsidRPr="00392524" w:rsidRDefault="0091217A" w:rsidP="00AD7C76">
            <w:pPr>
              <w:spacing w:line="240" w:lineRule="exact"/>
              <w:ind w:right="-108"/>
              <w:rPr>
                <w:rFonts w:ascii="CordiaUPC" w:hAnsi="CordiaUPC" w:cs="CordiaUPC"/>
                <w:sz w:val="26"/>
                <w:szCs w:val="26"/>
                <w:lang w:bidi="th-TH"/>
              </w:rPr>
            </w:pPr>
            <w:r w:rsidRPr="00392524">
              <w:rPr>
                <w:rFonts w:ascii="CordiaUPC" w:hAnsi="CordiaUPC" w:cs="CordiaUPC" w:hint="cs"/>
                <w:sz w:val="26"/>
                <w:szCs w:val="26"/>
                <w:lang w:bidi="th-TH"/>
              </w:rPr>
              <w:t xml:space="preserve">NPLs </w:t>
            </w:r>
            <w:r w:rsidRPr="00392524">
              <w:rPr>
                <w:rFonts w:ascii="CordiaUPC" w:hAnsi="CordiaUPC" w:cs="CordiaUPC" w:hint="cs"/>
                <w:i/>
                <w:iCs/>
                <w:sz w:val="26"/>
                <w:szCs w:val="26"/>
                <w:lang w:bidi="th-TH"/>
              </w:rPr>
              <w:t>(in million Baht)</w:t>
            </w:r>
          </w:p>
        </w:tc>
        <w:tc>
          <w:tcPr>
            <w:tcW w:w="1244" w:type="dxa"/>
            <w:vAlign w:val="bottom"/>
          </w:tcPr>
          <w:p w14:paraId="3F45033D" w14:textId="7A57F2B4" w:rsidR="0091217A" w:rsidRPr="00392524" w:rsidRDefault="0091217A" w:rsidP="00F75AD2">
            <w:pPr>
              <w:pStyle w:val="acctfourfigures"/>
              <w:tabs>
                <w:tab w:val="clear" w:pos="765"/>
                <w:tab w:val="decimal" w:pos="905"/>
              </w:tabs>
              <w:spacing w:line="240" w:lineRule="exact"/>
              <w:ind w:left="-108"/>
              <w:rPr>
                <w:rFonts w:ascii="CordiaUPC" w:hAnsi="CordiaUPC" w:cs="CordiaUPC"/>
                <w:sz w:val="26"/>
                <w:szCs w:val="26"/>
                <w:lang w:bidi="th-TH"/>
              </w:rPr>
            </w:pPr>
            <w:r w:rsidRPr="00392524">
              <w:rPr>
                <w:rFonts w:ascii="CordiaUPC" w:eastAsia="MS Mincho" w:hAnsi="CordiaUPC" w:cs="CordiaUPC"/>
                <w:sz w:val="26"/>
                <w:szCs w:val="26"/>
                <w:lang w:eastAsia="th-TH"/>
              </w:rPr>
              <w:t>41,36</w:t>
            </w:r>
            <w:r w:rsidR="00BF072C" w:rsidRPr="00392524">
              <w:rPr>
                <w:rFonts w:ascii="CordiaUPC" w:eastAsia="MS Mincho" w:hAnsi="CordiaUPC" w:cs="CordiaUPC" w:hint="cs"/>
                <w:sz w:val="26"/>
                <w:szCs w:val="26"/>
                <w:cs/>
                <w:lang w:eastAsia="th-TH" w:bidi="th-TH"/>
              </w:rPr>
              <w:t>8</w:t>
            </w:r>
          </w:p>
        </w:tc>
        <w:tc>
          <w:tcPr>
            <w:tcW w:w="1314" w:type="dxa"/>
            <w:vAlign w:val="bottom"/>
          </w:tcPr>
          <w:p w14:paraId="559A01BE" w14:textId="77777777" w:rsidR="0091217A" w:rsidRPr="00392524" w:rsidRDefault="0091217A" w:rsidP="00F75AD2">
            <w:pPr>
              <w:pStyle w:val="acctfourfigures"/>
              <w:tabs>
                <w:tab w:val="clear" w:pos="765"/>
                <w:tab w:val="decimal" w:pos="905"/>
              </w:tabs>
              <w:spacing w:line="240" w:lineRule="exact"/>
              <w:ind w:left="-108"/>
              <w:rPr>
                <w:rFonts w:ascii="CordiaUPC" w:hAnsi="CordiaUPC" w:cs="CordiaUPC"/>
                <w:sz w:val="26"/>
                <w:szCs w:val="26"/>
              </w:rPr>
            </w:pPr>
            <w:r w:rsidRPr="00392524">
              <w:rPr>
                <w:rFonts w:ascii="CordiaUPC" w:eastAsia="MS Mincho" w:hAnsi="CordiaUPC" w:cs="CordiaUPC"/>
                <w:sz w:val="26"/>
                <w:szCs w:val="26"/>
                <w:lang w:eastAsia="th-TH"/>
              </w:rPr>
              <w:t>1,454</w:t>
            </w:r>
          </w:p>
        </w:tc>
        <w:tc>
          <w:tcPr>
            <w:tcW w:w="1285" w:type="dxa"/>
          </w:tcPr>
          <w:p w14:paraId="1041B3E9" w14:textId="77777777" w:rsidR="0091217A" w:rsidRPr="00392524" w:rsidRDefault="0091217A" w:rsidP="00F75AD2">
            <w:pPr>
              <w:pStyle w:val="acctfourfigures"/>
              <w:tabs>
                <w:tab w:val="clear" w:pos="765"/>
                <w:tab w:val="decimal" w:pos="905"/>
              </w:tabs>
              <w:spacing w:line="240" w:lineRule="exact"/>
              <w:ind w:left="-108"/>
              <w:rPr>
                <w:rFonts w:ascii="CordiaUPC" w:hAnsi="CordiaUPC" w:cs="CordiaUPC"/>
                <w:sz w:val="26"/>
                <w:szCs w:val="26"/>
              </w:rPr>
            </w:pPr>
            <w:r w:rsidRPr="00392524">
              <w:rPr>
                <w:rFonts w:ascii="CordiaUPC" w:eastAsia="MS Mincho" w:hAnsi="CordiaUPC" w:cs="CordiaUPC"/>
                <w:sz w:val="26"/>
                <w:szCs w:val="26"/>
                <w:lang w:eastAsia="th-TH"/>
              </w:rPr>
              <w:t>(702)</w:t>
            </w:r>
          </w:p>
        </w:tc>
        <w:tc>
          <w:tcPr>
            <w:tcW w:w="1143" w:type="dxa"/>
            <w:vAlign w:val="bottom"/>
          </w:tcPr>
          <w:p w14:paraId="439FBBF9" w14:textId="710B7EC3" w:rsidR="0091217A" w:rsidRPr="00392524" w:rsidRDefault="0091217A" w:rsidP="00F75AD2">
            <w:pPr>
              <w:pStyle w:val="acctfourfigures"/>
              <w:tabs>
                <w:tab w:val="clear" w:pos="765"/>
                <w:tab w:val="decimal" w:pos="905"/>
              </w:tabs>
              <w:spacing w:line="240" w:lineRule="exact"/>
              <w:ind w:left="-108"/>
              <w:rPr>
                <w:rFonts w:ascii="CordiaUPC" w:hAnsi="CordiaUPC" w:cs="CordiaUPC"/>
                <w:sz w:val="26"/>
                <w:szCs w:val="26"/>
                <w:lang w:bidi="th-TH"/>
              </w:rPr>
            </w:pPr>
            <w:r w:rsidRPr="00392524">
              <w:rPr>
                <w:rFonts w:ascii="CordiaUPC" w:eastAsia="MS Mincho" w:hAnsi="CordiaUPC" w:cs="CordiaUPC"/>
                <w:sz w:val="26"/>
                <w:szCs w:val="26"/>
                <w:lang w:eastAsia="th-TH"/>
              </w:rPr>
              <w:t>42,12</w:t>
            </w:r>
            <w:r w:rsidR="00BF072C" w:rsidRPr="00392524">
              <w:rPr>
                <w:rFonts w:ascii="CordiaUPC" w:eastAsia="MS Mincho" w:hAnsi="CordiaUPC" w:cs="CordiaUPC" w:hint="cs"/>
                <w:sz w:val="26"/>
                <w:szCs w:val="26"/>
                <w:cs/>
                <w:lang w:eastAsia="th-TH" w:bidi="th-TH"/>
              </w:rPr>
              <w:t>0</w:t>
            </w:r>
          </w:p>
        </w:tc>
      </w:tr>
      <w:tr w:rsidR="0091217A" w:rsidRPr="00392524" w14:paraId="21769FB3" w14:textId="77777777" w:rsidTr="0091217A">
        <w:trPr>
          <w:cantSplit/>
        </w:trPr>
        <w:tc>
          <w:tcPr>
            <w:tcW w:w="4131" w:type="dxa"/>
          </w:tcPr>
          <w:p w14:paraId="7A1A3DDD" w14:textId="77777777" w:rsidR="0091217A" w:rsidRPr="00392524" w:rsidRDefault="0091217A" w:rsidP="00AD7C76">
            <w:pPr>
              <w:spacing w:line="240" w:lineRule="exact"/>
              <w:ind w:right="-108"/>
              <w:rPr>
                <w:rFonts w:ascii="CordiaUPC" w:hAnsi="CordiaUPC" w:cs="CordiaUPC"/>
                <w:sz w:val="26"/>
                <w:szCs w:val="26"/>
                <w:lang w:bidi="th-TH"/>
              </w:rPr>
            </w:pPr>
            <w:r w:rsidRPr="00392524">
              <w:rPr>
                <w:rFonts w:ascii="CordiaUPC" w:hAnsi="CordiaUPC" w:cs="CordiaUPC" w:hint="cs"/>
                <w:sz w:val="26"/>
                <w:szCs w:val="26"/>
                <w:lang w:bidi="th-TH"/>
              </w:rPr>
              <w:t xml:space="preserve">Total loans </w:t>
            </w:r>
            <w:r w:rsidRPr="00392524">
              <w:rPr>
                <w:rFonts w:ascii="CordiaUPC" w:hAnsi="CordiaUPC" w:cs="CordiaUPC" w:hint="cs"/>
                <w:i/>
                <w:iCs/>
                <w:sz w:val="26"/>
                <w:szCs w:val="26"/>
                <w:lang w:bidi="th-TH"/>
              </w:rPr>
              <w:t>(in million Baht)</w:t>
            </w:r>
          </w:p>
        </w:tc>
        <w:tc>
          <w:tcPr>
            <w:tcW w:w="1244" w:type="dxa"/>
            <w:vAlign w:val="bottom"/>
          </w:tcPr>
          <w:p w14:paraId="5BC43B0C" w14:textId="61EB6E4D" w:rsidR="0091217A" w:rsidRPr="00392524" w:rsidRDefault="00510271" w:rsidP="00F75AD2">
            <w:pPr>
              <w:pStyle w:val="acctfourfigures"/>
              <w:tabs>
                <w:tab w:val="clear" w:pos="765"/>
                <w:tab w:val="decimal" w:pos="905"/>
              </w:tabs>
              <w:spacing w:line="240" w:lineRule="exact"/>
              <w:ind w:left="-108"/>
              <w:rPr>
                <w:rFonts w:ascii="CordiaUPC" w:hAnsi="CordiaUPC" w:cs="CordiaUPC"/>
                <w:sz w:val="26"/>
                <w:szCs w:val="26"/>
              </w:rPr>
            </w:pPr>
            <w:r w:rsidRPr="00392524">
              <w:rPr>
                <w:rFonts w:ascii="CordiaUPC" w:eastAsia="MS Mincho" w:hAnsi="CordiaUPC" w:cs="CordiaUPC"/>
                <w:sz w:val="26"/>
                <w:szCs w:val="26"/>
                <w:lang w:eastAsia="th-TH"/>
              </w:rPr>
              <w:t>1,498,279</w:t>
            </w:r>
          </w:p>
        </w:tc>
        <w:tc>
          <w:tcPr>
            <w:tcW w:w="1314" w:type="dxa"/>
            <w:vAlign w:val="bottom"/>
          </w:tcPr>
          <w:p w14:paraId="121A2DA1" w14:textId="77777777" w:rsidR="0091217A" w:rsidRPr="00392524" w:rsidRDefault="0091217A" w:rsidP="00F75AD2">
            <w:pPr>
              <w:pStyle w:val="acctfourfigures"/>
              <w:tabs>
                <w:tab w:val="clear" w:pos="765"/>
                <w:tab w:val="decimal" w:pos="905"/>
              </w:tabs>
              <w:spacing w:line="240" w:lineRule="exact"/>
              <w:ind w:left="-108"/>
              <w:rPr>
                <w:rFonts w:ascii="CordiaUPC" w:hAnsi="CordiaUPC" w:cs="CordiaUPC"/>
                <w:sz w:val="26"/>
                <w:szCs w:val="26"/>
              </w:rPr>
            </w:pPr>
            <w:r w:rsidRPr="00392524">
              <w:rPr>
                <w:rFonts w:ascii="CordiaUPC" w:eastAsia="MS Mincho" w:hAnsi="CordiaUPC" w:cs="CordiaUPC"/>
                <w:sz w:val="26"/>
                <w:szCs w:val="26"/>
                <w:lang w:eastAsia="th-TH"/>
              </w:rPr>
              <w:t>1,454</w:t>
            </w:r>
          </w:p>
        </w:tc>
        <w:tc>
          <w:tcPr>
            <w:tcW w:w="1285" w:type="dxa"/>
          </w:tcPr>
          <w:p w14:paraId="11552D0B" w14:textId="77777777" w:rsidR="0091217A" w:rsidRPr="00392524" w:rsidRDefault="0091217A" w:rsidP="00F75AD2">
            <w:pPr>
              <w:pStyle w:val="acctfourfigures"/>
              <w:tabs>
                <w:tab w:val="clear" w:pos="765"/>
                <w:tab w:val="decimal" w:pos="905"/>
              </w:tabs>
              <w:spacing w:line="240" w:lineRule="exact"/>
              <w:ind w:left="-108"/>
              <w:rPr>
                <w:rFonts w:ascii="CordiaUPC" w:hAnsi="CordiaUPC" w:cs="CordiaUPC"/>
                <w:sz w:val="26"/>
                <w:szCs w:val="26"/>
              </w:rPr>
            </w:pPr>
            <w:r w:rsidRPr="00392524">
              <w:rPr>
                <w:rFonts w:ascii="CordiaUPC" w:eastAsia="MS Mincho" w:hAnsi="CordiaUPC" w:cs="CordiaUPC"/>
                <w:sz w:val="26"/>
                <w:szCs w:val="26"/>
                <w:lang w:eastAsia="th-TH"/>
              </w:rPr>
              <w:t>(702</w:t>
            </w:r>
            <w:r w:rsidRPr="00392524">
              <w:rPr>
                <w:rFonts w:ascii="CordiaUPC" w:hAnsi="CordiaUPC" w:cs="CordiaUPC"/>
                <w:sz w:val="26"/>
                <w:szCs w:val="26"/>
              </w:rPr>
              <w:t>)</w:t>
            </w:r>
          </w:p>
        </w:tc>
        <w:tc>
          <w:tcPr>
            <w:tcW w:w="1143" w:type="dxa"/>
            <w:vAlign w:val="bottom"/>
          </w:tcPr>
          <w:p w14:paraId="0BADB147" w14:textId="15B625B0" w:rsidR="0091217A" w:rsidRPr="00392524" w:rsidRDefault="00510271" w:rsidP="00F75AD2">
            <w:pPr>
              <w:pStyle w:val="acctfourfigures"/>
              <w:tabs>
                <w:tab w:val="clear" w:pos="765"/>
                <w:tab w:val="decimal" w:pos="905"/>
              </w:tabs>
              <w:spacing w:line="240" w:lineRule="exact"/>
              <w:ind w:left="-108"/>
              <w:rPr>
                <w:rFonts w:ascii="CordiaUPC" w:hAnsi="CordiaUPC" w:cs="CordiaUPC"/>
                <w:sz w:val="26"/>
                <w:szCs w:val="26"/>
              </w:rPr>
            </w:pPr>
            <w:r w:rsidRPr="00392524">
              <w:rPr>
                <w:rFonts w:ascii="CordiaUPC" w:eastAsia="MS Mincho" w:hAnsi="CordiaUPC" w:cs="CordiaUPC"/>
                <w:sz w:val="26"/>
                <w:szCs w:val="26"/>
                <w:lang w:eastAsia="th-TH"/>
              </w:rPr>
              <w:t>1,499,031</w:t>
            </w:r>
          </w:p>
        </w:tc>
      </w:tr>
      <w:tr w:rsidR="0091217A" w:rsidRPr="00392524" w14:paraId="55C85990" w14:textId="77777777" w:rsidTr="0091217A">
        <w:trPr>
          <w:cantSplit/>
        </w:trPr>
        <w:tc>
          <w:tcPr>
            <w:tcW w:w="4131" w:type="dxa"/>
            <w:vAlign w:val="bottom"/>
          </w:tcPr>
          <w:p w14:paraId="5ED964A0" w14:textId="77777777" w:rsidR="0091217A" w:rsidRPr="00392524" w:rsidRDefault="0091217A" w:rsidP="00AD7C76">
            <w:pPr>
              <w:spacing w:line="240" w:lineRule="exact"/>
              <w:ind w:right="-108"/>
              <w:rPr>
                <w:rFonts w:ascii="CordiaUPC" w:hAnsi="CordiaUPC" w:cs="CordiaUPC"/>
                <w:sz w:val="26"/>
                <w:szCs w:val="26"/>
                <w:lang w:bidi="th-TH"/>
              </w:rPr>
            </w:pPr>
            <w:r w:rsidRPr="00392524">
              <w:rPr>
                <w:rFonts w:ascii="CordiaUPC" w:hAnsi="CordiaUPC" w:cs="CordiaUPC" w:hint="cs"/>
                <w:sz w:val="26"/>
                <w:szCs w:val="26"/>
                <w:lang w:bidi="th-TH"/>
              </w:rPr>
              <w:t xml:space="preserve">Percentage of NPLs </w:t>
            </w:r>
            <w:r w:rsidRPr="00392524">
              <w:rPr>
                <w:rFonts w:ascii="CordiaUPC" w:hAnsi="CordiaUPC" w:cs="CordiaUPC" w:hint="cs"/>
                <w:i/>
                <w:iCs/>
                <w:sz w:val="26"/>
                <w:szCs w:val="26"/>
                <w:lang w:bidi="th-TH"/>
              </w:rPr>
              <w:t>(%)</w:t>
            </w:r>
          </w:p>
        </w:tc>
        <w:tc>
          <w:tcPr>
            <w:tcW w:w="1244" w:type="dxa"/>
            <w:vAlign w:val="bottom"/>
          </w:tcPr>
          <w:p w14:paraId="54F63CB8" w14:textId="77777777" w:rsidR="0091217A" w:rsidRPr="00392524" w:rsidRDefault="0091217A" w:rsidP="00AD7C76">
            <w:pPr>
              <w:pStyle w:val="acctfourfigures"/>
              <w:tabs>
                <w:tab w:val="clear" w:pos="765"/>
              </w:tabs>
              <w:spacing w:line="240" w:lineRule="exact"/>
              <w:ind w:left="-108" w:right="191"/>
              <w:jc w:val="right"/>
              <w:rPr>
                <w:rFonts w:ascii="CordiaUPC" w:hAnsi="CordiaUPC" w:cs="CordiaUPC"/>
                <w:sz w:val="26"/>
                <w:szCs w:val="26"/>
              </w:rPr>
            </w:pPr>
            <w:r w:rsidRPr="00392524">
              <w:rPr>
                <w:rFonts w:ascii="CordiaUPC" w:eastAsia="MS Mincho" w:hAnsi="CordiaUPC" w:cs="CordiaUPC"/>
                <w:sz w:val="26"/>
                <w:szCs w:val="26"/>
                <w:lang w:eastAsia="th-TH"/>
              </w:rPr>
              <w:t>2.76</w:t>
            </w:r>
          </w:p>
        </w:tc>
        <w:tc>
          <w:tcPr>
            <w:tcW w:w="1314" w:type="dxa"/>
            <w:vAlign w:val="bottom"/>
          </w:tcPr>
          <w:p w14:paraId="05843C95" w14:textId="77777777" w:rsidR="0091217A" w:rsidRPr="00392524" w:rsidRDefault="0091217A" w:rsidP="00F75AD2">
            <w:pPr>
              <w:pStyle w:val="acctfourfigures"/>
              <w:tabs>
                <w:tab w:val="clear" w:pos="765"/>
              </w:tabs>
              <w:spacing w:line="240" w:lineRule="exact"/>
              <w:ind w:left="-108" w:right="254"/>
              <w:jc w:val="right"/>
              <w:rPr>
                <w:rFonts w:ascii="CordiaUPC" w:hAnsi="CordiaUPC" w:cs="CordiaUPC"/>
                <w:sz w:val="26"/>
                <w:szCs w:val="26"/>
              </w:rPr>
            </w:pPr>
            <w:r w:rsidRPr="00392524">
              <w:rPr>
                <w:rFonts w:ascii="CordiaUPC" w:eastAsia="MS Mincho" w:hAnsi="CordiaUPC" w:cs="CordiaUPC"/>
                <w:sz w:val="26"/>
                <w:szCs w:val="26"/>
                <w:lang w:eastAsia="th-TH"/>
              </w:rPr>
              <w:t>100.00</w:t>
            </w:r>
          </w:p>
        </w:tc>
        <w:tc>
          <w:tcPr>
            <w:tcW w:w="1285" w:type="dxa"/>
          </w:tcPr>
          <w:p w14:paraId="3D14DC86" w14:textId="77777777" w:rsidR="0091217A" w:rsidRPr="00392524" w:rsidRDefault="0091217A" w:rsidP="00AD7C76">
            <w:pPr>
              <w:spacing w:line="240" w:lineRule="exact"/>
              <w:ind w:right="191"/>
              <w:jc w:val="right"/>
              <w:rPr>
                <w:rFonts w:ascii="CordiaUPC" w:hAnsi="CordiaUPC" w:cs="CordiaUPC"/>
                <w:sz w:val="26"/>
                <w:szCs w:val="26"/>
                <w:cs/>
                <w:lang w:bidi="th-TH"/>
              </w:rPr>
            </w:pPr>
          </w:p>
        </w:tc>
        <w:tc>
          <w:tcPr>
            <w:tcW w:w="1143" w:type="dxa"/>
            <w:vAlign w:val="bottom"/>
          </w:tcPr>
          <w:p w14:paraId="645CC397" w14:textId="77777777" w:rsidR="0091217A" w:rsidRPr="00392524" w:rsidRDefault="0091217A" w:rsidP="00F75AD2">
            <w:pPr>
              <w:pStyle w:val="acctfourfigures"/>
              <w:tabs>
                <w:tab w:val="clear" w:pos="765"/>
              </w:tabs>
              <w:spacing w:line="240" w:lineRule="exact"/>
              <w:ind w:left="-108" w:right="79"/>
              <w:jc w:val="right"/>
              <w:rPr>
                <w:rFonts w:ascii="CordiaUPC" w:hAnsi="CordiaUPC" w:cs="CordiaUPC"/>
                <w:sz w:val="26"/>
                <w:szCs w:val="26"/>
              </w:rPr>
            </w:pPr>
            <w:r w:rsidRPr="00392524">
              <w:rPr>
                <w:rFonts w:ascii="CordiaUPC" w:eastAsia="MS Mincho" w:hAnsi="CordiaUPC" w:cs="CordiaUPC"/>
                <w:sz w:val="26"/>
                <w:szCs w:val="26"/>
                <w:lang w:eastAsia="th-TH"/>
              </w:rPr>
              <w:t>2.81</w:t>
            </w:r>
          </w:p>
        </w:tc>
      </w:tr>
    </w:tbl>
    <w:p w14:paraId="0D7A6A99" w14:textId="2C582143" w:rsidR="0091217A" w:rsidRPr="00392524" w:rsidRDefault="0091217A" w:rsidP="00AD7C76">
      <w:pPr>
        <w:autoSpaceDE w:val="0"/>
        <w:autoSpaceDN w:val="0"/>
        <w:adjustRightInd w:val="0"/>
        <w:spacing w:line="240" w:lineRule="exact"/>
        <w:ind w:left="562"/>
        <w:jc w:val="thaiDistribute"/>
        <w:rPr>
          <w:rFonts w:ascii="CordiaUPC" w:hAnsi="CordiaUPC" w:cs="CordiaUPC"/>
          <w:sz w:val="26"/>
          <w:szCs w:val="26"/>
          <w:lang w:bidi="th-TH"/>
        </w:rPr>
      </w:pPr>
    </w:p>
    <w:p w14:paraId="7F36B7F5" w14:textId="7D199B08" w:rsidR="002F065C" w:rsidRPr="00392524" w:rsidRDefault="00F75AD2" w:rsidP="00AD7C76">
      <w:pPr>
        <w:spacing w:line="240" w:lineRule="exact"/>
        <w:ind w:left="547"/>
        <w:jc w:val="thaiDistribute"/>
        <w:rPr>
          <w:rFonts w:ascii="CordiaUPC" w:hAnsi="CordiaUPC" w:cs="CordiaUPC"/>
          <w:sz w:val="26"/>
          <w:szCs w:val="26"/>
          <w:cs/>
          <w:lang w:bidi="th-TH"/>
        </w:rPr>
      </w:pPr>
      <w:r w:rsidRPr="005B2349">
        <w:rPr>
          <w:rFonts w:ascii="CordiaUPC" w:hAnsi="CordiaUPC" w:cs="CordiaUPC" w:hint="cs"/>
          <w:sz w:val="26"/>
          <w:szCs w:val="26"/>
        </w:rPr>
        <w:t xml:space="preserve">For the </w:t>
      </w:r>
      <w:r w:rsidRPr="005B2349">
        <w:rPr>
          <w:rFonts w:ascii="CordiaUPC" w:hAnsi="CordiaUPC" w:cs="CordiaUPC"/>
          <w:sz w:val="26"/>
          <w:szCs w:val="26"/>
        </w:rPr>
        <w:t>nine</w:t>
      </w:r>
      <w:r w:rsidRPr="005B2349">
        <w:rPr>
          <w:rFonts w:ascii="CordiaUPC" w:hAnsi="CordiaUPC" w:cs="CordiaUPC" w:hint="cs"/>
          <w:sz w:val="26"/>
          <w:szCs w:val="26"/>
        </w:rPr>
        <w:t xml:space="preserve">-month period ended </w:t>
      </w:r>
      <w:r w:rsidRPr="005B2349">
        <w:rPr>
          <w:rFonts w:ascii="CordiaUPC" w:eastAsia="Times New Roman" w:hAnsi="CordiaUPC" w:cs="CordiaUPC"/>
          <w:sz w:val="26"/>
          <w:szCs w:val="26"/>
          <w:lang w:bidi="th-TH"/>
        </w:rPr>
        <w:t>30 September</w:t>
      </w:r>
      <w:r w:rsidRPr="005B2349">
        <w:rPr>
          <w:rFonts w:ascii="CordiaUPC" w:hAnsi="CordiaUPC" w:cs="CordiaUPC" w:hint="cs"/>
          <w:sz w:val="26"/>
          <w:szCs w:val="26"/>
        </w:rPr>
        <w:t xml:space="preserve"> </w:t>
      </w:r>
      <w:r w:rsidR="0091217A" w:rsidRPr="00392524">
        <w:rPr>
          <w:rFonts w:ascii="CordiaUPC" w:eastAsia="Times New Roman" w:hAnsi="CordiaUPC" w:cs="CordiaUPC"/>
          <w:sz w:val="26"/>
          <w:szCs w:val="26"/>
          <w:lang w:bidi="th-TH"/>
        </w:rPr>
        <w:t>2022 and 2021</w:t>
      </w:r>
      <w:r w:rsidR="000709E9" w:rsidRPr="00392524">
        <w:rPr>
          <w:rFonts w:ascii="CordiaUPC" w:hAnsi="CordiaUPC" w:cs="CordiaUPC" w:hint="cs"/>
          <w:sz w:val="26"/>
          <w:szCs w:val="26"/>
        </w:rPr>
        <w:t>, the Bank</w:t>
      </w:r>
      <w:r w:rsidR="008C08C8" w:rsidRPr="00392524">
        <w:rPr>
          <w:rFonts w:ascii="CordiaUPC" w:hAnsi="CordiaUPC" w:cs="CordiaUPC" w:hint="cs"/>
          <w:sz w:val="26"/>
          <w:szCs w:val="26"/>
          <w:lang w:bidi="th-TH"/>
        </w:rPr>
        <w:t xml:space="preserve"> and its subsidiaries</w:t>
      </w:r>
      <w:r w:rsidR="000709E9" w:rsidRPr="00392524">
        <w:rPr>
          <w:rFonts w:ascii="CordiaUPC" w:hAnsi="CordiaUPC" w:cs="CordiaUPC" w:hint="cs"/>
          <w:sz w:val="26"/>
          <w:szCs w:val="26"/>
        </w:rPr>
        <w:t xml:space="preserve"> sold non-performing loans, with principal totalling approximately </w:t>
      </w:r>
      <w:r w:rsidR="000709E9" w:rsidRPr="0075298F">
        <w:rPr>
          <w:rFonts w:ascii="CordiaUPC" w:hAnsi="CordiaUPC" w:cs="CordiaUPC" w:hint="cs"/>
          <w:sz w:val="26"/>
          <w:szCs w:val="26"/>
        </w:rPr>
        <w:t>Baht</w:t>
      </w:r>
      <w:r w:rsidR="003036EB" w:rsidRPr="0075298F">
        <w:rPr>
          <w:rFonts w:ascii="CordiaUPC" w:hAnsi="CordiaUPC" w:cs="CordiaUPC"/>
          <w:sz w:val="26"/>
          <w:szCs w:val="26"/>
        </w:rPr>
        <w:t xml:space="preserve"> </w:t>
      </w:r>
      <w:bookmarkStart w:id="14" w:name="_Hlk101876000"/>
      <w:r w:rsidR="00E76F09" w:rsidRPr="0075298F">
        <w:rPr>
          <w:rFonts w:ascii="CordiaUPC" w:hAnsi="CordiaUPC" w:cs="CordiaUPC"/>
          <w:sz w:val="26"/>
          <w:szCs w:val="26"/>
        </w:rPr>
        <w:t>3,673</w:t>
      </w:r>
      <w:bookmarkEnd w:id="14"/>
      <w:r w:rsidR="00FE49B3" w:rsidRPr="0075298F">
        <w:rPr>
          <w:rFonts w:ascii="CordiaUPC" w:hAnsi="CordiaUPC" w:cs="CordiaUPC" w:hint="cs"/>
          <w:sz w:val="26"/>
          <w:szCs w:val="26"/>
          <w:lang w:val="en-US" w:bidi="th-TH"/>
        </w:rPr>
        <w:t xml:space="preserve"> </w:t>
      </w:r>
      <w:r w:rsidR="000709E9" w:rsidRPr="0075298F">
        <w:rPr>
          <w:rFonts w:ascii="CordiaUPC" w:hAnsi="CordiaUPC" w:cs="CordiaUPC" w:hint="cs"/>
          <w:sz w:val="26"/>
          <w:szCs w:val="26"/>
        </w:rPr>
        <w:t>million and Baht</w:t>
      </w:r>
      <w:r w:rsidR="005E05C9" w:rsidRPr="0075298F">
        <w:rPr>
          <w:rFonts w:ascii="CordiaUPC" w:hAnsi="CordiaUPC" w:cs="CordiaUPC"/>
          <w:sz w:val="26"/>
          <w:szCs w:val="26"/>
        </w:rPr>
        <w:t xml:space="preserve"> </w:t>
      </w:r>
      <w:r w:rsidR="00D45531" w:rsidRPr="0075298F">
        <w:rPr>
          <w:rFonts w:ascii="CordiaUPC" w:eastAsia="MS Mincho" w:hAnsi="CordiaUPC" w:cs="CordiaUPC"/>
          <w:sz w:val="26"/>
          <w:szCs w:val="26"/>
          <w:lang w:eastAsia="th-TH"/>
        </w:rPr>
        <w:t>3</w:t>
      </w:r>
      <w:r w:rsidR="00510271" w:rsidRPr="0075298F">
        <w:rPr>
          <w:rFonts w:ascii="CordiaUPC" w:eastAsia="MS Mincho" w:hAnsi="CordiaUPC" w:cs="CordiaUPC"/>
          <w:sz w:val="26"/>
          <w:szCs w:val="26"/>
          <w:lang w:eastAsia="th-TH"/>
        </w:rPr>
        <w:t>,</w:t>
      </w:r>
      <w:r w:rsidR="00A64487" w:rsidRPr="0075298F">
        <w:rPr>
          <w:rFonts w:ascii="CordiaUPC" w:eastAsia="MS Mincho" w:hAnsi="CordiaUPC" w:cs="CordiaUPC"/>
          <w:sz w:val="26"/>
          <w:szCs w:val="26"/>
          <w:lang w:val="en-US" w:eastAsia="th-TH" w:bidi="th-TH"/>
        </w:rPr>
        <w:t>0</w:t>
      </w:r>
      <w:r w:rsidR="00BA44CA" w:rsidRPr="0075298F">
        <w:rPr>
          <w:rFonts w:ascii="CordiaUPC" w:eastAsia="MS Mincho" w:hAnsi="CordiaUPC" w:cs="CordiaUPC"/>
          <w:sz w:val="26"/>
          <w:szCs w:val="26"/>
          <w:lang w:val="en-US" w:eastAsia="th-TH" w:bidi="th-TH"/>
        </w:rPr>
        <w:t>24</w:t>
      </w:r>
      <w:r w:rsidR="00510271" w:rsidRPr="0075298F">
        <w:rPr>
          <w:rFonts w:ascii="CordiaUPC" w:eastAsia="MS Mincho" w:hAnsi="CordiaUPC" w:cs="CordiaUPC"/>
          <w:sz w:val="26"/>
          <w:szCs w:val="26"/>
          <w:lang w:eastAsia="th-TH"/>
        </w:rPr>
        <w:t xml:space="preserve"> </w:t>
      </w:r>
      <w:r w:rsidR="000709E9" w:rsidRPr="0075298F">
        <w:rPr>
          <w:rFonts w:ascii="CordiaUPC" w:hAnsi="CordiaUPC" w:cs="CordiaUPC" w:hint="cs"/>
          <w:sz w:val="26"/>
          <w:szCs w:val="26"/>
        </w:rPr>
        <w:t>million, respectively</w:t>
      </w:r>
      <w:r w:rsidR="008D1D9C" w:rsidRPr="0075298F">
        <w:rPr>
          <w:rFonts w:ascii="CordiaUPC" w:hAnsi="CordiaUPC" w:cs="CordiaUPC"/>
          <w:sz w:val="26"/>
          <w:szCs w:val="26"/>
        </w:rPr>
        <w:t xml:space="preserve"> </w:t>
      </w:r>
      <w:r w:rsidR="008D1D9C" w:rsidRPr="00585B0C">
        <w:rPr>
          <w:rFonts w:ascii="CordiaUPC" w:hAnsi="CordiaUPC" w:cs="CordiaUPC"/>
          <w:i/>
          <w:iCs/>
          <w:sz w:val="26"/>
          <w:szCs w:val="26"/>
        </w:rPr>
        <w:t xml:space="preserve">(Bank only: approximately Baht </w:t>
      </w:r>
      <w:bookmarkStart w:id="15" w:name="_Hlk101876020"/>
      <w:r w:rsidR="00E76F09" w:rsidRPr="00585B0C">
        <w:rPr>
          <w:rFonts w:ascii="CordiaUPC" w:hAnsi="CordiaUPC" w:cs="CordiaUPC"/>
          <w:i/>
          <w:iCs/>
          <w:sz w:val="26"/>
          <w:szCs w:val="26"/>
        </w:rPr>
        <w:t>7,795</w:t>
      </w:r>
      <w:bookmarkEnd w:id="15"/>
      <w:r w:rsidR="008D1D9C" w:rsidRPr="00585B0C">
        <w:rPr>
          <w:rFonts w:ascii="CordiaUPC" w:hAnsi="CordiaUPC" w:cs="CordiaUPC"/>
          <w:i/>
          <w:iCs/>
          <w:sz w:val="26"/>
          <w:szCs w:val="26"/>
        </w:rPr>
        <w:t xml:space="preserve"> million and Baht</w:t>
      </w:r>
      <w:r w:rsidR="005E05C9" w:rsidRPr="00585B0C">
        <w:rPr>
          <w:rFonts w:ascii="CordiaUPC" w:hAnsi="CordiaUPC" w:cs="CordiaUPC"/>
          <w:i/>
          <w:iCs/>
          <w:sz w:val="26"/>
          <w:szCs w:val="26"/>
        </w:rPr>
        <w:t xml:space="preserve"> </w:t>
      </w:r>
      <w:r w:rsidR="00BA44CA" w:rsidRPr="00585B0C">
        <w:rPr>
          <w:rFonts w:ascii="CordiaUPC" w:hAnsi="CordiaUPC" w:cs="CordiaUPC"/>
          <w:i/>
          <w:iCs/>
          <w:sz w:val="26"/>
          <w:szCs w:val="26"/>
        </w:rPr>
        <w:t>2</w:t>
      </w:r>
      <w:r w:rsidR="00A64487" w:rsidRPr="00585B0C">
        <w:rPr>
          <w:rFonts w:ascii="CordiaUPC" w:hAnsi="CordiaUPC" w:cs="CordiaUPC"/>
          <w:i/>
          <w:iCs/>
          <w:sz w:val="26"/>
          <w:szCs w:val="26"/>
        </w:rPr>
        <w:t>,</w:t>
      </w:r>
      <w:r w:rsidR="00BA44CA" w:rsidRPr="00585B0C">
        <w:rPr>
          <w:rFonts w:ascii="CordiaUPC" w:hAnsi="CordiaUPC" w:cs="CordiaUPC"/>
          <w:i/>
          <w:iCs/>
          <w:sz w:val="26"/>
          <w:szCs w:val="26"/>
        </w:rPr>
        <w:t>647</w:t>
      </w:r>
      <w:r w:rsidR="00A64487" w:rsidRPr="00585B0C">
        <w:rPr>
          <w:rFonts w:ascii="CordiaUPC" w:hAnsi="CordiaUPC" w:cs="CordiaUPC"/>
          <w:i/>
          <w:iCs/>
          <w:sz w:val="26"/>
          <w:szCs w:val="26"/>
        </w:rPr>
        <w:t xml:space="preserve"> </w:t>
      </w:r>
      <w:r w:rsidR="008D1D9C" w:rsidRPr="00585B0C">
        <w:rPr>
          <w:rFonts w:ascii="CordiaUPC" w:hAnsi="CordiaUPC" w:cs="CordiaUPC"/>
          <w:i/>
          <w:iCs/>
          <w:sz w:val="26"/>
          <w:szCs w:val="26"/>
        </w:rPr>
        <w:t>million, respectively)</w:t>
      </w:r>
      <w:r w:rsidR="000709E9" w:rsidRPr="00585B0C">
        <w:rPr>
          <w:rFonts w:ascii="CordiaUPC" w:hAnsi="CordiaUPC" w:cs="CordiaUPC" w:hint="cs"/>
          <w:sz w:val="26"/>
          <w:szCs w:val="26"/>
          <w:lang w:bidi="th-TH"/>
        </w:rPr>
        <w:t xml:space="preserve">, </w:t>
      </w:r>
      <w:r w:rsidR="000709E9" w:rsidRPr="0075298F">
        <w:rPr>
          <w:rFonts w:ascii="CordiaUPC" w:hAnsi="CordiaUPC" w:cs="CordiaUPC" w:hint="cs"/>
          <w:sz w:val="26"/>
          <w:szCs w:val="26"/>
          <w:lang w:bidi="th-TH"/>
        </w:rPr>
        <w:t xml:space="preserve">to </w:t>
      </w:r>
      <w:r w:rsidR="00F046AF" w:rsidRPr="0075298F">
        <w:rPr>
          <w:rFonts w:ascii="CordiaUPC" w:hAnsi="CordiaUPC" w:cs="CordiaUPC"/>
          <w:sz w:val="26"/>
          <w:szCs w:val="26"/>
          <w:lang w:bidi="th-TH"/>
        </w:rPr>
        <w:t>a</w:t>
      </w:r>
      <w:r w:rsidR="000709E9" w:rsidRPr="0075298F">
        <w:rPr>
          <w:rFonts w:ascii="CordiaUPC" w:hAnsi="CordiaUPC" w:cs="CordiaUPC" w:hint="cs"/>
          <w:sz w:val="26"/>
          <w:szCs w:val="26"/>
          <w:lang w:bidi="th-TH"/>
        </w:rPr>
        <w:t xml:space="preserve">sset </w:t>
      </w:r>
      <w:r w:rsidR="00F046AF" w:rsidRPr="0075298F">
        <w:rPr>
          <w:rFonts w:ascii="CordiaUPC" w:hAnsi="CordiaUPC" w:cs="CordiaUPC"/>
          <w:sz w:val="26"/>
          <w:szCs w:val="26"/>
          <w:lang w:bidi="th-TH"/>
        </w:rPr>
        <w:t>m</w:t>
      </w:r>
      <w:r w:rsidR="000709E9" w:rsidRPr="0075298F">
        <w:rPr>
          <w:rFonts w:ascii="CordiaUPC" w:hAnsi="CordiaUPC" w:cs="CordiaUPC" w:hint="cs"/>
          <w:sz w:val="26"/>
          <w:szCs w:val="26"/>
          <w:lang w:bidi="th-TH"/>
        </w:rPr>
        <w:t xml:space="preserve">anagement </w:t>
      </w:r>
      <w:r w:rsidR="00F046AF" w:rsidRPr="0075298F">
        <w:rPr>
          <w:rFonts w:ascii="CordiaUPC" w:hAnsi="CordiaUPC" w:cs="CordiaUPC"/>
          <w:sz w:val="26"/>
          <w:szCs w:val="26"/>
          <w:lang w:bidi="th-TH"/>
        </w:rPr>
        <w:t>c</w:t>
      </w:r>
      <w:r w:rsidR="000709E9" w:rsidRPr="0075298F">
        <w:rPr>
          <w:rFonts w:ascii="CordiaUPC" w:hAnsi="CordiaUPC" w:cs="CordiaUPC" w:hint="cs"/>
          <w:sz w:val="26"/>
          <w:szCs w:val="26"/>
          <w:lang w:bidi="th-TH"/>
        </w:rPr>
        <w:t>ompan</w:t>
      </w:r>
      <w:r w:rsidR="00F046AF" w:rsidRPr="0075298F">
        <w:rPr>
          <w:rFonts w:ascii="CordiaUPC" w:hAnsi="CordiaUPC" w:cs="CordiaUPC"/>
          <w:sz w:val="26"/>
          <w:szCs w:val="26"/>
          <w:lang w:bidi="th-TH"/>
        </w:rPr>
        <w:t>ies</w:t>
      </w:r>
      <w:r w:rsidR="000709E9" w:rsidRPr="0075298F">
        <w:rPr>
          <w:rFonts w:ascii="CordiaUPC" w:hAnsi="CordiaUPC" w:cs="CordiaUPC" w:hint="cs"/>
          <w:sz w:val="26"/>
          <w:szCs w:val="26"/>
          <w:lang w:bidi="th-TH"/>
        </w:rPr>
        <w:t>. The selling</w:t>
      </w:r>
      <w:r w:rsidR="000709E9" w:rsidRPr="00392524">
        <w:rPr>
          <w:rFonts w:ascii="CordiaUPC" w:hAnsi="CordiaUPC" w:cs="CordiaUPC" w:hint="cs"/>
          <w:sz w:val="26"/>
          <w:szCs w:val="26"/>
          <w:lang w:bidi="th-TH"/>
        </w:rPr>
        <w:t xml:space="preserve"> price </w:t>
      </w:r>
      <w:proofErr w:type="gramStart"/>
      <w:r w:rsidR="000709E9" w:rsidRPr="00392524">
        <w:rPr>
          <w:rFonts w:ascii="CordiaUPC" w:hAnsi="CordiaUPC" w:cs="CordiaUPC" w:hint="cs"/>
          <w:sz w:val="26"/>
          <w:szCs w:val="26"/>
          <w:lang w:bidi="th-TH"/>
        </w:rPr>
        <w:t>in excess of</w:t>
      </w:r>
      <w:proofErr w:type="gramEnd"/>
      <w:r w:rsidR="000709E9" w:rsidRPr="00392524">
        <w:rPr>
          <w:rFonts w:ascii="CordiaUPC" w:hAnsi="CordiaUPC" w:cs="CordiaUPC" w:hint="cs"/>
          <w:sz w:val="26"/>
          <w:szCs w:val="26"/>
          <w:lang w:bidi="th-TH"/>
        </w:rPr>
        <w:t xml:space="preserve"> the carrying </w:t>
      </w:r>
      <w:r w:rsidR="00AD4019" w:rsidRPr="00392524">
        <w:rPr>
          <w:rFonts w:ascii="CordiaUPC" w:hAnsi="CordiaUPC" w:cs="CordiaUPC" w:hint="cs"/>
          <w:sz w:val="26"/>
          <w:szCs w:val="26"/>
          <w:lang w:bidi="th-TH"/>
        </w:rPr>
        <w:t>amount</w:t>
      </w:r>
      <w:r w:rsidR="000709E9" w:rsidRPr="00392524">
        <w:rPr>
          <w:rFonts w:ascii="CordiaUPC" w:hAnsi="CordiaUPC" w:cs="CordiaUPC" w:hint="cs"/>
          <w:sz w:val="26"/>
          <w:szCs w:val="26"/>
          <w:lang w:bidi="th-TH"/>
        </w:rPr>
        <w:t xml:space="preserve"> of those non-performing loans was presented as</w:t>
      </w:r>
      <w:r w:rsidR="00797900" w:rsidRPr="00392524">
        <w:rPr>
          <w:rFonts w:ascii="CordiaUPC" w:hAnsi="CordiaUPC" w:cs="CordiaUPC" w:hint="cs"/>
          <w:sz w:val="26"/>
          <w:szCs w:val="26"/>
          <w:lang w:bidi="th-TH"/>
        </w:rPr>
        <w:t xml:space="preserve"> </w:t>
      </w:r>
      <w:r w:rsidR="000709E9" w:rsidRPr="00392524">
        <w:rPr>
          <w:rFonts w:ascii="CordiaUPC" w:hAnsi="CordiaUPC" w:cs="CordiaUPC" w:hint="cs"/>
          <w:sz w:val="26"/>
          <w:szCs w:val="26"/>
          <w:lang w:bidi="th-TH"/>
        </w:rPr>
        <w:t xml:space="preserve">a deduction from </w:t>
      </w:r>
      <w:r w:rsidR="00797900" w:rsidRPr="00392524">
        <w:rPr>
          <w:rFonts w:ascii="CordiaUPC" w:hAnsi="CordiaUPC" w:cs="CordiaUPC" w:hint="cs"/>
          <w:sz w:val="26"/>
          <w:szCs w:val="26"/>
          <w:lang w:bidi="th-TH"/>
        </w:rPr>
        <w:t xml:space="preserve">“Expected credit loss” </w:t>
      </w:r>
      <w:r w:rsidR="000709E9" w:rsidRPr="00392524">
        <w:rPr>
          <w:rFonts w:ascii="CordiaUPC" w:hAnsi="CordiaUPC" w:cs="CordiaUPC" w:hint="cs"/>
          <w:sz w:val="26"/>
          <w:szCs w:val="26"/>
          <w:lang w:bidi="th-TH"/>
        </w:rPr>
        <w:t>in the statement of profit or loss and other comprehensive income</w:t>
      </w:r>
      <w:r w:rsidR="00797900" w:rsidRPr="00392524">
        <w:rPr>
          <w:rFonts w:ascii="CordiaUPC" w:hAnsi="CordiaUPC" w:cs="CordiaUPC" w:hint="cs"/>
          <w:sz w:val="26"/>
          <w:szCs w:val="26"/>
          <w:lang w:bidi="th-TH"/>
        </w:rPr>
        <w:t xml:space="preserve"> for </w:t>
      </w:r>
      <w:r w:rsidRPr="005B2349">
        <w:rPr>
          <w:rFonts w:ascii="CordiaUPC" w:hAnsi="CordiaUPC" w:cs="CordiaUPC" w:hint="cs"/>
          <w:sz w:val="26"/>
          <w:szCs w:val="26"/>
        </w:rPr>
        <w:t xml:space="preserve">the </w:t>
      </w:r>
      <w:r w:rsidRPr="005B2349">
        <w:rPr>
          <w:rFonts w:ascii="CordiaUPC" w:hAnsi="CordiaUPC" w:cs="CordiaUPC"/>
          <w:sz w:val="26"/>
          <w:szCs w:val="26"/>
        </w:rPr>
        <w:t>nine</w:t>
      </w:r>
      <w:r w:rsidRPr="005B2349">
        <w:rPr>
          <w:rFonts w:ascii="CordiaUPC" w:hAnsi="CordiaUPC" w:cs="CordiaUPC" w:hint="cs"/>
          <w:sz w:val="26"/>
          <w:szCs w:val="26"/>
        </w:rPr>
        <w:t xml:space="preserve">-month period ended </w:t>
      </w:r>
      <w:r w:rsidRPr="005B2349">
        <w:rPr>
          <w:rFonts w:ascii="CordiaUPC" w:eastAsia="Times New Roman" w:hAnsi="CordiaUPC" w:cs="CordiaUPC"/>
          <w:sz w:val="26"/>
          <w:szCs w:val="26"/>
          <w:lang w:bidi="th-TH"/>
        </w:rPr>
        <w:t>30 September</w:t>
      </w:r>
      <w:r w:rsidRPr="005B2349">
        <w:rPr>
          <w:rFonts w:ascii="CordiaUPC" w:hAnsi="CordiaUPC" w:cs="CordiaUPC" w:hint="cs"/>
          <w:sz w:val="26"/>
          <w:szCs w:val="26"/>
        </w:rPr>
        <w:t xml:space="preserve"> </w:t>
      </w:r>
      <w:r w:rsidR="00734F55" w:rsidRPr="00392524">
        <w:rPr>
          <w:rFonts w:ascii="CordiaUPC" w:eastAsia="Times New Roman" w:hAnsi="CordiaUPC" w:cs="CordiaUPC"/>
          <w:sz w:val="26"/>
          <w:szCs w:val="26"/>
          <w:lang w:bidi="th-TH"/>
        </w:rPr>
        <w:t>2022</w:t>
      </w:r>
      <w:r w:rsidR="00797900" w:rsidRPr="00392524">
        <w:rPr>
          <w:rFonts w:ascii="CordiaUPC" w:hAnsi="CordiaUPC" w:cs="CordiaUPC" w:hint="cs"/>
          <w:sz w:val="26"/>
          <w:szCs w:val="26"/>
          <w:lang w:bidi="th-TH"/>
        </w:rPr>
        <w:t xml:space="preserve"> </w:t>
      </w:r>
      <w:r w:rsidR="00734F55" w:rsidRPr="00392524">
        <w:rPr>
          <w:rFonts w:ascii="CordiaUPC" w:hAnsi="CordiaUPC" w:cs="CordiaUPC" w:hint="cs"/>
          <w:sz w:val="26"/>
          <w:szCs w:val="26"/>
          <w:lang w:bidi="th-TH"/>
        </w:rPr>
        <w:t>and 2021</w:t>
      </w:r>
      <w:r w:rsidR="00797900" w:rsidRPr="00392524">
        <w:rPr>
          <w:rFonts w:ascii="CordiaUPC" w:hAnsi="CordiaUPC" w:cs="CordiaUPC" w:hint="cs"/>
          <w:sz w:val="26"/>
          <w:szCs w:val="26"/>
          <w:lang w:bidi="th-TH"/>
        </w:rPr>
        <w:t>, respectively</w:t>
      </w:r>
      <w:r w:rsidR="000709E9" w:rsidRPr="00392524">
        <w:rPr>
          <w:rFonts w:ascii="CordiaUPC" w:hAnsi="CordiaUPC" w:cs="CordiaUPC" w:hint="cs"/>
          <w:sz w:val="26"/>
          <w:szCs w:val="26"/>
          <w:lang w:bidi="th-TH"/>
        </w:rPr>
        <w:t>.</w:t>
      </w:r>
    </w:p>
    <w:p w14:paraId="70FF9C08" w14:textId="70545CDF" w:rsidR="008A5BEA" w:rsidRPr="00392524" w:rsidRDefault="008A5BEA" w:rsidP="00AD7C76">
      <w:pPr>
        <w:spacing w:line="240" w:lineRule="exact"/>
        <w:ind w:left="547"/>
        <w:jc w:val="thaiDistribute"/>
        <w:rPr>
          <w:rFonts w:cs="Times New Roman"/>
          <w:szCs w:val="22"/>
          <w:lang w:bidi="th-TH"/>
        </w:rPr>
      </w:pPr>
    </w:p>
    <w:p w14:paraId="62567C26" w14:textId="6F3B848F" w:rsidR="005E2023" w:rsidRPr="00392524" w:rsidRDefault="00A7166D" w:rsidP="00AD7C76">
      <w:pPr>
        <w:spacing w:line="240" w:lineRule="exact"/>
        <w:ind w:left="547" w:right="14" w:hanging="547"/>
        <w:jc w:val="thaiDistribute"/>
        <w:rPr>
          <w:rFonts w:ascii="CordiaUPC" w:hAnsi="CordiaUPC" w:cs="CordiaUPC"/>
          <w:b/>
          <w:bCs/>
          <w:sz w:val="26"/>
          <w:szCs w:val="26"/>
          <w:cs/>
          <w:lang w:bidi="th-TH"/>
        </w:rPr>
      </w:pPr>
      <w:r w:rsidRPr="00392524">
        <w:rPr>
          <w:rFonts w:ascii="CordiaUPC" w:hAnsi="CordiaUPC" w:cs="CordiaUPC"/>
          <w:b/>
          <w:bCs/>
          <w:sz w:val="26"/>
          <w:szCs w:val="26"/>
        </w:rPr>
        <w:t>7</w:t>
      </w:r>
      <w:r w:rsidR="001642FD" w:rsidRPr="00392524">
        <w:rPr>
          <w:rFonts w:ascii="CordiaUPC" w:hAnsi="CordiaUPC" w:cs="CordiaUPC" w:hint="cs"/>
          <w:b/>
          <w:bCs/>
          <w:sz w:val="26"/>
          <w:szCs w:val="26"/>
        </w:rPr>
        <w:t>.</w:t>
      </w:r>
      <w:r w:rsidR="00D20C10" w:rsidRPr="00392524">
        <w:rPr>
          <w:rFonts w:ascii="CordiaUPC" w:hAnsi="CordiaUPC" w:cs="CordiaUPC" w:hint="cs"/>
          <w:b/>
          <w:bCs/>
          <w:sz w:val="26"/>
          <w:szCs w:val="26"/>
        </w:rPr>
        <w:t>4</w:t>
      </w:r>
      <w:r w:rsidR="005E2023" w:rsidRPr="00392524">
        <w:rPr>
          <w:rFonts w:ascii="CordiaUPC" w:hAnsi="CordiaUPC" w:cs="CordiaUPC" w:hint="cs"/>
          <w:b/>
          <w:bCs/>
          <w:sz w:val="26"/>
          <w:szCs w:val="26"/>
        </w:rPr>
        <w:tab/>
      </w:r>
      <w:r w:rsidR="000B0661" w:rsidRPr="00392524">
        <w:rPr>
          <w:rFonts w:ascii="CordiaUPC" w:hAnsi="CordiaUPC" w:cs="CordiaUPC" w:hint="cs"/>
          <w:b/>
          <w:bCs/>
          <w:sz w:val="26"/>
          <w:szCs w:val="26"/>
          <w:lang w:val="en-US" w:bidi="th-TH"/>
        </w:rPr>
        <w:t>Modified loans to customers</w:t>
      </w:r>
    </w:p>
    <w:p w14:paraId="2968F553" w14:textId="3A982D8C" w:rsidR="00B264EB" w:rsidRDefault="00B264EB" w:rsidP="000D70F4">
      <w:pPr>
        <w:spacing w:line="240" w:lineRule="exact"/>
        <w:jc w:val="both"/>
        <w:rPr>
          <w:rFonts w:ascii="CordiaUPC" w:hAnsi="CordiaUPC" w:cs="CordiaUPC"/>
          <w:sz w:val="26"/>
          <w:szCs w:val="26"/>
          <w:cs/>
          <w:lang w:bidi="th-TH"/>
        </w:rPr>
      </w:pPr>
    </w:p>
    <w:p w14:paraId="11A65CEB" w14:textId="5CC6CC1E" w:rsidR="009406DA" w:rsidRPr="00392524" w:rsidRDefault="009406DA" w:rsidP="009406DA">
      <w:pPr>
        <w:tabs>
          <w:tab w:val="left" w:pos="837"/>
        </w:tabs>
        <w:spacing w:line="240" w:lineRule="exact"/>
        <w:ind w:left="540"/>
        <w:jc w:val="thaiDistribute"/>
        <w:rPr>
          <w:rFonts w:ascii="CordiaUPC" w:eastAsia="Times New Roman" w:hAnsi="CordiaUPC" w:cs="CordiaUPC"/>
          <w:sz w:val="26"/>
          <w:szCs w:val="26"/>
          <w:lang w:val="en-AU"/>
        </w:rPr>
      </w:pPr>
      <w:r w:rsidRPr="00392524">
        <w:rPr>
          <w:rFonts w:ascii="CordiaUPC" w:eastAsia="Times New Roman" w:hAnsi="CordiaUPC" w:cs="CordiaUPC"/>
          <w:sz w:val="26"/>
          <w:szCs w:val="26"/>
          <w:lang w:val="en-AU"/>
        </w:rPr>
        <w:t xml:space="preserve">During the </w:t>
      </w:r>
      <w:r>
        <w:rPr>
          <w:rFonts w:ascii="CordiaUPC" w:eastAsia="Times New Roman" w:hAnsi="CordiaUPC" w:cs="CordiaUPC"/>
          <w:sz w:val="26"/>
          <w:szCs w:val="26"/>
          <w:lang w:val="en-AU"/>
        </w:rPr>
        <w:t>nine</w:t>
      </w:r>
      <w:r w:rsidRPr="00392524">
        <w:rPr>
          <w:rFonts w:ascii="CordiaUPC" w:eastAsia="Times New Roman" w:hAnsi="CordiaUPC" w:cs="CordiaUPC"/>
          <w:sz w:val="26"/>
          <w:szCs w:val="26"/>
          <w:lang w:val="en-AU"/>
        </w:rPr>
        <w:t xml:space="preserve">-month period ended </w:t>
      </w:r>
      <w:r>
        <w:rPr>
          <w:rFonts w:ascii="CordiaUPC" w:eastAsia="Times New Roman" w:hAnsi="CordiaUPC" w:cs="CordiaUPC"/>
          <w:sz w:val="26"/>
          <w:szCs w:val="26"/>
          <w:lang w:val="en-AU"/>
        </w:rPr>
        <w:t>30 September</w:t>
      </w:r>
      <w:r w:rsidRPr="00392524">
        <w:rPr>
          <w:rFonts w:ascii="CordiaUPC" w:eastAsia="Times New Roman" w:hAnsi="CordiaUPC" w:cs="CordiaUPC"/>
          <w:sz w:val="26"/>
          <w:szCs w:val="26"/>
          <w:lang w:val="en-AU"/>
        </w:rPr>
        <w:t xml:space="preserve"> 2022 and 2021, the Bank and its subsidiaries have modified loans that have not resulted in derecognition, while they had a loss allowance measured at an amount equal to lifetime ECL, as follows:</w:t>
      </w:r>
    </w:p>
    <w:p w14:paraId="36475E1E" w14:textId="77777777" w:rsidR="009406DA" w:rsidRPr="00392524" w:rsidRDefault="009406DA" w:rsidP="009406DA">
      <w:pPr>
        <w:tabs>
          <w:tab w:val="left" w:pos="837"/>
        </w:tabs>
        <w:spacing w:line="24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6828"/>
        <w:gridCol w:w="9"/>
        <w:gridCol w:w="1161"/>
        <w:gridCol w:w="9"/>
        <w:gridCol w:w="13"/>
        <w:gridCol w:w="9"/>
        <w:gridCol w:w="227"/>
        <w:gridCol w:w="12"/>
        <w:gridCol w:w="9"/>
        <w:gridCol w:w="1131"/>
        <w:gridCol w:w="12"/>
      </w:tblGrid>
      <w:tr w:rsidR="009406DA" w:rsidRPr="00392524" w14:paraId="2230D9A9" w14:textId="77777777" w:rsidTr="006B1063">
        <w:trPr>
          <w:gridAfter w:val="1"/>
          <w:wAfter w:w="12" w:type="dxa"/>
          <w:trHeight w:val="220"/>
        </w:trPr>
        <w:tc>
          <w:tcPr>
            <w:tcW w:w="6828" w:type="dxa"/>
          </w:tcPr>
          <w:p w14:paraId="6AF267F5" w14:textId="77777777" w:rsidR="009406DA" w:rsidRPr="00392524" w:rsidRDefault="009406DA" w:rsidP="006B1063">
            <w:pPr>
              <w:spacing w:line="240" w:lineRule="exact"/>
              <w:ind w:right="-109"/>
              <w:rPr>
                <w:rFonts w:ascii="CordiaUPC" w:hAnsi="CordiaUPC" w:cs="CordiaUPC"/>
                <w:sz w:val="26"/>
                <w:szCs w:val="26"/>
              </w:rPr>
            </w:pPr>
          </w:p>
        </w:tc>
        <w:tc>
          <w:tcPr>
            <w:tcW w:w="2580" w:type="dxa"/>
            <w:gridSpan w:val="9"/>
          </w:tcPr>
          <w:p w14:paraId="708B11A5" w14:textId="77777777" w:rsidR="009406DA" w:rsidRPr="00392524" w:rsidRDefault="009406DA" w:rsidP="006B1063">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b/>
                <w:bCs/>
                <w:sz w:val="26"/>
                <w:szCs w:val="26"/>
              </w:rPr>
              <w:t>Consolidated</w:t>
            </w:r>
          </w:p>
        </w:tc>
      </w:tr>
      <w:tr w:rsidR="009406DA" w:rsidRPr="00392524" w14:paraId="0D43CA58" w14:textId="77777777" w:rsidTr="006B1063">
        <w:trPr>
          <w:gridAfter w:val="1"/>
          <w:wAfter w:w="12" w:type="dxa"/>
          <w:trHeight w:val="220"/>
        </w:trPr>
        <w:tc>
          <w:tcPr>
            <w:tcW w:w="6828" w:type="dxa"/>
          </w:tcPr>
          <w:p w14:paraId="471ADF77" w14:textId="77777777" w:rsidR="009406DA" w:rsidRPr="00392524" w:rsidRDefault="009406DA" w:rsidP="006B1063">
            <w:pPr>
              <w:spacing w:line="240" w:lineRule="exact"/>
              <w:ind w:right="-109"/>
              <w:rPr>
                <w:rFonts w:ascii="CordiaUPC" w:hAnsi="CordiaUPC" w:cs="CordiaUPC"/>
                <w:sz w:val="26"/>
                <w:szCs w:val="26"/>
              </w:rPr>
            </w:pPr>
          </w:p>
        </w:tc>
        <w:tc>
          <w:tcPr>
            <w:tcW w:w="1170" w:type="dxa"/>
            <w:gridSpan w:val="2"/>
          </w:tcPr>
          <w:p w14:paraId="6CFBC579" w14:textId="77777777" w:rsidR="009406DA" w:rsidRPr="00392524" w:rsidRDefault="009406DA" w:rsidP="006B1063">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2022</w:t>
            </w:r>
          </w:p>
        </w:tc>
        <w:tc>
          <w:tcPr>
            <w:tcW w:w="270" w:type="dxa"/>
            <w:gridSpan w:val="5"/>
          </w:tcPr>
          <w:p w14:paraId="11D3ACB8" w14:textId="77777777" w:rsidR="009406DA" w:rsidRPr="00392524" w:rsidRDefault="009406DA" w:rsidP="006B1063">
            <w:pPr>
              <w:pStyle w:val="acctfourfigures"/>
              <w:tabs>
                <w:tab w:val="clear" w:pos="765"/>
              </w:tabs>
              <w:spacing w:line="240" w:lineRule="exact"/>
              <w:ind w:left="-108" w:right="-88"/>
              <w:jc w:val="center"/>
              <w:rPr>
                <w:rFonts w:ascii="CordiaUPC" w:hAnsi="CordiaUPC" w:cs="CordiaUPC"/>
                <w:sz w:val="26"/>
                <w:szCs w:val="26"/>
              </w:rPr>
            </w:pPr>
          </w:p>
        </w:tc>
        <w:tc>
          <w:tcPr>
            <w:tcW w:w="1140" w:type="dxa"/>
            <w:gridSpan w:val="2"/>
          </w:tcPr>
          <w:p w14:paraId="0095C8C4" w14:textId="77777777" w:rsidR="009406DA" w:rsidRPr="00392524" w:rsidRDefault="009406DA" w:rsidP="006B1063">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2021</w:t>
            </w:r>
          </w:p>
        </w:tc>
      </w:tr>
      <w:tr w:rsidR="009406DA" w:rsidRPr="00392524" w14:paraId="3AC88790" w14:textId="77777777" w:rsidTr="006B1063">
        <w:trPr>
          <w:gridAfter w:val="1"/>
          <w:wAfter w:w="12" w:type="dxa"/>
          <w:trHeight w:val="220"/>
        </w:trPr>
        <w:tc>
          <w:tcPr>
            <w:tcW w:w="6828" w:type="dxa"/>
          </w:tcPr>
          <w:p w14:paraId="7CB63BDA" w14:textId="77777777" w:rsidR="009406DA" w:rsidRPr="00392524" w:rsidRDefault="009406DA" w:rsidP="006B1063">
            <w:pPr>
              <w:spacing w:line="240" w:lineRule="exact"/>
              <w:ind w:right="-109"/>
              <w:rPr>
                <w:rFonts w:ascii="CordiaUPC" w:hAnsi="CordiaUPC" w:cs="CordiaUPC"/>
                <w:b/>
                <w:bCs/>
                <w:sz w:val="26"/>
                <w:szCs w:val="26"/>
              </w:rPr>
            </w:pPr>
          </w:p>
        </w:tc>
        <w:tc>
          <w:tcPr>
            <w:tcW w:w="2580" w:type="dxa"/>
            <w:gridSpan w:val="9"/>
          </w:tcPr>
          <w:p w14:paraId="76231423" w14:textId="77777777" w:rsidR="009406DA" w:rsidRPr="00392524" w:rsidRDefault="009406DA" w:rsidP="006B1063">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hint="cs"/>
                <w:i/>
                <w:iCs/>
                <w:snapToGrid w:val="0"/>
                <w:sz w:val="26"/>
                <w:szCs w:val="26"/>
                <w:lang w:val="en-US" w:eastAsia="th-TH" w:bidi="th-TH"/>
              </w:rPr>
              <w:t>(</w:t>
            </w:r>
            <w:proofErr w:type="gramStart"/>
            <w:r w:rsidRPr="00392524">
              <w:rPr>
                <w:rFonts w:ascii="CordiaUPC" w:hAnsi="CordiaUPC" w:cs="CordiaUPC" w:hint="cs"/>
                <w:i/>
                <w:iCs/>
                <w:snapToGrid w:val="0"/>
                <w:sz w:val="26"/>
                <w:szCs w:val="26"/>
                <w:lang w:val="en-US" w:eastAsia="th-TH" w:bidi="th-TH"/>
              </w:rPr>
              <w:t>in</w:t>
            </w:r>
            <w:proofErr w:type="gramEnd"/>
            <w:r w:rsidRPr="00392524">
              <w:rPr>
                <w:rFonts w:ascii="CordiaUPC" w:hAnsi="CordiaUPC" w:cs="CordiaUPC" w:hint="cs"/>
                <w:i/>
                <w:iCs/>
                <w:snapToGrid w:val="0"/>
                <w:sz w:val="26"/>
                <w:szCs w:val="26"/>
                <w:lang w:val="en-US" w:eastAsia="th-TH" w:bidi="th-TH"/>
              </w:rPr>
              <w:t xml:space="preserve"> million Baht)</w:t>
            </w:r>
          </w:p>
        </w:tc>
      </w:tr>
      <w:tr w:rsidR="009406DA" w:rsidRPr="00392524" w14:paraId="3F43A801" w14:textId="77777777" w:rsidTr="006B1063">
        <w:trPr>
          <w:gridAfter w:val="1"/>
          <w:wAfter w:w="12" w:type="dxa"/>
          <w:trHeight w:val="220"/>
        </w:trPr>
        <w:tc>
          <w:tcPr>
            <w:tcW w:w="6828" w:type="dxa"/>
          </w:tcPr>
          <w:p w14:paraId="3A057B1A" w14:textId="59220F5D" w:rsidR="009406DA" w:rsidRPr="00392524" w:rsidRDefault="009406DA" w:rsidP="006B1063">
            <w:pPr>
              <w:spacing w:line="240" w:lineRule="exact"/>
              <w:ind w:right="-109"/>
              <w:rPr>
                <w:rFonts w:ascii="CordiaUPC" w:hAnsi="CordiaUPC" w:cs="CordiaUPC"/>
                <w:b/>
                <w:bCs/>
                <w:i/>
                <w:iCs/>
                <w:sz w:val="26"/>
                <w:szCs w:val="26"/>
              </w:rPr>
            </w:pPr>
            <w:r w:rsidRPr="00392524">
              <w:rPr>
                <w:rFonts w:ascii="CordiaUPC" w:hAnsi="CordiaUPC" w:cs="CordiaUPC"/>
                <w:b/>
                <w:bCs/>
                <w:i/>
                <w:iCs/>
                <w:sz w:val="26"/>
                <w:szCs w:val="26"/>
              </w:rPr>
              <w:t xml:space="preserve">Loans modified during the </w:t>
            </w:r>
            <w:r>
              <w:rPr>
                <w:rFonts w:ascii="CordiaUPC" w:hAnsi="CordiaUPC" w:cs="CordiaUPC"/>
                <w:b/>
                <w:bCs/>
                <w:i/>
                <w:iCs/>
                <w:sz w:val="26"/>
                <w:szCs w:val="26"/>
              </w:rPr>
              <w:t>nine</w:t>
            </w:r>
            <w:r w:rsidRPr="00392524">
              <w:rPr>
                <w:rFonts w:ascii="CordiaUPC" w:hAnsi="CordiaUPC" w:cs="CordiaUPC"/>
                <w:b/>
                <w:bCs/>
                <w:i/>
                <w:iCs/>
                <w:sz w:val="26"/>
                <w:szCs w:val="26"/>
              </w:rPr>
              <w:t xml:space="preserve">-month period ended </w:t>
            </w:r>
            <w:r>
              <w:rPr>
                <w:rFonts w:ascii="CordiaUPC" w:hAnsi="CordiaUPC" w:cs="CordiaUPC"/>
                <w:b/>
                <w:bCs/>
                <w:i/>
                <w:iCs/>
                <w:sz w:val="26"/>
                <w:szCs w:val="26"/>
              </w:rPr>
              <w:t>30 September</w:t>
            </w:r>
          </w:p>
        </w:tc>
        <w:tc>
          <w:tcPr>
            <w:tcW w:w="1192" w:type="dxa"/>
            <w:gridSpan w:val="4"/>
          </w:tcPr>
          <w:p w14:paraId="7F505B79" w14:textId="77777777" w:rsidR="009406DA" w:rsidRPr="00392524" w:rsidRDefault="009406DA" w:rsidP="006B106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48D238A7" w14:textId="77777777" w:rsidR="009406DA" w:rsidRPr="00392524" w:rsidRDefault="009406DA" w:rsidP="006B1063">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tcPr>
          <w:p w14:paraId="43D436B5" w14:textId="77777777" w:rsidR="009406DA" w:rsidRPr="00392524" w:rsidRDefault="009406DA" w:rsidP="006B1063">
            <w:pPr>
              <w:pStyle w:val="acctfourfigures"/>
              <w:tabs>
                <w:tab w:val="clear" w:pos="765"/>
              </w:tabs>
              <w:spacing w:line="240" w:lineRule="exact"/>
              <w:ind w:left="-108" w:right="-88"/>
              <w:jc w:val="center"/>
              <w:rPr>
                <w:rFonts w:ascii="CordiaUPC" w:hAnsi="CordiaUPC" w:cs="CordiaUPC"/>
                <w:sz w:val="26"/>
                <w:szCs w:val="26"/>
              </w:rPr>
            </w:pPr>
          </w:p>
        </w:tc>
      </w:tr>
      <w:tr w:rsidR="007F5FA4" w:rsidRPr="00392524" w14:paraId="230E293C" w14:textId="77777777" w:rsidTr="006B1063">
        <w:trPr>
          <w:gridAfter w:val="1"/>
          <w:wAfter w:w="12" w:type="dxa"/>
          <w:trHeight w:val="263"/>
        </w:trPr>
        <w:tc>
          <w:tcPr>
            <w:tcW w:w="6828" w:type="dxa"/>
          </w:tcPr>
          <w:p w14:paraId="2190F792" w14:textId="77777777" w:rsidR="007F5FA4" w:rsidRPr="00392524" w:rsidRDefault="007F5FA4" w:rsidP="007F5FA4">
            <w:pPr>
              <w:spacing w:line="240" w:lineRule="exact"/>
              <w:rPr>
                <w:rFonts w:ascii="CordiaUPC" w:hAnsi="CordiaUPC" w:cs="CordiaUPC"/>
                <w:sz w:val="26"/>
                <w:szCs w:val="26"/>
              </w:rPr>
            </w:pPr>
            <w:r w:rsidRPr="009C0EDA">
              <w:rPr>
                <w:rFonts w:ascii="CordiaUPC" w:hAnsi="CordiaUPC" w:cs="CordiaUPC"/>
                <w:sz w:val="26"/>
                <w:szCs w:val="26"/>
              </w:rPr>
              <w:t>Outstanding loan at modification date*</w:t>
            </w:r>
          </w:p>
        </w:tc>
        <w:tc>
          <w:tcPr>
            <w:tcW w:w="1192" w:type="dxa"/>
            <w:gridSpan w:val="4"/>
            <w:vAlign w:val="bottom"/>
          </w:tcPr>
          <w:p w14:paraId="51766146" w14:textId="4004983F" w:rsidR="007F5FA4" w:rsidRPr="00392524" w:rsidRDefault="007F5FA4" w:rsidP="007F5FA4">
            <w:pPr>
              <w:pStyle w:val="acctfourfigures"/>
              <w:spacing w:line="240" w:lineRule="exact"/>
              <w:ind w:left="-108" w:right="-88"/>
              <w:rPr>
                <w:rFonts w:ascii="CordiaUPC" w:hAnsi="CordiaUPC" w:cs="CordiaUPC"/>
                <w:sz w:val="26"/>
                <w:szCs w:val="26"/>
              </w:rPr>
            </w:pPr>
            <w:r>
              <w:rPr>
                <w:rFonts w:ascii="CordiaUPC" w:hAnsi="CordiaUPC" w:cs="CordiaUPC"/>
                <w:sz w:val="26"/>
                <w:szCs w:val="26"/>
                <w:lang w:val="en-US" w:bidi="th-TH"/>
              </w:rPr>
              <w:t>6,918</w:t>
            </w:r>
          </w:p>
        </w:tc>
        <w:tc>
          <w:tcPr>
            <w:tcW w:w="236" w:type="dxa"/>
            <w:gridSpan w:val="2"/>
            <w:vAlign w:val="bottom"/>
          </w:tcPr>
          <w:p w14:paraId="457E8DFA" w14:textId="77777777" w:rsidR="007F5FA4" w:rsidRPr="00392524"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2319779B" w14:textId="4EC93A40" w:rsidR="007F5FA4" w:rsidRPr="0075298F" w:rsidRDefault="007F5FA4" w:rsidP="007F5FA4">
            <w:pPr>
              <w:pStyle w:val="acctfourfigures"/>
              <w:spacing w:line="240" w:lineRule="exact"/>
              <w:ind w:left="-108" w:right="-88"/>
              <w:rPr>
                <w:rFonts w:ascii="CordiaUPC" w:hAnsi="CordiaUPC" w:cs="CordiaUPC"/>
                <w:sz w:val="26"/>
                <w:szCs w:val="26"/>
              </w:rPr>
            </w:pPr>
            <w:r w:rsidRPr="0075298F">
              <w:rPr>
                <w:rFonts w:ascii="CordiaUPC" w:hAnsi="CordiaUPC" w:cs="CordiaUPC"/>
                <w:sz w:val="26"/>
                <w:szCs w:val="26"/>
              </w:rPr>
              <w:t>6,729</w:t>
            </w:r>
          </w:p>
        </w:tc>
      </w:tr>
      <w:tr w:rsidR="007F5FA4" w:rsidRPr="00392524" w14:paraId="19B54E6B" w14:textId="77777777" w:rsidTr="006B1063">
        <w:trPr>
          <w:gridAfter w:val="1"/>
          <w:wAfter w:w="12" w:type="dxa"/>
          <w:trHeight w:val="74"/>
        </w:trPr>
        <w:tc>
          <w:tcPr>
            <w:tcW w:w="6828" w:type="dxa"/>
          </w:tcPr>
          <w:p w14:paraId="7150B7EA" w14:textId="77777777" w:rsidR="007F5FA4" w:rsidRPr="00392524" w:rsidRDefault="007F5FA4" w:rsidP="007F5FA4">
            <w:pPr>
              <w:spacing w:line="240" w:lineRule="exact"/>
              <w:ind w:right="-109"/>
              <w:rPr>
                <w:rFonts w:ascii="CordiaUPC" w:hAnsi="CordiaUPC" w:cs="CordiaUPC"/>
                <w:sz w:val="26"/>
                <w:szCs w:val="26"/>
              </w:rPr>
            </w:pPr>
            <w:r w:rsidRPr="00392524">
              <w:rPr>
                <w:rFonts w:ascii="CordiaUPC" w:hAnsi="CordiaUPC" w:cs="CordiaUPC" w:hint="cs"/>
                <w:sz w:val="26"/>
                <w:szCs w:val="26"/>
                <w:lang w:bidi="th-TH"/>
              </w:rPr>
              <w:t>Net modification loss</w:t>
            </w:r>
            <w:r w:rsidRPr="00392524">
              <w:rPr>
                <w:rFonts w:ascii="CordiaUPC" w:hAnsi="CordiaUPC" w:cs="CordiaUPC"/>
                <w:i/>
                <w:iCs/>
                <w:sz w:val="28"/>
                <w:szCs w:val="28"/>
              </w:rPr>
              <w:t>*</w:t>
            </w:r>
          </w:p>
        </w:tc>
        <w:tc>
          <w:tcPr>
            <w:tcW w:w="1192" w:type="dxa"/>
            <w:gridSpan w:val="4"/>
            <w:vAlign w:val="bottom"/>
          </w:tcPr>
          <w:p w14:paraId="40AC7309" w14:textId="0B517BB0" w:rsidR="007F5FA4" w:rsidRPr="004318C4" w:rsidRDefault="007F5FA4" w:rsidP="007F5FA4">
            <w:pPr>
              <w:pStyle w:val="acctfourfigures"/>
              <w:spacing w:line="240" w:lineRule="exact"/>
              <w:ind w:left="-108" w:right="-88"/>
              <w:rPr>
                <w:rFonts w:ascii="CordiaUPC" w:hAnsi="CordiaUPC" w:cs="CordiaUPC"/>
                <w:sz w:val="26"/>
                <w:szCs w:val="26"/>
                <w:lang w:val="en-US" w:bidi="th-TH"/>
              </w:rPr>
            </w:pPr>
            <w:r>
              <w:rPr>
                <w:rFonts w:ascii="CordiaUPC" w:hAnsi="CordiaUPC" w:cs="CordiaUPC"/>
                <w:sz w:val="26"/>
                <w:szCs w:val="26"/>
                <w:lang w:bidi="th-TH"/>
              </w:rPr>
              <w:t>58</w:t>
            </w:r>
          </w:p>
        </w:tc>
        <w:tc>
          <w:tcPr>
            <w:tcW w:w="236" w:type="dxa"/>
            <w:gridSpan w:val="2"/>
            <w:vAlign w:val="bottom"/>
          </w:tcPr>
          <w:p w14:paraId="32C5F0D2" w14:textId="77777777" w:rsidR="007F5FA4" w:rsidRPr="00392524"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6EB465E1" w14:textId="6F532851" w:rsidR="007F5FA4" w:rsidRPr="0075298F" w:rsidRDefault="007F5FA4" w:rsidP="007F5FA4">
            <w:pPr>
              <w:pStyle w:val="acctfourfigures"/>
              <w:spacing w:line="240" w:lineRule="exact"/>
              <w:ind w:left="-108" w:right="-88"/>
              <w:rPr>
                <w:rFonts w:ascii="CordiaUPC" w:hAnsi="CordiaUPC" w:cs="CordiaUPC"/>
                <w:sz w:val="26"/>
                <w:szCs w:val="26"/>
              </w:rPr>
            </w:pPr>
            <w:r w:rsidRPr="0075298F">
              <w:rPr>
                <w:rFonts w:ascii="CordiaUPC" w:hAnsi="CordiaUPC" w:cs="CordiaUPC"/>
                <w:sz w:val="26"/>
                <w:szCs w:val="26"/>
                <w:lang w:bidi="th-TH"/>
              </w:rPr>
              <w:t>148</w:t>
            </w:r>
          </w:p>
        </w:tc>
      </w:tr>
      <w:tr w:rsidR="007F5FA4" w:rsidRPr="00392524" w14:paraId="51684A7A" w14:textId="77777777" w:rsidTr="006B1063">
        <w:trPr>
          <w:gridAfter w:val="1"/>
          <w:wAfter w:w="12" w:type="dxa"/>
          <w:trHeight w:val="220"/>
        </w:trPr>
        <w:tc>
          <w:tcPr>
            <w:tcW w:w="6828" w:type="dxa"/>
          </w:tcPr>
          <w:p w14:paraId="5B8E2514" w14:textId="77777777" w:rsidR="007F5FA4" w:rsidRPr="00392524" w:rsidRDefault="007F5FA4" w:rsidP="007F5FA4">
            <w:pPr>
              <w:spacing w:line="240" w:lineRule="exact"/>
              <w:ind w:right="-109"/>
              <w:rPr>
                <w:rFonts w:ascii="CordiaUPC" w:hAnsi="CordiaUPC" w:cs="CordiaUPC"/>
                <w:sz w:val="26"/>
                <w:szCs w:val="26"/>
                <w:lang w:bidi="th-TH"/>
              </w:rPr>
            </w:pPr>
          </w:p>
        </w:tc>
        <w:tc>
          <w:tcPr>
            <w:tcW w:w="1192" w:type="dxa"/>
            <w:gridSpan w:val="4"/>
            <w:vAlign w:val="bottom"/>
          </w:tcPr>
          <w:p w14:paraId="773151AB" w14:textId="77777777" w:rsidR="007F5FA4" w:rsidRPr="00392524" w:rsidRDefault="007F5FA4" w:rsidP="007F5FA4">
            <w:pPr>
              <w:pStyle w:val="acctfourfigures"/>
              <w:spacing w:line="240" w:lineRule="exact"/>
              <w:ind w:left="-108" w:right="-88"/>
              <w:rPr>
                <w:rFonts w:ascii="CordiaUPC" w:hAnsi="CordiaUPC" w:cs="CordiaUPC"/>
                <w:sz w:val="26"/>
                <w:szCs w:val="26"/>
              </w:rPr>
            </w:pPr>
          </w:p>
        </w:tc>
        <w:tc>
          <w:tcPr>
            <w:tcW w:w="236" w:type="dxa"/>
            <w:gridSpan w:val="2"/>
            <w:vAlign w:val="bottom"/>
          </w:tcPr>
          <w:p w14:paraId="3A17126B" w14:textId="77777777" w:rsidR="007F5FA4" w:rsidRPr="00392524"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222A721B" w14:textId="77777777" w:rsidR="007F5FA4" w:rsidRPr="0075298F" w:rsidRDefault="007F5FA4" w:rsidP="007F5FA4">
            <w:pPr>
              <w:pStyle w:val="acctfourfigures"/>
              <w:spacing w:line="240" w:lineRule="exact"/>
              <w:ind w:left="-108" w:right="-88"/>
              <w:rPr>
                <w:rFonts w:ascii="CordiaUPC" w:hAnsi="CordiaUPC" w:cs="CordiaUPC"/>
                <w:sz w:val="26"/>
                <w:szCs w:val="26"/>
                <w:lang w:bidi="th-TH"/>
              </w:rPr>
            </w:pPr>
          </w:p>
        </w:tc>
      </w:tr>
      <w:tr w:rsidR="007F5FA4" w:rsidRPr="00392524" w14:paraId="4266281C" w14:textId="77777777" w:rsidTr="006B1063">
        <w:trPr>
          <w:gridAfter w:val="1"/>
          <w:wAfter w:w="12" w:type="dxa"/>
          <w:trHeight w:val="220"/>
        </w:trPr>
        <w:tc>
          <w:tcPr>
            <w:tcW w:w="6828" w:type="dxa"/>
          </w:tcPr>
          <w:p w14:paraId="28FE0DE7" w14:textId="77777777" w:rsidR="007F5FA4" w:rsidRPr="00344FEB" w:rsidRDefault="007F5FA4" w:rsidP="007F5FA4">
            <w:pPr>
              <w:spacing w:line="240" w:lineRule="exact"/>
              <w:ind w:left="184" w:right="-29" w:hanging="176"/>
              <w:rPr>
                <w:rFonts w:ascii="CordiaUPC" w:hAnsi="CordiaUPC" w:cs="CordiaUPC"/>
                <w:b/>
                <w:bCs/>
                <w:i/>
                <w:iCs/>
                <w:sz w:val="26"/>
                <w:szCs w:val="26"/>
                <w:lang w:val="en-US" w:bidi="th-TH"/>
              </w:rPr>
            </w:pPr>
            <w:r w:rsidRPr="00344FEB">
              <w:rPr>
                <w:rFonts w:ascii="CordiaUPC" w:hAnsi="CordiaUPC" w:cs="CordiaUPC"/>
                <w:b/>
                <w:bCs/>
                <w:i/>
                <w:iCs/>
                <w:sz w:val="26"/>
                <w:szCs w:val="26"/>
              </w:rPr>
              <w:t>Loans modified since initial recognition - upgraded</w:t>
            </w:r>
          </w:p>
          <w:p w14:paraId="356819C1" w14:textId="77777777" w:rsidR="007F5FA4" w:rsidRDefault="007F5FA4" w:rsidP="007F5FA4">
            <w:pPr>
              <w:spacing w:line="240" w:lineRule="exact"/>
              <w:ind w:left="163" w:right="-109" w:hanging="163"/>
              <w:rPr>
                <w:rFonts w:ascii="CordiaUPC" w:hAnsi="CordiaUPC" w:cs="CordiaUPC"/>
                <w:sz w:val="26"/>
                <w:szCs w:val="26"/>
              </w:rPr>
            </w:pPr>
            <w:r w:rsidRPr="0036628F">
              <w:rPr>
                <w:rFonts w:ascii="CordiaUPC" w:hAnsi="CordiaUPC" w:cs="CordiaUPC"/>
                <w:sz w:val="26"/>
                <w:szCs w:val="26"/>
              </w:rPr>
              <w:t xml:space="preserve">Outstanding of loans to customers upgraded from lifetime expected credit </w:t>
            </w:r>
            <w:r>
              <w:rPr>
                <w:rFonts w:ascii="CordiaUPC" w:hAnsi="CordiaUPC" w:cs="CordiaUPC"/>
                <w:sz w:val="26"/>
                <w:szCs w:val="26"/>
              </w:rPr>
              <w:t>loss</w:t>
            </w:r>
          </w:p>
          <w:p w14:paraId="75B0DBD9" w14:textId="77777777" w:rsidR="007F5FA4" w:rsidRPr="00392524" w:rsidRDefault="007F5FA4" w:rsidP="007F5FA4">
            <w:pPr>
              <w:spacing w:line="240" w:lineRule="exact"/>
              <w:ind w:left="316" w:right="-109" w:hanging="163"/>
              <w:rPr>
                <w:rFonts w:ascii="CordiaUPC" w:hAnsi="CordiaUPC" w:cs="CordiaUPC"/>
                <w:sz w:val="26"/>
                <w:szCs w:val="26"/>
                <w:lang w:bidi="th-TH"/>
              </w:rPr>
            </w:pPr>
            <w:r w:rsidRPr="0036628F">
              <w:rPr>
                <w:rFonts w:ascii="CordiaUPC" w:hAnsi="CordiaUPC" w:cs="CordiaUPC"/>
                <w:sz w:val="26"/>
                <w:szCs w:val="26"/>
              </w:rPr>
              <w:t xml:space="preserve">to 12-month expected credit </w:t>
            </w:r>
            <w:r>
              <w:rPr>
                <w:rFonts w:ascii="CordiaUPC" w:hAnsi="CordiaUPC" w:cs="CordiaUPC"/>
                <w:sz w:val="26"/>
                <w:szCs w:val="26"/>
              </w:rPr>
              <w:t>loss</w:t>
            </w:r>
            <w:r w:rsidRPr="0036628F">
              <w:rPr>
                <w:rFonts w:ascii="CordiaUPC" w:hAnsi="CordiaUPC" w:cs="CordiaUPC"/>
                <w:sz w:val="26"/>
                <w:szCs w:val="26"/>
              </w:rPr>
              <w:t xml:space="preserve"> in the period</w:t>
            </w:r>
          </w:p>
        </w:tc>
        <w:tc>
          <w:tcPr>
            <w:tcW w:w="1192" w:type="dxa"/>
            <w:gridSpan w:val="4"/>
            <w:vAlign w:val="bottom"/>
          </w:tcPr>
          <w:p w14:paraId="1CEF12C3" w14:textId="57BD266E" w:rsidR="007F5FA4" w:rsidRPr="00392524" w:rsidRDefault="007F5FA4" w:rsidP="007F5FA4">
            <w:pPr>
              <w:pStyle w:val="acctfourfigures"/>
              <w:spacing w:line="240" w:lineRule="exact"/>
              <w:ind w:left="-108" w:right="-88"/>
              <w:rPr>
                <w:rFonts w:ascii="CordiaUPC" w:hAnsi="CordiaUPC" w:cs="CordiaUPC"/>
                <w:sz w:val="26"/>
                <w:szCs w:val="26"/>
              </w:rPr>
            </w:pPr>
            <w:r w:rsidRPr="007F5FA4">
              <w:rPr>
                <w:rFonts w:ascii="CordiaUPC" w:hAnsi="CordiaUPC" w:cs="CordiaUPC"/>
                <w:sz w:val="26"/>
                <w:szCs w:val="26"/>
              </w:rPr>
              <w:t>706</w:t>
            </w:r>
          </w:p>
        </w:tc>
        <w:tc>
          <w:tcPr>
            <w:tcW w:w="236" w:type="dxa"/>
            <w:gridSpan w:val="2"/>
            <w:vAlign w:val="bottom"/>
          </w:tcPr>
          <w:p w14:paraId="1AAF914B" w14:textId="77777777" w:rsidR="007F5FA4" w:rsidRPr="00392524"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5C65A48A" w14:textId="39ECCD22" w:rsidR="007F5FA4" w:rsidRPr="0075298F" w:rsidRDefault="007F5FA4" w:rsidP="007F5FA4">
            <w:pPr>
              <w:pStyle w:val="acctfourfigures"/>
              <w:spacing w:line="240" w:lineRule="exact"/>
              <w:ind w:left="-108" w:right="-88"/>
              <w:rPr>
                <w:rFonts w:ascii="CordiaUPC" w:hAnsi="CordiaUPC" w:cs="CordiaUPC"/>
                <w:sz w:val="26"/>
                <w:szCs w:val="26"/>
                <w:lang w:bidi="th-TH"/>
              </w:rPr>
            </w:pPr>
            <w:r w:rsidRPr="0075298F">
              <w:rPr>
                <w:rFonts w:ascii="CordiaUPC" w:hAnsi="CordiaUPC" w:cs="CordiaUPC"/>
                <w:sz w:val="26"/>
                <w:szCs w:val="26"/>
                <w:lang w:bidi="th-TH"/>
              </w:rPr>
              <w:t>618</w:t>
            </w:r>
          </w:p>
        </w:tc>
      </w:tr>
      <w:tr w:rsidR="007F5FA4" w:rsidRPr="00392524" w14:paraId="5F630D5E" w14:textId="77777777" w:rsidTr="006B1063">
        <w:trPr>
          <w:gridAfter w:val="1"/>
          <w:wAfter w:w="12" w:type="dxa"/>
          <w:trHeight w:val="220"/>
        </w:trPr>
        <w:tc>
          <w:tcPr>
            <w:tcW w:w="6828" w:type="dxa"/>
          </w:tcPr>
          <w:p w14:paraId="641D9C2D" w14:textId="77777777" w:rsidR="007F5FA4" w:rsidRPr="00392524" w:rsidRDefault="007F5FA4" w:rsidP="007F5FA4">
            <w:pPr>
              <w:spacing w:line="240" w:lineRule="exact"/>
              <w:ind w:left="184" w:right="-29" w:hanging="176"/>
              <w:rPr>
                <w:rFonts w:eastAsia="Times New Roman"/>
                <w:b/>
                <w:bCs/>
                <w:color w:val="000000"/>
                <w:sz w:val="20"/>
              </w:rPr>
            </w:pPr>
          </w:p>
        </w:tc>
        <w:tc>
          <w:tcPr>
            <w:tcW w:w="1192" w:type="dxa"/>
            <w:gridSpan w:val="4"/>
            <w:vAlign w:val="bottom"/>
          </w:tcPr>
          <w:p w14:paraId="5EFD5AAA" w14:textId="77777777" w:rsidR="007F5FA4" w:rsidRPr="00392524" w:rsidRDefault="007F5FA4" w:rsidP="007F5FA4">
            <w:pPr>
              <w:pStyle w:val="acctfourfigures"/>
              <w:spacing w:line="240" w:lineRule="exact"/>
              <w:ind w:left="-108" w:right="-88"/>
              <w:rPr>
                <w:rFonts w:ascii="CordiaUPC" w:hAnsi="CordiaUPC" w:cs="CordiaUPC"/>
                <w:sz w:val="26"/>
                <w:szCs w:val="26"/>
              </w:rPr>
            </w:pPr>
          </w:p>
        </w:tc>
        <w:tc>
          <w:tcPr>
            <w:tcW w:w="236" w:type="dxa"/>
            <w:gridSpan w:val="2"/>
            <w:vAlign w:val="bottom"/>
          </w:tcPr>
          <w:p w14:paraId="388C1050" w14:textId="77777777" w:rsidR="007F5FA4" w:rsidRPr="00392524"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705A9DC2" w14:textId="77777777" w:rsidR="007F5FA4" w:rsidRPr="00392524" w:rsidRDefault="007F5FA4" w:rsidP="007F5FA4">
            <w:pPr>
              <w:pStyle w:val="acctfourfigures"/>
              <w:spacing w:line="240" w:lineRule="exact"/>
              <w:ind w:left="-108" w:right="-88"/>
              <w:rPr>
                <w:rFonts w:ascii="CordiaUPC" w:hAnsi="CordiaUPC" w:cs="CordiaUPC"/>
                <w:sz w:val="26"/>
                <w:szCs w:val="26"/>
                <w:lang w:bidi="th-TH"/>
              </w:rPr>
            </w:pPr>
          </w:p>
        </w:tc>
      </w:tr>
      <w:tr w:rsidR="007F5FA4" w:rsidRPr="00392524" w14:paraId="2336DF6C" w14:textId="77777777" w:rsidTr="006B1063">
        <w:trPr>
          <w:trHeight w:val="220"/>
        </w:trPr>
        <w:tc>
          <w:tcPr>
            <w:tcW w:w="6837" w:type="dxa"/>
            <w:gridSpan w:val="2"/>
          </w:tcPr>
          <w:p w14:paraId="7604AC95" w14:textId="77777777" w:rsidR="007F5FA4" w:rsidRPr="00392524" w:rsidRDefault="007F5FA4" w:rsidP="007F5FA4">
            <w:pPr>
              <w:spacing w:line="240" w:lineRule="exact"/>
              <w:ind w:right="-109"/>
              <w:rPr>
                <w:rFonts w:ascii="CordiaUPC" w:hAnsi="CordiaUPC" w:cs="CordiaUPC"/>
                <w:sz w:val="26"/>
                <w:szCs w:val="26"/>
              </w:rPr>
            </w:pPr>
          </w:p>
        </w:tc>
        <w:tc>
          <w:tcPr>
            <w:tcW w:w="2583" w:type="dxa"/>
            <w:gridSpan w:val="9"/>
          </w:tcPr>
          <w:p w14:paraId="2C5DBD60" w14:textId="77777777" w:rsidR="007F5FA4" w:rsidRPr="00392524" w:rsidRDefault="007F5FA4" w:rsidP="007F5FA4">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hint="cs"/>
                <w:b/>
                <w:bCs/>
                <w:sz w:val="26"/>
                <w:szCs w:val="26"/>
              </w:rPr>
              <w:t>Bank only</w:t>
            </w:r>
          </w:p>
        </w:tc>
      </w:tr>
      <w:tr w:rsidR="007F5FA4" w:rsidRPr="00392524" w14:paraId="1FB50F49" w14:textId="77777777" w:rsidTr="006B1063">
        <w:trPr>
          <w:trHeight w:val="220"/>
        </w:trPr>
        <w:tc>
          <w:tcPr>
            <w:tcW w:w="6837" w:type="dxa"/>
            <w:gridSpan w:val="2"/>
          </w:tcPr>
          <w:p w14:paraId="0B25FA05" w14:textId="77777777" w:rsidR="007F5FA4" w:rsidRPr="00392524" w:rsidRDefault="007F5FA4" w:rsidP="007F5FA4">
            <w:pPr>
              <w:spacing w:line="240" w:lineRule="exact"/>
              <w:ind w:right="-109"/>
              <w:rPr>
                <w:rFonts w:ascii="CordiaUPC" w:hAnsi="CordiaUPC" w:cs="CordiaUPC"/>
                <w:sz w:val="26"/>
                <w:szCs w:val="26"/>
              </w:rPr>
            </w:pPr>
          </w:p>
        </w:tc>
        <w:tc>
          <w:tcPr>
            <w:tcW w:w="1170" w:type="dxa"/>
            <w:gridSpan w:val="2"/>
          </w:tcPr>
          <w:p w14:paraId="4AF545BE" w14:textId="77777777" w:rsidR="007F5FA4" w:rsidRPr="00392524" w:rsidRDefault="007F5FA4" w:rsidP="007F5FA4">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2022</w:t>
            </w:r>
          </w:p>
        </w:tc>
        <w:tc>
          <w:tcPr>
            <w:tcW w:w="270" w:type="dxa"/>
            <w:gridSpan w:val="5"/>
          </w:tcPr>
          <w:p w14:paraId="3E815F24" w14:textId="77777777" w:rsidR="007F5FA4" w:rsidRPr="00392524" w:rsidRDefault="007F5FA4" w:rsidP="007F5FA4">
            <w:pPr>
              <w:pStyle w:val="acctfourfigures"/>
              <w:tabs>
                <w:tab w:val="clear" w:pos="765"/>
              </w:tabs>
              <w:spacing w:line="240" w:lineRule="exact"/>
              <w:ind w:left="-108" w:right="-88"/>
              <w:jc w:val="center"/>
              <w:rPr>
                <w:rFonts w:ascii="CordiaUPC" w:hAnsi="CordiaUPC" w:cs="CordiaUPC"/>
                <w:sz w:val="26"/>
                <w:szCs w:val="26"/>
              </w:rPr>
            </w:pPr>
          </w:p>
        </w:tc>
        <w:tc>
          <w:tcPr>
            <w:tcW w:w="1143" w:type="dxa"/>
            <w:gridSpan w:val="2"/>
          </w:tcPr>
          <w:p w14:paraId="042BCF1C" w14:textId="77777777" w:rsidR="007F5FA4" w:rsidRPr="00392524" w:rsidRDefault="007F5FA4" w:rsidP="007F5FA4">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sz w:val="26"/>
                <w:szCs w:val="26"/>
              </w:rPr>
              <w:t>2021</w:t>
            </w:r>
          </w:p>
        </w:tc>
      </w:tr>
      <w:tr w:rsidR="007F5FA4" w:rsidRPr="00392524" w14:paraId="6C873D7F" w14:textId="77777777" w:rsidTr="006B1063">
        <w:trPr>
          <w:trHeight w:val="220"/>
        </w:trPr>
        <w:tc>
          <w:tcPr>
            <w:tcW w:w="6837" w:type="dxa"/>
            <w:gridSpan w:val="2"/>
          </w:tcPr>
          <w:p w14:paraId="00181A26" w14:textId="77777777" w:rsidR="007F5FA4" w:rsidRPr="00392524" w:rsidRDefault="007F5FA4" w:rsidP="007F5FA4">
            <w:pPr>
              <w:spacing w:line="240" w:lineRule="exact"/>
              <w:ind w:right="-109"/>
              <w:rPr>
                <w:rFonts w:ascii="CordiaUPC" w:hAnsi="CordiaUPC" w:cs="CordiaUPC"/>
                <w:b/>
                <w:bCs/>
                <w:sz w:val="26"/>
                <w:szCs w:val="26"/>
              </w:rPr>
            </w:pPr>
          </w:p>
        </w:tc>
        <w:tc>
          <w:tcPr>
            <w:tcW w:w="2583" w:type="dxa"/>
            <w:gridSpan w:val="9"/>
          </w:tcPr>
          <w:p w14:paraId="37AFC0E1" w14:textId="77777777" w:rsidR="007F5FA4" w:rsidRPr="00392524" w:rsidRDefault="007F5FA4" w:rsidP="007F5FA4">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hint="cs"/>
                <w:i/>
                <w:iCs/>
                <w:snapToGrid w:val="0"/>
                <w:sz w:val="26"/>
                <w:szCs w:val="26"/>
                <w:lang w:val="en-US" w:eastAsia="th-TH" w:bidi="th-TH"/>
              </w:rPr>
              <w:t>(</w:t>
            </w:r>
            <w:proofErr w:type="gramStart"/>
            <w:r w:rsidRPr="00392524">
              <w:rPr>
                <w:rFonts w:ascii="CordiaUPC" w:hAnsi="CordiaUPC" w:cs="CordiaUPC" w:hint="cs"/>
                <w:i/>
                <w:iCs/>
                <w:snapToGrid w:val="0"/>
                <w:sz w:val="26"/>
                <w:szCs w:val="26"/>
                <w:lang w:val="en-US" w:eastAsia="th-TH" w:bidi="th-TH"/>
              </w:rPr>
              <w:t>in</w:t>
            </w:r>
            <w:proofErr w:type="gramEnd"/>
            <w:r w:rsidRPr="00392524">
              <w:rPr>
                <w:rFonts w:ascii="CordiaUPC" w:hAnsi="CordiaUPC" w:cs="CordiaUPC" w:hint="cs"/>
                <w:i/>
                <w:iCs/>
                <w:snapToGrid w:val="0"/>
                <w:sz w:val="26"/>
                <w:szCs w:val="26"/>
                <w:lang w:val="en-US" w:eastAsia="th-TH" w:bidi="th-TH"/>
              </w:rPr>
              <w:t xml:space="preserve"> million Baht)</w:t>
            </w:r>
          </w:p>
        </w:tc>
      </w:tr>
      <w:tr w:rsidR="007F5FA4" w:rsidRPr="00392524" w14:paraId="286E3D41" w14:textId="77777777" w:rsidTr="006B1063">
        <w:trPr>
          <w:trHeight w:val="220"/>
        </w:trPr>
        <w:tc>
          <w:tcPr>
            <w:tcW w:w="6837" w:type="dxa"/>
            <w:gridSpan w:val="2"/>
          </w:tcPr>
          <w:p w14:paraId="1B4F1CBC" w14:textId="0BBBC67A" w:rsidR="007F5FA4" w:rsidRPr="00392524" w:rsidRDefault="007F5FA4" w:rsidP="007F5FA4">
            <w:pPr>
              <w:spacing w:line="240" w:lineRule="exact"/>
              <w:ind w:right="-109"/>
              <w:rPr>
                <w:rFonts w:ascii="CordiaUPC" w:hAnsi="CordiaUPC" w:cs="CordiaUPC"/>
                <w:b/>
                <w:bCs/>
                <w:sz w:val="26"/>
                <w:szCs w:val="26"/>
              </w:rPr>
            </w:pPr>
            <w:r w:rsidRPr="00392524">
              <w:rPr>
                <w:rFonts w:ascii="CordiaUPC" w:hAnsi="CordiaUPC" w:cs="CordiaUPC"/>
                <w:b/>
                <w:bCs/>
                <w:i/>
                <w:iCs/>
                <w:sz w:val="26"/>
                <w:szCs w:val="26"/>
              </w:rPr>
              <w:t xml:space="preserve">Loans modified during the </w:t>
            </w:r>
            <w:r>
              <w:rPr>
                <w:rFonts w:ascii="CordiaUPC" w:hAnsi="CordiaUPC" w:cs="CordiaUPC"/>
                <w:b/>
                <w:bCs/>
                <w:i/>
                <w:iCs/>
                <w:sz w:val="26"/>
                <w:szCs w:val="26"/>
              </w:rPr>
              <w:t>nine</w:t>
            </w:r>
            <w:r w:rsidRPr="00392524">
              <w:rPr>
                <w:rFonts w:ascii="CordiaUPC" w:hAnsi="CordiaUPC" w:cs="CordiaUPC"/>
                <w:b/>
                <w:bCs/>
                <w:i/>
                <w:iCs/>
                <w:sz w:val="26"/>
                <w:szCs w:val="26"/>
              </w:rPr>
              <w:t xml:space="preserve">-month period ended </w:t>
            </w:r>
            <w:r>
              <w:rPr>
                <w:rFonts w:ascii="CordiaUPC" w:hAnsi="CordiaUPC" w:cs="CordiaUPC"/>
                <w:b/>
                <w:bCs/>
                <w:i/>
                <w:iCs/>
                <w:sz w:val="26"/>
                <w:szCs w:val="26"/>
              </w:rPr>
              <w:t>30 September</w:t>
            </w:r>
          </w:p>
        </w:tc>
        <w:tc>
          <w:tcPr>
            <w:tcW w:w="1192" w:type="dxa"/>
            <w:gridSpan w:val="4"/>
          </w:tcPr>
          <w:p w14:paraId="450E2BD8" w14:textId="77777777" w:rsidR="007F5FA4" w:rsidRPr="00392524" w:rsidRDefault="007F5FA4" w:rsidP="007F5FA4">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gridSpan w:val="2"/>
          </w:tcPr>
          <w:p w14:paraId="4BB4C540" w14:textId="77777777" w:rsidR="007F5FA4" w:rsidRPr="00392524"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tcPr>
          <w:p w14:paraId="71000289" w14:textId="77777777" w:rsidR="007F5FA4" w:rsidRPr="00392524" w:rsidRDefault="007F5FA4" w:rsidP="007F5FA4">
            <w:pPr>
              <w:pStyle w:val="acctfourfigures"/>
              <w:tabs>
                <w:tab w:val="clear" w:pos="765"/>
              </w:tabs>
              <w:spacing w:line="240" w:lineRule="exact"/>
              <w:ind w:left="-108" w:right="-88"/>
              <w:jc w:val="center"/>
              <w:rPr>
                <w:rFonts w:ascii="CordiaUPC" w:hAnsi="CordiaUPC" w:cs="CordiaUPC"/>
                <w:sz w:val="26"/>
                <w:szCs w:val="26"/>
              </w:rPr>
            </w:pPr>
          </w:p>
        </w:tc>
      </w:tr>
      <w:tr w:rsidR="007F5FA4" w:rsidRPr="00392524" w14:paraId="02F84D4B" w14:textId="77777777" w:rsidTr="006B1063">
        <w:trPr>
          <w:trHeight w:val="220"/>
        </w:trPr>
        <w:tc>
          <w:tcPr>
            <w:tcW w:w="6837" w:type="dxa"/>
            <w:gridSpan w:val="2"/>
          </w:tcPr>
          <w:p w14:paraId="2830A747" w14:textId="77777777" w:rsidR="007F5FA4" w:rsidRPr="00392524" w:rsidRDefault="007F5FA4" w:rsidP="007F5FA4">
            <w:pPr>
              <w:spacing w:line="240" w:lineRule="exact"/>
              <w:ind w:right="-109"/>
              <w:rPr>
                <w:rFonts w:ascii="CordiaUPC" w:hAnsi="CordiaUPC" w:cs="CordiaUPC"/>
                <w:sz w:val="26"/>
                <w:szCs w:val="26"/>
              </w:rPr>
            </w:pPr>
            <w:r w:rsidRPr="009C0EDA">
              <w:rPr>
                <w:rFonts w:ascii="CordiaUPC" w:hAnsi="CordiaUPC" w:cs="CordiaUPC"/>
                <w:sz w:val="26"/>
                <w:szCs w:val="26"/>
              </w:rPr>
              <w:t>Outstanding loan at modification date*</w:t>
            </w:r>
          </w:p>
        </w:tc>
        <w:tc>
          <w:tcPr>
            <w:tcW w:w="1192" w:type="dxa"/>
            <w:gridSpan w:val="4"/>
            <w:vAlign w:val="bottom"/>
          </w:tcPr>
          <w:p w14:paraId="6D8E1F43" w14:textId="63EE934B" w:rsidR="007F5FA4" w:rsidRPr="00392524" w:rsidRDefault="007F5FA4" w:rsidP="007F5FA4">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6,884</w:t>
            </w:r>
          </w:p>
        </w:tc>
        <w:tc>
          <w:tcPr>
            <w:tcW w:w="239" w:type="dxa"/>
            <w:gridSpan w:val="2"/>
            <w:vAlign w:val="bottom"/>
          </w:tcPr>
          <w:p w14:paraId="005250B1" w14:textId="77777777" w:rsidR="007F5FA4" w:rsidRPr="00392524"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70EE59CF" w14:textId="4561BD4D" w:rsidR="007F5FA4" w:rsidRPr="0075298F" w:rsidRDefault="007F5FA4" w:rsidP="007F5FA4">
            <w:pPr>
              <w:pStyle w:val="acctfourfigures"/>
              <w:spacing w:line="240" w:lineRule="exact"/>
              <w:ind w:left="-108" w:right="-88"/>
              <w:rPr>
                <w:rFonts w:ascii="CordiaUPC" w:hAnsi="CordiaUPC" w:cs="CordiaUPC"/>
                <w:sz w:val="26"/>
                <w:szCs w:val="26"/>
              </w:rPr>
            </w:pPr>
            <w:r w:rsidRPr="0075298F">
              <w:rPr>
                <w:rFonts w:ascii="CordiaUPC" w:hAnsi="CordiaUPC" w:cs="CordiaUPC"/>
                <w:sz w:val="26"/>
                <w:szCs w:val="26"/>
                <w:lang w:bidi="th-TH"/>
              </w:rPr>
              <w:t>5,813</w:t>
            </w:r>
          </w:p>
        </w:tc>
      </w:tr>
      <w:tr w:rsidR="007F5FA4" w:rsidRPr="00392524" w14:paraId="440F9FB9" w14:textId="77777777" w:rsidTr="006B1063">
        <w:trPr>
          <w:trHeight w:val="220"/>
        </w:trPr>
        <w:tc>
          <w:tcPr>
            <w:tcW w:w="6837" w:type="dxa"/>
            <w:gridSpan w:val="2"/>
          </w:tcPr>
          <w:p w14:paraId="0AB9F81D" w14:textId="77777777" w:rsidR="007F5FA4" w:rsidRPr="00392524" w:rsidRDefault="007F5FA4" w:rsidP="007F5FA4">
            <w:pPr>
              <w:spacing w:line="240" w:lineRule="exact"/>
              <w:ind w:right="-109"/>
              <w:rPr>
                <w:rFonts w:ascii="CordiaUPC" w:hAnsi="CordiaUPC" w:cs="CordiaUPC"/>
                <w:sz w:val="26"/>
                <w:szCs w:val="26"/>
              </w:rPr>
            </w:pPr>
            <w:r w:rsidRPr="00392524">
              <w:rPr>
                <w:rFonts w:ascii="CordiaUPC" w:hAnsi="CordiaUPC" w:cs="CordiaUPC" w:hint="cs"/>
                <w:sz w:val="26"/>
                <w:szCs w:val="26"/>
                <w:lang w:bidi="th-TH"/>
              </w:rPr>
              <w:t>Net modification loss</w:t>
            </w:r>
            <w:r w:rsidRPr="00392524">
              <w:rPr>
                <w:rFonts w:ascii="CordiaUPC" w:hAnsi="CordiaUPC" w:cs="CordiaUPC"/>
                <w:i/>
                <w:iCs/>
                <w:sz w:val="28"/>
                <w:szCs w:val="28"/>
              </w:rPr>
              <w:t>*</w:t>
            </w:r>
          </w:p>
        </w:tc>
        <w:tc>
          <w:tcPr>
            <w:tcW w:w="1192" w:type="dxa"/>
            <w:gridSpan w:val="4"/>
            <w:vAlign w:val="bottom"/>
          </w:tcPr>
          <w:p w14:paraId="1B70170E" w14:textId="52959BD5" w:rsidR="007F5FA4" w:rsidRPr="00392524" w:rsidRDefault="007F5FA4" w:rsidP="007F5FA4">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58</w:t>
            </w:r>
          </w:p>
        </w:tc>
        <w:tc>
          <w:tcPr>
            <w:tcW w:w="239" w:type="dxa"/>
            <w:gridSpan w:val="2"/>
            <w:vAlign w:val="bottom"/>
          </w:tcPr>
          <w:p w14:paraId="36312621" w14:textId="77777777" w:rsidR="007F5FA4" w:rsidRPr="00392524"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16909778" w14:textId="24747008" w:rsidR="007F5FA4" w:rsidRPr="0075298F" w:rsidRDefault="007F5FA4" w:rsidP="007F5FA4">
            <w:pPr>
              <w:pStyle w:val="acctfourfigures"/>
              <w:spacing w:line="240" w:lineRule="exact"/>
              <w:ind w:left="-108" w:right="-88"/>
              <w:rPr>
                <w:rFonts w:ascii="CordiaUPC" w:hAnsi="CordiaUPC" w:cs="CordiaUPC"/>
                <w:sz w:val="26"/>
                <w:szCs w:val="26"/>
              </w:rPr>
            </w:pPr>
            <w:r w:rsidRPr="0075298F">
              <w:rPr>
                <w:rFonts w:ascii="CordiaUPC" w:hAnsi="CordiaUPC" w:cs="CordiaUPC"/>
                <w:sz w:val="26"/>
                <w:szCs w:val="26"/>
                <w:lang w:bidi="th-TH"/>
              </w:rPr>
              <w:t>152</w:t>
            </w:r>
          </w:p>
        </w:tc>
      </w:tr>
      <w:tr w:rsidR="007F5FA4" w:rsidRPr="00392524" w14:paraId="6ED187A1" w14:textId="77777777" w:rsidTr="006B1063">
        <w:trPr>
          <w:trHeight w:val="220"/>
        </w:trPr>
        <w:tc>
          <w:tcPr>
            <w:tcW w:w="6837" w:type="dxa"/>
            <w:gridSpan w:val="2"/>
          </w:tcPr>
          <w:p w14:paraId="266F60D6" w14:textId="77777777" w:rsidR="007F5FA4" w:rsidRPr="00392524" w:rsidRDefault="007F5FA4" w:rsidP="007F5FA4">
            <w:pPr>
              <w:spacing w:line="240" w:lineRule="exact"/>
              <w:ind w:right="-109"/>
              <w:rPr>
                <w:rFonts w:ascii="CordiaUPC" w:hAnsi="CordiaUPC" w:cs="CordiaUPC"/>
                <w:sz w:val="26"/>
                <w:szCs w:val="26"/>
                <w:lang w:bidi="th-TH"/>
              </w:rPr>
            </w:pPr>
          </w:p>
        </w:tc>
        <w:tc>
          <w:tcPr>
            <w:tcW w:w="1192" w:type="dxa"/>
            <w:gridSpan w:val="4"/>
            <w:vAlign w:val="bottom"/>
          </w:tcPr>
          <w:p w14:paraId="19E2C969" w14:textId="77777777" w:rsidR="007F5FA4" w:rsidRPr="00392524" w:rsidRDefault="007F5FA4" w:rsidP="007F5FA4">
            <w:pPr>
              <w:pStyle w:val="acctfourfigures"/>
              <w:spacing w:line="240" w:lineRule="exact"/>
              <w:ind w:left="-108" w:right="-88"/>
              <w:rPr>
                <w:rFonts w:ascii="CordiaUPC" w:hAnsi="CordiaUPC" w:cs="CordiaUPC"/>
                <w:sz w:val="26"/>
                <w:szCs w:val="26"/>
              </w:rPr>
            </w:pPr>
          </w:p>
        </w:tc>
        <w:tc>
          <w:tcPr>
            <w:tcW w:w="239" w:type="dxa"/>
            <w:gridSpan w:val="2"/>
            <w:vAlign w:val="bottom"/>
          </w:tcPr>
          <w:p w14:paraId="2C55888D" w14:textId="77777777" w:rsidR="007F5FA4" w:rsidRPr="00392524"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68646708" w14:textId="77777777" w:rsidR="007F5FA4" w:rsidRPr="0075298F" w:rsidRDefault="007F5FA4" w:rsidP="007F5FA4">
            <w:pPr>
              <w:pStyle w:val="acctfourfigures"/>
              <w:spacing w:line="240" w:lineRule="exact"/>
              <w:ind w:left="-108" w:right="-88"/>
              <w:rPr>
                <w:rFonts w:ascii="CordiaUPC" w:hAnsi="CordiaUPC" w:cs="CordiaUPC"/>
                <w:sz w:val="26"/>
                <w:szCs w:val="26"/>
                <w:lang w:bidi="th-TH"/>
              </w:rPr>
            </w:pPr>
          </w:p>
        </w:tc>
      </w:tr>
      <w:tr w:rsidR="007F5FA4" w:rsidRPr="00392524" w14:paraId="4BFE61D3" w14:textId="77777777" w:rsidTr="006B1063">
        <w:trPr>
          <w:trHeight w:val="220"/>
        </w:trPr>
        <w:tc>
          <w:tcPr>
            <w:tcW w:w="6837" w:type="dxa"/>
            <w:gridSpan w:val="2"/>
          </w:tcPr>
          <w:p w14:paraId="774D10A3" w14:textId="77777777" w:rsidR="007F5FA4" w:rsidRPr="00344FEB" w:rsidRDefault="007F5FA4" w:rsidP="007F5FA4">
            <w:pPr>
              <w:spacing w:line="240" w:lineRule="exact"/>
              <w:ind w:left="184" w:right="-29" w:hanging="176"/>
              <w:rPr>
                <w:rFonts w:ascii="CordiaUPC" w:hAnsi="CordiaUPC" w:cs="CordiaUPC"/>
                <w:b/>
                <w:bCs/>
                <w:i/>
                <w:iCs/>
                <w:sz w:val="26"/>
                <w:szCs w:val="26"/>
              </w:rPr>
            </w:pPr>
            <w:r w:rsidRPr="00344FEB">
              <w:rPr>
                <w:rFonts w:ascii="CordiaUPC" w:hAnsi="CordiaUPC" w:cs="CordiaUPC"/>
                <w:b/>
                <w:bCs/>
                <w:i/>
                <w:iCs/>
                <w:sz w:val="26"/>
                <w:szCs w:val="26"/>
              </w:rPr>
              <w:t>Loans modified since initial recognition - upgraded</w:t>
            </w:r>
          </w:p>
          <w:p w14:paraId="628445CF" w14:textId="77777777" w:rsidR="007F5FA4" w:rsidRDefault="007F5FA4" w:rsidP="007F5FA4">
            <w:pPr>
              <w:spacing w:line="240" w:lineRule="exact"/>
              <w:ind w:left="163" w:right="-109" w:hanging="163"/>
              <w:rPr>
                <w:rFonts w:ascii="CordiaUPC" w:hAnsi="CordiaUPC" w:cs="CordiaUPC"/>
                <w:sz w:val="26"/>
                <w:szCs w:val="26"/>
              </w:rPr>
            </w:pPr>
            <w:r w:rsidRPr="0036628F">
              <w:rPr>
                <w:rFonts w:ascii="CordiaUPC" w:hAnsi="CordiaUPC" w:cs="CordiaUPC"/>
                <w:sz w:val="26"/>
                <w:szCs w:val="26"/>
              </w:rPr>
              <w:t xml:space="preserve">Outstanding of loans to customers upgraded from lifetime expected credit </w:t>
            </w:r>
            <w:r>
              <w:rPr>
                <w:rFonts w:ascii="CordiaUPC" w:hAnsi="CordiaUPC" w:cs="CordiaUPC"/>
                <w:sz w:val="26"/>
                <w:szCs w:val="26"/>
              </w:rPr>
              <w:t>loss</w:t>
            </w:r>
          </w:p>
          <w:p w14:paraId="0776F523" w14:textId="77777777" w:rsidR="007F5FA4" w:rsidRPr="00392524" w:rsidRDefault="007F5FA4" w:rsidP="007F5FA4">
            <w:pPr>
              <w:spacing w:line="240" w:lineRule="exact"/>
              <w:ind w:left="316" w:right="-109" w:hanging="180"/>
              <w:rPr>
                <w:rFonts w:ascii="CordiaUPC" w:hAnsi="CordiaUPC" w:cs="CordiaUPC"/>
                <w:sz w:val="26"/>
                <w:szCs w:val="26"/>
                <w:lang w:bidi="th-TH"/>
              </w:rPr>
            </w:pPr>
            <w:r w:rsidRPr="0036628F">
              <w:rPr>
                <w:rFonts w:ascii="CordiaUPC" w:hAnsi="CordiaUPC" w:cs="CordiaUPC"/>
                <w:sz w:val="26"/>
                <w:szCs w:val="26"/>
              </w:rPr>
              <w:t xml:space="preserve">to 12-month expected credit </w:t>
            </w:r>
            <w:r>
              <w:rPr>
                <w:rFonts w:ascii="CordiaUPC" w:hAnsi="CordiaUPC" w:cs="CordiaUPC"/>
                <w:sz w:val="26"/>
                <w:szCs w:val="26"/>
              </w:rPr>
              <w:t>loss</w:t>
            </w:r>
            <w:r w:rsidRPr="0036628F">
              <w:rPr>
                <w:rFonts w:ascii="CordiaUPC" w:hAnsi="CordiaUPC" w:cs="CordiaUPC"/>
                <w:sz w:val="26"/>
                <w:szCs w:val="26"/>
              </w:rPr>
              <w:t xml:space="preserve"> in the period</w:t>
            </w:r>
          </w:p>
        </w:tc>
        <w:tc>
          <w:tcPr>
            <w:tcW w:w="1192" w:type="dxa"/>
            <w:gridSpan w:val="4"/>
            <w:vAlign w:val="bottom"/>
          </w:tcPr>
          <w:p w14:paraId="79A6F882" w14:textId="6AF830BF" w:rsidR="007F5FA4" w:rsidRPr="00392524" w:rsidRDefault="007F5FA4" w:rsidP="007F5FA4">
            <w:pPr>
              <w:pStyle w:val="acctfourfigures"/>
              <w:spacing w:line="240" w:lineRule="exact"/>
              <w:ind w:left="-108" w:right="-88"/>
              <w:rPr>
                <w:rFonts w:ascii="CordiaUPC" w:hAnsi="CordiaUPC" w:cs="CordiaUPC"/>
                <w:sz w:val="26"/>
                <w:szCs w:val="26"/>
              </w:rPr>
            </w:pPr>
            <w:r w:rsidRPr="007F5FA4">
              <w:rPr>
                <w:rFonts w:ascii="CordiaUPC" w:hAnsi="CordiaUPC" w:cs="CordiaUPC"/>
                <w:sz w:val="26"/>
                <w:szCs w:val="26"/>
              </w:rPr>
              <w:t>706</w:t>
            </w:r>
          </w:p>
        </w:tc>
        <w:tc>
          <w:tcPr>
            <w:tcW w:w="239" w:type="dxa"/>
            <w:gridSpan w:val="2"/>
            <w:vAlign w:val="bottom"/>
          </w:tcPr>
          <w:p w14:paraId="1598874B" w14:textId="77777777" w:rsidR="007F5FA4" w:rsidRPr="00392524"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178B09A9" w14:textId="50D99F5E" w:rsidR="007F5FA4" w:rsidRPr="0075298F" w:rsidRDefault="007F5FA4" w:rsidP="007F5FA4">
            <w:pPr>
              <w:pStyle w:val="acctfourfigures"/>
              <w:spacing w:line="240" w:lineRule="exact"/>
              <w:ind w:left="-108" w:right="-88"/>
              <w:rPr>
                <w:rFonts w:ascii="CordiaUPC" w:hAnsi="CordiaUPC" w:cs="CordiaUPC"/>
                <w:sz w:val="26"/>
                <w:szCs w:val="26"/>
                <w:lang w:bidi="th-TH"/>
              </w:rPr>
            </w:pPr>
            <w:r w:rsidRPr="0075298F">
              <w:rPr>
                <w:rFonts w:ascii="CordiaUPC" w:hAnsi="CordiaUPC" w:cs="CordiaUPC"/>
                <w:sz w:val="26"/>
                <w:szCs w:val="26"/>
                <w:lang w:bidi="th-TH"/>
              </w:rPr>
              <w:t>353</w:t>
            </w:r>
          </w:p>
        </w:tc>
      </w:tr>
      <w:tr w:rsidR="007F5FA4" w:rsidRPr="00392524" w14:paraId="61AC3DB1" w14:textId="77777777" w:rsidTr="004A2B8B">
        <w:trPr>
          <w:trHeight w:val="218"/>
        </w:trPr>
        <w:tc>
          <w:tcPr>
            <w:tcW w:w="6837" w:type="dxa"/>
            <w:gridSpan w:val="2"/>
          </w:tcPr>
          <w:p w14:paraId="78FBB5CA" w14:textId="77777777" w:rsidR="007F5FA4" w:rsidRPr="00392524" w:rsidRDefault="007F5FA4" w:rsidP="007F5FA4">
            <w:pPr>
              <w:spacing w:line="240" w:lineRule="exact"/>
              <w:ind w:right="-109"/>
              <w:rPr>
                <w:rFonts w:ascii="CordiaUPC" w:hAnsi="CordiaUPC" w:cs="CordiaUPC"/>
                <w:sz w:val="26"/>
                <w:szCs w:val="26"/>
                <w:lang w:bidi="th-TH"/>
              </w:rPr>
            </w:pPr>
          </w:p>
        </w:tc>
        <w:tc>
          <w:tcPr>
            <w:tcW w:w="1192" w:type="dxa"/>
            <w:gridSpan w:val="4"/>
            <w:vAlign w:val="bottom"/>
          </w:tcPr>
          <w:p w14:paraId="6B79F3ED" w14:textId="77777777" w:rsidR="007F5FA4" w:rsidRPr="00392524" w:rsidRDefault="007F5FA4" w:rsidP="007F5FA4">
            <w:pPr>
              <w:pStyle w:val="acctfourfigures"/>
              <w:spacing w:line="240" w:lineRule="exact"/>
              <w:ind w:left="-108" w:right="-88"/>
              <w:rPr>
                <w:rFonts w:ascii="CordiaUPC" w:hAnsi="CordiaUPC" w:cs="CordiaUPC"/>
                <w:sz w:val="26"/>
                <w:szCs w:val="26"/>
              </w:rPr>
            </w:pPr>
          </w:p>
        </w:tc>
        <w:tc>
          <w:tcPr>
            <w:tcW w:w="239" w:type="dxa"/>
            <w:gridSpan w:val="2"/>
            <w:vAlign w:val="bottom"/>
          </w:tcPr>
          <w:p w14:paraId="408FBA84" w14:textId="77777777" w:rsidR="007F5FA4" w:rsidRPr="00392524"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64F337B0" w14:textId="77777777" w:rsidR="007F5FA4" w:rsidRPr="00392524" w:rsidRDefault="007F5FA4" w:rsidP="007F5FA4">
            <w:pPr>
              <w:pStyle w:val="acctfourfigures"/>
              <w:spacing w:line="240" w:lineRule="exact"/>
              <w:ind w:left="-108" w:right="-88"/>
              <w:rPr>
                <w:rFonts w:ascii="CordiaUPC" w:hAnsi="CordiaUPC" w:cs="CordiaUPC"/>
                <w:sz w:val="26"/>
                <w:szCs w:val="26"/>
                <w:lang w:bidi="th-TH"/>
              </w:rPr>
            </w:pPr>
          </w:p>
        </w:tc>
      </w:tr>
    </w:tbl>
    <w:p w14:paraId="27C79894" w14:textId="77777777" w:rsidR="009406DA" w:rsidRPr="00392524" w:rsidRDefault="009406DA" w:rsidP="009406DA">
      <w:pPr>
        <w:spacing w:line="240" w:lineRule="exact"/>
        <w:ind w:firstLine="540"/>
        <w:rPr>
          <w:rFonts w:eastAsia="Times New Roman"/>
          <w:sz w:val="18"/>
          <w:szCs w:val="16"/>
        </w:rPr>
      </w:pPr>
      <w:r w:rsidRPr="00392524">
        <w:rPr>
          <w:rFonts w:ascii="CordiaUPC" w:hAnsi="CordiaUPC" w:cs="CordiaUPC"/>
          <w:i/>
          <w:iCs/>
          <w:sz w:val="28"/>
          <w:szCs w:val="28"/>
        </w:rPr>
        <w:t>*</w:t>
      </w:r>
      <w:r w:rsidRPr="00392524">
        <w:rPr>
          <w:rFonts w:ascii="CordiaUPC" w:hAnsi="CordiaUPC" w:cs="CordiaUPC" w:hint="cs"/>
          <w:szCs w:val="22"/>
          <w:lang w:val="en-US"/>
        </w:rPr>
        <w:t xml:space="preserve"> </w:t>
      </w:r>
      <w:r w:rsidRPr="00392524">
        <w:rPr>
          <w:rFonts w:ascii="CordiaUPC" w:eastAsia="Times New Roman" w:hAnsi="CordiaUPC" w:cs="CordiaUPC"/>
          <w:szCs w:val="22"/>
        </w:rPr>
        <w:t>In 2022, this included 2</w:t>
      </w:r>
      <w:r w:rsidRPr="00392524">
        <w:rPr>
          <w:rFonts w:ascii="CordiaUPC" w:eastAsia="Times New Roman" w:hAnsi="CordiaUPC" w:cs="CordiaUPC"/>
          <w:szCs w:val="22"/>
          <w:vertAlign w:val="superscript"/>
        </w:rPr>
        <w:t>nd</w:t>
      </w:r>
      <w:r w:rsidRPr="00392524">
        <w:rPr>
          <w:rFonts w:ascii="CordiaUPC" w:eastAsia="Times New Roman" w:hAnsi="CordiaUPC" w:cs="CordiaUPC"/>
          <w:szCs w:val="22"/>
        </w:rPr>
        <w:t xml:space="preserve"> form of financial assistance based on sustainable debt resolution as mentioned in note 2.</w:t>
      </w:r>
    </w:p>
    <w:p w14:paraId="2F35211C" w14:textId="77777777" w:rsidR="009406DA" w:rsidRPr="00392524" w:rsidRDefault="009406DA" w:rsidP="009406DA">
      <w:pPr>
        <w:spacing w:line="240" w:lineRule="exact"/>
        <w:rPr>
          <w:rFonts w:ascii="CordiaUPC" w:hAnsi="CordiaUPC" w:cs="CordiaUPC"/>
          <w:sz w:val="26"/>
          <w:szCs w:val="26"/>
          <w:lang w:val="en-AU"/>
        </w:rPr>
      </w:pPr>
    </w:p>
    <w:p w14:paraId="2444039E" w14:textId="62F847CA" w:rsidR="009406DA" w:rsidRPr="000B4727" w:rsidRDefault="009406DA" w:rsidP="009406DA">
      <w:pPr>
        <w:spacing w:line="240" w:lineRule="exact"/>
        <w:ind w:left="540"/>
        <w:jc w:val="both"/>
        <w:rPr>
          <w:rFonts w:ascii="CordiaUPC" w:hAnsi="CordiaUPC" w:cs="CordiaUPC"/>
          <w:sz w:val="26"/>
          <w:szCs w:val="26"/>
        </w:rPr>
      </w:pPr>
      <w:r w:rsidRPr="00392524">
        <w:rPr>
          <w:rFonts w:ascii="CordiaUPC" w:hAnsi="CordiaUPC" w:cs="CordiaUPC"/>
          <w:sz w:val="26"/>
          <w:szCs w:val="26"/>
        </w:rPr>
        <w:t xml:space="preserve">As </w:t>
      </w:r>
      <w:proofErr w:type="gramStart"/>
      <w:r w:rsidRPr="00392524">
        <w:rPr>
          <w:rFonts w:ascii="CordiaUPC" w:hAnsi="CordiaUPC" w:cs="CordiaUPC"/>
          <w:sz w:val="26"/>
          <w:szCs w:val="26"/>
        </w:rPr>
        <w:t>at</w:t>
      </w:r>
      <w:proofErr w:type="gramEnd"/>
      <w:r w:rsidRPr="00392524">
        <w:rPr>
          <w:rFonts w:ascii="CordiaUPC" w:hAnsi="CordiaUPC" w:cs="CordiaUPC"/>
          <w:sz w:val="26"/>
          <w:szCs w:val="26"/>
        </w:rPr>
        <w:t xml:space="preserve"> </w:t>
      </w:r>
      <w:r>
        <w:rPr>
          <w:rFonts w:ascii="CordiaUPC" w:hAnsi="CordiaUPC" w:cs="CordiaUPC"/>
          <w:sz w:val="26"/>
          <w:szCs w:val="26"/>
        </w:rPr>
        <w:t xml:space="preserve">30 </w:t>
      </w:r>
      <w:r w:rsidR="002A34E6">
        <w:rPr>
          <w:rFonts w:ascii="CordiaUPC" w:hAnsi="CordiaUPC" w:cs="CordiaUPC"/>
          <w:sz w:val="26"/>
          <w:szCs w:val="26"/>
        </w:rPr>
        <w:t>September</w:t>
      </w:r>
      <w:r w:rsidRPr="00392524">
        <w:rPr>
          <w:rFonts w:ascii="CordiaUPC" w:hAnsi="CordiaUPC" w:cs="CordiaUPC"/>
          <w:sz w:val="26"/>
          <w:szCs w:val="26"/>
        </w:rPr>
        <w:t xml:space="preserve"> 2022, the outstanding </w:t>
      </w:r>
      <w:r w:rsidRPr="000B4727">
        <w:rPr>
          <w:rFonts w:ascii="CordiaUPC" w:hAnsi="CordiaUPC" w:cs="CordiaUPC"/>
          <w:sz w:val="26"/>
          <w:szCs w:val="26"/>
        </w:rPr>
        <w:t>modified loan</w:t>
      </w:r>
      <w:r>
        <w:rPr>
          <w:rFonts w:ascii="CordiaUPC" w:hAnsi="CordiaUPC" w:cs="CordiaUPC"/>
          <w:sz w:val="26"/>
          <w:szCs w:val="26"/>
        </w:rPr>
        <w:t>s</w:t>
      </w:r>
      <w:r w:rsidRPr="000B4727">
        <w:rPr>
          <w:rFonts w:ascii="CordiaUPC" w:hAnsi="CordiaUPC" w:cs="CordiaUPC"/>
          <w:sz w:val="26"/>
          <w:szCs w:val="26"/>
        </w:rPr>
        <w:t xml:space="preserve"> of the Bank and its subsidiaries was approximately </w:t>
      </w:r>
      <w:r w:rsidR="007F5FA4">
        <w:rPr>
          <w:rFonts w:ascii="CordiaUPC" w:hAnsi="CordiaUPC" w:cs="CordiaUPC"/>
          <w:sz w:val="26"/>
          <w:szCs w:val="26"/>
          <w:lang w:bidi="th-TH"/>
        </w:rPr>
        <w:t>11</w:t>
      </w:r>
      <w:r w:rsidRPr="000B4727">
        <w:rPr>
          <w:rFonts w:ascii="CordiaUPC" w:hAnsi="CordiaUPC" w:cs="CordiaUPC"/>
          <w:sz w:val="26"/>
          <w:szCs w:val="26"/>
        </w:rPr>
        <w:t xml:space="preserve">% of the total loans </w:t>
      </w:r>
      <w:r w:rsidRPr="000B4727">
        <w:rPr>
          <w:rFonts w:ascii="CordiaUPC" w:hAnsi="CordiaUPC" w:cs="CordiaUPC"/>
          <w:i/>
          <w:iCs/>
          <w:sz w:val="26"/>
          <w:szCs w:val="26"/>
        </w:rPr>
        <w:t>(31 December 2021: 16% of the total loans).</w:t>
      </w:r>
    </w:p>
    <w:p w14:paraId="146F1A96" w14:textId="77777777" w:rsidR="000D70F4" w:rsidRPr="00392524" w:rsidRDefault="000D70F4" w:rsidP="000D70F4">
      <w:pPr>
        <w:spacing w:line="240" w:lineRule="exact"/>
        <w:jc w:val="both"/>
        <w:rPr>
          <w:rFonts w:ascii="CordiaUPC" w:hAnsi="CordiaUPC" w:cs="CordiaUPC"/>
          <w:sz w:val="26"/>
          <w:szCs w:val="26"/>
          <w:lang w:bidi="th-TH"/>
        </w:rPr>
      </w:pPr>
    </w:p>
    <w:p w14:paraId="7B1816C4" w14:textId="77777777" w:rsidR="00B264EB" w:rsidRPr="00392524" w:rsidRDefault="00B264EB" w:rsidP="00AD7C76">
      <w:pPr>
        <w:spacing w:line="240" w:lineRule="exact"/>
        <w:ind w:left="1051"/>
        <w:jc w:val="both"/>
        <w:rPr>
          <w:rFonts w:ascii="CordiaUPC" w:hAnsi="CordiaUPC" w:cs="CordiaUPC"/>
          <w:sz w:val="26"/>
          <w:szCs w:val="26"/>
          <w:lang w:bidi="th-TH"/>
        </w:rPr>
      </w:pPr>
    </w:p>
    <w:p w14:paraId="452BCDFA" w14:textId="77777777" w:rsidR="00894CD6" w:rsidRDefault="00894CD6">
      <w:pPr>
        <w:spacing w:line="240" w:lineRule="auto"/>
        <w:rPr>
          <w:rFonts w:ascii="CordiaUPC" w:hAnsi="CordiaUPC" w:cs="CordiaUPC"/>
          <w:b/>
          <w:bCs/>
          <w:sz w:val="26"/>
          <w:szCs w:val="26"/>
        </w:rPr>
      </w:pPr>
      <w:r>
        <w:rPr>
          <w:rFonts w:ascii="CordiaUPC" w:hAnsi="CordiaUPC" w:cs="CordiaUPC"/>
          <w:b/>
          <w:bCs/>
          <w:sz w:val="26"/>
          <w:szCs w:val="26"/>
        </w:rPr>
        <w:br w:type="page"/>
      </w:r>
    </w:p>
    <w:p w14:paraId="28020915" w14:textId="619C5312" w:rsidR="00501E3E" w:rsidRPr="00392524" w:rsidRDefault="00A7166D" w:rsidP="00AD7C76">
      <w:pPr>
        <w:spacing w:line="240" w:lineRule="exact"/>
        <w:ind w:left="547" w:right="14" w:hanging="547"/>
        <w:jc w:val="thaiDistribute"/>
        <w:rPr>
          <w:rFonts w:ascii="CordiaUPC" w:hAnsi="CordiaUPC" w:cs="CordiaUPC"/>
          <w:b/>
          <w:bCs/>
          <w:sz w:val="26"/>
          <w:szCs w:val="26"/>
        </w:rPr>
      </w:pPr>
      <w:r w:rsidRPr="00392524">
        <w:rPr>
          <w:rFonts w:ascii="CordiaUPC" w:hAnsi="CordiaUPC" w:cs="CordiaUPC"/>
          <w:b/>
          <w:bCs/>
          <w:sz w:val="26"/>
          <w:szCs w:val="26"/>
        </w:rPr>
        <w:lastRenderedPageBreak/>
        <w:t>7</w:t>
      </w:r>
      <w:r w:rsidR="001642FD" w:rsidRPr="00392524">
        <w:rPr>
          <w:rFonts w:ascii="CordiaUPC" w:hAnsi="CordiaUPC" w:cs="CordiaUPC" w:hint="cs"/>
          <w:b/>
          <w:bCs/>
          <w:sz w:val="26"/>
          <w:szCs w:val="26"/>
        </w:rPr>
        <w:t>.</w:t>
      </w:r>
      <w:r w:rsidR="00962833" w:rsidRPr="00392524">
        <w:rPr>
          <w:rFonts w:ascii="CordiaUPC" w:hAnsi="CordiaUPC" w:cs="CordiaUPC" w:hint="cs"/>
          <w:b/>
          <w:bCs/>
          <w:sz w:val="26"/>
          <w:szCs w:val="26"/>
        </w:rPr>
        <w:t>5</w:t>
      </w:r>
      <w:r w:rsidR="000E3966" w:rsidRPr="00392524">
        <w:rPr>
          <w:rFonts w:ascii="CordiaUPC" w:hAnsi="CordiaUPC" w:cs="CordiaUPC" w:hint="cs"/>
          <w:b/>
          <w:bCs/>
          <w:sz w:val="26"/>
          <w:szCs w:val="26"/>
        </w:rPr>
        <w:tab/>
      </w:r>
      <w:r w:rsidR="00501E3E" w:rsidRPr="00392524">
        <w:rPr>
          <w:rFonts w:ascii="CordiaUPC" w:hAnsi="CordiaUPC" w:cs="CordiaUPC" w:hint="cs"/>
          <w:b/>
          <w:bCs/>
          <w:sz w:val="26"/>
          <w:szCs w:val="26"/>
        </w:rPr>
        <w:t>Hire purchase and finance lease receivables</w:t>
      </w:r>
    </w:p>
    <w:p w14:paraId="523BC46E" w14:textId="77777777" w:rsidR="00B661CE" w:rsidRDefault="00B661CE" w:rsidP="00B661CE">
      <w:pPr>
        <w:spacing w:line="240" w:lineRule="atLeast"/>
        <w:ind w:left="547" w:right="-43"/>
        <w:jc w:val="both"/>
        <w:rPr>
          <w:rFonts w:ascii="CordiaUPC" w:eastAsia="Angsana New" w:hAnsi="CordiaUPC" w:cs="CordiaUPC"/>
          <w:sz w:val="16"/>
          <w:szCs w:val="16"/>
          <w:lang w:val="en-US"/>
        </w:rPr>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334139" w:rsidRPr="000B4727" w14:paraId="32A6A251" w14:textId="77777777" w:rsidTr="006B1063">
        <w:tc>
          <w:tcPr>
            <w:tcW w:w="1729" w:type="pct"/>
          </w:tcPr>
          <w:p w14:paraId="5F1868E2" w14:textId="77777777" w:rsidR="00334139" w:rsidRPr="000B4727" w:rsidRDefault="00334139" w:rsidP="006B1063">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67C8928" w14:textId="77777777" w:rsidR="00334139" w:rsidRPr="000B4727" w:rsidRDefault="00334139" w:rsidP="006B1063">
            <w:pPr>
              <w:pStyle w:val="BodyText"/>
              <w:spacing w:after="0" w:line="240" w:lineRule="exact"/>
              <w:ind w:left="-113" w:right="-72"/>
              <w:jc w:val="center"/>
              <w:rPr>
                <w:rFonts w:ascii="CordiaUPC" w:hAnsi="CordiaUPC" w:cs="CordiaUPC"/>
                <w:b/>
                <w:bCs/>
                <w:sz w:val="26"/>
                <w:szCs w:val="26"/>
              </w:rPr>
            </w:pPr>
            <w:r w:rsidRPr="000B4727">
              <w:rPr>
                <w:rFonts w:ascii="CordiaUPC" w:hAnsi="CordiaUPC" w:cs="CordiaUPC" w:hint="cs"/>
                <w:b/>
                <w:bCs/>
                <w:sz w:val="26"/>
                <w:szCs w:val="26"/>
              </w:rPr>
              <w:t xml:space="preserve">Consolidated </w:t>
            </w:r>
            <w:r w:rsidRPr="000B4727">
              <w:rPr>
                <w:rFonts w:ascii="CordiaUPC" w:hAnsi="CordiaUPC" w:cs="CordiaUPC"/>
                <w:b/>
                <w:bCs/>
                <w:sz w:val="26"/>
                <w:szCs w:val="26"/>
                <w:lang w:val="en-US"/>
              </w:rPr>
              <w:t>and</w:t>
            </w:r>
            <w:r w:rsidRPr="000B4727">
              <w:rPr>
                <w:rFonts w:ascii="CordiaUPC" w:hAnsi="CordiaUPC" w:cs="CordiaUPC" w:hint="cs"/>
                <w:b/>
                <w:bCs/>
                <w:sz w:val="26"/>
                <w:szCs w:val="26"/>
                <w:cs/>
                <w:lang w:bidi="th-TH"/>
              </w:rPr>
              <w:t xml:space="preserve"> </w:t>
            </w:r>
            <w:r w:rsidRPr="000B4727">
              <w:rPr>
                <w:rFonts w:ascii="CordiaUPC" w:hAnsi="CordiaUPC" w:cs="CordiaUPC" w:hint="cs"/>
                <w:b/>
                <w:bCs/>
                <w:sz w:val="26"/>
                <w:szCs w:val="26"/>
              </w:rPr>
              <w:t>Bank only</w:t>
            </w:r>
          </w:p>
        </w:tc>
      </w:tr>
      <w:tr w:rsidR="00334139" w:rsidRPr="000B4727" w14:paraId="015A33D8" w14:textId="77777777" w:rsidTr="006B1063">
        <w:tc>
          <w:tcPr>
            <w:tcW w:w="1729" w:type="pct"/>
          </w:tcPr>
          <w:p w14:paraId="3DADCEA6" w14:textId="77777777" w:rsidR="00334139" w:rsidRPr="000B4727" w:rsidRDefault="00334139" w:rsidP="006B1063">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FDD8C3F" w14:textId="74B25B81" w:rsidR="00334139" w:rsidRPr="000B4727" w:rsidRDefault="00334139" w:rsidP="006B1063">
            <w:pPr>
              <w:pStyle w:val="BodyText"/>
              <w:spacing w:after="0" w:line="240" w:lineRule="exact"/>
              <w:ind w:left="-113" w:right="-72"/>
              <w:jc w:val="center"/>
              <w:rPr>
                <w:rFonts w:ascii="CordiaUPC" w:hAnsi="CordiaUPC" w:cs="CordiaUPC"/>
                <w:sz w:val="26"/>
                <w:szCs w:val="26"/>
              </w:rPr>
            </w:pPr>
            <w:r w:rsidRPr="000B4727">
              <w:rPr>
                <w:rFonts w:ascii="CordiaUPC" w:eastAsia="Times New Roman" w:hAnsi="CordiaUPC" w:cs="CordiaUPC"/>
                <w:sz w:val="26"/>
                <w:szCs w:val="26"/>
                <w:lang w:bidi="th-TH"/>
              </w:rPr>
              <w:t xml:space="preserve">30 </w:t>
            </w:r>
            <w:r>
              <w:rPr>
                <w:rFonts w:ascii="CordiaUPC" w:eastAsia="Times New Roman" w:hAnsi="CordiaUPC" w:cs="CordiaUPC"/>
                <w:sz w:val="26"/>
                <w:szCs w:val="26"/>
                <w:lang w:bidi="th-TH"/>
              </w:rPr>
              <w:t>September</w:t>
            </w:r>
            <w:r w:rsidRPr="000B4727">
              <w:rPr>
                <w:rFonts w:ascii="CordiaUPC" w:eastAsia="Times New Roman" w:hAnsi="CordiaUPC" w:cs="CordiaUPC"/>
                <w:sz w:val="26"/>
                <w:szCs w:val="26"/>
                <w:lang w:bidi="th-TH"/>
              </w:rPr>
              <w:t xml:space="preserve"> 2022</w:t>
            </w:r>
          </w:p>
        </w:tc>
      </w:tr>
      <w:tr w:rsidR="00334139" w:rsidRPr="000B4727" w14:paraId="0B5C237C" w14:textId="77777777" w:rsidTr="006B1063">
        <w:tc>
          <w:tcPr>
            <w:tcW w:w="1729" w:type="pct"/>
          </w:tcPr>
          <w:p w14:paraId="7C83889B" w14:textId="77777777" w:rsidR="00334139" w:rsidRPr="000B4727" w:rsidRDefault="00334139" w:rsidP="006B1063">
            <w:pPr>
              <w:pStyle w:val="BodyText"/>
              <w:spacing w:after="0" w:line="240" w:lineRule="exact"/>
              <w:ind w:right="-45"/>
              <w:jc w:val="both"/>
              <w:rPr>
                <w:rFonts w:ascii="CordiaUPC" w:hAnsi="CordiaUPC" w:cs="CordiaUPC"/>
                <w:sz w:val="26"/>
                <w:szCs w:val="26"/>
              </w:rPr>
            </w:pPr>
          </w:p>
        </w:tc>
        <w:tc>
          <w:tcPr>
            <w:tcW w:w="777" w:type="pct"/>
          </w:tcPr>
          <w:p w14:paraId="5D1CA9C7"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127" w:type="pct"/>
          </w:tcPr>
          <w:p w14:paraId="2FAA2C42"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20" w:type="pct"/>
          </w:tcPr>
          <w:p w14:paraId="2E70A835"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Portion due</w:t>
            </w:r>
          </w:p>
        </w:tc>
        <w:tc>
          <w:tcPr>
            <w:tcW w:w="129" w:type="pct"/>
          </w:tcPr>
          <w:p w14:paraId="32F1D6FE"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07" w:type="pct"/>
          </w:tcPr>
          <w:p w14:paraId="02D18AAB"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c>
          <w:tcPr>
            <w:tcW w:w="135" w:type="pct"/>
          </w:tcPr>
          <w:p w14:paraId="3BC18508"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c>
          <w:tcPr>
            <w:tcW w:w="676" w:type="pct"/>
          </w:tcPr>
          <w:p w14:paraId="0A19659E"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r>
      <w:tr w:rsidR="00334139" w:rsidRPr="000B4727" w14:paraId="5C14C2C5" w14:textId="77777777" w:rsidTr="006B1063">
        <w:tc>
          <w:tcPr>
            <w:tcW w:w="1729" w:type="pct"/>
          </w:tcPr>
          <w:p w14:paraId="68CA11A7" w14:textId="77777777" w:rsidR="00334139" w:rsidRPr="000B4727" w:rsidRDefault="00334139" w:rsidP="006B1063">
            <w:pPr>
              <w:pStyle w:val="BodyText"/>
              <w:spacing w:after="0" w:line="240" w:lineRule="exact"/>
              <w:ind w:right="-45"/>
              <w:jc w:val="both"/>
              <w:rPr>
                <w:rFonts w:ascii="CordiaUPC" w:hAnsi="CordiaUPC" w:cs="CordiaUPC"/>
                <w:sz w:val="26"/>
                <w:szCs w:val="26"/>
              </w:rPr>
            </w:pPr>
          </w:p>
        </w:tc>
        <w:tc>
          <w:tcPr>
            <w:tcW w:w="777" w:type="pct"/>
          </w:tcPr>
          <w:p w14:paraId="2B142A0E"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127" w:type="pct"/>
          </w:tcPr>
          <w:p w14:paraId="3F9E34A0"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20" w:type="pct"/>
          </w:tcPr>
          <w:p w14:paraId="3355BA4A"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after one year</w:t>
            </w:r>
          </w:p>
        </w:tc>
        <w:tc>
          <w:tcPr>
            <w:tcW w:w="129" w:type="pct"/>
          </w:tcPr>
          <w:p w14:paraId="7AD86C64"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07" w:type="pct"/>
          </w:tcPr>
          <w:p w14:paraId="5BC32B6B"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c>
          <w:tcPr>
            <w:tcW w:w="135" w:type="pct"/>
          </w:tcPr>
          <w:p w14:paraId="696581B5"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c>
          <w:tcPr>
            <w:tcW w:w="676" w:type="pct"/>
          </w:tcPr>
          <w:p w14:paraId="762DF4C9"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r>
      <w:tr w:rsidR="00334139" w:rsidRPr="000B4727" w14:paraId="38949A74" w14:textId="77777777" w:rsidTr="006B1063">
        <w:tc>
          <w:tcPr>
            <w:tcW w:w="1729" w:type="pct"/>
          </w:tcPr>
          <w:p w14:paraId="2380F43B" w14:textId="77777777" w:rsidR="00334139" w:rsidRPr="000B4727" w:rsidRDefault="00334139" w:rsidP="006B1063">
            <w:pPr>
              <w:pStyle w:val="BodyText"/>
              <w:spacing w:after="0" w:line="240" w:lineRule="exact"/>
              <w:ind w:right="-45"/>
              <w:jc w:val="both"/>
              <w:rPr>
                <w:rFonts w:ascii="CordiaUPC" w:hAnsi="CordiaUPC" w:cs="CordiaUPC"/>
                <w:b/>
                <w:bCs/>
                <w:i/>
                <w:iCs/>
                <w:sz w:val="26"/>
                <w:szCs w:val="26"/>
                <w:cs/>
              </w:rPr>
            </w:pPr>
          </w:p>
        </w:tc>
        <w:tc>
          <w:tcPr>
            <w:tcW w:w="777" w:type="pct"/>
          </w:tcPr>
          <w:p w14:paraId="25264E28"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Portion due</w:t>
            </w:r>
          </w:p>
        </w:tc>
        <w:tc>
          <w:tcPr>
            <w:tcW w:w="127" w:type="pct"/>
          </w:tcPr>
          <w:p w14:paraId="49911C63"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20" w:type="pct"/>
          </w:tcPr>
          <w:p w14:paraId="5EFAE338"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but within</w:t>
            </w:r>
          </w:p>
        </w:tc>
        <w:tc>
          <w:tcPr>
            <w:tcW w:w="129" w:type="pct"/>
          </w:tcPr>
          <w:p w14:paraId="59EBD2B4"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07" w:type="pct"/>
          </w:tcPr>
          <w:p w14:paraId="46FF2ACB"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r w:rsidRPr="000B4727">
              <w:rPr>
                <w:rFonts w:ascii="CordiaUPC" w:hAnsi="CordiaUPC" w:cs="CordiaUPC" w:hint="cs"/>
                <w:sz w:val="26"/>
                <w:szCs w:val="26"/>
              </w:rPr>
              <w:t>Portion due</w:t>
            </w:r>
          </w:p>
        </w:tc>
        <w:tc>
          <w:tcPr>
            <w:tcW w:w="135" w:type="pct"/>
          </w:tcPr>
          <w:p w14:paraId="46197AB3"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c>
          <w:tcPr>
            <w:tcW w:w="676" w:type="pct"/>
          </w:tcPr>
          <w:p w14:paraId="5A84ED68"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r>
      <w:tr w:rsidR="00334139" w:rsidRPr="000B4727" w14:paraId="23FD1146" w14:textId="77777777" w:rsidTr="006B1063">
        <w:tc>
          <w:tcPr>
            <w:tcW w:w="1729" w:type="pct"/>
          </w:tcPr>
          <w:p w14:paraId="37F62EA8" w14:textId="77777777" w:rsidR="00334139" w:rsidRPr="000B4727" w:rsidRDefault="00334139" w:rsidP="006B1063">
            <w:pPr>
              <w:pStyle w:val="BodyText"/>
              <w:spacing w:after="0" w:line="240" w:lineRule="exact"/>
              <w:ind w:right="-45"/>
              <w:jc w:val="both"/>
              <w:rPr>
                <w:rFonts w:ascii="CordiaUPC" w:hAnsi="CordiaUPC" w:cs="CordiaUPC"/>
                <w:b/>
                <w:bCs/>
                <w:i/>
                <w:iCs/>
                <w:sz w:val="26"/>
                <w:szCs w:val="26"/>
                <w:cs/>
              </w:rPr>
            </w:pPr>
          </w:p>
        </w:tc>
        <w:tc>
          <w:tcPr>
            <w:tcW w:w="777" w:type="pct"/>
          </w:tcPr>
          <w:p w14:paraId="7A68A6B0"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within one year</w:t>
            </w:r>
          </w:p>
        </w:tc>
        <w:tc>
          <w:tcPr>
            <w:tcW w:w="127" w:type="pct"/>
          </w:tcPr>
          <w:p w14:paraId="1BCFAEF7"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20" w:type="pct"/>
          </w:tcPr>
          <w:p w14:paraId="09780B7B"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r w:rsidRPr="000B4727">
              <w:rPr>
                <w:rFonts w:ascii="CordiaUPC" w:hAnsi="CordiaUPC" w:cs="CordiaUPC" w:hint="cs"/>
                <w:sz w:val="26"/>
                <w:szCs w:val="26"/>
              </w:rPr>
              <w:t>five years</w:t>
            </w:r>
          </w:p>
        </w:tc>
        <w:tc>
          <w:tcPr>
            <w:tcW w:w="129" w:type="pct"/>
          </w:tcPr>
          <w:p w14:paraId="5D5D27AD" w14:textId="77777777" w:rsidR="00334139" w:rsidRPr="000B4727" w:rsidRDefault="00334139" w:rsidP="006B1063">
            <w:pPr>
              <w:pStyle w:val="BodyText"/>
              <w:spacing w:after="0" w:line="240" w:lineRule="exact"/>
              <w:ind w:left="-108" w:right="-72"/>
              <w:jc w:val="center"/>
              <w:rPr>
                <w:rFonts w:ascii="CordiaUPC" w:hAnsi="CordiaUPC" w:cs="CordiaUPC"/>
                <w:sz w:val="26"/>
                <w:szCs w:val="26"/>
              </w:rPr>
            </w:pPr>
          </w:p>
        </w:tc>
        <w:tc>
          <w:tcPr>
            <w:tcW w:w="707" w:type="pct"/>
          </w:tcPr>
          <w:p w14:paraId="59C80850"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r w:rsidRPr="000B4727">
              <w:rPr>
                <w:rFonts w:ascii="CordiaUPC" w:hAnsi="CordiaUPC" w:cs="CordiaUPC" w:hint="cs"/>
                <w:sz w:val="26"/>
                <w:szCs w:val="26"/>
              </w:rPr>
              <w:t>after five years</w:t>
            </w:r>
          </w:p>
        </w:tc>
        <w:tc>
          <w:tcPr>
            <w:tcW w:w="135" w:type="pct"/>
          </w:tcPr>
          <w:p w14:paraId="69F3D78D"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p>
        </w:tc>
        <w:tc>
          <w:tcPr>
            <w:tcW w:w="676" w:type="pct"/>
          </w:tcPr>
          <w:p w14:paraId="4AA12B0B"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r w:rsidRPr="000B4727">
              <w:rPr>
                <w:rFonts w:ascii="CordiaUPC" w:hAnsi="CordiaUPC" w:cs="CordiaUPC" w:hint="cs"/>
                <w:sz w:val="26"/>
                <w:szCs w:val="26"/>
              </w:rPr>
              <w:t>Total</w:t>
            </w:r>
          </w:p>
        </w:tc>
      </w:tr>
      <w:tr w:rsidR="00334139" w:rsidRPr="000B4727" w14:paraId="67A35114" w14:textId="77777777" w:rsidTr="006B1063">
        <w:tc>
          <w:tcPr>
            <w:tcW w:w="1729" w:type="pct"/>
          </w:tcPr>
          <w:p w14:paraId="3E8C80D3" w14:textId="77777777" w:rsidR="00334139" w:rsidRPr="000B4727" w:rsidRDefault="00334139" w:rsidP="006B1063">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2F36E2B0" w14:textId="77777777" w:rsidR="00334139" w:rsidRPr="000B4727" w:rsidRDefault="00334139" w:rsidP="006B1063">
            <w:pPr>
              <w:pStyle w:val="BodyText"/>
              <w:spacing w:after="0" w:line="240" w:lineRule="exact"/>
              <w:ind w:left="-113" w:right="-72"/>
              <w:jc w:val="center"/>
              <w:rPr>
                <w:rFonts w:ascii="CordiaUPC" w:hAnsi="CordiaUPC" w:cs="CordiaUPC"/>
                <w:sz w:val="26"/>
                <w:szCs w:val="26"/>
              </w:rPr>
            </w:pPr>
            <w:r w:rsidRPr="000B4727">
              <w:rPr>
                <w:rFonts w:ascii="CordiaUPC" w:hAnsi="CordiaUPC" w:cs="CordiaUPC" w:hint="cs"/>
                <w:i/>
                <w:iCs/>
                <w:sz w:val="26"/>
                <w:szCs w:val="26"/>
              </w:rPr>
              <w:t>(</w:t>
            </w:r>
            <w:proofErr w:type="gramStart"/>
            <w:r w:rsidRPr="000B4727">
              <w:rPr>
                <w:rFonts w:ascii="CordiaUPC" w:hAnsi="CordiaUPC" w:cs="CordiaUPC" w:hint="cs"/>
                <w:i/>
                <w:iCs/>
                <w:sz w:val="26"/>
                <w:szCs w:val="26"/>
              </w:rPr>
              <w:t>in</w:t>
            </w:r>
            <w:proofErr w:type="gramEnd"/>
            <w:r w:rsidRPr="000B4727">
              <w:rPr>
                <w:rFonts w:ascii="CordiaUPC" w:hAnsi="CordiaUPC" w:cs="CordiaUPC" w:hint="cs"/>
                <w:i/>
                <w:iCs/>
                <w:sz w:val="26"/>
                <w:szCs w:val="26"/>
              </w:rPr>
              <w:t xml:space="preserve"> million Baht)</w:t>
            </w:r>
          </w:p>
        </w:tc>
      </w:tr>
      <w:tr w:rsidR="00334139" w:rsidRPr="000B4727" w14:paraId="4D2237D0" w14:textId="77777777" w:rsidTr="006B1063">
        <w:tc>
          <w:tcPr>
            <w:tcW w:w="1729" w:type="pct"/>
          </w:tcPr>
          <w:p w14:paraId="7F6A4F9E" w14:textId="77777777" w:rsidR="00334139" w:rsidRPr="000B4727" w:rsidRDefault="00334139" w:rsidP="006B1063">
            <w:pPr>
              <w:pStyle w:val="BodyText"/>
              <w:spacing w:after="0" w:line="240" w:lineRule="exact"/>
              <w:ind w:left="-18" w:right="-45"/>
              <w:jc w:val="both"/>
              <w:rPr>
                <w:rFonts w:ascii="CordiaUPC" w:hAnsi="CordiaUPC" w:cs="CordiaUPC"/>
                <w:sz w:val="26"/>
                <w:szCs w:val="26"/>
              </w:rPr>
            </w:pPr>
            <w:r w:rsidRPr="000B4727">
              <w:rPr>
                <w:rFonts w:ascii="CordiaUPC" w:hAnsi="CordiaUPC" w:cs="CordiaUPC" w:hint="cs"/>
                <w:sz w:val="26"/>
                <w:szCs w:val="26"/>
              </w:rPr>
              <w:t>Hire purchase receivables</w:t>
            </w:r>
          </w:p>
        </w:tc>
        <w:tc>
          <w:tcPr>
            <w:tcW w:w="777" w:type="pct"/>
          </w:tcPr>
          <w:p w14:paraId="2C7D5B0F" w14:textId="3D2E99EE" w:rsidR="00334139" w:rsidRPr="000B4727" w:rsidRDefault="000F1A91" w:rsidP="006B1063">
            <w:pPr>
              <w:tabs>
                <w:tab w:val="decimal" w:pos="1138"/>
              </w:tabs>
              <w:spacing w:line="240" w:lineRule="exact"/>
              <w:ind w:right="-108"/>
              <w:rPr>
                <w:rFonts w:ascii="CordiaUPC" w:hAnsi="CordiaUPC" w:cs="CordiaUPC"/>
                <w:sz w:val="26"/>
                <w:szCs w:val="26"/>
                <w:lang w:val="en-US"/>
              </w:rPr>
            </w:pPr>
            <w:r>
              <w:rPr>
                <w:rFonts w:ascii="CordiaUPC" w:hAnsi="CordiaUPC" w:cs="CordiaUPC"/>
                <w:sz w:val="26"/>
                <w:szCs w:val="26"/>
                <w:lang w:val="en-US"/>
              </w:rPr>
              <w:t>120,802</w:t>
            </w:r>
          </w:p>
        </w:tc>
        <w:tc>
          <w:tcPr>
            <w:tcW w:w="127" w:type="pct"/>
          </w:tcPr>
          <w:p w14:paraId="601B0F43" w14:textId="77777777" w:rsidR="00334139" w:rsidRPr="000B4727" w:rsidRDefault="00334139" w:rsidP="006B1063">
            <w:pPr>
              <w:spacing w:line="240" w:lineRule="exact"/>
              <w:jc w:val="right"/>
              <w:rPr>
                <w:rFonts w:ascii="CordiaUPC" w:hAnsi="CordiaUPC" w:cs="CordiaUPC"/>
                <w:sz w:val="26"/>
                <w:szCs w:val="26"/>
                <w:lang w:val="en-US"/>
              </w:rPr>
            </w:pPr>
          </w:p>
        </w:tc>
        <w:tc>
          <w:tcPr>
            <w:tcW w:w="720" w:type="pct"/>
          </w:tcPr>
          <w:p w14:paraId="09255BC1" w14:textId="3877602C" w:rsidR="00334139" w:rsidRPr="000B4727" w:rsidRDefault="000F1A91" w:rsidP="006B1063">
            <w:pPr>
              <w:tabs>
                <w:tab w:val="decimal" w:pos="1104"/>
              </w:tabs>
              <w:spacing w:line="240" w:lineRule="exact"/>
              <w:ind w:left="-88" w:right="-111"/>
              <w:rPr>
                <w:rFonts w:ascii="CordiaUPC" w:hAnsi="CordiaUPC" w:cs="CordiaUPC"/>
                <w:sz w:val="26"/>
                <w:szCs w:val="26"/>
                <w:lang w:val="en-US"/>
              </w:rPr>
            </w:pPr>
            <w:r>
              <w:rPr>
                <w:rFonts w:ascii="CordiaUPC" w:hAnsi="CordiaUPC" w:cs="CordiaUPC"/>
                <w:sz w:val="26"/>
                <w:szCs w:val="26"/>
                <w:lang w:val="en-US"/>
              </w:rPr>
              <w:t>307,416</w:t>
            </w:r>
          </w:p>
        </w:tc>
        <w:tc>
          <w:tcPr>
            <w:tcW w:w="129" w:type="pct"/>
          </w:tcPr>
          <w:p w14:paraId="793DA97E" w14:textId="77777777" w:rsidR="00334139" w:rsidRPr="000B4727" w:rsidRDefault="00334139" w:rsidP="006B1063">
            <w:pPr>
              <w:spacing w:line="240" w:lineRule="exact"/>
              <w:jc w:val="right"/>
              <w:rPr>
                <w:rFonts w:ascii="CordiaUPC" w:hAnsi="CordiaUPC" w:cs="CordiaUPC"/>
                <w:sz w:val="26"/>
                <w:szCs w:val="26"/>
                <w:lang w:val="en-US"/>
              </w:rPr>
            </w:pPr>
          </w:p>
        </w:tc>
        <w:tc>
          <w:tcPr>
            <w:tcW w:w="707" w:type="pct"/>
          </w:tcPr>
          <w:p w14:paraId="4D9C3152" w14:textId="6D11658C" w:rsidR="00334139" w:rsidRPr="000B4727" w:rsidRDefault="000F1A91" w:rsidP="006B1063">
            <w:pPr>
              <w:tabs>
                <w:tab w:val="decimal" w:pos="1059"/>
              </w:tabs>
              <w:spacing w:line="240" w:lineRule="exact"/>
              <w:ind w:left="-93" w:right="-268"/>
              <w:rPr>
                <w:rFonts w:ascii="CordiaUPC" w:hAnsi="CordiaUPC" w:cs="CordiaUPC"/>
                <w:sz w:val="26"/>
                <w:szCs w:val="26"/>
                <w:lang w:val="en-US"/>
              </w:rPr>
            </w:pPr>
            <w:r>
              <w:rPr>
                <w:rFonts w:ascii="CordiaUPC" w:hAnsi="CordiaUPC" w:cs="CordiaUPC"/>
                <w:sz w:val="26"/>
                <w:szCs w:val="26"/>
                <w:lang w:val="en-US"/>
              </w:rPr>
              <w:t>34,777</w:t>
            </w:r>
          </w:p>
        </w:tc>
        <w:tc>
          <w:tcPr>
            <w:tcW w:w="135" w:type="pct"/>
          </w:tcPr>
          <w:p w14:paraId="7C1CFC04" w14:textId="77777777" w:rsidR="00334139" w:rsidRPr="000B4727" w:rsidRDefault="00334139" w:rsidP="006B1063">
            <w:pPr>
              <w:tabs>
                <w:tab w:val="decimal" w:pos="1059"/>
              </w:tabs>
              <w:spacing w:line="240" w:lineRule="exact"/>
              <w:ind w:left="-93" w:right="-268"/>
              <w:rPr>
                <w:rFonts w:ascii="CordiaUPC" w:hAnsi="CordiaUPC" w:cs="CordiaUPC"/>
                <w:sz w:val="26"/>
                <w:szCs w:val="26"/>
                <w:lang w:val="en-US"/>
              </w:rPr>
            </w:pPr>
          </w:p>
        </w:tc>
        <w:tc>
          <w:tcPr>
            <w:tcW w:w="676" w:type="pct"/>
          </w:tcPr>
          <w:p w14:paraId="7EFD0E80" w14:textId="0F304619" w:rsidR="00334139" w:rsidRPr="000B4727" w:rsidRDefault="000F1A91" w:rsidP="006B1063">
            <w:pPr>
              <w:tabs>
                <w:tab w:val="decimal" w:pos="1059"/>
              </w:tabs>
              <w:spacing w:line="240" w:lineRule="exact"/>
              <w:ind w:left="-93" w:right="-268"/>
              <w:rPr>
                <w:rFonts w:ascii="CordiaUPC" w:hAnsi="CordiaUPC" w:cs="CordiaUPC"/>
                <w:sz w:val="26"/>
                <w:szCs w:val="26"/>
                <w:lang w:val="en-US"/>
              </w:rPr>
            </w:pPr>
            <w:r>
              <w:rPr>
                <w:rFonts w:ascii="CordiaUPC" w:hAnsi="CordiaUPC" w:cs="CordiaUPC"/>
                <w:sz w:val="26"/>
                <w:szCs w:val="26"/>
                <w:lang w:val="en-US"/>
              </w:rPr>
              <w:t>462,995</w:t>
            </w:r>
          </w:p>
        </w:tc>
      </w:tr>
      <w:tr w:rsidR="00334139" w:rsidRPr="000B4727" w14:paraId="40104498" w14:textId="77777777" w:rsidTr="006B1063">
        <w:tc>
          <w:tcPr>
            <w:tcW w:w="1729" w:type="pct"/>
          </w:tcPr>
          <w:p w14:paraId="34C41562" w14:textId="77777777" w:rsidR="00334139" w:rsidRPr="000B4727" w:rsidRDefault="00334139" w:rsidP="006B1063">
            <w:pPr>
              <w:pStyle w:val="BodyText"/>
              <w:spacing w:after="0" w:line="240" w:lineRule="exact"/>
              <w:ind w:right="-45"/>
              <w:jc w:val="both"/>
              <w:rPr>
                <w:rFonts w:ascii="CordiaUPC" w:hAnsi="CordiaUPC" w:cs="CordiaUPC"/>
                <w:sz w:val="26"/>
                <w:szCs w:val="26"/>
              </w:rPr>
            </w:pPr>
            <w:r w:rsidRPr="000B4727">
              <w:rPr>
                <w:rFonts w:ascii="CordiaUPC" w:hAnsi="CordiaUPC" w:cs="CordiaUPC" w:hint="cs"/>
                <w:sz w:val="26"/>
                <w:szCs w:val="26"/>
              </w:rPr>
              <w:t xml:space="preserve">Finance lease receivables </w:t>
            </w:r>
          </w:p>
        </w:tc>
        <w:tc>
          <w:tcPr>
            <w:tcW w:w="777" w:type="pct"/>
            <w:tcBorders>
              <w:bottom w:val="single" w:sz="4" w:space="0" w:color="auto"/>
            </w:tcBorders>
          </w:tcPr>
          <w:p w14:paraId="61751CE0" w14:textId="192D9283" w:rsidR="00334139" w:rsidRPr="000B4727" w:rsidRDefault="000F1A91" w:rsidP="006B1063">
            <w:pPr>
              <w:tabs>
                <w:tab w:val="decimal" w:pos="1138"/>
              </w:tabs>
              <w:spacing w:line="240" w:lineRule="exact"/>
              <w:ind w:right="-108"/>
              <w:rPr>
                <w:rFonts w:ascii="CordiaUPC" w:hAnsi="CordiaUPC" w:cs="CordiaUPC"/>
                <w:sz w:val="26"/>
                <w:szCs w:val="26"/>
                <w:lang w:val="en-US"/>
              </w:rPr>
            </w:pPr>
            <w:r>
              <w:rPr>
                <w:rFonts w:ascii="CordiaUPC" w:hAnsi="CordiaUPC" w:cs="CordiaUPC"/>
                <w:sz w:val="26"/>
                <w:szCs w:val="26"/>
                <w:lang w:val="en-US"/>
              </w:rPr>
              <w:t>381</w:t>
            </w:r>
          </w:p>
        </w:tc>
        <w:tc>
          <w:tcPr>
            <w:tcW w:w="127" w:type="pct"/>
          </w:tcPr>
          <w:p w14:paraId="64E1BA21" w14:textId="77777777" w:rsidR="00334139" w:rsidRPr="000B4727" w:rsidRDefault="00334139" w:rsidP="006B1063">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42AE6E63" w14:textId="588F836E" w:rsidR="00334139" w:rsidRPr="000B4727" w:rsidRDefault="000F1A91" w:rsidP="006B1063">
            <w:pPr>
              <w:tabs>
                <w:tab w:val="decimal" w:pos="1104"/>
              </w:tabs>
              <w:spacing w:line="240" w:lineRule="exact"/>
              <w:ind w:left="-88" w:right="-111"/>
              <w:rPr>
                <w:rFonts w:ascii="CordiaUPC" w:hAnsi="CordiaUPC" w:cs="CordiaUPC"/>
                <w:sz w:val="26"/>
                <w:szCs w:val="26"/>
                <w:lang w:val="en-US"/>
              </w:rPr>
            </w:pPr>
            <w:r>
              <w:rPr>
                <w:rFonts w:ascii="CordiaUPC" w:hAnsi="CordiaUPC" w:cs="CordiaUPC"/>
                <w:sz w:val="26"/>
                <w:szCs w:val="26"/>
                <w:lang w:val="en-US"/>
              </w:rPr>
              <w:t>567</w:t>
            </w:r>
          </w:p>
        </w:tc>
        <w:tc>
          <w:tcPr>
            <w:tcW w:w="129" w:type="pct"/>
          </w:tcPr>
          <w:p w14:paraId="38CDA31B" w14:textId="77777777" w:rsidR="00334139" w:rsidRPr="000B4727" w:rsidRDefault="00334139" w:rsidP="006B1063">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43F7262A" w14:textId="4F718E3D" w:rsidR="00334139" w:rsidRPr="000B4727" w:rsidRDefault="000F1A91" w:rsidP="006B1063">
            <w:pPr>
              <w:tabs>
                <w:tab w:val="decimal" w:pos="1059"/>
              </w:tabs>
              <w:spacing w:line="240" w:lineRule="exact"/>
              <w:ind w:left="-93" w:right="-268"/>
              <w:rPr>
                <w:rFonts w:ascii="CordiaUPC" w:hAnsi="CordiaUPC" w:cs="CordiaUPC"/>
                <w:sz w:val="26"/>
                <w:szCs w:val="26"/>
                <w:lang w:val="en-US"/>
              </w:rPr>
            </w:pPr>
            <w:r>
              <w:rPr>
                <w:rFonts w:ascii="CordiaUPC" w:hAnsi="CordiaUPC" w:cs="CordiaUPC"/>
                <w:sz w:val="26"/>
                <w:szCs w:val="26"/>
                <w:lang w:val="en-US"/>
              </w:rPr>
              <w:t>-</w:t>
            </w:r>
          </w:p>
        </w:tc>
        <w:tc>
          <w:tcPr>
            <w:tcW w:w="135" w:type="pct"/>
          </w:tcPr>
          <w:p w14:paraId="7B7FED8D" w14:textId="77777777" w:rsidR="00334139" w:rsidRPr="000B4727" w:rsidRDefault="00334139" w:rsidP="006B1063">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75C92152" w14:textId="348B5437" w:rsidR="00334139" w:rsidRPr="000B4727" w:rsidRDefault="000F1A91" w:rsidP="006B1063">
            <w:pPr>
              <w:tabs>
                <w:tab w:val="decimal" w:pos="1059"/>
              </w:tabs>
              <w:spacing w:line="240" w:lineRule="exact"/>
              <w:ind w:left="-93" w:right="-268"/>
              <w:rPr>
                <w:rFonts w:ascii="CordiaUPC" w:hAnsi="CordiaUPC" w:cs="CordiaUPC"/>
                <w:sz w:val="26"/>
                <w:szCs w:val="26"/>
                <w:lang w:val="en-US"/>
              </w:rPr>
            </w:pPr>
            <w:r>
              <w:rPr>
                <w:rFonts w:ascii="CordiaUPC" w:hAnsi="CordiaUPC" w:cs="CordiaUPC"/>
                <w:sz w:val="26"/>
                <w:szCs w:val="26"/>
                <w:lang w:val="en-US"/>
              </w:rPr>
              <w:t>948</w:t>
            </w:r>
          </w:p>
        </w:tc>
      </w:tr>
      <w:tr w:rsidR="00334139" w:rsidRPr="000B4727" w14:paraId="16852549" w14:textId="77777777" w:rsidTr="006B1063">
        <w:tc>
          <w:tcPr>
            <w:tcW w:w="1729" w:type="pct"/>
          </w:tcPr>
          <w:p w14:paraId="4B245429" w14:textId="77777777" w:rsidR="00334139" w:rsidRPr="000B4727" w:rsidRDefault="00334139" w:rsidP="006B1063">
            <w:pPr>
              <w:pStyle w:val="BodyText"/>
              <w:spacing w:after="0" w:line="240" w:lineRule="exact"/>
              <w:ind w:right="-45"/>
              <w:jc w:val="both"/>
              <w:rPr>
                <w:rFonts w:ascii="CordiaUPC" w:hAnsi="CordiaUPC" w:cs="CordiaUPC"/>
                <w:i/>
                <w:iCs/>
                <w:sz w:val="26"/>
                <w:szCs w:val="26"/>
                <w:cs/>
                <w:lang w:bidi="th-TH"/>
              </w:rPr>
            </w:pPr>
            <w:r w:rsidRPr="000B4727">
              <w:rPr>
                <w:rFonts w:ascii="CordiaUPC" w:hAnsi="CordiaUPC" w:cs="CordiaUPC" w:hint="cs"/>
                <w:sz w:val="26"/>
                <w:szCs w:val="26"/>
              </w:rPr>
              <w:t>Total gross investment under</w:t>
            </w:r>
          </w:p>
        </w:tc>
        <w:tc>
          <w:tcPr>
            <w:tcW w:w="777" w:type="pct"/>
            <w:tcBorders>
              <w:top w:val="single" w:sz="4" w:space="0" w:color="auto"/>
            </w:tcBorders>
          </w:tcPr>
          <w:p w14:paraId="4BBD73AC" w14:textId="6238F02A" w:rsidR="00334139" w:rsidRPr="000B4727" w:rsidRDefault="00334139" w:rsidP="006B1063">
            <w:pPr>
              <w:tabs>
                <w:tab w:val="decimal" w:pos="1138"/>
              </w:tabs>
              <w:spacing w:line="240" w:lineRule="exact"/>
              <w:ind w:right="-108"/>
              <w:rPr>
                <w:rFonts w:ascii="CordiaUPC" w:hAnsi="CordiaUPC" w:cs="CordiaUPC"/>
                <w:sz w:val="26"/>
                <w:szCs w:val="26"/>
                <w:lang w:val="en-US"/>
              </w:rPr>
            </w:pPr>
          </w:p>
        </w:tc>
        <w:tc>
          <w:tcPr>
            <w:tcW w:w="127" w:type="pct"/>
          </w:tcPr>
          <w:p w14:paraId="3E0B71F7" w14:textId="77777777" w:rsidR="00334139" w:rsidRPr="000B4727" w:rsidRDefault="00334139" w:rsidP="006B1063">
            <w:pPr>
              <w:spacing w:line="240" w:lineRule="exact"/>
              <w:jc w:val="right"/>
              <w:rPr>
                <w:rFonts w:ascii="CordiaUPC" w:hAnsi="CordiaUPC" w:cs="CordiaUPC"/>
                <w:sz w:val="26"/>
                <w:szCs w:val="26"/>
                <w:lang w:val="en-US"/>
              </w:rPr>
            </w:pPr>
          </w:p>
        </w:tc>
        <w:tc>
          <w:tcPr>
            <w:tcW w:w="720" w:type="pct"/>
            <w:tcBorders>
              <w:top w:val="single" w:sz="4" w:space="0" w:color="auto"/>
            </w:tcBorders>
          </w:tcPr>
          <w:p w14:paraId="581FDA75" w14:textId="6D970C6F" w:rsidR="00334139" w:rsidRPr="000B4727" w:rsidRDefault="00334139" w:rsidP="006B1063">
            <w:pPr>
              <w:tabs>
                <w:tab w:val="decimal" w:pos="1104"/>
              </w:tabs>
              <w:spacing w:line="240" w:lineRule="exact"/>
              <w:ind w:left="-88" w:right="-111"/>
              <w:rPr>
                <w:rFonts w:ascii="CordiaUPC" w:hAnsi="CordiaUPC" w:cs="CordiaUPC"/>
                <w:sz w:val="26"/>
                <w:szCs w:val="26"/>
                <w:lang w:val="en-US"/>
              </w:rPr>
            </w:pPr>
          </w:p>
        </w:tc>
        <w:tc>
          <w:tcPr>
            <w:tcW w:w="129" w:type="pct"/>
          </w:tcPr>
          <w:p w14:paraId="590CB084" w14:textId="77777777" w:rsidR="00334139" w:rsidRPr="000B4727" w:rsidRDefault="00334139" w:rsidP="006B1063">
            <w:pPr>
              <w:spacing w:line="240" w:lineRule="exact"/>
              <w:jc w:val="right"/>
              <w:rPr>
                <w:rFonts w:ascii="CordiaUPC" w:hAnsi="CordiaUPC" w:cs="CordiaUPC"/>
                <w:sz w:val="26"/>
                <w:szCs w:val="26"/>
                <w:lang w:val="en-US"/>
              </w:rPr>
            </w:pPr>
          </w:p>
        </w:tc>
        <w:tc>
          <w:tcPr>
            <w:tcW w:w="707" w:type="pct"/>
            <w:tcBorders>
              <w:top w:val="single" w:sz="4" w:space="0" w:color="auto"/>
            </w:tcBorders>
          </w:tcPr>
          <w:p w14:paraId="56DC9503" w14:textId="166B7F00" w:rsidR="00334139" w:rsidRPr="000B4727" w:rsidRDefault="00334139" w:rsidP="006B1063">
            <w:pPr>
              <w:tabs>
                <w:tab w:val="decimal" w:pos="1059"/>
              </w:tabs>
              <w:spacing w:line="240" w:lineRule="exact"/>
              <w:ind w:left="-93" w:right="-268"/>
              <w:rPr>
                <w:rFonts w:ascii="CordiaUPC" w:hAnsi="CordiaUPC" w:cs="CordiaUPC"/>
                <w:sz w:val="26"/>
                <w:szCs w:val="26"/>
                <w:lang w:val="en-US"/>
              </w:rPr>
            </w:pPr>
          </w:p>
        </w:tc>
        <w:tc>
          <w:tcPr>
            <w:tcW w:w="135" w:type="pct"/>
          </w:tcPr>
          <w:p w14:paraId="674D84DB" w14:textId="77777777" w:rsidR="00334139" w:rsidRPr="000B4727" w:rsidRDefault="00334139" w:rsidP="006B1063">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23EEAD90" w14:textId="19482BC6" w:rsidR="00334139" w:rsidRPr="000B4727" w:rsidRDefault="00334139" w:rsidP="006B1063">
            <w:pPr>
              <w:tabs>
                <w:tab w:val="decimal" w:pos="1059"/>
              </w:tabs>
              <w:spacing w:line="240" w:lineRule="exact"/>
              <w:ind w:right="-268"/>
              <w:rPr>
                <w:rFonts w:ascii="CordiaUPC" w:hAnsi="CordiaUPC" w:cs="CordiaUPC"/>
                <w:sz w:val="26"/>
                <w:szCs w:val="26"/>
                <w:lang w:val="en-US"/>
              </w:rPr>
            </w:pPr>
          </w:p>
        </w:tc>
      </w:tr>
      <w:tr w:rsidR="00334139" w:rsidRPr="00392524" w14:paraId="1A4933D6" w14:textId="77777777" w:rsidTr="006B1063">
        <w:tc>
          <w:tcPr>
            <w:tcW w:w="1729" w:type="pct"/>
          </w:tcPr>
          <w:p w14:paraId="0CF42F4C" w14:textId="77777777" w:rsidR="00334139" w:rsidRPr="00392524" w:rsidRDefault="00334139" w:rsidP="006B1063">
            <w:pPr>
              <w:pStyle w:val="BodyText"/>
              <w:spacing w:after="0" w:line="240" w:lineRule="exact"/>
              <w:ind w:right="-45"/>
              <w:jc w:val="both"/>
              <w:rPr>
                <w:rFonts w:ascii="CordiaUPC" w:hAnsi="CordiaUPC" w:cs="CordiaUPC"/>
                <w:sz w:val="26"/>
                <w:szCs w:val="26"/>
              </w:rPr>
            </w:pPr>
            <w:r w:rsidRPr="00392524">
              <w:rPr>
                <w:rFonts w:ascii="CordiaUPC" w:hAnsi="CordiaUPC" w:cs="CordiaUPC" w:hint="cs"/>
                <w:i/>
                <w:iCs/>
                <w:sz w:val="26"/>
                <w:szCs w:val="26"/>
              </w:rPr>
              <w:t xml:space="preserve"> </w:t>
            </w:r>
            <w:r w:rsidRPr="00392524">
              <w:rPr>
                <w:rFonts w:ascii="CordiaUPC" w:hAnsi="CordiaUPC" w:cs="CordiaUPC" w:hint="cs"/>
                <w:sz w:val="26"/>
                <w:szCs w:val="26"/>
              </w:rPr>
              <w:t xml:space="preserve">  hire purchase contracts</w:t>
            </w:r>
          </w:p>
        </w:tc>
        <w:tc>
          <w:tcPr>
            <w:tcW w:w="777" w:type="pct"/>
          </w:tcPr>
          <w:p w14:paraId="0EC73EEB" w14:textId="3D626056" w:rsidR="00334139" w:rsidRPr="00392524" w:rsidRDefault="000F1A91" w:rsidP="006B1063">
            <w:pPr>
              <w:tabs>
                <w:tab w:val="decimal" w:pos="1138"/>
              </w:tabs>
              <w:spacing w:line="240" w:lineRule="exact"/>
              <w:ind w:right="-108"/>
              <w:rPr>
                <w:rFonts w:ascii="CordiaUPC" w:hAnsi="CordiaUPC" w:cs="CordiaUPC"/>
                <w:sz w:val="26"/>
                <w:szCs w:val="26"/>
                <w:lang w:val="en-US"/>
              </w:rPr>
            </w:pPr>
            <w:r>
              <w:rPr>
                <w:rFonts w:ascii="CordiaUPC" w:hAnsi="CordiaUPC" w:cs="CordiaUPC"/>
                <w:sz w:val="26"/>
                <w:szCs w:val="26"/>
                <w:lang w:val="en-US"/>
              </w:rPr>
              <w:t>121,183</w:t>
            </w:r>
          </w:p>
        </w:tc>
        <w:tc>
          <w:tcPr>
            <w:tcW w:w="127" w:type="pct"/>
          </w:tcPr>
          <w:p w14:paraId="0CC57BB7" w14:textId="77777777" w:rsidR="00334139" w:rsidRPr="00392524" w:rsidRDefault="00334139" w:rsidP="006B1063">
            <w:pPr>
              <w:spacing w:line="240" w:lineRule="exact"/>
              <w:jc w:val="right"/>
              <w:rPr>
                <w:rFonts w:ascii="CordiaUPC" w:hAnsi="CordiaUPC" w:cs="CordiaUPC"/>
                <w:sz w:val="26"/>
                <w:szCs w:val="26"/>
                <w:lang w:val="en-US"/>
              </w:rPr>
            </w:pPr>
          </w:p>
        </w:tc>
        <w:tc>
          <w:tcPr>
            <w:tcW w:w="720" w:type="pct"/>
          </w:tcPr>
          <w:p w14:paraId="0F27D3C1" w14:textId="56C4EDBE" w:rsidR="00334139" w:rsidRPr="00392524" w:rsidRDefault="000F1A91" w:rsidP="006B1063">
            <w:pPr>
              <w:tabs>
                <w:tab w:val="decimal" w:pos="1104"/>
              </w:tabs>
              <w:spacing w:line="240" w:lineRule="exact"/>
              <w:ind w:left="-88" w:right="-111"/>
              <w:rPr>
                <w:rFonts w:ascii="CordiaUPC" w:hAnsi="CordiaUPC" w:cs="CordiaUPC"/>
                <w:sz w:val="26"/>
                <w:szCs w:val="26"/>
                <w:lang w:val="en-US"/>
              </w:rPr>
            </w:pPr>
            <w:r>
              <w:rPr>
                <w:rFonts w:ascii="CordiaUPC" w:hAnsi="CordiaUPC" w:cs="CordiaUPC"/>
                <w:sz w:val="26"/>
                <w:szCs w:val="26"/>
                <w:lang w:val="en-US"/>
              </w:rPr>
              <w:t>307,983</w:t>
            </w:r>
          </w:p>
        </w:tc>
        <w:tc>
          <w:tcPr>
            <w:tcW w:w="129" w:type="pct"/>
          </w:tcPr>
          <w:p w14:paraId="05F35667" w14:textId="77777777" w:rsidR="00334139" w:rsidRPr="00392524" w:rsidRDefault="00334139" w:rsidP="006B1063">
            <w:pPr>
              <w:spacing w:line="240" w:lineRule="exact"/>
              <w:jc w:val="right"/>
              <w:rPr>
                <w:rFonts w:ascii="CordiaUPC" w:hAnsi="CordiaUPC" w:cs="CordiaUPC"/>
                <w:sz w:val="26"/>
                <w:szCs w:val="26"/>
                <w:lang w:val="en-US"/>
              </w:rPr>
            </w:pPr>
          </w:p>
        </w:tc>
        <w:tc>
          <w:tcPr>
            <w:tcW w:w="707" w:type="pct"/>
          </w:tcPr>
          <w:p w14:paraId="6346653D" w14:textId="34F3D893" w:rsidR="00334139" w:rsidRPr="00392524" w:rsidRDefault="000F1A91" w:rsidP="006B1063">
            <w:pPr>
              <w:tabs>
                <w:tab w:val="decimal" w:pos="1059"/>
              </w:tabs>
              <w:spacing w:line="240" w:lineRule="exact"/>
              <w:ind w:left="-93" w:right="-268"/>
              <w:rPr>
                <w:rFonts w:ascii="CordiaUPC" w:hAnsi="CordiaUPC" w:cs="CordiaUPC"/>
                <w:sz w:val="26"/>
                <w:szCs w:val="26"/>
                <w:lang w:val="en-US"/>
              </w:rPr>
            </w:pPr>
            <w:r>
              <w:rPr>
                <w:rFonts w:ascii="CordiaUPC" w:hAnsi="CordiaUPC" w:cs="CordiaUPC"/>
                <w:sz w:val="26"/>
                <w:szCs w:val="26"/>
                <w:lang w:val="en-US"/>
              </w:rPr>
              <w:t>34,777</w:t>
            </w:r>
          </w:p>
        </w:tc>
        <w:tc>
          <w:tcPr>
            <w:tcW w:w="135" w:type="pct"/>
          </w:tcPr>
          <w:p w14:paraId="1EA6BB5D" w14:textId="77777777" w:rsidR="00334139" w:rsidRPr="00392524" w:rsidRDefault="00334139" w:rsidP="006B1063">
            <w:pPr>
              <w:tabs>
                <w:tab w:val="decimal" w:pos="1059"/>
              </w:tabs>
              <w:spacing w:line="240" w:lineRule="exact"/>
              <w:ind w:left="-93" w:right="-268"/>
              <w:rPr>
                <w:rFonts w:ascii="CordiaUPC" w:hAnsi="CordiaUPC" w:cs="CordiaUPC"/>
                <w:sz w:val="26"/>
                <w:szCs w:val="26"/>
                <w:lang w:val="en-US"/>
              </w:rPr>
            </w:pPr>
          </w:p>
        </w:tc>
        <w:tc>
          <w:tcPr>
            <w:tcW w:w="676" w:type="pct"/>
          </w:tcPr>
          <w:p w14:paraId="7D6EAF54" w14:textId="448BE998" w:rsidR="00334139" w:rsidRPr="00392524" w:rsidRDefault="000F1A91" w:rsidP="006B1063">
            <w:pPr>
              <w:tabs>
                <w:tab w:val="decimal" w:pos="1059"/>
              </w:tabs>
              <w:spacing w:line="240" w:lineRule="exact"/>
              <w:ind w:left="-93" w:right="-268"/>
              <w:rPr>
                <w:rFonts w:ascii="CordiaUPC" w:hAnsi="CordiaUPC" w:cs="CordiaUPC"/>
                <w:sz w:val="26"/>
                <w:szCs w:val="26"/>
                <w:lang w:val="en-US"/>
              </w:rPr>
            </w:pPr>
            <w:r>
              <w:rPr>
                <w:rFonts w:ascii="CordiaUPC" w:hAnsi="CordiaUPC" w:cs="CordiaUPC"/>
                <w:sz w:val="26"/>
                <w:szCs w:val="26"/>
                <w:lang w:val="en-US"/>
              </w:rPr>
              <w:t>463,943</w:t>
            </w:r>
          </w:p>
        </w:tc>
      </w:tr>
      <w:tr w:rsidR="00334139" w:rsidRPr="00392524" w14:paraId="1B2A733E" w14:textId="77777777" w:rsidTr="006B1063">
        <w:tc>
          <w:tcPr>
            <w:tcW w:w="1729" w:type="pct"/>
          </w:tcPr>
          <w:p w14:paraId="05565836" w14:textId="77777777" w:rsidR="00334139" w:rsidRPr="00392524" w:rsidRDefault="00334139" w:rsidP="006B1063">
            <w:pPr>
              <w:pStyle w:val="BodyText"/>
              <w:spacing w:after="0" w:line="240" w:lineRule="exact"/>
              <w:ind w:right="-45"/>
              <w:jc w:val="both"/>
              <w:rPr>
                <w:rFonts w:ascii="CordiaUPC" w:hAnsi="CordiaUPC" w:cs="CordiaUPC"/>
                <w:sz w:val="26"/>
                <w:szCs w:val="26"/>
              </w:rPr>
            </w:pPr>
            <w:r w:rsidRPr="00392524">
              <w:rPr>
                <w:rFonts w:ascii="CordiaUPC" w:hAnsi="CordiaUPC" w:cs="CordiaUPC" w:hint="cs"/>
                <w:i/>
                <w:iCs/>
                <w:sz w:val="26"/>
                <w:szCs w:val="26"/>
              </w:rPr>
              <w:t>Less</w:t>
            </w:r>
            <w:r w:rsidRPr="00392524">
              <w:rPr>
                <w:rFonts w:ascii="CordiaUPC" w:hAnsi="CordiaUPC" w:cs="CordiaUPC" w:hint="cs"/>
                <w:sz w:val="26"/>
                <w:szCs w:val="26"/>
              </w:rPr>
              <w:t xml:space="preserve"> unearned interest income</w:t>
            </w:r>
          </w:p>
        </w:tc>
        <w:tc>
          <w:tcPr>
            <w:tcW w:w="777" w:type="pct"/>
            <w:tcBorders>
              <w:bottom w:val="single" w:sz="4" w:space="0" w:color="auto"/>
            </w:tcBorders>
          </w:tcPr>
          <w:p w14:paraId="5C82BD52" w14:textId="544042F8" w:rsidR="00334139" w:rsidRPr="00392524" w:rsidRDefault="000F1A91" w:rsidP="006B1063">
            <w:pPr>
              <w:tabs>
                <w:tab w:val="decimal" w:pos="1138"/>
              </w:tabs>
              <w:spacing w:line="240" w:lineRule="exact"/>
              <w:ind w:right="-108"/>
              <w:rPr>
                <w:rFonts w:ascii="CordiaUPC" w:hAnsi="CordiaUPC" w:cs="CordiaUPC"/>
                <w:sz w:val="26"/>
                <w:szCs w:val="26"/>
                <w:lang w:val="en-US"/>
              </w:rPr>
            </w:pPr>
            <w:r>
              <w:rPr>
                <w:rFonts w:ascii="CordiaUPC" w:hAnsi="CordiaUPC" w:cs="CordiaUPC"/>
                <w:sz w:val="26"/>
                <w:szCs w:val="26"/>
                <w:lang w:val="en-US"/>
              </w:rPr>
              <w:t>(20,592)</w:t>
            </w:r>
          </w:p>
        </w:tc>
        <w:tc>
          <w:tcPr>
            <w:tcW w:w="127" w:type="pct"/>
          </w:tcPr>
          <w:p w14:paraId="1EA5EB5A" w14:textId="77777777" w:rsidR="00334139" w:rsidRPr="00392524" w:rsidRDefault="00334139" w:rsidP="006B1063">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5E429923" w14:textId="0D0730E9" w:rsidR="00334139" w:rsidRPr="00392524" w:rsidRDefault="000F1A91" w:rsidP="006B1063">
            <w:pPr>
              <w:tabs>
                <w:tab w:val="decimal" w:pos="1104"/>
              </w:tabs>
              <w:spacing w:line="240" w:lineRule="exact"/>
              <w:ind w:left="-88" w:right="-111"/>
              <w:rPr>
                <w:rFonts w:ascii="CordiaUPC" w:hAnsi="CordiaUPC" w:cs="CordiaUPC"/>
                <w:sz w:val="26"/>
                <w:szCs w:val="26"/>
                <w:lang w:val="en-US"/>
              </w:rPr>
            </w:pPr>
            <w:r>
              <w:rPr>
                <w:rFonts w:ascii="CordiaUPC" w:hAnsi="CordiaUPC" w:cs="CordiaUPC"/>
                <w:sz w:val="26"/>
                <w:szCs w:val="26"/>
                <w:lang w:val="en-US"/>
              </w:rPr>
              <w:t>(36,032)</w:t>
            </w:r>
          </w:p>
        </w:tc>
        <w:tc>
          <w:tcPr>
            <w:tcW w:w="129" w:type="pct"/>
          </w:tcPr>
          <w:p w14:paraId="3BF9AB75" w14:textId="77777777" w:rsidR="00334139" w:rsidRPr="00392524" w:rsidRDefault="00334139" w:rsidP="006B1063">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743375E0" w14:textId="6DD75542" w:rsidR="00334139" w:rsidRPr="00392524" w:rsidRDefault="000F1A91" w:rsidP="006B1063">
            <w:pPr>
              <w:tabs>
                <w:tab w:val="decimal" w:pos="1059"/>
              </w:tabs>
              <w:spacing w:line="240" w:lineRule="exact"/>
              <w:ind w:left="-93" w:right="-268"/>
              <w:rPr>
                <w:rFonts w:ascii="CordiaUPC" w:hAnsi="CordiaUPC" w:cs="CordiaUPC"/>
                <w:sz w:val="26"/>
                <w:szCs w:val="26"/>
                <w:lang w:val="en-US"/>
              </w:rPr>
            </w:pPr>
            <w:r>
              <w:rPr>
                <w:rFonts w:ascii="CordiaUPC" w:hAnsi="CordiaUPC" w:cs="CordiaUPC"/>
                <w:sz w:val="26"/>
                <w:szCs w:val="26"/>
                <w:lang w:val="en-US"/>
              </w:rPr>
              <w:t>(1,618)</w:t>
            </w:r>
          </w:p>
        </w:tc>
        <w:tc>
          <w:tcPr>
            <w:tcW w:w="135" w:type="pct"/>
          </w:tcPr>
          <w:p w14:paraId="753E126D" w14:textId="77777777" w:rsidR="00334139" w:rsidRPr="00392524" w:rsidRDefault="00334139" w:rsidP="006B1063">
            <w:pPr>
              <w:tabs>
                <w:tab w:val="decimal" w:pos="1059"/>
              </w:tabs>
              <w:spacing w:line="240" w:lineRule="exact"/>
              <w:ind w:left="-93" w:right="-268"/>
              <w:rPr>
                <w:rFonts w:ascii="CordiaUPC" w:hAnsi="CordiaUPC" w:cs="CordiaUPC"/>
                <w:sz w:val="26"/>
                <w:szCs w:val="26"/>
                <w:lang w:val="en-US"/>
              </w:rPr>
            </w:pPr>
          </w:p>
        </w:tc>
        <w:tc>
          <w:tcPr>
            <w:tcW w:w="676" w:type="pct"/>
          </w:tcPr>
          <w:p w14:paraId="6955C9C5" w14:textId="22A5F291" w:rsidR="00334139" w:rsidRPr="00392524" w:rsidRDefault="000F1A91" w:rsidP="006B1063">
            <w:pPr>
              <w:tabs>
                <w:tab w:val="decimal" w:pos="1059"/>
              </w:tabs>
              <w:spacing w:line="240" w:lineRule="exact"/>
              <w:ind w:left="-93" w:right="-268"/>
              <w:rPr>
                <w:rFonts w:ascii="CordiaUPC" w:hAnsi="CordiaUPC" w:cs="CordiaUPC"/>
                <w:sz w:val="26"/>
                <w:szCs w:val="26"/>
                <w:lang w:val="en-US"/>
              </w:rPr>
            </w:pPr>
            <w:r>
              <w:rPr>
                <w:rFonts w:ascii="CordiaUPC" w:hAnsi="CordiaUPC" w:cs="CordiaUPC"/>
                <w:sz w:val="26"/>
                <w:szCs w:val="26"/>
                <w:lang w:val="en-US"/>
              </w:rPr>
              <w:t>(58,242)</w:t>
            </w:r>
          </w:p>
        </w:tc>
      </w:tr>
      <w:tr w:rsidR="00334139" w:rsidRPr="00392524" w14:paraId="1FE74D18" w14:textId="77777777" w:rsidTr="006B1063">
        <w:tc>
          <w:tcPr>
            <w:tcW w:w="1729" w:type="pct"/>
          </w:tcPr>
          <w:p w14:paraId="4693E1D9" w14:textId="77777777" w:rsidR="00334139" w:rsidRPr="00392524" w:rsidRDefault="00334139" w:rsidP="006B1063">
            <w:pPr>
              <w:pStyle w:val="BodyText"/>
              <w:spacing w:after="0" w:line="240" w:lineRule="exact"/>
              <w:ind w:right="-45"/>
              <w:jc w:val="both"/>
              <w:rPr>
                <w:rFonts w:ascii="CordiaUPC" w:hAnsi="CordiaUPC" w:cs="CordiaUPC"/>
                <w:b/>
                <w:bCs/>
                <w:sz w:val="26"/>
                <w:szCs w:val="26"/>
              </w:rPr>
            </w:pPr>
            <w:r w:rsidRPr="00392524">
              <w:rPr>
                <w:rFonts w:ascii="CordiaUPC" w:hAnsi="CordiaUPC" w:cs="CordiaUPC" w:hint="cs"/>
                <w:b/>
                <w:bCs/>
                <w:sz w:val="26"/>
                <w:szCs w:val="26"/>
              </w:rPr>
              <w:t xml:space="preserve">Present value of minimum lease </w:t>
            </w:r>
          </w:p>
        </w:tc>
        <w:tc>
          <w:tcPr>
            <w:tcW w:w="777" w:type="pct"/>
            <w:tcBorders>
              <w:top w:val="single" w:sz="4" w:space="0" w:color="auto"/>
            </w:tcBorders>
          </w:tcPr>
          <w:p w14:paraId="324C10E2" w14:textId="77777777" w:rsidR="00334139" w:rsidRPr="00392524" w:rsidRDefault="00334139" w:rsidP="006B1063">
            <w:pPr>
              <w:tabs>
                <w:tab w:val="decimal" w:pos="1138"/>
              </w:tabs>
              <w:spacing w:line="240" w:lineRule="exact"/>
              <w:ind w:right="-108"/>
              <w:rPr>
                <w:rFonts w:ascii="CordiaUPC" w:hAnsi="CordiaUPC" w:cs="CordiaUPC"/>
                <w:sz w:val="26"/>
                <w:szCs w:val="26"/>
                <w:lang w:val="en-US"/>
              </w:rPr>
            </w:pPr>
          </w:p>
        </w:tc>
        <w:tc>
          <w:tcPr>
            <w:tcW w:w="127" w:type="pct"/>
          </w:tcPr>
          <w:p w14:paraId="2B3079C8" w14:textId="77777777" w:rsidR="00334139" w:rsidRPr="00392524" w:rsidRDefault="00334139" w:rsidP="006B1063">
            <w:pPr>
              <w:spacing w:line="240" w:lineRule="exact"/>
              <w:jc w:val="right"/>
              <w:rPr>
                <w:rFonts w:ascii="CordiaUPC" w:hAnsi="CordiaUPC" w:cs="CordiaUPC"/>
                <w:sz w:val="26"/>
                <w:szCs w:val="26"/>
                <w:lang w:val="en-US"/>
              </w:rPr>
            </w:pPr>
          </w:p>
        </w:tc>
        <w:tc>
          <w:tcPr>
            <w:tcW w:w="720" w:type="pct"/>
            <w:tcBorders>
              <w:top w:val="single" w:sz="4" w:space="0" w:color="auto"/>
            </w:tcBorders>
          </w:tcPr>
          <w:p w14:paraId="7DBCB2A9" w14:textId="77777777" w:rsidR="00334139" w:rsidRPr="00392524" w:rsidRDefault="00334139" w:rsidP="006B1063">
            <w:pPr>
              <w:tabs>
                <w:tab w:val="decimal" w:pos="1104"/>
              </w:tabs>
              <w:spacing w:line="240" w:lineRule="exact"/>
              <w:ind w:left="-88" w:right="-111"/>
              <w:rPr>
                <w:rFonts w:ascii="CordiaUPC" w:hAnsi="CordiaUPC" w:cs="CordiaUPC"/>
                <w:sz w:val="26"/>
                <w:szCs w:val="26"/>
                <w:lang w:val="en-US"/>
              </w:rPr>
            </w:pPr>
          </w:p>
        </w:tc>
        <w:tc>
          <w:tcPr>
            <w:tcW w:w="129" w:type="pct"/>
          </w:tcPr>
          <w:p w14:paraId="4B1F08C3" w14:textId="77777777" w:rsidR="00334139" w:rsidRPr="00392524" w:rsidRDefault="00334139" w:rsidP="006B1063">
            <w:pPr>
              <w:spacing w:line="240" w:lineRule="exact"/>
              <w:jc w:val="right"/>
              <w:rPr>
                <w:rFonts w:ascii="CordiaUPC" w:hAnsi="CordiaUPC" w:cs="CordiaUPC"/>
                <w:sz w:val="26"/>
                <w:szCs w:val="26"/>
                <w:lang w:val="en-US"/>
              </w:rPr>
            </w:pPr>
          </w:p>
        </w:tc>
        <w:tc>
          <w:tcPr>
            <w:tcW w:w="707" w:type="pct"/>
            <w:tcBorders>
              <w:top w:val="single" w:sz="4" w:space="0" w:color="auto"/>
            </w:tcBorders>
          </w:tcPr>
          <w:p w14:paraId="009FF4FD" w14:textId="77777777" w:rsidR="00334139" w:rsidRPr="00392524" w:rsidRDefault="00334139" w:rsidP="006B1063">
            <w:pPr>
              <w:tabs>
                <w:tab w:val="decimal" w:pos="1059"/>
              </w:tabs>
              <w:spacing w:line="240" w:lineRule="exact"/>
              <w:ind w:left="-93" w:right="-268"/>
              <w:rPr>
                <w:rFonts w:ascii="CordiaUPC" w:hAnsi="CordiaUPC" w:cs="CordiaUPC"/>
                <w:sz w:val="26"/>
                <w:szCs w:val="26"/>
                <w:lang w:val="en-US"/>
              </w:rPr>
            </w:pPr>
          </w:p>
        </w:tc>
        <w:tc>
          <w:tcPr>
            <w:tcW w:w="135" w:type="pct"/>
          </w:tcPr>
          <w:p w14:paraId="138640B7" w14:textId="77777777" w:rsidR="00334139" w:rsidRPr="00392524" w:rsidRDefault="00334139" w:rsidP="006B1063">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206D65CE" w14:textId="77777777" w:rsidR="00334139" w:rsidRPr="00392524" w:rsidRDefault="00334139" w:rsidP="006B1063">
            <w:pPr>
              <w:tabs>
                <w:tab w:val="decimal" w:pos="1059"/>
              </w:tabs>
              <w:spacing w:line="240" w:lineRule="exact"/>
              <w:ind w:left="-93" w:right="-268"/>
              <w:rPr>
                <w:rFonts w:ascii="CordiaUPC" w:hAnsi="CordiaUPC" w:cs="CordiaUPC"/>
                <w:sz w:val="26"/>
                <w:szCs w:val="26"/>
                <w:lang w:val="en-US"/>
              </w:rPr>
            </w:pPr>
          </w:p>
        </w:tc>
      </w:tr>
      <w:tr w:rsidR="00334139" w:rsidRPr="00392524" w14:paraId="46AD0318" w14:textId="77777777" w:rsidTr="006B1063">
        <w:tc>
          <w:tcPr>
            <w:tcW w:w="1729" w:type="pct"/>
          </w:tcPr>
          <w:p w14:paraId="078544DC" w14:textId="77777777" w:rsidR="00334139" w:rsidRPr="00392524" w:rsidRDefault="00334139" w:rsidP="006B1063">
            <w:pPr>
              <w:pStyle w:val="BodyText"/>
              <w:spacing w:after="0" w:line="240" w:lineRule="exact"/>
              <w:ind w:right="-45"/>
              <w:jc w:val="both"/>
              <w:rPr>
                <w:rFonts w:ascii="CordiaUPC" w:hAnsi="CordiaUPC" w:cs="CordiaUPC"/>
                <w:b/>
                <w:bCs/>
                <w:sz w:val="26"/>
                <w:szCs w:val="26"/>
                <w:cs/>
                <w:lang w:bidi="th-TH"/>
              </w:rPr>
            </w:pPr>
            <w:r w:rsidRPr="00392524">
              <w:rPr>
                <w:rFonts w:ascii="CordiaUPC" w:hAnsi="CordiaUPC" w:cs="CordiaUPC" w:hint="cs"/>
                <w:b/>
                <w:bCs/>
                <w:sz w:val="26"/>
                <w:szCs w:val="26"/>
              </w:rPr>
              <w:t xml:space="preserve">   payment receivables</w:t>
            </w:r>
          </w:p>
        </w:tc>
        <w:tc>
          <w:tcPr>
            <w:tcW w:w="777" w:type="pct"/>
            <w:tcBorders>
              <w:bottom w:val="double" w:sz="4" w:space="0" w:color="auto"/>
            </w:tcBorders>
          </w:tcPr>
          <w:p w14:paraId="1EAF716C" w14:textId="2748B63D" w:rsidR="00334139" w:rsidRPr="00392524" w:rsidRDefault="000F1A91" w:rsidP="006B1063">
            <w:pPr>
              <w:tabs>
                <w:tab w:val="decimal" w:pos="1138"/>
              </w:tabs>
              <w:spacing w:line="240" w:lineRule="exact"/>
              <w:ind w:right="-108"/>
              <w:rPr>
                <w:rFonts w:ascii="CordiaUPC" w:eastAsia="Times New Roman" w:hAnsi="CordiaUPC" w:cs="CordiaUPC"/>
                <w:b/>
                <w:bCs/>
                <w:sz w:val="26"/>
                <w:szCs w:val="26"/>
              </w:rPr>
            </w:pPr>
            <w:r w:rsidRPr="00037CC9">
              <w:rPr>
                <w:rFonts w:ascii="CordiaUPC" w:hAnsi="CordiaUPC" w:cs="CordiaUPC"/>
                <w:b/>
                <w:bCs/>
                <w:sz w:val="26"/>
                <w:szCs w:val="26"/>
                <w:lang w:val="en-US"/>
              </w:rPr>
              <w:t>100,591</w:t>
            </w:r>
          </w:p>
        </w:tc>
        <w:tc>
          <w:tcPr>
            <w:tcW w:w="127" w:type="pct"/>
          </w:tcPr>
          <w:p w14:paraId="4B9EEEA0" w14:textId="77777777" w:rsidR="00334139" w:rsidRPr="00392524" w:rsidRDefault="00334139" w:rsidP="006B1063">
            <w:pPr>
              <w:spacing w:line="240" w:lineRule="exact"/>
              <w:jc w:val="right"/>
              <w:rPr>
                <w:rFonts w:ascii="CordiaUPC" w:eastAsia="Times New Roman" w:hAnsi="CordiaUPC" w:cs="CordiaUPC"/>
                <w:b/>
                <w:bCs/>
                <w:sz w:val="26"/>
                <w:szCs w:val="26"/>
              </w:rPr>
            </w:pPr>
          </w:p>
        </w:tc>
        <w:tc>
          <w:tcPr>
            <w:tcW w:w="720" w:type="pct"/>
            <w:tcBorders>
              <w:bottom w:val="double" w:sz="4" w:space="0" w:color="auto"/>
            </w:tcBorders>
          </w:tcPr>
          <w:p w14:paraId="2B353CAA" w14:textId="094EE1FB" w:rsidR="00334139" w:rsidRPr="00392524" w:rsidRDefault="000F1A91" w:rsidP="006B1063">
            <w:pPr>
              <w:tabs>
                <w:tab w:val="decimal" w:pos="1104"/>
              </w:tabs>
              <w:spacing w:line="240" w:lineRule="exact"/>
              <w:ind w:left="-88" w:right="-111"/>
              <w:rPr>
                <w:rFonts w:ascii="CordiaUPC" w:eastAsia="Times New Roman" w:hAnsi="CordiaUPC" w:cs="CordiaUPC"/>
                <w:b/>
                <w:bCs/>
                <w:sz w:val="26"/>
                <w:szCs w:val="26"/>
              </w:rPr>
            </w:pPr>
            <w:r>
              <w:rPr>
                <w:rFonts w:ascii="CordiaUPC" w:eastAsia="Times New Roman" w:hAnsi="CordiaUPC" w:cs="CordiaUPC"/>
                <w:b/>
                <w:bCs/>
                <w:sz w:val="26"/>
                <w:szCs w:val="26"/>
              </w:rPr>
              <w:t>271,951</w:t>
            </w:r>
          </w:p>
        </w:tc>
        <w:tc>
          <w:tcPr>
            <w:tcW w:w="129" w:type="pct"/>
          </w:tcPr>
          <w:p w14:paraId="34652152" w14:textId="77777777" w:rsidR="00334139" w:rsidRPr="00392524" w:rsidRDefault="00334139" w:rsidP="006B1063">
            <w:pPr>
              <w:spacing w:line="240" w:lineRule="exact"/>
              <w:jc w:val="right"/>
              <w:rPr>
                <w:rFonts w:ascii="CordiaUPC" w:eastAsia="Times New Roman" w:hAnsi="CordiaUPC" w:cs="CordiaUPC"/>
                <w:b/>
                <w:bCs/>
                <w:sz w:val="26"/>
                <w:szCs w:val="26"/>
              </w:rPr>
            </w:pPr>
          </w:p>
        </w:tc>
        <w:tc>
          <w:tcPr>
            <w:tcW w:w="707" w:type="pct"/>
            <w:tcBorders>
              <w:bottom w:val="double" w:sz="4" w:space="0" w:color="auto"/>
            </w:tcBorders>
          </w:tcPr>
          <w:p w14:paraId="26BC1F48" w14:textId="385D14A6" w:rsidR="00334139" w:rsidRPr="00392524" w:rsidRDefault="000F1A91" w:rsidP="006B1063">
            <w:pPr>
              <w:tabs>
                <w:tab w:val="decimal" w:pos="1059"/>
              </w:tabs>
              <w:spacing w:line="240" w:lineRule="exact"/>
              <w:ind w:left="-93" w:right="-268"/>
              <w:rPr>
                <w:rFonts w:ascii="CordiaUPC" w:eastAsia="Times New Roman" w:hAnsi="CordiaUPC" w:cs="CordiaUPC"/>
                <w:b/>
                <w:bCs/>
                <w:sz w:val="26"/>
                <w:szCs w:val="26"/>
              </w:rPr>
            </w:pPr>
            <w:r>
              <w:rPr>
                <w:rFonts w:ascii="CordiaUPC" w:eastAsia="Times New Roman" w:hAnsi="CordiaUPC" w:cs="CordiaUPC"/>
                <w:b/>
                <w:bCs/>
                <w:sz w:val="26"/>
                <w:szCs w:val="26"/>
              </w:rPr>
              <w:t>33,159</w:t>
            </w:r>
          </w:p>
        </w:tc>
        <w:tc>
          <w:tcPr>
            <w:tcW w:w="135" w:type="pct"/>
          </w:tcPr>
          <w:p w14:paraId="1A08D47E" w14:textId="77777777" w:rsidR="00334139" w:rsidRPr="00392524" w:rsidRDefault="00334139" w:rsidP="006B1063">
            <w:pPr>
              <w:tabs>
                <w:tab w:val="decimal" w:pos="1059"/>
              </w:tabs>
              <w:spacing w:line="240" w:lineRule="exact"/>
              <w:ind w:left="-93" w:right="-268"/>
              <w:rPr>
                <w:rFonts w:ascii="CordiaUPC" w:eastAsia="Times New Roman" w:hAnsi="CordiaUPC" w:cs="CordiaUPC"/>
                <w:b/>
                <w:bCs/>
                <w:sz w:val="26"/>
                <w:szCs w:val="26"/>
              </w:rPr>
            </w:pPr>
          </w:p>
        </w:tc>
        <w:tc>
          <w:tcPr>
            <w:tcW w:w="676" w:type="pct"/>
          </w:tcPr>
          <w:p w14:paraId="5FCC9640" w14:textId="00F67D9A" w:rsidR="00334139" w:rsidRPr="00392524" w:rsidRDefault="000F1A91" w:rsidP="006B1063">
            <w:pPr>
              <w:tabs>
                <w:tab w:val="decimal" w:pos="1059"/>
              </w:tabs>
              <w:spacing w:line="240" w:lineRule="exact"/>
              <w:ind w:left="-93" w:right="-268"/>
              <w:rPr>
                <w:rFonts w:ascii="CordiaUPC" w:eastAsia="Times New Roman" w:hAnsi="CordiaUPC" w:cs="CordiaUPC"/>
                <w:b/>
                <w:bCs/>
                <w:sz w:val="26"/>
                <w:szCs w:val="26"/>
              </w:rPr>
            </w:pPr>
            <w:r>
              <w:rPr>
                <w:rFonts w:ascii="CordiaUPC" w:eastAsia="Times New Roman" w:hAnsi="CordiaUPC" w:cs="CordiaUPC"/>
                <w:b/>
                <w:bCs/>
                <w:sz w:val="26"/>
                <w:szCs w:val="26"/>
              </w:rPr>
              <w:t>405,701</w:t>
            </w:r>
          </w:p>
        </w:tc>
      </w:tr>
      <w:tr w:rsidR="00334139" w:rsidRPr="00392524" w14:paraId="7B02DDB5" w14:textId="77777777" w:rsidTr="006B1063">
        <w:tc>
          <w:tcPr>
            <w:tcW w:w="1729" w:type="pct"/>
          </w:tcPr>
          <w:p w14:paraId="765C947F" w14:textId="77777777" w:rsidR="00334139" w:rsidRPr="00392524" w:rsidRDefault="00334139" w:rsidP="006B1063">
            <w:pPr>
              <w:pStyle w:val="BodyText"/>
              <w:spacing w:after="0" w:line="240" w:lineRule="exact"/>
              <w:ind w:right="-45"/>
              <w:jc w:val="both"/>
              <w:rPr>
                <w:rFonts w:ascii="CordiaUPC" w:hAnsi="CordiaUPC" w:cs="CordiaUPC"/>
                <w:spacing w:val="-2"/>
                <w:sz w:val="26"/>
                <w:szCs w:val="26"/>
              </w:rPr>
            </w:pPr>
            <w:r w:rsidRPr="00392524">
              <w:rPr>
                <w:rFonts w:ascii="CordiaUPC" w:hAnsi="CordiaUPC" w:cs="CordiaUPC" w:hint="cs"/>
                <w:i/>
                <w:iCs/>
                <w:spacing w:val="-2"/>
                <w:sz w:val="26"/>
                <w:szCs w:val="26"/>
              </w:rPr>
              <w:t>Less</w:t>
            </w:r>
            <w:r w:rsidRPr="00392524">
              <w:rPr>
                <w:rFonts w:ascii="CordiaUPC" w:hAnsi="CordiaUPC" w:cs="CordiaUPC" w:hint="cs"/>
                <w:spacing w:val="-2"/>
                <w:sz w:val="26"/>
                <w:szCs w:val="26"/>
              </w:rPr>
              <w:t xml:space="preserve"> allowance for expected credit loss</w:t>
            </w:r>
          </w:p>
        </w:tc>
        <w:tc>
          <w:tcPr>
            <w:tcW w:w="777" w:type="pct"/>
          </w:tcPr>
          <w:p w14:paraId="58B9B1BD" w14:textId="77777777" w:rsidR="00334139" w:rsidRPr="00392524" w:rsidRDefault="00334139" w:rsidP="006B1063">
            <w:pPr>
              <w:tabs>
                <w:tab w:val="decimal" w:pos="1138"/>
              </w:tabs>
              <w:spacing w:line="240" w:lineRule="exact"/>
              <w:ind w:right="-108"/>
              <w:rPr>
                <w:rFonts w:ascii="CordiaUPC" w:hAnsi="CordiaUPC" w:cs="CordiaUPC"/>
                <w:sz w:val="26"/>
                <w:szCs w:val="26"/>
                <w:lang w:val="en-US"/>
              </w:rPr>
            </w:pPr>
          </w:p>
        </w:tc>
        <w:tc>
          <w:tcPr>
            <w:tcW w:w="127" w:type="pct"/>
          </w:tcPr>
          <w:p w14:paraId="66E48530" w14:textId="77777777" w:rsidR="00334139" w:rsidRPr="00392524" w:rsidRDefault="00334139" w:rsidP="006B1063">
            <w:pPr>
              <w:spacing w:line="240" w:lineRule="exact"/>
              <w:jc w:val="right"/>
              <w:rPr>
                <w:rFonts w:ascii="CordiaUPC" w:hAnsi="CordiaUPC" w:cs="CordiaUPC"/>
                <w:sz w:val="26"/>
                <w:szCs w:val="26"/>
                <w:lang w:val="en-US"/>
              </w:rPr>
            </w:pPr>
          </w:p>
        </w:tc>
        <w:tc>
          <w:tcPr>
            <w:tcW w:w="720" w:type="pct"/>
          </w:tcPr>
          <w:p w14:paraId="67D660FF" w14:textId="77777777" w:rsidR="00334139" w:rsidRPr="00392524" w:rsidRDefault="00334139" w:rsidP="006B1063">
            <w:pPr>
              <w:tabs>
                <w:tab w:val="decimal" w:pos="1104"/>
              </w:tabs>
              <w:spacing w:line="240" w:lineRule="exact"/>
              <w:ind w:left="-88" w:right="-111"/>
              <w:rPr>
                <w:rFonts w:ascii="CordiaUPC" w:hAnsi="CordiaUPC" w:cs="CordiaUPC"/>
                <w:sz w:val="26"/>
                <w:szCs w:val="26"/>
                <w:lang w:val="en-US"/>
              </w:rPr>
            </w:pPr>
          </w:p>
        </w:tc>
        <w:tc>
          <w:tcPr>
            <w:tcW w:w="129" w:type="pct"/>
          </w:tcPr>
          <w:p w14:paraId="2653F952" w14:textId="77777777" w:rsidR="00334139" w:rsidRPr="00392524" w:rsidRDefault="00334139" w:rsidP="006B1063">
            <w:pPr>
              <w:spacing w:line="240" w:lineRule="exact"/>
              <w:jc w:val="right"/>
              <w:rPr>
                <w:rFonts w:ascii="CordiaUPC" w:hAnsi="CordiaUPC" w:cs="CordiaUPC"/>
                <w:sz w:val="26"/>
                <w:szCs w:val="26"/>
                <w:lang w:val="en-US"/>
              </w:rPr>
            </w:pPr>
          </w:p>
        </w:tc>
        <w:tc>
          <w:tcPr>
            <w:tcW w:w="707" w:type="pct"/>
          </w:tcPr>
          <w:p w14:paraId="7E907ABA" w14:textId="77777777" w:rsidR="00334139" w:rsidRPr="00392524" w:rsidRDefault="00334139" w:rsidP="006B1063">
            <w:pPr>
              <w:tabs>
                <w:tab w:val="decimal" w:pos="1059"/>
              </w:tabs>
              <w:spacing w:line="240" w:lineRule="exact"/>
              <w:ind w:left="-93" w:right="-268"/>
              <w:rPr>
                <w:rFonts w:ascii="CordiaUPC" w:hAnsi="CordiaUPC" w:cs="CordiaUPC"/>
                <w:sz w:val="26"/>
                <w:szCs w:val="26"/>
                <w:lang w:val="en-US"/>
              </w:rPr>
            </w:pPr>
          </w:p>
        </w:tc>
        <w:tc>
          <w:tcPr>
            <w:tcW w:w="135" w:type="pct"/>
          </w:tcPr>
          <w:p w14:paraId="07C13DC4" w14:textId="77777777" w:rsidR="00334139" w:rsidRPr="00392524" w:rsidRDefault="00334139" w:rsidP="006B1063">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1B6B35FD" w14:textId="1BB32743" w:rsidR="00334139" w:rsidRPr="00392524" w:rsidRDefault="000F1A91" w:rsidP="006B1063">
            <w:pPr>
              <w:tabs>
                <w:tab w:val="decimal" w:pos="1059"/>
              </w:tabs>
              <w:spacing w:line="240" w:lineRule="exact"/>
              <w:ind w:left="-93" w:right="-268"/>
              <w:rPr>
                <w:rFonts w:ascii="CordiaUPC" w:hAnsi="CordiaUPC" w:cs="CordiaUPC"/>
                <w:sz w:val="26"/>
                <w:szCs w:val="26"/>
                <w:lang w:val="en-US"/>
              </w:rPr>
            </w:pPr>
            <w:r>
              <w:rPr>
                <w:rFonts w:ascii="CordiaUPC" w:hAnsi="CordiaUPC" w:cs="CordiaUPC"/>
                <w:sz w:val="26"/>
                <w:szCs w:val="26"/>
                <w:lang w:val="en-US"/>
              </w:rPr>
              <w:t>(10,553)</w:t>
            </w:r>
          </w:p>
        </w:tc>
      </w:tr>
      <w:tr w:rsidR="00334139" w:rsidRPr="00392524" w14:paraId="5E662FA9" w14:textId="77777777" w:rsidTr="006B1063">
        <w:tc>
          <w:tcPr>
            <w:tcW w:w="1729" w:type="pct"/>
          </w:tcPr>
          <w:p w14:paraId="38006ECD" w14:textId="77777777" w:rsidR="00334139" w:rsidRPr="00392524" w:rsidRDefault="00334139" w:rsidP="006B1063">
            <w:pPr>
              <w:pStyle w:val="BodyText"/>
              <w:spacing w:after="0" w:line="240" w:lineRule="exact"/>
              <w:ind w:right="-45"/>
              <w:jc w:val="both"/>
              <w:rPr>
                <w:rFonts w:ascii="CordiaUPC" w:hAnsi="CordiaUPC" w:cs="CordiaUPC"/>
                <w:b/>
                <w:bCs/>
                <w:sz w:val="26"/>
                <w:szCs w:val="26"/>
                <w:cs/>
              </w:rPr>
            </w:pPr>
            <w:r w:rsidRPr="00392524">
              <w:rPr>
                <w:rFonts w:ascii="CordiaUPC" w:hAnsi="CordiaUPC" w:cs="CordiaUPC" w:hint="cs"/>
                <w:b/>
                <w:bCs/>
                <w:sz w:val="26"/>
                <w:szCs w:val="26"/>
              </w:rPr>
              <w:t>Lease receivables, net</w:t>
            </w:r>
          </w:p>
        </w:tc>
        <w:tc>
          <w:tcPr>
            <w:tcW w:w="777" w:type="pct"/>
          </w:tcPr>
          <w:p w14:paraId="03A786AB" w14:textId="77777777" w:rsidR="00334139" w:rsidRPr="00392524" w:rsidRDefault="00334139" w:rsidP="006B1063">
            <w:pPr>
              <w:tabs>
                <w:tab w:val="decimal" w:pos="1138"/>
              </w:tabs>
              <w:spacing w:line="240" w:lineRule="exact"/>
              <w:ind w:right="-108"/>
              <w:rPr>
                <w:rFonts w:ascii="CordiaUPC" w:hAnsi="CordiaUPC" w:cs="CordiaUPC"/>
                <w:sz w:val="26"/>
                <w:szCs w:val="26"/>
                <w:lang w:val="en-US"/>
              </w:rPr>
            </w:pPr>
          </w:p>
        </w:tc>
        <w:tc>
          <w:tcPr>
            <w:tcW w:w="127" w:type="pct"/>
          </w:tcPr>
          <w:p w14:paraId="4CE5F994" w14:textId="77777777" w:rsidR="00334139" w:rsidRPr="00392524" w:rsidRDefault="00334139" w:rsidP="006B1063">
            <w:pPr>
              <w:spacing w:line="240" w:lineRule="exact"/>
              <w:jc w:val="right"/>
              <w:rPr>
                <w:rFonts w:ascii="CordiaUPC" w:hAnsi="CordiaUPC" w:cs="CordiaUPC"/>
                <w:sz w:val="26"/>
                <w:szCs w:val="26"/>
                <w:lang w:val="en-US"/>
              </w:rPr>
            </w:pPr>
          </w:p>
        </w:tc>
        <w:tc>
          <w:tcPr>
            <w:tcW w:w="720" w:type="pct"/>
          </w:tcPr>
          <w:p w14:paraId="2DA48A18" w14:textId="77777777" w:rsidR="00334139" w:rsidRPr="00392524" w:rsidRDefault="00334139" w:rsidP="006B1063">
            <w:pPr>
              <w:tabs>
                <w:tab w:val="decimal" w:pos="1104"/>
              </w:tabs>
              <w:spacing w:line="240" w:lineRule="exact"/>
              <w:ind w:left="-88" w:right="-111"/>
              <w:rPr>
                <w:rFonts w:ascii="CordiaUPC" w:hAnsi="CordiaUPC" w:cs="CordiaUPC"/>
                <w:sz w:val="26"/>
                <w:szCs w:val="26"/>
                <w:lang w:val="en-US"/>
              </w:rPr>
            </w:pPr>
          </w:p>
        </w:tc>
        <w:tc>
          <w:tcPr>
            <w:tcW w:w="129" w:type="pct"/>
          </w:tcPr>
          <w:p w14:paraId="1C5280B4" w14:textId="77777777" w:rsidR="00334139" w:rsidRPr="00392524" w:rsidRDefault="00334139" w:rsidP="006B1063">
            <w:pPr>
              <w:spacing w:line="240" w:lineRule="exact"/>
              <w:jc w:val="right"/>
              <w:rPr>
                <w:rFonts w:ascii="CordiaUPC" w:hAnsi="CordiaUPC" w:cs="CordiaUPC"/>
                <w:sz w:val="26"/>
                <w:szCs w:val="26"/>
                <w:lang w:val="en-US"/>
              </w:rPr>
            </w:pPr>
          </w:p>
        </w:tc>
        <w:tc>
          <w:tcPr>
            <w:tcW w:w="707" w:type="pct"/>
          </w:tcPr>
          <w:p w14:paraId="242045E5" w14:textId="77777777" w:rsidR="00334139" w:rsidRPr="00392524" w:rsidRDefault="00334139" w:rsidP="006B1063">
            <w:pPr>
              <w:tabs>
                <w:tab w:val="decimal" w:pos="1059"/>
              </w:tabs>
              <w:spacing w:line="240" w:lineRule="exact"/>
              <w:ind w:left="-93" w:right="-268"/>
              <w:rPr>
                <w:rFonts w:ascii="CordiaUPC" w:hAnsi="CordiaUPC" w:cs="CordiaUPC"/>
                <w:sz w:val="26"/>
                <w:szCs w:val="26"/>
                <w:lang w:val="en-US"/>
              </w:rPr>
            </w:pPr>
          </w:p>
        </w:tc>
        <w:tc>
          <w:tcPr>
            <w:tcW w:w="135" w:type="pct"/>
          </w:tcPr>
          <w:p w14:paraId="05262721" w14:textId="77777777" w:rsidR="00334139" w:rsidRPr="00392524" w:rsidRDefault="00334139" w:rsidP="006B1063">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23B7D4A9" w14:textId="268DE7A8" w:rsidR="00334139" w:rsidRPr="00392524" w:rsidRDefault="000F1A91" w:rsidP="006B1063">
            <w:pPr>
              <w:tabs>
                <w:tab w:val="decimal" w:pos="1059"/>
              </w:tabs>
              <w:spacing w:line="240" w:lineRule="exact"/>
              <w:ind w:left="-93" w:right="-268"/>
              <w:rPr>
                <w:rFonts w:ascii="CordiaUPC" w:hAnsi="CordiaUPC" w:cs="CordiaUPC"/>
                <w:b/>
                <w:bCs/>
                <w:sz w:val="26"/>
                <w:szCs w:val="26"/>
                <w:lang w:val="en-US"/>
              </w:rPr>
            </w:pPr>
            <w:r>
              <w:rPr>
                <w:rFonts w:ascii="CordiaUPC" w:hAnsi="CordiaUPC" w:cs="CordiaUPC"/>
                <w:b/>
                <w:bCs/>
                <w:sz w:val="26"/>
                <w:szCs w:val="26"/>
                <w:lang w:val="en-US"/>
              </w:rPr>
              <w:t>395,148</w:t>
            </w:r>
          </w:p>
        </w:tc>
      </w:tr>
    </w:tbl>
    <w:p w14:paraId="1FE43E23" w14:textId="77777777" w:rsidR="00592FA5" w:rsidRDefault="00592FA5" w:rsidP="00B661CE">
      <w:pPr>
        <w:spacing w:line="240" w:lineRule="atLeast"/>
        <w:ind w:left="547" w:right="-43"/>
        <w:jc w:val="both"/>
        <w:rPr>
          <w:rFonts w:ascii="CordiaUPC" w:eastAsia="Angsana New" w:hAnsi="CordiaUPC" w:cs="CordiaUPC"/>
          <w:sz w:val="16"/>
          <w:szCs w:val="16"/>
          <w:lang w:val="en-US"/>
        </w:rPr>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006931" w:rsidRPr="00392524" w14:paraId="3E57833D" w14:textId="77777777" w:rsidTr="006B1063">
        <w:tc>
          <w:tcPr>
            <w:tcW w:w="1729" w:type="pct"/>
          </w:tcPr>
          <w:p w14:paraId="78AEA58A" w14:textId="77777777" w:rsidR="00006931" w:rsidRPr="00392524" w:rsidRDefault="00006931" w:rsidP="006B1063">
            <w:pPr>
              <w:pStyle w:val="BodyText"/>
              <w:spacing w:after="0" w:line="240" w:lineRule="exact"/>
              <w:ind w:right="-45"/>
              <w:jc w:val="both"/>
              <w:rPr>
                <w:rFonts w:ascii="CordiaUPC" w:hAnsi="CordiaUPC" w:cs="CordiaUPC"/>
                <w:b/>
                <w:bCs/>
                <w:i/>
                <w:iCs/>
                <w:sz w:val="26"/>
                <w:szCs w:val="26"/>
                <w:cs/>
                <w:lang w:bidi="th-TH"/>
              </w:rPr>
            </w:pPr>
          </w:p>
        </w:tc>
        <w:tc>
          <w:tcPr>
            <w:tcW w:w="3271" w:type="pct"/>
            <w:gridSpan w:val="7"/>
          </w:tcPr>
          <w:p w14:paraId="5F11863C" w14:textId="77777777" w:rsidR="00006931" w:rsidRPr="00392524" w:rsidRDefault="00006931" w:rsidP="006B1063">
            <w:pPr>
              <w:pStyle w:val="BodyText"/>
              <w:spacing w:after="0" w:line="240" w:lineRule="exact"/>
              <w:ind w:left="-113" w:right="-72"/>
              <w:jc w:val="center"/>
              <w:rPr>
                <w:rFonts w:ascii="CordiaUPC" w:hAnsi="CordiaUPC" w:cs="CordiaUPC"/>
                <w:b/>
                <w:bCs/>
                <w:sz w:val="26"/>
                <w:szCs w:val="26"/>
              </w:rPr>
            </w:pPr>
            <w:r w:rsidRPr="00392524">
              <w:rPr>
                <w:rFonts w:ascii="CordiaUPC" w:hAnsi="CordiaUPC" w:cs="CordiaUPC" w:hint="cs"/>
                <w:b/>
                <w:bCs/>
                <w:sz w:val="26"/>
                <w:szCs w:val="26"/>
              </w:rPr>
              <w:t>Consolidated</w:t>
            </w:r>
            <w:r w:rsidRPr="00392524">
              <w:rPr>
                <w:rFonts w:ascii="CordiaUPC" w:hAnsi="CordiaUPC" w:cs="CordiaUPC"/>
                <w:b/>
                <w:bCs/>
                <w:sz w:val="26"/>
                <w:szCs w:val="26"/>
              </w:rPr>
              <w:t xml:space="preserve"> and Bank only</w:t>
            </w:r>
          </w:p>
        </w:tc>
      </w:tr>
      <w:tr w:rsidR="00006931" w:rsidRPr="00392524" w14:paraId="4E19294B" w14:textId="77777777" w:rsidTr="006B1063">
        <w:tc>
          <w:tcPr>
            <w:tcW w:w="1729" w:type="pct"/>
          </w:tcPr>
          <w:p w14:paraId="3E529407" w14:textId="77777777" w:rsidR="00006931" w:rsidRPr="00392524" w:rsidRDefault="00006931" w:rsidP="006B1063">
            <w:pPr>
              <w:pStyle w:val="BodyText"/>
              <w:spacing w:after="0" w:line="240" w:lineRule="exact"/>
              <w:ind w:right="-45"/>
              <w:jc w:val="both"/>
              <w:rPr>
                <w:rFonts w:ascii="CordiaUPC" w:hAnsi="CordiaUPC" w:cs="CordiaUPC"/>
                <w:b/>
                <w:bCs/>
                <w:i/>
                <w:iCs/>
                <w:sz w:val="26"/>
                <w:szCs w:val="26"/>
                <w:cs/>
              </w:rPr>
            </w:pPr>
          </w:p>
        </w:tc>
        <w:tc>
          <w:tcPr>
            <w:tcW w:w="3271" w:type="pct"/>
            <w:gridSpan w:val="7"/>
          </w:tcPr>
          <w:p w14:paraId="0105945B" w14:textId="77777777" w:rsidR="00006931" w:rsidRPr="00392524" w:rsidRDefault="00006931" w:rsidP="006B1063">
            <w:pPr>
              <w:pStyle w:val="BodyText"/>
              <w:spacing w:after="0" w:line="240" w:lineRule="exact"/>
              <w:ind w:left="-113" w:right="-72"/>
              <w:jc w:val="center"/>
              <w:rPr>
                <w:rFonts w:ascii="CordiaUPC" w:hAnsi="CordiaUPC" w:cs="CordiaUPC"/>
                <w:sz w:val="26"/>
                <w:szCs w:val="26"/>
                <w:lang w:val="en-US"/>
              </w:rPr>
            </w:pPr>
            <w:r w:rsidRPr="00392524">
              <w:rPr>
                <w:rFonts w:ascii="CordiaUPC" w:hAnsi="CordiaUPC" w:cs="CordiaUPC"/>
                <w:color w:val="000000"/>
                <w:sz w:val="26"/>
                <w:szCs w:val="26"/>
                <w:lang w:val="en-US" w:bidi="th-TH"/>
              </w:rPr>
              <w:t xml:space="preserve">31 December </w:t>
            </w:r>
            <w:r w:rsidRPr="00392524">
              <w:rPr>
                <w:rFonts w:ascii="CordiaUPC" w:hAnsi="CordiaUPC" w:cs="CordiaUPC" w:hint="cs"/>
                <w:color w:val="000000"/>
                <w:sz w:val="26"/>
                <w:szCs w:val="26"/>
                <w:lang w:val="en-US" w:bidi="th-TH"/>
              </w:rPr>
              <w:t>202</w:t>
            </w:r>
            <w:r w:rsidRPr="00392524">
              <w:rPr>
                <w:rFonts w:ascii="CordiaUPC" w:hAnsi="CordiaUPC" w:cs="CordiaUPC"/>
                <w:color w:val="000000"/>
                <w:sz w:val="26"/>
                <w:szCs w:val="26"/>
                <w:lang w:val="en-US" w:bidi="th-TH"/>
              </w:rPr>
              <w:t>1</w:t>
            </w:r>
          </w:p>
        </w:tc>
      </w:tr>
      <w:tr w:rsidR="00006931" w:rsidRPr="00392524" w14:paraId="38475476" w14:textId="77777777" w:rsidTr="006B1063">
        <w:tc>
          <w:tcPr>
            <w:tcW w:w="1729" w:type="pct"/>
          </w:tcPr>
          <w:p w14:paraId="365211F7" w14:textId="77777777" w:rsidR="00006931" w:rsidRPr="00392524" w:rsidRDefault="00006931" w:rsidP="006B1063">
            <w:pPr>
              <w:pStyle w:val="BodyText"/>
              <w:spacing w:after="0" w:line="240" w:lineRule="exact"/>
              <w:ind w:right="-45"/>
              <w:jc w:val="both"/>
              <w:rPr>
                <w:rFonts w:ascii="CordiaUPC" w:hAnsi="CordiaUPC" w:cs="CordiaUPC"/>
                <w:sz w:val="26"/>
                <w:szCs w:val="26"/>
              </w:rPr>
            </w:pPr>
          </w:p>
        </w:tc>
        <w:tc>
          <w:tcPr>
            <w:tcW w:w="777" w:type="pct"/>
          </w:tcPr>
          <w:p w14:paraId="05880F5E"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127" w:type="pct"/>
          </w:tcPr>
          <w:p w14:paraId="4FC24C6F"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20" w:type="pct"/>
          </w:tcPr>
          <w:p w14:paraId="6BFB1C82"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Portion due</w:t>
            </w:r>
          </w:p>
        </w:tc>
        <w:tc>
          <w:tcPr>
            <w:tcW w:w="129" w:type="pct"/>
          </w:tcPr>
          <w:p w14:paraId="1B818D6E"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07" w:type="pct"/>
          </w:tcPr>
          <w:p w14:paraId="541B8582"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c>
          <w:tcPr>
            <w:tcW w:w="135" w:type="pct"/>
          </w:tcPr>
          <w:p w14:paraId="3EDDB02E"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c>
          <w:tcPr>
            <w:tcW w:w="676" w:type="pct"/>
          </w:tcPr>
          <w:p w14:paraId="59BCBA63"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r>
      <w:tr w:rsidR="00006931" w:rsidRPr="00392524" w14:paraId="5801EEEB" w14:textId="77777777" w:rsidTr="006B1063">
        <w:tc>
          <w:tcPr>
            <w:tcW w:w="1729" w:type="pct"/>
          </w:tcPr>
          <w:p w14:paraId="23800D4F" w14:textId="77777777" w:rsidR="00006931" w:rsidRPr="00392524" w:rsidRDefault="00006931" w:rsidP="006B1063">
            <w:pPr>
              <w:pStyle w:val="BodyText"/>
              <w:spacing w:after="0" w:line="240" w:lineRule="exact"/>
              <w:ind w:right="-45"/>
              <w:jc w:val="both"/>
              <w:rPr>
                <w:rFonts w:ascii="CordiaUPC" w:hAnsi="CordiaUPC" w:cs="CordiaUPC"/>
                <w:sz w:val="26"/>
                <w:szCs w:val="26"/>
              </w:rPr>
            </w:pPr>
          </w:p>
        </w:tc>
        <w:tc>
          <w:tcPr>
            <w:tcW w:w="777" w:type="pct"/>
          </w:tcPr>
          <w:p w14:paraId="028B4C65"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127" w:type="pct"/>
          </w:tcPr>
          <w:p w14:paraId="34FE771D"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20" w:type="pct"/>
          </w:tcPr>
          <w:p w14:paraId="212C64C3"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after one year</w:t>
            </w:r>
          </w:p>
        </w:tc>
        <w:tc>
          <w:tcPr>
            <w:tcW w:w="129" w:type="pct"/>
          </w:tcPr>
          <w:p w14:paraId="3F22536C"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07" w:type="pct"/>
          </w:tcPr>
          <w:p w14:paraId="22E7341F"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c>
          <w:tcPr>
            <w:tcW w:w="135" w:type="pct"/>
          </w:tcPr>
          <w:p w14:paraId="1AC75398"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c>
          <w:tcPr>
            <w:tcW w:w="676" w:type="pct"/>
          </w:tcPr>
          <w:p w14:paraId="6BDEA8E3"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r>
      <w:tr w:rsidR="00006931" w:rsidRPr="00392524" w14:paraId="156CCF0D" w14:textId="77777777" w:rsidTr="006B1063">
        <w:tc>
          <w:tcPr>
            <w:tcW w:w="1729" w:type="pct"/>
          </w:tcPr>
          <w:p w14:paraId="5D37A149" w14:textId="77777777" w:rsidR="00006931" w:rsidRPr="00392524" w:rsidRDefault="00006931" w:rsidP="006B1063">
            <w:pPr>
              <w:pStyle w:val="BodyText"/>
              <w:spacing w:after="0" w:line="240" w:lineRule="exact"/>
              <w:ind w:right="-45"/>
              <w:jc w:val="both"/>
              <w:rPr>
                <w:rFonts w:ascii="CordiaUPC" w:hAnsi="CordiaUPC" w:cs="CordiaUPC"/>
                <w:b/>
                <w:bCs/>
                <w:i/>
                <w:iCs/>
                <w:sz w:val="26"/>
                <w:szCs w:val="26"/>
                <w:cs/>
              </w:rPr>
            </w:pPr>
          </w:p>
        </w:tc>
        <w:tc>
          <w:tcPr>
            <w:tcW w:w="777" w:type="pct"/>
          </w:tcPr>
          <w:p w14:paraId="3A334749"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Portion due</w:t>
            </w:r>
          </w:p>
        </w:tc>
        <w:tc>
          <w:tcPr>
            <w:tcW w:w="127" w:type="pct"/>
          </w:tcPr>
          <w:p w14:paraId="5C428639"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20" w:type="pct"/>
          </w:tcPr>
          <w:p w14:paraId="7F241637"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but within</w:t>
            </w:r>
          </w:p>
        </w:tc>
        <w:tc>
          <w:tcPr>
            <w:tcW w:w="129" w:type="pct"/>
          </w:tcPr>
          <w:p w14:paraId="26753032"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07" w:type="pct"/>
          </w:tcPr>
          <w:p w14:paraId="78C6BD83"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Portion due</w:t>
            </w:r>
          </w:p>
        </w:tc>
        <w:tc>
          <w:tcPr>
            <w:tcW w:w="135" w:type="pct"/>
          </w:tcPr>
          <w:p w14:paraId="7B613223"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c>
          <w:tcPr>
            <w:tcW w:w="676" w:type="pct"/>
          </w:tcPr>
          <w:p w14:paraId="5ACD6A1D"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r>
      <w:tr w:rsidR="00006931" w:rsidRPr="00392524" w14:paraId="7BB77809" w14:textId="77777777" w:rsidTr="006B1063">
        <w:tc>
          <w:tcPr>
            <w:tcW w:w="1729" w:type="pct"/>
          </w:tcPr>
          <w:p w14:paraId="0A4FEA83" w14:textId="77777777" w:rsidR="00006931" w:rsidRPr="00392524" w:rsidRDefault="00006931" w:rsidP="006B1063">
            <w:pPr>
              <w:pStyle w:val="BodyText"/>
              <w:spacing w:after="0" w:line="240" w:lineRule="exact"/>
              <w:ind w:right="-45"/>
              <w:jc w:val="both"/>
              <w:rPr>
                <w:rFonts w:ascii="CordiaUPC" w:hAnsi="CordiaUPC" w:cs="CordiaUPC"/>
                <w:b/>
                <w:bCs/>
                <w:i/>
                <w:iCs/>
                <w:sz w:val="26"/>
                <w:szCs w:val="26"/>
                <w:cs/>
              </w:rPr>
            </w:pPr>
          </w:p>
        </w:tc>
        <w:tc>
          <w:tcPr>
            <w:tcW w:w="777" w:type="pct"/>
          </w:tcPr>
          <w:p w14:paraId="36E44D53"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within one year</w:t>
            </w:r>
          </w:p>
        </w:tc>
        <w:tc>
          <w:tcPr>
            <w:tcW w:w="127" w:type="pct"/>
          </w:tcPr>
          <w:p w14:paraId="6F7749A8"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20" w:type="pct"/>
          </w:tcPr>
          <w:p w14:paraId="4E51B06F"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r w:rsidRPr="00392524">
              <w:rPr>
                <w:rFonts w:ascii="CordiaUPC" w:hAnsi="CordiaUPC" w:cs="CordiaUPC" w:hint="cs"/>
                <w:sz w:val="26"/>
                <w:szCs w:val="26"/>
              </w:rPr>
              <w:t>five years</w:t>
            </w:r>
          </w:p>
        </w:tc>
        <w:tc>
          <w:tcPr>
            <w:tcW w:w="129" w:type="pct"/>
          </w:tcPr>
          <w:p w14:paraId="2EEA7CA6" w14:textId="77777777" w:rsidR="00006931" w:rsidRPr="00392524" w:rsidRDefault="00006931" w:rsidP="006B1063">
            <w:pPr>
              <w:pStyle w:val="BodyText"/>
              <w:spacing w:after="0" w:line="240" w:lineRule="exact"/>
              <w:ind w:left="-108" w:right="-72"/>
              <w:jc w:val="center"/>
              <w:rPr>
                <w:rFonts w:ascii="CordiaUPC" w:hAnsi="CordiaUPC" w:cs="CordiaUPC"/>
                <w:sz w:val="26"/>
                <w:szCs w:val="26"/>
              </w:rPr>
            </w:pPr>
          </w:p>
        </w:tc>
        <w:tc>
          <w:tcPr>
            <w:tcW w:w="707" w:type="pct"/>
          </w:tcPr>
          <w:p w14:paraId="74BCBC7A"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after five years</w:t>
            </w:r>
          </w:p>
        </w:tc>
        <w:tc>
          <w:tcPr>
            <w:tcW w:w="135" w:type="pct"/>
          </w:tcPr>
          <w:p w14:paraId="07977BCD"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p>
        </w:tc>
        <w:tc>
          <w:tcPr>
            <w:tcW w:w="676" w:type="pct"/>
          </w:tcPr>
          <w:p w14:paraId="5975151A"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sz w:val="26"/>
                <w:szCs w:val="26"/>
              </w:rPr>
              <w:t>Total</w:t>
            </w:r>
          </w:p>
        </w:tc>
      </w:tr>
      <w:tr w:rsidR="00006931" w:rsidRPr="00392524" w14:paraId="61A8552C" w14:textId="77777777" w:rsidTr="006B1063">
        <w:tc>
          <w:tcPr>
            <w:tcW w:w="1729" w:type="pct"/>
          </w:tcPr>
          <w:p w14:paraId="4884D932" w14:textId="77777777" w:rsidR="00006931" w:rsidRPr="00392524" w:rsidRDefault="00006931" w:rsidP="006B1063">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2B8D2A9B" w14:textId="77777777" w:rsidR="00006931" w:rsidRPr="00392524" w:rsidRDefault="00006931" w:rsidP="006B1063">
            <w:pPr>
              <w:pStyle w:val="BodyText"/>
              <w:spacing w:after="0" w:line="240" w:lineRule="exact"/>
              <w:ind w:left="-113" w:right="-72"/>
              <w:jc w:val="center"/>
              <w:rPr>
                <w:rFonts w:ascii="CordiaUPC" w:hAnsi="CordiaUPC" w:cs="CordiaUPC"/>
                <w:sz w:val="26"/>
                <w:szCs w:val="26"/>
              </w:rPr>
            </w:pPr>
            <w:r w:rsidRPr="00392524">
              <w:rPr>
                <w:rFonts w:ascii="CordiaUPC" w:hAnsi="CordiaUPC" w:cs="CordiaUPC" w:hint="cs"/>
                <w:i/>
                <w:iCs/>
                <w:sz w:val="26"/>
                <w:szCs w:val="26"/>
              </w:rPr>
              <w:t>(</w:t>
            </w:r>
            <w:proofErr w:type="gramStart"/>
            <w:r w:rsidRPr="00392524">
              <w:rPr>
                <w:rFonts w:ascii="CordiaUPC" w:hAnsi="CordiaUPC" w:cs="CordiaUPC" w:hint="cs"/>
                <w:i/>
                <w:iCs/>
                <w:sz w:val="26"/>
                <w:szCs w:val="26"/>
              </w:rPr>
              <w:t>in</w:t>
            </w:r>
            <w:proofErr w:type="gramEnd"/>
            <w:r w:rsidRPr="00392524">
              <w:rPr>
                <w:rFonts w:ascii="CordiaUPC" w:hAnsi="CordiaUPC" w:cs="CordiaUPC" w:hint="cs"/>
                <w:i/>
                <w:iCs/>
                <w:sz w:val="26"/>
                <w:szCs w:val="26"/>
              </w:rPr>
              <w:t xml:space="preserve"> million Baht)</w:t>
            </w:r>
          </w:p>
        </w:tc>
      </w:tr>
      <w:tr w:rsidR="00006931" w:rsidRPr="00392524" w14:paraId="446F930D" w14:textId="77777777" w:rsidTr="006B1063">
        <w:tc>
          <w:tcPr>
            <w:tcW w:w="1729" w:type="pct"/>
          </w:tcPr>
          <w:p w14:paraId="11D86329" w14:textId="77777777" w:rsidR="00006931" w:rsidRPr="00392524" w:rsidRDefault="00006931" w:rsidP="006B1063">
            <w:pPr>
              <w:pStyle w:val="BodyText"/>
              <w:spacing w:after="0" w:line="240" w:lineRule="exact"/>
              <w:ind w:left="-18" w:right="-43"/>
              <w:jc w:val="both"/>
              <w:rPr>
                <w:rFonts w:ascii="CordiaUPC" w:hAnsi="CordiaUPC" w:cs="CordiaUPC"/>
                <w:sz w:val="26"/>
                <w:szCs w:val="26"/>
              </w:rPr>
            </w:pPr>
            <w:r w:rsidRPr="00392524">
              <w:rPr>
                <w:rFonts w:ascii="CordiaUPC" w:hAnsi="CordiaUPC" w:cs="CordiaUPC" w:hint="cs"/>
                <w:sz w:val="26"/>
                <w:szCs w:val="26"/>
              </w:rPr>
              <w:t>Hire purchase receivables</w:t>
            </w:r>
          </w:p>
        </w:tc>
        <w:tc>
          <w:tcPr>
            <w:tcW w:w="777" w:type="pct"/>
          </w:tcPr>
          <w:p w14:paraId="3560DE22" w14:textId="77777777" w:rsidR="00006931" w:rsidRPr="00392524" w:rsidRDefault="00006931" w:rsidP="006B1063">
            <w:pPr>
              <w:tabs>
                <w:tab w:val="decimal" w:pos="1138"/>
              </w:tabs>
              <w:spacing w:line="240" w:lineRule="exact"/>
              <w:ind w:right="-108"/>
              <w:rPr>
                <w:rFonts w:ascii="CordiaUPC" w:hAnsi="CordiaUPC" w:cs="CordiaUPC"/>
                <w:sz w:val="26"/>
                <w:szCs w:val="26"/>
                <w:lang w:val="en-US"/>
              </w:rPr>
            </w:pPr>
            <w:r w:rsidRPr="001F3C01">
              <w:rPr>
                <w:rFonts w:ascii="CordiaUPC" w:eastAsia="Times New Roman" w:hAnsi="CordiaUPC" w:cs="CordiaUPC"/>
                <w:sz w:val="26"/>
                <w:szCs w:val="26"/>
              </w:rPr>
              <w:t>116,303</w:t>
            </w:r>
          </w:p>
        </w:tc>
        <w:tc>
          <w:tcPr>
            <w:tcW w:w="127" w:type="pct"/>
          </w:tcPr>
          <w:p w14:paraId="603687B4" w14:textId="77777777" w:rsidR="00006931" w:rsidRPr="00392524" w:rsidRDefault="00006931" w:rsidP="006B1063">
            <w:pPr>
              <w:spacing w:line="240" w:lineRule="exact"/>
              <w:jc w:val="right"/>
              <w:rPr>
                <w:rFonts w:ascii="CordiaUPC" w:hAnsi="CordiaUPC" w:cs="CordiaUPC"/>
                <w:sz w:val="26"/>
                <w:szCs w:val="26"/>
                <w:lang w:val="en-US"/>
              </w:rPr>
            </w:pPr>
          </w:p>
        </w:tc>
        <w:tc>
          <w:tcPr>
            <w:tcW w:w="720" w:type="pct"/>
          </w:tcPr>
          <w:p w14:paraId="2700FDED" w14:textId="77777777" w:rsidR="00006931" w:rsidRPr="00392524" w:rsidRDefault="00006931" w:rsidP="006B1063">
            <w:pPr>
              <w:tabs>
                <w:tab w:val="decimal" w:pos="1104"/>
              </w:tabs>
              <w:spacing w:line="240" w:lineRule="exact"/>
              <w:ind w:left="-88" w:right="-111"/>
              <w:rPr>
                <w:rFonts w:ascii="CordiaUPC" w:hAnsi="CordiaUPC" w:cs="CordiaUPC"/>
                <w:sz w:val="26"/>
                <w:szCs w:val="26"/>
                <w:lang w:val="en-US"/>
              </w:rPr>
            </w:pPr>
            <w:r w:rsidRPr="001F3C01">
              <w:rPr>
                <w:rFonts w:ascii="CordiaUPC" w:eastAsia="Times New Roman" w:hAnsi="CordiaUPC" w:cs="CordiaUPC"/>
                <w:sz w:val="26"/>
                <w:szCs w:val="26"/>
              </w:rPr>
              <w:t>302,806</w:t>
            </w:r>
          </w:p>
        </w:tc>
        <w:tc>
          <w:tcPr>
            <w:tcW w:w="129" w:type="pct"/>
          </w:tcPr>
          <w:p w14:paraId="6C1A3866" w14:textId="77777777" w:rsidR="00006931" w:rsidRPr="00392524" w:rsidRDefault="00006931" w:rsidP="006B1063">
            <w:pPr>
              <w:spacing w:line="240" w:lineRule="exact"/>
              <w:jc w:val="right"/>
              <w:rPr>
                <w:rFonts w:ascii="CordiaUPC" w:hAnsi="CordiaUPC" w:cs="CordiaUPC"/>
                <w:sz w:val="26"/>
                <w:szCs w:val="26"/>
                <w:lang w:val="en-US"/>
              </w:rPr>
            </w:pPr>
          </w:p>
        </w:tc>
        <w:tc>
          <w:tcPr>
            <w:tcW w:w="707" w:type="pct"/>
          </w:tcPr>
          <w:p w14:paraId="44F28FF3"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r w:rsidRPr="001F3C01">
              <w:rPr>
                <w:rFonts w:ascii="CordiaUPC" w:eastAsia="Times New Roman" w:hAnsi="CordiaUPC" w:cs="CordiaUPC"/>
                <w:sz w:val="26"/>
                <w:szCs w:val="26"/>
              </w:rPr>
              <w:t>32,310</w:t>
            </w:r>
          </w:p>
        </w:tc>
        <w:tc>
          <w:tcPr>
            <w:tcW w:w="135" w:type="pct"/>
          </w:tcPr>
          <w:p w14:paraId="28893086"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p>
        </w:tc>
        <w:tc>
          <w:tcPr>
            <w:tcW w:w="676" w:type="pct"/>
          </w:tcPr>
          <w:p w14:paraId="321756F4"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r w:rsidRPr="001F3C01">
              <w:rPr>
                <w:rFonts w:ascii="CordiaUPC" w:eastAsia="Times New Roman" w:hAnsi="CordiaUPC" w:cs="CordiaUPC"/>
                <w:sz w:val="26"/>
                <w:szCs w:val="26"/>
              </w:rPr>
              <w:t>451,419</w:t>
            </w:r>
          </w:p>
        </w:tc>
      </w:tr>
      <w:tr w:rsidR="00006931" w:rsidRPr="00392524" w14:paraId="51A730C4" w14:textId="77777777" w:rsidTr="006B1063">
        <w:tc>
          <w:tcPr>
            <w:tcW w:w="1729" w:type="pct"/>
          </w:tcPr>
          <w:p w14:paraId="07692D59" w14:textId="77777777" w:rsidR="00006931" w:rsidRPr="00392524" w:rsidRDefault="00006931" w:rsidP="006B1063">
            <w:pPr>
              <w:pStyle w:val="BodyText"/>
              <w:spacing w:after="0" w:line="240" w:lineRule="exact"/>
              <w:ind w:right="-43"/>
              <w:jc w:val="both"/>
              <w:rPr>
                <w:rFonts w:ascii="CordiaUPC" w:hAnsi="CordiaUPC" w:cs="CordiaUPC"/>
                <w:sz w:val="26"/>
                <w:szCs w:val="26"/>
              </w:rPr>
            </w:pPr>
            <w:r w:rsidRPr="00392524">
              <w:rPr>
                <w:rFonts w:ascii="CordiaUPC" w:hAnsi="CordiaUPC" w:cs="CordiaUPC" w:hint="cs"/>
                <w:sz w:val="26"/>
                <w:szCs w:val="26"/>
              </w:rPr>
              <w:t xml:space="preserve">Finance lease receivables </w:t>
            </w:r>
          </w:p>
        </w:tc>
        <w:tc>
          <w:tcPr>
            <w:tcW w:w="777" w:type="pct"/>
            <w:tcBorders>
              <w:bottom w:val="single" w:sz="4" w:space="0" w:color="auto"/>
            </w:tcBorders>
          </w:tcPr>
          <w:p w14:paraId="68FD57B7" w14:textId="77777777" w:rsidR="00006931" w:rsidRPr="00392524" w:rsidRDefault="00006931" w:rsidP="006B1063">
            <w:pPr>
              <w:tabs>
                <w:tab w:val="decimal" w:pos="1138"/>
              </w:tabs>
              <w:spacing w:line="240" w:lineRule="exact"/>
              <w:ind w:right="-108"/>
              <w:rPr>
                <w:rFonts w:ascii="CordiaUPC" w:hAnsi="CordiaUPC" w:cs="CordiaUPC"/>
                <w:sz w:val="26"/>
                <w:szCs w:val="26"/>
                <w:lang w:val="en-US"/>
              </w:rPr>
            </w:pPr>
            <w:r w:rsidRPr="00392524">
              <w:rPr>
                <w:rFonts w:ascii="CordiaUPC" w:eastAsia="Times New Roman" w:hAnsi="CordiaUPC" w:cs="CordiaUPC"/>
                <w:sz w:val="26"/>
                <w:szCs w:val="26"/>
              </w:rPr>
              <w:t>419</w:t>
            </w:r>
          </w:p>
        </w:tc>
        <w:tc>
          <w:tcPr>
            <w:tcW w:w="127" w:type="pct"/>
          </w:tcPr>
          <w:p w14:paraId="5A1B0403" w14:textId="77777777" w:rsidR="00006931" w:rsidRPr="00392524" w:rsidRDefault="00006931" w:rsidP="006B1063">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5975BC95" w14:textId="77777777" w:rsidR="00006931" w:rsidRPr="00392524" w:rsidRDefault="00006931" w:rsidP="006B1063">
            <w:pPr>
              <w:tabs>
                <w:tab w:val="decimal" w:pos="1104"/>
              </w:tabs>
              <w:spacing w:line="240" w:lineRule="exact"/>
              <w:ind w:left="-88" w:right="-111"/>
              <w:rPr>
                <w:rFonts w:ascii="CordiaUPC" w:hAnsi="CordiaUPC" w:cs="CordiaUPC"/>
                <w:sz w:val="26"/>
                <w:szCs w:val="26"/>
                <w:lang w:val="en-US"/>
              </w:rPr>
            </w:pPr>
            <w:r w:rsidRPr="00392524">
              <w:rPr>
                <w:rFonts w:ascii="CordiaUPC" w:eastAsia="Times New Roman" w:hAnsi="CordiaUPC" w:cs="CordiaUPC"/>
                <w:sz w:val="26"/>
                <w:szCs w:val="26"/>
              </w:rPr>
              <w:t>645</w:t>
            </w:r>
          </w:p>
        </w:tc>
        <w:tc>
          <w:tcPr>
            <w:tcW w:w="129" w:type="pct"/>
          </w:tcPr>
          <w:p w14:paraId="14D083A3" w14:textId="77777777" w:rsidR="00006931" w:rsidRPr="00392524" w:rsidRDefault="00006931" w:rsidP="006B1063">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1E56C016"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w:t>
            </w:r>
          </w:p>
        </w:tc>
        <w:tc>
          <w:tcPr>
            <w:tcW w:w="135" w:type="pct"/>
          </w:tcPr>
          <w:p w14:paraId="0113C47E"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6E65C799"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1,064</w:t>
            </w:r>
          </w:p>
        </w:tc>
      </w:tr>
      <w:tr w:rsidR="00006931" w:rsidRPr="00392524" w14:paraId="49E32CD1" w14:textId="77777777" w:rsidTr="006B1063">
        <w:tc>
          <w:tcPr>
            <w:tcW w:w="1729" w:type="pct"/>
          </w:tcPr>
          <w:p w14:paraId="1606C212" w14:textId="77777777" w:rsidR="00006931" w:rsidRPr="00392524" w:rsidRDefault="00006931" w:rsidP="006B1063">
            <w:pPr>
              <w:pStyle w:val="BodyText"/>
              <w:spacing w:after="0" w:line="240" w:lineRule="exact"/>
              <w:ind w:right="-43"/>
              <w:jc w:val="both"/>
              <w:rPr>
                <w:rFonts w:ascii="CordiaUPC" w:hAnsi="CordiaUPC" w:cs="CordiaUPC"/>
                <w:i/>
                <w:iCs/>
                <w:sz w:val="26"/>
                <w:szCs w:val="26"/>
                <w:cs/>
                <w:lang w:bidi="th-TH"/>
              </w:rPr>
            </w:pPr>
            <w:r w:rsidRPr="00392524">
              <w:rPr>
                <w:rFonts w:ascii="CordiaUPC" w:hAnsi="CordiaUPC" w:cs="CordiaUPC" w:hint="cs"/>
                <w:sz w:val="26"/>
                <w:szCs w:val="26"/>
              </w:rPr>
              <w:t>Total gross investment under</w:t>
            </w:r>
          </w:p>
        </w:tc>
        <w:tc>
          <w:tcPr>
            <w:tcW w:w="777" w:type="pct"/>
            <w:tcBorders>
              <w:top w:val="single" w:sz="4" w:space="0" w:color="auto"/>
            </w:tcBorders>
          </w:tcPr>
          <w:p w14:paraId="1C4FF17A" w14:textId="77777777" w:rsidR="00006931" w:rsidRPr="00392524" w:rsidRDefault="00006931" w:rsidP="006B1063">
            <w:pPr>
              <w:tabs>
                <w:tab w:val="decimal" w:pos="1138"/>
              </w:tabs>
              <w:spacing w:line="240" w:lineRule="exact"/>
              <w:ind w:right="-108"/>
              <w:rPr>
                <w:rFonts w:ascii="CordiaUPC" w:hAnsi="CordiaUPC" w:cs="CordiaUPC"/>
                <w:sz w:val="26"/>
                <w:szCs w:val="26"/>
                <w:lang w:val="en-US"/>
              </w:rPr>
            </w:pPr>
          </w:p>
        </w:tc>
        <w:tc>
          <w:tcPr>
            <w:tcW w:w="127" w:type="pct"/>
          </w:tcPr>
          <w:p w14:paraId="41EF8CFE" w14:textId="77777777" w:rsidR="00006931" w:rsidRPr="00392524" w:rsidRDefault="00006931" w:rsidP="006B1063">
            <w:pPr>
              <w:spacing w:line="240" w:lineRule="exact"/>
              <w:jc w:val="right"/>
              <w:rPr>
                <w:rFonts w:ascii="CordiaUPC" w:hAnsi="CordiaUPC" w:cs="CordiaUPC"/>
                <w:sz w:val="26"/>
                <w:szCs w:val="26"/>
                <w:lang w:val="en-US"/>
              </w:rPr>
            </w:pPr>
          </w:p>
        </w:tc>
        <w:tc>
          <w:tcPr>
            <w:tcW w:w="720" w:type="pct"/>
            <w:tcBorders>
              <w:top w:val="single" w:sz="4" w:space="0" w:color="auto"/>
            </w:tcBorders>
          </w:tcPr>
          <w:p w14:paraId="1E00C48B" w14:textId="77777777" w:rsidR="00006931" w:rsidRPr="00392524" w:rsidRDefault="00006931" w:rsidP="006B1063">
            <w:pPr>
              <w:tabs>
                <w:tab w:val="decimal" w:pos="1104"/>
              </w:tabs>
              <w:spacing w:line="240" w:lineRule="exact"/>
              <w:ind w:left="-88" w:right="-111"/>
              <w:rPr>
                <w:rFonts w:ascii="CordiaUPC" w:hAnsi="CordiaUPC" w:cs="CordiaUPC"/>
                <w:sz w:val="26"/>
                <w:szCs w:val="26"/>
                <w:lang w:val="en-US"/>
              </w:rPr>
            </w:pPr>
          </w:p>
        </w:tc>
        <w:tc>
          <w:tcPr>
            <w:tcW w:w="129" w:type="pct"/>
          </w:tcPr>
          <w:p w14:paraId="1E80BAED" w14:textId="77777777" w:rsidR="00006931" w:rsidRPr="00392524" w:rsidRDefault="00006931" w:rsidP="006B1063">
            <w:pPr>
              <w:spacing w:line="240" w:lineRule="exact"/>
              <w:jc w:val="right"/>
              <w:rPr>
                <w:rFonts w:ascii="CordiaUPC" w:hAnsi="CordiaUPC" w:cs="CordiaUPC"/>
                <w:sz w:val="26"/>
                <w:szCs w:val="26"/>
                <w:lang w:val="en-US"/>
              </w:rPr>
            </w:pPr>
          </w:p>
        </w:tc>
        <w:tc>
          <w:tcPr>
            <w:tcW w:w="707" w:type="pct"/>
            <w:tcBorders>
              <w:top w:val="single" w:sz="4" w:space="0" w:color="auto"/>
            </w:tcBorders>
          </w:tcPr>
          <w:p w14:paraId="4B8FD2F0"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p>
        </w:tc>
        <w:tc>
          <w:tcPr>
            <w:tcW w:w="135" w:type="pct"/>
          </w:tcPr>
          <w:p w14:paraId="679C2DE8"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6D9A0C9F" w14:textId="77777777" w:rsidR="00006931" w:rsidRPr="00392524" w:rsidRDefault="00006931" w:rsidP="006B1063">
            <w:pPr>
              <w:tabs>
                <w:tab w:val="decimal" w:pos="1059"/>
              </w:tabs>
              <w:spacing w:line="240" w:lineRule="exact"/>
              <w:ind w:right="-268"/>
              <w:rPr>
                <w:rFonts w:ascii="CordiaUPC" w:hAnsi="CordiaUPC" w:cs="CordiaUPC"/>
                <w:sz w:val="26"/>
                <w:szCs w:val="26"/>
                <w:lang w:val="en-US"/>
              </w:rPr>
            </w:pPr>
          </w:p>
        </w:tc>
      </w:tr>
      <w:tr w:rsidR="00006931" w:rsidRPr="00392524" w14:paraId="64B1C21C" w14:textId="77777777" w:rsidTr="006B1063">
        <w:tc>
          <w:tcPr>
            <w:tcW w:w="1729" w:type="pct"/>
          </w:tcPr>
          <w:p w14:paraId="2B3B2DE9" w14:textId="77777777" w:rsidR="00006931" w:rsidRPr="00392524" w:rsidRDefault="00006931" w:rsidP="006B1063">
            <w:pPr>
              <w:pStyle w:val="BodyText"/>
              <w:spacing w:after="0" w:line="240" w:lineRule="exact"/>
              <w:ind w:right="-43"/>
              <w:jc w:val="both"/>
              <w:rPr>
                <w:rFonts w:ascii="CordiaUPC" w:hAnsi="CordiaUPC" w:cs="CordiaUPC"/>
                <w:sz w:val="26"/>
                <w:szCs w:val="26"/>
              </w:rPr>
            </w:pPr>
            <w:r w:rsidRPr="00392524">
              <w:rPr>
                <w:rFonts w:ascii="CordiaUPC" w:hAnsi="CordiaUPC" w:cs="CordiaUPC" w:hint="cs"/>
                <w:i/>
                <w:iCs/>
                <w:sz w:val="26"/>
                <w:szCs w:val="26"/>
              </w:rPr>
              <w:t xml:space="preserve"> </w:t>
            </w:r>
            <w:r w:rsidRPr="00392524">
              <w:rPr>
                <w:rFonts w:ascii="CordiaUPC" w:hAnsi="CordiaUPC" w:cs="CordiaUPC" w:hint="cs"/>
                <w:sz w:val="26"/>
                <w:szCs w:val="26"/>
              </w:rPr>
              <w:t xml:space="preserve">  hire purchase contracts</w:t>
            </w:r>
          </w:p>
        </w:tc>
        <w:tc>
          <w:tcPr>
            <w:tcW w:w="777" w:type="pct"/>
          </w:tcPr>
          <w:p w14:paraId="185D1146" w14:textId="77777777" w:rsidR="00006931" w:rsidRPr="001F3C01" w:rsidRDefault="00006931" w:rsidP="006B1063">
            <w:pPr>
              <w:tabs>
                <w:tab w:val="decimal" w:pos="1138"/>
              </w:tabs>
              <w:spacing w:line="240" w:lineRule="exact"/>
              <w:ind w:right="-108"/>
              <w:rPr>
                <w:rFonts w:ascii="CordiaUPC" w:hAnsi="CordiaUPC" w:cs="CordiaUPC"/>
                <w:sz w:val="26"/>
                <w:szCs w:val="26"/>
                <w:lang w:val="en-US"/>
              </w:rPr>
            </w:pPr>
            <w:r w:rsidRPr="001F3C01">
              <w:rPr>
                <w:rFonts w:ascii="CordiaUPC" w:eastAsia="Times New Roman" w:hAnsi="CordiaUPC" w:cs="CordiaUPC"/>
                <w:sz w:val="26"/>
                <w:szCs w:val="26"/>
              </w:rPr>
              <w:t>116,722</w:t>
            </w:r>
          </w:p>
        </w:tc>
        <w:tc>
          <w:tcPr>
            <w:tcW w:w="127" w:type="pct"/>
          </w:tcPr>
          <w:p w14:paraId="456C64CC" w14:textId="77777777" w:rsidR="00006931" w:rsidRPr="001F3C01" w:rsidRDefault="00006931" w:rsidP="006B1063">
            <w:pPr>
              <w:spacing w:line="240" w:lineRule="exact"/>
              <w:jc w:val="right"/>
              <w:rPr>
                <w:rFonts w:ascii="CordiaUPC" w:hAnsi="CordiaUPC" w:cs="CordiaUPC"/>
                <w:sz w:val="26"/>
                <w:szCs w:val="26"/>
                <w:lang w:val="en-US"/>
              </w:rPr>
            </w:pPr>
          </w:p>
        </w:tc>
        <w:tc>
          <w:tcPr>
            <w:tcW w:w="720" w:type="pct"/>
          </w:tcPr>
          <w:p w14:paraId="6A63D30E" w14:textId="77777777" w:rsidR="00006931" w:rsidRPr="001F3C01" w:rsidRDefault="00006931" w:rsidP="006B1063">
            <w:pPr>
              <w:tabs>
                <w:tab w:val="decimal" w:pos="1104"/>
              </w:tabs>
              <w:spacing w:line="240" w:lineRule="exact"/>
              <w:ind w:left="-88" w:right="-111"/>
              <w:rPr>
                <w:rFonts w:ascii="CordiaUPC" w:hAnsi="CordiaUPC" w:cs="CordiaUPC"/>
                <w:sz w:val="26"/>
                <w:szCs w:val="26"/>
                <w:lang w:val="en-US"/>
              </w:rPr>
            </w:pPr>
            <w:r w:rsidRPr="001F3C01">
              <w:rPr>
                <w:rFonts w:ascii="CordiaUPC" w:eastAsia="Times New Roman" w:hAnsi="CordiaUPC" w:cs="CordiaUPC"/>
                <w:sz w:val="26"/>
                <w:szCs w:val="26"/>
              </w:rPr>
              <w:t>303,451</w:t>
            </w:r>
          </w:p>
        </w:tc>
        <w:tc>
          <w:tcPr>
            <w:tcW w:w="129" w:type="pct"/>
          </w:tcPr>
          <w:p w14:paraId="12A49DF9" w14:textId="77777777" w:rsidR="00006931" w:rsidRPr="001F3C01" w:rsidRDefault="00006931" w:rsidP="006B1063">
            <w:pPr>
              <w:spacing w:line="240" w:lineRule="exact"/>
              <w:jc w:val="right"/>
              <w:rPr>
                <w:rFonts w:ascii="CordiaUPC" w:hAnsi="CordiaUPC" w:cs="CordiaUPC"/>
                <w:sz w:val="26"/>
                <w:szCs w:val="26"/>
                <w:lang w:val="en-US"/>
              </w:rPr>
            </w:pPr>
          </w:p>
        </w:tc>
        <w:tc>
          <w:tcPr>
            <w:tcW w:w="707" w:type="pct"/>
          </w:tcPr>
          <w:p w14:paraId="504D23C9" w14:textId="77777777" w:rsidR="00006931" w:rsidRPr="001F3C01" w:rsidRDefault="00006931" w:rsidP="006B1063">
            <w:pPr>
              <w:tabs>
                <w:tab w:val="decimal" w:pos="1059"/>
              </w:tabs>
              <w:spacing w:line="240" w:lineRule="exact"/>
              <w:ind w:left="-93" w:right="-268"/>
              <w:rPr>
                <w:rFonts w:ascii="CordiaUPC" w:hAnsi="CordiaUPC" w:cs="CordiaUPC"/>
                <w:sz w:val="26"/>
                <w:szCs w:val="26"/>
                <w:lang w:val="en-US"/>
              </w:rPr>
            </w:pPr>
            <w:r w:rsidRPr="001F3C01">
              <w:rPr>
                <w:rFonts w:ascii="CordiaUPC" w:eastAsia="Times New Roman" w:hAnsi="CordiaUPC" w:cs="CordiaUPC"/>
                <w:sz w:val="26"/>
                <w:szCs w:val="26"/>
              </w:rPr>
              <w:t>32,310</w:t>
            </w:r>
          </w:p>
        </w:tc>
        <w:tc>
          <w:tcPr>
            <w:tcW w:w="135" w:type="pct"/>
          </w:tcPr>
          <w:p w14:paraId="3A62B70D" w14:textId="77777777" w:rsidR="00006931" w:rsidRPr="001F3C01" w:rsidRDefault="00006931" w:rsidP="006B1063">
            <w:pPr>
              <w:tabs>
                <w:tab w:val="decimal" w:pos="1059"/>
              </w:tabs>
              <w:spacing w:line="240" w:lineRule="exact"/>
              <w:ind w:left="-93" w:right="-268"/>
              <w:rPr>
                <w:rFonts w:ascii="CordiaUPC" w:hAnsi="CordiaUPC" w:cs="CordiaUPC"/>
                <w:sz w:val="26"/>
                <w:szCs w:val="26"/>
                <w:lang w:val="en-US"/>
              </w:rPr>
            </w:pPr>
          </w:p>
        </w:tc>
        <w:tc>
          <w:tcPr>
            <w:tcW w:w="676" w:type="pct"/>
          </w:tcPr>
          <w:p w14:paraId="7815502D" w14:textId="77777777" w:rsidR="00006931" w:rsidRPr="001F3C01" w:rsidRDefault="00006931" w:rsidP="006B1063">
            <w:pPr>
              <w:tabs>
                <w:tab w:val="decimal" w:pos="1059"/>
              </w:tabs>
              <w:spacing w:line="240" w:lineRule="exact"/>
              <w:ind w:left="-93" w:right="-268"/>
              <w:rPr>
                <w:rFonts w:ascii="CordiaUPC" w:hAnsi="CordiaUPC" w:cs="CordiaUPC"/>
                <w:sz w:val="26"/>
                <w:szCs w:val="26"/>
                <w:lang w:val="en-US"/>
              </w:rPr>
            </w:pPr>
            <w:r w:rsidRPr="001F3C01">
              <w:rPr>
                <w:rFonts w:ascii="CordiaUPC" w:eastAsia="Times New Roman" w:hAnsi="CordiaUPC" w:cs="CordiaUPC"/>
                <w:sz w:val="26"/>
                <w:szCs w:val="26"/>
              </w:rPr>
              <w:t>452,483</w:t>
            </w:r>
          </w:p>
        </w:tc>
      </w:tr>
      <w:tr w:rsidR="00006931" w:rsidRPr="00392524" w14:paraId="72393667" w14:textId="77777777" w:rsidTr="006B1063">
        <w:tc>
          <w:tcPr>
            <w:tcW w:w="1729" w:type="pct"/>
          </w:tcPr>
          <w:p w14:paraId="12709E71" w14:textId="77777777" w:rsidR="00006931" w:rsidRPr="00392524" w:rsidRDefault="00006931" w:rsidP="006B1063">
            <w:pPr>
              <w:pStyle w:val="BodyText"/>
              <w:spacing w:after="0" w:line="240" w:lineRule="exact"/>
              <w:ind w:right="-43"/>
              <w:jc w:val="both"/>
              <w:rPr>
                <w:rFonts w:ascii="CordiaUPC" w:hAnsi="CordiaUPC" w:cs="CordiaUPC"/>
                <w:sz w:val="26"/>
                <w:szCs w:val="26"/>
              </w:rPr>
            </w:pPr>
            <w:r w:rsidRPr="00392524">
              <w:rPr>
                <w:rFonts w:ascii="CordiaUPC" w:hAnsi="CordiaUPC" w:cs="CordiaUPC" w:hint="cs"/>
                <w:i/>
                <w:iCs/>
                <w:sz w:val="26"/>
                <w:szCs w:val="26"/>
              </w:rPr>
              <w:t>Less</w:t>
            </w:r>
            <w:r w:rsidRPr="00392524">
              <w:rPr>
                <w:rFonts w:ascii="CordiaUPC" w:hAnsi="CordiaUPC" w:cs="CordiaUPC" w:hint="cs"/>
                <w:sz w:val="26"/>
                <w:szCs w:val="26"/>
              </w:rPr>
              <w:t xml:space="preserve"> unearned interest income</w:t>
            </w:r>
          </w:p>
        </w:tc>
        <w:tc>
          <w:tcPr>
            <w:tcW w:w="777" w:type="pct"/>
            <w:tcBorders>
              <w:bottom w:val="single" w:sz="4" w:space="0" w:color="auto"/>
            </w:tcBorders>
            <w:vAlign w:val="bottom"/>
          </w:tcPr>
          <w:p w14:paraId="057B089B" w14:textId="77777777" w:rsidR="00006931" w:rsidRPr="00392524" w:rsidRDefault="00006931" w:rsidP="006B1063">
            <w:pPr>
              <w:tabs>
                <w:tab w:val="decimal" w:pos="1138"/>
              </w:tabs>
              <w:spacing w:line="240" w:lineRule="exact"/>
              <w:ind w:right="-108"/>
              <w:rPr>
                <w:rFonts w:ascii="CordiaUPC" w:hAnsi="CordiaUPC" w:cs="CordiaUPC"/>
                <w:sz w:val="26"/>
                <w:szCs w:val="26"/>
                <w:lang w:val="en-US"/>
              </w:rPr>
            </w:pPr>
            <w:r w:rsidRPr="001F3C01">
              <w:rPr>
                <w:rFonts w:ascii="CordiaUPC" w:hAnsi="CordiaUPC" w:cs="CordiaUPC"/>
                <w:sz w:val="26"/>
                <w:szCs w:val="26"/>
              </w:rPr>
              <w:t>(20,514)</w:t>
            </w:r>
          </w:p>
        </w:tc>
        <w:tc>
          <w:tcPr>
            <w:tcW w:w="127" w:type="pct"/>
            <w:vAlign w:val="bottom"/>
          </w:tcPr>
          <w:p w14:paraId="5C05D496" w14:textId="77777777" w:rsidR="00006931" w:rsidRPr="00392524" w:rsidRDefault="00006931" w:rsidP="006B1063">
            <w:pPr>
              <w:spacing w:line="240" w:lineRule="exact"/>
              <w:jc w:val="right"/>
              <w:rPr>
                <w:rFonts w:ascii="CordiaUPC" w:hAnsi="CordiaUPC" w:cs="CordiaUPC"/>
                <w:sz w:val="26"/>
                <w:szCs w:val="26"/>
                <w:lang w:val="en-US"/>
              </w:rPr>
            </w:pPr>
          </w:p>
        </w:tc>
        <w:tc>
          <w:tcPr>
            <w:tcW w:w="720" w:type="pct"/>
            <w:tcBorders>
              <w:bottom w:val="single" w:sz="4" w:space="0" w:color="auto"/>
            </w:tcBorders>
            <w:vAlign w:val="bottom"/>
          </w:tcPr>
          <w:p w14:paraId="66B953C2" w14:textId="77777777" w:rsidR="00006931" w:rsidRPr="00392524" w:rsidRDefault="00006931" w:rsidP="006B1063">
            <w:pPr>
              <w:tabs>
                <w:tab w:val="decimal" w:pos="1104"/>
              </w:tabs>
              <w:spacing w:line="240" w:lineRule="exact"/>
              <w:ind w:left="-88" w:right="-111"/>
              <w:rPr>
                <w:rFonts w:ascii="CordiaUPC" w:hAnsi="CordiaUPC" w:cs="CordiaUPC"/>
                <w:sz w:val="26"/>
                <w:szCs w:val="26"/>
                <w:lang w:val="en-US"/>
              </w:rPr>
            </w:pPr>
            <w:r w:rsidRPr="001F3C01">
              <w:rPr>
                <w:rFonts w:ascii="CordiaUPC" w:hAnsi="CordiaUPC" w:cs="CordiaUPC"/>
                <w:sz w:val="26"/>
                <w:szCs w:val="26"/>
              </w:rPr>
              <w:t>(35,618)</w:t>
            </w:r>
          </w:p>
        </w:tc>
        <w:tc>
          <w:tcPr>
            <w:tcW w:w="129" w:type="pct"/>
            <w:vAlign w:val="bottom"/>
          </w:tcPr>
          <w:p w14:paraId="6ECF2E70" w14:textId="77777777" w:rsidR="00006931" w:rsidRPr="00392524" w:rsidRDefault="00006931" w:rsidP="006B1063">
            <w:pPr>
              <w:spacing w:line="240" w:lineRule="exact"/>
              <w:jc w:val="right"/>
              <w:rPr>
                <w:rFonts w:ascii="CordiaUPC" w:hAnsi="CordiaUPC" w:cs="CordiaUPC"/>
                <w:sz w:val="26"/>
                <w:szCs w:val="26"/>
                <w:lang w:val="en-US"/>
              </w:rPr>
            </w:pPr>
          </w:p>
        </w:tc>
        <w:tc>
          <w:tcPr>
            <w:tcW w:w="707" w:type="pct"/>
            <w:tcBorders>
              <w:bottom w:val="single" w:sz="4" w:space="0" w:color="auto"/>
            </w:tcBorders>
            <w:vAlign w:val="bottom"/>
          </w:tcPr>
          <w:p w14:paraId="1D356D49" w14:textId="77777777" w:rsidR="00006931" w:rsidRPr="001F3C01" w:rsidRDefault="00006931" w:rsidP="006B1063">
            <w:pPr>
              <w:tabs>
                <w:tab w:val="decimal" w:pos="1059"/>
              </w:tabs>
              <w:spacing w:line="240" w:lineRule="exact"/>
              <w:ind w:left="-93" w:right="-268"/>
              <w:rPr>
                <w:rFonts w:ascii="CordiaUPC" w:hAnsi="CordiaUPC" w:cs="CordiaUPC"/>
                <w:sz w:val="26"/>
                <w:szCs w:val="26"/>
                <w:lang w:val="en-US"/>
              </w:rPr>
            </w:pPr>
            <w:r w:rsidRPr="001F3C01">
              <w:rPr>
                <w:rFonts w:ascii="CordiaUPC" w:hAnsi="CordiaUPC" w:cs="CordiaUPC"/>
                <w:sz w:val="26"/>
                <w:szCs w:val="26"/>
              </w:rPr>
              <w:t>(1,498)</w:t>
            </w:r>
          </w:p>
        </w:tc>
        <w:tc>
          <w:tcPr>
            <w:tcW w:w="135" w:type="pct"/>
            <w:vAlign w:val="bottom"/>
          </w:tcPr>
          <w:p w14:paraId="25AE40E5" w14:textId="77777777" w:rsidR="00006931" w:rsidRPr="001F3C01" w:rsidRDefault="00006931" w:rsidP="006B1063">
            <w:pPr>
              <w:tabs>
                <w:tab w:val="decimal" w:pos="1059"/>
              </w:tabs>
              <w:spacing w:line="240" w:lineRule="exact"/>
              <w:ind w:left="-93" w:right="-268"/>
              <w:rPr>
                <w:rFonts w:ascii="CordiaUPC" w:hAnsi="CordiaUPC" w:cs="CordiaUPC"/>
                <w:sz w:val="26"/>
                <w:szCs w:val="26"/>
                <w:lang w:val="en-US"/>
              </w:rPr>
            </w:pPr>
          </w:p>
        </w:tc>
        <w:tc>
          <w:tcPr>
            <w:tcW w:w="676" w:type="pct"/>
            <w:vAlign w:val="bottom"/>
          </w:tcPr>
          <w:p w14:paraId="28FC4D96" w14:textId="77777777" w:rsidR="00006931" w:rsidRPr="001F3C01" w:rsidRDefault="00006931" w:rsidP="006B1063">
            <w:pPr>
              <w:tabs>
                <w:tab w:val="decimal" w:pos="1059"/>
              </w:tabs>
              <w:spacing w:line="240" w:lineRule="exact"/>
              <w:ind w:left="-93" w:right="-268"/>
              <w:rPr>
                <w:rFonts w:ascii="CordiaUPC" w:hAnsi="CordiaUPC" w:cs="CordiaUPC"/>
                <w:sz w:val="26"/>
                <w:szCs w:val="26"/>
                <w:lang w:val="en-US"/>
              </w:rPr>
            </w:pPr>
            <w:r w:rsidRPr="001F3C01">
              <w:rPr>
                <w:rFonts w:ascii="CordiaUPC" w:hAnsi="CordiaUPC" w:cs="CordiaUPC"/>
                <w:sz w:val="26"/>
                <w:szCs w:val="26"/>
              </w:rPr>
              <w:t>(57,630)</w:t>
            </w:r>
          </w:p>
        </w:tc>
      </w:tr>
      <w:tr w:rsidR="00006931" w:rsidRPr="00392524" w14:paraId="5CB025C7" w14:textId="77777777" w:rsidTr="006B1063">
        <w:tc>
          <w:tcPr>
            <w:tcW w:w="1729" w:type="pct"/>
          </w:tcPr>
          <w:p w14:paraId="17E8EF21" w14:textId="77777777" w:rsidR="00006931" w:rsidRPr="00392524" w:rsidRDefault="00006931" w:rsidP="006B1063">
            <w:pPr>
              <w:pStyle w:val="BodyText"/>
              <w:spacing w:after="0" w:line="240" w:lineRule="exact"/>
              <w:ind w:right="-43"/>
              <w:jc w:val="both"/>
              <w:rPr>
                <w:rFonts w:ascii="CordiaUPC" w:hAnsi="CordiaUPC" w:cs="CordiaUPC"/>
                <w:b/>
                <w:bCs/>
                <w:sz w:val="26"/>
                <w:szCs w:val="26"/>
              </w:rPr>
            </w:pPr>
            <w:r w:rsidRPr="00392524">
              <w:rPr>
                <w:rFonts w:ascii="CordiaUPC" w:hAnsi="CordiaUPC" w:cs="CordiaUPC" w:hint="cs"/>
                <w:b/>
                <w:bCs/>
                <w:sz w:val="26"/>
                <w:szCs w:val="26"/>
              </w:rPr>
              <w:t xml:space="preserve">Present value of minimum lease </w:t>
            </w:r>
          </w:p>
        </w:tc>
        <w:tc>
          <w:tcPr>
            <w:tcW w:w="777" w:type="pct"/>
            <w:tcBorders>
              <w:top w:val="single" w:sz="4" w:space="0" w:color="auto"/>
            </w:tcBorders>
          </w:tcPr>
          <w:p w14:paraId="5E2A7311" w14:textId="77777777" w:rsidR="00006931" w:rsidRPr="00392524" w:rsidRDefault="00006931" w:rsidP="006B1063">
            <w:pPr>
              <w:tabs>
                <w:tab w:val="decimal" w:pos="1138"/>
              </w:tabs>
              <w:spacing w:line="240" w:lineRule="exact"/>
              <w:ind w:right="-108"/>
              <w:rPr>
                <w:rFonts w:ascii="CordiaUPC" w:hAnsi="CordiaUPC" w:cs="CordiaUPC"/>
                <w:sz w:val="26"/>
                <w:szCs w:val="26"/>
                <w:lang w:val="en-US"/>
              </w:rPr>
            </w:pPr>
          </w:p>
        </w:tc>
        <w:tc>
          <w:tcPr>
            <w:tcW w:w="127" w:type="pct"/>
          </w:tcPr>
          <w:p w14:paraId="1D8D4837" w14:textId="77777777" w:rsidR="00006931" w:rsidRPr="00392524" w:rsidRDefault="00006931" w:rsidP="006B1063">
            <w:pPr>
              <w:spacing w:line="240" w:lineRule="exact"/>
              <w:jc w:val="right"/>
              <w:rPr>
                <w:rFonts w:ascii="CordiaUPC" w:hAnsi="CordiaUPC" w:cs="CordiaUPC"/>
                <w:sz w:val="26"/>
                <w:szCs w:val="26"/>
                <w:lang w:val="en-US"/>
              </w:rPr>
            </w:pPr>
          </w:p>
        </w:tc>
        <w:tc>
          <w:tcPr>
            <w:tcW w:w="720" w:type="pct"/>
            <w:tcBorders>
              <w:top w:val="single" w:sz="4" w:space="0" w:color="auto"/>
            </w:tcBorders>
          </w:tcPr>
          <w:p w14:paraId="5018352E" w14:textId="77777777" w:rsidR="00006931" w:rsidRPr="00392524" w:rsidRDefault="00006931" w:rsidP="006B1063">
            <w:pPr>
              <w:tabs>
                <w:tab w:val="decimal" w:pos="1104"/>
              </w:tabs>
              <w:spacing w:line="240" w:lineRule="exact"/>
              <w:ind w:left="-88" w:right="-111"/>
              <w:rPr>
                <w:rFonts w:ascii="CordiaUPC" w:hAnsi="CordiaUPC" w:cs="CordiaUPC"/>
                <w:sz w:val="26"/>
                <w:szCs w:val="26"/>
                <w:lang w:val="en-US"/>
              </w:rPr>
            </w:pPr>
          </w:p>
        </w:tc>
        <w:tc>
          <w:tcPr>
            <w:tcW w:w="129" w:type="pct"/>
          </w:tcPr>
          <w:p w14:paraId="4BBCFF53" w14:textId="77777777" w:rsidR="00006931" w:rsidRPr="00392524" w:rsidRDefault="00006931" w:rsidP="006B1063">
            <w:pPr>
              <w:spacing w:line="240" w:lineRule="exact"/>
              <w:jc w:val="right"/>
              <w:rPr>
                <w:rFonts w:ascii="CordiaUPC" w:hAnsi="CordiaUPC" w:cs="CordiaUPC"/>
                <w:sz w:val="26"/>
                <w:szCs w:val="26"/>
                <w:lang w:val="en-US"/>
              </w:rPr>
            </w:pPr>
          </w:p>
        </w:tc>
        <w:tc>
          <w:tcPr>
            <w:tcW w:w="707" w:type="pct"/>
            <w:tcBorders>
              <w:top w:val="single" w:sz="4" w:space="0" w:color="auto"/>
            </w:tcBorders>
          </w:tcPr>
          <w:p w14:paraId="2C9BF649"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p>
        </w:tc>
        <w:tc>
          <w:tcPr>
            <w:tcW w:w="135" w:type="pct"/>
          </w:tcPr>
          <w:p w14:paraId="76440DE8"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2BD670BF"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p>
        </w:tc>
      </w:tr>
      <w:tr w:rsidR="00006931" w:rsidRPr="00392524" w14:paraId="2D30E848" w14:textId="77777777" w:rsidTr="006B1063">
        <w:tc>
          <w:tcPr>
            <w:tcW w:w="1729" w:type="pct"/>
          </w:tcPr>
          <w:p w14:paraId="6CA62DB0" w14:textId="77777777" w:rsidR="00006931" w:rsidRPr="00392524" w:rsidRDefault="00006931" w:rsidP="006B1063">
            <w:pPr>
              <w:pStyle w:val="BodyText"/>
              <w:spacing w:after="0" w:line="240" w:lineRule="exact"/>
              <w:ind w:right="-43"/>
              <w:jc w:val="both"/>
              <w:rPr>
                <w:rFonts w:ascii="CordiaUPC" w:hAnsi="CordiaUPC" w:cs="CordiaUPC"/>
                <w:b/>
                <w:bCs/>
                <w:sz w:val="26"/>
                <w:szCs w:val="26"/>
                <w:cs/>
                <w:lang w:bidi="th-TH"/>
              </w:rPr>
            </w:pPr>
            <w:r w:rsidRPr="00392524">
              <w:rPr>
                <w:rFonts w:ascii="CordiaUPC" w:hAnsi="CordiaUPC" w:cs="CordiaUPC" w:hint="cs"/>
                <w:b/>
                <w:bCs/>
                <w:sz w:val="26"/>
                <w:szCs w:val="26"/>
              </w:rPr>
              <w:t xml:space="preserve">   payment receivables</w:t>
            </w:r>
          </w:p>
        </w:tc>
        <w:tc>
          <w:tcPr>
            <w:tcW w:w="777" w:type="pct"/>
            <w:tcBorders>
              <w:bottom w:val="double" w:sz="4" w:space="0" w:color="auto"/>
            </w:tcBorders>
          </w:tcPr>
          <w:p w14:paraId="3E33B671" w14:textId="77777777" w:rsidR="00006931" w:rsidRPr="00392524" w:rsidRDefault="00006931" w:rsidP="006B1063">
            <w:pPr>
              <w:tabs>
                <w:tab w:val="decimal" w:pos="1138"/>
              </w:tabs>
              <w:spacing w:line="240" w:lineRule="exact"/>
              <w:ind w:right="-108"/>
              <w:rPr>
                <w:rFonts w:ascii="CordiaUPC" w:hAnsi="CordiaUPC" w:cs="CordiaUPC"/>
                <w:b/>
                <w:bCs/>
                <w:sz w:val="26"/>
                <w:szCs w:val="26"/>
                <w:lang w:val="en-US" w:bidi="th-TH"/>
              </w:rPr>
            </w:pPr>
            <w:r w:rsidRPr="00392524">
              <w:rPr>
                <w:rFonts w:ascii="CordiaUPC" w:eastAsia="Times New Roman" w:hAnsi="CordiaUPC" w:cs="CordiaUPC"/>
                <w:b/>
                <w:bCs/>
                <w:sz w:val="26"/>
                <w:szCs w:val="26"/>
              </w:rPr>
              <w:t>96,208</w:t>
            </w:r>
          </w:p>
        </w:tc>
        <w:tc>
          <w:tcPr>
            <w:tcW w:w="127" w:type="pct"/>
          </w:tcPr>
          <w:p w14:paraId="60EAF07B" w14:textId="77777777" w:rsidR="00006931" w:rsidRPr="00392524" w:rsidRDefault="00006931" w:rsidP="006B1063">
            <w:pPr>
              <w:spacing w:line="240" w:lineRule="exact"/>
              <w:jc w:val="right"/>
              <w:rPr>
                <w:rFonts w:ascii="CordiaUPC" w:hAnsi="CordiaUPC" w:cs="CordiaUPC"/>
                <w:b/>
                <w:bCs/>
                <w:sz w:val="26"/>
                <w:szCs w:val="26"/>
                <w:lang w:val="en-US"/>
              </w:rPr>
            </w:pPr>
          </w:p>
        </w:tc>
        <w:tc>
          <w:tcPr>
            <w:tcW w:w="720" w:type="pct"/>
            <w:tcBorders>
              <w:bottom w:val="double" w:sz="4" w:space="0" w:color="auto"/>
            </w:tcBorders>
          </w:tcPr>
          <w:p w14:paraId="301879F3" w14:textId="77777777" w:rsidR="00006931" w:rsidRPr="00392524" w:rsidRDefault="00006931" w:rsidP="006B1063">
            <w:pPr>
              <w:tabs>
                <w:tab w:val="decimal" w:pos="1104"/>
              </w:tabs>
              <w:spacing w:line="240" w:lineRule="exact"/>
              <w:ind w:left="-88" w:right="-111"/>
              <w:rPr>
                <w:rFonts w:ascii="CordiaUPC" w:hAnsi="CordiaUPC" w:cs="CordiaUPC"/>
                <w:b/>
                <w:bCs/>
                <w:sz w:val="26"/>
                <w:szCs w:val="26"/>
                <w:lang w:val="en-US"/>
              </w:rPr>
            </w:pPr>
            <w:r w:rsidRPr="00392524">
              <w:rPr>
                <w:rFonts w:ascii="CordiaUPC" w:eastAsia="Times New Roman" w:hAnsi="CordiaUPC" w:cs="CordiaUPC"/>
                <w:b/>
                <w:bCs/>
                <w:sz w:val="26"/>
                <w:szCs w:val="26"/>
              </w:rPr>
              <w:t>267,833</w:t>
            </w:r>
          </w:p>
        </w:tc>
        <w:tc>
          <w:tcPr>
            <w:tcW w:w="129" w:type="pct"/>
          </w:tcPr>
          <w:p w14:paraId="360B1BE5" w14:textId="77777777" w:rsidR="00006931" w:rsidRPr="00392524" w:rsidRDefault="00006931" w:rsidP="006B1063">
            <w:pPr>
              <w:spacing w:line="240" w:lineRule="exact"/>
              <w:jc w:val="right"/>
              <w:rPr>
                <w:rFonts w:ascii="CordiaUPC" w:hAnsi="CordiaUPC" w:cs="CordiaUPC"/>
                <w:b/>
                <w:bCs/>
                <w:sz w:val="26"/>
                <w:szCs w:val="26"/>
                <w:lang w:val="en-US"/>
              </w:rPr>
            </w:pPr>
          </w:p>
        </w:tc>
        <w:tc>
          <w:tcPr>
            <w:tcW w:w="707" w:type="pct"/>
            <w:tcBorders>
              <w:bottom w:val="double" w:sz="4" w:space="0" w:color="auto"/>
            </w:tcBorders>
          </w:tcPr>
          <w:p w14:paraId="6339F801" w14:textId="77777777" w:rsidR="00006931" w:rsidRPr="00392524" w:rsidRDefault="00006931" w:rsidP="006B1063">
            <w:pPr>
              <w:tabs>
                <w:tab w:val="decimal" w:pos="1059"/>
              </w:tabs>
              <w:spacing w:line="240" w:lineRule="exact"/>
              <w:ind w:left="-93" w:right="-268"/>
              <w:rPr>
                <w:rFonts w:ascii="CordiaUPC" w:hAnsi="CordiaUPC" w:cs="CordiaUPC"/>
                <w:b/>
                <w:bCs/>
                <w:sz w:val="26"/>
                <w:szCs w:val="26"/>
                <w:lang w:val="en-US"/>
              </w:rPr>
            </w:pPr>
            <w:r w:rsidRPr="00392524">
              <w:rPr>
                <w:rFonts w:ascii="CordiaUPC" w:eastAsia="Times New Roman" w:hAnsi="CordiaUPC" w:cs="CordiaUPC"/>
                <w:b/>
                <w:bCs/>
                <w:sz w:val="26"/>
                <w:szCs w:val="26"/>
              </w:rPr>
              <w:t>30,812</w:t>
            </w:r>
          </w:p>
        </w:tc>
        <w:tc>
          <w:tcPr>
            <w:tcW w:w="135" w:type="pct"/>
          </w:tcPr>
          <w:p w14:paraId="41EC3A12" w14:textId="77777777" w:rsidR="00006931" w:rsidRPr="00392524" w:rsidRDefault="00006931" w:rsidP="006B1063">
            <w:pPr>
              <w:tabs>
                <w:tab w:val="decimal" w:pos="1059"/>
              </w:tabs>
              <w:spacing w:line="240" w:lineRule="exact"/>
              <w:ind w:left="-93" w:right="-268"/>
              <w:rPr>
                <w:rFonts w:ascii="CordiaUPC" w:hAnsi="CordiaUPC" w:cs="CordiaUPC"/>
                <w:b/>
                <w:bCs/>
                <w:sz w:val="26"/>
                <w:szCs w:val="26"/>
                <w:lang w:val="en-US"/>
              </w:rPr>
            </w:pPr>
          </w:p>
        </w:tc>
        <w:tc>
          <w:tcPr>
            <w:tcW w:w="676" w:type="pct"/>
          </w:tcPr>
          <w:p w14:paraId="1E7C9A1C" w14:textId="77777777" w:rsidR="00006931" w:rsidRPr="00392524" w:rsidRDefault="00006931" w:rsidP="006B1063">
            <w:pPr>
              <w:tabs>
                <w:tab w:val="decimal" w:pos="1059"/>
              </w:tabs>
              <w:spacing w:line="240" w:lineRule="exact"/>
              <w:ind w:left="-93" w:right="-268"/>
              <w:rPr>
                <w:rFonts w:ascii="CordiaUPC" w:hAnsi="CordiaUPC" w:cs="CordiaUPC"/>
                <w:b/>
                <w:bCs/>
                <w:sz w:val="26"/>
                <w:szCs w:val="26"/>
                <w:lang w:val="en-US"/>
              </w:rPr>
            </w:pPr>
            <w:r w:rsidRPr="00392524">
              <w:rPr>
                <w:rFonts w:ascii="CordiaUPC" w:eastAsia="Times New Roman" w:hAnsi="CordiaUPC" w:cs="CordiaUPC"/>
                <w:b/>
                <w:bCs/>
                <w:sz w:val="26"/>
                <w:szCs w:val="26"/>
              </w:rPr>
              <w:t>39</w:t>
            </w:r>
            <w:r w:rsidRPr="00392524">
              <w:rPr>
                <w:rFonts w:ascii="CordiaUPC" w:eastAsia="Times New Roman" w:hAnsi="CordiaUPC" w:cs="CordiaUPC" w:hint="cs"/>
                <w:b/>
                <w:bCs/>
                <w:sz w:val="26"/>
                <w:szCs w:val="26"/>
                <w:cs/>
              </w:rPr>
              <w:t>4</w:t>
            </w:r>
            <w:r w:rsidRPr="00392524">
              <w:rPr>
                <w:rFonts w:ascii="CordiaUPC" w:eastAsia="Times New Roman" w:hAnsi="CordiaUPC" w:cs="CordiaUPC"/>
                <w:b/>
                <w:bCs/>
                <w:sz w:val="26"/>
                <w:szCs w:val="26"/>
              </w:rPr>
              <w:t>,8</w:t>
            </w:r>
            <w:r w:rsidRPr="00392524">
              <w:rPr>
                <w:rFonts w:ascii="CordiaUPC" w:eastAsia="Times New Roman" w:hAnsi="CordiaUPC" w:cs="CordiaUPC" w:hint="cs"/>
                <w:b/>
                <w:bCs/>
                <w:sz w:val="26"/>
                <w:szCs w:val="26"/>
                <w:cs/>
              </w:rPr>
              <w:t>53</w:t>
            </w:r>
          </w:p>
        </w:tc>
      </w:tr>
      <w:tr w:rsidR="00006931" w:rsidRPr="00392524" w14:paraId="4E3F8245" w14:textId="77777777" w:rsidTr="006B1063">
        <w:tc>
          <w:tcPr>
            <w:tcW w:w="1729" w:type="pct"/>
          </w:tcPr>
          <w:p w14:paraId="484BF044" w14:textId="77777777" w:rsidR="00006931" w:rsidRPr="00392524" w:rsidRDefault="00006931" w:rsidP="006B1063">
            <w:pPr>
              <w:pStyle w:val="BodyText"/>
              <w:spacing w:after="0" w:line="240" w:lineRule="exact"/>
              <w:ind w:right="-43"/>
              <w:jc w:val="both"/>
              <w:rPr>
                <w:rFonts w:ascii="CordiaUPC" w:hAnsi="CordiaUPC" w:cs="CordiaUPC"/>
                <w:spacing w:val="-2"/>
                <w:sz w:val="26"/>
                <w:szCs w:val="26"/>
              </w:rPr>
            </w:pPr>
            <w:r w:rsidRPr="00392524">
              <w:rPr>
                <w:rFonts w:ascii="CordiaUPC" w:hAnsi="CordiaUPC" w:cs="CordiaUPC" w:hint="cs"/>
                <w:i/>
                <w:iCs/>
                <w:spacing w:val="-2"/>
                <w:sz w:val="26"/>
                <w:szCs w:val="26"/>
              </w:rPr>
              <w:t>Less</w:t>
            </w:r>
            <w:r w:rsidRPr="00392524">
              <w:rPr>
                <w:rFonts w:ascii="CordiaUPC" w:hAnsi="CordiaUPC" w:cs="CordiaUPC" w:hint="cs"/>
                <w:spacing w:val="-2"/>
                <w:sz w:val="26"/>
                <w:szCs w:val="26"/>
              </w:rPr>
              <w:t xml:space="preserve"> allowance for expected credit loss</w:t>
            </w:r>
          </w:p>
        </w:tc>
        <w:tc>
          <w:tcPr>
            <w:tcW w:w="777" w:type="pct"/>
          </w:tcPr>
          <w:p w14:paraId="244D3FF0" w14:textId="77777777" w:rsidR="00006931" w:rsidRPr="00392524" w:rsidRDefault="00006931" w:rsidP="006B1063">
            <w:pPr>
              <w:tabs>
                <w:tab w:val="decimal" w:pos="1138"/>
              </w:tabs>
              <w:spacing w:line="240" w:lineRule="exact"/>
              <w:ind w:right="-108"/>
              <w:rPr>
                <w:rFonts w:ascii="CordiaUPC" w:hAnsi="CordiaUPC" w:cs="CordiaUPC"/>
                <w:sz w:val="26"/>
                <w:szCs w:val="26"/>
                <w:lang w:val="en-US"/>
              </w:rPr>
            </w:pPr>
          </w:p>
        </w:tc>
        <w:tc>
          <w:tcPr>
            <w:tcW w:w="127" w:type="pct"/>
          </w:tcPr>
          <w:p w14:paraId="429AAEDB" w14:textId="77777777" w:rsidR="00006931" w:rsidRPr="00392524" w:rsidRDefault="00006931" w:rsidP="006B1063">
            <w:pPr>
              <w:spacing w:line="240" w:lineRule="exact"/>
              <w:jc w:val="right"/>
              <w:rPr>
                <w:rFonts w:ascii="CordiaUPC" w:hAnsi="CordiaUPC" w:cs="CordiaUPC"/>
                <w:sz w:val="26"/>
                <w:szCs w:val="26"/>
                <w:lang w:val="en-US"/>
              </w:rPr>
            </w:pPr>
          </w:p>
        </w:tc>
        <w:tc>
          <w:tcPr>
            <w:tcW w:w="720" w:type="pct"/>
          </w:tcPr>
          <w:p w14:paraId="4332EB23" w14:textId="77777777" w:rsidR="00006931" w:rsidRPr="00392524" w:rsidRDefault="00006931" w:rsidP="006B1063">
            <w:pPr>
              <w:tabs>
                <w:tab w:val="decimal" w:pos="1104"/>
              </w:tabs>
              <w:spacing w:line="240" w:lineRule="exact"/>
              <w:ind w:left="-88" w:right="-111"/>
              <w:rPr>
                <w:rFonts w:ascii="CordiaUPC" w:hAnsi="CordiaUPC" w:cs="CordiaUPC"/>
                <w:sz w:val="26"/>
                <w:szCs w:val="26"/>
                <w:lang w:val="en-US"/>
              </w:rPr>
            </w:pPr>
          </w:p>
        </w:tc>
        <w:tc>
          <w:tcPr>
            <w:tcW w:w="129" w:type="pct"/>
          </w:tcPr>
          <w:p w14:paraId="137386EB" w14:textId="77777777" w:rsidR="00006931" w:rsidRPr="00392524" w:rsidRDefault="00006931" w:rsidP="006B1063">
            <w:pPr>
              <w:spacing w:line="240" w:lineRule="exact"/>
              <w:jc w:val="right"/>
              <w:rPr>
                <w:rFonts w:ascii="CordiaUPC" w:hAnsi="CordiaUPC" w:cs="CordiaUPC"/>
                <w:sz w:val="26"/>
                <w:szCs w:val="26"/>
                <w:lang w:val="en-US"/>
              </w:rPr>
            </w:pPr>
          </w:p>
        </w:tc>
        <w:tc>
          <w:tcPr>
            <w:tcW w:w="707" w:type="pct"/>
          </w:tcPr>
          <w:p w14:paraId="520B99BF"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p>
        </w:tc>
        <w:tc>
          <w:tcPr>
            <w:tcW w:w="135" w:type="pct"/>
          </w:tcPr>
          <w:p w14:paraId="22160CF4"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42FBBAF1"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r w:rsidRPr="00392524">
              <w:rPr>
                <w:rFonts w:ascii="CordiaUPC" w:eastAsia="Times New Roman" w:hAnsi="CordiaUPC" w:cs="CordiaUPC"/>
                <w:sz w:val="26"/>
                <w:szCs w:val="26"/>
              </w:rPr>
              <w:t>(9,390)</w:t>
            </w:r>
          </w:p>
        </w:tc>
      </w:tr>
      <w:tr w:rsidR="00006931" w:rsidRPr="00392524" w14:paraId="7A9C69A5" w14:textId="77777777" w:rsidTr="006B1063">
        <w:tc>
          <w:tcPr>
            <w:tcW w:w="1729" w:type="pct"/>
          </w:tcPr>
          <w:p w14:paraId="75757F48" w14:textId="77777777" w:rsidR="00006931" w:rsidRPr="00392524" w:rsidRDefault="00006931" w:rsidP="006B1063">
            <w:pPr>
              <w:pStyle w:val="BodyText"/>
              <w:spacing w:after="0" w:line="240" w:lineRule="exact"/>
              <w:ind w:right="-43"/>
              <w:jc w:val="both"/>
              <w:rPr>
                <w:rFonts w:ascii="CordiaUPC" w:hAnsi="CordiaUPC" w:cs="CordiaUPC"/>
                <w:b/>
                <w:bCs/>
                <w:sz w:val="26"/>
                <w:szCs w:val="26"/>
                <w:cs/>
              </w:rPr>
            </w:pPr>
            <w:r w:rsidRPr="00392524">
              <w:rPr>
                <w:rFonts w:ascii="CordiaUPC" w:hAnsi="CordiaUPC" w:cs="CordiaUPC" w:hint="cs"/>
                <w:b/>
                <w:bCs/>
                <w:sz w:val="26"/>
                <w:szCs w:val="26"/>
              </w:rPr>
              <w:t>Lease receivables, net</w:t>
            </w:r>
          </w:p>
        </w:tc>
        <w:tc>
          <w:tcPr>
            <w:tcW w:w="777" w:type="pct"/>
          </w:tcPr>
          <w:p w14:paraId="37A0F4C7" w14:textId="77777777" w:rsidR="00006931" w:rsidRPr="00392524" w:rsidRDefault="00006931" w:rsidP="006B1063">
            <w:pPr>
              <w:tabs>
                <w:tab w:val="decimal" w:pos="1138"/>
              </w:tabs>
              <w:spacing w:line="240" w:lineRule="exact"/>
              <w:ind w:right="-108"/>
              <w:rPr>
                <w:rFonts w:ascii="CordiaUPC" w:hAnsi="CordiaUPC" w:cs="CordiaUPC"/>
                <w:sz w:val="26"/>
                <w:szCs w:val="26"/>
                <w:lang w:val="en-US"/>
              </w:rPr>
            </w:pPr>
          </w:p>
        </w:tc>
        <w:tc>
          <w:tcPr>
            <w:tcW w:w="127" w:type="pct"/>
          </w:tcPr>
          <w:p w14:paraId="34DB4771" w14:textId="77777777" w:rsidR="00006931" w:rsidRPr="00392524" w:rsidRDefault="00006931" w:rsidP="006B1063">
            <w:pPr>
              <w:spacing w:line="240" w:lineRule="exact"/>
              <w:jc w:val="right"/>
              <w:rPr>
                <w:rFonts w:ascii="CordiaUPC" w:hAnsi="CordiaUPC" w:cs="CordiaUPC"/>
                <w:sz w:val="26"/>
                <w:szCs w:val="26"/>
                <w:lang w:val="en-US"/>
              </w:rPr>
            </w:pPr>
          </w:p>
        </w:tc>
        <w:tc>
          <w:tcPr>
            <w:tcW w:w="720" w:type="pct"/>
          </w:tcPr>
          <w:p w14:paraId="5B508906" w14:textId="77777777" w:rsidR="00006931" w:rsidRPr="00392524" w:rsidRDefault="00006931" w:rsidP="006B1063">
            <w:pPr>
              <w:tabs>
                <w:tab w:val="decimal" w:pos="1104"/>
              </w:tabs>
              <w:spacing w:line="240" w:lineRule="exact"/>
              <w:ind w:left="-88" w:right="-111"/>
              <w:rPr>
                <w:rFonts w:ascii="CordiaUPC" w:hAnsi="CordiaUPC" w:cs="CordiaUPC"/>
                <w:sz w:val="26"/>
                <w:szCs w:val="26"/>
                <w:lang w:val="en-US"/>
              </w:rPr>
            </w:pPr>
          </w:p>
        </w:tc>
        <w:tc>
          <w:tcPr>
            <w:tcW w:w="129" w:type="pct"/>
          </w:tcPr>
          <w:p w14:paraId="3BA59641" w14:textId="77777777" w:rsidR="00006931" w:rsidRPr="00392524" w:rsidRDefault="00006931" w:rsidP="006B1063">
            <w:pPr>
              <w:spacing w:line="240" w:lineRule="exact"/>
              <w:jc w:val="right"/>
              <w:rPr>
                <w:rFonts w:ascii="CordiaUPC" w:hAnsi="CordiaUPC" w:cs="CordiaUPC"/>
                <w:sz w:val="26"/>
                <w:szCs w:val="26"/>
                <w:lang w:val="en-US"/>
              </w:rPr>
            </w:pPr>
          </w:p>
        </w:tc>
        <w:tc>
          <w:tcPr>
            <w:tcW w:w="707" w:type="pct"/>
          </w:tcPr>
          <w:p w14:paraId="5A8204BE"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p>
        </w:tc>
        <w:tc>
          <w:tcPr>
            <w:tcW w:w="135" w:type="pct"/>
          </w:tcPr>
          <w:p w14:paraId="48FCD1A7" w14:textId="77777777" w:rsidR="00006931" w:rsidRPr="00392524" w:rsidRDefault="00006931" w:rsidP="006B1063">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2603CB56" w14:textId="77777777" w:rsidR="00006931" w:rsidRPr="00392524" w:rsidRDefault="00006931" w:rsidP="006B1063">
            <w:pPr>
              <w:tabs>
                <w:tab w:val="decimal" w:pos="1059"/>
              </w:tabs>
              <w:spacing w:line="240" w:lineRule="exact"/>
              <w:ind w:left="-93" w:right="-268"/>
              <w:rPr>
                <w:rFonts w:ascii="CordiaUPC" w:hAnsi="CordiaUPC" w:cs="CordiaUPC"/>
                <w:b/>
                <w:bCs/>
                <w:sz w:val="26"/>
                <w:szCs w:val="26"/>
                <w:lang w:val="en-US" w:bidi="th-TH"/>
              </w:rPr>
            </w:pPr>
            <w:r w:rsidRPr="00392524">
              <w:rPr>
                <w:rFonts w:ascii="CordiaUPC" w:eastAsia="Times New Roman" w:hAnsi="CordiaUPC" w:cs="CordiaUPC"/>
                <w:b/>
                <w:bCs/>
                <w:sz w:val="26"/>
                <w:szCs w:val="26"/>
              </w:rPr>
              <w:t>385,463</w:t>
            </w:r>
          </w:p>
        </w:tc>
      </w:tr>
    </w:tbl>
    <w:p w14:paraId="22DFA44B" w14:textId="77777777" w:rsidR="00006931" w:rsidRPr="00392524" w:rsidRDefault="00006931" w:rsidP="00B661CE">
      <w:pPr>
        <w:spacing w:line="240" w:lineRule="atLeast"/>
        <w:ind w:left="547" w:right="-43"/>
        <w:jc w:val="both"/>
        <w:rPr>
          <w:rFonts w:ascii="CordiaUPC" w:eastAsia="Angsana New" w:hAnsi="CordiaUPC" w:cs="CordiaUPC"/>
          <w:sz w:val="16"/>
          <w:szCs w:val="16"/>
          <w:lang w:val="en-US"/>
        </w:rPr>
      </w:pPr>
    </w:p>
    <w:p w14:paraId="328BF35F" w14:textId="3E043FD4" w:rsidR="00C50794" w:rsidRPr="00392524" w:rsidRDefault="00C50794" w:rsidP="00AD7C76">
      <w:pPr>
        <w:spacing w:line="240" w:lineRule="exact"/>
        <w:ind w:left="547" w:right="-43"/>
        <w:jc w:val="both"/>
        <w:rPr>
          <w:rFonts w:ascii="CordiaUPC" w:eastAsia="Angsana New" w:hAnsi="CordiaUPC" w:cs="CordiaUPC"/>
          <w:sz w:val="26"/>
          <w:szCs w:val="26"/>
          <w:lang w:val="en-AU" w:bidi="th-TH"/>
        </w:rPr>
      </w:pPr>
    </w:p>
    <w:p w14:paraId="3E3EE4CB" w14:textId="0F810571" w:rsidR="00B1280B" w:rsidRPr="00392524" w:rsidRDefault="00A7166D" w:rsidP="00AD7C76">
      <w:pPr>
        <w:pStyle w:val="Heading1"/>
        <w:numPr>
          <w:ilvl w:val="0"/>
          <w:numId w:val="0"/>
        </w:numPr>
        <w:spacing w:before="0" w:after="0" w:line="240" w:lineRule="exact"/>
        <w:ind w:left="540" w:hanging="540"/>
        <w:rPr>
          <w:rFonts w:ascii="CordiaUPC" w:hAnsi="CordiaUPC" w:cs="CordiaUPC"/>
          <w:i w:val="0"/>
          <w:iCs/>
          <w:sz w:val="28"/>
          <w:szCs w:val="28"/>
        </w:rPr>
      </w:pPr>
      <w:r w:rsidRPr="00392524">
        <w:rPr>
          <w:rFonts w:ascii="CordiaUPC" w:hAnsi="CordiaUPC" w:cs="CordiaUPC"/>
          <w:i w:val="0"/>
          <w:iCs/>
          <w:sz w:val="28"/>
          <w:szCs w:val="28"/>
        </w:rPr>
        <w:t>8</w:t>
      </w:r>
      <w:r w:rsidR="0039553C" w:rsidRPr="00392524">
        <w:rPr>
          <w:rFonts w:ascii="CordiaUPC" w:hAnsi="CordiaUPC" w:cs="CordiaUPC" w:hint="cs"/>
          <w:i w:val="0"/>
          <w:iCs/>
          <w:sz w:val="28"/>
          <w:szCs w:val="28"/>
        </w:rPr>
        <w:tab/>
      </w:r>
      <w:r w:rsidR="00B1280B" w:rsidRPr="00392524">
        <w:rPr>
          <w:rFonts w:ascii="CordiaUPC" w:hAnsi="CordiaUPC" w:cs="CordiaUPC" w:hint="cs"/>
          <w:i w:val="0"/>
          <w:iCs/>
          <w:sz w:val="28"/>
          <w:szCs w:val="28"/>
        </w:rPr>
        <w:t>Allowance for</w:t>
      </w:r>
      <w:r w:rsidR="001409B1" w:rsidRPr="00392524">
        <w:rPr>
          <w:rFonts w:ascii="CordiaUPC" w:hAnsi="CordiaUPC" w:cs="CordiaUPC" w:hint="cs"/>
          <w:i w:val="0"/>
          <w:iCs/>
          <w:sz w:val="28"/>
          <w:szCs w:val="28"/>
        </w:rPr>
        <w:t xml:space="preserve"> expected credit loss </w:t>
      </w:r>
    </w:p>
    <w:p w14:paraId="4523A82E" w14:textId="77777777" w:rsidR="00F17DA4" w:rsidRPr="00392524" w:rsidRDefault="00F17DA4" w:rsidP="00AD7C76">
      <w:pPr>
        <w:pStyle w:val="BodyText"/>
        <w:spacing w:after="0" w:line="240" w:lineRule="exact"/>
        <w:rPr>
          <w:lang w:val="en-GB"/>
        </w:rPr>
      </w:pPr>
    </w:p>
    <w:p w14:paraId="7D8B5733" w14:textId="5A8AE9D4" w:rsidR="00F17DA4" w:rsidRPr="00392524" w:rsidRDefault="00F17DA4" w:rsidP="00AD7C76">
      <w:pPr>
        <w:pStyle w:val="BodyTextIndent"/>
        <w:spacing w:after="0" w:line="240" w:lineRule="exact"/>
        <w:ind w:left="544"/>
        <w:jc w:val="thaiDistribute"/>
        <w:rPr>
          <w:rFonts w:ascii="CordiaUPC" w:hAnsi="CordiaUPC" w:cs="CordiaUPC"/>
          <w:sz w:val="26"/>
          <w:szCs w:val="26"/>
        </w:rPr>
      </w:pPr>
      <w:r w:rsidRPr="00392524">
        <w:rPr>
          <w:rFonts w:ascii="CordiaUPC" w:hAnsi="CordiaUPC" w:cs="CordiaUPC"/>
          <w:sz w:val="26"/>
          <w:szCs w:val="26"/>
        </w:rPr>
        <w:t xml:space="preserve">The allowance for expected credit loss as </w:t>
      </w:r>
      <w:proofErr w:type="gramStart"/>
      <w:r w:rsidRPr="00392524">
        <w:rPr>
          <w:rFonts w:ascii="CordiaUPC" w:hAnsi="CordiaUPC" w:cs="CordiaUPC"/>
          <w:sz w:val="26"/>
          <w:szCs w:val="26"/>
        </w:rPr>
        <w:t>at</w:t>
      </w:r>
      <w:proofErr w:type="gramEnd"/>
      <w:r w:rsidRPr="00392524">
        <w:rPr>
          <w:rFonts w:ascii="CordiaUPC" w:hAnsi="CordiaUPC" w:cs="CordiaUPC"/>
          <w:sz w:val="26"/>
          <w:szCs w:val="26"/>
        </w:rPr>
        <w:t xml:space="preserve"> </w:t>
      </w:r>
      <w:r w:rsidR="001C4F48" w:rsidRPr="005B2349">
        <w:rPr>
          <w:rFonts w:ascii="CordiaUPC" w:eastAsia="Times New Roman" w:hAnsi="CordiaUPC" w:cs="CordiaUPC"/>
          <w:sz w:val="26"/>
          <w:szCs w:val="26"/>
          <w:lang w:bidi="th-TH"/>
        </w:rPr>
        <w:t>30 September</w:t>
      </w:r>
      <w:r w:rsidR="001C4F48" w:rsidRPr="005B2349">
        <w:rPr>
          <w:rFonts w:ascii="CordiaUPC" w:hAnsi="CordiaUPC" w:cs="CordiaUPC" w:hint="cs"/>
          <w:sz w:val="26"/>
          <w:szCs w:val="26"/>
        </w:rPr>
        <w:t xml:space="preserve"> </w:t>
      </w:r>
      <w:r w:rsidR="00170F16" w:rsidRPr="00392524">
        <w:rPr>
          <w:rFonts w:ascii="CordiaUPC" w:eastAsia="Times New Roman" w:hAnsi="CordiaUPC" w:cs="CordiaUPC"/>
          <w:sz w:val="26"/>
          <w:szCs w:val="26"/>
          <w:lang w:bidi="th-TH"/>
        </w:rPr>
        <w:t>2022</w:t>
      </w:r>
      <w:r w:rsidRPr="00392524">
        <w:rPr>
          <w:rFonts w:ascii="CordiaUPC" w:hAnsi="CordiaUPC" w:cs="CordiaUPC"/>
          <w:sz w:val="26"/>
          <w:szCs w:val="26"/>
        </w:rPr>
        <w:t xml:space="preserve"> and 31 December 202</w:t>
      </w:r>
      <w:r w:rsidR="00170F16" w:rsidRPr="00392524">
        <w:rPr>
          <w:rFonts w:ascii="CordiaUPC" w:hAnsi="CordiaUPC" w:cs="CordiaUPC"/>
          <w:sz w:val="26"/>
          <w:szCs w:val="26"/>
        </w:rPr>
        <w:t>1</w:t>
      </w:r>
      <w:r w:rsidRPr="00392524">
        <w:rPr>
          <w:rFonts w:ascii="CordiaUPC" w:hAnsi="CordiaUPC" w:cs="CordiaUPC"/>
          <w:sz w:val="26"/>
          <w:szCs w:val="26"/>
        </w:rPr>
        <w:t xml:space="preserve"> were as follows:</w:t>
      </w:r>
    </w:p>
    <w:p w14:paraId="659D396F" w14:textId="77777777" w:rsidR="00F17DA4" w:rsidRPr="00392524" w:rsidRDefault="00F17DA4" w:rsidP="00AD7C76">
      <w:pPr>
        <w:pStyle w:val="BodyTextIndent"/>
        <w:spacing w:after="0" w:line="240" w:lineRule="exact"/>
        <w:ind w:left="544"/>
        <w:jc w:val="thaiDistribute"/>
        <w:rPr>
          <w:rFonts w:ascii="CordiaUPC" w:hAnsi="CordiaUPC" w:cs="CordiaUPC"/>
          <w:sz w:val="26"/>
          <w:szCs w:val="26"/>
        </w:rPr>
      </w:pPr>
    </w:p>
    <w:tbl>
      <w:tblPr>
        <w:tblW w:w="9322" w:type="dxa"/>
        <w:tblInd w:w="459" w:type="dxa"/>
        <w:tblLayout w:type="fixed"/>
        <w:tblLook w:val="00A0" w:firstRow="1" w:lastRow="0" w:firstColumn="1" w:lastColumn="0" w:noHBand="0" w:noVBand="0"/>
      </w:tblPr>
      <w:tblGrid>
        <w:gridCol w:w="4221"/>
        <w:gridCol w:w="1080"/>
        <w:gridCol w:w="236"/>
        <w:gridCol w:w="1051"/>
        <w:gridCol w:w="236"/>
        <w:gridCol w:w="1087"/>
        <w:gridCol w:w="277"/>
        <w:gridCol w:w="1134"/>
      </w:tblGrid>
      <w:tr w:rsidR="00F17DA4" w:rsidRPr="00392524" w14:paraId="5066AB1C" w14:textId="77777777" w:rsidTr="00612B72">
        <w:trPr>
          <w:tblHeader/>
        </w:trPr>
        <w:tc>
          <w:tcPr>
            <w:tcW w:w="4221" w:type="dxa"/>
            <w:vAlign w:val="bottom"/>
          </w:tcPr>
          <w:p w14:paraId="5BB1458B" w14:textId="77777777" w:rsidR="00F17DA4" w:rsidRPr="00392524" w:rsidRDefault="00F17DA4" w:rsidP="00AD7C76">
            <w:pPr>
              <w:spacing w:line="240" w:lineRule="exact"/>
              <w:ind w:right="-104"/>
              <w:rPr>
                <w:rFonts w:ascii="CordiaUPC" w:hAnsi="CordiaUPC" w:cs="CordiaUPC"/>
                <w:sz w:val="26"/>
                <w:szCs w:val="26"/>
                <w:lang w:eastAsia="th-TH"/>
              </w:rPr>
            </w:pPr>
          </w:p>
        </w:tc>
        <w:tc>
          <w:tcPr>
            <w:tcW w:w="5101" w:type="dxa"/>
            <w:gridSpan w:val="7"/>
            <w:vAlign w:val="bottom"/>
          </w:tcPr>
          <w:p w14:paraId="3AC5C6C1"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b/>
                <w:bCs/>
                <w:sz w:val="26"/>
                <w:szCs w:val="26"/>
              </w:rPr>
              <w:t>Consolidated</w:t>
            </w:r>
          </w:p>
        </w:tc>
      </w:tr>
      <w:tr w:rsidR="00F17DA4" w:rsidRPr="00392524" w14:paraId="61B46770" w14:textId="77777777" w:rsidTr="00612B72">
        <w:trPr>
          <w:tblHeader/>
        </w:trPr>
        <w:tc>
          <w:tcPr>
            <w:tcW w:w="4221" w:type="dxa"/>
            <w:vAlign w:val="bottom"/>
          </w:tcPr>
          <w:p w14:paraId="0DBF3894" w14:textId="77777777" w:rsidR="00F17DA4" w:rsidRPr="00392524" w:rsidRDefault="00F17DA4" w:rsidP="00AD7C76">
            <w:pPr>
              <w:spacing w:line="240" w:lineRule="exact"/>
              <w:ind w:right="-104"/>
              <w:rPr>
                <w:rFonts w:ascii="CordiaUPC" w:hAnsi="CordiaUPC" w:cs="CordiaUPC"/>
                <w:sz w:val="26"/>
                <w:szCs w:val="26"/>
                <w:lang w:eastAsia="th-TH"/>
              </w:rPr>
            </w:pPr>
          </w:p>
        </w:tc>
        <w:tc>
          <w:tcPr>
            <w:tcW w:w="5101" w:type="dxa"/>
            <w:gridSpan w:val="7"/>
            <w:vAlign w:val="bottom"/>
          </w:tcPr>
          <w:p w14:paraId="7BEA2C5A" w14:textId="525FB583" w:rsidR="00F17DA4" w:rsidRPr="00392524" w:rsidRDefault="001C4F48" w:rsidP="00AD7C76">
            <w:pPr>
              <w:spacing w:line="240" w:lineRule="exact"/>
              <w:ind w:left="-108" w:right="-108"/>
              <w:jc w:val="center"/>
              <w:rPr>
                <w:rFonts w:ascii="CordiaUPC" w:hAnsi="CordiaUPC" w:cs="CordiaUPC"/>
                <w:sz w:val="26"/>
                <w:szCs w:val="26"/>
              </w:rPr>
            </w:pPr>
            <w:r w:rsidRPr="005B2349">
              <w:rPr>
                <w:rFonts w:ascii="CordiaUPC" w:eastAsia="Times New Roman" w:hAnsi="CordiaUPC" w:cs="CordiaUPC"/>
                <w:sz w:val="26"/>
                <w:szCs w:val="26"/>
                <w:lang w:bidi="th-TH"/>
              </w:rPr>
              <w:t>30 September</w:t>
            </w:r>
            <w:r w:rsidRPr="005B2349">
              <w:rPr>
                <w:rFonts w:ascii="CordiaUPC" w:hAnsi="CordiaUPC" w:cs="CordiaUPC" w:hint="cs"/>
                <w:sz w:val="26"/>
                <w:szCs w:val="26"/>
              </w:rPr>
              <w:t xml:space="preserve"> </w:t>
            </w:r>
            <w:r w:rsidR="00170F16" w:rsidRPr="00392524">
              <w:rPr>
                <w:rFonts w:ascii="CordiaUPC" w:eastAsia="Times New Roman" w:hAnsi="CordiaUPC" w:cs="CordiaUPC"/>
                <w:sz w:val="26"/>
                <w:szCs w:val="26"/>
                <w:lang w:bidi="th-TH"/>
              </w:rPr>
              <w:t>2022</w:t>
            </w:r>
          </w:p>
        </w:tc>
      </w:tr>
      <w:tr w:rsidR="00F17DA4" w:rsidRPr="00392524" w14:paraId="2D177DC1" w14:textId="77777777" w:rsidTr="00612B72">
        <w:trPr>
          <w:tblHeader/>
        </w:trPr>
        <w:tc>
          <w:tcPr>
            <w:tcW w:w="4221" w:type="dxa"/>
            <w:vAlign w:val="bottom"/>
          </w:tcPr>
          <w:p w14:paraId="60F11F82" w14:textId="77777777" w:rsidR="00F17DA4" w:rsidRPr="00392524" w:rsidRDefault="00F17DA4" w:rsidP="00AD7C76">
            <w:pPr>
              <w:spacing w:line="240" w:lineRule="exact"/>
              <w:ind w:right="-104"/>
              <w:rPr>
                <w:rFonts w:ascii="CordiaUPC" w:hAnsi="CordiaUPC" w:cs="CordiaUPC"/>
                <w:sz w:val="26"/>
                <w:szCs w:val="26"/>
                <w:lang w:eastAsia="th-TH"/>
              </w:rPr>
            </w:pPr>
          </w:p>
        </w:tc>
        <w:tc>
          <w:tcPr>
            <w:tcW w:w="1080" w:type="dxa"/>
            <w:vAlign w:val="bottom"/>
          </w:tcPr>
          <w:p w14:paraId="1D52A6AE"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236" w:type="dxa"/>
            <w:vAlign w:val="bottom"/>
          </w:tcPr>
          <w:p w14:paraId="06D11CA2"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51" w:type="dxa"/>
            <w:vAlign w:val="bottom"/>
          </w:tcPr>
          <w:p w14:paraId="1F4427E7"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14BB9379"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87" w:type="dxa"/>
            <w:vAlign w:val="bottom"/>
          </w:tcPr>
          <w:p w14:paraId="7B155887"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77" w:type="dxa"/>
            <w:vAlign w:val="bottom"/>
          </w:tcPr>
          <w:p w14:paraId="7CF22F7F"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134" w:type="dxa"/>
            <w:vAlign w:val="bottom"/>
          </w:tcPr>
          <w:p w14:paraId="72151019" w14:textId="77777777" w:rsidR="00F17DA4" w:rsidRPr="00392524" w:rsidRDefault="00F17DA4" w:rsidP="00AD7C76">
            <w:pPr>
              <w:spacing w:line="240" w:lineRule="exact"/>
              <w:ind w:left="-108" w:right="-108"/>
              <w:jc w:val="center"/>
              <w:rPr>
                <w:rFonts w:ascii="CordiaUPC" w:hAnsi="CordiaUPC" w:cs="CordiaUPC"/>
                <w:sz w:val="26"/>
                <w:szCs w:val="26"/>
              </w:rPr>
            </w:pPr>
          </w:p>
        </w:tc>
      </w:tr>
      <w:tr w:rsidR="00F17DA4" w:rsidRPr="00392524" w14:paraId="6109A1DF" w14:textId="77777777" w:rsidTr="00612B72">
        <w:trPr>
          <w:tblHeader/>
        </w:trPr>
        <w:tc>
          <w:tcPr>
            <w:tcW w:w="4221" w:type="dxa"/>
            <w:vAlign w:val="bottom"/>
          </w:tcPr>
          <w:p w14:paraId="79401386" w14:textId="77777777" w:rsidR="00F17DA4" w:rsidRPr="00392524" w:rsidRDefault="00F17DA4" w:rsidP="00AD7C76">
            <w:pPr>
              <w:spacing w:line="240" w:lineRule="exact"/>
              <w:ind w:right="-104"/>
              <w:rPr>
                <w:rFonts w:ascii="CordiaUPC" w:hAnsi="CordiaUPC" w:cs="CordiaUPC"/>
                <w:sz w:val="26"/>
                <w:szCs w:val="26"/>
                <w:lang w:eastAsia="th-TH"/>
              </w:rPr>
            </w:pPr>
          </w:p>
        </w:tc>
        <w:tc>
          <w:tcPr>
            <w:tcW w:w="1080" w:type="dxa"/>
            <w:vAlign w:val="bottom"/>
          </w:tcPr>
          <w:p w14:paraId="2A3A07A6"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236" w:type="dxa"/>
            <w:vAlign w:val="bottom"/>
          </w:tcPr>
          <w:p w14:paraId="0F442A79"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51" w:type="dxa"/>
            <w:vAlign w:val="bottom"/>
          </w:tcPr>
          <w:p w14:paraId="451E1C27"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2F2AE6DA"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87" w:type="dxa"/>
            <w:vAlign w:val="bottom"/>
          </w:tcPr>
          <w:p w14:paraId="1BE6F524"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77" w:type="dxa"/>
            <w:vAlign w:val="bottom"/>
          </w:tcPr>
          <w:p w14:paraId="0657258C"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134" w:type="dxa"/>
            <w:vAlign w:val="bottom"/>
          </w:tcPr>
          <w:p w14:paraId="58481991" w14:textId="77777777" w:rsidR="00F17DA4" w:rsidRPr="00392524" w:rsidRDefault="00F17DA4" w:rsidP="00AD7C76">
            <w:pPr>
              <w:spacing w:line="240" w:lineRule="exact"/>
              <w:ind w:left="-108" w:right="-108"/>
              <w:jc w:val="center"/>
              <w:rPr>
                <w:rFonts w:ascii="CordiaUPC" w:hAnsi="CordiaUPC" w:cs="CordiaUPC"/>
                <w:sz w:val="26"/>
                <w:szCs w:val="26"/>
              </w:rPr>
            </w:pPr>
          </w:p>
        </w:tc>
      </w:tr>
      <w:tr w:rsidR="00F17DA4" w:rsidRPr="00392524" w14:paraId="529501A3" w14:textId="77777777" w:rsidTr="00612B72">
        <w:trPr>
          <w:tblHeader/>
        </w:trPr>
        <w:tc>
          <w:tcPr>
            <w:tcW w:w="4221" w:type="dxa"/>
            <w:vAlign w:val="bottom"/>
          </w:tcPr>
          <w:p w14:paraId="4993CBD1" w14:textId="77777777" w:rsidR="00F17DA4" w:rsidRPr="00392524" w:rsidRDefault="00F17DA4" w:rsidP="00AD7C76">
            <w:pPr>
              <w:spacing w:line="240" w:lineRule="exact"/>
              <w:ind w:right="-104"/>
              <w:rPr>
                <w:rFonts w:ascii="CordiaUPC" w:hAnsi="CordiaUPC" w:cs="CordiaUPC"/>
                <w:sz w:val="26"/>
                <w:szCs w:val="26"/>
                <w:lang w:eastAsia="th-TH"/>
              </w:rPr>
            </w:pPr>
          </w:p>
        </w:tc>
        <w:tc>
          <w:tcPr>
            <w:tcW w:w="1080" w:type="dxa"/>
            <w:vAlign w:val="bottom"/>
          </w:tcPr>
          <w:p w14:paraId="45FEE8AB"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12-Month</w:t>
            </w:r>
          </w:p>
        </w:tc>
        <w:tc>
          <w:tcPr>
            <w:tcW w:w="236" w:type="dxa"/>
            <w:vAlign w:val="bottom"/>
          </w:tcPr>
          <w:p w14:paraId="5F30B67F"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51" w:type="dxa"/>
            <w:vAlign w:val="bottom"/>
          </w:tcPr>
          <w:p w14:paraId="6AD5FFD3"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not credit</w:t>
            </w:r>
          </w:p>
        </w:tc>
        <w:tc>
          <w:tcPr>
            <w:tcW w:w="236" w:type="dxa"/>
            <w:vAlign w:val="bottom"/>
          </w:tcPr>
          <w:p w14:paraId="2EC42BC1"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87" w:type="dxa"/>
            <w:vAlign w:val="bottom"/>
          </w:tcPr>
          <w:p w14:paraId="36CF4662"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credit</w:t>
            </w:r>
          </w:p>
        </w:tc>
        <w:tc>
          <w:tcPr>
            <w:tcW w:w="277" w:type="dxa"/>
            <w:vAlign w:val="bottom"/>
          </w:tcPr>
          <w:p w14:paraId="48CBEB14"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134" w:type="dxa"/>
            <w:vAlign w:val="bottom"/>
          </w:tcPr>
          <w:p w14:paraId="52063110" w14:textId="77777777" w:rsidR="00F17DA4" w:rsidRPr="00392524" w:rsidRDefault="00F17DA4" w:rsidP="00AD7C76">
            <w:pPr>
              <w:spacing w:line="240" w:lineRule="exact"/>
              <w:ind w:left="-108" w:right="-108"/>
              <w:jc w:val="center"/>
              <w:rPr>
                <w:rFonts w:ascii="CordiaUPC" w:hAnsi="CordiaUPC" w:cs="CordiaUPC"/>
                <w:sz w:val="26"/>
                <w:szCs w:val="26"/>
              </w:rPr>
            </w:pPr>
          </w:p>
        </w:tc>
      </w:tr>
      <w:tr w:rsidR="00F17DA4" w:rsidRPr="00392524" w14:paraId="209F4056" w14:textId="77777777" w:rsidTr="00612B72">
        <w:trPr>
          <w:tblHeader/>
        </w:trPr>
        <w:tc>
          <w:tcPr>
            <w:tcW w:w="4221" w:type="dxa"/>
            <w:vAlign w:val="bottom"/>
          </w:tcPr>
          <w:p w14:paraId="396CA75A" w14:textId="77777777" w:rsidR="00F17DA4" w:rsidRPr="00392524" w:rsidRDefault="00F17DA4" w:rsidP="00AD7C76">
            <w:pPr>
              <w:spacing w:line="240" w:lineRule="exact"/>
              <w:ind w:right="-104"/>
              <w:rPr>
                <w:rFonts w:ascii="CordiaUPC" w:hAnsi="CordiaUPC" w:cs="CordiaUPC"/>
                <w:sz w:val="26"/>
                <w:szCs w:val="26"/>
                <w:lang w:eastAsia="th-TH"/>
              </w:rPr>
            </w:pPr>
          </w:p>
        </w:tc>
        <w:tc>
          <w:tcPr>
            <w:tcW w:w="1080" w:type="dxa"/>
            <w:vAlign w:val="bottom"/>
          </w:tcPr>
          <w:p w14:paraId="185CF912"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41CBE50E"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51" w:type="dxa"/>
            <w:vAlign w:val="bottom"/>
          </w:tcPr>
          <w:p w14:paraId="461F28CC"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346CE45D"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087" w:type="dxa"/>
            <w:vAlign w:val="bottom"/>
          </w:tcPr>
          <w:p w14:paraId="50819DD9"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77" w:type="dxa"/>
            <w:vAlign w:val="bottom"/>
          </w:tcPr>
          <w:p w14:paraId="17917469" w14:textId="77777777" w:rsidR="00F17DA4" w:rsidRPr="00392524" w:rsidRDefault="00F17DA4" w:rsidP="00AD7C76">
            <w:pPr>
              <w:spacing w:line="240" w:lineRule="exact"/>
              <w:ind w:left="-108" w:right="-108"/>
              <w:jc w:val="center"/>
              <w:rPr>
                <w:rFonts w:ascii="CordiaUPC" w:hAnsi="CordiaUPC" w:cs="CordiaUPC"/>
                <w:sz w:val="26"/>
                <w:szCs w:val="26"/>
              </w:rPr>
            </w:pPr>
          </w:p>
        </w:tc>
        <w:tc>
          <w:tcPr>
            <w:tcW w:w="1134" w:type="dxa"/>
            <w:vAlign w:val="bottom"/>
          </w:tcPr>
          <w:p w14:paraId="422BAD2C"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sz w:val="26"/>
                <w:szCs w:val="26"/>
              </w:rPr>
              <w:t>Total</w:t>
            </w:r>
          </w:p>
        </w:tc>
      </w:tr>
      <w:tr w:rsidR="00F17DA4" w:rsidRPr="00392524" w14:paraId="2DEBAD56" w14:textId="77777777" w:rsidTr="00612B72">
        <w:trPr>
          <w:tblHeader/>
        </w:trPr>
        <w:tc>
          <w:tcPr>
            <w:tcW w:w="4221" w:type="dxa"/>
            <w:vAlign w:val="bottom"/>
          </w:tcPr>
          <w:p w14:paraId="1873E46F" w14:textId="77777777" w:rsidR="00F17DA4" w:rsidRPr="00392524" w:rsidRDefault="00F17DA4" w:rsidP="00AD7C76">
            <w:pPr>
              <w:spacing w:line="240" w:lineRule="exact"/>
              <w:ind w:right="-104"/>
              <w:rPr>
                <w:rFonts w:ascii="CordiaUPC" w:hAnsi="CordiaUPC" w:cs="CordiaUPC"/>
                <w:sz w:val="26"/>
                <w:szCs w:val="26"/>
                <w:lang w:eastAsia="th-TH"/>
              </w:rPr>
            </w:pPr>
          </w:p>
        </w:tc>
        <w:tc>
          <w:tcPr>
            <w:tcW w:w="5101" w:type="dxa"/>
            <w:gridSpan w:val="7"/>
            <w:vAlign w:val="bottom"/>
          </w:tcPr>
          <w:p w14:paraId="310F2ADA" w14:textId="77777777" w:rsidR="00F17DA4" w:rsidRPr="00392524" w:rsidRDefault="00F17DA4" w:rsidP="00AD7C76">
            <w:pPr>
              <w:spacing w:line="240" w:lineRule="exact"/>
              <w:ind w:left="-108" w:right="-108"/>
              <w:jc w:val="center"/>
              <w:rPr>
                <w:rFonts w:ascii="CordiaUPC" w:hAnsi="CordiaUPC" w:cs="CordiaUPC"/>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F17DA4" w:rsidRPr="00392524" w14:paraId="620FE501" w14:textId="77777777" w:rsidTr="00612B72">
        <w:trPr>
          <w:trHeight w:hRule="exact" w:val="281"/>
          <w:tblHeader/>
        </w:trPr>
        <w:tc>
          <w:tcPr>
            <w:tcW w:w="4221" w:type="dxa"/>
            <w:vAlign w:val="bottom"/>
          </w:tcPr>
          <w:p w14:paraId="4565824D" w14:textId="77777777" w:rsidR="00F17DA4" w:rsidRPr="00392524" w:rsidRDefault="00F17DA4" w:rsidP="00AD7C76">
            <w:pPr>
              <w:spacing w:line="240" w:lineRule="exact"/>
              <w:ind w:right="-104"/>
              <w:rPr>
                <w:rFonts w:ascii="CordiaUPC" w:hAnsi="CordiaUPC" w:cs="CordiaUPC"/>
                <w:b/>
                <w:bCs/>
                <w:i/>
                <w:iCs/>
                <w:sz w:val="26"/>
                <w:szCs w:val="26"/>
                <w:lang w:eastAsia="th-TH"/>
              </w:rPr>
            </w:pPr>
          </w:p>
        </w:tc>
        <w:tc>
          <w:tcPr>
            <w:tcW w:w="1080" w:type="dxa"/>
            <w:vAlign w:val="bottom"/>
          </w:tcPr>
          <w:p w14:paraId="62449771"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236" w:type="dxa"/>
            <w:vAlign w:val="bottom"/>
          </w:tcPr>
          <w:p w14:paraId="7C72B139"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1051" w:type="dxa"/>
            <w:vAlign w:val="bottom"/>
          </w:tcPr>
          <w:p w14:paraId="5705DC7B"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236" w:type="dxa"/>
            <w:vAlign w:val="bottom"/>
          </w:tcPr>
          <w:p w14:paraId="16E82F6E"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1087" w:type="dxa"/>
            <w:vAlign w:val="bottom"/>
          </w:tcPr>
          <w:p w14:paraId="64705325"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277" w:type="dxa"/>
            <w:vAlign w:val="bottom"/>
          </w:tcPr>
          <w:p w14:paraId="44329785"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c>
          <w:tcPr>
            <w:tcW w:w="1134" w:type="dxa"/>
            <w:vAlign w:val="bottom"/>
          </w:tcPr>
          <w:p w14:paraId="63EBA46D" w14:textId="77777777" w:rsidR="00F17DA4" w:rsidRPr="00392524" w:rsidRDefault="00F17DA4" w:rsidP="00AD7C76">
            <w:pPr>
              <w:tabs>
                <w:tab w:val="decimal" w:pos="704"/>
              </w:tabs>
              <w:spacing w:line="240" w:lineRule="exact"/>
              <w:ind w:left="-103" w:right="-76"/>
              <w:rPr>
                <w:rFonts w:ascii="CordiaUPC" w:hAnsi="CordiaUPC" w:cs="CordiaUPC"/>
                <w:sz w:val="26"/>
                <w:szCs w:val="26"/>
              </w:rPr>
            </w:pPr>
          </w:p>
        </w:tc>
      </w:tr>
      <w:tr w:rsidR="002B4EAA" w:rsidRPr="00392524" w14:paraId="1651175A" w14:textId="77777777" w:rsidTr="00612B72">
        <w:tc>
          <w:tcPr>
            <w:tcW w:w="4221" w:type="dxa"/>
            <w:vAlign w:val="bottom"/>
          </w:tcPr>
          <w:p w14:paraId="16D1376D" w14:textId="77777777" w:rsidR="002B4EAA" w:rsidRPr="00392524" w:rsidRDefault="002B4EAA" w:rsidP="002B4EAA">
            <w:pPr>
              <w:spacing w:line="240" w:lineRule="exact"/>
              <w:ind w:right="-104"/>
              <w:rPr>
                <w:rFonts w:ascii="CordiaUPC" w:hAnsi="CordiaUPC" w:cs="CordiaUPC"/>
                <w:spacing w:val="-6"/>
                <w:sz w:val="26"/>
                <w:szCs w:val="26"/>
                <w:lang w:val="en-US" w:eastAsia="th-TH" w:bidi="th-TH"/>
              </w:rPr>
            </w:pPr>
            <w:r w:rsidRPr="00392524">
              <w:rPr>
                <w:rFonts w:ascii="CordiaUPC" w:hAnsi="CordiaUPC" w:cs="CordiaUPC"/>
                <w:spacing w:val="-6"/>
                <w:sz w:val="26"/>
                <w:szCs w:val="26"/>
                <w:lang w:val="en-US" w:eastAsia="th-TH" w:bidi="th-TH"/>
              </w:rPr>
              <w:t>Interbank and money market items</w:t>
            </w:r>
          </w:p>
        </w:tc>
        <w:tc>
          <w:tcPr>
            <w:tcW w:w="1080" w:type="dxa"/>
            <w:vAlign w:val="bottom"/>
          </w:tcPr>
          <w:p w14:paraId="7347FED3" w14:textId="55DD2875"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79</w:t>
            </w:r>
          </w:p>
        </w:tc>
        <w:tc>
          <w:tcPr>
            <w:tcW w:w="236" w:type="dxa"/>
            <w:vAlign w:val="bottom"/>
          </w:tcPr>
          <w:p w14:paraId="2C07E7A1"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464DD272" w14:textId="2065F7E8"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328F39C7"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3BA86361" w14:textId="02E44C3D"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77" w:type="dxa"/>
            <w:vAlign w:val="bottom"/>
          </w:tcPr>
          <w:p w14:paraId="45F96325"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1134" w:type="dxa"/>
            <w:vAlign w:val="bottom"/>
          </w:tcPr>
          <w:p w14:paraId="0B5D534B" w14:textId="0B4D622E"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79</w:t>
            </w:r>
          </w:p>
        </w:tc>
      </w:tr>
      <w:tr w:rsidR="002B4EAA" w:rsidRPr="00392524" w14:paraId="0734C3A2" w14:textId="77777777" w:rsidTr="00612B72">
        <w:tc>
          <w:tcPr>
            <w:tcW w:w="4221" w:type="dxa"/>
            <w:vAlign w:val="bottom"/>
          </w:tcPr>
          <w:p w14:paraId="3FF98687" w14:textId="77777777" w:rsidR="002B4EAA" w:rsidRPr="00392524" w:rsidRDefault="002B4EAA" w:rsidP="002B4EAA">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Investments</w:t>
            </w:r>
          </w:p>
        </w:tc>
        <w:tc>
          <w:tcPr>
            <w:tcW w:w="1080" w:type="dxa"/>
            <w:vAlign w:val="bottom"/>
          </w:tcPr>
          <w:p w14:paraId="62AAB0AC" w14:textId="32BC4406"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99</w:t>
            </w:r>
          </w:p>
        </w:tc>
        <w:tc>
          <w:tcPr>
            <w:tcW w:w="236" w:type="dxa"/>
            <w:vAlign w:val="bottom"/>
          </w:tcPr>
          <w:p w14:paraId="4948A933"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038FE6E4" w14:textId="7B8A6552"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429978BE"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14B9E88B" w14:textId="075DF2DE"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2,885</w:t>
            </w:r>
          </w:p>
        </w:tc>
        <w:tc>
          <w:tcPr>
            <w:tcW w:w="277" w:type="dxa"/>
            <w:vAlign w:val="bottom"/>
          </w:tcPr>
          <w:p w14:paraId="3B1AD5F7"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1134" w:type="dxa"/>
            <w:vAlign w:val="bottom"/>
          </w:tcPr>
          <w:p w14:paraId="0F8F4AC9" w14:textId="3A3AD217"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2,984</w:t>
            </w:r>
          </w:p>
        </w:tc>
      </w:tr>
      <w:tr w:rsidR="002B4EAA" w:rsidRPr="00392524" w14:paraId="37CB0E3D" w14:textId="77777777" w:rsidTr="00612B72">
        <w:tc>
          <w:tcPr>
            <w:tcW w:w="4221" w:type="dxa"/>
          </w:tcPr>
          <w:p w14:paraId="0E41E3B0" w14:textId="6034BF37" w:rsidR="002B4EAA" w:rsidRPr="00392524" w:rsidRDefault="002B4EAA" w:rsidP="002B4EAA">
            <w:pPr>
              <w:spacing w:line="240" w:lineRule="exact"/>
              <w:ind w:left="156" w:right="-104" w:hanging="156"/>
              <w:rPr>
                <w:rFonts w:ascii="CordiaUPC" w:hAnsi="CordiaUPC" w:cs="CordiaUPC"/>
                <w:sz w:val="26"/>
                <w:szCs w:val="26"/>
                <w:lang w:eastAsia="th-TH"/>
              </w:rPr>
            </w:pPr>
            <w:r w:rsidRPr="00392524">
              <w:rPr>
                <w:rFonts w:ascii="CordiaUPC" w:hAnsi="CordiaUPC" w:cs="CordiaUPC"/>
                <w:sz w:val="26"/>
                <w:szCs w:val="26"/>
                <w:lang w:eastAsia="th-TH"/>
              </w:rPr>
              <w:t>Loans to customers and accrued interest receivables</w:t>
            </w:r>
          </w:p>
        </w:tc>
        <w:tc>
          <w:tcPr>
            <w:tcW w:w="1080" w:type="dxa"/>
            <w:vAlign w:val="bottom"/>
          </w:tcPr>
          <w:p w14:paraId="10C89581" w14:textId="0EED9CCC"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12,53</w:t>
            </w:r>
            <w:r w:rsidR="00C80615">
              <w:rPr>
                <w:rFonts w:ascii="CordiaUPC" w:hAnsi="CordiaUPC" w:cs="CordiaUPC"/>
                <w:sz w:val="26"/>
                <w:szCs w:val="26"/>
              </w:rPr>
              <w:t>6</w:t>
            </w:r>
          </w:p>
        </w:tc>
        <w:tc>
          <w:tcPr>
            <w:tcW w:w="236" w:type="dxa"/>
            <w:vAlign w:val="bottom"/>
          </w:tcPr>
          <w:p w14:paraId="7A1C4309"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2944B3EC" w14:textId="2E053366"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25,213</w:t>
            </w:r>
          </w:p>
        </w:tc>
        <w:tc>
          <w:tcPr>
            <w:tcW w:w="236" w:type="dxa"/>
            <w:vAlign w:val="bottom"/>
          </w:tcPr>
          <w:p w14:paraId="4BB71DC1"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4AFD57B8" w14:textId="18919AE9"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18,855</w:t>
            </w:r>
          </w:p>
        </w:tc>
        <w:tc>
          <w:tcPr>
            <w:tcW w:w="277" w:type="dxa"/>
            <w:vAlign w:val="bottom"/>
          </w:tcPr>
          <w:p w14:paraId="741B092E"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1134" w:type="dxa"/>
            <w:vAlign w:val="bottom"/>
          </w:tcPr>
          <w:p w14:paraId="4C3C13A9" w14:textId="6EF477BD"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56,60</w:t>
            </w:r>
            <w:r w:rsidR="00C80615">
              <w:rPr>
                <w:rFonts w:ascii="CordiaUPC" w:hAnsi="CordiaUPC" w:cs="CordiaUPC"/>
                <w:sz w:val="26"/>
                <w:szCs w:val="26"/>
              </w:rPr>
              <w:t>4</w:t>
            </w:r>
          </w:p>
        </w:tc>
      </w:tr>
      <w:tr w:rsidR="002B4EAA" w:rsidRPr="00392524" w14:paraId="3C68831D" w14:textId="77777777" w:rsidTr="00612B72">
        <w:tc>
          <w:tcPr>
            <w:tcW w:w="4221" w:type="dxa"/>
          </w:tcPr>
          <w:p w14:paraId="2AB7BAF5" w14:textId="77777777" w:rsidR="002B4EAA" w:rsidRPr="00392524" w:rsidRDefault="002B4EAA" w:rsidP="002B4EAA">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 xml:space="preserve">Other </w:t>
            </w:r>
            <w:r w:rsidRPr="00392524">
              <w:rPr>
                <w:rFonts w:ascii="CordiaUPC" w:hAnsi="CordiaUPC" w:cs="CordiaUPC"/>
                <w:sz w:val="26"/>
                <w:szCs w:val="26"/>
                <w:lang w:eastAsia="th-TH" w:bidi="th-TH"/>
              </w:rPr>
              <w:t xml:space="preserve">financial </w:t>
            </w:r>
            <w:r w:rsidRPr="00392524">
              <w:rPr>
                <w:rFonts w:ascii="CordiaUPC" w:hAnsi="CordiaUPC" w:cs="CordiaUPC"/>
                <w:sz w:val="26"/>
                <w:szCs w:val="26"/>
                <w:lang w:eastAsia="th-TH"/>
              </w:rPr>
              <w:t>assets</w:t>
            </w:r>
          </w:p>
        </w:tc>
        <w:tc>
          <w:tcPr>
            <w:tcW w:w="1080" w:type="dxa"/>
            <w:vAlign w:val="bottom"/>
          </w:tcPr>
          <w:p w14:paraId="658C0AA4" w14:textId="3E79488B"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35</w:t>
            </w:r>
          </w:p>
        </w:tc>
        <w:tc>
          <w:tcPr>
            <w:tcW w:w="236" w:type="dxa"/>
            <w:vAlign w:val="bottom"/>
          </w:tcPr>
          <w:p w14:paraId="488113EA"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1AE5C5C9" w14:textId="4DE0CC85"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97</w:t>
            </w:r>
          </w:p>
        </w:tc>
        <w:tc>
          <w:tcPr>
            <w:tcW w:w="236" w:type="dxa"/>
            <w:vAlign w:val="bottom"/>
          </w:tcPr>
          <w:p w14:paraId="7BE17852"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13D1ECDC" w14:textId="4412E3DB"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298</w:t>
            </w:r>
          </w:p>
        </w:tc>
        <w:tc>
          <w:tcPr>
            <w:tcW w:w="277" w:type="dxa"/>
            <w:vAlign w:val="bottom"/>
          </w:tcPr>
          <w:p w14:paraId="77786C31"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1134" w:type="dxa"/>
            <w:vAlign w:val="bottom"/>
          </w:tcPr>
          <w:p w14:paraId="61DB7D73" w14:textId="23BC24B9"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430</w:t>
            </w:r>
          </w:p>
        </w:tc>
      </w:tr>
      <w:tr w:rsidR="002B4EAA" w:rsidRPr="00392524" w14:paraId="3BB89BC2" w14:textId="77777777" w:rsidTr="00612B72">
        <w:tc>
          <w:tcPr>
            <w:tcW w:w="4221" w:type="dxa"/>
          </w:tcPr>
          <w:p w14:paraId="107ABD50" w14:textId="77777777" w:rsidR="002B4EAA" w:rsidRPr="00392524" w:rsidRDefault="002B4EAA" w:rsidP="002B4EAA">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 commitments and financial guarantee</w:t>
            </w:r>
          </w:p>
        </w:tc>
        <w:tc>
          <w:tcPr>
            <w:tcW w:w="1080" w:type="dxa"/>
            <w:vAlign w:val="bottom"/>
          </w:tcPr>
          <w:p w14:paraId="4FBD6E5E" w14:textId="1BE75F80"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819</w:t>
            </w:r>
          </w:p>
        </w:tc>
        <w:tc>
          <w:tcPr>
            <w:tcW w:w="236" w:type="dxa"/>
            <w:vAlign w:val="bottom"/>
          </w:tcPr>
          <w:p w14:paraId="313FF0DA"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7D07B9D4" w14:textId="16476CC5"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824</w:t>
            </w:r>
          </w:p>
        </w:tc>
        <w:tc>
          <w:tcPr>
            <w:tcW w:w="236" w:type="dxa"/>
            <w:vAlign w:val="bottom"/>
          </w:tcPr>
          <w:p w14:paraId="2C70E3AB"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01DACF19" w14:textId="4D248F0B"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326</w:t>
            </w:r>
          </w:p>
        </w:tc>
        <w:tc>
          <w:tcPr>
            <w:tcW w:w="277" w:type="dxa"/>
            <w:vAlign w:val="bottom"/>
          </w:tcPr>
          <w:p w14:paraId="4247997F"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1134" w:type="dxa"/>
            <w:vAlign w:val="bottom"/>
          </w:tcPr>
          <w:p w14:paraId="4FD86572" w14:textId="0E906BCC"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1,969</w:t>
            </w:r>
          </w:p>
        </w:tc>
      </w:tr>
      <w:tr w:rsidR="002B4EAA" w:rsidRPr="00392524" w14:paraId="6285527E" w14:textId="77777777" w:rsidTr="00612B72">
        <w:tc>
          <w:tcPr>
            <w:tcW w:w="4221" w:type="dxa"/>
          </w:tcPr>
          <w:p w14:paraId="3408580B" w14:textId="444D6943" w:rsidR="002B4EAA" w:rsidRPr="00392524" w:rsidRDefault="002B4EAA" w:rsidP="002B4EAA">
            <w:pPr>
              <w:spacing w:line="240" w:lineRule="exact"/>
              <w:ind w:right="-104"/>
              <w:rPr>
                <w:rFonts w:ascii="CordiaUPC" w:hAnsi="CordiaUPC" w:cs="CordiaUPC"/>
                <w:sz w:val="26"/>
                <w:szCs w:val="26"/>
                <w:lang w:eastAsia="th-TH"/>
              </w:rPr>
            </w:pPr>
          </w:p>
        </w:tc>
        <w:tc>
          <w:tcPr>
            <w:tcW w:w="1080" w:type="dxa"/>
            <w:vAlign w:val="bottom"/>
          </w:tcPr>
          <w:p w14:paraId="3F265D76"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236" w:type="dxa"/>
            <w:vAlign w:val="bottom"/>
          </w:tcPr>
          <w:p w14:paraId="3DDC4BF0"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475A0862" w14:textId="66306007" w:rsidR="002B4EAA" w:rsidRPr="00392524" w:rsidRDefault="002B4EAA" w:rsidP="002B4EAA">
            <w:pPr>
              <w:tabs>
                <w:tab w:val="decimal" w:pos="704"/>
              </w:tabs>
              <w:spacing w:line="240" w:lineRule="exact"/>
              <w:ind w:right="-76"/>
              <w:rPr>
                <w:rFonts w:ascii="CordiaUPC" w:hAnsi="CordiaUPC" w:cs="CordiaUPC"/>
                <w:sz w:val="26"/>
                <w:szCs w:val="26"/>
              </w:rPr>
            </w:pPr>
          </w:p>
        </w:tc>
        <w:tc>
          <w:tcPr>
            <w:tcW w:w="236" w:type="dxa"/>
            <w:vAlign w:val="bottom"/>
          </w:tcPr>
          <w:p w14:paraId="64007B67"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018B1C87"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277" w:type="dxa"/>
            <w:vAlign w:val="bottom"/>
          </w:tcPr>
          <w:p w14:paraId="50D20F0E"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1134" w:type="dxa"/>
            <w:vAlign w:val="bottom"/>
          </w:tcPr>
          <w:p w14:paraId="259865C7"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r>
    </w:tbl>
    <w:p w14:paraId="2F821821" w14:textId="77777777" w:rsidR="00172837" w:rsidRDefault="00172837">
      <w:r>
        <w:br w:type="page"/>
      </w:r>
    </w:p>
    <w:tbl>
      <w:tblPr>
        <w:tblW w:w="9306" w:type="dxa"/>
        <w:tblInd w:w="459" w:type="dxa"/>
        <w:tblLayout w:type="fixed"/>
        <w:tblLook w:val="00A0" w:firstRow="1" w:lastRow="0" w:firstColumn="1" w:lastColumn="0" w:noHBand="0" w:noVBand="0"/>
      </w:tblPr>
      <w:tblGrid>
        <w:gridCol w:w="4221"/>
        <w:gridCol w:w="1080"/>
        <w:gridCol w:w="236"/>
        <w:gridCol w:w="1024"/>
        <w:gridCol w:w="236"/>
        <w:gridCol w:w="1114"/>
        <w:gridCol w:w="236"/>
        <w:gridCol w:w="1159"/>
      </w:tblGrid>
      <w:tr w:rsidR="00392553" w:rsidRPr="00392524" w14:paraId="278BA871" w14:textId="77777777" w:rsidTr="004A2B8B">
        <w:trPr>
          <w:tblHeader/>
        </w:trPr>
        <w:tc>
          <w:tcPr>
            <w:tcW w:w="4221" w:type="dxa"/>
            <w:vAlign w:val="bottom"/>
          </w:tcPr>
          <w:p w14:paraId="6BCE325E" w14:textId="6D59F7BE" w:rsidR="00392553" w:rsidRPr="00392524" w:rsidRDefault="00392553" w:rsidP="00392553">
            <w:pPr>
              <w:spacing w:line="240" w:lineRule="exact"/>
              <w:ind w:right="-104"/>
              <w:rPr>
                <w:rFonts w:ascii="CordiaUPC" w:hAnsi="CordiaUPC" w:cs="CordiaUPC"/>
                <w:sz w:val="26"/>
                <w:szCs w:val="26"/>
                <w:lang w:eastAsia="th-TH"/>
              </w:rPr>
            </w:pPr>
          </w:p>
        </w:tc>
        <w:tc>
          <w:tcPr>
            <w:tcW w:w="5083" w:type="dxa"/>
            <w:gridSpan w:val="7"/>
            <w:vAlign w:val="bottom"/>
          </w:tcPr>
          <w:p w14:paraId="606F43DF"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b/>
                <w:bCs/>
                <w:sz w:val="26"/>
                <w:szCs w:val="26"/>
              </w:rPr>
              <w:t>Consolidated</w:t>
            </w:r>
          </w:p>
        </w:tc>
      </w:tr>
      <w:tr w:rsidR="00392553" w:rsidRPr="00392524" w14:paraId="046C38ED" w14:textId="77777777" w:rsidTr="004A2B8B">
        <w:trPr>
          <w:tblHeader/>
        </w:trPr>
        <w:tc>
          <w:tcPr>
            <w:tcW w:w="4221" w:type="dxa"/>
            <w:vAlign w:val="bottom"/>
          </w:tcPr>
          <w:p w14:paraId="33C9B624" w14:textId="77777777" w:rsidR="00392553" w:rsidRPr="00392524" w:rsidRDefault="00392553" w:rsidP="00392553">
            <w:pPr>
              <w:spacing w:line="240" w:lineRule="exact"/>
              <w:ind w:right="-104"/>
              <w:rPr>
                <w:rFonts w:ascii="CordiaUPC" w:hAnsi="CordiaUPC" w:cs="CordiaUPC"/>
                <w:sz w:val="26"/>
                <w:szCs w:val="26"/>
                <w:lang w:eastAsia="th-TH"/>
              </w:rPr>
            </w:pPr>
          </w:p>
        </w:tc>
        <w:tc>
          <w:tcPr>
            <w:tcW w:w="5083" w:type="dxa"/>
            <w:gridSpan w:val="7"/>
            <w:vAlign w:val="bottom"/>
          </w:tcPr>
          <w:p w14:paraId="5C5D5AAB" w14:textId="79A78D12"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eastAsia="Times New Roman" w:hAnsi="CordiaUPC" w:cs="CordiaUPC"/>
                <w:sz w:val="26"/>
                <w:szCs w:val="26"/>
                <w:lang w:bidi="th-TH"/>
              </w:rPr>
              <w:t>31 December 2021</w:t>
            </w:r>
          </w:p>
        </w:tc>
      </w:tr>
      <w:tr w:rsidR="00392553" w:rsidRPr="00392524" w14:paraId="6EA50A09" w14:textId="77777777" w:rsidTr="004A2B8B">
        <w:trPr>
          <w:tblHeader/>
        </w:trPr>
        <w:tc>
          <w:tcPr>
            <w:tcW w:w="4221" w:type="dxa"/>
            <w:vAlign w:val="bottom"/>
          </w:tcPr>
          <w:p w14:paraId="46D097AA" w14:textId="77777777" w:rsidR="00392553" w:rsidRPr="00392524" w:rsidRDefault="00392553" w:rsidP="00392553">
            <w:pPr>
              <w:spacing w:line="240" w:lineRule="exact"/>
              <w:ind w:right="-104"/>
              <w:rPr>
                <w:rFonts w:ascii="CordiaUPC" w:hAnsi="CordiaUPC" w:cs="CordiaUPC"/>
                <w:sz w:val="26"/>
                <w:szCs w:val="26"/>
                <w:lang w:eastAsia="th-TH"/>
              </w:rPr>
            </w:pPr>
          </w:p>
        </w:tc>
        <w:tc>
          <w:tcPr>
            <w:tcW w:w="1080" w:type="dxa"/>
            <w:vAlign w:val="bottom"/>
          </w:tcPr>
          <w:p w14:paraId="4B573E1B"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236" w:type="dxa"/>
            <w:vAlign w:val="bottom"/>
          </w:tcPr>
          <w:p w14:paraId="6CF67A7B"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024" w:type="dxa"/>
            <w:vAlign w:val="bottom"/>
          </w:tcPr>
          <w:p w14:paraId="46C5B75F"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2A188690"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114" w:type="dxa"/>
            <w:vAlign w:val="bottom"/>
          </w:tcPr>
          <w:p w14:paraId="09EF0DFE"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32F88E49"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159" w:type="dxa"/>
            <w:vAlign w:val="bottom"/>
          </w:tcPr>
          <w:p w14:paraId="0477452A" w14:textId="77777777" w:rsidR="00392553" w:rsidRPr="00392524" w:rsidRDefault="00392553" w:rsidP="00392553">
            <w:pPr>
              <w:spacing w:line="240" w:lineRule="exact"/>
              <w:ind w:left="-108" w:right="-108"/>
              <w:jc w:val="center"/>
              <w:rPr>
                <w:rFonts w:ascii="CordiaUPC" w:hAnsi="CordiaUPC" w:cs="CordiaUPC"/>
                <w:sz w:val="26"/>
                <w:szCs w:val="26"/>
              </w:rPr>
            </w:pPr>
          </w:p>
        </w:tc>
      </w:tr>
      <w:tr w:rsidR="00392553" w:rsidRPr="00392524" w14:paraId="6B47B313" w14:textId="77777777" w:rsidTr="004A2B8B">
        <w:trPr>
          <w:tblHeader/>
        </w:trPr>
        <w:tc>
          <w:tcPr>
            <w:tcW w:w="4221" w:type="dxa"/>
            <w:vAlign w:val="bottom"/>
          </w:tcPr>
          <w:p w14:paraId="4C7EFACC" w14:textId="77777777" w:rsidR="00392553" w:rsidRPr="00392524" w:rsidRDefault="00392553" w:rsidP="00392553">
            <w:pPr>
              <w:spacing w:line="240" w:lineRule="exact"/>
              <w:ind w:right="-104"/>
              <w:rPr>
                <w:rFonts w:ascii="CordiaUPC" w:hAnsi="CordiaUPC" w:cs="CordiaUPC"/>
                <w:sz w:val="26"/>
                <w:szCs w:val="26"/>
                <w:lang w:eastAsia="th-TH"/>
              </w:rPr>
            </w:pPr>
          </w:p>
        </w:tc>
        <w:tc>
          <w:tcPr>
            <w:tcW w:w="1080" w:type="dxa"/>
            <w:vAlign w:val="bottom"/>
          </w:tcPr>
          <w:p w14:paraId="3E6843F1"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236" w:type="dxa"/>
            <w:vAlign w:val="bottom"/>
          </w:tcPr>
          <w:p w14:paraId="41035A9A"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024" w:type="dxa"/>
            <w:vAlign w:val="bottom"/>
          </w:tcPr>
          <w:p w14:paraId="38B7AEEC"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79BE5990"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114" w:type="dxa"/>
            <w:vAlign w:val="bottom"/>
          </w:tcPr>
          <w:p w14:paraId="167EF49B"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1F7AAB90"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159" w:type="dxa"/>
            <w:vAlign w:val="bottom"/>
          </w:tcPr>
          <w:p w14:paraId="40147134" w14:textId="77777777" w:rsidR="00392553" w:rsidRPr="00392524" w:rsidRDefault="00392553" w:rsidP="00392553">
            <w:pPr>
              <w:spacing w:line="240" w:lineRule="exact"/>
              <w:ind w:left="-108" w:right="-108"/>
              <w:jc w:val="center"/>
              <w:rPr>
                <w:rFonts w:ascii="CordiaUPC" w:hAnsi="CordiaUPC" w:cs="CordiaUPC"/>
                <w:sz w:val="26"/>
                <w:szCs w:val="26"/>
              </w:rPr>
            </w:pPr>
          </w:p>
        </w:tc>
      </w:tr>
      <w:tr w:rsidR="00392553" w:rsidRPr="00392524" w14:paraId="2C49ABB2" w14:textId="77777777" w:rsidTr="004A2B8B">
        <w:trPr>
          <w:tblHeader/>
        </w:trPr>
        <w:tc>
          <w:tcPr>
            <w:tcW w:w="4221" w:type="dxa"/>
            <w:vAlign w:val="bottom"/>
          </w:tcPr>
          <w:p w14:paraId="38ADE247" w14:textId="77777777" w:rsidR="00392553" w:rsidRPr="00392524" w:rsidRDefault="00392553" w:rsidP="00392553">
            <w:pPr>
              <w:spacing w:line="240" w:lineRule="exact"/>
              <w:ind w:right="-104"/>
              <w:rPr>
                <w:rFonts w:ascii="CordiaUPC" w:hAnsi="CordiaUPC" w:cs="CordiaUPC"/>
                <w:sz w:val="26"/>
                <w:szCs w:val="26"/>
                <w:lang w:eastAsia="th-TH"/>
              </w:rPr>
            </w:pPr>
          </w:p>
        </w:tc>
        <w:tc>
          <w:tcPr>
            <w:tcW w:w="1080" w:type="dxa"/>
            <w:vAlign w:val="bottom"/>
          </w:tcPr>
          <w:p w14:paraId="01CE99BC"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12-Month</w:t>
            </w:r>
          </w:p>
        </w:tc>
        <w:tc>
          <w:tcPr>
            <w:tcW w:w="236" w:type="dxa"/>
            <w:vAlign w:val="bottom"/>
          </w:tcPr>
          <w:p w14:paraId="6DEC6FE6"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024" w:type="dxa"/>
            <w:vAlign w:val="bottom"/>
          </w:tcPr>
          <w:p w14:paraId="228DCA03"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not credit</w:t>
            </w:r>
          </w:p>
        </w:tc>
        <w:tc>
          <w:tcPr>
            <w:tcW w:w="236" w:type="dxa"/>
            <w:vAlign w:val="bottom"/>
          </w:tcPr>
          <w:p w14:paraId="348B9E72"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114" w:type="dxa"/>
            <w:vAlign w:val="bottom"/>
          </w:tcPr>
          <w:p w14:paraId="6B4A4E95"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credit</w:t>
            </w:r>
          </w:p>
        </w:tc>
        <w:tc>
          <w:tcPr>
            <w:tcW w:w="236" w:type="dxa"/>
            <w:vAlign w:val="bottom"/>
          </w:tcPr>
          <w:p w14:paraId="1CB59BCC"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159" w:type="dxa"/>
            <w:vAlign w:val="bottom"/>
          </w:tcPr>
          <w:p w14:paraId="7E26A9B6" w14:textId="77777777" w:rsidR="00392553" w:rsidRPr="00392524" w:rsidRDefault="00392553" w:rsidP="00392553">
            <w:pPr>
              <w:spacing w:line="240" w:lineRule="exact"/>
              <w:ind w:left="-108" w:right="-108"/>
              <w:jc w:val="center"/>
              <w:rPr>
                <w:rFonts w:ascii="CordiaUPC" w:hAnsi="CordiaUPC" w:cs="CordiaUPC"/>
                <w:sz w:val="26"/>
                <w:szCs w:val="26"/>
              </w:rPr>
            </w:pPr>
          </w:p>
        </w:tc>
      </w:tr>
      <w:tr w:rsidR="00392553" w:rsidRPr="00392524" w14:paraId="5B20AA17" w14:textId="77777777" w:rsidTr="004A2B8B">
        <w:trPr>
          <w:tblHeader/>
        </w:trPr>
        <w:tc>
          <w:tcPr>
            <w:tcW w:w="4221" w:type="dxa"/>
            <w:vAlign w:val="bottom"/>
          </w:tcPr>
          <w:p w14:paraId="214C99D1" w14:textId="77777777" w:rsidR="00392553" w:rsidRPr="00392524" w:rsidRDefault="00392553" w:rsidP="00392553">
            <w:pPr>
              <w:spacing w:line="240" w:lineRule="exact"/>
              <w:ind w:right="-104"/>
              <w:rPr>
                <w:rFonts w:ascii="CordiaUPC" w:hAnsi="CordiaUPC" w:cs="CordiaUPC"/>
                <w:sz w:val="26"/>
                <w:szCs w:val="26"/>
                <w:lang w:eastAsia="th-TH"/>
              </w:rPr>
            </w:pPr>
          </w:p>
        </w:tc>
        <w:tc>
          <w:tcPr>
            <w:tcW w:w="1080" w:type="dxa"/>
            <w:vAlign w:val="bottom"/>
          </w:tcPr>
          <w:p w14:paraId="12B5ABB7"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5E893537"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024" w:type="dxa"/>
            <w:vAlign w:val="bottom"/>
          </w:tcPr>
          <w:p w14:paraId="50CB5F7D"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251B1674"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114" w:type="dxa"/>
            <w:vAlign w:val="bottom"/>
          </w:tcPr>
          <w:p w14:paraId="1B392407"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7A27E9BF" w14:textId="77777777" w:rsidR="00392553" w:rsidRPr="00392524" w:rsidRDefault="00392553" w:rsidP="00392553">
            <w:pPr>
              <w:spacing w:line="240" w:lineRule="exact"/>
              <w:ind w:left="-108" w:right="-108"/>
              <w:jc w:val="center"/>
              <w:rPr>
                <w:rFonts w:ascii="CordiaUPC" w:hAnsi="CordiaUPC" w:cs="CordiaUPC"/>
                <w:sz w:val="26"/>
                <w:szCs w:val="26"/>
              </w:rPr>
            </w:pPr>
          </w:p>
        </w:tc>
        <w:tc>
          <w:tcPr>
            <w:tcW w:w="1159" w:type="dxa"/>
            <w:vAlign w:val="bottom"/>
          </w:tcPr>
          <w:p w14:paraId="683F2FFB"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sz w:val="26"/>
                <w:szCs w:val="26"/>
              </w:rPr>
              <w:t>Total</w:t>
            </w:r>
          </w:p>
        </w:tc>
      </w:tr>
      <w:tr w:rsidR="00392553" w:rsidRPr="00392524" w14:paraId="182CB481" w14:textId="77777777" w:rsidTr="004A2B8B">
        <w:trPr>
          <w:tblHeader/>
        </w:trPr>
        <w:tc>
          <w:tcPr>
            <w:tcW w:w="4221" w:type="dxa"/>
            <w:vAlign w:val="bottom"/>
          </w:tcPr>
          <w:p w14:paraId="0F2A2281" w14:textId="77777777" w:rsidR="00392553" w:rsidRPr="00392524" w:rsidRDefault="00392553" w:rsidP="00392553">
            <w:pPr>
              <w:spacing w:line="240" w:lineRule="exact"/>
              <w:ind w:right="-104"/>
              <w:rPr>
                <w:rFonts w:ascii="CordiaUPC" w:hAnsi="CordiaUPC" w:cs="CordiaUPC"/>
                <w:sz w:val="26"/>
                <w:szCs w:val="26"/>
                <w:lang w:eastAsia="th-TH"/>
              </w:rPr>
            </w:pPr>
          </w:p>
        </w:tc>
        <w:tc>
          <w:tcPr>
            <w:tcW w:w="5083" w:type="dxa"/>
            <w:gridSpan w:val="7"/>
            <w:vAlign w:val="bottom"/>
          </w:tcPr>
          <w:p w14:paraId="5E7A62C9" w14:textId="77777777" w:rsidR="00392553" w:rsidRPr="00392524" w:rsidRDefault="00392553" w:rsidP="00392553">
            <w:pPr>
              <w:spacing w:line="240" w:lineRule="exact"/>
              <w:ind w:left="-108" w:right="-108"/>
              <w:jc w:val="center"/>
              <w:rPr>
                <w:rFonts w:ascii="CordiaUPC" w:hAnsi="CordiaUPC" w:cs="CordiaUPC"/>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392553" w:rsidRPr="00392524" w14:paraId="3E2B0304" w14:textId="77777777" w:rsidTr="004A2B8B">
        <w:trPr>
          <w:trHeight w:hRule="exact" w:val="218"/>
          <w:tblHeader/>
        </w:trPr>
        <w:tc>
          <w:tcPr>
            <w:tcW w:w="4221" w:type="dxa"/>
            <w:vAlign w:val="bottom"/>
          </w:tcPr>
          <w:p w14:paraId="06157988" w14:textId="77777777" w:rsidR="00392553" w:rsidRPr="00392524" w:rsidRDefault="00392553" w:rsidP="00392553">
            <w:pPr>
              <w:spacing w:line="240" w:lineRule="exact"/>
              <w:ind w:right="-104"/>
              <w:rPr>
                <w:rFonts w:ascii="CordiaUPC" w:hAnsi="CordiaUPC" w:cs="CordiaUPC"/>
                <w:b/>
                <w:bCs/>
                <w:i/>
                <w:iCs/>
                <w:sz w:val="26"/>
                <w:szCs w:val="26"/>
                <w:lang w:eastAsia="th-TH"/>
              </w:rPr>
            </w:pPr>
          </w:p>
        </w:tc>
        <w:tc>
          <w:tcPr>
            <w:tcW w:w="1080" w:type="dxa"/>
            <w:vAlign w:val="bottom"/>
          </w:tcPr>
          <w:p w14:paraId="00E40085"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236" w:type="dxa"/>
            <w:vAlign w:val="bottom"/>
          </w:tcPr>
          <w:p w14:paraId="45F4A4F0"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024" w:type="dxa"/>
            <w:vAlign w:val="bottom"/>
          </w:tcPr>
          <w:p w14:paraId="556874FD"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236" w:type="dxa"/>
            <w:vAlign w:val="bottom"/>
          </w:tcPr>
          <w:p w14:paraId="235CDF22"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14" w:type="dxa"/>
            <w:vAlign w:val="bottom"/>
          </w:tcPr>
          <w:p w14:paraId="3CE8F14B"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236" w:type="dxa"/>
            <w:vAlign w:val="bottom"/>
          </w:tcPr>
          <w:p w14:paraId="4F7DB132"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2403BB09"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r>
      <w:tr w:rsidR="00392553" w:rsidRPr="00392524" w14:paraId="4F9E7341" w14:textId="77777777" w:rsidTr="004A2B8B">
        <w:tc>
          <w:tcPr>
            <w:tcW w:w="4221" w:type="dxa"/>
            <w:vAlign w:val="bottom"/>
          </w:tcPr>
          <w:p w14:paraId="131F7384" w14:textId="77777777" w:rsidR="00392553" w:rsidRPr="00392524" w:rsidRDefault="00392553" w:rsidP="00392553">
            <w:pPr>
              <w:spacing w:line="240" w:lineRule="exact"/>
              <w:ind w:right="-104"/>
              <w:rPr>
                <w:rFonts w:ascii="CordiaUPC" w:hAnsi="CordiaUPC" w:cs="CordiaUPC"/>
                <w:spacing w:val="-6"/>
                <w:sz w:val="26"/>
                <w:szCs w:val="26"/>
                <w:lang w:val="en-US" w:eastAsia="th-TH" w:bidi="th-TH"/>
              </w:rPr>
            </w:pPr>
            <w:r w:rsidRPr="00392524">
              <w:rPr>
                <w:rFonts w:ascii="CordiaUPC" w:hAnsi="CordiaUPC" w:cs="CordiaUPC"/>
                <w:spacing w:val="-6"/>
                <w:sz w:val="26"/>
                <w:szCs w:val="26"/>
                <w:lang w:val="en-US" w:eastAsia="th-TH" w:bidi="th-TH"/>
              </w:rPr>
              <w:t>Interbank and money market items</w:t>
            </w:r>
          </w:p>
        </w:tc>
        <w:tc>
          <w:tcPr>
            <w:tcW w:w="1080" w:type="dxa"/>
            <w:vAlign w:val="bottom"/>
          </w:tcPr>
          <w:p w14:paraId="389F583C" w14:textId="180A9E03" w:rsidR="00392553" w:rsidRPr="00392524" w:rsidRDefault="00392553" w:rsidP="00392553">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rPr>
              <w:t>4</w:t>
            </w:r>
            <w:r w:rsidR="00AF4540" w:rsidRPr="00392524">
              <w:rPr>
                <w:rFonts w:ascii="CordiaUPC" w:hAnsi="CordiaUPC" w:cs="CordiaUPC" w:hint="cs"/>
                <w:sz w:val="26"/>
                <w:szCs w:val="26"/>
                <w:cs/>
                <w:lang w:bidi="th-TH"/>
              </w:rPr>
              <w:t>3</w:t>
            </w:r>
          </w:p>
        </w:tc>
        <w:tc>
          <w:tcPr>
            <w:tcW w:w="236" w:type="dxa"/>
            <w:vAlign w:val="bottom"/>
          </w:tcPr>
          <w:p w14:paraId="5408C200"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F07496C" w14:textId="4E6F10C6"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w:t>
            </w:r>
          </w:p>
        </w:tc>
        <w:tc>
          <w:tcPr>
            <w:tcW w:w="236" w:type="dxa"/>
            <w:vAlign w:val="bottom"/>
          </w:tcPr>
          <w:p w14:paraId="0598A2C2"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BA89CF4" w14:textId="14CEA5EE"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w:t>
            </w:r>
          </w:p>
        </w:tc>
        <w:tc>
          <w:tcPr>
            <w:tcW w:w="236" w:type="dxa"/>
            <w:vAlign w:val="bottom"/>
          </w:tcPr>
          <w:p w14:paraId="1E9A2A7D"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1B5CBBD4" w14:textId="7BE56435" w:rsidR="00392553" w:rsidRPr="00392524" w:rsidRDefault="00392553" w:rsidP="00392553">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rPr>
              <w:t>4</w:t>
            </w:r>
            <w:r w:rsidR="00AF4540" w:rsidRPr="00392524">
              <w:rPr>
                <w:rFonts w:ascii="CordiaUPC" w:hAnsi="CordiaUPC" w:cs="CordiaUPC" w:hint="cs"/>
                <w:sz w:val="26"/>
                <w:szCs w:val="26"/>
                <w:cs/>
                <w:lang w:bidi="th-TH"/>
              </w:rPr>
              <w:t>3</w:t>
            </w:r>
          </w:p>
        </w:tc>
      </w:tr>
      <w:tr w:rsidR="00392553" w:rsidRPr="00392524" w14:paraId="3BEC640B" w14:textId="77777777" w:rsidTr="004A2B8B">
        <w:tc>
          <w:tcPr>
            <w:tcW w:w="4221" w:type="dxa"/>
            <w:vAlign w:val="bottom"/>
          </w:tcPr>
          <w:p w14:paraId="0CB86A25"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Investments</w:t>
            </w:r>
          </w:p>
        </w:tc>
        <w:tc>
          <w:tcPr>
            <w:tcW w:w="1080" w:type="dxa"/>
            <w:vAlign w:val="bottom"/>
          </w:tcPr>
          <w:p w14:paraId="19CCC5A4" w14:textId="6B7A5D76"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68</w:t>
            </w:r>
          </w:p>
        </w:tc>
        <w:tc>
          <w:tcPr>
            <w:tcW w:w="236" w:type="dxa"/>
            <w:vAlign w:val="bottom"/>
          </w:tcPr>
          <w:p w14:paraId="5FC6E0E5"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BAE937F" w14:textId="15E35DCA"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w:t>
            </w:r>
          </w:p>
        </w:tc>
        <w:tc>
          <w:tcPr>
            <w:tcW w:w="236" w:type="dxa"/>
            <w:vAlign w:val="bottom"/>
          </w:tcPr>
          <w:p w14:paraId="235D54F7"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E915BE0" w14:textId="56C04DBD"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2,885</w:t>
            </w:r>
          </w:p>
        </w:tc>
        <w:tc>
          <w:tcPr>
            <w:tcW w:w="236" w:type="dxa"/>
            <w:vAlign w:val="bottom"/>
          </w:tcPr>
          <w:p w14:paraId="397E798A"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440982D1" w14:textId="438C7E0A"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2,953</w:t>
            </w:r>
          </w:p>
        </w:tc>
      </w:tr>
      <w:tr w:rsidR="00392553" w:rsidRPr="00392524" w14:paraId="6E10357D" w14:textId="77777777" w:rsidTr="004A2B8B">
        <w:tc>
          <w:tcPr>
            <w:tcW w:w="4221" w:type="dxa"/>
          </w:tcPr>
          <w:p w14:paraId="76C6C4D9" w14:textId="77777777" w:rsidR="00392553" w:rsidRPr="00392524" w:rsidRDefault="00392553" w:rsidP="00392553">
            <w:pPr>
              <w:spacing w:line="240" w:lineRule="exact"/>
              <w:ind w:left="156" w:right="-104" w:hanging="156"/>
              <w:rPr>
                <w:rFonts w:ascii="CordiaUPC" w:hAnsi="CordiaUPC" w:cs="CordiaUPC"/>
                <w:sz w:val="26"/>
                <w:szCs w:val="26"/>
                <w:lang w:eastAsia="th-TH"/>
              </w:rPr>
            </w:pPr>
            <w:r w:rsidRPr="00392524">
              <w:rPr>
                <w:rFonts w:ascii="CordiaUPC" w:hAnsi="CordiaUPC" w:cs="CordiaUPC"/>
                <w:sz w:val="26"/>
                <w:szCs w:val="26"/>
                <w:lang w:eastAsia="th-TH"/>
              </w:rPr>
              <w:t>Loans to customers and accrued interest receivables</w:t>
            </w:r>
          </w:p>
        </w:tc>
        <w:tc>
          <w:tcPr>
            <w:tcW w:w="1080" w:type="dxa"/>
            <w:vAlign w:val="bottom"/>
          </w:tcPr>
          <w:p w14:paraId="427AA448" w14:textId="5060639D"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12,413</w:t>
            </w:r>
          </w:p>
        </w:tc>
        <w:tc>
          <w:tcPr>
            <w:tcW w:w="236" w:type="dxa"/>
            <w:vAlign w:val="bottom"/>
          </w:tcPr>
          <w:p w14:paraId="75FD23E9"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0B57A5F9" w14:textId="48DA48FF"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22,05</w:t>
            </w:r>
            <w:r w:rsidR="00AF4540" w:rsidRPr="00392524">
              <w:rPr>
                <w:rFonts w:ascii="CordiaUPC" w:hAnsi="CordiaUPC" w:cs="CordiaUPC" w:hint="cs"/>
                <w:sz w:val="26"/>
                <w:szCs w:val="26"/>
                <w:cs/>
                <w:lang w:bidi="th-TH"/>
              </w:rPr>
              <w:t>2</w:t>
            </w:r>
          </w:p>
        </w:tc>
        <w:tc>
          <w:tcPr>
            <w:tcW w:w="236" w:type="dxa"/>
            <w:vAlign w:val="bottom"/>
          </w:tcPr>
          <w:p w14:paraId="3C86EC8B"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F2D54FC" w14:textId="2A7320EE"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20,007</w:t>
            </w:r>
          </w:p>
        </w:tc>
        <w:tc>
          <w:tcPr>
            <w:tcW w:w="236" w:type="dxa"/>
          </w:tcPr>
          <w:p w14:paraId="2921FBC6"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17C4A590" w14:textId="7FCC1EB8"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54,472</w:t>
            </w:r>
          </w:p>
        </w:tc>
      </w:tr>
      <w:tr w:rsidR="00392553" w:rsidRPr="00392524" w14:paraId="775FD442" w14:textId="77777777" w:rsidTr="004A2B8B">
        <w:tc>
          <w:tcPr>
            <w:tcW w:w="4221" w:type="dxa"/>
          </w:tcPr>
          <w:p w14:paraId="7EE0F4BE"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 xml:space="preserve">Other </w:t>
            </w:r>
            <w:r w:rsidRPr="00392524">
              <w:rPr>
                <w:rFonts w:ascii="CordiaUPC" w:hAnsi="CordiaUPC" w:cs="CordiaUPC"/>
                <w:sz w:val="26"/>
                <w:szCs w:val="26"/>
                <w:lang w:eastAsia="th-TH" w:bidi="th-TH"/>
              </w:rPr>
              <w:t xml:space="preserve">financial </w:t>
            </w:r>
            <w:r w:rsidRPr="00392524">
              <w:rPr>
                <w:rFonts w:ascii="CordiaUPC" w:hAnsi="CordiaUPC" w:cs="CordiaUPC"/>
                <w:sz w:val="26"/>
                <w:szCs w:val="26"/>
                <w:lang w:eastAsia="th-TH"/>
              </w:rPr>
              <w:t>assets</w:t>
            </w:r>
          </w:p>
        </w:tc>
        <w:tc>
          <w:tcPr>
            <w:tcW w:w="1080" w:type="dxa"/>
            <w:vAlign w:val="bottom"/>
          </w:tcPr>
          <w:p w14:paraId="171A1270" w14:textId="1CDA5FAB"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41</w:t>
            </w:r>
          </w:p>
        </w:tc>
        <w:tc>
          <w:tcPr>
            <w:tcW w:w="236" w:type="dxa"/>
            <w:vAlign w:val="bottom"/>
          </w:tcPr>
          <w:p w14:paraId="5E421E70"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2996A108" w14:textId="4A0E97DA"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99</w:t>
            </w:r>
          </w:p>
        </w:tc>
        <w:tc>
          <w:tcPr>
            <w:tcW w:w="236" w:type="dxa"/>
            <w:vAlign w:val="bottom"/>
          </w:tcPr>
          <w:p w14:paraId="12AC6A6E"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7B7BAC1D" w14:textId="1DC31910"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373</w:t>
            </w:r>
          </w:p>
        </w:tc>
        <w:tc>
          <w:tcPr>
            <w:tcW w:w="236" w:type="dxa"/>
            <w:vAlign w:val="bottom"/>
          </w:tcPr>
          <w:p w14:paraId="5286D08A"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18FB2FA7" w14:textId="54C377EC"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513</w:t>
            </w:r>
          </w:p>
        </w:tc>
      </w:tr>
      <w:tr w:rsidR="00392553" w:rsidRPr="00392524" w14:paraId="4AF44F97" w14:textId="77777777" w:rsidTr="004A2B8B">
        <w:tc>
          <w:tcPr>
            <w:tcW w:w="4221" w:type="dxa"/>
          </w:tcPr>
          <w:p w14:paraId="325EE9D4" w14:textId="77777777" w:rsidR="00392553" w:rsidRPr="00392524" w:rsidRDefault="00392553" w:rsidP="00392553">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 commitments and financial guarantee</w:t>
            </w:r>
          </w:p>
        </w:tc>
        <w:tc>
          <w:tcPr>
            <w:tcW w:w="1080" w:type="dxa"/>
            <w:vAlign w:val="bottom"/>
          </w:tcPr>
          <w:p w14:paraId="7E3D3B9C" w14:textId="049DF7FB"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709</w:t>
            </w:r>
          </w:p>
        </w:tc>
        <w:tc>
          <w:tcPr>
            <w:tcW w:w="236" w:type="dxa"/>
            <w:vAlign w:val="bottom"/>
          </w:tcPr>
          <w:p w14:paraId="0E24C876"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342B02DA" w14:textId="22E15A24" w:rsidR="00392553" w:rsidRPr="00392524" w:rsidRDefault="00392553" w:rsidP="00392553">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rPr>
              <w:t>34</w:t>
            </w:r>
            <w:r w:rsidR="00AF4540" w:rsidRPr="00392524">
              <w:rPr>
                <w:rFonts w:ascii="CordiaUPC" w:hAnsi="CordiaUPC" w:cs="CordiaUPC" w:hint="cs"/>
                <w:sz w:val="26"/>
                <w:szCs w:val="26"/>
                <w:cs/>
                <w:lang w:bidi="th-TH"/>
              </w:rPr>
              <w:t>3</w:t>
            </w:r>
          </w:p>
        </w:tc>
        <w:tc>
          <w:tcPr>
            <w:tcW w:w="236" w:type="dxa"/>
            <w:vAlign w:val="bottom"/>
          </w:tcPr>
          <w:p w14:paraId="71193092" w14:textId="77777777" w:rsidR="00392553" w:rsidRPr="00392524" w:rsidRDefault="00392553" w:rsidP="00392553">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6E6946E6" w14:textId="646770E2"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286</w:t>
            </w:r>
          </w:p>
        </w:tc>
        <w:tc>
          <w:tcPr>
            <w:tcW w:w="236" w:type="dxa"/>
            <w:vAlign w:val="bottom"/>
          </w:tcPr>
          <w:p w14:paraId="57D1DB1E" w14:textId="77777777" w:rsidR="00392553" w:rsidRPr="00392524"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28CFE797" w14:textId="6F628383" w:rsidR="00392553" w:rsidRPr="00392524" w:rsidRDefault="00392553" w:rsidP="00392553">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1,338</w:t>
            </w:r>
          </w:p>
        </w:tc>
      </w:tr>
    </w:tbl>
    <w:p w14:paraId="61ABD752" w14:textId="4B2D6EC0" w:rsidR="00170F16" w:rsidRPr="00392524" w:rsidRDefault="00170F16" w:rsidP="00AD7C76">
      <w:pPr>
        <w:spacing w:line="240" w:lineRule="exact"/>
        <w:ind w:left="547"/>
        <w:jc w:val="thaiDistribute"/>
        <w:rPr>
          <w:rFonts w:ascii="CordiaUPC" w:hAnsi="CordiaUPC" w:cs="CordiaUPC"/>
          <w:sz w:val="26"/>
          <w:szCs w:val="26"/>
          <w:lang w:eastAsia="x-none"/>
        </w:rPr>
      </w:pPr>
    </w:p>
    <w:tbl>
      <w:tblPr>
        <w:tblW w:w="9321" w:type="dxa"/>
        <w:tblInd w:w="441" w:type="dxa"/>
        <w:tblLayout w:type="fixed"/>
        <w:tblLook w:val="00A0" w:firstRow="1" w:lastRow="0" w:firstColumn="1" w:lastColumn="0" w:noHBand="0" w:noVBand="0"/>
      </w:tblPr>
      <w:tblGrid>
        <w:gridCol w:w="4239"/>
        <w:gridCol w:w="1080"/>
        <w:gridCol w:w="236"/>
        <w:gridCol w:w="1024"/>
        <w:gridCol w:w="236"/>
        <w:gridCol w:w="1114"/>
        <w:gridCol w:w="236"/>
        <w:gridCol w:w="1156"/>
      </w:tblGrid>
      <w:tr w:rsidR="00023B56" w:rsidRPr="00392524" w14:paraId="2808D983" w14:textId="77777777" w:rsidTr="004A2B8B">
        <w:trPr>
          <w:tblHeader/>
        </w:trPr>
        <w:tc>
          <w:tcPr>
            <w:tcW w:w="4239" w:type="dxa"/>
          </w:tcPr>
          <w:p w14:paraId="18DF1B57" w14:textId="77777777" w:rsidR="00023B56" w:rsidRPr="00392524" w:rsidRDefault="00023B56" w:rsidP="00031D0C">
            <w:pPr>
              <w:spacing w:line="240" w:lineRule="exact"/>
              <w:ind w:right="-104"/>
              <w:rPr>
                <w:rFonts w:ascii="CordiaUPC" w:hAnsi="CordiaUPC" w:cs="CordiaUPC"/>
                <w:sz w:val="26"/>
                <w:szCs w:val="26"/>
                <w:lang w:eastAsia="th-TH"/>
              </w:rPr>
            </w:pPr>
          </w:p>
        </w:tc>
        <w:tc>
          <w:tcPr>
            <w:tcW w:w="5082" w:type="dxa"/>
            <w:gridSpan w:val="7"/>
          </w:tcPr>
          <w:p w14:paraId="4228887C" w14:textId="77777777" w:rsidR="00023B56" w:rsidRPr="00392524" w:rsidRDefault="00023B56" w:rsidP="00031D0C">
            <w:pPr>
              <w:spacing w:line="240" w:lineRule="exact"/>
              <w:ind w:left="-108" w:right="-108"/>
              <w:jc w:val="center"/>
              <w:rPr>
                <w:rFonts w:ascii="CordiaUPC" w:hAnsi="CordiaUPC" w:cs="CordiaUPC"/>
                <w:sz w:val="26"/>
                <w:szCs w:val="26"/>
                <w:lang w:bidi="th-TH"/>
              </w:rPr>
            </w:pPr>
            <w:r w:rsidRPr="00392524">
              <w:rPr>
                <w:rFonts w:ascii="CordiaUPC" w:hAnsi="CordiaUPC" w:cs="CordiaUPC"/>
                <w:b/>
                <w:bCs/>
                <w:sz w:val="26"/>
                <w:szCs w:val="26"/>
              </w:rPr>
              <w:t>Bank only</w:t>
            </w:r>
          </w:p>
        </w:tc>
      </w:tr>
      <w:tr w:rsidR="00023B56" w:rsidRPr="00392524" w14:paraId="3AC2BD22" w14:textId="77777777" w:rsidTr="004A2B8B">
        <w:trPr>
          <w:tblHeader/>
        </w:trPr>
        <w:tc>
          <w:tcPr>
            <w:tcW w:w="4239" w:type="dxa"/>
          </w:tcPr>
          <w:p w14:paraId="768D2F9B" w14:textId="77777777" w:rsidR="00023B56" w:rsidRPr="00392524" w:rsidRDefault="00023B56" w:rsidP="00031D0C">
            <w:pPr>
              <w:spacing w:line="240" w:lineRule="exact"/>
              <w:ind w:right="-104"/>
              <w:rPr>
                <w:rFonts w:ascii="CordiaUPC" w:hAnsi="CordiaUPC" w:cs="CordiaUPC"/>
                <w:sz w:val="26"/>
                <w:szCs w:val="26"/>
                <w:lang w:eastAsia="th-TH"/>
              </w:rPr>
            </w:pPr>
          </w:p>
        </w:tc>
        <w:tc>
          <w:tcPr>
            <w:tcW w:w="5082" w:type="dxa"/>
            <w:gridSpan w:val="7"/>
          </w:tcPr>
          <w:p w14:paraId="21685648" w14:textId="5CB0F943" w:rsidR="00023B56" w:rsidRPr="00392524" w:rsidRDefault="001C4F48" w:rsidP="00031D0C">
            <w:pPr>
              <w:spacing w:line="240" w:lineRule="exact"/>
              <w:ind w:left="-108" w:right="-108"/>
              <w:jc w:val="center"/>
              <w:rPr>
                <w:rFonts w:ascii="CordiaUPC" w:hAnsi="CordiaUPC" w:cs="CordiaUPC"/>
                <w:sz w:val="26"/>
                <w:szCs w:val="26"/>
              </w:rPr>
            </w:pPr>
            <w:r w:rsidRPr="005B2349">
              <w:rPr>
                <w:rFonts w:ascii="CordiaUPC" w:eastAsia="Times New Roman" w:hAnsi="CordiaUPC" w:cs="CordiaUPC"/>
                <w:sz w:val="26"/>
                <w:szCs w:val="26"/>
                <w:lang w:bidi="th-TH"/>
              </w:rPr>
              <w:t>30 September</w:t>
            </w:r>
            <w:r w:rsidRPr="005B2349">
              <w:rPr>
                <w:rFonts w:ascii="CordiaUPC" w:hAnsi="CordiaUPC" w:cs="CordiaUPC" w:hint="cs"/>
                <w:sz w:val="26"/>
                <w:szCs w:val="26"/>
              </w:rPr>
              <w:t xml:space="preserve"> </w:t>
            </w:r>
            <w:r w:rsidR="00023B56" w:rsidRPr="00392524">
              <w:rPr>
                <w:rFonts w:ascii="CordiaUPC" w:eastAsia="Times New Roman" w:hAnsi="CordiaUPC" w:cs="CordiaUPC"/>
                <w:sz w:val="26"/>
                <w:szCs w:val="26"/>
                <w:lang w:bidi="th-TH"/>
              </w:rPr>
              <w:t>2022</w:t>
            </w:r>
          </w:p>
        </w:tc>
      </w:tr>
      <w:tr w:rsidR="00023B56" w:rsidRPr="00392524" w14:paraId="1D6CB2C6" w14:textId="77777777" w:rsidTr="002B4EAA">
        <w:trPr>
          <w:tblHeader/>
        </w:trPr>
        <w:tc>
          <w:tcPr>
            <w:tcW w:w="4239" w:type="dxa"/>
          </w:tcPr>
          <w:p w14:paraId="5BDE84EF" w14:textId="77777777" w:rsidR="00023B56" w:rsidRPr="00392524" w:rsidRDefault="00023B56" w:rsidP="00031D0C">
            <w:pPr>
              <w:spacing w:line="240" w:lineRule="exact"/>
              <w:ind w:right="-104"/>
              <w:rPr>
                <w:rFonts w:ascii="CordiaUPC" w:hAnsi="CordiaUPC" w:cs="CordiaUPC"/>
                <w:sz w:val="26"/>
                <w:szCs w:val="26"/>
                <w:lang w:eastAsia="th-TH"/>
              </w:rPr>
            </w:pPr>
          </w:p>
        </w:tc>
        <w:tc>
          <w:tcPr>
            <w:tcW w:w="1080" w:type="dxa"/>
          </w:tcPr>
          <w:p w14:paraId="029EBEE3"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236" w:type="dxa"/>
          </w:tcPr>
          <w:p w14:paraId="1F0DB9D2"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024" w:type="dxa"/>
          </w:tcPr>
          <w:p w14:paraId="6C9E7F56"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1787F31E"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14" w:type="dxa"/>
          </w:tcPr>
          <w:p w14:paraId="55867687"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tcPr>
          <w:p w14:paraId="227DEE77"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56" w:type="dxa"/>
          </w:tcPr>
          <w:p w14:paraId="54320167" w14:textId="77777777" w:rsidR="00023B56" w:rsidRPr="00392524" w:rsidRDefault="00023B56" w:rsidP="00031D0C">
            <w:pPr>
              <w:spacing w:line="240" w:lineRule="exact"/>
              <w:ind w:left="-108" w:right="-108"/>
              <w:jc w:val="center"/>
              <w:rPr>
                <w:rFonts w:ascii="CordiaUPC" w:hAnsi="CordiaUPC" w:cs="CordiaUPC"/>
                <w:sz w:val="26"/>
                <w:szCs w:val="26"/>
              </w:rPr>
            </w:pPr>
          </w:p>
        </w:tc>
      </w:tr>
      <w:tr w:rsidR="00023B56" w:rsidRPr="00392524" w14:paraId="44015947" w14:textId="77777777" w:rsidTr="002B4EAA">
        <w:trPr>
          <w:tblHeader/>
        </w:trPr>
        <w:tc>
          <w:tcPr>
            <w:tcW w:w="4239" w:type="dxa"/>
          </w:tcPr>
          <w:p w14:paraId="6E130E0C" w14:textId="77777777" w:rsidR="00023B56" w:rsidRPr="00392524" w:rsidRDefault="00023B56" w:rsidP="00031D0C">
            <w:pPr>
              <w:spacing w:line="240" w:lineRule="exact"/>
              <w:ind w:right="-104"/>
              <w:rPr>
                <w:rFonts w:ascii="CordiaUPC" w:hAnsi="CordiaUPC" w:cs="CordiaUPC"/>
                <w:sz w:val="26"/>
                <w:szCs w:val="26"/>
                <w:lang w:eastAsia="th-TH"/>
              </w:rPr>
            </w:pPr>
          </w:p>
        </w:tc>
        <w:tc>
          <w:tcPr>
            <w:tcW w:w="1080" w:type="dxa"/>
          </w:tcPr>
          <w:p w14:paraId="6C0EE46F"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236" w:type="dxa"/>
          </w:tcPr>
          <w:p w14:paraId="125E5CC1"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024" w:type="dxa"/>
          </w:tcPr>
          <w:p w14:paraId="49191747"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629EDD5A"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14" w:type="dxa"/>
          </w:tcPr>
          <w:p w14:paraId="039EA861"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tcPr>
          <w:p w14:paraId="78AE4D2E"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56" w:type="dxa"/>
          </w:tcPr>
          <w:p w14:paraId="51D3C38A" w14:textId="77777777" w:rsidR="00023B56" w:rsidRPr="00392524" w:rsidRDefault="00023B56" w:rsidP="00031D0C">
            <w:pPr>
              <w:spacing w:line="240" w:lineRule="exact"/>
              <w:ind w:left="-108" w:right="-108"/>
              <w:jc w:val="center"/>
              <w:rPr>
                <w:rFonts w:ascii="CordiaUPC" w:hAnsi="CordiaUPC" w:cs="CordiaUPC"/>
                <w:sz w:val="26"/>
                <w:szCs w:val="26"/>
              </w:rPr>
            </w:pPr>
          </w:p>
        </w:tc>
      </w:tr>
      <w:tr w:rsidR="00023B56" w:rsidRPr="00392524" w14:paraId="244E649C" w14:textId="77777777" w:rsidTr="002B4EAA">
        <w:trPr>
          <w:tblHeader/>
        </w:trPr>
        <w:tc>
          <w:tcPr>
            <w:tcW w:w="4239" w:type="dxa"/>
          </w:tcPr>
          <w:p w14:paraId="02CAD1F6" w14:textId="77777777" w:rsidR="00023B56" w:rsidRPr="00392524" w:rsidRDefault="00023B56" w:rsidP="00031D0C">
            <w:pPr>
              <w:spacing w:line="240" w:lineRule="exact"/>
              <w:ind w:right="-104"/>
              <w:rPr>
                <w:rFonts w:ascii="CordiaUPC" w:hAnsi="CordiaUPC" w:cs="CordiaUPC"/>
                <w:sz w:val="26"/>
                <w:szCs w:val="26"/>
                <w:lang w:eastAsia="th-TH"/>
              </w:rPr>
            </w:pPr>
          </w:p>
        </w:tc>
        <w:tc>
          <w:tcPr>
            <w:tcW w:w="1080" w:type="dxa"/>
          </w:tcPr>
          <w:p w14:paraId="39E583B0"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12-Month</w:t>
            </w:r>
          </w:p>
        </w:tc>
        <w:tc>
          <w:tcPr>
            <w:tcW w:w="236" w:type="dxa"/>
          </w:tcPr>
          <w:p w14:paraId="34F9CF0E"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024" w:type="dxa"/>
          </w:tcPr>
          <w:p w14:paraId="6E892DF1"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not credit</w:t>
            </w:r>
          </w:p>
        </w:tc>
        <w:tc>
          <w:tcPr>
            <w:tcW w:w="236" w:type="dxa"/>
            <w:vAlign w:val="bottom"/>
          </w:tcPr>
          <w:p w14:paraId="1FB458EF"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14" w:type="dxa"/>
          </w:tcPr>
          <w:p w14:paraId="64C48F54"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credit</w:t>
            </w:r>
          </w:p>
        </w:tc>
        <w:tc>
          <w:tcPr>
            <w:tcW w:w="236" w:type="dxa"/>
          </w:tcPr>
          <w:p w14:paraId="63BB86CB"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56" w:type="dxa"/>
          </w:tcPr>
          <w:p w14:paraId="2C2F0E90" w14:textId="77777777" w:rsidR="00023B56" w:rsidRPr="00392524" w:rsidRDefault="00023B56" w:rsidP="00031D0C">
            <w:pPr>
              <w:spacing w:line="240" w:lineRule="exact"/>
              <w:ind w:left="-108" w:right="-108"/>
              <w:jc w:val="center"/>
              <w:rPr>
                <w:rFonts w:ascii="CordiaUPC" w:hAnsi="CordiaUPC" w:cs="CordiaUPC"/>
                <w:sz w:val="26"/>
                <w:szCs w:val="26"/>
              </w:rPr>
            </w:pPr>
          </w:p>
        </w:tc>
      </w:tr>
      <w:tr w:rsidR="00023B56" w:rsidRPr="00392524" w14:paraId="0861BFB9" w14:textId="77777777" w:rsidTr="002B4EAA">
        <w:trPr>
          <w:tblHeader/>
        </w:trPr>
        <w:tc>
          <w:tcPr>
            <w:tcW w:w="4239" w:type="dxa"/>
          </w:tcPr>
          <w:p w14:paraId="6E767449" w14:textId="77777777" w:rsidR="00023B56" w:rsidRPr="00392524" w:rsidRDefault="00023B56" w:rsidP="00031D0C">
            <w:pPr>
              <w:spacing w:line="240" w:lineRule="exact"/>
              <w:ind w:right="-104"/>
              <w:rPr>
                <w:rFonts w:ascii="CordiaUPC" w:hAnsi="CordiaUPC" w:cs="CordiaUPC"/>
                <w:sz w:val="26"/>
                <w:szCs w:val="26"/>
                <w:lang w:eastAsia="th-TH"/>
              </w:rPr>
            </w:pPr>
          </w:p>
        </w:tc>
        <w:tc>
          <w:tcPr>
            <w:tcW w:w="1080" w:type="dxa"/>
          </w:tcPr>
          <w:p w14:paraId="5157F686"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tcPr>
          <w:p w14:paraId="36996300"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024" w:type="dxa"/>
          </w:tcPr>
          <w:p w14:paraId="3577B531"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4C6EE980"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14" w:type="dxa"/>
          </w:tcPr>
          <w:p w14:paraId="56009F07"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tcPr>
          <w:p w14:paraId="70E1ACFA" w14:textId="77777777" w:rsidR="00023B56" w:rsidRPr="00392524" w:rsidRDefault="00023B56" w:rsidP="00031D0C">
            <w:pPr>
              <w:spacing w:line="240" w:lineRule="exact"/>
              <w:ind w:left="-108" w:right="-108"/>
              <w:jc w:val="center"/>
              <w:rPr>
                <w:rFonts w:ascii="CordiaUPC" w:hAnsi="CordiaUPC" w:cs="CordiaUPC"/>
                <w:sz w:val="26"/>
                <w:szCs w:val="26"/>
              </w:rPr>
            </w:pPr>
          </w:p>
        </w:tc>
        <w:tc>
          <w:tcPr>
            <w:tcW w:w="1156" w:type="dxa"/>
          </w:tcPr>
          <w:p w14:paraId="1CB5E011"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sz w:val="26"/>
                <w:szCs w:val="26"/>
              </w:rPr>
              <w:t>Total</w:t>
            </w:r>
          </w:p>
        </w:tc>
      </w:tr>
      <w:tr w:rsidR="00023B56" w:rsidRPr="00392524" w14:paraId="330AE8A6" w14:textId="77777777" w:rsidTr="004A2B8B">
        <w:trPr>
          <w:tblHeader/>
        </w:trPr>
        <w:tc>
          <w:tcPr>
            <w:tcW w:w="4239" w:type="dxa"/>
          </w:tcPr>
          <w:p w14:paraId="2904E3FD" w14:textId="77777777" w:rsidR="00023B56" w:rsidRPr="00392524" w:rsidRDefault="00023B56" w:rsidP="00031D0C">
            <w:pPr>
              <w:spacing w:line="240" w:lineRule="exact"/>
              <w:ind w:right="-104"/>
              <w:rPr>
                <w:rFonts w:ascii="CordiaUPC" w:hAnsi="CordiaUPC" w:cs="CordiaUPC"/>
                <w:sz w:val="26"/>
                <w:szCs w:val="26"/>
                <w:lang w:eastAsia="th-TH"/>
              </w:rPr>
            </w:pPr>
          </w:p>
        </w:tc>
        <w:tc>
          <w:tcPr>
            <w:tcW w:w="5082" w:type="dxa"/>
            <w:gridSpan w:val="7"/>
          </w:tcPr>
          <w:p w14:paraId="3BAB3B33" w14:textId="77777777" w:rsidR="00023B56" w:rsidRPr="00392524" w:rsidRDefault="00023B56" w:rsidP="00031D0C">
            <w:pPr>
              <w:spacing w:line="240" w:lineRule="exact"/>
              <w:ind w:left="-108" w:right="-108"/>
              <w:jc w:val="center"/>
              <w:rPr>
                <w:rFonts w:ascii="CordiaUPC" w:hAnsi="CordiaUPC" w:cs="CordiaUPC"/>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023B56" w:rsidRPr="00392524" w14:paraId="6BD9997E" w14:textId="77777777" w:rsidTr="002B4EAA">
        <w:trPr>
          <w:trHeight w:hRule="exact" w:val="218"/>
          <w:tblHeader/>
        </w:trPr>
        <w:tc>
          <w:tcPr>
            <w:tcW w:w="4239" w:type="dxa"/>
          </w:tcPr>
          <w:p w14:paraId="448BE8F8" w14:textId="77777777" w:rsidR="00023B56" w:rsidRPr="00392524" w:rsidRDefault="00023B56" w:rsidP="00031D0C">
            <w:pPr>
              <w:spacing w:line="240" w:lineRule="exact"/>
              <w:ind w:right="-104"/>
              <w:rPr>
                <w:rFonts w:ascii="CordiaUPC" w:hAnsi="CordiaUPC" w:cs="CordiaUPC"/>
                <w:b/>
                <w:bCs/>
                <w:i/>
                <w:iCs/>
                <w:sz w:val="26"/>
                <w:szCs w:val="26"/>
                <w:lang w:eastAsia="th-TH"/>
              </w:rPr>
            </w:pPr>
          </w:p>
        </w:tc>
        <w:tc>
          <w:tcPr>
            <w:tcW w:w="1080" w:type="dxa"/>
          </w:tcPr>
          <w:p w14:paraId="46754291"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236" w:type="dxa"/>
          </w:tcPr>
          <w:p w14:paraId="1B8791AA"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1024" w:type="dxa"/>
            <w:vAlign w:val="bottom"/>
          </w:tcPr>
          <w:p w14:paraId="3AEBEA32"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236" w:type="dxa"/>
            <w:vAlign w:val="bottom"/>
          </w:tcPr>
          <w:p w14:paraId="078445ED"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1114" w:type="dxa"/>
            <w:vAlign w:val="bottom"/>
          </w:tcPr>
          <w:p w14:paraId="787B4CB1"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236" w:type="dxa"/>
          </w:tcPr>
          <w:p w14:paraId="2D3A19F6"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c>
          <w:tcPr>
            <w:tcW w:w="1156" w:type="dxa"/>
          </w:tcPr>
          <w:p w14:paraId="2902CF5B" w14:textId="77777777" w:rsidR="00023B56" w:rsidRPr="00392524" w:rsidRDefault="00023B56" w:rsidP="00031D0C">
            <w:pPr>
              <w:tabs>
                <w:tab w:val="decimal" w:pos="704"/>
              </w:tabs>
              <w:spacing w:line="240" w:lineRule="exact"/>
              <w:ind w:left="-103" w:right="-76"/>
              <w:rPr>
                <w:rFonts w:ascii="CordiaUPC" w:hAnsi="CordiaUPC" w:cs="CordiaUPC"/>
                <w:sz w:val="26"/>
                <w:szCs w:val="26"/>
              </w:rPr>
            </w:pPr>
          </w:p>
        </w:tc>
      </w:tr>
      <w:tr w:rsidR="002B4EAA" w:rsidRPr="00392524" w14:paraId="2AC74B39" w14:textId="77777777" w:rsidTr="002B4EAA">
        <w:tc>
          <w:tcPr>
            <w:tcW w:w="4239" w:type="dxa"/>
          </w:tcPr>
          <w:p w14:paraId="15E262E6" w14:textId="77777777" w:rsidR="002B4EAA" w:rsidRPr="00392524" w:rsidRDefault="002B4EAA" w:rsidP="002B4EAA">
            <w:pPr>
              <w:spacing w:line="240" w:lineRule="exact"/>
              <w:ind w:right="-104"/>
              <w:rPr>
                <w:rFonts w:ascii="CordiaUPC" w:hAnsi="CordiaUPC" w:cs="CordiaUPC"/>
                <w:spacing w:val="-6"/>
                <w:sz w:val="26"/>
                <w:szCs w:val="26"/>
                <w:lang w:val="en-US" w:eastAsia="th-TH" w:bidi="th-TH"/>
              </w:rPr>
            </w:pPr>
            <w:r w:rsidRPr="00392524">
              <w:rPr>
                <w:rFonts w:ascii="CordiaUPC" w:hAnsi="CordiaUPC" w:cs="CordiaUPC"/>
                <w:spacing w:val="-6"/>
                <w:sz w:val="26"/>
                <w:szCs w:val="26"/>
                <w:lang w:val="en-US" w:eastAsia="th-TH" w:bidi="th-TH"/>
              </w:rPr>
              <w:t>Interbank and money market items</w:t>
            </w:r>
          </w:p>
        </w:tc>
        <w:tc>
          <w:tcPr>
            <w:tcW w:w="1080" w:type="dxa"/>
            <w:vAlign w:val="bottom"/>
          </w:tcPr>
          <w:p w14:paraId="28F8C93A" w14:textId="02C5E6B3"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hint="cs"/>
                <w:sz w:val="26"/>
                <w:szCs w:val="26"/>
                <w:cs/>
              </w:rPr>
              <w:t>79</w:t>
            </w:r>
          </w:p>
        </w:tc>
        <w:tc>
          <w:tcPr>
            <w:tcW w:w="236" w:type="dxa"/>
            <w:vAlign w:val="bottom"/>
          </w:tcPr>
          <w:p w14:paraId="6B4C8E55"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72FD5208" w14:textId="7D3009A3"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hint="cs"/>
                <w:sz w:val="26"/>
                <w:szCs w:val="26"/>
                <w:cs/>
              </w:rPr>
              <w:t>-</w:t>
            </w:r>
          </w:p>
        </w:tc>
        <w:tc>
          <w:tcPr>
            <w:tcW w:w="236" w:type="dxa"/>
            <w:vAlign w:val="bottom"/>
          </w:tcPr>
          <w:p w14:paraId="7B40E02F"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02E55ED8" w14:textId="36EE9D4A"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hint="cs"/>
                <w:sz w:val="26"/>
                <w:szCs w:val="26"/>
                <w:cs/>
              </w:rPr>
              <w:t>-</w:t>
            </w:r>
          </w:p>
        </w:tc>
        <w:tc>
          <w:tcPr>
            <w:tcW w:w="236" w:type="dxa"/>
            <w:vAlign w:val="bottom"/>
          </w:tcPr>
          <w:p w14:paraId="34742A02"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1156" w:type="dxa"/>
            <w:vAlign w:val="bottom"/>
          </w:tcPr>
          <w:p w14:paraId="677C68A4" w14:textId="7B150003"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hint="cs"/>
                <w:sz w:val="26"/>
                <w:szCs w:val="26"/>
                <w:cs/>
              </w:rPr>
              <w:t>79</w:t>
            </w:r>
          </w:p>
        </w:tc>
      </w:tr>
      <w:tr w:rsidR="002B4EAA" w:rsidRPr="00392524" w14:paraId="4ACD6044" w14:textId="77777777" w:rsidTr="002B4EAA">
        <w:tc>
          <w:tcPr>
            <w:tcW w:w="4239" w:type="dxa"/>
          </w:tcPr>
          <w:p w14:paraId="3A9D95E9" w14:textId="77777777" w:rsidR="002B4EAA" w:rsidRPr="00392524" w:rsidRDefault="002B4EAA" w:rsidP="002B4EAA">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Investments</w:t>
            </w:r>
          </w:p>
        </w:tc>
        <w:tc>
          <w:tcPr>
            <w:tcW w:w="1080" w:type="dxa"/>
            <w:vAlign w:val="bottom"/>
          </w:tcPr>
          <w:p w14:paraId="4A8CDB11" w14:textId="6FAE7503"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hint="cs"/>
                <w:sz w:val="26"/>
                <w:szCs w:val="26"/>
                <w:cs/>
              </w:rPr>
              <w:t>99</w:t>
            </w:r>
          </w:p>
        </w:tc>
        <w:tc>
          <w:tcPr>
            <w:tcW w:w="236" w:type="dxa"/>
            <w:vAlign w:val="bottom"/>
          </w:tcPr>
          <w:p w14:paraId="18BD09B3"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2729C86F" w14:textId="12CBF319"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hint="cs"/>
                <w:sz w:val="26"/>
                <w:szCs w:val="26"/>
                <w:cs/>
              </w:rPr>
              <w:t>-</w:t>
            </w:r>
          </w:p>
        </w:tc>
        <w:tc>
          <w:tcPr>
            <w:tcW w:w="236" w:type="dxa"/>
            <w:vAlign w:val="bottom"/>
          </w:tcPr>
          <w:p w14:paraId="08FB0AD7"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21DB9CA5" w14:textId="3539B510"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2,885</w:t>
            </w:r>
          </w:p>
        </w:tc>
        <w:tc>
          <w:tcPr>
            <w:tcW w:w="236" w:type="dxa"/>
            <w:vAlign w:val="bottom"/>
          </w:tcPr>
          <w:p w14:paraId="011524CF"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1156" w:type="dxa"/>
            <w:vAlign w:val="bottom"/>
          </w:tcPr>
          <w:p w14:paraId="2331DBE3" w14:textId="01E3FC62"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2,984</w:t>
            </w:r>
          </w:p>
        </w:tc>
      </w:tr>
      <w:tr w:rsidR="002B4EAA" w:rsidRPr="00392524" w14:paraId="12404CC0" w14:textId="77777777" w:rsidTr="002B4EAA">
        <w:tc>
          <w:tcPr>
            <w:tcW w:w="4239" w:type="dxa"/>
          </w:tcPr>
          <w:p w14:paraId="43F2FD03" w14:textId="77777777" w:rsidR="002B4EAA" w:rsidRPr="00392524" w:rsidRDefault="002B4EAA" w:rsidP="002B4EAA">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Loans to customers and accrued interest receivables</w:t>
            </w:r>
          </w:p>
        </w:tc>
        <w:tc>
          <w:tcPr>
            <w:tcW w:w="1080" w:type="dxa"/>
            <w:vAlign w:val="bottom"/>
          </w:tcPr>
          <w:p w14:paraId="5BE13840" w14:textId="713E8AA5"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12,53</w:t>
            </w:r>
            <w:r w:rsidR="00D959D1">
              <w:rPr>
                <w:rFonts w:ascii="CordiaUPC" w:hAnsi="CordiaUPC" w:cs="CordiaUPC"/>
                <w:sz w:val="26"/>
                <w:szCs w:val="26"/>
              </w:rPr>
              <w:t>6</w:t>
            </w:r>
          </w:p>
        </w:tc>
        <w:tc>
          <w:tcPr>
            <w:tcW w:w="236" w:type="dxa"/>
            <w:vAlign w:val="bottom"/>
          </w:tcPr>
          <w:p w14:paraId="6A37D91F"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7B916D59" w14:textId="583FC73A"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25,213</w:t>
            </w:r>
          </w:p>
        </w:tc>
        <w:tc>
          <w:tcPr>
            <w:tcW w:w="236" w:type="dxa"/>
            <w:vAlign w:val="bottom"/>
          </w:tcPr>
          <w:p w14:paraId="151CEF8A"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21E2C85" w14:textId="21CAF24F"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17,222</w:t>
            </w:r>
          </w:p>
        </w:tc>
        <w:tc>
          <w:tcPr>
            <w:tcW w:w="236" w:type="dxa"/>
            <w:vAlign w:val="bottom"/>
          </w:tcPr>
          <w:p w14:paraId="2A9EA450"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1156" w:type="dxa"/>
            <w:vAlign w:val="bottom"/>
          </w:tcPr>
          <w:p w14:paraId="23125B2B" w14:textId="19BEDE6D"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54,97</w:t>
            </w:r>
            <w:r w:rsidR="00D959D1">
              <w:rPr>
                <w:rFonts w:ascii="CordiaUPC" w:hAnsi="CordiaUPC" w:cs="CordiaUPC"/>
                <w:sz w:val="26"/>
                <w:szCs w:val="26"/>
              </w:rPr>
              <w:t>1</w:t>
            </w:r>
          </w:p>
        </w:tc>
      </w:tr>
      <w:tr w:rsidR="002B4EAA" w:rsidRPr="00392524" w14:paraId="2CB3654B" w14:textId="77777777" w:rsidTr="002B4EAA">
        <w:tc>
          <w:tcPr>
            <w:tcW w:w="4239" w:type="dxa"/>
          </w:tcPr>
          <w:p w14:paraId="47CD2A35" w14:textId="77777777" w:rsidR="002B4EAA" w:rsidRPr="00392524" w:rsidRDefault="002B4EAA" w:rsidP="002B4EAA">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 xml:space="preserve">Other </w:t>
            </w:r>
            <w:r w:rsidRPr="00392524">
              <w:rPr>
                <w:rFonts w:ascii="CordiaUPC" w:hAnsi="CordiaUPC" w:cs="CordiaUPC"/>
                <w:sz w:val="26"/>
                <w:szCs w:val="26"/>
                <w:lang w:eastAsia="th-TH" w:bidi="th-TH"/>
              </w:rPr>
              <w:t xml:space="preserve">financial </w:t>
            </w:r>
            <w:r w:rsidRPr="00392524">
              <w:rPr>
                <w:rFonts w:ascii="CordiaUPC" w:hAnsi="CordiaUPC" w:cs="CordiaUPC"/>
                <w:sz w:val="26"/>
                <w:szCs w:val="26"/>
                <w:lang w:eastAsia="th-TH"/>
              </w:rPr>
              <w:t>assets</w:t>
            </w:r>
          </w:p>
        </w:tc>
        <w:tc>
          <w:tcPr>
            <w:tcW w:w="1080" w:type="dxa"/>
            <w:vAlign w:val="bottom"/>
          </w:tcPr>
          <w:p w14:paraId="24D8FF88" w14:textId="06194A61"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35</w:t>
            </w:r>
          </w:p>
        </w:tc>
        <w:tc>
          <w:tcPr>
            <w:tcW w:w="236" w:type="dxa"/>
            <w:vAlign w:val="bottom"/>
          </w:tcPr>
          <w:p w14:paraId="33CFDACD"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4809AE82" w14:textId="13472E01"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97</w:t>
            </w:r>
          </w:p>
        </w:tc>
        <w:tc>
          <w:tcPr>
            <w:tcW w:w="236" w:type="dxa"/>
            <w:vAlign w:val="bottom"/>
          </w:tcPr>
          <w:p w14:paraId="3678885E"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9146181" w14:textId="2CBCA0C4"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298</w:t>
            </w:r>
          </w:p>
        </w:tc>
        <w:tc>
          <w:tcPr>
            <w:tcW w:w="236" w:type="dxa"/>
            <w:vAlign w:val="bottom"/>
          </w:tcPr>
          <w:p w14:paraId="2DED6629"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1156" w:type="dxa"/>
            <w:vAlign w:val="bottom"/>
          </w:tcPr>
          <w:p w14:paraId="0774F3A3" w14:textId="5B704393"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430</w:t>
            </w:r>
          </w:p>
        </w:tc>
      </w:tr>
      <w:tr w:rsidR="002B4EAA" w:rsidRPr="00392524" w14:paraId="71A581F2" w14:textId="77777777" w:rsidTr="002B4EAA">
        <w:tc>
          <w:tcPr>
            <w:tcW w:w="4239" w:type="dxa"/>
          </w:tcPr>
          <w:p w14:paraId="7941C71C" w14:textId="77777777" w:rsidR="002B4EAA" w:rsidRPr="00392524" w:rsidRDefault="002B4EAA" w:rsidP="002B4EAA">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 commitments and financial guarantee</w:t>
            </w:r>
          </w:p>
        </w:tc>
        <w:tc>
          <w:tcPr>
            <w:tcW w:w="1080" w:type="dxa"/>
            <w:vAlign w:val="bottom"/>
          </w:tcPr>
          <w:p w14:paraId="6B806758" w14:textId="74A3C5C9"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819</w:t>
            </w:r>
          </w:p>
        </w:tc>
        <w:tc>
          <w:tcPr>
            <w:tcW w:w="236" w:type="dxa"/>
            <w:vAlign w:val="bottom"/>
          </w:tcPr>
          <w:p w14:paraId="380983A5"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00C2156" w14:textId="49E7A103"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824</w:t>
            </w:r>
          </w:p>
        </w:tc>
        <w:tc>
          <w:tcPr>
            <w:tcW w:w="236" w:type="dxa"/>
            <w:vAlign w:val="bottom"/>
          </w:tcPr>
          <w:p w14:paraId="4C67DC9F" w14:textId="77777777" w:rsidR="002B4EAA" w:rsidRPr="00392524" w:rsidRDefault="002B4EAA" w:rsidP="002B4EAA">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787ADAE" w14:textId="5618C6A2"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326</w:t>
            </w:r>
          </w:p>
        </w:tc>
        <w:tc>
          <w:tcPr>
            <w:tcW w:w="236" w:type="dxa"/>
            <w:vAlign w:val="bottom"/>
          </w:tcPr>
          <w:p w14:paraId="3B1ED7F5" w14:textId="77777777" w:rsidR="002B4EAA" w:rsidRPr="00392524" w:rsidRDefault="002B4EAA" w:rsidP="002B4EAA">
            <w:pPr>
              <w:tabs>
                <w:tab w:val="decimal" w:pos="704"/>
              </w:tabs>
              <w:spacing w:line="240" w:lineRule="exact"/>
              <w:ind w:left="-103" w:right="-76"/>
              <w:rPr>
                <w:rFonts w:ascii="CordiaUPC" w:hAnsi="CordiaUPC" w:cs="CordiaUPC"/>
                <w:sz w:val="26"/>
                <w:szCs w:val="26"/>
              </w:rPr>
            </w:pPr>
          </w:p>
        </w:tc>
        <w:tc>
          <w:tcPr>
            <w:tcW w:w="1156" w:type="dxa"/>
            <w:vAlign w:val="bottom"/>
          </w:tcPr>
          <w:p w14:paraId="294FB37D" w14:textId="0F8906D4" w:rsidR="002B4EAA" w:rsidRPr="00392524" w:rsidRDefault="002B4EAA" w:rsidP="002B4EAA">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1,969</w:t>
            </w:r>
          </w:p>
        </w:tc>
      </w:tr>
    </w:tbl>
    <w:p w14:paraId="62EE9B4D" w14:textId="76C8C28B" w:rsidR="00D46848" w:rsidRPr="00392524" w:rsidRDefault="00D46848" w:rsidP="00AD7C76">
      <w:pPr>
        <w:pStyle w:val="BodyTextIndent"/>
        <w:spacing w:after="0" w:line="240" w:lineRule="exact"/>
        <w:ind w:left="0"/>
        <w:jc w:val="thaiDistribute"/>
        <w:rPr>
          <w:rFonts w:ascii="CordiaUPC" w:hAnsi="CordiaUPC" w:cs="CordiaUPC"/>
          <w:sz w:val="26"/>
          <w:szCs w:val="26"/>
        </w:rPr>
      </w:pPr>
    </w:p>
    <w:tbl>
      <w:tblPr>
        <w:tblW w:w="9321" w:type="dxa"/>
        <w:tblInd w:w="441" w:type="dxa"/>
        <w:tblLayout w:type="fixed"/>
        <w:tblLook w:val="00A0" w:firstRow="1" w:lastRow="0" w:firstColumn="1" w:lastColumn="0" w:noHBand="0" w:noVBand="0"/>
      </w:tblPr>
      <w:tblGrid>
        <w:gridCol w:w="4239"/>
        <w:gridCol w:w="1080"/>
        <w:gridCol w:w="236"/>
        <w:gridCol w:w="1024"/>
        <w:gridCol w:w="236"/>
        <w:gridCol w:w="1114"/>
        <w:gridCol w:w="236"/>
        <w:gridCol w:w="1156"/>
      </w:tblGrid>
      <w:tr w:rsidR="00510271" w:rsidRPr="00392524" w14:paraId="229C51D6" w14:textId="77777777" w:rsidTr="004A2B8B">
        <w:trPr>
          <w:tblHeader/>
        </w:trPr>
        <w:tc>
          <w:tcPr>
            <w:tcW w:w="4239" w:type="dxa"/>
          </w:tcPr>
          <w:p w14:paraId="3898492B" w14:textId="77777777" w:rsidR="00510271" w:rsidRPr="00392524" w:rsidRDefault="00510271" w:rsidP="00510271">
            <w:pPr>
              <w:spacing w:line="240" w:lineRule="exact"/>
              <w:ind w:right="-104"/>
              <w:rPr>
                <w:rFonts w:ascii="CordiaUPC" w:hAnsi="CordiaUPC" w:cs="CordiaUPC"/>
                <w:sz w:val="26"/>
                <w:szCs w:val="26"/>
                <w:lang w:eastAsia="th-TH"/>
              </w:rPr>
            </w:pPr>
          </w:p>
        </w:tc>
        <w:tc>
          <w:tcPr>
            <w:tcW w:w="5082" w:type="dxa"/>
            <w:gridSpan w:val="7"/>
          </w:tcPr>
          <w:p w14:paraId="453BCFB6" w14:textId="77777777" w:rsidR="00510271" w:rsidRPr="00392524" w:rsidRDefault="00510271" w:rsidP="00510271">
            <w:pPr>
              <w:spacing w:line="240" w:lineRule="exact"/>
              <w:ind w:left="-108" w:right="-108"/>
              <w:jc w:val="center"/>
              <w:rPr>
                <w:rFonts w:ascii="CordiaUPC" w:hAnsi="CordiaUPC" w:cs="CordiaUPC"/>
                <w:sz w:val="26"/>
                <w:szCs w:val="26"/>
                <w:lang w:bidi="th-TH"/>
              </w:rPr>
            </w:pPr>
            <w:r w:rsidRPr="00392524">
              <w:rPr>
                <w:rFonts w:ascii="CordiaUPC" w:hAnsi="CordiaUPC" w:cs="CordiaUPC"/>
                <w:b/>
                <w:bCs/>
                <w:sz w:val="26"/>
                <w:szCs w:val="26"/>
              </w:rPr>
              <w:t>Bank only</w:t>
            </w:r>
          </w:p>
        </w:tc>
      </w:tr>
      <w:tr w:rsidR="00510271" w:rsidRPr="00392524" w14:paraId="4E808F58" w14:textId="77777777" w:rsidTr="004A2B8B">
        <w:trPr>
          <w:tblHeader/>
        </w:trPr>
        <w:tc>
          <w:tcPr>
            <w:tcW w:w="4239" w:type="dxa"/>
          </w:tcPr>
          <w:p w14:paraId="61FC349D" w14:textId="77777777" w:rsidR="00510271" w:rsidRPr="00392524" w:rsidRDefault="00510271" w:rsidP="00510271">
            <w:pPr>
              <w:spacing w:line="240" w:lineRule="exact"/>
              <w:ind w:right="-104"/>
              <w:rPr>
                <w:rFonts w:ascii="CordiaUPC" w:hAnsi="CordiaUPC" w:cs="CordiaUPC"/>
                <w:sz w:val="26"/>
                <w:szCs w:val="26"/>
                <w:lang w:eastAsia="th-TH"/>
              </w:rPr>
            </w:pPr>
          </w:p>
        </w:tc>
        <w:tc>
          <w:tcPr>
            <w:tcW w:w="5082" w:type="dxa"/>
            <w:gridSpan w:val="7"/>
          </w:tcPr>
          <w:p w14:paraId="237B5BE1" w14:textId="67A06F3D"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eastAsia="Times New Roman" w:hAnsi="CordiaUPC" w:cs="CordiaUPC"/>
                <w:sz w:val="26"/>
                <w:szCs w:val="26"/>
                <w:lang w:bidi="th-TH"/>
              </w:rPr>
              <w:t>31 December 2021</w:t>
            </w:r>
          </w:p>
        </w:tc>
      </w:tr>
      <w:tr w:rsidR="00510271" w:rsidRPr="00392524" w14:paraId="7426E798" w14:textId="77777777" w:rsidTr="004A2B8B">
        <w:trPr>
          <w:tblHeader/>
        </w:trPr>
        <w:tc>
          <w:tcPr>
            <w:tcW w:w="4239" w:type="dxa"/>
          </w:tcPr>
          <w:p w14:paraId="3507FD2F" w14:textId="77777777" w:rsidR="00510271" w:rsidRPr="00392524" w:rsidRDefault="00510271" w:rsidP="00510271">
            <w:pPr>
              <w:spacing w:line="240" w:lineRule="exact"/>
              <w:ind w:right="-104"/>
              <w:rPr>
                <w:rFonts w:ascii="CordiaUPC" w:hAnsi="CordiaUPC" w:cs="CordiaUPC"/>
                <w:sz w:val="26"/>
                <w:szCs w:val="26"/>
                <w:lang w:eastAsia="th-TH"/>
              </w:rPr>
            </w:pPr>
          </w:p>
        </w:tc>
        <w:tc>
          <w:tcPr>
            <w:tcW w:w="1080" w:type="dxa"/>
          </w:tcPr>
          <w:p w14:paraId="0E88C23A"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236" w:type="dxa"/>
          </w:tcPr>
          <w:p w14:paraId="2F8FEFDB"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024" w:type="dxa"/>
          </w:tcPr>
          <w:p w14:paraId="3FF174A8"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vAlign w:val="bottom"/>
          </w:tcPr>
          <w:p w14:paraId="2D15318A"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14" w:type="dxa"/>
          </w:tcPr>
          <w:p w14:paraId="211A532D"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Lifetime</w:t>
            </w:r>
          </w:p>
        </w:tc>
        <w:tc>
          <w:tcPr>
            <w:tcW w:w="236" w:type="dxa"/>
          </w:tcPr>
          <w:p w14:paraId="09F5A93C"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52" w:type="dxa"/>
          </w:tcPr>
          <w:p w14:paraId="306A2C01" w14:textId="77777777" w:rsidR="00510271" w:rsidRPr="00392524" w:rsidRDefault="00510271" w:rsidP="00510271">
            <w:pPr>
              <w:spacing w:line="240" w:lineRule="exact"/>
              <w:ind w:left="-108" w:right="-108"/>
              <w:jc w:val="center"/>
              <w:rPr>
                <w:rFonts w:ascii="CordiaUPC" w:hAnsi="CordiaUPC" w:cs="CordiaUPC"/>
                <w:sz w:val="26"/>
                <w:szCs w:val="26"/>
              </w:rPr>
            </w:pPr>
          </w:p>
        </w:tc>
      </w:tr>
      <w:tr w:rsidR="00510271" w:rsidRPr="00392524" w14:paraId="621B2011" w14:textId="77777777" w:rsidTr="004A2B8B">
        <w:trPr>
          <w:tblHeader/>
        </w:trPr>
        <w:tc>
          <w:tcPr>
            <w:tcW w:w="4239" w:type="dxa"/>
          </w:tcPr>
          <w:p w14:paraId="138FAC21" w14:textId="77777777" w:rsidR="00510271" w:rsidRPr="00392524" w:rsidRDefault="00510271" w:rsidP="00510271">
            <w:pPr>
              <w:spacing w:line="240" w:lineRule="exact"/>
              <w:ind w:right="-104"/>
              <w:rPr>
                <w:rFonts w:ascii="CordiaUPC" w:hAnsi="CordiaUPC" w:cs="CordiaUPC"/>
                <w:sz w:val="26"/>
                <w:szCs w:val="26"/>
                <w:lang w:eastAsia="th-TH"/>
              </w:rPr>
            </w:pPr>
          </w:p>
        </w:tc>
        <w:tc>
          <w:tcPr>
            <w:tcW w:w="1080" w:type="dxa"/>
          </w:tcPr>
          <w:p w14:paraId="09CB35D9"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236" w:type="dxa"/>
          </w:tcPr>
          <w:p w14:paraId="53DD80BA"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024" w:type="dxa"/>
          </w:tcPr>
          <w:p w14:paraId="73A03091"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vAlign w:val="bottom"/>
          </w:tcPr>
          <w:p w14:paraId="63741213"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14" w:type="dxa"/>
          </w:tcPr>
          <w:p w14:paraId="76E65637"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tcPr>
          <w:p w14:paraId="7D866AB9"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52" w:type="dxa"/>
          </w:tcPr>
          <w:p w14:paraId="28B92708" w14:textId="77777777" w:rsidR="00510271" w:rsidRPr="00392524" w:rsidRDefault="00510271" w:rsidP="00510271">
            <w:pPr>
              <w:spacing w:line="240" w:lineRule="exact"/>
              <w:ind w:left="-108" w:right="-108"/>
              <w:jc w:val="center"/>
              <w:rPr>
                <w:rFonts w:ascii="CordiaUPC" w:hAnsi="CordiaUPC" w:cs="CordiaUPC"/>
                <w:sz w:val="26"/>
                <w:szCs w:val="26"/>
              </w:rPr>
            </w:pPr>
          </w:p>
        </w:tc>
      </w:tr>
      <w:tr w:rsidR="00510271" w:rsidRPr="00392524" w14:paraId="36A68EB5" w14:textId="77777777" w:rsidTr="004A2B8B">
        <w:trPr>
          <w:tblHeader/>
        </w:trPr>
        <w:tc>
          <w:tcPr>
            <w:tcW w:w="4239" w:type="dxa"/>
          </w:tcPr>
          <w:p w14:paraId="45AA14ED" w14:textId="77777777" w:rsidR="00510271" w:rsidRPr="00392524" w:rsidRDefault="00510271" w:rsidP="00510271">
            <w:pPr>
              <w:spacing w:line="240" w:lineRule="exact"/>
              <w:ind w:right="-104"/>
              <w:rPr>
                <w:rFonts w:ascii="CordiaUPC" w:hAnsi="CordiaUPC" w:cs="CordiaUPC"/>
                <w:sz w:val="26"/>
                <w:szCs w:val="26"/>
                <w:lang w:eastAsia="th-TH"/>
              </w:rPr>
            </w:pPr>
          </w:p>
        </w:tc>
        <w:tc>
          <w:tcPr>
            <w:tcW w:w="1080" w:type="dxa"/>
          </w:tcPr>
          <w:p w14:paraId="28F19F64"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12-Month</w:t>
            </w:r>
          </w:p>
        </w:tc>
        <w:tc>
          <w:tcPr>
            <w:tcW w:w="236" w:type="dxa"/>
          </w:tcPr>
          <w:p w14:paraId="587C8A41"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024" w:type="dxa"/>
          </w:tcPr>
          <w:p w14:paraId="3CD0D208"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not credit</w:t>
            </w:r>
          </w:p>
        </w:tc>
        <w:tc>
          <w:tcPr>
            <w:tcW w:w="236" w:type="dxa"/>
            <w:vAlign w:val="bottom"/>
          </w:tcPr>
          <w:p w14:paraId="32163E65"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14" w:type="dxa"/>
          </w:tcPr>
          <w:p w14:paraId="1A647918"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credit</w:t>
            </w:r>
          </w:p>
        </w:tc>
        <w:tc>
          <w:tcPr>
            <w:tcW w:w="236" w:type="dxa"/>
          </w:tcPr>
          <w:p w14:paraId="1B863D60"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52" w:type="dxa"/>
          </w:tcPr>
          <w:p w14:paraId="07ED536F" w14:textId="77777777" w:rsidR="00510271" w:rsidRPr="00392524" w:rsidRDefault="00510271" w:rsidP="00510271">
            <w:pPr>
              <w:spacing w:line="240" w:lineRule="exact"/>
              <w:ind w:left="-108" w:right="-108"/>
              <w:jc w:val="center"/>
              <w:rPr>
                <w:rFonts w:ascii="CordiaUPC" w:hAnsi="CordiaUPC" w:cs="CordiaUPC"/>
                <w:sz w:val="26"/>
                <w:szCs w:val="26"/>
              </w:rPr>
            </w:pPr>
          </w:p>
        </w:tc>
      </w:tr>
      <w:tr w:rsidR="00510271" w:rsidRPr="00392524" w14:paraId="4D45E265" w14:textId="77777777" w:rsidTr="004A2B8B">
        <w:trPr>
          <w:tblHeader/>
        </w:trPr>
        <w:tc>
          <w:tcPr>
            <w:tcW w:w="4239" w:type="dxa"/>
          </w:tcPr>
          <w:p w14:paraId="2EBD973D" w14:textId="77777777" w:rsidR="00510271" w:rsidRPr="00392524" w:rsidRDefault="00510271" w:rsidP="00510271">
            <w:pPr>
              <w:spacing w:line="240" w:lineRule="exact"/>
              <w:ind w:right="-104"/>
              <w:rPr>
                <w:rFonts w:ascii="CordiaUPC" w:hAnsi="CordiaUPC" w:cs="CordiaUPC"/>
                <w:sz w:val="26"/>
                <w:szCs w:val="26"/>
                <w:lang w:eastAsia="th-TH"/>
              </w:rPr>
            </w:pPr>
          </w:p>
        </w:tc>
        <w:tc>
          <w:tcPr>
            <w:tcW w:w="1080" w:type="dxa"/>
          </w:tcPr>
          <w:p w14:paraId="3A5FBEB3"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ECL</w:t>
            </w:r>
          </w:p>
        </w:tc>
        <w:tc>
          <w:tcPr>
            <w:tcW w:w="236" w:type="dxa"/>
          </w:tcPr>
          <w:p w14:paraId="0623B412"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024" w:type="dxa"/>
          </w:tcPr>
          <w:p w14:paraId="22BFBE41"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vAlign w:val="bottom"/>
          </w:tcPr>
          <w:p w14:paraId="30F2816E"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14" w:type="dxa"/>
          </w:tcPr>
          <w:p w14:paraId="625C2D2E"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impaired</w:t>
            </w:r>
          </w:p>
        </w:tc>
        <w:tc>
          <w:tcPr>
            <w:tcW w:w="236" w:type="dxa"/>
          </w:tcPr>
          <w:p w14:paraId="053E1DD9" w14:textId="77777777" w:rsidR="00510271" w:rsidRPr="00392524" w:rsidRDefault="00510271" w:rsidP="00510271">
            <w:pPr>
              <w:spacing w:line="240" w:lineRule="exact"/>
              <w:ind w:left="-108" w:right="-108"/>
              <w:jc w:val="center"/>
              <w:rPr>
                <w:rFonts w:ascii="CordiaUPC" w:hAnsi="CordiaUPC" w:cs="CordiaUPC"/>
                <w:sz w:val="26"/>
                <w:szCs w:val="26"/>
              </w:rPr>
            </w:pPr>
          </w:p>
        </w:tc>
        <w:tc>
          <w:tcPr>
            <w:tcW w:w="1152" w:type="dxa"/>
          </w:tcPr>
          <w:p w14:paraId="3B0BC308"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sz w:val="26"/>
                <w:szCs w:val="26"/>
              </w:rPr>
              <w:t>Total</w:t>
            </w:r>
          </w:p>
        </w:tc>
      </w:tr>
      <w:tr w:rsidR="00510271" w:rsidRPr="00392524" w14:paraId="618742AE" w14:textId="77777777" w:rsidTr="004A2B8B">
        <w:trPr>
          <w:tblHeader/>
        </w:trPr>
        <w:tc>
          <w:tcPr>
            <w:tcW w:w="4239" w:type="dxa"/>
          </w:tcPr>
          <w:p w14:paraId="0D0B2A64" w14:textId="77777777" w:rsidR="00510271" w:rsidRPr="00392524" w:rsidRDefault="00510271" w:rsidP="00510271">
            <w:pPr>
              <w:spacing w:line="240" w:lineRule="exact"/>
              <w:ind w:right="-104"/>
              <w:rPr>
                <w:rFonts w:ascii="CordiaUPC" w:hAnsi="CordiaUPC" w:cs="CordiaUPC"/>
                <w:sz w:val="26"/>
                <w:szCs w:val="26"/>
                <w:lang w:eastAsia="th-TH"/>
              </w:rPr>
            </w:pPr>
          </w:p>
        </w:tc>
        <w:tc>
          <w:tcPr>
            <w:tcW w:w="5082" w:type="dxa"/>
            <w:gridSpan w:val="7"/>
          </w:tcPr>
          <w:p w14:paraId="0065EED0" w14:textId="77777777" w:rsidR="00510271" w:rsidRPr="00392524" w:rsidRDefault="00510271" w:rsidP="00510271">
            <w:pPr>
              <w:spacing w:line="240" w:lineRule="exact"/>
              <w:ind w:left="-108" w:right="-108"/>
              <w:jc w:val="center"/>
              <w:rPr>
                <w:rFonts w:ascii="CordiaUPC" w:hAnsi="CordiaUPC" w:cs="CordiaUPC"/>
                <w:sz w:val="26"/>
                <w:szCs w:val="26"/>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510271" w:rsidRPr="00392524" w14:paraId="136C0E3A" w14:textId="77777777" w:rsidTr="004A2B8B">
        <w:trPr>
          <w:trHeight w:hRule="exact" w:val="290"/>
          <w:tblHeader/>
        </w:trPr>
        <w:tc>
          <w:tcPr>
            <w:tcW w:w="4239" w:type="dxa"/>
          </w:tcPr>
          <w:p w14:paraId="1D15F1FE" w14:textId="77777777" w:rsidR="00510271" w:rsidRPr="00392524" w:rsidRDefault="00510271" w:rsidP="00510271">
            <w:pPr>
              <w:spacing w:line="240" w:lineRule="exact"/>
              <w:ind w:right="-104"/>
              <w:rPr>
                <w:rFonts w:ascii="CordiaUPC" w:hAnsi="CordiaUPC" w:cs="CordiaUPC"/>
                <w:b/>
                <w:bCs/>
                <w:i/>
                <w:iCs/>
                <w:sz w:val="26"/>
                <w:szCs w:val="26"/>
                <w:lang w:eastAsia="th-TH"/>
              </w:rPr>
            </w:pPr>
          </w:p>
        </w:tc>
        <w:tc>
          <w:tcPr>
            <w:tcW w:w="1080" w:type="dxa"/>
          </w:tcPr>
          <w:p w14:paraId="6DF16AE6"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236" w:type="dxa"/>
          </w:tcPr>
          <w:p w14:paraId="619EDA49"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024" w:type="dxa"/>
            <w:vAlign w:val="bottom"/>
          </w:tcPr>
          <w:p w14:paraId="26290F8B"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236" w:type="dxa"/>
            <w:vAlign w:val="bottom"/>
          </w:tcPr>
          <w:p w14:paraId="104605FD"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14" w:type="dxa"/>
            <w:vAlign w:val="bottom"/>
          </w:tcPr>
          <w:p w14:paraId="6960811E"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236" w:type="dxa"/>
          </w:tcPr>
          <w:p w14:paraId="36463D4E"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2" w:type="dxa"/>
          </w:tcPr>
          <w:p w14:paraId="3FAAB845"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r>
      <w:tr w:rsidR="00510271" w:rsidRPr="00392524" w14:paraId="79190394" w14:textId="77777777" w:rsidTr="004A2B8B">
        <w:tc>
          <w:tcPr>
            <w:tcW w:w="4239" w:type="dxa"/>
          </w:tcPr>
          <w:p w14:paraId="336A94C6" w14:textId="77777777" w:rsidR="00510271" w:rsidRPr="00392524" w:rsidRDefault="00510271" w:rsidP="00510271">
            <w:pPr>
              <w:spacing w:line="240" w:lineRule="exact"/>
              <w:ind w:right="-104"/>
              <w:rPr>
                <w:rFonts w:ascii="CordiaUPC" w:hAnsi="CordiaUPC" w:cs="CordiaUPC"/>
                <w:spacing w:val="-6"/>
                <w:sz w:val="26"/>
                <w:szCs w:val="26"/>
                <w:lang w:val="en-US" w:eastAsia="th-TH" w:bidi="th-TH"/>
              </w:rPr>
            </w:pPr>
            <w:r w:rsidRPr="00392524">
              <w:rPr>
                <w:rFonts w:ascii="CordiaUPC" w:hAnsi="CordiaUPC" w:cs="CordiaUPC"/>
                <w:spacing w:val="-6"/>
                <w:sz w:val="26"/>
                <w:szCs w:val="26"/>
                <w:lang w:val="en-US" w:eastAsia="th-TH" w:bidi="th-TH"/>
              </w:rPr>
              <w:t>Interbank and money market items</w:t>
            </w:r>
          </w:p>
        </w:tc>
        <w:tc>
          <w:tcPr>
            <w:tcW w:w="1080" w:type="dxa"/>
            <w:vAlign w:val="bottom"/>
          </w:tcPr>
          <w:p w14:paraId="1ADA3145" w14:textId="14CA2129" w:rsidR="00510271" w:rsidRPr="00392524" w:rsidRDefault="00510271" w:rsidP="00510271">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rPr>
              <w:t>4</w:t>
            </w:r>
            <w:r w:rsidR="00AF4540" w:rsidRPr="00392524">
              <w:rPr>
                <w:rFonts w:ascii="CordiaUPC" w:hAnsi="CordiaUPC" w:cs="CordiaUPC" w:hint="cs"/>
                <w:sz w:val="26"/>
                <w:szCs w:val="26"/>
                <w:cs/>
                <w:lang w:bidi="th-TH"/>
              </w:rPr>
              <w:t>3</w:t>
            </w:r>
          </w:p>
        </w:tc>
        <w:tc>
          <w:tcPr>
            <w:tcW w:w="236" w:type="dxa"/>
            <w:vAlign w:val="bottom"/>
          </w:tcPr>
          <w:p w14:paraId="3FA0E687"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AB8A74E" w14:textId="78AF27D4"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hint="cs"/>
                <w:sz w:val="26"/>
                <w:szCs w:val="26"/>
                <w:cs/>
              </w:rPr>
              <w:t>-</w:t>
            </w:r>
          </w:p>
        </w:tc>
        <w:tc>
          <w:tcPr>
            <w:tcW w:w="236" w:type="dxa"/>
            <w:vAlign w:val="bottom"/>
          </w:tcPr>
          <w:p w14:paraId="38F72225"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7BE5B1DD" w14:textId="7297E13B"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hint="cs"/>
                <w:sz w:val="26"/>
                <w:szCs w:val="26"/>
                <w:cs/>
              </w:rPr>
              <w:t>-</w:t>
            </w:r>
          </w:p>
        </w:tc>
        <w:tc>
          <w:tcPr>
            <w:tcW w:w="236" w:type="dxa"/>
            <w:vAlign w:val="bottom"/>
          </w:tcPr>
          <w:p w14:paraId="35E575FA"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2" w:type="dxa"/>
            <w:vAlign w:val="bottom"/>
          </w:tcPr>
          <w:p w14:paraId="3EEBDA0D" w14:textId="6A6D5FAA" w:rsidR="00510271" w:rsidRPr="00392524" w:rsidRDefault="00510271" w:rsidP="00510271">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cs/>
              </w:rPr>
              <w:t>4</w:t>
            </w:r>
            <w:r w:rsidR="00AF4540" w:rsidRPr="00392524">
              <w:rPr>
                <w:rFonts w:ascii="CordiaUPC" w:hAnsi="CordiaUPC" w:cs="CordiaUPC" w:hint="cs"/>
                <w:sz w:val="26"/>
                <w:szCs w:val="26"/>
                <w:cs/>
                <w:lang w:bidi="th-TH"/>
              </w:rPr>
              <w:t>3</w:t>
            </w:r>
          </w:p>
        </w:tc>
      </w:tr>
      <w:tr w:rsidR="00510271" w:rsidRPr="00392524" w14:paraId="403E51C4" w14:textId="77777777" w:rsidTr="004A2B8B">
        <w:tc>
          <w:tcPr>
            <w:tcW w:w="4239" w:type="dxa"/>
          </w:tcPr>
          <w:p w14:paraId="4FAB4352" w14:textId="77777777" w:rsidR="00510271" w:rsidRPr="00392524" w:rsidRDefault="00510271" w:rsidP="00510271">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Investments</w:t>
            </w:r>
          </w:p>
        </w:tc>
        <w:tc>
          <w:tcPr>
            <w:tcW w:w="1080" w:type="dxa"/>
            <w:vAlign w:val="bottom"/>
          </w:tcPr>
          <w:p w14:paraId="784272AF" w14:textId="2641A6A8"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68</w:t>
            </w:r>
          </w:p>
        </w:tc>
        <w:tc>
          <w:tcPr>
            <w:tcW w:w="236" w:type="dxa"/>
            <w:vAlign w:val="bottom"/>
          </w:tcPr>
          <w:p w14:paraId="283691DF"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5086D9DF" w14:textId="3FA34DE7"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hint="cs"/>
                <w:sz w:val="26"/>
                <w:szCs w:val="26"/>
                <w:cs/>
              </w:rPr>
              <w:t>-</w:t>
            </w:r>
          </w:p>
        </w:tc>
        <w:tc>
          <w:tcPr>
            <w:tcW w:w="236" w:type="dxa"/>
            <w:vAlign w:val="bottom"/>
          </w:tcPr>
          <w:p w14:paraId="60613340"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0BF80607" w14:textId="76F06CB5"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2</w:t>
            </w:r>
            <w:r w:rsidRPr="00392524">
              <w:rPr>
                <w:rFonts w:ascii="CordiaUPC" w:hAnsi="CordiaUPC" w:cs="CordiaUPC"/>
                <w:sz w:val="26"/>
                <w:szCs w:val="26"/>
              </w:rPr>
              <w:t>,</w:t>
            </w:r>
            <w:r w:rsidRPr="00392524">
              <w:rPr>
                <w:rFonts w:ascii="CordiaUPC" w:hAnsi="CordiaUPC" w:cs="CordiaUPC"/>
                <w:sz w:val="26"/>
                <w:szCs w:val="26"/>
                <w:cs/>
              </w:rPr>
              <w:t>885</w:t>
            </w:r>
          </w:p>
        </w:tc>
        <w:tc>
          <w:tcPr>
            <w:tcW w:w="236" w:type="dxa"/>
            <w:vAlign w:val="bottom"/>
          </w:tcPr>
          <w:p w14:paraId="450C03F9"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2" w:type="dxa"/>
            <w:vAlign w:val="bottom"/>
          </w:tcPr>
          <w:p w14:paraId="79014198" w14:textId="00875B23"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2</w:t>
            </w:r>
            <w:r w:rsidRPr="00392524">
              <w:rPr>
                <w:rFonts w:ascii="CordiaUPC" w:hAnsi="CordiaUPC" w:cs="CordiaUPC"/>
                <w:sz w:val="26"/>
                <w:szCs w:val="26"/>
              </w:rPr>
              <w:t>,</w:t>
            </w:r>
            <w:r w:rsidRPr="00392524">
              <w:rPr>
                <w:rFonts w:ascii="CordiaUPC" w:hAnsi="CordiaUPC" w:cs="CordiaUPC"/>
                <w:sz w:val="26"/>
                <w:szCs w:val="26"/>
                <w:cs/>
              </w:rPr>
              <w:t>953</w:t>
            </w:r>
          </w:p>
        </w:tc>
      </w:tr>
      <w:tr w:rsidR="00510271" w:rsidRPr="00392524" w14:paraId="72563A68" w14:textId="77777777" w:rsidTr="004A2B8B">
        <w:tc>
          <w:tcPr>
            <w:tcW w:w="4239" w:type="dxa"/>
          </w:tcPr>
          <w:p w14:paraId="31D39542" w14:textId="77777777" w:rsidR="00510271" w:rsidRPr="00392524" w:rsidRDefault="00510271" w:rsidP="00510271">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Loans to customers and accrued interest receivables</w:t>
            </w:r>
          </w:p>
        </w:tc>
        <w:tc>
          <w:tcPr>
            <w:tcW w:w="1080" w:type="dxa"/>
            <w:vAlign w:val="bottom"/>
          </w:tcPr>
          <w:p w14:paraId="1D11E2A4" w14:textId="63BFF919"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12,413</w:t>
            </w:r>
          </w:p>
        </w:tc>
        <w:tc>
          <w:tcPr>
            <w:tcW w:w="236" w:type="dxa"/>
            <w:vAlign w:val="bottom"/>
          </w:tcPr>
          <w:p w14:paraId="52306300"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2552E466" w14:textId="58F436C9" w:rsidR="00510271" w:rsidRPr="00392524" w:rsidRDefault="00510271" w:rsidP="00510271">
            <w:pPr>
              <w:tabs>
                <w:tab w:val="decimal" w:pos="704"/>
              </w:tabs>
              <w:spacing w:line="240" w:lineRule="exact"/>
              <w:ind w:left="-103" w:right="-76"/>
              <w:rPr>
                <w:rFonts w:ascii="CordiaUPC" w:hAnsi="CordiaUPC" w:cs="CordiaUPC"/>
                <w:sz w:val="26"/>
                <w:szCs w:val="26"/>
                <w:lang w:bidi="th-TH"/>
              </w:rPr>
            </w:pPr>
            <w:r w:rsidRPr="00392524">
              <w:rPr>
                <w:rFonts w:ascii="CordiaUPC" w:hAnsi="CordiaUPC" w:cs="CordiaUPC"/>
                <w:sz w:val="26"/>
                <w:szCs w:val="26"/>
                <w:cs/>
              </w:rPr>
              <w:t>22</w:t>
            </w:r>
            <w:r w:rsidRPr="00392524">
              <w:rPr>
                <w:rFonts w:ascii="CordiaUPC" w:hAnsi="CordiaUPC" w:cs="CordiaUPC"/>
                <w:sz w:val="26"/>
                <w:szCs w:val="26"/>
              </w:rPr>
              <w:t>,</w:t>
            </w:r>
            <w:r w:rsidRPr="00392524">
              <w:rPr>
                <w:rFonts w:ascii="CordiaUPC" w:hAnsi="CordiaUPC" w:cs="CordiaUPC"/>
                <w:sz w:val="26"/>
                <w:szCs w:val="26"/>
                <w:cs/>
              </w:rPr>
              <w:t>05</w:t>
            </w:r>
            <w:r w:rsidR="00AF4540" w:rsidRPr="00392524">
              <w:rPr>
                <w:rFonts w:ascii="CordiaUPC" w:hAnsi="CordiaUPC" w:cs="CordiaUPC" w:hint="cs"/>
                <w:sz w:val="26"/>
                <w:szCs w:val="26"/>
                <w:cs/>
                <w:lang w:bidi="th-TH"/>
              </w:rPr>
              <w:t>2</w:t>
            </w:r>
          </w:p>
        </w:tc>
        <w:tc>
          <w:tcPr>
            <w:tcW w:w="236" w:type="dxa"/>
            <w:vAlign w:val="bottom"/>
          </w:tcPr>
          <w:p w14:paraId="7810D805"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393C3625" w14:textId="1EDF4622" w:rsidR="00510271" w:rsidRPr="00392524" w:rsidRDefault="00AF4540" w:rsidP="00510271">
            <w:pPr>
              <w:tabs>
                <w:tab w:val="decimal" w:pos="704"/>
              </w:tabs>
              <w:spacing w:line="240" w:lineRule="exact"/>
              <w:ind w:left="-103" w:right="-76"/>
              <w:rPr>
                <w:rFonts w:ascii="CordiaUPC" w:hAnsi="CordiaUPC" w:cs="CordiaUPC"/>
                <w:sz w:val="26"/>
                <w:szCs w:val="26"/>
                <w:lang w:val="en-US" w:bidi="th-TH"/>
              </w:rPr>
            </w:pPr>
            <w:r w:rsidRPr="00392524">
              <w:rPr>
                <w:rFonts w:ascii="CordiaUPC" w:hAnsi="CordiaUPC" w:cs="CordiaUPC" w:hint="cs"/>
                <w:sz w:val="26"/>
                <w:szCs w:val="26"/>
                <w:cs/>
                <w:lang w:bidi="th-TH"/>
              </w:rPr>
              <w:t>19</w:t>
            </w:r>
            <w:r w:rsidRPr="00392524">
              <w:rPr>
                <w:rFonts w:ascii="CordiaUPC" w:hAnsi="CordiaUPC" w:cs="CordiaUPC"/>
                <w:sz w:val="26"/>
                <w:szCs w:val="26"/>
                <w:lang w:val="en-US" w:bidi="th-TH"/>
              </w:rPr>
              <w:t>,987</w:t>
            </w:r>
          </w:p>
        </w:tc>
        <w:tc>
          <w:tcPr>
            <w:tcW w:w="236" w:type="dxa"/>
            <w:vAlign w:val="bottom"/>
          </w:tcPr>
          <w:p w14:paraId="55F60CDF"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2" w:type="dxa"/>
            <w:vAlign w:val="bottom"/>
          </w:tcPr>
          <w:p w14:paraId="5B58A246" w14:textId="67C911BF"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54</w:t>
            </w:r>
            <w:r w:rsidRPr="00392524">
              <w:rPr>
                <w:rFonts w:ascii="CordiaUPC" w:hAnsi="CordiaUPC" w:cs="CordiaUPC"/>
                <w:sz w:val="26"/>
                <w:szCs w:val="26"/>
              </w:rPr>
              <w:t>,</w:t>
            </w:r>
            <w:r w:rsidRPr="00392524">
              <w:rPr>
                <w:rFonts w:ascii="CordiaUPC" w:hAnsi="CordiaUPC" w:cs="CordiaUPC"/>
                <w:sz w:val="26"/>
                <w:szCs w:val="26"/>
                <w:cs/>
              </w:rPr>
              <w:t>4</w:t>
            </w:r>
            <w:r w:rsidR="00AF4540" w:rsidRPr="00392524">
              <w:rPr>
                <w:rFonts w:ascii="CordiaUPC" w:hAnsi="CordiaUPC" w:cs="CordiaUPC"/>
                <w:sz w:val="26"/>
                <w:szCs w:val="26"/>
              </w:rPr>
              <w:t>5</w:t>
            </w:r>
            <w:r w:rsidRPr="00392524">
              <w:rPr>
                <w:rFonts w:ascii="CordiaUPC" w:hAnsi="CordiaUPC" w:cs="CordiaUPC"/>
                <w:sz w:val="26"/>
                <w:szCs w:val="26"/>
                <w:cs/>
              </w:rPr>
              <w:t>2</w:t>
            </w:r>
          </w:p>
        </w:tc>
      </w:tr>
      <w:tr w:rsidR="00510271" w:rsidRPr="00392524" w14:paraId="30008D86" w14:textId="77777777" w:rsidTr="004A2B8B">
        <w:tc>
          <w:tcPr>
            <w:tcW w:w="4239" w:type="dxa"/>
          </w:tcPr>
          <w:p w14:paraId="710BA5F5" w14:textId="77777777" w:rsidR="00510271" w:rsidRPr="00392524" w:rsidRDefault="00510271" w:rsidP="00510271">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 xml:space="preserve">Other </w:t>
            </w:r>
            <w:r w:rsidRPr="00392524">
              <w:rPr>
                <w:rFonts w:ascii="CordiaUPC" w:hAnsi="CordiaUPC" w:cs="CordiaUPC"/>
                <w:sz w:val="26"/>
                <w:szCs w:val="26"/>
                <w:lang w:eastAsia="th-TH" w:bidi="th-TH"/>
              </w:rPr>
              <w:t xml:space="preserve">financial </w:t>
            </w:r>
            <w:r w:rsidRPr="00392524">
              <w:rPr>
                <w:rFonts w:ascii="CordiaUPC" w:hAnsi="CordiaUPC" w:cs="CordiaUPC"/>
                <w:sz w:val="26"/>
                <w:szCs w:val="26"/>
                <w:lang w:eastAsia="th-TH"/>
              </w:rPr>
              <w:t>assets</w:t>
            </w:r>
          </w:p>
        </w:tc>
        <w:tc>
          <w:tcPr>
            <w:tcW w:w="1080" w:type="dxa"/>
            <w:vAlign w:val="bottom"/>
          </w:tcPr>
          <w:p w14:paraId="66EAA3B5" w14:textId="436A6C1F"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41</w:t>
            </w:r>
          </w:p>
        </w:tc>
        <w:tc>
          <w:tcPr>
            <w:tcW w:w="236" w:type="dxa"/>
            <w:vAlign w:val="bottom"/>
          </w:tcPr>
          <w:p w14:paraId="529752C2"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24ECDEC" w14:textId="64C2C07E"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99</w:t>
            </w:r>
          </w:p>
        </w:tc>
        <w:tc>
          <w:tcPr>
            <w:tcW w:w="236" w:type="dxa"/>
            <w:vAlign w:val="bottom"/>
          </w:tcPr>
          <w:p w14:paraId="743E8A5B"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E4ECB08" w14:textId="1E5F9CCF"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373</w:t>
            </w:r>
          </w:p>
        </w:tc>
        <w:tc>
          <w:tcPr>
            <w:tcW w:w="236" w:type="dxa"/>
            <w:vAlign w:val="bottom"/>
          </w:tcPr>
          <w:p w14:paraId="4FCFC30E"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2" w:type="dxa"/>
            <w:vAlign w:val="bottom"/>
          </w:tcPr>
          <w:p w14:paraId="707ABF0F" w14:textId="550F6E6A"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513</w:t>
            </w:r>
          </w:p>
        </w:tc>
      </w:tr>
      <w:tr w:rsidR="00510271" w:rsidRPr="00392524" w14:paraId="2A7A1279" w14:textId="77777777" w:rsidTr="004A2B8B">
        <w:tc>
          <w:tcPr>
            <w:tcW w:w="4239" w:type="dxa"/>
          </w:tcPr>
          <w:p w14:paraId="204216E3" w14:textId="77777777" w:rsidR="00510271" w:rsidRPr="00392524" w:rsidRDefault="00510271" w:rsidP="00510271">
            <w:pPr>
              <w:spacing w:line="240" w:lineRule="exact"/>
              <w:ind w:right="-104"/>
              <w:rPr>
                <w:rFonts w:ascii="CordiaUPC" w:hAnsi="CordiaUPC" w:cs="CordiaUPC"/>
                <w:sz w:val="26"/>
                <w:szCs w:val="26"/>
                <w:lang w:eastAsia="th-TH"/>
              </w:rPr>
            </w:pPr>
            <w:r w:rsidRPr="00392524">
              <w:rPr>
                <w:rFonts w:ascii="CordiaUPC" w:hAnsi="CordiaUPC" w:cs="CordiaUPC"/>
                <w:sz w:val="26"/>
                <w:szCs w:val="26"/>
                <w:lang w:eastAsia="th-TH"/>
              </w:rPr>
              <w:t>Loan commitments and financial guarantee</w:t>
            </w:r>
          </w:p>
        </w:tc>
        <w:tc>
          <w:tcPr>
            <w:tcW w:w="1080" w:type="dxa"/>
            <w:vAlign w:val="bottom"/>
          </w:tcPr>
          <w:p w14:paraId="2274C7B3" w14:textId="46BB36F0"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rPr>
              <w:t>709</w:t>
            </w:r>
          </w:p>
        </w:tc>
        <w:tc>
          <w:tcPr>
            <w:tcW w:w="236" w:type="dxa"/>
            <w:vAlign w:val="bottom"/>
          </w:tcPr>
          <w:p w14:paraId="751DF192"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8C95C30" w14:textId="43841752"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34</w:t>
            </w:r>
            <w:r w:rsidR="00AF4540" w:rsidRPr="00392524">
              <w:rPr>
                <w:rFonts w:ascii="CordiaUPC" w:hAnsi="CordiaUPC" w:cs="CordiaUPC"/>
                <w:sz w:val="26"/>
                <w:szCs w:val="26"/>
              </w:rPr>
              <w:t>3</w:t>
            </w:r>
          </w:p>
        </w:tc>
        <w:tc>
          <w:tcPr>
            <w:tcW w:w="236" w:type="dxa"/>
            <w:vAlign w:val="bottom"/>
          </w:tcPr>
          <w:p w14:paraId="7FE25182" w14:textId="77777777" w:rsidR="00510271" w:rsidRPr="00392524" w:rsidRDefault="00510271" w:rsidP="00510271">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285DF1A6" w14:textId="459126DE"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286</w:t>
            </w:r>
          </w:p>
        </w:tc>
        <w:tc>
          <w:tcPr>
            <w:tcW w:w="236" w:type="dxa"/>
            <w:vAlign w:val="bottom"/>
          </w:tcPr>
          <w:p w14:paraId="370C25E0" w14:textId="77777777" w:rsidR="00510271" w:rsidRPr="00392524" w:rsidRDefault="00510271" w:rsidP="00510271">
            <w:pPr>
              <w:tabs>
                <w:tab w:val="decimal" w:pos="704"/>
              </w:tabs>
              <w:spacing w:line="240" w:lineRule="exact"/>
              <w:ind w:left="-103" w:right="-76"/>
              <w:rPr>
                <w:rFonts w:ascii="CordiaUPC" w:hAnsi="CordiaUPC" w:cs="CordiaUPC"/>
                <w:sz w:val="26"/>
                <w:szCs w:val="26"/>
              </w:rPr>
            </w:pPr>
          </w:p>
        </w:tc>
        <w:tc>
          <w:tcPr>
            <w:tcW w:w="1152" w:type="dxa"/>
            <w:vAlign w:val="bottom"/>
          </w:tcPr>
          <w:p w14:paraId="6815E188" w14:textId="6C8CFB9F" w:rsidR="00510271" w:rsidRPr="00392524" w:rsidRDefault="00510271" w:rsidP="00510271">
            <w:pPr>
              <w:tabs>
                <w:tab w:val="decimal" w:pos="704"/>
              </w:tabs>
              <w:spacing w:line="240" w:lineRule="exact"/>
              <w:ind w:left="-103" w:right="-76"/>
              <w:rPr>
                <w:rFonts w:ascii="CordiaUPC" w:hAnsi="CordiaUPC" w:cs="CordiaUPC"/>
                <w:sz w:val="26"/>
                <w:szCs w:val="26"/>
              </w:rPr>
            </w:pPr>
            <w:r w:rsidRPr="00392524">
              <w:rPr>
                <w:rFonts w:ascii="CordiaUPC" w:hAnsi="CordiaUPC" w:cs="CordiaUPC"/>
                <w:sz w:val="26"/>
                <w:szCs w:val="26"/>
                <w:cs/>
              </w:rPr>
              <w:t>1</w:t>
            </w:r>
            <w:r w:rsidRPr="00392524">
              <w:rPr>
                <w:rFonts w:ascii="CordiaUPC" w:hAnsi="CordiaUPC" w:cs="CordiaUPC"/>
                <w:sz w:val="26"/>
                <w:szCs w:val="26"/>
              </w:rPr>
              <w:t>,</w:t>
            </w:r>
            <w:r w:rsidRPr="00392524">
              <w:rPr>
                <w:rFonts w:ascii="CordiaUPC" w:hAnsi="CordiaUPC" w:cs="CordiaUPC"/>
                <w:sz w:val="26"/>
                <w:szCs w:val="26"/>
                <w:cs/>
              </w:rPr>
              <w:t>338</w:t>
            </w:r>
          </w:p>
        </w:tc>
      </w:tr>
    </w:tbl>
    <w:p w14:paraId="337BDBD0" w14:textId="77777777" w:rsidR="00170F16" w:rsidRPr="00392524" w:rsidRDefault="00170F16" w:rsidP="00AD7C76">
      <w:pPr>
        <w:spacing w:line="240" w:lineRule="exact"/>
        <w:jc w:val="thaiDistribute"/>
        <w:rPr>
          <w:rFonts w:ascii="CordiaUPC" w:hAnsi="CordiaUPC" w:cs="CordiaUPC"/>
          <w:sz w:val="20"/>
          <w:lang w:eastAsia="x-none"/>
        </w:rPr>
      </w:pPr>
    </w:p>
    <w:p w14:paraId="19B29F8D" w14:textId="77777777" w:rsidR="00F17DA4" w:rsidRDefault="00F17DA4" w:rsidP="00AD7C76">
      <w:pPr>
        <w:pStyle w:val="BodyTextIndent"/>
        <w:spacing w:after="0" w:line="240" w:lineRule="exact"/>
        <w:ind w:left="540" w:firstLine="4"/>
        <w:jc w:val="thaiDistribute"/>
        <w:rPr>
          <w:rFonts w:ascii="CordiaUPC" w:hAnsi="CordiaUPC" w:cs="CordiaUPC"/>
          <w:sz w:val="26"/>
          <w:szCs w:val="26"/>
        </w:rPr>
      </w:pPr>
      <w:r w:rsidRPr="00392524">
        <w:rPr>
          <w:rFonts w:ascii="CordiaUPC" w:hAnsi="CordiaUPC" w:cs="CordiaUPC"/>
          <w:sz w:val="26"/>
          <w:szCs w:val="26"/>
        </w:rPr>
        <w:t>The movements in the allowance for expected credit loss of loans to customers and accrued interest receivables during the period were as follows:</w:t>
      </w:r>
    </w:p>
    <w:p w14:paraId="1B55D17A" w14:textId="77777777" w:rsidR="00847D7B" w:rsidRPr="00392524" w:rsidRDefault="00847D7B" w:rsidP="00AD7C76">
      <w:pPr>
        <w:pStyle w:val="BodyTextIndent"/>
        <w:spacing w:after="0" w:line="240" w:lineRule="exact"/>
        <w:ind w:left="540" w:firstLine="4"/>
        <w:jc w:val="thaiDistribute"/>
        <w:rPr>
          <w:rFonts w:ascii="CordiaUPC" w:hAnsi="CordiaUPC" w:cs="CordiaUPC"/>
          <w:sz w:val="26"/>
          <w:szCs w:val="26"/>
        </w:rPr>
      </w:pPr>
    </w:p>
    <w:tbl>
      <w:tblPr>
        <w:tblW w:w="9360" w:type="dxa"/>
        <w:tblInd w:w="423" w:type="dxa"/>
        <w:tblLayout w:type="fixed"/>
        <w:tblLook w:val="01E0" w:firstRow="1" w:lastRow="1" w:firstColumn="1" w:lastColumn="1" w:noHBand="0" w:noVBand="0"/>
      </w:tblPr>
      <w:tblGrid>
        <w:gridCol w:w="6831"/>
        <w:gridCol w:w="1116"/>
        <w:gridCol w:w="236"/>
        <w:gridCol w:w="1177"/>
      </w:tblGrid>
      <w:tr w:rsidR="004A2B8B" w:rsidRPr="00392524" w14:paraId="5F8B42D6" w14:textId="77777777" w:rsidTr="004A2B8B">
        <w:trPr>
          <w:trHeight w:val="245"/>
        </w:trPr>
        <w:tc>
          <w:tcPr>
            <w:tcW w:w="6831" w:type="dxa"/>
          </w:tcPr>
          <w:p w14:paraId="2DF52CE0" w14:textId="77777777" w:rsidR="004A2B8B" w:rsidRPr="00392524" w:rsidRDefault="004A2B8B" w:rsidP="00AD7C76">
            <w:pPr>
              <w:spacing w:line="240" w:lineRule="exact"/>
              <w:ind w:right="-109"/>
              <w:rPr>
                <w:rFonts w:ascii="CordiaUPC" w:hAnsi="CordiaUPC" w:cs="CordiaUPC"/>
                <w:sz w:val="26"/>
                <w:szCs w:val="26"/>
              </w:rPr>
            </w:pPr>
          </w:p>
        </w:tc>
        <w:tc>
          <w:tcPr>
            <w:tcW w:w="1116" w:type="dxa"/>
          </w:tcPr>
          <w:p w14:paraId="28251CCC" w14:textId="77777777" w:rsidR="004A2B8B" w:rsidRPr="00392524" w:rsidRDefault="004A2B8B" w:rsidP="004A2B8B">
            <w:pPr>
              <w:pStyle w:val="acctfourfigures"/>
              <w:tabs>
                <w:tab w:val="clear" w:pos="765"/>
              </w:tabs>
              <w:spacing w:line="240" w:lineRule="exact"/>
              <w:ind w:left="-108" w:right="-105"/>
              <w:jc w:val="center"/>
              <w:rPr>
                <w:rFonts w:ascii="CordiaUPC" w:hAnsi="CordiaUPC" w:cs="CordiaUPC"/>
                <w:b/>
                <w:bCs/>
                <w:sz w:val="26"/>
                <w:szCs w:val="26"/>
                <w:lang w:val="en-US"/>
              </w:rPr>
            </w:pPr>
            <w:r w:rsidRPr="00392524">
              <w:rPr>
                <w:rFonts w:ascii="CordiaUPC" w:hAnsi="CordiaUPC" w:cs="CordiaUPC"/>
                <w:b/>
                <w:bCs/>
                <w:sz w:val="26"/>
                <w:szCs w:val="26"/>
                <w:lang w:val="en-US"/>
              </w:rPr>
              <w:t>Consolidated</w:t>
            </w:r>
          </w:p>
        </w:tc>
        <w:tc>
          <w:tcPr>
            <w:tcW w:w="236" w:type="dxa"/>
          </w:tcPr>
          <w:p w14:paraId="32CE95C7" w14:textId="77777777" w:rsidR="004A2B8B" w:rsidRPr="00392524" w:rsidRDefault="004A2B8B" w:rsidP="00AD7C76">
            <w:pPr>
              <w:spacing w:line="240" w:lineRule="exact"/>
              <w:ind w:left="-108" w:right="-88"/>
              <w:jc w:val="center"/>
              <w:rPr>
                <w:rFonts w:ascii="CordiaUPC" w:hAnsi="CordiaUPC" w:cs="CordiaUPC"/>
                <w:b/>
                <w:bCs/>
                <w:snapToGrid w:val="0"/>
                <w:sz w:val="26"/>
                <w:szCs w:val="26"/>
                <w:lang w:val="en-US" w:eastAsia="th-TH" w:bidi="th-TH"/>
              </w:rPr>
            </w:pPr>
          </w:p>
        </w:tc>
        <w:tc>
          <w:tcPr>
            <w:tcW w:w="1177" w:type="dxa"/>
          </w:tcPr>
          <w:p w14:paraId="3A54BAB3" w14:textId="77777777" w:rsidR="004A2B8B" w:rsidRPr="00392524" w:rsidRDefault="004A2B8B" w:rsidP="00AD7C76">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b/>
                <w:bCs/>
                <w:sz w:val="26"/>
                <w:szCs w:val="26"/>
              </w:rPr>
              <w:t>Bank only</w:t>
            </w:r>
          </w:p>
        </w:tc>
      </w:tr>
      <w:tr w:rsidR="004A2B8B" w:rsidRPr="00392524" w14:paraId="3D435348" w14:textId="77777777" w:rsidTr="004A2B8B">
        <w:trPr>
          <w:trHeight w:val="245"/>
        </w:trPr>
        <w:tc>
          <w:tcPr>
            <w:tcW w:w="6831" w:type="dxa"/>
          </w:tcPr>
          <w:p w14:paraId="7C8FF576" w14:textId="3089D19C" w:rsidR="004A2B8B" w:rsidRPr="00392524" w:rsidRDefault="004A2B8B" w:rsidP="00AD7C76">
            <w:pPr>
              <w:spacing w:line="240" w:lineRule="exact"/>
              <w:ind w:right="-109"/>
              <w:rPr>
                <w:rFonts w:ascii="CordiaUPC" w:hAnsi="CordiaUPC" w:cs="CordiaUPC"/>
                <w:b/>
                <w:bCs/>
                <w:i/>
                <w:iCs/>
                <w:sz w:val="26"/>
                <w:szCs w:val="26"/>
              </w:rPr>
            </w:pPr>
            <w:bookmarkStart w:id="16" w:name="_Hlk70340375"/>
            <w:r w:rsidRPr="005B2349">
              <w:rPr>
                <w:rFonts w:ascii="CordiaUPC" w:hAnsi="CordiaUPC" w:cs="CordiaUPC"/>
                <w:b/>
                <w:bCs/>
                <w:i/>
                <w:iCs/>
                <w:sz w:val="26"/>
                <w:szCs w:val="26"/>
              </w:rPr>
              <w:t xml:space="preserve">Nine-month period ended </w:t>
            </w:r>
            <w:r w:rsidRPr="005B2349">
              <w:rPr>
                <w:rFonts w:ascii="CordiaUPC" w:eastAsia="Times New Roman" w:hAnsi="CordiaUPC" w:cs="CordiaUPC"/>
                <w:b/>
                <w:bCs/>
                <w:i/>
                <w:iCs/>
                <w:sz w:val="26"/>
                <w:szCs w:val="26"/>
                <w:lang w:bidi="th-TH"/>
              </w:rPr>
              <w:t>30 September</w:t>
            </w:r>
            <w:r w:rsidRPr="005B2349">
              <w:rPr>
                <w:rFonts w:ascii="CordiaUPC" w:hAnsi="CordiaUPC" w:cs="CordiaUPC"/>
                <w:b/>
                <w:bCs/>
                <w:i/>
                <w:iCs/>
                <w:sz w:val="26"/>
                <w:szCs w:val="26"/>
              </w:rPr>
              <w:t xml:space="preserve"> </w:t>
            </w:r>
            <w:r w:rsidRPr="00392524">
              <w:rPr>
                <w:rFonts w:ascii="CordiaUPC" w:eastAsia="Times New Roman" w:hAnsi="CordiaUPC" w:cs="CordiaUPC"/>
                <w:b/>
                <w:bCs/>
                <w:i/>
                <w:iCs/>
                <w:sz w:val="26"/>
                <w:szCs w:val="26"/>
                <w:lang w:bidi="th-TH"/>
              </w:rPr>
              <w:t>2022</w:t>
            </w:r>
          </w:p>
        </w:tc>
        <w:tc>
          <w:tcPr>
            <w:tcW w:w="2529" w:type="dxa"/>
            <w:gridSpan w:val="3"/>
          </w:tcPr>
          <w:p w14:paraId="36BAF485" w14:textId="77777777" w:rsidR="004A2B8B" w:rsidRPr="00392524" w:rsidRDefault="004A2B8B" w:rsidP="00AD7C76">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i/>
                <w:iCs/>
                <w:snapToGrid w:val="0"/>
                <w:sz w:val="26"/>
                <w:szCs w:val="26"/>
                <w:lang w:val="en-US" w:eastAsia="th-TH" w:bidi="th-TH"/>
              </w:rPr>
              <w:t>(</w:t>
            </w:r>
            <w:proofErr w:type="gramStart"/>
            <w:r w:rsidRPr="00392524">
              <w:rPr>
                <w:rFonts w:ascii="CordiaUPC" w:hAnsi="CordiaUPC" w:cs="CordiaUPC"/>
                <w:i/>
                <w:iCs/>
                <w:snapToGrid w:val="0"/>
                <w:sz w:val="26"/>
                <w:szCs w:val="26"/>
                <w:lang w:val="en-US" w:eastAsia="th-TH" w:bidi="th-TH"/>
              </w:rPr>
              <w:t>in</w:t>
            </w:r>
            <w:proofErr w:type="gramEnd"/>
            <w:r w:rsidRPr="00392524">
              <w:rPr>
                <w:rFonts w:ascii="CordiaUPC" w:hAnsi="CordiaUPC" w:cs="CordiaUPC"/>
                <w:i/>
                <w:iCs/>
                <w:snapToGrid w:val="0"/>
                <w:sz w:val="26"/>
                <w:szCs w:val="26"/>
                <w:lang w:val="en-US" w:eastAsia="th-TH" w:bidi="th-TH"/>
              </w:rPr>
              <w:t xml:space="preserve"> million Baht)</w:t>
            </w:r>
          </w:p>
        </w:tc>
      </w:tr>
      <w:tr w:rsidR="004A2B8B" w:rsidRPr="00392524" w14:paraId="518D8DBD" w14:textId="77777777" w:rsidTr="004A2B8B">
        <w:trPr>
          <w:trHeight w:hRule="exact" w:val="227"/>
        </w:trPr>
        <w:tc>
          <w:tcPr>
            <w:tcW w:w="6831" w:type="dxa"/>
          </w:tcPr>
          <w:p w14:paraId="5ADEB723" w14:textId="77777777" w:rsidR="004A2B8B" w:rsidRPr="00392524" w:rsidRDefault="004A2B8B" w:rsidP="00AD7C76">
            <w:pPr>
              <w:spacing w:line="240" w:lineRule="exact"/>
              <w:ind w:right="-109"/>
              <w:rPr>
                <w:rFonts w:ascii="CordiaUPC" w:hAnsi="CordiaUPC" w:cs="CordiaUPC"/>
                <w:b/>
                <w:bCs/>
                <w:sz w:val="26"/>
                <w:szCs w:val="26"/>
              </w:rPr>
            </w:pPr>
          </w:p>
        </w:tc>
        <w:tc>
          <w:tcPr>
            <w:tcW w:w="1116" w:type="dxa"/>
          </w:tcPr>
          <w:p w14:paraId="612AC4BE" w14:textId="77777777" w:rsidR="004A2B8B" w:rsidRPr="00392524" w:rsidRDefault="004A2B8B" w:rsidP="00AD7C7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40CA8C1C" w14:textId="77777777" w:rsidR="004A2B8B" w:rsidRPr="00392524" w:rsidRDefault="004A2B8B" w:rsidP="00AD7C76">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356DD4E8" w14:textId="77777777" w:rsidR="004A2B8B" w:rsidRPr="00392524" w:rsidRDefault="004A2B8B" w:rsidP="00AD7C76">
            <w:pPr>
              <w:pStyle w:val="acctfourfigures"/>
              <w:tabs>
                <w:tab w:val="clear" w:pos="765"/>
              </w:tabs>
              <w:spacing w:line="240" w:lineRule="exact"/>
              <w:ind w:left="-108" w:right="-88"/>
              <w:jc w:val="center"/>
              <w:rPr>
                <w:rFonts w:ascii="CordiaUPC" w:hAnsi="CordiaUPC" w:cs="CordiaUPC"/>
                <w:sz w:val="26"/>
                <w:szCs w:val="26"/>
              </w:rPr>
            </w:pPr>
          </w:p>
        </w:tc>
      </w:tr>
      <w:tr w:rsidR="00AE4E24" w:rsidRPr="00392524" w14:paraId="7494A47F" w14:textId="77777777" w:rsidTr="004A2B8B">
        <w:trPr>
          <w:trHeight w:val="245"/>
        </w:trPr>
        <w:tc>
          <w:tcPr>
            <w:tcW w:w="6831" w:type="dxa"/>
          </w:tcPr>
          <w:p w14:paraId="3E83741C" w14:textId="24876E67" w:rsidR="00AE4E24" w:rsidRPr="00392524" w:rsidRDefault="00AE4E24" w:rsidP="00AE4E24">
            <w:pPr>
              <w:spacing w:line="240" w:lineRule="exact"/>
              <w:ind w:right="-109"/>
              <w:rPr>
                <w:rFonts w:ascii="CordiaUPC" w:hAnsi="CordiaUPC" w:cs="CordiaUPC"/>
                <w:sz w:val="26"/>
                <w:szCs w:val="26"/>
              </w:rPr>
            </w:pPr>
            <w:r w:rsidRPr="00392524">
              <w:rPr>
                <w:rFonts w:ascii="CordiaUPC" w:hAnsi="CordiaUPC" w:cs="CordiaUPC"/>
                <w:spacing w:val="-4"/>
                <w:sz w:val="26"/>
                <w:szCs w:val="26"/>
                <w:lang w:eastAsia="th-TH"/>
              </w:rPr>
              <w:t>Beginning balance</w:t>
            </w:r>
            <w:r w:rsidRPr="00392524">
              <w:rPr>
                <w:rFonts w:ascii="CordiaUPC" w:hAnsi="CordiaUPC" w:cs="CordiaUPC"/>
                <w:spacing w:val="-6"/>
                <w:sz w:val="26"/>
                <w:szCs w:val="26"/>
                <w:lang w:eastAsia="th-TH"/>
              </w:rPr>
              <w:t xml:space="preserve"> </w:t>
            </w:r>
          </w:p>
        </w:tc>
        <w:tc>
          <w:tcPr>
            <w:tcW w:w="1116" w:type="dxa"/>
            <w:vAlign w:val="bottom"/>
          </w:tcPr>
          <w:p w14:paraId="5E6FE342" w14:textId="49820FF9" w:rsidR="00AE4E24" w:rsidRPr="00392524" w:rsidRDefault="00AE4E24" w:rsidP="00AE4E24">
            <w:pPr>
              <w:pStyle w:val="acctfourfigures"/>
              <w:spacing w:line="240" w:lineRule="exact"/>
              <w:ind w:left="-108" w:right="-88"/>
              <w:rPr>
                <w:rFonts w:ascii="CordiaUPC" w:hAnsi="CordiaUPC" w:cs="CordiaUPC"/>
                <w:sz w:val="26"/>
                <w:szCs w:val="26"/>
                <w:lang w:val="en-US" w:bidi="th-TH"/>
              </w:rPr>
            </w:pPr>
            <w:r>
              <w:rPr>
                <w:rFonts w:ascii="CordiaUPC" w:hAnsi="CordiaUPC" w:cs="CordiaUPC"/>
                <w:sz w:val="26"/>
                <w:szCs w:val="26"/>
                <w:lang w:val="en-US" w:bidi="th-TH"/>
              </w:rPr>
              <w:t>54,472</w:t>
            </w:r>
          </w:p>
        </w:tc>
        <w:tc>
          <w:tcPr>
            <w:tcW w:w="236" w:type="dxa"/>
            <w:vAlign w:val="bottom"/>
          </w:tcPr>
          <w:p w14:paraId="056E4FDE" w14:textId="77777777" w:rsidR="00AE4E24" w:rsidRPr="00392524" w:rsidRDefault="00AE4E24" w:rsidP="00AE4E24">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73FAB8E8" w14:textId="5E000449" w:rsidR="00AE4E24" w:rsidRPr="00392524" w:rsidRDefault="00AE4E24" w:rsidP="00AE4E24">
            <w:pPr>
              <w:pStyle w:val="acctfourfigures"/>
              <w:spacing w:line="240" w:lineRule="exact"/>
              <w:ind w:left="-108" w:right="-88"/>
              <w:rPr>
                <w:rFonts w:ascii="CordiaUPC" w:hAnsi="CordiaUPC" w:cs="CordiaUPC"/>
                <w:sz w:val="26"/>
                <w:szCs w:val="26"/>
              </w:rPr>
            </w:pPr>
            <w:r>
              <w:rPr>
                <w:rFonts w:ascii="CordiaUPC" w:hAnsi="CordiaUPC" w:cs="CordiaUPC"/>
                <w:sz w:val="26"/>
                <w:szCs w:val="26"/>
                <w:lang w:val="en-US" w:bidi="th-TH"/>
              </w:rPr>
              <w:t>54,452</w:t>
            </w:r>
          </w:p>
        </w:tc>
      </w:tr>
      <w:tr w:rsidR="00AE4E24" w:rsidRPr="00392524" w14:paraId="029A0C6E" w14:textId="77777777" w:rsidTr="004A2B8B">
        <w:trPr>
          <w:trHeight w:val="245"/>
        </w:trPr>
        <w:tc>
          <w:tcPr>
            <w:tcW w:w="6831" w:type="dxa"/>
          </w:tcPr>
          <w:p w14:paraId="0577A509" w14:textId="77777777" w:rsidR="00AE4E24" w:rsidRPr="00392524" w:rsidRDefault="00AE4E24" w:rsidP="00AE4E24">
            <w:pPr>
              <w:spacing w:line="240" w:lineRule="exact"/>
              <w:ind w:right="-109"/>
              <w:rPr>
                <w:rFonts w:ascii="CordiaUPC" w:hAnsi="CordiaUPC" w:cs="CordiaUPC"/>
                <w:sz w:val="26"/>
                <w:szCs w:val="26"/>
                <w:lang w:eastAsia="th-TH"/>
              </w:rPr>
            </w:pPr>
            <w:r w:rsidRPr="00392524">
              <w:rPr>
                <w:rFonts w:ascii="CordiaUPC" w:eastAsia="Times New Roman" w:hAnsi="CordiaUPC" w:cs="CordiaUPC"/>
                <w:sz w:val="26"/>
                <w:szCs w:val="26"/>
                <w:lang w:eastAsia="zh-CN"/>
              </w:rPr>
              <w:t>Changes from stage reclassification</w:t>
            </w:r>
          </w:p>
        </w:tc>
        <w:tc>
          <w:tcPr>
            <w:tcW w:w="1116" w:type="dxa"/>
            <w:vAlign w:val="bottom"/>
          </w:tcPr>
          <w:p w14:paraId="7300BE10" w14:textId="49F9A6D7" w:rsidR="00AE4E24" w:rsidRPr="00392524" w:rsidRDefault="00AE4E24" w:rsidP="00AE4E24">
            <w:pPr>
              <w:pStyle w:val="acctfourfigures"/>
              <w:spacing w:line="240" w:lineRule="exact"/>
              <w:ind w:left="-108" w:right="-88"/>
              <w:rPr>
                <w:rFonts w:ascii="CordiaUPC" w:hAnsi="CordiaUPC" w:cs="CordiaUPC"/>
                <w:sz w:val="26"/>
                <w:szCs w:val="26"/>
              </w:rPr>
            </w:pPr>
            <w:r>
              <w:rPr>
                <w:rFonts w:ascii="CordiaUPC" w:hAnsi="CordiaUPC" w:cs="CordiaUPC"/>
                <w:sz w:val="26"/>
                <w:szCs w:val="26"/>
              </w:rPr>
              <w:t>8,472</w:t>
            </w:r>
          </w:p>
        </w:tc>
        <w:tc>
          <w:tcPr>
            <w:tcW w:w="236" w:type="dxa"/>
            <w:vAlign w:val="bottom"/>
          </w:tcPr>
          <w:p w14:paraId="7E885190" w14:textId="77777777" w:rsidR="00AE4E24" w:rsidRPr="00392524" w:rsidRDefault="00AE4E24" w:rsidP="00AE4E24">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4EADF4ED" w14:textId="6AB2EC8E" w:rsidR="00AE4E24" w:rsidRPr="00392524" w:rsidRDefault="00AE4E24" w:rsidP="00AE4E24">
            <w:pPr>
              <w:pStyle w:val="acctfourfigures"/>
              <w:spacing w:line="240" w:lineRule="exact"/>
              <w:ind w:right="-88"/>
              <w:rPr>
                <w:rFonts w:ascii="CordiaUPC" w:hAnsi="CordiaUPC" w:cs="CordiaUPC"/>
                <w:sz w:val="26"/>
                <w:szCs w:val="26"/>
              </w:rPr>
            </w:pPr>
            <w:r>
              <w:rPr>
                <w:rFonts w:ascii="CordiaUPC" w:hAnsi="CordiaUPC" w:cs="CordiaUPC"/>
                <w:sz w:val="26"/>
                <w:szCs w:val="26"/>
                <w:lang w:bidi="th-TH"/>
              </w:rPr>
              <w:t>8,472</w:t>
            </w:r>
          </w:p>
        </w:tc>
      </w:tr>
      <w:tr w:rsidR="00AE4E24" w:rsidRPr="00392524" w14:paraId="13DE08FE" w14:textId="77777777" w:rsidTr="004A2B8B">
        <w:trPr>
          <w:trHeight w:val="245"/>
        </w:trPr>
        <w:tc>
          <w:tcPr>
            <w:tcW w:w="6831" w:type="dxa"/>
          </w:tcPr>
          <w:p w14:paraId="6ADB93C0" w14:textId="77777777" w:rsidR="00AE4E24" w:rsidRPr="00392524" w:rsidRDefault="00AE4E24" w:rsidP="00AE4E24">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Changes from remeasurement of ECL</w:t>
            </w:r>
          </w:p>
        </w:tc>
        <w:tc>
          <w:tcPr>
            <w:tcW w:w="1116" w:type="dxa"/>
            <w:vAlign w:val="bottom"/>
          </w:tcPr>
          <w:p w14:paraId="13FD7C8F" w14:textId="484E9F86" w:rsidR="00AE4E24" w:rsidRPr="00645F93" w:rsidRDefault="00AE4E24" w:rsidP="00AE4E24">
            <w:pPr>
              <w:pStyle w:val="acctfourfigures"/>
              <w:spacing w:line="240" w:lineRule="exact"/>
              <w:ind w:left="-108" w:right="-88"/>
              <w:rPr>
                <w:rFonts w:ascii="CordiaUPC" w:hAnsi="CordiaUPC" w:cs="CordiaUPC"/>
                <w:sz w:val="26"/>
                <w:szCs w:val="26"/>
                <w:lang w:val="en-US"/>
              </w:rPr>
            </w:pPr>
            <w:r>
              <w:rPr>
                <w:rFonts w:ascii="CordiaUPC" w:hAnsi="CordiaUPC" w:cs="CordiaUPC"/>
                <w:sz w:val="26"/>
                <w:szCs w:val="26"/>
              </w:rPr>
              <w:t>6,</w:t>
            </w:r>
            <w:r w:rsidR="00645F93">
              <w:rPr>
                <w:rFonts w:ascii="CordiaUPC" w:hAnsi="CordiaUPC" w:cs="CordiaUPC"/>
                <w:sz w:val="26"/>
                <w:szCs w:val="26"/>
                <w:lang w:val="en-US" w:bidi="th-TH"/>
              </w:rPr>
              <w:t>042</w:t>
            </w:r>
          </w:p>
        </w:tc>
        <w:tc>
          <w:tcPr>
            <w:tcW w:w="236" w:type="dxa"/>
            <w:vAlign w:val="bottom"/>
          </w:tcPr>
          <w:p w14:paraId="7EA03D9B" w14:textId="77777777" w:rsidR="00AE4E24" w:rsidRPr="00392524" w:rsidRDefault="00AE4E24" w:rsidP="00AE4E24">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64686455" w14:textId="376A61C9" w:rsidR="00AE4E24" w:rsidRPr="00392524" w:rsidRDefault="00AE4E24" w:rsidP="00AE4E24">
            <w:pPr>
              <w:pStyle w:val="acctfourfigures"/>
              <w:spacing w:line="240" w:lineRule="exact"/>
              <w:ind w:left="-108" w:right="-88"/>
              <w:rPr>
                <w:rFonts w:ascii="CordiaUPC" w:hAnsi="CordiaUPC" w:cs="CordiaUPC"/>
                <w:sz w:val="26"/>
                <w:szCs w:val="26"/>
              </w:rPr>
            </w:pPr>
            <w:r>
              <w:rPr>
                <w:rFonts w:ascii="CordiaUPC" w:hAnsi="CordiaUPC" w:cs="CordiaUPC"/>
                <w:sz w:val="26"/>
                <w:szCs w:val="26"/>
                <w:lang w:val="en-US" w:bidi="th-TH"/>
              </w:rPr>
              <w:t>6,</w:t>
            </w:r>
            <w:r w:rsidR="00645F93">
              <w:rPr>
                <w:rFonts w:ascii="CordiaUPC" w:hAnsi="CordiaUPC" w:cs="CordiaUPC"/>
                <w:sz w:val="26"/>
                <w:szCs w:val="26"/>
                <w:lang w:val="en-US" w:bidi="th-TH"/>
              </w:rPr>
              <w:t>222</w:t>
            </w:r>
          </w:p>
        </w:tc>
      </w:tr>
      <w:tr w:rsidR="00AE4E24" w:rsidRPr="00392524" w14:paraId="539DE096" w14:textId="77777777" w:rsidTr="004A2B8B">
        <w:trPr>
          <w:trHeight w:val="245"/>
        </w:trPr>
        <w:tc>
          <w:tcPr>
            <w:tcW w:w="6831" w:type="dxa"/>
          </w:tcPr>
          <w:p w14:paraId="480BB245" w14:textId="73DF41E5" w:rsidR="00AE4E24" w:rsidRPr="00392524" w:rsidRDefault="00AE4E24" w:rsidP="00AE4E24">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Originated during the period</w:t>
            </w:r>
          </w:p>
        </w:tc>
        <w:tc>
          <w:tcPr>
            <w:tcW w:w="1116" w:type="dxa"/>
            <w:vAlign w:val="bottom"/>
          </w:tcPr>
          <w:p w14:paraId="398BB29E" w14:textId="4C0A672B" w:rsidR="00AE4E24" w:rsidRPr="00392524" w:rsidRDefault="00AE4E24" w:rsidP="00AE4E24">
            <w:pPr>
              <w:pStyle w:val="acctfourfigures"/>
              <w:spacing w:line="240" w:lineRule="exact"/>
              <w:ind w:left="-108" w:right="-88"/>
              <w:rPr>
                <w:rFonts w:ascii="CordiaUPC" w:hAnsi="CordiaUPC" w:cs="CordiaUPC"/>
                <w:sz w:val="26"/>
                <w:szCs w:val="26"/>
              </w:rPr>
            </w:pPr>
            <w:r>
              <w:rPr>
                <w:rFonts w:ascii="CordiaUPC" w:hAnsi="CordiaUPC" w:cs="CordiaUPC"/>
                <w:sz w:val="26"/>
                <w:szCs w:val="26"/>
              </w:rPr>
              <w:t>1,83</w:t>
            </w:r>
            <w:r w:rsidR="00645F93">
              <w:rPr>
                <w:rFonts w:ascii="CordiaUPC" w:hAnsi="CordiaUPC" w:cs="CordiaUPC"/>
                <w:sz w:val="26"/>
                <w:szCs w:val="26"/>
                <w:lang w:bidi="th-TH"/>
              </w:rPr>
              <w:t>6</w:t>
            </w:r>
          </w:p>
        </w:tc>
        <w:tc>
          <w:tcPr>
            <w:tcW w:w="236" w:type="dxa"/>
            <w:vAlign w:val="bottom"/>
          </w:tcPr>
          <w:p w14:paraId="3F501B6F" w14:textId="77777777" w:rsidR="00AE4E24" w:rsidRPr="00392524" w:rsidRDefault="00AE4E24" w:rsidP="00AE4E24">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7F394876" w14:textId="439DC309" w:rsidR="00AE4E24" w:rsidRPr="00392524" w:rsidRDefault="00AE4E24" w:rsidP="00AE4E24">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1,83</w:t>
            </w:r>
            <w:r w:rsidR="00645F93">
              <w:rPr>
                <w:rFonts w:ascii="CordiaUPC" w:hAnsi="CordiaUPC" w:cs="CordiaUPC"/>
                <w:sz w:val="26"/>
                <w:szCs w:val="26"/>
                <w:lang w:bidi="th-TH"/>
              </w:rPr>
              <w:t>6</w:t>
            </w:r>
          </w:p>
        </w:tc>
      </w:tr>
      <w:tr w:rsidR="00AE4E24" w:rsidRPr="00392524" w14:paraId="41ED4470" w14:textId="77777777" w:rsidTr="004A2B8B">
        <w:trPr>
          <w:trHeight w:val="245"/>
        </w:trPr>
        <w:tc>
          <w:tcPr>
            <w:tcW w:w="6831" w:type="dxa"/>
          </w:tcPr>
          <w:p w14:paraId="6ABDAEEF" w14:textId="39A59318" w:rsidR="00AE4E24" w:rsidRPr="00392524" w:rsidRDefault="00AE4E24" w:rsidP="00AE4E24">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Derecognition during the period</w:t>
            </w:r>
          </w:p>
        </w:tc>
        <w:tc>
          <w:tcPr>
            <w:tcW w:w="1116" w:type="dxa"/>
            <w:vAlign w:val="bottom"/>
          </w:tcPr>
          <w:p w14:paraId="496D826F" w14:textId="092DD8C3" w:rsidR="00AE4E24" w:rsidRPr="00392524" w:rsidRDefault="00AE4E24" w:rsidP="00AE4E24">
            <w:pPr>
              <w:pStyle w:val="acctfourfigures"/>
              <w:spacing w:line="240" w:lineRule="exact"/>
              <w:ind w:left="-108" w:right="-88"/>
              <w:rPr>
                <w:rFonts w:ascii="CordiaUPC" w:hAnsi="CordiaUPC" w:cs="CordiaUPC"/>
                <w:sz w:val="26"/>
                <w:szCs w:val="26"/>
              </w:rPr>
            </w:pPr>
            <w:r>
              <w:rPr>
                <w:rFonts w:ascii="CordiaUPC" w:hAnsi="CordiaUPC" w:cs="CordiaUPC"/>
                <w:sz w:val="26"/>
                <w:szCs w:val="26"/>
                <w:lang w:val="en-US"/>
              </w:rPr>
              <w:t>(</w:t>
            </w:r>
            <w:r w:rsidR="00645F93">
              <w:rPr>
                <w:rFonts w:ascii="CordiaUPC" w:hAnsi="CordiaUPC" w:cs="CordiaUPC"/>
                <w:sz w:val="26"/>
                <w:szCs w:val="26"/>
                <w:lang w:val="en-US"/>
              </w:rPr>
              <w:t>3,700</w:t>
            </w:r>
            <w:r>
              <w:rPr>
                <w:rFonts w:ascii="CordiaUPC" w:hAnsi="CordiaUPC" w:cs="CordiaUPC"/>
                <w:sz w:val="26"/>
                <w:szCs w:val="26"/>
              </w:rPr>
              <w:t>)</w:t>
            </w:r>
          </w:p>
        </w:tc>
        <w:tc>
          <w:tcPr>
            <w:tcW w:w="236" w:type="dxa"/>
            <w:vAlign w:val="bottom"/>
          </w:tcPr>
          <w:p w14:paraId="0931A96E" w14:textId="77777777" w:rsidR="00AE4E24" w:rsidRPr="00392524" w:rsidRDefault="00AE4E24" w:rsidP="00AE4E24">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513D90EA" w14:textId="6B6ED1FC" w:rsidR="00AE4E24" w:rsidRPr="00392524" w:rsidRDefault="00AE4E24" w:rsidP="00AE4E24">
            <w:pPr>
              <w:pStyle w:val="acctfourfigures"/>
              <w:spacing w:line="240" w:lineRule="exact"/>
              <w:ind w:left="-108" w:right="-88"/>
              <w:rPr>
                <w:rFonts w:ascii="CordiaUPC" w:hAnsi="CordiaUPC" w:cs="CordiaUPC"/>
                <w:sz w:val="26"/>
                <w:szCs w:val="26"/>
              </w:rPr>
            </w:pPr>
            <w:r>
              <w:rPr>
                <w:rFonts w:ascii="CordiaUPC" w:hAnsi="CordiaUPC" w:cs="CordiaUPC"/>
                <w:sz w:val="26"/>
                <w:szCs w:val="26"/>
              </w:rPr>
              <w:t>(5,</w:t>
            </w:r>
            <w:r w:rsidR="00645F93">
              <w:rPr>
                <w:rFonts w:ascii="CordiaUPC" w:hAnsi="CordiaUPC" w:cs="CordiaUPC"/>
                <w:sz w:val="26"/>
                <w:szCs w:val="26"/>
              </w:rPr>
              <w:t>493</w:t>
            </w:r>
            <w:r>
              <w:rPr>
                <w:rFonts w:ascii="CordiaUPC" w:hAnsi="CordiaUPC" w:cs="CordiaUPC"/>
                <w:sz w:val="26"/>
                <w:szCs w:val="26"/>
              </w:rPr>
              <w:t>)</w:t>
            </w:r>
          </w:p>
        </w:tc>
      </w:tr>
      <w:tr w:rsidR="00AE4E24" w:rsidRPr="00392524" w14:paraId="22DE257D" w14:textId="77777777" w:rsidTr="004A2B8B">
        <w:trPr>
          <w:trHeight w:val="245"/>
        </w:trPr>
        <w:tc>
          <w:tcPr>
            <w:tcW w:w="6831" w:type="dxa"/>
          </w:tcPr>
          <w:p w14:paraId="466757F3" w14:textId="77777777" w:rsidR="00AE4E24" w:rsidRPr="00392524" w:rsidRDefault="00AE4E24" w:rsidP="00AE4E24">
            <w:pPr>
              <w:spacing w:line="240" w:lineRule="exact"/>
              <w:ind w:right="-109"/>
              <w:rPr>
                <w:rFonts w:ascii="CordiaUPC" w:hAnsi="CordiaUPC" w:cs="CordiaUPC"/>
                <w:color w:val="000000"/>
                <w:sz w:val="26"/>
                <w:szCs w:val="26"/>
                <w:cs/>
                <w:lang w:bidi="th-TH"/>
              </w:rPr>
            </w:pPr>
            <w:r w:rsidRPr="00392524">
              <w:rPr>
                <w:rFonts w:ascii="CordiaUPC" w:eastAsia="Times New Roman" w:hAnsi="CordiaUPC" w:cs="CordiaUPC"/>
                <w:sz w:val="26"/>
                <w:szCs w:val="26"/>
                <w:lang w:eastAsia="zh-CN"/>
              </w:rPr>
              <w:t>Write</w:t>
            </w:r>
            <w:r w:rsidRPr="00392524">
              <w:rPr>
                <w:rFonts w:ascii="CordiaUPC" w:eastAsia="Times New Roman" w:hAnsi="CordiaUPC" w:cs="CordiaUPC"/>
                <w:sz w:val="26"/>
                <w:szCs w:val="26"/>
                <w:cs/>
                <w:lang w:eastAsia="zh-CN"/>
              </w:rPr>
              <w:t>-</w:t>
            </w:r>
            <w:r w:rsidRPr="00392524">
              <w:rPr>
                <w:rFonts w:ascii="CordiaUPC" w:eastAsia="Times New Roman" w:hAnsi="CordiaUPC" w:cs="CordiaUPC"/>
                <w:sz w:val="26"/>
                <w:szCs w:val="26"/>
                <w:lang w:eastAsia="zh-CN"/>
              </w:rPr>
              <w:t>off</w:t>
            </w:r>
          </w:p>
        </w:tc>
        <w:tc>
          <w:tcPr>
            <w:tcW w:w="1116" w:type="dxa"/>
            <w:vAlign w:val="bottom"/>
          </w:tcPr>
          <w:p w14:paraId="64EB2B35" w14:textId="76A912F2" w:rsidR="00AE4E24" w:rsidRPr="00392524" w:rsidRDefault="00AE4E24" w:rsidP="00AE4E24">
            <w:pPr>
              <w:pStyle w:val="acctfourfigures"/>
              <w:spacing w:line="240" w:lineRule="exact"/>
              <w:ind w:left="-108" w:right="-88"/>
              <w:rPr>
                <w:rFonts w:ascii="CordiaUPC" w:hAnsi="CordiaUPC" w:cs="CordiaUPC"/>
                <w:sz w:val="26"/>
                <w:szCs w:val="26"/>
              </w:rPr>
            </w:pPr>
            <w:r>
              <w:rPr>
                <w:rFonts w:ascii="CordiaUPC" w:hAnsi="CordiaUPC" w:cs="CordiaUPC"/>
                <w:sz w:val="26"/>
                <w:szCs w:val="26"/>
              </w:rPr>
              <w:t>(10,5</w:t>
            </w:r>
            <w:r>
              <w:rPr>
                <w:rFonts w:ascii="CordiaUPC" w:hAnsi="CordiaUPC" w:cs="CordiaUPC" w:hint="cs"/>
                <w:sz w:val="26"/>
                <w:szCs w:val="26"/>
                <w:cs/>
                <w:lang w:bidi="th-TH"/>
              </w:rPr>
              <w:t>18</w:t>
            </w:r>
            <w:r>
              <w:rPr>
                <w:rFonts w:ascii="CordiaUPC" w:hAnsi="CordiaUPC" w:cs="CordiaUPC"/>
                <w:sz w:val="26"/>
                <w:szCs w:val="26"/>
              </w:rPr>
              <w:t>)</w:t>
            </w:r>
          </w:p>
        </w:tc>
        <w:tc>
          <w:tcPr>
            <w:tcW w:w="236" w:type="dxa"/>
            <w:vAlign w:val="bottom"/>
          </w:tcPr>
          <w:p w14:paraId="2CE56E5E" w14:textId="77777777" w:rsidR="00AE4E24" w:rsidRPr="00392524" w:rsidRDefault="00AE4E24" w:rsidP="00AE4E24">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78C7C504" w14:textId="33D0CC69" w:rsidR="00AE4E24" w:rsidRPr="00392524" w:rsidRDefault="00AE4E24" w:rsidP="001B313B">
            <w:pPr>
              <w:pStyle w:val="acctfourfigures"/>
              <w:spacing w:line="240" w:lineRule="exact"/>
              <w:ind w:left="-108" w:right="-88"/>
              <w:rPr>
                <w:rFonts w:ascii="CordiaUPC" w:hAnsi="CordiaUPC" w:cs="CordiaUPC"/>
                <w:sz w:val="26"/>
                <w:szCs w:val="26"/>
              </w:rPr>
            </w:pPr>
            <w:r>
              <w:rPr>
                <w:rFonts w:ascii="CordiaUPC" w:hAnsi="CordiaUPC" w:cs="CordiaUPC"/>
                <w:sz w:val="26"/>
                <w:szCs w:val="26"/>
              </w:rPr>
              <w:t>(10,</w:t>
            </w:r>
            <w:r>
              <w:rPr>
                <w:rFonts w:ascii="CordiaUPC" w:hAnsi="CordiaUPC" w:cs="CordiaUPC" w:hint="cs"/>
                <w:sz w:val="26"/>
                <w:szCs w:val="26"/>
                <w:cs/>
                <w:lang w:bidi="th-TH"/>
              </w:rPr>
              <w:t>518</w:t>
            </w:r>
            <w:r>
              <w:rPr>
                <w:rFonts w:ascii="CordiaUPC" w:hAnsi="CordiaUPC" w:cs="CordiaUPC"/>
                <w:sz w:val="26"/>
                <w:szCs w:val="26"/>
              </w:rPr>
              <w:t>)</w:t>
            </w:r>
          </w:p>
        </w:tc>
      </w:tr>
      <w:tr w:rsidR="00AE4E24" w:rsidRPr="00392524" w14:paraId="3C2D6B48" w14:textId="77777777" w:rsidTr="004A2B8B">
        <w:trPr>
          <w:trHeight w:val="245"/>
        </w:trPr>
        <w:tc>
          <w:tcPr>
            <w:tcW w:w="6831" w:type="dxa"/>
          </w:tcPr>
          <w:p w14:paraId="3F50E9C7" w14:textId="77777777" w:rsidR="00AE4E24" w:rsidRPr="00392524" w:rsidRDefault="00AE4E24" w:rsidP="00AE4E24">
            <w:pPr>
              <w:spacing w:line="240" w:lineRule="exact"/>
              <w:ind w:right="-109"/>
              <w:rPr>
                <w:rFonts w:ascii="CordiaUPC" w:hAnsi="CordiaUPC" w:cs="CordiaUPC"/>
                <w:color w:val="000000"/>
                <w:sz w:val="26"/>
                <w:szCs w:val="26"/>
              </w:rPr>
            </w:pPr>
            <w:r w:rsidRPr="00392524">
              <w:rPr>
                <w:rFonts w:ascii="CordiaUPC" w:hAnsi="CordiaUPC" w:cs="CordiaUPC"/>
                <w:b/>
                <w:bCs/>
                <w:sz w:val="26"/>
                <w:szCs w:val="26"/>
                <w:lang w:eastAsia="th-TH"/>
              </w:rPr>
              <w:t>Ending balance</w:t>
            </w:r>
          </w:p>
        </w:tc>
        <w:tc>
          <w:tcPr>
            <w:tcW w:w="1116" w:type="dxa"/>
            <w:tcBorders>
              <w:top w:val="single" w:sz="4" w:space="0" w:color="auto"/>
              <w:bottom w:val="double" w:sz="4" w:space="0" w:color="auto"/>
            </w:tcBorders>
            <w:vAlign w:val="bottom"/>
          </w:tcPr>
          <w:p w14:paraId="03AA6DD0" w14:textId="3995A0DF" w:rsidR="00AE4E24" w:rsidRPr="00392524" w:rsidRDefault="00AE4E24" w:rsidP="00AE4E24">
            <w:pPr>
              <w:pStyle w:val="acctfourfigures"/>
              <w:spacing w:line="240" w:lineRule="exact"/>
              <w:ind w:left="-108" w:right="-88"/>
              <w:rPr>
                <w:rFonts w:ascii="CordiaUPC" w:hAnsi="CordiaUPC" w:cs="CordiaUPC"/>
                <w:b/>
                <w:bCs/>
                <w:sz w:val="26"/>
                <w:szCs w:val="26"/>
              </w:rPr>
            </w:pPr>
            <w:r>
              <w:rPr>
                <w:rFonts w:ascii="CordiaUPC" w:hAnsi="CordiaUPC" w:cs="CordiaUPC"/>
                <w:b/>
                <w:bCs/>
                <w:sz w:val="26"/>
                <w:szCs w:val="26"/>
              </w:rPr>
              <w:t>56,604</w:t>
            </w:r>
          </w:p>
        </w:tc>
        <w:tc>
          <w:tcPr>
            <w:tcW w:w="236" w:type="dxa"/>
            <w:vAlign w:val="bottom"/>
          </w:tcPr>
          <w:p w14:paraId="3C4369F4" w14:textId="77777777" w:rsidR="00AE4E24" w:rsidRPr="00392524" w:rsidRDefault="00AE4E24" w:rsidP="00AE4E24">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bottom w:val="double" w:sz="4" w:space="0" w:color="auto"/>
            </w:tcBorders>
            <w:vAlign w:val="bottom"/>
          </w:tcPr>
          <w:p w14:paraId="0144819F" w14:textId="63843556" w:rsidR="00AE4E24" w:rsidRPr="00392524" w:rsidRDefault="00AE4E24" w:rsidP="00AE4E24">
            <w:pPr>
              <w:pStyle w:val="acctfourfigures"/>
              <w:spacing w:line="240" w:lineRule="exact"/>
              <w:ind w:left="-108" w:right="-88"/>
              <w:rPr>
                <w:rFonts w:ascii="CordiaUPC" w:hAnsi="CordiaUPC" w:cs="CordiaUPC"/>
                <w:b/>
                <w:bCs/>
                <w:sz w:val="26"/>
                <w:szCs w:val="26"/>
                <w:cs/>
                <w:lang w:bidi="th-TH"/>
              </w:rPr>
            </w:pPr>
            <w:r>
              <w:rPr>
                <w:rFonts w:ascii="CordiaUPC" w:hAnsi="CordiaUPC" w:cs="CordiaUPC"/>
                <w:b/>
                <w:bCs/>
                <w:sz w:val="26"/>
                <w:szCs w:val="26"/>
              </w:rPr>
              <w:t>54,971</w:t>
            </w:r>
          </w:p>
        </w:tc>
      </w:tr>
      <w:bookmarkEnd w:id="16"/>
    </w:tbl>
    <w:p w14:paraId="65648A9A" w14:textId="4C388B2F" w:rsidR="001476D8" w:rsidRPr="00392524" w:rsidRDefault="001476D8" w:rsidP="00AD7C76">
      <w:pPr>
        <w:spacing w:line="240" w:lineRule="exact"/>
        <w:rPr>
          <w:rFonts w:ascii="CordiaUPC" w:hAnsi="CordiaUPC" w:cs="CordiaUPC"/>
          <w:sz w:val="26"/>
          <w:szCs w:val="26"/>
          <w:lang w:eastAsia="x-none"/>
        </w:rPr>
      </w:pPr>
    </w:p>
    <w:p w14:paraId="4A7DF57A" w14:textId="79EFCDD0" w:rsidR="00F10970" w:rsidRPr="00392524" w:rsidRDefault="00F10970" w:rsidP="00AD7C76">
      <w:pPr>
        <w:pStyle w:val="BodyTextIndent"/>
        <w:spacing w:after="0" w:line="240" w:lineRule="exact"/>
        <w:ind w:left="540" w:firstLine="4"/>
        <w:jc w:val="thaiDistribute"/>
        <w:rPr>
          <w:rFonts w:ascii="CordiaUPC" w:hAnsi="CordiaUPC" w:cs="CordiaUPC"/>
          <w:sz w:val="26"/>
          <w:szCs w:val="26"/>
        </w:rPr>
      </w:pPr>
      <w:r w:rsidRPr="00392524">
        <w:rPr>
          <w:rFonts w:ascii="CordiaUPC" w:hAnsi="CordiaUPC" w:cs="CordiaUPC"/>
          <w:sz w:val="26"/>
          <w:szCs w:val="26"/>
        </w:rPr>
        <w:lastRenderedPageBreak/>
        <w:t>The movements in the allowance for expected credit loss of loans to customers and accrued interest receivables during the year were as follows:</w:t>
      </w:r>
    </w:p>
    <w:p w14:paraId="41E3BC0C" w14:textId="77777777" w:rsidR="00D62811" w:rsidRDefault="00D62811" w:rsidP="00AD7C76">
      <w:pPr>
        <w:pStyle w:val="BodyTextIndent"/>
        <w:spacing w:after="0" w:line="240" w:lineRule="exact"/>
        <w:ind w:left="540" w:firstLine="4"/>
        <w:jc w:val="thaiDistribute"/>
        <w:rPr>
          <w:rFonts w:ascii="CordiaUPC" w:hAnsi="CordiaUPC" w:cs="CordiaUPC"/>
          <w:sz w:val="26"/>
          <w:szCs w:val="26"/>
        </w:rPr>
      </w:pPr>
    </w:p>
    <w:tbl>
      <w:tblPr>
        <w:tblW w:w="9360" w:type="dxa"/>
        <w:tblInd w:w="423" w:type="dxa"/>
        <w:tblLayout w:type="fixed"/>
        <w:tblLook w:val="01E0" w:firstRow="1" w:lastRow="1" w:firstColumn="1" w:lastColumn="1" w:noHBand="0" w:noVBand="0"/>
      </w:tblPr>
      <w:tblGrid>
        <w:gridCol w:w="6831"/>
        <w:gridCol w:w="1116"/>
        <w:gridCol w:w="236"/>
        <w:gridCol w:w="1177"/>
      </w:tblGrid>
      <w:tr w:rsidR="004A2B8B" w:rsidRPr="00392524" w14:paraId="5A0543B0" w14:textId="77777777" w:rsidTr="006B1063">
        <w:trPr>
          <w:trHeight w:val="245"/>
        </w:trPr>
        <w:tc>
          <w:tcPr>
            <w:tcW w:w="6831" w:type="dxa"/>
          </w:tcPr>
          <w:p w14:paraId="34846765" w14:textId="77777777" w:rsidR="004A2B8B" w:rsidRPr="00392524" w:rsidRDefault="004A2B8B" w:rsidP="006B1063">
            <w:pPr>
              <w:spacing w:line="240" w:lineRule="exact"/>
              <w:ind w:right="-109"/>
              <w:rPr>
                <w:rFonts w:ascii="CordiaUPC" w:hAnsi="CordiaUPC" w:cs="CordiaUPC"/>
                <w:sz w:val="26"/>
                <w:szCs w:val="26"/>
              </w:rPr>
            </w:pPr>
          </w:p>
        </w:tc>
        <w:tc>
          <w:tcPr>
            <w:tcW w:w="1116" w:type="dxa"/>
          </w:tcPr>
          <w:p w14:paraId="567F50C0" w14:textId="77777777" w:rsidR="004A2B8B" w:rsidRPr="00392524" w:rsidRDefault="004A2B8B" w:rsidP="006B1063">
            <w:pPr>
              <w:pStyle w:val="acctfourfigures"/>
              <w:tabs>
                <w:tab w:val="clear" w:pos="765"/>
              </w:tabs>
              <w:spacing w:line="240" w:lineRule="exact"/>
              <w:ind w:left="-108" w:right="-105"/>
              <w:jc w:val="center"/>
              <w:rPr>
                <w:rFonts w:ascii="CordiaUPC" w:hAnsi="CordiaUPC" w:cs="CordiaUPC"/>
                <w:b/>
                <w:bCs/>
                <w:sz w:val="26"/>
                <w:szCs w:val="26"/>
                <w:lang w:val="en-US"/>
              </w:rPr>
            </w:pPr>
            <w:r w:rsidRPr="00392524">
              <w:rPr>
                <w:rFonts w:ascii="CordiaUPC" w:hAnsi="CordiaUPC" w:cs="CordiaUPC"/>
                <w:b/>
                <w:bCs/>
                <w:sz w:val="26"/>
                <w:szCs w:val="26"/>
                <w:lang w:val="en-US"/>
              </w:rPr>
              <w:t>Consolidated</w:t>
            </w:r>
          </w:p>
        </w:tc>
        <w:tc>
          <w:tcPr>
            <w:tcW w:w="236" w:type="dxa"/>
          </w:tcPr>
          <w:p w14:paraId="6D49C564" w14:textId="77777777" w:rsidR="004A2B8B" w:rsidRPr="00392524" w:rsidRDefault="004A2B8B" w:rsidP="006B1063">
            <w:pPr>
              <w:spacing w:line="240" w:lineRule="exact"/>
              <w:ind w:left="-108" w:right="-88"/>
              <w:jc w:val="center"/>
              <w:rPr>
                <w:rFonts w:ascii="CordiaUPC" w:hAnsi="CordiaUPC" w:cs="CordiaUPC"/>
                <w:b/>
                <w:bCs/>
                <w:snapToGrid w:val="0"/>
                <w:sz w:val="26"/>
                <w:szCs w:val="26"/>
                <w:lang w:val="en-US" w:eastAsia="th-TH" w:bidi="th-TH"/>
              </w:rPr>
            </w:pPr>
          </w:p>
        </w:tc>
        <w:tc>
          <w:tcPr>
            <w:tcW w:w="1177" w:type="dxa"/>
          </w:tcPr>
          <w:p w14:paraId="42267FE5" w14:textId="77777777" w:rsidR="004A2B8B" w:rsidRPr="00392524" w:rsidRDefault="004A2B8B" w:rsidP="006B1063">
            <w:pPr>
              <w:pStyle w:val="acctfourfigures"/>
              <w:tabs>
                <w:tab w:val="clear" w:pos="765"/>
              </w:tabs>
              <w:spacing w:line="240" w:lineRule="exact"/>
              <w:ind w:left="-108" w:right="-88"/>
              <w:jc w:val="center"/>
              <w:rPr>
                <w:rFonts w:ascii="CordiaUPC" w:hAnsi="CordiaUPC" w:cs="CordiaUPC"/>
                <w:b/>
                <w:bCs/>
                <w:sz w:val="26"/>
                <w:szCs w:val="26"/>
              </w:rPr>
            </w:pPr>
            <w:r w:rsidRPr="00392524">
              <w:rPr>
                <w:rFonts w:ascii="CordiaUPC" w:hAnsi="CordiaUPC" w:cs="CordiaUPC"/>
                <w:b/>
                <w:bCs/>
                <w:sz w:val="26"/>
                <w:szCs w:val="26"/>
              </w:rPr>
              <w:t>Bank only</w:t>
            </w:r>
          </w:p>
        </w:tc>
      </w:tr>
      <w:tr w:rsidR="004A2B8B" w:rsidRPr="00392524" w14:paraId="26B2C5C7" w14:textId="77777777" w:rsidTr="006B1063">
        <w:trPr>
          <w:trHeight w:val="245"/>
        </w:trPr>
        <w:tc>
          <w:tcPr>
            <w:tcW w:w="6831" w:type="dxa"/>
          </w:tcPr>
          <w:p w14:paraId="1702AC6E" w14:textId="4CEC168D" w:rsidR="004A2B8B" w:rsidRPr="00392524" w:rsidRDefault="002D3DDF" w:rsidP="006B1063">
            <w:pPr>
              <w:spacing w:line="240" w:lineRule="exact"/>
              <w:ind w:right="-109"/>
              <w:rPr>
                <w:rFonts w:ascii="CordiaUPC" w:hAnsi="CordiaUPC" w:cs="CordiaUPC"/>
                <w:b/>
                <w:bCs/>
                <w:i/>
                <w:iCs/>
                <w:sz w:val="26"/>
                <w:szCs w:val="26"/>
              </w:rPr>
            </w:pPr>
            <w:r>
              <w:rPr>
                <w:rFonts w:ascii="CordiaUPC" w:hAnsi="CordiaUPC" w:cs="CordiaUPC"/>
                <w:b/>
                <w:bCs/>
                <w:i/>
                <w:iCs/>
                <w:sz w:val="26"/>
                <w:szCs w:val="26"/>
              </w:rPr>
              <w:t>For the year</w:t>
            </w:r>
            <w:r w:rsidR="004A2B8B" w:rsidRPr="005B2349">
              <w:rPr>
                <w:rFonts w:ascii="CordiaUPC" w:hAnsi="CordiaUPC" w:cs="CordiaUPC"/>
                <w:b/>
                <w:bCs/>
                <w:i/>
                <w:iCs/>
                <w:sz w:val="26"/>
                <w:szCs w:val="26"/>
              </w:rPr>
              <w:t xml:space="preserve"> ended</w:t>
            </w:r>
            <w:r w:rsidR="004A2B8B">
              <w:rPr>
                <w:rFonts w:ascii="CordiaUPC" w:hAnsi="CordiaUPC" w:cs="CordiaUPC"/>
                <w:b/>
                <w:bCs/>
                <w:i/>
                <w:iCs/>
                <w:sz w:val="26"/>
                <w:szCs w:val="26"/>
              </w:rPr>
              <w:t xml:space="preserve"> 31</w:t>
            </w:r>
            <w:r w:rsidR="004A2B8B" w:rsidRPr="005B2349">
              <w:rPr>
                <w:rFonts w:ascii="CordiaUPC" w:hAnsi="CordiaUPC" w:cs="CordiaUPC"/>
                <w:b/>
                <w:bCs/>
                <w:i/>
                <w:iCs/>
                <w:sz w:val="26"/>
                <w:szCs w:val="26"/>
              </w:rPr>
              <w:t xml:space="preserve"> </w:t>
            </w:r>
            <w:r w:rsidR="004A2B8B" w:rsidRPr="00392524">
              <w:rPr>
                <w:rFonts w:ascii="CordiaUPC" w:hAnsi="CordiaUPC" w:cs="CordiaUPC"/>
                <w:b/>
                <w:bCs/>
                <w:i/>
                <w:iCs/>
                <w:sz w:val="26"/>
                <w:szCs w:val="26"/>
              </w:rPr>
              <w:t>December 2021</w:t>
            </w:r>
          </w:p>
        </w:tc>
        <w:tc>
          <w:tcPr>
            <w:tcW w:w="2529" w:type="dxa"/>
            <w:gridSpan w:val="3"/>
          </w:tcPr>
          <w:p w14:paraId="5C9DA43E" w14:textId="77777777" w:rsidR="004A2B8B" w:rsidRPr="00392524" w:rsidRDefault="004A2B8B" w:rsidP="006B1063">
            <w:pPr>
              <w:pStyle w:val="acctfourfigures"/>
              <w:tabs>
                <w:tab w:val="clear" w:pos="765"/>
              </w:tabs>
              <w:spacing w:line="240" w:lineRule="exact"/>
              <w:ind w:left="-108" w:right="-88"/>
              <w:jc w:val="center"/>
              <w:rPr>
                <w:rFonts w:ascii="CordiaUPC" w:hAnsi="CordiaUPC" w:cs="CordiaUPC"/>
                <w:sz w:val="26"/>
                <w:szCs w:val="26"/>
              </w:rPr>
            </w:pPr>
            <w:r w:rsidRPr="00392524">
              <w:rPr>
                <w:rFonts w:ascii="CordiaUPC" w:hAnsi="CordiaUPC" w:cs="CordiaUPC"/>
                <w:i/>
                <w:iCs/>
                <w:snapToGrid w:val="0"/>
                <w:sz w:val="26"/>
                <w:szCs w:val="26"/>
                <w:lang w:val="en-US" w:eastAsia="th-TH" w:bidi="th-TH"/>
              </w:rPr>
              <w:t>(</w:t>
            </w:r>
            <w:proofErr w:type="gramStart"/>
            <w:r w:rsidRPr="00392524">
              <w:rPr>
                <w:rFonts w:ascii="CordiaUPC" w:hAnsi="CordiaUPC" w:cs="CordiaUPC"/>
                <w:i/>
                <w:iCs/>
                <w:snapToGrid w:val="0"/>
                <w:sz w:val="26"/>
                <w:szCs w:val="26"/>
                <w:lang w:val="en-US" w:eastAsia="th-TH" w:bidi="th-TH"/>
              </w:rPr>
              <w:t>in</w:t>
            </w:r>
            <w:proofErr w:type="gramEnd"/>
            <w:r w:rsidRPr="00392524">
              <w:rPr>
                <w:rFonts w:ascii="CordiaUPC" w:hAnsi="CordiaUPC" w:cs="CordiaUPC"/>
                <w:i/>
                <w:iCs/>
                <w:snapToGrid w:val="0"/>
                <w:sz w:val="26"/>
                <w:szCs w:val="26"/>
                <w:lang w:val="en-US" w:eastAsia="th-TH" w:bidi="th-TH"/>
              </w:rPr>
              <w:t xml:space="preserve"> million Baht)</w:t>
            </w:r>
          </w:p>
        </w:tc>
      </w:tr>
      <w:tr w:rsidR="004A2B8B" w:rsidRPr="00392524" w14:paraId="7BEBB75A" w14:textId="77777777" w:rsidTr="006B1063">
        <w:trPr>
          <w:trHeight w:hRule="exact" w:val="227"/>
        </w:trPr>
        <w:tc>
          <w:tcPr>
            <w:tcW w:w="6831" w:type="dxa"/>
          </w:tcPr>
          <w:p w14:paraId="335A224F" w14:textId="77777777" w:rsidR="004A2B8B" w:rsidRPr="00392524" w:rsidRDefault="004A2B8B" w:rsidP="006B1063">
            <w:pPr>
              <w:spacing w:line="240" w:lineRule="exact"/>
              <w:ind w:right="-109"/>
              <w:rPr>
                <w:rFonts w:ascii="CordiaUPC" w:hAnsi="CordiaUPC" w:cs="CordiaUPC"/>
                <w:b/>
                <w:bCs/>
                <w:sz w:val="26"/>
                <w:szCs w:val="26"/>
              </w:rPr>
            </w:pPr>
          </w:p>
        </w:tc>
        <w:tc>
          <w:tcPr>
            <w:tcW w:w="1116" w:type="dxa"/>
          </w:tcPr>
          <w:p w14:paraId="23E30153" w14:textId="77777777" w:rsidR="004A2B8B" w:rsidRPr="00392524" w:rsidRDefault="004A2B8B" w:rsidP="006B106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56B691B6" w14:textId="77777777" w:rsidR="004A2B8B" w:rsidRPr="00392524" w:rsidRDefault="004A2B8B" w:rsidP="006B1063">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3500D4AD" w14:textId="77777777" w:rsidR="004A2B8B" w:rsidRPr="00392524" w:rsidRDefault="004A2B8B" w:rsidP="006B1063">
            <w:pPr>
              <w:pStyle w:val="acctfourfigures"/>
              <w:tabs>
                <w:tab w:val="clear" w:pos="765"/>
              </w:tabs>
              <w:spacing w:line="240" w:lineRule="exact"/>
              <w:ind w:left="-108" w:right="-88"/>
              <w:jc w:val="center"/>
              <w:rPr>
                <w:rFonts w:ascii="CordiaUPC" w:hAnsi="CordiaUPC" w:cs="CordiaUPC"/>
                <w:sz w:val="26"/>
                <w:szCs w:val="26"/>
              </w:rPr>
            </w:pPr>
          </w:p>
        </w:tc>
      </w:tr>
      <w:tr w:rsidR="004A2B8B" w:rsidRPr="00392524" w14:paraId="3C106C28" w14:textId="77777777" w:rsidTr="006B1063">
        <w:trPr>
          <w:trHeight w:val="245"/>
        </w:trPr>
        <w:tc>
          <w:tcPr>
            <w:tcW w:w="6831" w:type="dxa"/>
          </w:tcPr>
          <w:p w14:paraId="1CE5F4FA" w14:textId="77777777" w:rsidR="004A2B8B" w:rsidRPr="00392524" w:rsidRDefault="004A2B8B" w:rsidP="004A2B8B">
            <w:pPr>
              <w:spacing w:line="240" w:lineRule="exact"/>
              <w:ind w:right="-109"/>
              <w:rPr>
                <w:rFonts w:ascii="CordiaUPC" w:hAnsi="CordiaUPC" w:cs="CordiaUPC"/>
                <w:sz w:val="26"/>
                <w:szCs w:val="26"/>
              </w:rPr>
            </w:pPr>
            <w:r w:rsidRPr="00392524">
              <w:rPr>
                <w:rFonts w:ascii="CordiaUPC" w:hAnsi="CordiaUPC" w:cs="CordiaUPC"/>
                <w:spacing w:val="-4"/>
                <w:sz w:val="26"/>
                <w:szCs w:val="26"/>
                <w:lang w:eastAsia="th-TH"/>
              </w:rPr>
              <w:t>Beginning balance</w:t>
            </w:r>
            <w:r w:rsidRPr="00392524">
              <w:rPr>
                <w:rFonts w:ascii="CordiaUPC" w:hAnsi="CordiaUPC" w:cs="CordiaUPC"/>
                <w:spacing w:val="-6"/>
                <w:sz w:val="26"/>
                <w:szCs w:val="26"/>
                <w:lang w:eastAsia="th-TH"/>
              </w:rPr>
              <w:t xml:space="preserve"> </w:t>
            </w:r>
          </w:p>
        </w:tc>
        <w:tc>
          <w:tcPr>
            <w:tcW w:w="1116" w:type="dxa"/>
            <w:vAlign w:val="bottom"/>
          </w:tcPr>
          <w:p w14:paraId="3CF3E945" w14:textId="18C618C4" w:rsidR="004A2B8B" w:rsidRPr="00392524" w:rsidRDefault="004A2B8B" w:rsidP="004A2B8B">
            <w:pPr>
              <w:pStyle w:val="acctfourfigures"/>
              <w:spacing w:line="240" w:lineRule="exact"/>
              <w:ind w:left="-108" w:right="-88"/>
              <w:rPr>
                <w:rFonts w:ascii="CordiaUPC" w:hAnsi="CordiaUPC" w:cs="CordiaUPC"/>
                <w:sz w:val="26"/>
                <w:szCs w:val="26"/>
                <w:lang w:val="en-US" w:bidi="th-TH"/>
              </w:rPr>
            </w:pPr>
            <w:r w:rsidRPr="00392524">
              <w:rPr>
                <w:rFonts w:ascii="CordiaUPC" w:hAnsi="CordiaUPC" w:cs="CordiaUPC"/>
                <w:sz w:val="26"/>
                <w:szCs w:val="26"/>
                <w:lang w:val="en-US" w:bidi="th-TH"/>
              </w:rPr>
              <w:t>51,967</w:t>
            </w:r>
          </w:p>
        </w:tc>
        <w:tc>
          <w:tcPr>
            <w:tcW w:w="236" w:type="dxa"/>
            <w:vAlign w:val="bottom"/>
          </w:tcPr>
          <w:p w14:paraId="7448DCB9" w14:textId="77777777" w:rsidR="004A2B8B" w:rsidRPr="00392524" w:rsidRDefault="004A2B8B"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2A488B30" w14:textId="02B0C8F6" w:rsidR="004A2B8B" w:rsidRPr="00392524" w:rsidRDefault="004A2B8B" w:rsidP="004A2B8B">
            <w:pPr>
              <w:pStyle w:val="acctfourfigures"/>
              <w:tabs>
                <w:tab w:val="clear" w:pos="765"/>
                <w:tab w:val="decimal" w:pos="825"/>
              </w:tab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31,331</w:t>
            </w:r>
          </w:p>
        </w:tc>
      </w:tr>
      <w:tr w:rsidR="00346046" w:rsidRPr="00392524" w14:paraId="553B5A6C" w14:textId="77777777" w:rsidTr="009B65FC">
        <w:trPr>
          <w:trHeight w:val="245"/>
        </w:trPr>
        <w:tc>
          <w:tcPr>
            <w:tcW w:w="6831" w:type="dxa"/>
          </w:tcPr>
          <w:p w14:paraId="7B047729" w14:textId="3CEE6D3D" w:rsidR="00346046" w:rsidRPr="00392524" w:rsidRDefault="00346046" w:rsidP="004A2B8B">
            <w:pPr>
              <w:spacing w:line="240" w:lineRule="exact"/>
              <w:ind w:right="-109"/>
              <w:rPr>
                <w:rFonts w:ascii="CordiaUPC" w:eastAsia="Times New Roman" w:hAnsi="CordiaUPC" w:cs="CordiaUPC"/>
                <w:sz w:val="26"/>
                <w:szCs w:val="26"/>
                <w:lang w:eastAsia="zh-CN"/>
              </w:rPr>
            </w:pPr>
            <w:r w:rsidRPr="00346046">
              <w:rPr>
                <w:rFonts w:ascii="CordiaUPC" w:eastAsia="Times New Roman" w:hAnsi="CordiaUPC" w:cs="CordiaUPC"/>
                <w:sz w:val="26"/>
                <w:szCs w:val="26"/>
                <w:lang w:eastAsia="zh-CN"/>
              </w:rPr>
              <w:t>Acquisition through Entire Business Transfer</w:t>
            </w:r>
          </w:p>
        </w:tc>
        <w:tc>
          <w:tcPr>
            <w:tcW w:w="1116" w:type="dxa"/>
          </w:tcPr>
          <w:p w14:paraId="755C4D10" w14:textId="7F496BB2" w:rsidR="00346046" w:rsidRPr="00392524" w:rsidRDefault="00900A64" w:rsidP="004A2B8B">
            <w:pPr>
              <w:pStyle w:val="acctfourfigures"/>
              <w:spacing w:line="240" w:lineRule="exact"/>
              <w:ind w:left="-108" w:right="-88"/>
              <w:rPr>
                <w:rFonts w:ascii="CordiaUPC" w:hAnsi="CordiaUPC" w:cs="CordiaUPC"/>
                <w:color w:val="000000" w:themeColor="text1"/>
                <w:sz w:val="26"/>
                <w:szCs w:val="26"/>
              </w:rPr>
            </w:pPr>
            <w:r w:rsidRPr="00900A64">
              <w:rPr>
                <w:rFonts w:ascii="CordiaUPC" w:hAnsi="CordiaUPC" w:cs="CordiaUPC"/>
                <w:color w:val="000000" w:themeColor="text1"/>
                <w:sz w:val="26"/>
                <w:szCs w:val="26"/>
              </w:rPr>
              <w:t>-</w:t>
            </w:r>
          </w:p>
        </w:tc>
        <w:tc>
          <w:tcPr>
            <w:tcW w:w="236" w:type="dxa"/>
            <w:vAlign w:val="bottom"/>
          </w:tcPr>
          <w:p w14:paraId="710551AD" w14:textId="77777777" w:rsidR="00346046" w:rsidRPr="00392524" w:rsidRDefault="00346046"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741B4538" w14:textId="382B3463" w:rsidR="00346046" w:rsidRPr="00392524" w:rsidRDefault="00AD64AB" w:rsidP="004A2B8B">
            <w:pPr>
              <w:pStyle w:val="acctfourfigures"/>
              <w:tabs>
                <w:tab w:val="clear" w:pos="765"/>
                <w:tab w:val="decimal" w:pos="825"/>
              </w:tabs>
              <w:spacing w:line="240" w:lineRule="exact"/>
              <w:ind w:right="-88"/>
              <w:rPr>
                <w:rFonts w:ascii="CordiaUPC" w:hAnsi="CordiaUPC" w:cs="CordiaUPC"/>
                <w:color w:val="000000" w:themeColor="text1"/>
                <w:sz w:val="26"/>
                <w:szCs w:val="26"/>
              </w:rPr>
            </w:pPr>
            <w:r w:rsidRPr="00AD64AB">
              <w:rPr>
                <w:rFonts w:ascii="CordiaUPC" w:hAnsi="CordiaUPC" w:cs="CordiaUPC"/>
                <w:color w:val="000000" w:themeColor="text1"/>
                <w:sz w:val="26"/>
                <w:szCs w:val="26"/>
              </w:rPr>
              <w:t>20,867</w:t>
            </w:r>
          </w:p>
        </w:tc>
      </w:tr>
      <w:tr w:rsidR="004A2B8B" w:rsidRPr="00392524" w14:paraId="70E50C58" w14:textId="77777777" w:rsidTr="006B1063">
        <w:trPr>
          <w:trHeight w:val="245"/>
        </w:trPr>
        <w:tc>
          <w:tcPr>
            <w:tcW w:w="6831" w:type="dxa"/>
          </w:tcPr>
          <w:p w14:paraId="5D120B74" w14:textId="77777777" w:rsidR="004A2B8B" w:rsidRPr="00392524" w:rsidRDefault="004A2B8B" w:rsidP="004A2B8B">
            <w:pPr>
              <w:spacing w:line="240" w:lineRule="exact"/>
              <w:ind w:right="-109"/>
              <w:rPr>
                <w:rFonts w:ascii="CordiaUPC" w:hAnsi="CordiaUPC" w:cs="CordiaUPC"/>
                <w:sz w:val="26"/>
                <w:szCs w:val="26"/>
                <w:lang w:eastAsia="th-TH" w:bidi="th-TH"/>
              </w:rPr>
            </w:pPr>
            <w:r w:rsidRPr="00392524">
              <w:rPr>
                <w:rFonts w:ascii="CordiaUPC" w:eastAsia="Times New Roman" w:hAnsi="CordiaUPC" w:cs="CordiaUPC"/>
                <w:sz w:val="26"/>
                <w:szCs w:val="26"/>
                <w:lang w:eastAsia="zh-CN"/>
              </w:rPr>
              <w:t>Changes from stage reclassification</w:t>
            </w:r>
          </w:p>
        </w:tc>
        <w:tc>
          <w:tcPr>
            <w:tcW w:w="1116" w:type="dxa"/>
          </w:tcPr>
          <w:p w14:paraId="184E4193" w14:textId="5167B5CB" w:rsidR="004A2B8B" w:rsidRPr="00392524" w:rsidRDefault="0063165E" w:rsidP="004A2B8B">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13,225</w:t>
            </w:r>
          </w:p>
        </w:tc>
        <w:tc>
          <w:tcPr>
            <w:tcW w:w="236" w:type="dxa"/>
            <w:vAlign w:val="bottom"/>
          </w:tcPr>
          <w:p w14:paraId="0D36757A" w14:textId="77777777" w:rsidR="004A2B8B" w:rsidRPr="00392524" w:rsidRDefault="004A2B8B"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7D459153" w14:textId="2D103646" w:rsidR="004A2B8B" w:rsidRPr="00392524" w:rsidRDefault="00961380" w:rsidP="004A2B8B">
            <w:pPr>
              <w:pStyle w:val="acctfourfigures"/>
              <w:tabs>
                <w:tab w:val="clear" w:pos="765"/>
                <w:tab w:val="decimal" w:pos="825"/>
              </w:tabs>
              <w:spacing w:line="240" w:lineRule="exact"/>
              <w:ind w:right="-88"/>
              <w:rPr>
                <w:rFonts w:ascii="CordiaUPC" w:hAnsi="CordiaUPC" w:cs="CordiaUPC"/>
                <w:sz w:val="26"/>
                <w:szCs w:val="26"/>
              </w:rPr>
            </w:pPr>
            <w:r w:rsidRPr="00392524">
              <w:rPr>
                <w:rFonts w:ascii="CordiaUPC" w:hAnsi="CordiaUPC" w:cs="CordiaUPC"/>
                <w:color w:val="000000" w:themeColor="text1"/>
                <w:sz w:val="26"/>
                <w:szCs w:val="26"/>
              </w:rPr>
              <w:t>9,041</w:t>
            </w:r>
          </w:p>
        </w:tc>
      </w:tr>
      <w:tr w:rsidR="004A2B8B" w:rsidRPr="00392524" w14:paraId="027FF2B2" w14:textId="77777777" w:rsidTr="006B1063">
        <w:trPr>
          <w:trHeight w:val="245"/>
        </w:trPr>
        <w:tc>
          <w:tcPr>
            <w:tcW w:w="6831" w:type="dxa"/>
          </w:tcPr>
          <w:p w14:paraId="1E177B17" w14:textId="77777777" w:rsidR="004A2B8B" w:rsidRPr="00392524" w:rsidRDefault="004A2B8B" w:rsidP="004A2B8B">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Changes from remeasurement of ECL</w:t>
            </w:r>
          </w:p>
        </w:tc>
        <w:tc>
          <w:tcPr>
            <w:tcW w:w="1116" w:type="dxa"/>
          </w:tcPr>
          <w:p w14:paraId="05D9E339" w14:textId="1D4193B0" w:rsidR="004A2B8B" w:rsidRPr="00392524" w:rsidRDefault="0063165E" w:rsidP="004A2B8B">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9,695</w:t>
            </w:r>
          </w:p>
        </w:tc>
        <w:tc>
          <w:tcPr>
            <w:tcW w:w="236" w:type="dxa"/>
            <w:vAlign w:val="bottom"/>
          </w:tcPr>
          <w:p w14:paraId="12EEA839" w14:textId="77777777" w:rsidR="004A2B8B" w:rsidRPr="00392524" w:rsidRDefault="004A2B8B"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68B8541E" w14:textId="64250C63" w:rsidR="004A2B8B" w:rsidRPr="00392524" w:rsidRDefault="0063165E" w:rsidP="004A2B8B">
            <w:pPr>
              <w:pStyle w:val="acctfourfigures"/>
              <w:tabs>
                <w:tab w:val="clear" w:pos="765"/>
                <w:tab w:val="decimal" w:pos="825"/>
              </w:tab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10,151</w:t>
            </w:r>
          </w:p>
        </w:tc>
      </w:tr>
      <w:tr w:rsidR="004A2B8B" w:rsidRPr="00392524" w14:paraId="2C2AEF31" w14:textId="77777777" w:rsidTr="006B1063">
        <w:trPr>
          <w:trHeight w:val="245"/>
        </w:trPr>
        <w:tc>
          <w:tcPr>
            <w:tcW w:w="6831" w:type="dxa"/>
          </w:tcPr>
          <w:p w14:paraId="018E4A72" w14:textId="5E011DC2" w:rsidR="004A2B8B" w:rsidRPr="00392524" w:rsidRDefault="004A2B8B" w:rsidP="004A2B8B">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 xml:space="preserve">Originated during the </w:t>
            </w:r>
            <w:r w:rsidR="00687A95">
              <w:rPr>
                <w:rFonts w:ascii="CordiaUPC" w:eastAsia="Times New Roman" w:hAnsi="CordiaUPC" w:cs="CordiaUPC"/>
                <w:sz w:val="26"/>
                <w:szCs w:val="26"/>
                <w:lang w:eastAsia="zh-CN"/>
              </w:rPr>
              <w:t>year</w:t>
            </w:r>
          </w:p>
        </w:tc>
        <w:tc>
          <w:tcPr>
            <w:tcW w:w="1116" w:type="dxa"/>
          </w:tcPr>
          <w:p w14:paraId="4ACA983C" w14:textId="1008F29C" w:rsidR="004A2B8B" w:rsidRPr="00392524" w:rsidRDefault="0063165E" w:rsidP="004A2B8B">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2,312</w:t>
            </w:r>
          </w:p>
        </w:tc>
        <w:tc>
          <w:tcPr>
            <w:tcW w:w="236" w:type="dxa"/>
            <w:vAlign w:val="bottom"/>
          </w:tcPr>
          <w:p w14:paraId="593F15B3" w14:textId="77777777" w:rsidR="004A2B8B" w:rsidRPr="00392524" w:rsidRDefault="004A2B8B"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64304DF0" w14:textId="5BEC467C" w:rsidR="004A2B8B" w:rsidRPr="00392524" w:rsidRDefault="0063165E" w:rsidP="004A2B8B">
            <w:pPr>
              <w:pStyle w:val="acctfourfigures"/>
              <w:tabs>
                <w:tab w:val="clear" w:pos="765"/>
                <w:tab w:val="decimal" w:pos="825"/>
              </w:tab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1,506</w:t>
            </w:r>
          </w:p>
        </w:tc>
      </w:tr>
      <w:tr w:rsidR="004A2B8B" w:rsidRPr="00392524" w14:paraId="0B39C315" w14:textId="77777777" w:rsidTr="006B1063">
        <w:trPr>
          <w:trHeight w:val="245"/>
        </w:trPr>
        <w:tc>
          <w:tcPr>
            <w:tcW w:w="6831" w:type="dxa"/>
          </w:tcPr>
          <w:p w14:paraId="06270013" w14:textId="58E65085" w:rsidR="004A2B8B" w:rsidRPr="00392524" w:rsidRDefault="004A2B8B" w:rsidP="004A2B8B">
            <w:pPr>
              <w:spacing w:line="240" w:lineRule="exact"/>
              <w:ind w:right="-109"/>
              <w:rPr>
                <w:rFonts w:ascii="CordiaUPC" w:hAnsi="CordiaUPC" w:cs="CordiaUPC"/>
                <w:spacing w:val="-4"/>
                <w:sz w:val="26"/>
                <w:szCs w:val="26"/>
                <w:lang w:eastAsia="th-TH"/>
              </w:rPr>
            </w:pPr>
            <w:r w:rsidRPr="00392524">
              <w:rPr>
                <w:rFonts w:ascii="CordiaUPC" w:eastAsia="Times New Roman" w:hAnsi="CordiaUPC" w:cs="CordiaUPC"/>
                <w:sz w:val="26"/>
                <w:szCs w:val="26"/>
                <w:lang w:eastAsia="zh-CN"/>
              </w:rPr>
              <w:t xml:space="preserve">Derecognition during the </w:t>
            </w:r>
            <w:r w:rsidR="00687A95">
              <w:rPr>
                <w:rFonts w:ascii="CordiaUPC" w:eastAsia="Times New Roman" w:hAnsi="CordiaUPC" w:cs="CordiaUPC"/>
                <w:sz w:val="26"/>
                <w:szCs w:val="26"/>
                <w:lang w:eastAsia="zh-CN"/>
              </w:rPr>
              <w:t>year</w:t>
            </w:r>
          </w:p>
        </w:tc>
        <w:tc>
          <w:tcPr>
            <w:tcW w:w="1116" w:type="dxa"/>
          </w:tcPr>
          <w:p w14:paraId="213A8124" w14:textId="229C10C7" w:rsidR="004A2B8B" w:rsidRPr="00392524" w:rsidRDefault="0063165E" w:rsidP="004A2B8B">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(6,893)</w:t>
            </w:r>
          </w:p>
        </w:tc>
        <w:tc>
          <w:tcPr>
            <w:tcW w:w="236" w:type="dxa"/>
            <w:vAlign w:val="bottom"/>
          </w:tcPr>
          <w:p w14:paraId="5C790A4F" w14:textId="77777777" w:rsidR="004A2B8B" w:rsidRPr="00392524" w:rsidRDefault="004A2B8B"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2A8D5670" w14:textId="1FFC14E3" w:rsidR="004A2B8B" w:rsidRPr="00392524" w:rsidRDefault="0063165E" w:rsidP="004A2B8B">
            <w:pPr>
              <w:pStyle w:val="acctfourfigures"/>
              <w:tabs>
                <w:tab w:val="clear" w:pos="765"/>
                <w:tab w:val="decimal" w:pos="825"/>
              </w:tabs>
              <w:spacing w:line="240" w:lineRule="exact"/>
              <w:ind w:left="-108" w:right="-88"/>
              <w:rPr>
                <w:rFonts w:ascii="CordiaUPC" w:hAnsi="CordiaUPC" w:cs="CordiaUPC"/>
                <w:sz w:val="26"/>
                <w:szCs w:val="26"/>
                <w:lang w:bidi="th-TH"/>
              </w:rPr>
            </w:pPr>
            <w:r w:rsidRPr="00392524">
              <w:rPr>
                <w:rFonts w:ascii="CordiaUPC" w:hAnsi="CordiaUPC" w:cs="CordiaUPC"/>
                <w:color w:val="000000" w:themeColor="text1"/>
                <w:sz w:val="26"/>
                <w:szCs w:val="26"/>
              </w:rPr>
              <w:t>(6,242)</w:t>
            </w:r>
          </w:p>
        </w:tc>
      </w:tr>
      <w:tr w:rsidR="004A2B8B" w:rsidRPr="00392524" w14:paraId="00993FC2" w14:textId="77777777" w:rsidTr="006B1063">
        <w:trPr>
          <w:trHeight w:val="245"/>
        </w:trPr>
        <w:tc>
          <w:tcPr>
            <w:tcW w:w="6831" w:type="dxa"/>
          </w:tcPr>
          <w:p w14:paraId="41FDBF8A" w14:textId="77777777" w:rsidR="004A2B8B" w:rsidRPr="00392524" w:rsidRDefault="004A2B8B" w:rsidP="004A2B8B">
            <w:pPr>
              <w:spacing w:line="240" w:lineRule="exact"/>
              <w:ind w:right="-109"/>
              <w:rPr>
                <w:rFonts w:ascii="CordiaUPC" w:hAnsi="CordiaUPC" w:cs="CordiaUPC"/>
                <w:color w:val="000000"/>
                <w:sz w:val="26"/>
                <w:szCs w:val="26"/>
                <w:cs/>
                <w:lang w:bidi="th-TH"/>
              </w:rPr>
            </w:pPr>
            <w:r w:rsidRPr="00392524">
              <w:rPr>
                <w:rFonts w:ascii="CordiaUPC" w:eastAsia="Times New Roman" w:hAnsi="CordiaUPC" w:cs="CordiaUPC"/>
                <w:sz w:val="26"/>
                <w:szCs w:val="26"/>
                <w:lang w:eastAsia="zh-CN"/>
              </w:rPr>
              <w:t>Write</w:t>
            </w:r>
            <w:r w:rsidRPr="00392524">
              <w:rPr>
                <w:rFonts w:ascii="CordiaUPC" w:eastAsia="Times New Roman" w:hAnsi="CordiaUPC" w:cs="CordiaUPC"/>
                <w:sz w:val="26"/>
                <w:szCs w:val="26"/>
                <w:cs/>
                <w:lang w:eastAsia="zh-CN"/>
              </w:rPr>
              <w:t>-</w:t>
            </w:r>
            <w:r w:rsidRPr="00392524">
              <w:rPr>
                <w:rFonts w:ascii="CordiaUPC" w:eastAsia="Times New Roman" w:hAnsi="CordiaUPC" w:cs="CordiaUPC"/>
                <w:sz w:val="26"/>
                <w:szCs w:val="26"/>
                <w:lang w:eastAsia="zh-CN"/>
              </w:rPr>
              <w:t>off</w:t>
            </w:r>
          </w:p>
        </w:tc>
        <w:tc>
          <w:tcPr>
            <w:tcW w:w="1116" w:type="dxa"/>
          </w:tcPr>
          <w:p w14:paraId="3EA9F2D7" w14:textId="2FA0F440" w:rsidR="004A2B8B" w:rsidRPr="00392524" w:rsidRDefault="0063165E" w:rsidP="004A2B8B">
            <w:pPr>
              <w:pStyle w:val="acctfourfigure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(15,834)</w:t>
            </w:r>
          </w:p>
        </w:tc>
        <w:tc>
          <w:tcPr>
            <w:tcW w:w="236" w:type="dxa"/>
            <w:vAlign w:val="bottom"/>
          </w:tcPr>
          <w:p w14:paraId="18D5F68D" w14:textId="77777777" w:rsidR="004A2B8B" w:rsidRPr="00392524" w:rsidRDefault="004A2B8B"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63604DE5" w14:textId="1B8C02FE" w:rsidR="004A2B8B" w:rsidRPr="00392524" w:rsidRDefault="0063165E" w:rsidP="004A2B8B">
            <w:pPr>
              <w:pStyle w:val="acctfourfigures"/>
              <w:tabs>
                <w:tab w:val="clear" w:pos="765"/>
                <w:tab w:val="decimal" w:pos="825"/>
              </w:tabs>
              <w:spacing w:line="240" w:lineRule="exact"/>
              <w:ind w:left="-108" w:right="-88"/>
              <w:rPr>
                <w:rFonts w:ascii="CordiaUPC" w:hAnsi="CordiaUPC" w:cs="CordiaUPC"/>
                <w:sz w:val="26"/>
                <w:szCs w:val="26"/>
              </w:rPr>
            </w:pPr>
            <w:r w:rsidRPr="00392524">
              <w:rPr>
                <w:rFonts w:ascii="CordiaUPC" w:hAnsi="CordiaUPC" w:cs="CordiaUPC"/>
                <w:color w:val="000000" w:themeColor="text1"/>
                <w:sz w:val="26"/>
                <w:szCs w:val="26"/>
              </w:rPr>
              <w:t>(12,202)</w:t>
            </w:r>
          </w:p>
        </w:tc>
      </w:tr>
      <w:tr w:rsidR="004A2B8B" w:rsidRPr="00392524" w14:paraId="2A0BF214" w14:textId="77777777" w:rsidTr="006B1063">
        <w:trPr>
          <w:trHeight w:val="245"/>
        </w:trPr>
        <w:tc>
          <w:tcPr>
            <w:tcW w:w="6831" w:type="dxa"/>
          </w:tcPr>
          <w:p w14:paraId="122FA8BB" w14:textId="77777777" w:rsidR="004A2B8B" w:rsidRPr="00392524" w:rsidRDefault="004A2B8B" w:rsidP="004A2B8B">
            <w:pPr>
              <w:spacing w:line="240" w:lineRule="exact"/>
              <w:ind w:right="-109"/>
              <w:rPr>
                <w:rFonts w:ascii="CordiaUPC" w:hAnsi="CordiaUPC" w:cs="CordiaUPC"/>
                <w:color w:val="000000"/>
                <w:sz w:val="26"/>
                <w:szCs w:val="26"/>
              </w:rPr>
            </w:pPr>
            <w:r w:rsidRPr="00392524">
              <w:rPr>
                <w:rFonts w:ascii="CordiaUPC" w:hAnsi="CordiaUPC" w:cs="CordiaUPC"/>
                <w:b/>
                <w:bCs/>
                <w:sz w:val="26"/>
                <w:szCs w:val="26"/>
                <w:lang w:eastAsia="th-TH"/>
              </w:rPr>
              <w:t>Ending balance</w:t>
            </w:r>
          </w:p>
        </w:tc>
        <w:tc>
          <w:tcPr>
            <w:tcW w:w="1116" w:type="dxa"/>
            <w:tcBorders>
              <w:top w:val="single" w:sz="4" w:space="0" w:color="auto"/>
              <w:bottom w:val="double" w:sz="4" w:space="0" w:color="auto"/>
            </w:tcBorders>
          </w:tcPr>
          <w:p w14:paraId="4968CAB4" w14:textId="34AB0DC5" w:rsidR="004A2B8B" w:rsidRPr="003C02ED" w:rsidRDefault="0056750E" w:rsidP="004A2B8B">
            <w:pPr>
              <w:pStyle w:val="acctfourfigures"/>
              <w:spacing w:line="240" w:lineRule="exact"/>
              <w:ind w:left="-108" w:right="-88"/>
              <w:rPr>
                <w:rFonts w:ascii="CordiaUPC" w:hAnsi="CordiaUPC" w:cs="CordiaUPC"/>
                <w:b/>
                <w:bCs/>
                <w:sz w:val="26"/>
                <w:szCs w:val="26"/>
              </w:rPr>
            </w:pPr>
            <w:r w:rsidRPr="003C02ED">
              <w:rPr>
                <w:rFonts w:ascii="CordiaUPC" w:hAnsi="CordiaUPC" w:cs="CordiaUPC"/>
                <w:b/>
                <w:bCs/>
                <w:color w:val="000000" w:themeColor="text1"/>
                <w:sz w:val="26"/>
                <w:szCs w:val="26"/>
              </w:rPr>
              <w:t>54,472</w:t>
            </w:r>
          </w:p>
        </w:tc>
        <w:tc>
          <w:tcPr>
            <w:tcW w:w="236" w:type="dxa"/>
            <w:vAlign w:val="bottom"/>
          </w:tcPr>
          <w:p w14:paraId="54352648" w14:textId="77777777" w:rsidR="004A2B8B" w:rsidRPr="003C02ED" w:rsidRDefault="004A2B8B" w:rsidP="004A2B8B">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bottom w:val="double" w:sz="4" w:space="0" w:color="auto"/>
            </w:tcBorders>
          </w:tcPr>
          <w:p w14:paraId="160A73DF" w14:textId="4204BF07" w:rsidR="004A2B8B" w:rsidRPr="003C02ED" w:rsidRDefault="008F3CBF" w:rsidP="004A2B8B">
            <w:pPr>
              <w:pStyle w:val="acctfourfigures"/>
              <w:tabs>
                <w:tab w:val="clear" w:pos="765"/>
                <w:tab w:val="decimal" w:pos="825"/>
              </w:tabs>
              <w:spacing w:line="240" w:lineRule="exact"/>
              <w:ind w:left="-108" w:right="-88"/>
              <w:rPr>
                <w:rFonts w:ascii="CordiaUPC" w:hAnsi="CordiaUPC" w:cs="CordiaUPC"/>
                <w:b/>
                <w:bCs/>
                <w:sz w:val="26"/>
                <w:szCs w:val="26"/>
                <w:cs/>
                <w:lang w:bidi="th-TH"/>
              </w:rPr>
            </w:pPr>
            <w:r w:rsidRPr="003C02ED">
              <w:rPr>
                <w:rFonts w:ascii="CordiaUPC" w:hAnsi="CordiaUPC" w:cs="CordiaUPC"/>
                <w:b/>
                <w:bCs/>
                <w:color w:val="000000" w:themeColor="text1"/>
                <w:sz w:val="26"/>
                <w:szCs w:val="26"/>
              </w:rPr>
              <w:t>54,452</w:t>
            </w:r>
          </w:p>
        </w:tc>
      </w:tr>
    </w:tbl>
    <w:p w14:paraId="3F7988DD" w14:textId="77777777" w:rsidR="004A2B8B" w:rsidRPr="00392524" w:rsidRDefault="004A2B8B" w:rsidP="00AD7C76">
      <w:pPr>
        <w:pStyle w:val="BodyTextIndent"/>
        <w:spacing w:after="0" w:line="240" w:lineRule="exact"/>
        <w:ind w:left="540" w:firstLine="4"/>
        <w:jc w:val="thaiDistribute"/>
        <w:rPr>
          <w:rFonts w:ascii="CordiaUPC" w:hAnsi="CordiaUPC" w:cs="CordiaUPC"/>
          <w:sz w:val="26"/>
          <w:szCs w:val="26"/>
        </w:rPr>
      </w:pPr>
    </w:p>
    <w:p w14:paraId="699408A7" w14:textId="631EC917" w:rsidR="005160C1" w:rsidRDefault="006F0764" w:rsidP="00484D73">
      <w:pPr>
        <w:pStyle w:val="BodyTextIndent"/>
        <w:spacing w:after="0" w:line="240" w:lineRule="exact"/>
        <w:ind w:left="540" w:firstLine="4"/>
        <w:jc w:val="thaiDistribute"/>
        <w:rPr>
          <w:rFonts w:ascii="CordiaUPC" w:hAnsi="CordiaUPC" w:cs="CordiaUPC"/>
          <w:sz w:val="26"/>
          <w:szCs w:val="26"/>
        </w:rPr>
      </w:pPr>
      <w:r w:rsidRPr="00DA7366">
        <w:rPr>
          <w:rFonts w:ascii="CordiaUPC" w:hAnsi="CordiaUPC" w:cs="CordiaUPC"/>
          <w:sz w:val="26"/>
          <w:szCs w:val="26"/>
        </w:rPr>
        <w:t xml:space="preserve">From the economic </w:t>
      </w:r>
      <w:r w:rsidR="004D3DD8" w:rsidRPr="00DA7366">
        <w:rPr>
          <w:rFonts w:ascii="CordiaUPC" w:hAnsi="CordiaUPC" w:cs="CordiaUPC"/>
          <w:sz w:val="26"/>
          <w:szCs w:val="26"/>
        </w:rPr>
        <w:t>conditions</w:t>
      </w:r>
      <w:r w:rsidR="004D3DD8" w:rsidRPr="004D3DD8">
        <w:rPr>
          <w:rFonts w:ascii="CordiaUPC" w:hAnsi="CordiaUPC" w:cs="CordiaUPC"/>
          <w:sz w:val="26"/>
          <w:szCs w:val="26"/>
        </w:rPr>
        <w:t xml:space="preserve"> and the prolonged COVID-19 pandemic, management considered the impact to the financial assets based on available information and the potential impact on the initial ECL estimates. As </w:t>
      </w:r>
      <w:proofErr w:type="gramStart"/>
      <w:r w:rsidR="004D3DD8" w:rsidRPr="004D3DD8">
        <w:rPr>
          <w:rFonts w:ascii="CordiaUPC" w:hAnsi="CordiaUPC" w:cs="CordiaUPC"/>
          <w:sz w:val="26"/>
          <w:szCs w:val="26"/>
        </w:rPr>
        <w:t>at</w:t>
      </w:r>
      <w:proofErr w:type="gramEnd"/>
      <w:r w:rsidR="004D3DD8" w:rsidRPr="004D3DD8">
        <w:rPr>
          <w:rFonts w:ascii="CordiaUPC" w:hAnsi="CordiaUPC" w:cs="CordiaUPC"/>
          <w:sz w:val="26"/>
          <w:szCs w:val="26"/>
        </w:rPr>
        <w:t xml:space="preserve"> 30 September 2022 and 31 December 2021, management provided additional ECL as management overlay</w:t>
      </w:r>
      <w:r w:rsidR="00CB4535">
        <w:rPr>
          <w:rFonts w:ascii="CordiaUPC" w:hAnsi="CordiaUPC" w:cs="CordiaUPC"/>
          <w:sz w:val="26"/>
          <w:szCs w:val="26"/>
        </w:rPr>
        <w:t xml:space="preserve"> </w:t>
      </w:r>
      <w:r w:rsidR="00CB4535" w:rsidRPr="00CB4535">
        <w:rPr>
          <w:rFonts w:ascii="CordiaUPC" w:hAnsi="CordiaUPC" w:cs="CordiaUPC"/>
          <w:sz w:val="26"/>
          <w:szCs w:val="26"/>
        </w:rPr>
        <w:t>including for the customers under relief and impact from economic condition.</w:t>
      </w:r>
    </w:p>
    <w:p w14:paraId="3251A66A" w14:textId="77777777" w:rsidR="00C50794" w:rsidRPr="00392524" w:rsidRDefault="00C50794">
      <w:pPr>
        <w:spacing w:line="240" w:lineRule="auto"/>
        <w:rPr>
          <w:rFonts w:ascii="CordiaUPC" w:hAnsi="CordiaUPC" w:cs="CordiaUPC"/>
          <w:b/>
          <w:bCs/>
          <w:iCs/>
          <w:sz w:val="24"/>
          <w:szCs w:val="24"/>
        </w:rPr>
      </w:pPr>
    </w:p>
    <w:p w14:paraId="181C6C29" w14:textId="0A1C59D8" w:rsidR="00586622" w:rsidRPr="00392524" w:rsidRDefault="00A7166D" w:rsidP="00AD7C76">
      <w:pPr>
        <w:keepNext/>
        <w:keepLines/>
        <w:spacing w:line="240" w:lineRule="exact"/>
        <w:ind w:left="540" w:hanging="540"/>
        <w:outlineLvl w:val="0"/>
        <w:rPr>
          <w:rFonts w:ascii="CordiaUPC" w:hAnsi="CordiaUPC" w:cs="CordiaUPC"/>
          <w:b/>
          <w:iCs/>
          <w:sz w:val="28"/>
          <w:szCs w:val="28"/>
        </w:rPr>
      </w:pPr>
      <w:r w:rsidRPr="00392524">
        <w:rPr>
          <w:rFonts w:ascii="CordiaUPC" w:hAnsi="CordiaUPC" w:cs="CordiaUPC"/>
          <w:b/>
          <w:bCs/>
          <w:iCs/>
          <w:sz w:val="28"/>
          <w:szCs w:val="28"/>
        </w:rPr>
        <w:t>9</w:t>
      </w:r>
      <w:r w:rsidR="00433B08" w:rsidRPr="00392524">
        <w:rPr>
          <w:rFonts w:ascii="CordiaUPC" w:hAnsi="CordiaUPC" w:cs="CordiaUPC" w:hint="cs"/>
          <w:iCs/>
          <w:sz w:val="28"/>
          <w:szCs w:val="28"/>
        </w:rPr>
        <w:tab/>
      </w:r>
      <w:r w:rsidR="00586622" w:rsidRPr="00392524">
        <w:rPr>
          <w:rFonts w:ascii="CordiaUPC" w:hAnsi="CordiaUPC" w:cs="CordiaUPC" w:hint="cs"/>
          <w:b/>
          <w:iCs/>
          <w:sz w:val="28"/>
          <w:szCs w:val="28"/>
        </w:rPr>
        <w:t>Debts issued and borrowings</w:t>
      </w:r>
    </w:p>
    <w:p w14:paraId="6D8265E0" w14:textId="77777777" w:rsidR="00716A00" w:rsidRPr="00392524" w:rsidRDefault="00716A00" w:rsidP="00AD7C76">
      <w:pPr>
        <w:pStyle w:val="BodyText"/>
        <w:spacing w:after="0" w:line="240" w:lineRule="exact"/>
        <w:rPr>
          <w:lang w:val="en-GB"/>
        </w:rPr>
      </w:pPr>
    </w:p>
    <w:tbl>
      <w:tblPr>
        <w:tblW w:w="4832" w:type="pct"/>
        <w:tblInd w:w="396" w:type="dxa"/>
        <w:tblLayout w:type="fixed"/>
        <w:tblLook w:val="0000" w:firstRow="0" w:lastRow="0" w:firstColumn="0" w:lastColumn="0" w:noHBand="0" w:noVBand="0"/>
      </w:tblPr>
      <w:tblGrid>
        <w:gridCol w:w="2065"/>
        <w:gridCol w:w="1576"/>
        <w:gridCol w:w="1098"/>
        <w:gridCol w:w="710"/>
        <w:gridCol w:w="811"/>
        <w:gridCol w:w="765"/>
        <w:gridCol w:w="768"/>
        <w:gridCol w:w="757"/>
        <w:gridCol w:w="774"/>
      </w:tblGrid>
      <w:tr w:rsidR="00716A00" w:rsidRPr="00392524" w14:paraId="54F248B8" w14:textId="77777777" w:rsidTr="00CD0CA3">
        <w:tc>
          <w:tcPr>
            <w:tcW w:w="1107" w:type="pct"/>
            <w:tcBorders>
              <w:top w:val="nil"/>
              <w:left w:val="nil"/>
              <w:bottom w:val="nil"/>
              <w:right w:val="nil"/>
            </w:tcBorders>
            <w:vAlign w:val="bottom"/>
          </w:tcPr>
          <w:p w14:paraId="3E8B32FE" w14:textId="77777777" w:rsidR="00716A00" w:rsidRPr="00392524" w:rsidRDefault="00716A00" w:rsidP="00AD7C76">
            <w:pPr>
              <w:pStyle w:val="Heading3"/>
              <w:spacing w:before="0" w:after="0" w:line="240" w:lineRule="exact"/>
              <w:ind w:left="132" w:right="-126" w:hanging="120"/>
              <w:rPr>
                <w:rFonts w:ascii="CordiaUPC" w:hAnsi="CordiaUPC" w:cs="CordiaUPC"/>
                <w:b/>
                <w:bCs/>
                <w:sz w:val="24"/>
                <w:szCs w:val="24"/>
                <w:rtl/>
                <w:cs/>
                <w:lang w:val="en-GB"/>
              </w:rPr>
            </w:pPr>
          </w:p>
        </w:tc>
        <w:tc>
          <w:tcPr>
            <w:tcW w:w="845" w:type="pct"/>
            <w:tcBorders>
              <w:top w:val="nil"/>
              <w:left w:val="nil"/>
              <w:bottom w:val="nil"/>
              <w:right w:val="nil"/>
            </w:tcBorders>
            <w:vAlign w:val="bottom"/>
          </w:tcPr>
          <w:p w14:paraId="7D301469" w14:textId="77777777" w:rsidR="00716A00" w:rsidRPr="00392524" w:rsidRDefault="00716A00" w:rsidP="00AD7C76">
            <w:pPr>
              <w:spacing w:line="240" w:lineRule="exact"/>
              <w:ind w:left="-120" w:right="-100"/>
              <w:jc w:val="center"/>
              <w:rPr>
                <w:rFonts w:ascii="CordiaUPC" w:hAnsi="CordiaUPC" w:cs="CordiaUPC"/>
                <w:sz w:val="24"/>
                <w:szCs w:val="24"/>
                <w:rtl/>
                <w:cs/>
                <w:lang w:val="en-US"/>
              </w:rPr>
            </w:pPr>
          </w:p>
        </w:tc>
        <w:tc>
          <w:tcPr>
            <w:tcW w:w="589" w:type="pct"/>
            <w:tcBorders>
              <w:top w:val="nil"/>
              <w:left w:val="nil"/>
              <w:bottom w:val="nil"/>
              <w:right w:val="nil"/>
            </w:tcBorders>
            <w:vAlign w:val="bottom"/>
          </w:tcPr>
          <w:p w14:paraId="388BEDB1" w14:textId="77777777" w:rsidR="00716A00" w:rsidRPr="00392524" w:rsidRDefault="00716A00" w:rsidP="00AD7C76">
            <w:pPr>
              <w:spacing w:line="240" w:lineRule="exact"/>
              <w:ind w:left="-109" w:right="-93"/>
              <w:jc w:val="center"/>
              <w:rPr>
                <w:rFonts w:ascii="CordiaUPC" w:hAnsi="CordiaUPC" w:cs="CordiaUPC"/>
                <w:sz w:val="24"/>
                <w:szCs w:val="24"/>
                <w:rtl/>
                <w:cs/>
                <w:lang w:val="th-TH" w:bidi="th-TH"/>
              </w:rPr>
            </w:pPr>
          </w:p>
        </w:tc>
        <w:tc>
          <w:tcPr>
            <w:tcW w:w="2459" w:type="pct"/>
            <w:gridSpan w:val="6"/>
            <w:tcBorders>
              <w:top w:val="nil"/>
              <w:left w:val="nil"/>
              <w:bottom w:val="nil"/>
              <w:right w:val="nil"/>
            </w:tcBorders>
            <w:vAlign w:val="bottom"/>
          </w:tcPr>
          <w:p w14:paraId="6B2A685B" w14:textId="77777777" w:rsidR="00716A00" w:rsidRPr="00392524" w:rsidRDefault="00716A00" w:rsidP="00AD7C76">
            <w:pPr>
              <w:spacing w:line="240" w:lineRule="exact"/>
              <w:ind w:right="-86"/>
              <w:jc w:val="center"/>
              <w:rPr>
                <w:rFonts w:ascii="CordiaUPC" w:hAnsi="CordiaUPC" w:cs="CordiaUPC"/>
                <w:b/>
                <w:bCs/>
                <w:sz w:val="24"/>
                <w:szCs w:val="24"/>
                <w:rtl/>
                <w:cs/>
              </w:rPr>
            </w:pPr>
            <w:r w:rsidRPr="00392524">
              <w:rPr>
                <w:rFonts w:ascii="CordiaUPC" w:hAnsi="CordiaUPC" w:cs="CordiaUPC" w:hint="cs"/>
                <w:b/>
                <w:bCs/>
                <w:sz w:val="24"/>
                <w:szCs w:val="24"/>
                <w:lang w:val="en-US"/>
              </w:rPr>
              <w:t xml:space="preserve">Consolidated </w:t>
            </w:r>
          </w:p>
        </w:tc>
      </w:tr>
      <w:tr w:rsidR="00716A00" w:rsidRPr="00392524" w14:paraId="7F7C10E0" w14:textId="77777777" w:rsidTr="00DB486E">
        <w:tc>
          <w:tcPr>
            <w:tcW w:w="1107" w:type="pct"/>
            <w:tcBorders>
              <w:top w:val="nil"/>
              <w:left w:val="nil"/>
              <w:bottom w:val="nil"/>
              <w:right w:val="nil"/>
            </w:tcBorders>
            <w:vAlign w:val="bottom"/>
          </w:tcPr>
          <w:p w14:paraId="6DDC96C7" w14:textId="77777777" w:rsidR="00716A00" w:rsidRPr="00392524" w:rsidRDefault="00716A00" w:rsidP="00AD7C76">
            <w:pPr>
              <w:pStyle w:val="Heading3"/>
              <w:spacing w:before="0" w:after="0" w:line="240" w:lineRule="exact"/>
              <w:ind w:left="132" w:right="-126" w:hanging="120"/>
              <w:rPr>
                <w:rFonts w:ascii="CordiaUPC" w:hAnsi="CordiaUPC" w:cs="CordiaUPC"/>
                <w:b/>
                <w:bCs/>
                <w:sz w:val="24"/>
                <w:szCs w:val="24"/>
                <w:rtl/>
                <w:cs/>
                <w:lang w:val="en-GB"/>
              </w:rPr>
            </w:pPr>
          </w:p>
        </w:tc>
        <w:tc>
          <w:tcPr>
            <w:tcW w:w="845" w:type="pct"/>
            <w:tcBorders>
              <w:top w:val="nil"/>
              <w:left w:val="nil"/>
              <w:bottom w:val="nil"/>
              <w:right w:val="nil"/>
            </w:tcBorders>
            <w:vAlign w:val="bottom"/>
          </w:tcPr>
          <w:p w14:paraId="42914BA0" w14:textId="77777777" w:rsidR="00716A00" w:rsidRPr="00F709EB" w:rsidRDefault="00716A00" w:rsidP="00AD7C76">
            <w:pPr>
              <w:spacing w:line="240" w:lineRule="exact"/>
              <w:ind w:left="-120" w:right="-100"/>
              <w:jc w:val="center"/>
              <w:rPr>
                <w:rFonts w:ascii="CordiaUPC" w:hAnsi="CordiaUPC" w:cs="CordiaUPC"/>
                <w:sz w:val="24"/>
                <w:szCs w:val="24"/>
                <w:lang w:val="en-US"/>
              </w:rPr>
            </w:pPr>
            <w:r w:rsidRPr="00F709EB">
              <w:rPr>
                <w:rFonts w:ascii="CordiaUPC" w:hAnsi="CordiaUPC" w:cs="CordiaUPC" w:hint="cs"/>
                <w:sz w:val="24"/>
                <w:szCs w:val="24"/>
                <w:lang w:val="en-US"/>
              </w:rPr>
              <w:t>Interest rates</w:t>
            </w:r>
          </w:p>
        </w:tc>
        <w:tc>
          <w:tcPr>
            <w:tcW w:w="589" w:type="pct"/>
            <w:tcBorders>
              <w:top w:val="nil"/>
              <w:left w:val="nil"/>
              <w:bottom w:val="nil"/>
              <w:right w:val="nil"/>
            </w:tcBorders>
            <w:vAlign w:val="bottom"/>
          </w:tcPr>
          <w:p w14:paraId="5B0F125D" w14:textId="77777777" w:rsidR="00716A00" w:rsidRPr="00F709EB" w:rsidRDefault="00716A00" w:rsidP="00AD7C76">
            <w:pPr>
              <w:spacing w:line="240" w:lineRule="exact"/>
              <w:ind w:left="-109" w:right="-93"/>
              <w:jc w:val="center"/>
              <w:rPr>
                <w:rFonts w:ascii="CordiaUPC" w:hAnsi="CordiaUPC" w:cs="CordiaUPC"/>
                <w:sz w:val="24"/>
                <w:szCs w:val="24"/>
                <w:rtl/>
                <w:cs/>
                <w:lang w:val="th-TH"/>
              </w:rPr>
            </w:pPr>
          </w:p>
        </w:tc>
        <w:tc>
          <w:tcPr>
            <w:tcW w:w="1226" w:type="pct"/>
            <w:gridSpan w:val="3"/>
            <w:tcBorders>
              <w:top w:val="nil"/>
              <w:left w:val="nil"/>
              <w:bottom w:val="nil"/>
              <w:right w:val="nil"/>
            </w:tcBorders>
            <w:vAlign w:val="bottom"/>
          </w:tcPr>
          <w:p w14:paraId="6C40606F" w14:textId="77777777" w:rsidR="00716A00" w:rsidRPr="00F709EB" w:rsidRDefault="00716A00" w:rsidP="00AD7C76">
            <w:pPr>
              <w:spacing w:line="240" w:lineRule="exact"/>
              <w:ind w:right="-86"/>
              <w:jc w:val="center"/>
              <w:rPr>
                <w:rFonts w:ascii="CordiaUPC" w:hAnsi="CordiaUPC" w:cs="CordiaUPC"/>
                <w:sz w:val="24"/>
                <w:szCs w:val="24"/>
                <w:lang w:val="en-US"/>
              </w:rPr>
            </w:pPr>
          </w:p>
        </w:tc>
        <w:tc>
          <w:tcPr>
            <w:tcW w:w="1233" w:type="pct"/>
            <w:gridSpan w:val="3"/>
            <w:tcBorders>
              <w:top w:val="nil"/>
              <w:left w:val="nil"/>
              <w:bottom w:val="nil"/>
              <w:right w:val="nil"/>
            </w:tcBorders>
            <w:vAlign w:val="bottom"/>
          </w:tcPr>
          <w:p w14:paraId="7CC07CAE" w14:textId="77777777" w:rsidR="00716A00" w:rsidRPr="00392524" w:rsidRDefault="00716A00" w:rsidP="00AD7C76">
            <w:pPr>
              <w:spacing w:line="240" w:lineRule="exact"/>
              <w:ind w:right="-86"/>
              <w:jc w:val="center"/>
              <w:rPr>
                <w:rFonts w:ascii="CordiaUPC" w:hAnsi="CordiaUPC" w:cs="CordiaUPC"/>
                <w:sz w:val="24"/>
                <w:szCs w:val="24"/>
                <w:lang w:val="en-US"/>
              </w:rPr>
            </w:pPr>
          </w:p>
        </w:tc>
      </w:tr>
      <w:tr w:rsidR="00716A00" w:rsidRPr="00392524" w14:paraId="4F4A2E34" w14:textId="77777777" w:rsidTr="00DB486E">
        <w:tc>
          <w:tcPr>
            <w:tcW w:w="1107" w:type="pct"/>
            <w:tcBorders>
              <w:top w:val="nil"/>
              <w:left w:val="nil"/>
              <w:bottom w:val="nil"/>
              <w:right w:val="nil"/>
            </w:tcBorders>
            <w:vAlign w:val="bottom"/>
          </w:tcPr>
          <w:p w14:paraId="55A05058" w14:textId="77777777" w:rsidR="00716A00" w:rsidRPr="00392524" w:rsidRDefault="00716A00" w:rsidP="00AD7C76">
            <w:pPr>
              <w:pStyle w:val="Heading3"/>
              <w:spacing w:before="0" w:after="0" w:line="240" w:lineRule="exact"/>
              <w:ind w:left="132" w:right="-126" w:hanging="120"/>
              <w:rPr>
                <w:rFonts w:ascii="CordiaUPC" w:hAnsi="CordiaUPC" w:cs="CordiaUPC"/>
                <w:b/>
                <w:bCs/>
                <w:sz w:val="24"/>
                <w:szCs w:val="24"/>
                <w:rtl/>
                <w:cs/>
                <w:lang w:val="en-GB"/>
              </w:rPr>
            </w:pPr>
          </w:p>
        </w:tc>
        <w:tc>
          <w:tcPr>
            <w:tcW w:w="845" w:type="pct"/>
            <w:tcBorders>
              <w:top w:val="nil"/>
              <w:left w:val="nil"/>
              <w:bottom w:val="nil"/>
              <w:right w:val="nil"/>
            </w:tcBorders>
            <w:vAlign w:val="bottom"/>
          </w:tcPr>
          <w:p w14:paraId="02371A43" w14:textId="77777777" w:rsidR="00716A00" w:rsidRPr="00F709EB" w:rsidRDefault="00716A00" w:rsidP="00AD7C76">
            <w:pPr>
              <w:spacing w:line="240" w:lineRule="exact"/>
              <w:ind w:left="-120" w:right="-100"/>
              <w:jc w:val="center"/>
              <w:rPr>
                <w:rFonts w:ascii="CordiaUPC" w:hAnsi="CordiaUPC" w:cs="CordiaUPC"/>
                <w:sz w:val="24"/>
                <w:szCs w:val="24"/>
                <w:rtl/>
                <w:cs/>
                <w:lang w:val="en-US"/>
              </w:rPr>
            </w:pPr>
            <w:r w:rsidRPr="00F709EB">
              <w:rPr>
                <w:rFonts w:ascii="CordiaUPC" w:hAnsi="CordiaUPC" w:cs="CordiaUPC" w:hint="cs"/>
                <w:sz w:val="24"/>
                <w:szCs w:val="24"/>
                <w:lang w:val="en-US"/>
              </w:rPr>
              <w:t>as at</w:t>
            </w:r>
          </w:p>
        </w:tc>
        <w:tc>
          <w:tcPr>
            <w:tcW w:w="589" w:type="pct"/>
            <w:tcBorders>
              <w:top w:val="nil"/>
              <w:left w:val="nil"/>
              <w:bottom w:val="nil"/>
              <w:right w:val="nil"/>
            </w:tcBorders>
            <w:vAlign w:val="bottom"/>
          </w:tcPr>
          <w:p w14:paraId="16F72B19" w14:textId="77777777" w:rsidR="00716A00" w:rsidRPr="00F709EB" w:rsidRDefault="00716A00" w:rsidP="00AD7C76">
            <w:pPr>
              <w:spacing w:line="240" w:lineRule="exact"/>
              <w:ind w:left="-109" w:right="-93"/>
              <w:jc w:val="center"/>
              <w:rPr>
                <w:rFonts w:ascii="CordiaUPC" w:hAnsi="CordiaUPC" w:cs="CordiaUPC"/>
                <w:sz w:val="24"/>
                <w:szCs w:val="24"/>
                <w:rtl/>
                <w:cs/>
                <w:lang w:val="th-TH"/>
              </w:rPr>
            </w:pPr>
          </w:p>
        </w:tc>
        <w:tc>
          <w:tcPr>
            <w:tcW w:w="1226" w:type="pct"/>
            <w:gridSpan w:val="3"/>
            <w:tcBorders>
              <w:top w:val="nil"/>
              <w:left w:val="nil"/>
              <w:bottom w:val="nil"/>
              <w:right w:val="nil"/>
            </w:tcBorders>
            <w:vAlign w:val="bottom"/>
          </w:tcPr>
          <w:p w14:paraId="233D1EC0" w14:textId="2873C41E" w:rsidR="00716A00" w:rsidRPr="00F709EB" w:rsidRDefault="00B125EE" w:rsidP="00AD7C76">
            <w:pPr>
              <w:spacing w:line="240" w:lineRule="exact"/>
              <w:ind w:right="-86"/>
              <w:jc w:val="center"/>
              <w:rPr>
                <w:rFonts w:ascii="CordiaUPC" w:hAnsi="CordiaUPC" w:cs="CordiaUPC"/>
                <w:sz w:val="24"/>
                <w:szCs w:val="24"/>
                <w:rtl/>
                <w:cs/>
                <w:lang w:val="en-US"/>
              </w:rPr>
            </w:pPr>
            <w:r w:rsidRPr="00F709EB">
              <w:rPr>
                <w:rFonts w:ascii="CordiaUPC" w:eastAsia="Times New Roman" w:hAnsi="CordiaUPC" w:cs="CordiaUPC"/>
                <w:sz w:val="24"/>
                <w:szCs w:val="24"/>
                <w:lang w:bidi="th-TH"/>
              </w:rPr>
              <w:t>30 September</w:t>
            </w:r>
            <w:r w:rsidRPr="00F709EB">
              <w:rPr>
                <w:rFonts w:ascii="CordiaUPC" w:hAnsi="CordiaUPC" w:cs="CordiaUPC" w:hint="cs"/>
                <w:sz w:val="24"/>
                <w:szCs w:val="24"/>
              </w:rPr>
              <w:t xml:space="preserve"> </w:t>
            </w:r>
            <w:r w:rsidR="00716A00" w:rsidRPr="00F709EB">
              <w:rPr>
                <w:rFonts w:ascii="CordiaUPC" w:hAnsi="CordiaUPC" w:cs="CordiaUPC"/>
                <w:sz w:val="24"/>
                <w:szCs w:val="24"/>
                <w:lang w:val="en-US"/>
              </w:rPr>
              <w:t>2022</w:t>
            </w:r>
          </w:p>
        </w:tc>
        <w:tc>
          <w:tcPr>
            <w:tcW w:w="1233" w:type="pct"/>
            <w:gridSpan w:val="3"/>
            <w:tcBorders>
              <w:top w:val="nil"/>
              <w:left w:val="nil"/>
              <w:bottom w:val="nil"/>
              <w:right w:val="nil"/>
            </w:tcBorders>
            <w:vAlign w:val="bottom"/>
          </w:tcPr>
          <w:p w14:paraId="7AD16CDC" w14:textId="0C85C392" w:rsidR="00716A00" w:rsidRPr="00392524" w:rsidRDefault="00716A00" w:rsidP="00AD7C76">
            <w:pPr>
              <w:spacing w:line="240" w:lineRule="exact"/>
              <w:ind w:right="-86"/>
              <w:jc w:val="center"/>
              <w:rPr>
                <w:rFonts w:ascii="CordiaUPC" w:hAnsi="CordiaUPC" w:cs="CordiaUPC"/>
                <w:sz w:val="24"/>
                <w:szCs w:val="24"/>
                <w:rtl/>
                <w:cs/>
                <w:lang w:val="en-US"/>
              </w:rPr>
            </w:pPr>
            <w:r w:rsidRPr="00392524">
              <w:rPr>
                <w:rFonts w:ascii="CordiaUPC" w:hAnsi="CordiaUPC" w:cs="CordiaUPC"/>
                <w:sz w:val="24"/>
                <w:szCs w:val="24"/>
                <w:lang w:val="en-US"/>
              </w:rPr>
              <w:t>31 December 2021</w:t>
            </w:r>
          </w:p>
        </w:tc>
      </w:tr>
      <w:tr w:rsidR="00716A00" w:rsidRPr="00392524" w14:paraId="21D3EE66" w14:textId="77777777" w:rsidTr="00DB486E">
        <w:tc>
          <w:tcPr>
            <w:tcW w:w="1107" w:type="pct"/>
            <w:tcBorders>
              <w:top w:val="nil"/>
              <w:left w:val="nil"/>
              <w:bottom w:val="nil"/>
              <w:right w:val="nil"/>
            </w:tcBorders>
            <w:vAlign w:val="bottom"/>
          </w:tcPr>
          <w:p w14:paraId="6BDB6B83" w14:textId="77777777" w:rsidR="00716A00" w:rsidRPr="00392524" w:rsidRDefault="00716A00" w:rsidP="00AD7C76">
            <w:pPr>
              <w:pStyle w:val="Heading3"/>
              <w:spacing w:before="0" w:after="0" w:line="240" w:lineRule="exact"/>
              <w:ind w:left="130" w:right="-125" w:hanging="119"/>
              <w:rPr>
                <w:rFonts w:ascii="CordiaUPC" w:hAnsi="CordiaUPC" w:cs="CordiaUPC"/>
                <w:b/>
                <w:bCs/>
                <w:sz w:val="24"/>
                <w:szCs w:val="24"/>
                <w:rtl/>
                <w:cs/>
                <w:lang w:val="th-TH"/>
              </w:rPr>
            </w:pPr>
          </w:p>
        </w:tc>
        <w:tc>
          <w:tcPr>
            <w:tcW w:w="845" w:type="pct"/>
            <w:tcBorders>
              <w:top w:val="nil"/>
              <w:left w:val="nil"/>
              <w:right w:val="nil"/>
            </w:tcBorders>
            <w:vAlign w:val="bottom"/>
          </w:tcPr>
          <w:p w14:paraId="5BB86CA3" w14:textId="774D226B" w:rsidR="00716A00" w:rsidRPr="00F709EB" w:rsidRDefault="00B125EE" w:rsidP="00AD7C76">
            <w:pPr>
              <w:spacing w:line="240" w:lineRule="exact"/>
              <w:ind w:left="-120" w:right="-100"/>
              <w:jc w:val="center"/>
              <w:rPr>
                <w:rFonts w:ascii="CordiaUPC" w:hAnsi="CordiaUPC" w:cs="CordiaUPC"/>
                <w:sz w:val="24"/>
                <w:szCs w:val="24"/>
                <w:rtl/>
                <w:cs/>
                <w:lang w:val="en-US"/>
              </w:rPr>
            </w:pPr>
            <w:r w:rsidRPr="00F709EB">
              <w:rPr>
                <w:rFonts w:ascii="CordiaUPC" w:eastAsia="Times New Roman" w:hAnsi="CordiaUPC" w:cs="CordiaUPC"/>
                <w:sz w:val="24"/>
                <w:szCs w:val="24"/>
                <w:lang w:bidi="th-TH"/>
              </w:rPr>
              <w:t>30 September</w:t>
            </w:r>
            <w:r w:rsidRPr="00F709EB">
              <w:rPr>
                <w:rFonts w:ascii="CordiaUPC" w:hAnsi="CordiaUPC" w:cs="CordiaUPC" w:hint="cs"/>
                <w:sz w:val="24"/>
                <w:szCs w:val="24"/>
              </w:rPr>
              <w:t xml:space="preserve"> </w:t>
            </w:r>
            <w:r w:rsidR="00716A00" w:rsidRPr="00F709EB">
              <w:rPr>
                <w:rFonts w:ascii="CordiaUPC" w:hAnsi="CordiaUPC" w:cs="CordiaUPC"/>
                <w:sz w:val="24"/>
                <w:szCs w:val="24"/>
                <w:lang w:val="en-US"/>
              </w:rPr>
              <w:t>2022</w:t>
            </w:r>
          </w:p>
        </w:tc>
        <w:tc>
          <w:tcPr>
            <w:tcW w:w="589" w:type="pct"/>
            <w:tcBorders>
              <w:top w:val="nil"/>
              <w:left w:val="nil"/>
              <w:bottom w:val="nil"/>
              <w:right w:val="nil"/>
            </w:tcBorders>
            <w:vAlign w:val="bottom"/>
          </w:tcPr>
          <w:p w14:paraId="4D2C805B" w14:textId="77777777" w:rsidR="00716A00" w:rsidRPr="00F709EB" w:rsidRDefault="00716A00" w:rsidP="00AD7C76">
            <w:pPr>
              <w:spacing w:line="240" w:lineRule="exact"/>
              <w:ind w:left="-109" w:right="-93"/>
              <w:jc w:val="center"/>
              <w:rPr>
                <w:rFonts w:ascii="CordiaUPC" w:hAnsi="CordiaUPC" w:cs="CordiaUPC"/>
                <w:sz w:val="24"/>
                <w:szCs w:val="24"/>
                <w:rtl/>
                <w:cs/>
                <w:lang w:val="en-US"/>
              </w:rPr>
            </w:pPr>
            <w:r w:rsidRPr="00F709EB">
              <w:rPr>
                <w:rFonts w:ascii="CordiaUPC" w:hAnsi="CordiaUPC" w:cs="CordiaUPC" w:hint="cs"/>
                <w:sz w:val="24"/>
                <w:szCs w:val="24"/>
                <w:lang w:val="en-US"/>
              </w:rPr>
              <w:t>Maturities</w:t>
            </w:r>
          </w:p>
        </w:tc>
        <w:tc>
          <w:tcPr>
            <w:tcW w:w="381" w:type="pct"/>
            <w:tcBorders>
              <w:top w:val="nil"/>
              <w:left w:val="nil"/>
              <w:right w:val="nil"/>
            </w:tcBorders>
            <w:vAlign w:val="bottom"/>
          </w:tcPr>
          <w:p w14:paraId="3F45066A" w14:textId="77777777" w:rsidR="00716A00" w:rsidRPr="00F709EB" w:rsidRDefault="00716A00" w:rsidP="00AD7C76">
            <w:pPr>
              <w:spacing w:line="240" w:lineRule="exact"/>
              <w:ind w:left="-106" w:right="-86"/>
              <w:jc w:val="center"/>
              <w:rPr>
                <w:rFonts w:ascii="CordiaUPC" w:hAnsi="CordiaUPC" w:cs="CordiaUPC"/>
                <w:sz w:val="24"/>
                <w:szCs w:val="24"/>
                <w:rtl/>
                <w:cs/>
                <w:lang w:val="en-US"/>
              </w:rPr>
            </w:pPr>
            <w:r w:rsidRPr="00F709EB">
              <w:rPr>
                <w:rFonts w:ascii="CordiaUPC" w:hAnsi="CordiaUPC" w:cs="CordiaUPC" w:hint="cs"/>
                <w:sz w:val="24"/>
                <w:szCs w:val="24"/>
                <w:lang w:val="en-US"/>
              </w:rPr>
              <w:t>Domestic</w:t>
            </w:r>
          </w:p>
        </w:tc>
        <w:tc>
          <w:tcPr>
            <w:tcW w:w="435" w:type="pct"/>
            <w:tcBorders>
              <w:top w:val="nil"/>
              <w:left w:val="nil"/>
              <w:right w:val="nil"/>
            </w:tcBorders>
            <w:vAlign w:val="bottom"/>
          </w:tcPr>
          <w:p w14:paraId="5613E4CD" w14:textId="77777777" w:rsidR="00716A00" w:rsidRPr="00F709EB" w:rsidRDefault="00716A00" w:rsidP="00AD7C76">
            <w:pPr>
              <w:spacing w:line="240" w:lineRule="exact"/>
              <w:ind w:left="-104" w:right="-86"/>
              <w:jc w:val="center"/>
              <w:rPr>
                <w:rFonts w:ascii="CordiaUPC" w:hAnsi="CordiaUPC" w:cs="CordiaUPC"/>
                <w:sz w:val="24"/>
                <w:szCs w:val="24"/>
                <w:rtl/>
                <w:cs/>
                <w:lang w:val="en-US"/>
              </w:rPr>
            </w:pPr>
            <w:r w:rsidRPr="00F709EB">
              <w:rPr>
                <w:rFonts w:ascii="CordiaUPC" w:hAnsi="CordiaUPC" w:cs="CordiaUPC" w:hint="cs"/>
                <w:sz w:val="24"/>
                <w:szCs w:val="24"/>
                <w:lang w:val="en-US"/>
              </w:rPr>
              <w:t>Foreign</w:t>
            </w:r>
          </w:p>
        </w:tc>
        <w:tc>
          <w:tcPr>
            <w:tcW w:w="410" w:type="pct"/>
            <w:tcBorders>
              <w:top w:val="nil"/>
              <w:left w:val="nil"/>
              <w:right w:val="nil"/>
            </w:tcBorders>
            <w:vAlign w:val="bottom"/>
          </w:tcPr>
          <w:p w14:paraId="543D7393" w14:textId="77777777" w:rsidR="00716A00" w:rsidRPr="00F709EB" w:rsidRDefault="00716A00" w:rsidP="00AD7C76">
            <w:pPr>
              <w:spacing w:line="240" w:lineRule="exact"/>
              <w:ind w:left="-117" w:right="-86"/>
              <w:jc w:val="center"/>
              <w:rPr>
                <w:rFonts w:ascii="CordiaUPC" w:hAnsi="CordiaUPC" w:cs="CordiaUPC"/>
                <w:sz w:val="24"/>
                <w:szCs w:val="24"/>
                <w:rtl/>
                <w:cs/>
                <w:lang w:val="en-US"/>
              </w:rPr>
            </w:pPr>
            <w:r w:rsidRPr="00F709EB">
              <w:rPr>
                <w:rFonts w:ascii="CordiaUPC" w:hAnsi="CordiaUPC" w:cs="CordiaUPC" w:hint="cs"/>
                <w:sz w:val="24"/>
                <w:szCs w:val="24"/>
                <w:lang w:val="en-US"/>
              </w:rPr>
              <w:t>Total</w:t>
            </w:r>
          </w:p>
        </w:tc>
        <w:tc>
          <w:tcPr>
            <w:tcW w:w="412" w:type="pct"/>
            <w:tcBorders>
              <w:top w:val="nil"/>
              <w:left w:val="nil"/>
              <w:right w:val="nil"/>
            </w:tcBorders>
            <w:vAlign w:val="bottom"/>
          </w:tcPr>
          <w:p w14:paraId="5487A5D8" w14:textId="77777777" w:rsidR="00716A00" w:rsidRPr="00392524" w:rsidRDefault="00716A00" w:rsidP="00AD7C76">
            <w:pPr>
              <w:spacing w:line="240" w:lineRule="exact"/>
              <w:ind w:left="-64" w:right="-86"/>
              <w:jc w:val="center"/>
              <w:rPr>
                <w:rFonts w:ascii="CordiaUPC" w:hAnsi="CordiaUPC" w:cs="CordiaUPC"/>
                <w:sz w:val="24"/>
                <w:szCs w:val="24"/>
                <w:rtl/>
                <w:cs/>
                <w:lang w:val="en-US"/>
              </w:rPr>
            </w:pPr>
            <w:r w:rsidRPr="00392524">
              <w:rPr>
                <w:rFonts w:ascii="CordiaUPC" w:hAnsi="CordiaUPC" w:cs="CordiaUPC" w:hint="cs"/>
                <w:sz w:val="24"/>
                <w:szCs w:val="24"/>
                <w:lang w:val="en-US"/>
              </w:rPr>
              <w:t>Domestic</w:t>
            </w:r>
          </w:p>
        </w:tc>
        <w:tc>
          <w:tcPr>
            <w:tcW w:w="406" w:type="pct"/>
            <w:tcBorders>
              <w:top w:val="nil"/>
              <w:left w:val="nil"/>
              <w:right w:val="nil"/>
            </w:tcBorders>
            <w:vAlign w:val="bottom"/>
          </w:tcPr>
          <w:p w14:paraId="72F22855" w14:textId="77777777" w:rsidR="00716A00" w:rsidRPr="00392524" w:rsidRDefault="00716A00" w:rsidP="00AD7C76">
            <w:pPr>
              <w:spacing w:line="240" w:lineRule="exact"/>
              <w:ind w:left="-93" w:right="-86"/>
              <w:jc w:val="center"/>
              <w:rPr>
                <w:rFonts w:ascii="CordiaUPC" w:hAnsi="CordiaUPC" w:cs="CordiaUPC"/>
                <w:sz w:val="24"/>
                <w:szCs w:val="24"/>
                <w:rtl/>
                <w:cs/>
                <w:lang w:val="en-US"/>
              </w:rPr>
            </w:pPr>
            <w:r w:rsidRPr="00392524">
              <w:rPr>
                <w:rFonts w:ascii="CordiaUPC" w:hAnsi="CordiaUPC" w:cs="CordiaUPC" w:hint="cs"/>
                <w:sz w:val="24"/>
                <w:szCs w:val="24"/>
                <w:lang w:val="en-US"/>
              </w:rPr>
              <w:t>Foreign</w:t>
            </w:r>
          </w:p>
        </w:tc>
        <w:tc>
          <w:tcPr>
            <w:tcW w:w="415" w:type="pct"/>
            <w:tcBorders>
              <w:top w:val="nil"/>
              <w:left w:val="nil"/>
              <w:right w:val="nil"/>
            </w:tcBorders>
            <w:vAlign w:val="bottom"/>
          </w:tcPr>
          <w:p w14:paraId="4F022F0D" w14:textId="77777777" w:rsidR="00716A00" w:rsidRPr="00392524" w:rsidRDefault="00716A00" w:rsidP="00AD7C76">
            <w:pPr>
              <w:spacing w:line="240" w:lineRule="exact"/>
              <w:ind w:left="-113" w:right="-86"/>
              <w:jc w:val="center"/>
              <w:rPr>
                <w:rFonts w:ascii="CordiaUPC" w:hAnsi="CordiaUPC" w:cs="CordiaUPC"/>
                <w:sz w:val="24"/>
                <w:szCs w:val="24"/>
                <w:lang w:val="en-US"/>
              </w:rPr>
            </w:pPr>
            <w:r w:rsidRPr="00392524">
              <w:rPr>
                <w:rFonts w:ascii="CordiaUPC" w:hAnsi="CordiaUPC" w:cs="CordiaUPC" w:hint="cs"/>
                <w:sz w:val="24"/>
                <w:szCs w:val="24"/>
                <w:lang w:val="en-US"/>
              </w:rPr>
              <w:t>Total</w:t>
            </w:r>
          </w:p>
        </w:tc>
      </w:tr>
      <w:tr w:rsidR="00716A00" w:rsidRPr="00392524" w14:paraId="49A76CCB" w14:textId="77777777" w:rsidTr="00CD0CA3">
        <w:tc>
          <w:tcPr>
            <w:tcW w:w="1107" w:type="pct"/>
            <w:tcBorders>
              <w:top w:val="nil"/>
              <w:left w:val="nil"/>
              <w:bottom w:val="nil"/>
              <w:right w:val="nil"/>
            </w:tcBorders>
            <w:vAlign w:val="bottom"/>
          </w:tcPr>
          <w:p w14:paraId="5A6D8F60" w14:textId="77777777" w:rsidR="00716A00" w:rsidRPr="00392524" w:rsidRDefault="00716A00" w:rsidP="00AD7C76">
            <w:pPr>
              <w:pStyle w:val="Heading3"/>
              <w:spacing w:before="0" w:after="0" w:line="240" w:lineRule="exact"/>
              <w:ind w:left="132" w:right="-126" w:hanging="120"/>
              <w:rPr>
                <w:rFonts w:ascii="CordiaUPC" w:hAnsi="CordiaUPC" w:cs="CordiaUPC"/>
                <w:b/>
                <w:bCs/>
                <w:sz w:val="24"/>
                <w:szCs w:val="24"/>
                <w:rtl/>
                <w:cs/>
                <w:lang w:val="th-TH"/>
              </w:rPr>
            </w:pPr>
          </w:p>
        </w:tc>
        <w:tc>
          <w:tcPr>
            <w:tcW w:w="845" w:type="pct"/>
            <w:tcBorders>
              <w:top w:val="nil"/>
              <w:left w:val="nil"/>
              <w:bottom w:val="nil"/>
              <w:right w:val="nil"/>
            </w:tcBorders>
            <w:vAlign w:val="bottom"/>
          </w:tcPr>
          <w:p w14:paraId="38224B4A" w14:textId="77777777" w:rsidR="00716A00" w:rsidRPr="00392524" w:rsidRDefault="00716A00" w:rsidP="00AD7C76">
            <w:pPr>
              <w:spacing w:line="240" w:lineRule="exact"/>
              <w:ind w:left="-120" w:right="-100"/>
              <w:jc w:val="center"/>
              <w:rPr>
                <w:rFonts w:ascii="CordiaUPC" w:hAnsi="CordiaUPC" w:cs="CordiaUPC"/>
                <w:i/>
                <w:iCs/>
                <w:sz w:val="24"/>
                <w:szCs w:val="24"/>
                <w:rtl/>
                <w:cs/>
                <w:lang w:val="en-US"/>
              </w:rPr>
            </w:pPr>
            <w:r w:rsidRPr="00392524">
              <w:rPr>
                <w:rFonts w:ascii="CordiaUPC" w:hAnsi="CordiaUPC" w:cs="CordiaUPC"/>
                <w:i/>
                <w:iCs/>
                <w:sz w:val="24"/>
                <w:szCs w:val="24"/>
                <w:lang w:val="en-US"/>
              </w:rPr>
              <w:t>(%)</w:t>
            </w:r>
          </w:p>
        </w:tc>
        <w:tc>
          <w:tcPr>
            <w:tcW w:w="589" w:type="pct"/>
            <w:tcBorders>
              <w:top w:val="nil"/>
              <w:left w:val="nil"/>
              <w:bottom w:val="nil"/>
              <w:right w:val="nil"/>
            </w:tcBorders>
            <w:vAlign w:val="bottom"/>
          </w:tcPr>
          <w:p w14:paraId="16AF2190" w14:textId="77777777" w:rsidR="00716A00" w:rsidRPr="00392524" w:rsidRDefault="00716A00" w:rsidP="00AD7C76">
            <w:pPr>
              <w:spacing w:line="240" w:lineRule="exact"/>
              <w:ind w:left="-109" w:right="-93"/>
              <w:jc w:val="center"/>
              <w:rPr>
                <w:rFonts w:ascii="CordiaUPC" w:hAnsi="CordiaUPC" w:cs="CordiaUPC"/>
                <w:i/>
                <w:iCs/>
                <w:sz w:val="24"/>
                <w:szCs w:val="24"/>
                <w:rtl/>
                <w:cs/>
                <w:lang w:val="th-TH"/>
              </w:rPr>
            </w:pPr>
          </w:p>
        </w:tc>
        <w:tc>
          <w:tcPr>
            <w:tcW w:w="2459" w:type="pct"/>
            <w:gridSpan w:val="6"/>
            <w:tcBorders>
              <w:top w:val="nil"/>
              <w:left w:val="nil"/>
              <w:right w:val="nil"/>
            </w:tcBorders>
            <w:vAlign w:val="bottom"/>
          </w:tcPr>
          <w:p w14:paraId="57A75652" w14:textId="77777777" w:rsidR="00716A00" w:rsidRPr="00392524" w:rsidRDefault="00716A00" w:rsidP="00AD7C76">
            <w:pPr>
              <w:spacing w:line="240" w:lineRule="exact"/>
              <w:ind w:left="-103" w:right="-86"/>
              <w:jc w:val="center"/>
              <w:rPr>
                <w:rFonts w:ascii="CordiaUPC" w:hAnsi="CordiaUPC" w:cs="CordiaUPC"/>
                <w:i/>
                <w:iCs/>
                <w:sz w:val="24"/>
                <w:szCs w:val="24"/>
                <w:rtl/>
                <w:cs/>
                <w:lang w:val="en-US"/>
              </w:rPr>
            </w:pPr>
            <w:r w:rsidRPr="00392524">
              <w:rPr>
                <w:rFonts w:ascii="CordiaUPC" w:hAnsi="CordiaUPC" w:cs="CordiaUPC" w:hint="cs"/>
                <w:i/>
                <w:iCs/>
                <w:sz w:val="24"/>
                <w:szCs w:val="24"/>
                <w:cs/>
                <w:lang w:val="en-US" w:bidi="th-TH"/>
              </w:rPr>
              <w:t>(</w:t>
            </w:r>
            <w:r w:rsidRPr="00392524">
              <w:rPr>
                <w:rFonts w:ascii="CordiaUPC" w:hAnsi="CordiaUPC" w:cs="CordiaUPC" w:hint="cs"/>
                <w:i/>
                <w:iCs/>
                <w:sz w:val="24"/>
                <w:szCs w:val="24"/>
                <w:lang w:val="en-US"/>
              </w:rPr>
              <w:t>in million Baht</w:t>
            </w:r>
            <w:r w:rsidRPr="00392524">
              <w:rPr>
                <w:rFonts w:ascii="CordiaUPC" w:hAnsi="CordiaUPC" w:cs="CordiaUPC" w:hint="cs"/>
                <w:i/>
                <w:iCs/>
                <w:sz w:val="24"/>
                <w:szCs w:val="24"/>
                <w:cs/>
                <w:lang w:val="en-US" w:bidi="th-TH"/>
              </w:rPr>
              <w:t>)</w:t>
            </w:r>
          </w:p>
        </w:tc>
      </w:tr>
      <w:tr w:rsidR="00DB486E" w:rsidRPr="00392524" w14:paraId="5370F6C9" w14:textId="77777777" w:rsidTr="00DB486E">
        <w:tc>
          <w:tcPr>
            <w:tcW w:w="1107" w:type="pct"/>
            <w:tcBorders>
              <w:top w:val="nil"/>
              <w:left w:val="nil"/>
              <w:bottom w:val="nil"/>
              <w:right w:val="nil"/>
            </w:tcBorders>
          </w:tcPr>
          <w:p w14:paraId="37057BE4" w14:textId="77777777" w:rsidR="00DB486E" w:rsidRPr="00392524" w:rsidRDefault="00DB486E" w:rsidP="00DB486E">
            <w:pPr>
              <w:spacing w:line="240" w:lineRule="exact"/>
              <w:ind w:left="-9" w:right="-106" w:firstLine="18"/>
              <w:rPr>
                <w:rFonts w:ascii="CordiaUPC" w:hAnsi="CordiaUPC" w:cs="CordiaUPC"/>
                <w:spacing w:val="-6"/>
                <w:sz w:val="24"/>
                <w:szCs w:val="24"/>
                <w:lang w:val="en-US"/>
              </w:rPr>
            </w:pPr>
            <w:r w:rsidRPr="00392524">
              <w:rPr>
                <w:rFonts w:ascii="CordiaUPC" w:hAnsi="CordiaUPC" w:cs="CordiaUPC" w:hint="cs"/>
                <w:spacing w:val="-6"/>
                <w:sz w:val="24"/>
                <w:szCs w:val="24"/>
              </w:rPr>
              <w:t>Subordinated debentures</w:t>
            </w:r>
            <w:r w:rsidRPr="00392524">
              <w:rPr>
                <w:rFonts w:ascii="CordiaUPC" w:hAnsi="CordiaUPC" w:cs="CordiaUPC" w:hint="cs"/>
                <w:spacing w:val="-6"/>
                <w:sz w:val="24"/>
                <w:szCs w:val="24"/>
                <w:vertAlign w:val="superscript"/>
                <w:cs/>
              </w:rPr>
              <w:t xml:space="preserve"> (</w:t>
            </w:r>
            <w:r w:rsidRPr="00392524">
              <w:rPr>
                <w:rFonts w:ascii="CordiaUPC" w:hAnsi="CordiaUPC" w:cs="CordiaUPC" w:hint="cs"/>
                <w:spacing w:val="-6"/>
                <w:sz w:val="24"/>
                <w:szCs w:val="24"/>
                <w:vertAlign w:val="superscript"/>
              </w:rPr>
              <w:t>1</w:t>
            </w:r>
            <w:r w:rsidRPr="00392524">
              <w:rPr>
                <w:rFonts w:ascii="CordiaUPC" w:hAnsi="CordiaUPC" w:cs="CordiaUPC" w:hint="cs"/>
                <w:spacing w:val="-6"/>
                <w:sz w:val="24"/>
                <w:szCs w:val="24"/>
                <w:vertAlign w:val="superscript"/>
                <w:cs/>
              </w:rPr>
              <w:t>)</w:t>
            </w:r>
          </w:p>
        </w:tc>
        <w:tc>
          <w:tcPr>
            <w:tcW w:w="845" w:type="pct"/>
            <w:tcBorders>
              <w:top w:val="nil"/>
              <w:left w:val="nil"/>
              <w:bottom w:val="nil"/>
              <w:right w:val="nil"/>
            </w:tcBorders>
          </w:tcPr>
          <w:p w14:paraId="686EB2FE" w14:textId="0DC8C4BD" w:rsidR="00DB486E" w:rsidRPr="00392524" w:rsidRDefault="00DB486E" w:rsidP="00DB486E">
            <w:pPr>
              <w:spacing w:line="240" w:lineRule="exact"/>
              <w:ind w:left="-120" w:right="-100"/>
              <w:jc w:val="center"/>
              <w:rPr>
                <w:rFonts w:ascii="CordiaUPC" w:hAnsi="CordiaUPC" w:cs="CordiaUPC"/>
                <w:sz w:val="24"/>
                <w:szCs w:val="24"/>
                <w:cs/>
                <w:lang w:val="en-US" w:bidi="th-TH"/>
              </w:rPr>
            </w:pPr>
            <w:r w:rsidRPr="00CF7D21">
              <w:rPr>
                <w:rFonts w:ascii="CordiaUPC" w:hAnsi="CordiaUPC" w:cs="CordiaUPC" w:hint="cs"/>
                <w:sz w:val="24"/>
                <w:szCs w:val="24"/>
              </w:rPr>
              <w:t>3.50,</w:t>
            </w:r>
            <w:r w:rsidRPr="00CF7D21">
              <w:rPr>
                <w:rFonts w:ascii="CordiaUPC" w:hAnsi="CordiaUPC" w:cs="CordiaUPC" w:hint="cs"/>
                <w:sz w:val="24"/>
                <w:szCs w:val="24"/>
                <w:cs/>
              </w:rPr>
              <w:t xml:space="preserve"> </w:t>
            </w:r>
            <w:r w:rsidRPr="00CF7D21">
              <w:rPr>
                <w:rFonts w:ascii="CordiaUPC" w:hAnsi="CordiaUPC" w:cs="CordiaUPC" w:hint="cs"/>
                <w:sz w:val="24"/>
                <w:szCs w:val="24"/>
              </w:rPr>
              <w:t>4.00 and 4.90</w:t>
            </w:r>
          </w:p>
        </w:tc>
        <w:tc>
          <w:tcPr>
            <w:tcW w:w="589" w:type="pct"/>
            <w:tcBorders>
              <w:top w:val="nil"/>
              <w:left w:val="nil"/>
              <w:bottom w:val="nil"/>
              <w:right w:val="nil"/>
            </w:tcBorders>
          </w:tcPr>
          <w:p w14:paraId="79D599F4" w14:textId="5A102168" w:rsidR="00DB486E" w:rsidRPr="00392524" w:rsidRDefault="00DB486E" w:rsidP="00DB486E">
            <w:pPr>
              <w:spacing w:line="240" w:lineRule="exact"/>
              <w:ind w:left="-109" w:right="-93"/>
              <w:jc w:val="center"/>
              <w:rPr>
                <w:rFonts w:ascii="CordiaUPC" w:hAnsi="CordiaUPC" w:cs="CordiaUPC"/>
                <w:spacing w:val="-6"/>
                <w:sz w:val="24"/>
                <w:szCs w:val="24"/>
                <w:lang w:val="en-US" w:bidi="th-TH"/>
              </w:rPr>
            </w:pPr>
            <w:r w:rsidRPr="00CF7D21">
              <w:rPr>
                <w:rFonts w:ascii="CordiaUPC" w:hAnsi="CordiaUPC" w:cs="CordiaUPC" w:hint="cs"/>
                <w:spacing w:val="-6"/>
                <w:sz w:val="24"/>
                <w:szCs w:val="24"/>
              </w:rPr>
              <w:t>2022</w:t>
            </w:r>
            <w:r w:rsidRPr="00CF7D21">
              <w:rPr>
                <w:rFonts w:ascii="CordiaUPC" w:hAnsi="CordiaUPC" w:cs="CordiaUPC" w:hint="cs"/>
                <w:spacing w:val="-6"/>
                <w:sz w:val="24"/>
                <w:szCs w:val="24"/>
                <w:vertAlign w:val="superscript"/>
              </w:rPr>
              <w:t>(2)</w:t>
            </w:r>
            <w:r w:rsidRPr="00CF7D21">
              <w:rPr>
                <w:rFonts w:ascii="CordiaUPC" w:hAnsi="CordiaUPC" w:cs="CordiaUPC" w:hint="cs"/>
                <w:spacing w:val="-6"/>
                <w:sz w:val="24"/>
                <w:szCs w:val="24"/>
              </w:rPr>
              <w:t xml:space="preserve"> - 2024</w:t>
            </w:r>
            <w:r w:rsidRPr="00CF7D21">
              <w:rPr>
                <w:rFonts w:ascii="CordiaUPC" w:hAnsi="CordiaUPC" w:cs="CordiaUPC" w:hint="cs"/>
                <w:sz w:val="24"/>
                <w:szCs w:val="24"/>
                <w:vertAlign w:val="superscript"/>
              </w:rPr>
              <w:t>(2)</w:t>
            </w:r>
          </w:p>
        </w:tc>
        <w:tc>
          <w:tcPr>
            <w:tcW w:w="381" w:type="pct"/>
            <w:tcBorders>
              <w:top w:val="nil"/>
              <w:left w:val="nil"/>
              <w:bottom w:val="nil"/>
              <w:right w:val="nil"/>
            </w:tcBorders>
          </w:tcPr>
          <w:p w14:paraId="1280241F" w14:textId="37DE8379" w:rsidR="00DB486E" w:rsidRPr="00392524" w:rsidRDefault="00DB486E" w:rsidP="00DB486E">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35,430</w:t>
            </w:r>
          </w:p>
        </w:tc>
        <w:tc>
          <w:tcPr>
            <w:tcW w:w="435" w:type="pct"/>
            <w:tcBorders>
              <w:top w:val="nil"/>
              <w:left w:val="nil"/>
              <w:bottom w:val="nil"/>
              <w:right w:val="nil"/>
            </w:tcBorders>
          </w:tcPr>
          <w:p w14:paraId="58F6841D" w14:textId="6E6699FD" w:rsidR="00DB486E" w:rsidRPr="00392524" w:rsidRDefault="00DB486E" w:rsidP="00DB486E">
            <w:pPr>
              <w:tabs>
                <w:tab w:val="decimal" w:pos="458"/>
              </w:tabs>
              <w:spacing w:line="240" w:lineRule="exact"/>
              <w:ind w:left="-108" w:right="-114"/>
              <w:jc w:val="center"/>
              <w:rPr>
                <w:rFonts w:ascii="CordiaUPC" w:hAnsi="CordiaUPC" w:cs="CordiaUPC"/>
                <w:sz w:val="24"/>
                <w:szCs w:val="24"/>
                <w:lang w:val="en-US"/>
              </w:rPr>
            </w:pPr>
            <w:r>
              <w:rPr>
                <w:rFonts w:ascii="CordiaUPC" w:hAnsi="CordiaUPC" w:cs="CordiaUPC"/>
                <w:sz w:val="24"/>
                <w:szCs w:val="24"/>
              </w:rPr>
              <w:t>14,065</w:t>
            </w:r>
          </w:p>
        </w:tc>
        <w:tc>
          <w:tcPr>
            <w:tcW w:w="410" w:type="pct"/>
            <w:tcBorders>
              <w:top w:val="nil"/>
              <w:left w:val="nil"/>
              <w:bottom w:val="nil"/>
              <w:right w:val="nil"/>
            </w:tcBorders>
          </w:tcPr>
          <w:p w14:paraId="043737FC" w14:textId="712E615D" w:rsidR="00DB486E" w:rsidRPr="00392524" w:rsidRDefault="00DB486E" w:rsidP="00DB486E">
            <w:pPr>
              <w:tabs>
                <w:tab w:val="decimal" w:pos="564"/>
              </w:tabs>
              <w:spacing w:line="240" w:lineRule="exact"/>
              <w:ind w:left="-119" w:right="-152"/>
              <w:rPr>
                <w:rFonts w:ascii="CordiaUPC" w:hAnsi="CordiaUPC" w:cs="CordiaUPC"/>
                <w:sz w:val="24"/>
                <w:szCs w:val="24"/>
                <w:rtl/>
                <w:cs/>
                <w:lang w:val="en-US"/>
              </w:rPr>
            </w:pPr>
            <w:r>
              <w:rPr>
                <w:rFonts w:ascii="CordiaUPC" w:hAnsi="CordiaUPC" w:cs="CordiaUPC"/>
                <w:sz w:val="24"/>
                <w:szCs w:val="24"/>
              </w:rPr>
              <w:t>49,495</w:t>
            </w:r>
          </w:p>
        </w:tc>
        <w:tc>
          <w:tcPr>
            <w:tcW w:w="412" w:type="pct"/>
            <w:tcBorders>
              <w:top w:val="nil"/>
              <w:left w:val="nil"/>
              <w:bottom w:val="nil"/>
              <w:right w:val="nil"/>
            </w:tcBorders>
          </w:tcPr>
          <w:p w14:paraId="556B8427" w14:textId="521F4116" w:rsidR="00DB486E" w:rsidRPr="00392524" w:rsidRDefault="00DB486E" w:rsidP="00DB486E">
            <w:pPr>
              <w:tabs>
                <w:tab w:val="decimal" w:pos="575"/>
              </w:tabs>
              <w:spacing w:line="240" w:lineRule="exact"/>
              <w:ind w:left="-110" w:right="-86"/>
              <w:rPr>
                <w:rFonts w:ascii="CordiaUPC" w:hAnsi="CordiaUPC" w:cs="CordiaUPC"/>
                <w:sz w:val="24"/>
                <w:szCs w:val="24"/>
                <w:lang w:val="en-US"/>
              </w:rPr>
            </w:pPr>
            <w:r w:rsidRPr="00392524">
              <w:rPr>
                <w:rFonts w:ascii="CordiaUPC" w:hAnsi="CordiaUPC" w:cs="CordiaUPC"/>
                <w:sz w:val="24"/>
                <w:szCs w:val="24"/>
              </w:rPr>
              <w:t>35,430</w:t>
            </w:r>
          </w:p>
        </w:tc>
        <w:tc>
          <w:tcPr>
            <w:tcW w:w="406" w:type="pct"/>
            <w:tcBorders>
              <w:top w:val="nil"/>
              <w:left w:val="nil"/>
              <w:bottom w:val="nil"/>
              <w:right w:val="nil"/>
            </w:tcBorders>
          </w:tcPr>
          <w:p w14:paraId="18B9C28F" w14:textId="650EB485" w:rsidR="00DB486E" w:rsidRPr="00392524" w:rsidRDefault="00DB486E" w:rsidP="00DB486E">
            <w:pPr>
              <w:tabs>
                <w:tab w:val="decimal" w:pos="458"/>
              </w:tabs>
              <w:spacing w:line="240" w:lineRule="exact"/>
              <w:ind w:left="-108" w:right="-86"/>
              <w:jc w:val="center"/>
              <w:rPr>
                <w:rFonts w:ascii="CordiaUPC" w:hAnsi="CordiaUPC" w:cs="CordiaUPC"/>
                <w:sz w:val="24"/>
                <w:szCs w:val="24"/>
                <w:lang w:val="en-US"/>
              </w:rPr>
            </w:pPr>
            <w:r w:rsidRPr="00392524">
              <w:rPr>
                <w:rFonts w:ascii="CordiaUPC" w:hAnsi="CordiaUPC" w:cs="CordiaUPC"/>
                <w:sz w:val="24"/>
                <w:szCs w:val="24"/>
              </w:rPr>
              <w:t>13,368</w:t>
            </w:r>
          </w:p>
        </w:tc>
        <w:tc>
          <w:tcPr>
            <w:tcW w:w="415" w:type="pct"/>
            <w:tcBorders>
              <w:top w:val="nil"/>
              <w:left w:val="nil"/>
              <w:bottom w:val="nil"/>
              <w:right w:val="nil"/>
            </w:tcBorders>
          </w:tcPr>
          <w:p w14:paraId="29699B20" w14:textId="54DE17E6" w:rsidR="00DB486E" w:rsidRPr="00392524" w:rsidRDefault="00DB486E" w:rsidP="00DB486E">
            <w:pPr>
              <w:tabs>
                <w:tab w:val="decimal" w:pos="564"/>
              </w:tabs>
              <w:spacing w:line="240" w:lineRule="exact"/>
              <w:ind w:left="-119" w:right="-152"/>
              <w:rPr>
                <w:rFonts w:ascii="CordiaUPC" w:hAnsi="CordiaUPC" w:cs="CordiaUPC"/>
                <w:sz w:val="24"/>
                <w:szCs w:val="24"/>
                <w:rtl/>
                <w:cs/>
                <w:lang w:val="en-US"/>
              </w:rPr>
            </w:pPr>
            <w:r w:rsidRPr="00392524">
              <w:rPr>
                <w:rFonts w:ascii="CordiaUPC" w:hAnsi="CordiaUPC" w:cs="CordiaUPC"/>
                <w:sz w:val="24"/>
                <w:szCs w:val="24"/>
              </w:rPr>
              <w:t>48,798</w:t>
            </w:r>
          </w:p>
        </w:tc>
      </w:tr>
      <w:tr w:rsidR="00DB486E" w:rsidRPr="00392524" w14:paraId="3BEDB30E" w14:textId="77777777" w:rsidTr="00F709EB">
        <w:tc>
          <w:tcPr>
            <w:tcW w:w="1107" w:type="pct"/>
            <w:tcBorders>
              <w:top w:val="nil"/>
              <w:left w:val="nil"/>
              <w:bottom w:val="nil"/>
              <w:right w:val="nil"/>
            </w:tcBorders>
          </w:tcPr>
          <w:p w14:paraId="2FB866E5" w14:textId="77777777" w:rsidR="00DB486E" w:rsidRPr="00392524" w:rsidRDefault="00DB486E" w:rsidP="00DB486E">
            <w:pPr>
              <w:spacing w:line="240" w:lineRule="exact"/>
              <w:ind w:left="-9" w:right="-106" w:firstLine="18"/>
              <w:rPr>
                <w:rFonts w:ascii="CordiaUPC" w:hAnsi="CordiaUPC" w:cs="CordiaUPC"/>
                <w:sz w:val="24"/>
                <w:szCs w:val="24"/>
              </w:rPr>
            </w:pPr>
            <w:r w:rsidRPr="00392524">
              <w:rPr>
                <w:rFonts w:ascii="CordiaUPC" w:hAnsi="CordiaUPC" w:cs="CordiaUPC" w:hint="cs"/>
                <w:sz w:val="24"/>
                <w:szCs w:val="24"/>
              </w:rPr>
              <w:t>Senior debentures</w:t>
            </w:r>
          </w:p>
        </w:tc>
        <w:tc>
          <w:tcPr>
            <w:tcW w:w="845" w:type="pct"/>
            <w:tcBorders>
              <w:top w:val="nil"/>
              <w:left w:val="nil"/>
              <w:bottom w:val="nil"/>
              <w:right w:val="nil"/>
            </w:tcBorders>
          </w:tcPr>
          <w:p w14:paraId="50502BEB" w14:textId="61F052F9" w:rsidR="00DB486E" w:rsidRPr="00392524" w:rsidRDefault="00DB486E" w:rsidP="00DB486E">
            <w:pPr>
              <w:spacing w:line="240" w:lineRule="exact"/>
              <w:ind w:left="-120" w:right="-100"/>
              <w:jc w:val="center"/>
              <w:rPr>
                <w:rFonts w:ascii="CordiaUPC" w:hAnsi="CordiaUPC" w:cs="CordiaUPC"/>
                <w:sz w:val="24"/>
                <w:szCs w:val="24"/>
                <w:lang w:val="en-US" w:bidi="th-TH"/>
              </w:rPr>
            </w:pPr>
            <w:r w:rsidRPr="00CF7D21">
              <w:rPr>
                <w:rFonts w:ascii="CordiaUPC" w:hAnsi="CordiaUPC" w:cs="CordiaUPC" w:hint="cs"/>
                <w:sz w:val="24"/>
                <w:szCs w:val="24"/>
                <w:cs/>
              </w:rPr>
              <w:t xml:space="preserve"> </w:t>
            </w:r>
            <w:r w:rsidRPr="00CF7D21">
              <w:rPr>
                <w:rFonts w:ascii="CordiaUPC" w:hAnsi="CordiaUPC" w:cs="CordiaUPC" w:hint="cs"/>
                <w:sz w:val="24"/>
                <w:szCs w:val="24"/>
              </w:rPr>
              <w:t>6mLibor+1.05</w:t>
            </w:r>
            <w:r w:rsidRPr="0057641F">
              <w:rPr>
                <w:rFonts w:ascii="CordiaUPC" w:hAnsi="CordiaUPC" w:cs="CordiaUPC"/>
                <w:sz w:val="24"/>
                <w:szCs w:val="24"/>
              </w:rPr>
              <w:t>,</w:t>
            </w:r>
            <w:r w:rsidR="00F709EB">
              <w:rPr>
                <w:rFonts w:ascii="CordiaUPC" w:hAnsi="CordiaUPC" w:cs="CordiaUPC" w:hint="cs"/>
                <w:sz w:val="24"/>
                <w:szCs w:val="24"/>
                <w:cs/>
                <w:lang w:bidi="th-TH"/>
              </w:rPr>
              <w:t xml:space="preserve"> </w:t>
            </w:r>
            <w:r w:rsidRPr="0057641F">
              <w:rPr>
                <w:rFonts w:ascii="CordiaUPC" w:hAnsi="CordiaUPC" w:cs="CordiaUPC"/>
                <w:sz w:val="24"/>
                <w:szCs w:val="24"/>
              </w:rPr>
              <w:t>SOFR 6</w:t>
            </w:r>
            <w:r w:rsidR="00F709EB">
              <w:rPr>
                <w:rFonts w:ascii="CordiaUPC" w:hAnsi="CordiaUPC" w:cs="CordiaUPC"/>
                <w:sz w:val="24"/>
                <w:szCs w:val="24"/>
              </w:rPr>
              <w:t>m</w:t>
            </w:r>
            <w:r w:rsidRPr="0057641F">
              <w:rPr>
                <w:rFonts w:ascii="CordiaUPC" w:hAnsi="CordiaUPC" w:cs="CordiaUPC"/>
                <w:sz w:val="24"/>
                <w:szCs w:val="24"/>
              </w:rPr>
              <w:t>+1.15</w:t>
            </w:r>
            <w:r w:rsidRPr="00CF7D21">
              <w:rPr>
                <w:rFonts w:ascii="CordiaUPC" w:hAnsi="CordiaUPC" w:cs="CordiaUPC" w:hint="cs"/>
                <w:sz w:val="24"/>
                <w:szCs w:val="24"/>
              </w:rPr>
              <w:t xml:space="preserve"> and 0.</w:t>
            </w:r>
            <w:r w:rsidRPr="00CF7D21">
              <w:rPr>
                <w:rFonts w:ascii="CordiaUPC" w:hAnsi="CordiaUPC" w:cs="CordiaUPC"/>
                <w:sz w:val="24"/>
                <w:szCs w:val="24"/>
              </w:rPr>
              <w:t>48</w:t>
            </w:r>
            <w:r w:rsidRPr="00CF7D21">
              <w:rPr>
                <w:rFonts w:ascii="CordiaUPC" w:hAnsi="CordiaUPC" w:cs="CordiaUPC" w:hint="cs"/>
                <w:sz w:val="24"/>
                <w:szCs w:val="24"/>
              </w:rPr>
              <w:t>-</w:t>
            </w:r>
            <w:r>
              <w:rPr>
                <w:rFonts w:ascii="CordiaUPC" w:hAnsi="CordiaUPC" w:cs="CordiaUPC"/>
                <w:sz w:val="24"/>
                <w:szCs w:val="24"/>
              </w:rPr>
              <w:t>1.00</w:t>
            </w:r>
          </w:p>
        </w:tc>
        <w:tc>
          <w:tcPr>
            <w:tcW w:w="589" w:type="pct"/>
            <w:tcBorders>
              <w:top w:val="nil"/>
              <w:left w:val="nil"/>
              <w:bottom w:val="nil"/>
              <w:right w:val="nil"/>
            </w:tcBorders>
            <w:vAlign w:val="bottom"/>
          </w:tcPr>
          <w:p w14:paraId="71C1D949" w14:textId="5774EBAD" w:rsidR="00DB486E" w:rsidRPr="00392524" w:rsidRDefault="00DB486E" w:rsidP="00DB486E">
            <w:pPr>
              <w:spacing w:line="240" w:lineRule="exact"/>
              <w:ind w:left="-109" w:right="-93"/>
              <w:jc w:val="center"/>
              <w:rPr>
                <w:rFonts w:ascii="CordiaUPC" w:hAnsi="CordiaUPC" w:cs="CordiaUPC"/>
                <w:sz w:val="24"/>
                <w:szCs w:val="24"/>
                <w:lang w:val="en-US"/>
              </w:rPr>
            </w:pPr>
            <w:r w:rsidRPr="00CF7D21">
              <w:rPr>
                <w:rFonts w:ascii="CordiaUPC" w:hAnsi="CordiaUPC" w:cs="CordiaUPC" w:hint="cs"/>
                <w:spacing w:val="-6"/>
                <w:sz w:val="24"/>
                <w:szCs w:val="24"/>
              </w:rPr>
              <w:t>202</w:t>
            </w:r>
            <w:r w:rsidRPr="00CF7D21">
              <w:rPr>
                <w:rFonts w:ascii="CordiaUPC" w:hAnsi="CordiaUPC" w:cs="CordiaUPC"/>
                <w:spacing w:val="-6"/>
                <w:sz w:val="24"/>
                <w:szCs w:val="24"/>
              </w:rPr>
              <w:t>2</w:t>
            </w:r>
            <w:r w:rsidRPr="00CF7D21">
              <w:rPr>
                <w:rFonts w:ascii="CordiaUPC" w:hAnsi="CordiaUPC" w:cs="CordiaUPC" w:hint="cs"/>
                <w:spacing w:val="-6"/>
                <w:sz w:val="24"/>
                <w:szCs w:val="24"/>
              </w:rPr>
              <w:t xml:space="preserve"> - 202</w:t>
            </w:r>
            <w:r>
              <w:rPr>
                <w:rFonts w:ascii="CordiaUPC" w:hAnsi="CordiaUPC" w:cs="CordiaUPC"/>
                <w:spacing w:val="-6"/>
                <w:sz w:val="24"/>
                <w:szCs w:val="24"/>
              </w:rPr>
              <w:t>7</w:t>
            </w:r>
          </w:p>
        </w:tc>
        <w:tc>
          <w:tcPr>
            <w:tcW w:w="381" w:type="pct"/>
            <w:tcBorders>
              <w:top w:val="nil"/>
              <w:left w:val="nil"/>
              <w:bottom w:val="nil"/>
              <w:right w:val="nil"/>
            </w:tcBorders>
            <w:vAlign w:val="bottom"/>
          </w:tcPr>
          <w:p w14:paraId="34B9C546" w14:textId="3B8235B9" w:rsidR="00DB486E" w:rsidRPr="00392524" w:rsidRDefault="00DB486E" w:rsidP="00DB486E">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5,020</w:t>
            </w:r>
          </w:p>
        </w:tc>
        <w:tc>
          <w:tcPr>
            <w:tcW w:w="435" w:type="pct"/>
            <w:tcBorders>
              <w:top w:val="nil"/>
              <w:left w:val="nil"/>
              <w:bottom w:val="nil"/>
              <w:right w:val="nil"/>
            </w:tcBorders>
            <w:vAlign w:val="bottom"/>
          </w:tcPr>
          <w:p w14:paraId="55D1DCBB" w14:textId="0D53C6F0" w:rsidR="00DB486E" w:rsidRPr="00392524" w:rsidRDefault="00DB486E" w:rsidP="00DB486E">
            <w:pPr>
              <w:tabs>
                <w:tab w:val="decimal" w:pos="524"/>
              </w:tabs>
              <w:spacing w:line="240" w:lineRule="exact"/>
              <w:ind w:left="-108" w:right="-86"/>
              <w:jc w:val="center"/>
              <w:rPr>
                <w:rFonts w:ascii="CordiaUPC" w:hAnsi="CordiaUPC" w:cs="CordiaUPC"/>
                <w:sz w:val="24"/>
                <w:szCs w:val="24"/>
                <w:lang w:val="en-US"/>
              </w:rPr>
            </w:pPr>
            <w:r>
              <w:rPr>
                <w:rFonts w:ascii="CordiaUPC" w:hAnsi="CordiaUPC" w:cs="CordiaUPC"/>
                <w:sz w:val="24"/>
                <w:szCs w:val="24"/>
              </w:rPr>
              <w:t>18,606</w:t>
            </w:r>
          </w:p>
        </w:tc>
        <w:tc>
          <w:tcPr>
            <w:tcW w:w="410" w:type="pct"/>
            <w:tcBorders>
              <w:top w:val="nil"/>
              <w:left w:val="nil"/>
              <w:bottom w:val="nil"/>
              <w:right w:val="nil"/>
            </w:tcBorders>
            <w:vAlign w:val="bottom"/>
          </w:tcPr>
          <w:p w14:paraId="6F0DC4A7" w14:textId="620398A9" w:rsidR="00DB486E" w:rsidRPr="00392524" w:rsidRDefault="00DB486E" w:rsidP="00DB486E">
            <w:pPr>
              <w:tabs>
                <w:tab w:val="decimal" w:pos="564"/>
              </w:tabs>
              <w:spacing w:line="240" w:lineRule="exact"/>
              <w:ind w:left="-119" w:right="-152"/>
              <w:rPr>
                <w:rFonts w:ascii="CordiaUPC" w:hAnsi="CordiaUPC" w:cs="CordiaUPC"/>
                <w:sz w:val="24"/>
                <w:szCs w:val="24"/>
                <w:lang w:val="en-US"/>
              </w:rPr>
            </w:pPr>
            <w:r>
              <w:rPr>
                <w:rFonts w:ascii="CordiaUPC" w:hAnsi="CordiaUPC" w:cs="CordiaUPC"/>
                <w:sz w:val="24"/>
                <w:szCs w:val="24"/>
              </w:rPr>
              <w:t>23,626</w:t>
            </w:r>
          </w:p>
        </w:tc>
        <w:tc>
          <w:tcPr>
            <w:tcW w:w="412" w:type="pct"/>
            <w:tcBorders>
              <w:top w:val="nil"/>
              <w:left w:val="nil"/>
              <w:bottom w:val="nil"/>
              <w:right w:val="nil"/>
            </w:tcBorders>
            <w:vAlign w:val="bottom"/>
          </w:tcPr>
          <w:p w14:paraId="7E3E28E2" w14:textId="4462969A" w:rsidR="00DB486E" w:rsidRPr="00392524" w:rsidRDefault="00DB486E" w:rsidP="00DB486E">
            <w:pPr>
              <w:tabs>
                <w:tab w:val="decimal" w:pos="575"/>
              </w:tabs>
              <w:spacing w:line="240" w:lineRule="exact"/>
              <w:ind w:left="-110" w:right="-86"/>
              <w:rPr>
                <w:rFonts w:ascii="CordiaUPC" w:hAnsi="CordiaUPC" w:cs="CordiaUPC"/>
                <w:sz w:val="24"/>
                <w:szCs w:val="24"/>
                <w:lang w:val="en-US"/>
              </w:rPr>
            </w:pPr>
            <w:r w:rsidRPr="00392524">
              <w:rPr>
                <w:rFonts w:ascii="CordiaUPC" w:hAnsi="CordiaUPC" w:cs="CordiaUPC"/>
                <w:sz w:val="24"/>
                <w:szCs w:val="24"/>
              </w:rPr>
              <w:t>5,300</w:t>
            </w:r>
          </w:p>
        </w:tc>
        <w:tc>
          <w:tcPr>
            <w:tcW w:w="406" w:type="pct"/>
            <w:tcBorders>
              <w:top w:val="nil"/>
              <w:left w:val="nil"/>
              <w:bottom w:val="nil"/>
              <w:right w:val="nil"/>
            </w:tcBorders>
            <w:vAlign w:val="bottom"/>
          </w:tcPr>
          <w:p w14:paraId="31B36DCC" w14:textId="3118A95B" w:rsidR="00DB486E" w:rsidRPr="00392524" w:rsidRDefault="00DB486E" w:rsidP="00DB486E">
            <w:pPr>
              <w:tabs>
                <w:tab w:val="decimal" w:pos="433"/>
              </w:tabs>
              <w:spacing w:line="240" w:lineRule="exact"/>
              <w:ind w:left="-108" w:right="-86"/>
              <w:jc w:val="center"/>
              <w:rPr>
                <w:rFonts w:ascii="CordiaUPC" w:hAnsi="CordiaUPC" w:cs="CordiaUPC"/>
                <w:sz w:val="24"/>
                <w:szCs w:val="24"/>
                <w:lang w:val="en-US"/>
              </w:rPr>
            </w:pPr>
            <w:r w:rsidRPr="00392524">
              <w:rPr>
                <w:rFonts w:ascii="CordiaUPC" w:hAnsi="CordiaUPC" w:cs="CordiaUPC"/>
                <w:sz w:val="24"/>
                <w:szCs w:val="24"/>
              </w:rPr>
              <w:t>14,207</w:t>
            </w:r>
          </w:p>
        </w:tc>
        <w:tc>
          <w:tcPr>
            <w:tcW w:w="415" w:type="pct"/>
            <w:tcBorders>
              <w:top w:val="nil"/>
              <w:left w:val="nil"/>
              <w:bottom w:val="nil"/>
              <w:right w:val="nil"/>
            </w:tcBorders>
            <w:vAlign w:val="bottom"/>
          </w:tcPr>
          <w:p w14:paraId="4B880326" w14:textId="38C2B876" w:rsidR="00DB486E" w:rsidRPr="00392524" w:rsidRDefault="00DB486E" w:rsidP="00DB486E">
            <w:pPr>
              <w:tabs>
                <w:tab w:val="decimal" w:pos="564"/>
              </w:tabs>
              <w:spacing w:line="240" w:lineRule="exact"/>
              <w:ind w:left="-119" w:right="-152"/>
              <w:rPr>
                <w:rFonts w:ascii="CordiaUPC" w:hAnsi="CordiaUPC" w:cs="CordiaUPC"/>
                <w:sz w:val="24"/>
                <w:szCs w:val="24"/>
                <w:lang w:val="en-US"/>
              </w:rPr>
            </w:pPr>
            <w:r w:rsidRPr="00392524">
              <w:rPr>
                <w:rFonts w:ascii="CordiaUPC" w:hAnsi="CordiaUPC" w:cs="CordiaUPC"/>
                <w:sz w:val="24"/>
                <w:szCs w:val="24"/>
              </w:rPr>
              <w:t>19,507</w:t>
            </w:r>
          </w:p>
        </w:tc>
      </w:tr>
      <w:tr w:rsidR="00DB486E" w:rsidRPr="00392524" w14:paraId="17039B61" w14:textId="77777777" w:rsidTr="00DB486E">
        <w:tc>
          <w:tcPr>
            <w:tcW w:w="1107" w:type="pct"/>
            <w:tcBorders>
              <w:top w:val="nil"/>
              <w:left w:val="nil"/>
              <w:bottom w:val="nil"/>
              <w:right w:val="nil"/>
            </w:tcBorders>
            <w:vAlign w:val="bottom"/>
          </w:tcPr>
          <w:p w14:paraId="28FAE94B" w14:textId="77777777" w:rsidR="00DB486E" w:rsidRPr="00392524" w:rsidRDefault="00DB486E" w:rsidP="00DB486E">
            <w:pPr>
              <w:spacing w:line="240" w:lineRule="exact"/>
              <w:ind w:left="-9" w:right="-107" w:firstLine="18"/>
              <w:rPr>
                <w:rFonts w:ascii="CordiaUPC" w:hAnsi="CordiaUPC" w:cs="CordiaUPC"/>
                <w:sz w:val="24"/>
                <w:szCs w:val="24"/>
                <w:lang w:val="en-US"/>
              </w:rPr>
            </w:pPr>
            <w:r w:rsidRPr="00392524">
              <w:rPr>
                <w:rFonts w:ascii="CordiaUPC" w:hAnsi="CordiaUPC" w:cs="CordiaUPC" w:hint="cs"/>
                <w:sz w:val="24"/>
                <w:szCs w:val="24"/>
              </w:rPr>
              <w:t xml:space="preserve">Bills of exchange </w:t>
            </w:r>
            <w:r w:rsidRPr="00392524">
              <w:rPr>
                <w:rFonts w:ascii="CordiaUPC" w:hAnsi="CordiaUPC" w:cs="CordiaUPC" w:hint="cs"/>
                <w:sz w:val="24"/>
                <w:szCs w:val="24"/>
                <w:vertAlign w:val="superscript"/>
                <w:cs/>
              </w:rPr>
              <w:t>(</w:t>
            </w:r>
            <w:r w:rsidRPr="00392524">
              <w:rPr>
                <w:rFonts w:ascii="CordiaUPC" w:hAnsi="CordiaUPC" w:cs="CordiaUPC" w:hint="cs"/>
                <w:sz w:val="24"/>
                <w:szCs w:val="24"/>
                <w:vertAlign w:val="superscript"/>
              </w:rPr>
              <w:t>3</w:t>
            </w:r>
            <w:r w:rsidRPr="00392524">
              <w:rPr>
                <w:rFonts w:ascii="CordiaUPC" w:hAnsi="CordiaUPC" w:cs="CordiaUPC" w:hint="cs"/>
                <w:sz w:val="24"/>
                <w:szCs w:val="24"/>
                <w:vertAlign w:val="superscript"/>
                <w:cs/>
              </w:rPr>
              <w:t>)</w:t>
            </w:r>
          </w:p>
        </w:tc>
        <w:tc>
          <w:tcPr>
            <w:tcW w:w="845" w:type="pct"/>
            <w:tcBorders>
              <w:top w:val="nil"/>
              <w:left w:val="nil"/>
              <w:bottom w:val="nil"/>
              <w:right w:val="nil"/>
            </w:tcBorders>
            <w:vAlign w:val="bottom"/>
          </w:tcPr>
          <w:p w14:paraId="3CD4A77B" w14:textId="2B32EC5A" w:rsidR="00DB486E" w:rsidRPr="00392524" w:rsidRDefault="00DB486E" w:rsidP="00DB486E">
            <w:pPr>
              <w:spacing w:line="240" w:lineRule="exact"/>
              <w:ind w:left="-120" w:right="-100"/>
              <w:jc w:val="center"/>
              <w:rPr>
                <w:rFonts w:ascii="CordiaUPC" w:hAnsi="CordiaUPC" w:cs="CordiaUPC"/>
                <w:sz w:val="24"/>
                <w:szCs w:val="24"/>
              </w:rPr>
            </w:pPr>
            <w:r w:rsidRPr="00CF7D21">
              <w:rPr>
                <w:rFonts w:ascii="CordiaUPC" w:hAnsi="CordiaUPC" w:cs="CordiaUPC" w:hint="cs"/>
                <w:sz w:val="24"/>
                <w:szCs w:val="24"/>
              </w:rPr>
              <w:t>2.15 and</w:t>
            </w:r>
          </w:p>
        </w:tc>
        <w:tc>
          <w:tcPr>
            <w:tcW w:w="589" w:type="pct"/>
            <w:tcBorders>
              <w:top w:val="nil"/>
              <w:left w:val="nil"/>
              <w:bottom w:val="nil"/>
              <w:right w:val="nil"/>
            </w:tcBorders>
            <w:vAlign w:val="bottom"/>
          </w:tcPr>
          <w:p w14:paraId="4529ED3B" w14:textId="71F0577C" w:rsidR="00DB486E" w:rsidRPr="00392524" w:rsidRDefault="00DB486E" w:rsidP="00DB486E">
            <w:pPr>
              <w:spacing w:line="240" w:lineRule="exact"/>
              <w:ind w:left="-109" w:right="-93"/>
              <w:jc w:val="center"/>
              <w:rPr>
                <w:rFonts w:ascii="CordiaUPC" w:hAnsi="CordiaUPC" w:cs="CordiaUPC"/>
                <w:sz w:val="24"/>
                <w:szCs w:val="24"/>
                <w:lang w:val="en-US"/>
              </w:rPr>
            </w:pPr>
            <w:r w:rsidRPr="00CF7D21">
              <w:rPr>
                <w:rFonts w:ascii="CordiaUPC" w:hAnsi="CordiaUPC" w:cs="CordiaUPC" w:hint="cs"/>
                <w:sz w:val="24"/>
                <w:szCs w:val="24"/>
              </w:rPr>
              <w:t xml:space="preserve">At call and </w:t>
            </w:r>
          </w:p>
        </w:tc>
        <w:tc>
          <w:tcPr>
            <w:tcW w:w="381" w:type="pct"/>
            <w:tcBorders>
              <w:top w:val="nil"/>
              <w:left w:val="nil"/>
              <w:bottom w:val="nil"/>
              <w:right w:val="nil"/>
            </w:tcBorders>
            <w:vAlign w:val="bottom"/>
          </w:tcPr>
          <w:p w14:paraId="747EB836" w14:textId="77777777" w:rsidR="00DB486E" w:rsidRPr="00392524" w:rsidRDefault="00DB486E" w:rsidP="00DB486E">
            <w:pPr>
              <w:tabs>
                <w:tab w:val="decimal" w:pos="488"/>
              </w:tabs>
              <w:spacing w:line="240" w:lineRule="exact"/>
              <w:ind w:left="-110" w:right="-86"/>
              <w:rPr>
                <w:rFonts w:ascii="CordiaUPC" w:hAnsi="CordiaUPC" w:cs="CordiaUPC"/>
                <w:sz w:val="24"/>
                <w:szCs w:val="24"/>
                <w:lang w:val="en-US"/>
              </w:rPr>
            </w:pPr>
          </w:p>
        </w:tc>
        <w:tc>
          <w:tcPr>
            <w:tcW w:w="435" w:type="pct"/>
            <w:tcBorders>
              <w:top w:val="nil"/>
              <w:left w:val="nil"/>
              <w:right w:val="nil"/>
            </w:tcBorders>
            <w:vAlign w:val="bottom"/>
          </w:tcPr>
          <w:p w14:paraId="3C6DF045" w14:textId="77777777" w:rsidR="00DB486E" w:rsidRPr="00392524" w:rsidRDefault="00DB486E" w:rsidP="00DB486E">
            <w:pPr>
              <w:tabs>
                <w:tab w:val="decimal" w:pos="520"/>
              </w:tabs>
              <w:spacing w:line="240" w:lineRule="exact"/>
              <w:ind w:left="-108" w:right="-161"/>
              <w:rPr>
                <w:rFonts w:ascii="CordiaUPC" w:hAnsi="CordiaUPC" w:cs="CordiaUPC"/>
                <w:sz w:val="24"/>
                <w:szCs w:val="24"/>
                <w:lang w:val="en-US"/>
              </w:rPr>
            </w:pPr>
          </w:p>
        </w:tc>
        <w:tc>
          <w:tcPr>
            <w:tcW w:w="410" w:type="pct"/>
            <w:tcBorders>
              <w:top w:val="nil"/>
              <w:left w:val="nil"/>
              <w:right w:val="nil"/>
            </w:tcBorders>
            <w:vAlign w:val="bottom"/>
          </w:tcPr>
          <w:p w14:paraId="60A75C42" w14:textId="77777777" w:rsidR="00DB486E" w:rsidRPr="00392524" w:rsidRDefault="00DB486E" w:rsidP="00DB486E">
            <w:pPr>
              <w:tabs>
                <w:tab w:val="decimal" w:pos="564"/>
              </w:tabs>
              <w:spacing w:line="240" w:lineRule="exact"/>
              <w:ind w:left="-119" w:right="-152"/>
              <w:rPr>
                <w:rFonts w:ascii="CordiaUPC" w:hAnsi="CordiaUPC" w:cs="CordiaUPC"/>
                <w:sz w:val="24"/>
                <w:szCs w:val="24"/>
                <w:lang w:val="en-US"/>
              </w:rPr>
            </w:pPr>
          </w:p>
        </w:tc>
        <w:tc>
          <w:tcPr>
            <w:tcW w:w="412" w:type="pct"/>
            <w:tcBorders>
              <w:top w:val="nil"/>
              <w:left w:val="nil"/>
              <w:bottom w:val="nil"/>
              <w:right w:val="nil"/>
            </w:tcBorders>
            <w:vAlign w:val="bottom"/>
          </w:tcPr>
          <w:p w14:paraId="0F8B3DF9" w14:textId="77777777" w:rsidR="00DB486E" w:rsidRPr="00392524" w:rsidRDefault="00DB486E" w:rsidP="00DB486E">
            <w:pPr>
              <w:tabs>
                <w:tab w:val="decimal" w:pos="575"/>
              </w:tabs>
              <w:spacing w:line="240" w:lineRule="exact"/>
              <w:ind w:left="-110" w:right="-86"/>
              <w:rPr>
                <w:rFonts w:ascii="CordiaUPC" w:hAnsi="CordiaUPC" w:cs="CordiaUPC"/>
                <w:sz w:val="24"/>
                <w:szCs w:val="24"/>
                <w:lang w:val="en-US"/>
              </w:rPr>
            </w:pPr>
          </w:p>
        </w:tc>
        <w:tc>
          <w:tcPr>
            <w:tcW w:w="406" w:type="pct"/>
            <w:tcBorders>
              <w:top w:val="nil"/>
              <w:left w:val="nil"/>
              <w:right w:val="nil"/>
            </w:tcBorders>
            <w:vAlign w:val="bottom"/>
          </w:tcPr>
          <w:p w14:paraId="6BD545CE" w14:textId="77777777" w:rsidR="00DB486E" w:rsidRPr="00392524" w:rsidRDefault="00DB486E" w:rsidP="00DB486E">
            <w:pPr>
              <w:tabs>
                <w:tab w:val="decimal" w:pos="554"/>
              </w:tabs>
              <w:spacing w:line="240" w:lineRule="exact"/>
              <w:ind w:left="-108" w:right="-86"/>
              <w:rPr>
                <w:rFonts w:ascii="CordiaUPC" w:hAnsi="CordiaUPC" w:cs="CordiaUPC"/>
                <w:sz w:val="24"/>
                <w:szCs w:val="24"/>
                <w:lang w:val="en-US"/>
              </w:rPr>
            </w:pPr>
          </w:p>
        </w:tc>
        <w:tc>
          <w:tcPr>
            <w:tcW w:w="415" w:type="pct"/>
            <w:tcBorders>
              <w:top w:val="nil"/>
              <w:left w:val="nil"/>
              <w:right w:val="nil"/>
            </w:tcBorders>
            <w:vAlign w:val="bottom"/>
          </w:tcPr>
          <w:p w14:paraId="6FE3F38F" w14:textId="77777777" w:rsidR="00DB486E" w:rsidRPr="00392524" w:rsidRDefault="00DB486E" w:rsidP="00DB486E">
            <w:pPr>
              <w:tabs>
                <w:tab w:val="decimal" w:pos="564"/>
              </w:tabs>
              <w:spacing w:line="240" w:lineRule="exact"/>
              <w:ind w:left="-119" w:right="-152"/>
              <w:rPr>
                <w:rFonts w:ascii="CordiaUPC" w:hAnsi="CordiaUPC" w:cs="CordiaUPC"/>
                <w:sz w:val="24"/>
                <w:szCs w:val="24"/>
                <w:lang w:val="en-US"/>
              </w:rPr>
            </w:pPr>
          </w:p>
        </w:tc>
      </w:tr>
      <w:tr w:rsidR="00DB486E" w:rsidRPr="00392524" w14:paraId="25147A9C" w14:textId="77777777" w:rsidTr="00DB486E">
        <w:tc>
          <w:tcPr>
            <w:tcW w:w="1107" w:type="pct"/>
            <w:tcBorders>
              <w:top w:val="nil"/>
              <w:left w:val="nil"/>
              <w:bottom w:val="nil"/>
              <w:right w:val="nil"/>
            </w:tcBorders>
            <w:vAlign w:val="bottom"/>
          </w:tcPr>
          <w:p w14:paraId="006C9768" w14:textId="77777777" w:rsidR="00DB486E" w:rsidRPr="00392524" w:rsidRDefault="00DB486E" w:rsidP="00DB486E">
            <w:pPr>
              <w:spacing w:line="240" w:lineRule="exact"/>
              <w:ind w:left="-9" w:right="-107" w:firstLine="18"/>
              <w:rPr>
                <w:rFonts w:ascii="CordiaUPC" w:hAnsi="CordiaUPC" w:cs="CordiaUPC"/>
                <w:sz w:val="24"/>
                <w:szCs w:val="24"/>
                <w:lang w:val="en-US"/>
              </w:rPr>
            </w:pPr>
            <w:r w:rsidRPr="00392524">
              <w:rPr>
                <w:rFonts w:ascii="CordiaUPC" w:hAnsi="CordiaUPC" w:cs="CordiaUPC" w:hint="cs"/>
                <w:sz w:val="24"/>
                <w:szCs w:val="24"/>
              </w:rPr>
              <w:t xml:space="preserve">  </w:t>
            </w:r>
            <w:r w:rsidRPr="00392524">
              <w:rPr>
                <w:rFonts w:ascii="CordiaUPC" w:hAnsi="CordiaUPC" w:cs="CordiaUPC"/>
                <w:sz w:val="24"/>
                <w:szCs w:val="24"/>
              </w:rPr>
              <w:t xml:space="preserve">  </w:t>
            </w:r>
            <w:r w:rsidRPr="00392524">
              <w:rPr>
                <w:rFonts w:ascii="CordiaUPC" w:hAnsi="CordiaUPC" w:cs="CordiaUPC" w:hint="cs"/>
                <w:sz w:val="24"/>
                <w:szCs w:val="24"/>
              </w:rPr>
              <w:t>and promissory notes</w:t>
            </w:r>
          </w:p>
        </w:tc>
        <w:tc>
          <w:tcPr>
            <w:tcW w:w="845" w:type="pct"/>
            <w:tcBorders>
              <w:top w:val="nil"/>
              <w:left w:val="nil"/>
              <w:bottom w:val="nil"/>
              <w:right w:val="nil"/>
            </w:tcBorders>
            <w:vAlign w:val="bottom"/>
          </w:tcPr>
          <w:p w14:paraId="60F928FA" w14:textId="728910FF" w:rsidR="00DB486E" w:rsidRPr="00392524" w:rsidRDefault="00DB486E" w:rsidP="00DB486E">
            <w:pPr>
              <w:spacing w:line="240" w:lineRule="exact"/>
              <w:ind w:left="-120" w:right="-100"/>
              <w:jc w:val="center"/>
              <w:rPr>
                <w:rFonts w:ascii="CordiaUPC" w:hAnsi="CordiaUPC" w:cs="CordiaUPC"/>
                <w:sz w:val="24"/>
                <w:szCs w:val="24"/>
              </w:rPr>
            </w:pPr>
            <w:r w:rsidRPr="00CF7D21">
              <w:rPr>
                <w:rFonts w:ascii="CordiaUPC" w:hAnsi="CordiaUPC" w:cs="CordiaUPC" w:hint="cs"/>
                <w:sz w:val="24"/>
                <w:szCs w:val="24"/>
              </w:rPr>
              <w:t>0.05-2.50</w:t>
            </w:r>
          </w:p>
        </w:tc>
        <w:tc>
          <w:tcPr>
            <w:tcW w:w="589" w:type="pct"/>
            <w:tcBorders>
              <w:top w:val="nil"/>
              <w:left w:val="nil"/>
              <w:bottom w:val="nil"/>
              <w:right w:val="nil"/>
            </w:tcBorders>
            <w:vAlign w:val="bottom"/>
          </w:tcPr>
          <w:p w14:paraId="51A5E180" w14:textId="20C40B46" w:rsidR="00DB486E" w:rsidRPr="00392524" w:rsidRDefault="00DB486E" w:rsidP="00DB486E">
            <w:pPr>
              <w:spacing w:line="240" w:lineRule="exact"/>
              <w:ind w:left="-109" w:right="-93"/>
              <w:jc w:val="center"/>
              <w:rPr>
                <w:rFonts w:ascii="CordiaUPC" w:hAnsi="CordiaUPC" w:cs="CordiaUPC"/>
                <w:sz w:val="24"/>
                <w:szCs w:val="24"/>
                <w:lang w:val="en-US"/>
              </w:rPr>
            </w:pPr>
            <w:r w:rsidRPr="00CF7D21">
              <w:rPr>
                <w:rFonts w:ascii="CordiaUPC" w:hAnsi="CordiaUPC" w:cs="CordiaUPC" w:hint="cs"/>
                <w:sz w:val="24"/>
                <w:szCs w:val="24"/>
              </w:rPr>
              <w:t>2012</w:t>
            </w:r>
          </w:p>
        </w:tc>
        <w:tc>
          <w:tcPr>
            <w:tcW w:w="381" w:type="pct"/>
            <w:tcBorders>
              <w:top w:val="nil"/>
              <w:left w:val="nil"/>
              <w:bottom w:val="nil"/>
              <w:right w:val="nil"/>
            </w:tcBorders>
            <w:vAlign w:val="bottom"/>
          </w:tcPr>
          <w:p w14:paraId="63C8D945" w14:textId="1BF12FD5" w:rsidR="00DB486E" w:rsidRPr="00392524" w:rsidRDefault="00DB486E" w:rsidP="00DF79F7">
            <w:pP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9</w:t>
            </w:r>
          </w:p>
        </w:tc>
        <w:tc>
          <w:tcPr>
            <w:tcW w:w="435" w:type="pct"/>
            <w:tcBorders>
              <w:top w:val="nil"/>
              <w:left w:val="nil"/>
              <w:right w:val="nil"/>
            </w:tcBorders>
            <w:vAlign w:val="bottom"/>
          </w:tcPr>
          <w:p w14:paraId="2B4409E1" w14:textId="0EC4C916" w:rsidR="00DB486E" w:rsidRPr="00392524" w:rsidRDefault="00DB486E" w:rsidP="00DB486E">
            <w:pPr>
              <w:tabs>
                <w:tab w:val="decimal" w:pos="597"/>
              </w:tabs>
              <w:spacing w:line="240" w:lineRule="exact"/>
              <w:ind w:left="-108" w:right="-251"/>
              <w:rPr>
                <w:rFonts w:ascii="CordiaUPC" w:hAnsi="CordiaUPC" w:cs="CordiaUPC"/>
                <w:sz w:val="24"/>
                <w:szCs w:val="24"/>
                <w:cs/>
                <w:lang w:val="en-US" w:bidi="th-TH"/>
              </w:rPr>
            </w:pPr>
            <w:r>
              <w:rPr>
                <w:rFonts w:ascii="CordiaUPC" w:hAnsi="CordiaUPC" w:cs="CordiaUPC"/>
                <w:sz w:val="24"/>
                <w:szCs w:val="24"/>
              </w:rPr>
              <w:t>-</w:t>
            </w:r>
          </w:p>
        </w:tc>
        <w:tc>
          <w:tcPr>
            <w:tcW w:w="410" w:type="pct"/>
            <w:tcBorders>
              <w:top w:val="nil"/>
              <w:left w:val="nil"/>
              <w:right w:val="nil"/>
            </w:tcBorders>
            <w:vAlign w:val="bottom"/>
          </w:tcPr>
          <w:p w14:paraId="6C3BC019" w14:textId="2E630824" w:rsidR="00DB486E" w:rsidRPr="00392524" w:rsidRDefault="00DB486E" w:rsidP="00DB486E">
            <w:pPr>
              <w:tabs>
                <w:tab w:val="decimal" w:pos="564"/>
              </w:tabs>
              <w:spacing w:line="240" w:lineRule="exact"/>
              <w:ind w:left="-119" w:right="-152"/>
              <w:rPr>
                <w:rFonts w:ascii="CordiaUPC" w:hAnsi="CordiaUPC" w:cs="CordiaUPC"/>
                <w:sz w:val="24"/>
                <w:szCs w:val="24"/>
                <w:lang w:val="en-US"/>
              </w:rPr>
            </w:pPr>
            <w:r>
              <w:rPr>
                <w:rFonts w:ascii="CordiaUPC" w:hAnsi="CordiaUPC" w:cs="CordiaUPC"/>
                <w:sz w:val="24"/>
                <w:szCs w:val="24"/>
              </w:rPr>
              <w:t>9</w:t>
            </w:r>
          </w:p>
        </w:tc>
        <w:tc>
          <w:tcPr>
            <w:tcW w:w="412" w:type="pct"/>
            <w:tcBorders>
              <w:top w:val="nil"/>
              <w:left w:val="nil"/>
              <w:right w:val="nil"/>
            </w:tcBorders>
            <w:vAlign w:val="bottom"/>
          </w:tcPr>
          <w:p w14:paraId="4B45643C" w14:textId="18F02881" w:rsidR="00DB486E" w:rsidRPr="00392524" w:rsidRDefault="00DB486E" w:rsidP="00DB486E">
            <w:pPr>
              <w:tabs>
                <w:tab w:val="decimal" w:pos="575"/>
              </w:tabs>
              <w:spacing w:line="240" w:lineRule="exact"/>
              <w:ind w:left="-110" w:right="-86"/>
              <w:rPr>
                <w:rFonts w:ascii="CordiaUPC" w:hAnsi="CordiaUPC" w:cs="CordiaUPC"/>
                <w:sz w:val="24"/>
                <w:szCs w:val="24"/>
                <w:lang w:val="en-US"/>
              </w:rPr>
            </w:pPr>
            <w:r w:rsidRPr="00392524">
              <w:rPr>
                <w:rFonts w:ascii="CordiaUPC" w:hAnsi="CordiaUPC" w:cs="CordiaUPC"/>
                <w:sz w:val="24"/>
                <w:szCs w:val="24"/>
              </w:rPr>
              <w:t>10</w:t>
            </w:r>
          </w:p>
        </w:tc>
        <w:tc>
          <w:tcPr>
            <w:tcW w:w="406" w:type="pct"/>
            <w:tcBorders>
              <w:top w:val="nil"/>
              <w:left w:val="nil"/>
              <w:right w:val="nil"/>
            </w:tcBorders>
            <w:vAlign w:val="bottom"/>
          </w:tcPr>
          <w:p w14:paraId="40233407" w14:textId="74542520" w:rsidR="00DB486E" w:rsidRPr="00392524" w:rsidRDefault="00DB486E" w:rsidP="00DB486E">
            <w:pPr>
              <w:tabs>
                <w:tab w:val="decimal" w:pos="523"/>
              </w:tabs>
              <w:spacing w:line="240" w:lineRule="exact"/>
              <w:ind w:left="-108" w:right="-86"/>
              <w:rPr>
                <w:rFonts w:ascii="CordiaUPC" w:hAnsi="CordiaUPC" w:cs="CordiaUPC"/>
                <w:sz w:val="24"/>
                <w:szCs w:val="24"/>
                <w:cs/>
                <w:lang w:val="en-US" w:bidi="th-TH"/>
              </w:rPr>
            </w:pPr>
            <w:r w:rsidRPr="00392524">
              <w:rPr>
                <w:rFonts w:ascii="CordiaUPC" w:hAnsi="CordiaUPC" w:cs="CordiaUPC"/>
                <w:sz w:val="24"/>
                <w:szCs w:val="24"/>
              </w:rPr>
              <w:t>-</w:t>
            </w:r>
          </w:p>
        </w:tc>
        <w:tc>
          <w:tcPr>
            <w:tcW w:w="415" w:type="pct"/>
            <w:tcBorders>
              <w:top w:val="nil"/>
              <w:left w:val="nil"/>
              <w:right w:val="nil"/>
            </w:tcBorders>
            <w:vAlign w:val="bottom"/>
          </w:tcPr>
          <w:p w14:paraId="218FCF68" w14:textId="211F711E" w:rsidR="00DB486E" w:rsidRPr="00392524" w:rsidRDefault="00DB486E" w:rsidP="00DB486E">
            <w:pPr>
              <w:tabs>
                <w:tab w:val="decimal" w:pos="564"/>
              </w:tabs>
              <w:spacing w:line="240" w:lineRule="exact"/>
              <w:ind w:left="-119" w:right="-152"/>
              <w:rPr>
                <w:rFonts w:ascii="CordiaUPC" w:hAnsi="CordiaUPC" w:cs="CordiaUPC"/>
                <w:sz w:val="24"/>
                <w:szCs w:val="24"/>
                <w:lang w:val="en-US"/>
              </w:rPr>
            </w:pPr>
            <w:r w:rsidRPr="00392524">
              <w:rPr>
                <w:rFonts w:ascii="CordiaUPC" w:hAnsi="CordiaUPC" w:cs="CordiaUPC"/>
                <w:sz w:val="24"/>
                <w:szCs w:val="24"/>
              </w:rPr>
              <w:t>10</w:t>
            </w:r>
          </w:p>
        </w:tc>
      </w:tr>
      <w:tr w:rsidR="00DB486E" w:rsidRPr="00392524" w14:paraId="1E35BA12" w14:textId="77777777" w:rsidTr="00DB486E">
        <w:tc>
          <w:tcPr>
            <w:tcW w:w="1107" w:type="pct"/>
            <w:tcBorders>
              <w:top w:val="nil"/>
              <w:left w:val="nil"/>
              <w:bottom w:val="nil"/>
              <w:right w:val="nil"/>
            </w:tcBorders>
            <w:vAlign w:val="bottom"/>
          </w:tcPr>
          <w:p w14:paraId="1DB0847F" w14:textId="77777777" w:rsidR="00DB486E" w:rsidRPr="00392524" w:rsidRDefault="00DB486E" w:rsidP="00DB486E">
            <w:pPr>
              <w:spacing w:line="240" w:lineRule="exact"/>
              <w:ind w:left="-9" w:right="-562" w:firstLine="18"/>
              <w:jc w:val="thaiDistribute"/>
              <w:rPr>
                <w:rFonts w:ascii="CordiaUPC" w:hAnsi="CordiaUPC" w:cs="CordiaUPC"/>
                <w:sz w:val="24"/>
                <w:szCs w:val="24"/>
                <w:lang w:val="en-US"/>
              </w:rPr>
            </w:pPr>
            <w:r w:rsidRPr="00392524">
              <w:rPr>
                <w:rFonts w:ascii="CordiaUPC" w:hAnsi="CordiaUPC" w:cs="CordiaUPC" w:hint="cs"/>
                <w:sz w:val="24"/>
                <w:szCs w:val="24"/>
              </w:rPr>
              <w:t>Other borrowings</w:t>
            </w:r>
          </w:p>
        </w:tc>
        <w:tc>
          <w:tcPr>
            <w:tcW w:w="845" w:type="pct"/>
            <w:tcBorders>
              <w:top w:val="nil"/>
              <w:left w:val="nil"/>
              <w:bottom w:val="nil"/>
              <w:right w:val="nil"/>
            </w:tcBorders>
            <w:vAlign w:val="bottom"/>
          </w:tcPr>
          <w:p w14:paraId="17D7BD1A" w14:textId="24E1EBBD" w:rsidR="00DB486E" w:rsidRPr="00392524" w:rsidRDefault="00DB486E" w:rsidP="00DB486E">
            <w:pPr>
              <w:spacing w:line="240" w:lineRule="exact"/>
              <w:ind w:left="-120" w:right="-100"/>
              <w:jc w:val="center"/>
              <w:rPr>
                <w:rFonts w:ascii="CordiaUPC" w:hAnsi="CordiaUPC" w:cs="CordiaUPC"/>
                <w:sz w:val="24"/>
                <w:szCs w:val="24"/>
              </w:rPr>
            </w:pPr>
            <w:r w:rsidRPr="00CF7D21">
              <w:rPr>
                <w:rFonts w:ascii="CordiaUPC" w:hAnsi="CordiaUPC" w:cs="CordiaUPC" w:hint="cs"/>
                <w:sz w:val="24"/>
                <w:szCs w:val="24"/>
              </w:rPr>
              <w:t>0.00-0.75</w:t>
            </w:r>
          </w:p>
        </w:tc>
        <w:tc>
          <w:tcPr>
            <w:tcW w:w="589" w:type="pct"/>
            <w:tcBorders>
              <w:top w:val="nil"/>
              <w:left w:val="nil"/>
              <w:bottom w:val="nil"/>
              <w:right w:val="nil"/>
            </w:tcBorders>
            <w:vAlign w:val="bottom"/>
          </w:tcPr>
          <w:p w14:paraId="4A7E546E" w14:textId="25C075C0" w:rsidR="00DB486E" w:rsidRPr="00392524" w:rsidRDefault="00DB486E" w:rsidP="00DB486E">
            <w:pPr>
              <w:spacing w:line="240" w:lineRule="exact"/>
              <w:ind w:left="-109" w:right="-93"/>
              <w:jc w:val="center"/>
              <w:rPr>
                <w:rFonts w:ascii="CordiaUPC" w:hAnsi="CordiaUPC" w:cs="CordiaUPC"/>
                <w:sz w:val="24"/>
                <w:szCs w:val="24"/>
                <w:lang w:val="en-US"/>
              </w:rPr>
            </w:pPr>
            <w:r w:rsidRPr="00CF7D21">
              <w:rPr>
                <w:rFonts w:ascii="CordiaUPC" w:hAnsi="CordiaUPC" w:cs="CordiaUPC" w:hint="cs"/>
                <w:sz w:val="24"/>
                <w:szCs w:val="24"/>
              </w:rPr>
              <w:t>202</w:t>
            </w:r>
            <w:r w:rsidRPr="00CF7D21">
              <w:rPr>
                <w:rFonts w:ascii="CordiaUPC" w:hAnsi="CordiaUPC" w:cs="CordiaUPC"/>
                <w:sz w:val="24"/>
                <w:szCs w:val="24"/>
              </w:rPr>
              <w:t>2</w:t>
            </w:r>
            <w:r w:rsidRPr="00CF7D21">
              <w:rPr>
                <w:rFonts w:ascii="CordiaUPC" w:hAnsi="CordiaUPC" w:cs="CordiaUPC" w:hint="cs"/>
                <w:sz w:val="24"/>
                <w:szCs w:val="24"/>
                <w:cs/>
              </w:rPr>
              <w:t xml:space="preserve"> - </w:t>
            </w:r>
            <w:r w:rsidRPr="00CF7D21">
              <w:rPr>
                <w:rFonts w:ascii="CordiaUPC" w:hAnsi="CordiaUPC" w:cs="CordiaUPC" w:hint="cs"/>
                <w:sz w:val="24"/>
                <w:szCs w:val="24"/>
              </w:rPr>
              <w:t>2031</w:t>
            </w:r>
          </w:p>
        </w:tc>
        <w:tc>
          <w:tcPr>
            <w:tcW w:w="381" w:type="pct"/>
            <w:tcBorders>
              <w:left w:val="nil"/>
              <w:right w:val="nil"/>
            </w:tcBorders>
            <w:vAlign w:val="bottom"/>
          </w:tcPr>
          <w:p w14:paraId="6B79CC76" w14:textId="63720683" w:rsidR="00DB486E" w:rsidRPr="00392524" w:rsidRDefault="00DB486E" w:rsidP="00DB486E">
            <w:pPr>
              <w:pBdr>
                <w:bottom w:val="single" w:sz="4" w:space="1" w:color="auto"/>
              </w:pBdr>
              <w:tabs>
                <w:tab w:val="decimal" w:pos="488"/>
              </w:tabs>
              <w:spacing w:line="240" w:lineRule="exact"/>
              <w:ind w:left="-110" w:right="-86"/>
              <w:rPr>
                <w:rFonts w:ascii="CordiaUPC" w:hAnsi="CordiaUPC" w:cs="CordiaUPC"/>
                <w:sz w:val="24"/>
                <w:szCs w:val="24"/>
                <w:lang w:val="en-US"/>
              </w:rPr>
            </w:pPr>
            <w:r>
              <w:rPr>
                <w:rFonts w:ascii="CordiaUPC" w:hAnsi="CordiaUPC" w:cs="CordiaUPC"/>
                <w:sz w:val="24"/>
                <w:szCs w:val="24"/>
              </w:rPr>
              <w:t>14</w:t>
            </w:r>
          </w:p>
        </w:tc>
        <w:tc>
          <w:tcPr>
            <w:tcW w:w="435" w:type="pct"/>
            <w:tcBorders>
              <w:left w:val="nil"/>
              <w:right w:val="nil"/>
            </w:tcBorders>
            <w:vAlign w:val="bottom"/>
          </w:tcPr>
          <w:p w14:paraId="3AA5B62A" w14:textId="2870BF89" w:rsidR="00DB486E" w:rsidRPr="00392524" w:rsidRDefault="00DB486E" w:rsidP="00DB486E">
            <w:pPr>
              <w:pBdr>
                <w:bottom w:val="single" w:sz="4" w:space="1" w:color="auto"/>
              </w:pBdr>
              <w:tabs>
                <w:tab w:val="decimal" w:pos="597"/>
              </w:tabs>
              <w:spacing w:line="240" w:lineRule="exact"/>
              <w:ind w:right="-86"/>
              <w:rPr>
                <w:rFonts w:ascii="CordiaUPC" w:hAnsi="CordiaUPC" w:cs="CordiaUPC"/>
                <w:sz w:val="24"/>
                <w:szCs w:val="24"/>
                <w:lang w:val="en-US"/>
              </w:rPr>
            </w:pPr>
            <w:r>
              <w:rPr>
                <w:rFonts w:ascii="CordiaUPC" w:hAnsi="CordiaUPC" w:cs="CordiaUPC"/>
                <w:sz w:val="24"/>
                <w:szCs w:val="24"/>
              </w:rPr>
              <w:t>59</w:t>
            </w:r>
          </w:p>
        </w:tc>
        <w:tc>
          <w:tcPr>
            <w:tcW w:w="410" w:type="pct"/>
            <w:tcBorders>
              <w:left w:val="nil"/>
              <w:right w:val="nil"/>
            </w:tcBorders>
            <w:vAlign w:val="bottom"/>
          </w:tcPr>
          <w:p w14:paraId="024A474C" w14:textId="0870AC7C" w:rsidR="00DB486E" w:rsidRPr="00392524" w:rsidRDefault="00DB486E" w:rsidP="00DB486E">
            <w:pPr>
              <w:pBdr>
                <w:bottom w:val="single" w:sz="4" w:space="1" w:color="auto"/>
              </w:pBdr>
              <w:tabs>
                <w:tab w:val="decimal" w:pos="564"/>
              </w:tabs>
              <w:spacing w:line="240" w:lineRule="exact"/>
              <w:ind w:right="-86"/>
              <w:rPr>
                <w:rFonts w:ascii="CordiaUPC" w:hAnsi="CordiaUPC" w:cs="CordiaUPC"/>
                <w:sz w:val="24"/>
                <w:szCs w:val="24"/>
                <w:lang w:val="en-US"/>
              </w:rPr>
            </w:pPr>
            <w:r>
              <w:rPr>
                <w:rFonts w:ascii="CordiaUPC" w:hAnsi="CordiaUPC" w:cs="CordiaUPC"/>
                <w:sz w:val="24"/>
                <w:szCs w:val="24"/>
              </w:rPr>
              <w:t>73</w:t>
            </w:r>
          </w:p>
        </w:tc>
        <w:tc>
          <w:tcPr>
            <w:tcW w:w="412" w:type="pct"/>
            <w:tcBorders>
              <w:left w:val="nil"/>
              <w:right w:val="nil"/>
            </w:tcBorders>
            <w:vAlign w:val="bottom"/>
          </w:tcPr>
          <w:p w14:paraId="769DE082" w14:textId="081092F4" w:rsidR="00DB486E" w:rsidRPr="00392524" w:rsidRDefault="00DB486E" w:rsidP="00DB486E">
            <w:pPr>
              <w:pBdr>
                <w:bottom w:val="single" w:sz="4" w:space="1" w:color="auto"/>
              </w:pBdr>
              <w:tabs>
                <w:tab w:val="decimal" w:pos="575"/>
              </w:tabs>
              <w:spacing w:line="240" w:lineRule="exact"/>
              <w:ind w:left="-2" w:right="-290"/>
              <w:rPr>
                <w:rFonts w:ascii="CordiaUPC" w:hAnsi="CordiaUPC" w:cs="CordiaUPC"/>
                <w:sz w:val="24"/>
                <w:szCs w:val="24"/>
                <w:lang w:val="en-US"/>
              </w:rPr>
            </w:pPr>
            <w:r w:rsidRPr="00392524">
              <w:rPr>
                <w:rFonts w:ascii="CordiaUPC" w:hAnsi="CordiaUPC" w:cs="CordiaUPC"/>
                <w:sz w:val="24"/>
                <w:szCs w:val="24"/>
              </w:rPr>
              <w:t>19</w:t>
            </w:r>
          </w:p>
        </w:tc>
        <w:tc>
          <w:tcPr>
            <w:tcW w:w="406" w:type="pct"/>
            <w:tcBorders>
              <w:left w:val="nil"/>
              <w:right w:val="nil"/>
            </w:tcBorders>
            <w:vAlign w:val="bottom"/>
          </w:tcPr>
          <w:p w14:paraId="21BADA62" w14:textId="487D21DC" w:rsidR="00DB486E" w:rsidRPr="00392524" w:rsidRDefault="00DB486E" w:rsidP="00DB486E">
            <w:pPr>
              <w:pBdr>
                <w:bottom w:val="single" w:sz="4" w:space="1" w:color="auto"/>
              </w:pBdr>
              <w:tabs>
                <w:tab w:val="decimal" w:pos="524"/>
              </w:tabs>
              <w:spacing w:line="240" w:lineRule="exact"/>
              <w:ind w:right="-86"/>
              <w:rPr>
                <w:rFonts w:ascii="CordiaUPC" w:hAnsi="CordiaUPC" w:cs="CordiaUPC"/>
                <w:sz w:val="24"/>
                <w:szCs w:val="24"/>
                <w:lang w:val="en-US"/>
              </w:rPr>
            </w:pPr>
            <w:r w:rsidRPr="00392524">
              <w:rPr>
                <w:rFonts w:ascii="CordiaUPC" w:hAnsi="CordiaUPC" w:cs="CordiaUPC"/>
                <w:sz w:val="24"/>
                <w:szCs w:val="24"/>
              </w:rPr>
              <w:t>64</w:t>
            </w:r>
          </w:p>
        </w:tc>
        <w:tc>
          <w:tcPr>
            <w:tcW w:w="415" w:type="pct"/>
            <w:tcBorders>
              <w:left w:val="nil"/>
              <w:right w:val="nil"/>
            </w:tcBorders>
            <w:vAlign w:val="bottom"/>
          </w:tcPr>
          <w:p w14:paraId="1858B573" w14:textId="3076F746" w:rsidR="00DB486E" w:rsidRPr="00392524" w:rsidRDefault="00DB486E" w:rsidP="00DB486E">
            <w:pPr>
              <w:pBdr>
                <w:bottom w:val="single" w:sz="4" w:space="1" w:color="auto"/>
              </w:pBdr>
              <w:tabs>
                <w:tab w:val="decimal" w:pos="564"/>
              </w:tabs>
              <w:spacing w:line="240" w:lineRule="exact"/>
              <w:ind w:right="-86"/>
              <w:rPr>
                <w:rFonts w:ascii="CordiaUPC" w:hAnsi="CordiaUPC" w:cs="CordiaUPC"/>
                <w:sz w:val="24"/>
                <w:szCs w:val="24"/>
                <w:lang w:val="en-US"/>
              </w:rPr>
            </w:pPr>
            <w:r w:rsidRPr="00392524">
              <w:rPr>
                <w:rFonts w:ascii="CordiaUPC" w:hAnsi="CordiaUPC" w:cs="CordiaUPC"/>
                <w:sz w:val="24"/>
                <w:szCs w:val="24"/>
              </w:rPr>
              <w:t>83</w:t>
            </w:r>
          </w:p>
        </w:tc>
      </w:tr>
      <w:tr w:rsidR="00DB486E" w:rsidRPr="00392524" w14:paraId="63D4D44D" w14:textId="77777777" w:rsidTr="00DB486E">
        <w:tc>
          <w:tcPr>
            <w:tcW w:w="1107" w:type="pct"/>
            <w:tcBorders>
              <w:top w:val="nil"/>
              <w:left w:val="nil"/>
              <w:bottom w:val="nil"/>
              <w:right w:val="nil"/>
            </w:tcBorders>
            <w:vAlign w:val="bottom"/>
          </w:tcPr>
          <w:p w14:paraId="0E300E59" w14:textId="77777777" w:rsidR="00DB486E" w:rsidRPr="00392524" w:rsidRDefault="00DB486E" w:rsidP="00DB486E">
            <w:pPr>
              <w:tabs>
                <w:tab w:val="left" w:pos="293"/>
              </w:tabs>
              <w:spacing w:line="240" w:lineRule="exact"/>
              <w:ind w:left="-9" w:right="-292" w:firstLine="18"/>
              <w:rPr>
                <w:rFonts w:ascii="CordiaUPC" w:hAnsi="CordiaUPC" w:cs="CordiaUPC"/>
                <w:b/>
                <w:bCs/>
                <w:spacing w:val="-6"/>
                <w:sz w:val="24"/>
                <w:szCs w:val="24"/>
              </w:rPr>
            </w:pPr>
            <w:r w:rsidRPr="00392524">
              <w:rPr>
                <w:rFonts w:ascii="CordiaUPC" w:hAnsi="CordiaUPC" w:cs="CordiaUPC" w:hint="cs"/>
                <w:b/>
                <w:bCs/>
                <w:sz w:val="24"/>
                <w:szCs w:val="24"/>
              </w:rPr>
              <w:t>Total</w:t>
            </w:r>
          </w:p>
        </w:tc>
        <w:tc>
          <w:tcPr>
            <w:tcW w:w="845" w:type="pct"/>
            <w:tcBorders>
              <w:top w:val="nil"/>
              <w:left w:val="nil"/>
              <w:bottom w:val="nil"/>
              <w:right w:val="nil"/>
            </w:tcBorders>
          </w:tcPr>
          <w:p w14:paraId="64A31C95" w14:textId="77777777" w:rsidR="00DB486E" w:rsidRPr="00392524" w:rsidRDefault="00DB486E" w:rsidP="00DB486E">
            <w:pPr>
              <w:spacing w:line="240" w:lineRule="exact"/>
              <w:ind w:left="-120" w:right="-100"/>
              <w:jc w:val="center"/>
              <w:rPr>
                <w:rFonts w:ascii="CordiaUPC" w:hAnsi="CordiaUPC" w:cs="CordiaUPC"/>
                <w:b/>
                <w:bCs/>
                <w:sz w:val="24"/>
                <w:szCs w:val="24"/>
              </w:rPr>
            </w:pPr>
          </w:p>
        </w:tc>
        <w:tc>
          <w:tcPr>
            <w:tcW w:w="589" w:type="pct"/>
            <w:tcBorders>
              <w:top w:val="nil"/>
              <w:left w:val="nil"/>
              <w:bottom w:val="nil"/>
              <w:right w:val="nil"/>
            </w:tcBorders>
            <w:vAlign w:val="bottom"/>
          </w:tcPr>
          <w:p w14:paraId="608C7F6E" w14:textId="77777777" w:rsidR="00DB486E" w:rsidRPr="00392524" w:rsidRDefault="00DB486E" w:rsidP="00DB486E">
            <w:pPr>
              <w:spacing w:line="240" w:lineRule="exact"/>
              <w:ind w:left="-109" w:right="-93"/>
              <w:jc w:val="center"/>
              <w:rPr>
                <w:rFonts w:ascii="CordiaUPC" w:hAnsi="CordiaUPC" w:cs="CordiaUPC"/>
                <w:b/>
                <w:bCs/>
                <w:sz w:val="24"/>
                <w:szCs w:val="24"/>
                <w:lang w:val="en-US"/>
              </w:rPr>
            </w:pPr>
          </w:p>
        </w:tc>
        <w:tc>
          <w:tcPr>
            <w:tcW w:w="381" w:type="pct"/>
            <w:tcBorders>
              <w:top w:val="nil"/>
              <w:left w:val="nil"/>
              <w:bottom w:val="nil"/>
              <w:right w:val="nil"/>
            </w:tcBorders>
            <w:shd w:val="clear" w:color="auto" w:fill="FFFFFF" w:themeFill="background1"/>
            <w:vAlign w:val="bottom"/>
          </w:tcPr>
          <w:p w14:paraId="0901901B" w14:textId="6595CFFC" w:rsidR="00DB486E" w:rsidRPr="00392524" w:rsidRDefault="00DB486E" w:rsidP="00DB486E">
            <w:pPr>
              <w:pBdr>
                <w:bottom w:val="double" w:sz="4" w:space="1" w:color="auto"/>
              </w:pBdr>
              <w:tabs>
                <w:tab w:val="decimal" w:pos="488"/>
              </w:tabs>
              <w:spacing w:line="240" w:lineRule="exact"/>
              <w:ind w:left="-110" w:right="-86"/>
              <w:rPr>
                <w:rFonts w:ascii="CordiaUPC" w:hAnsi="CordiaUPC" w:cs="CordiaUPC"/>
                <w:b/>
                <w:bCs/>
                <w:sz w:val="24"/>
                <w:szCs w:val="24"/>
                <w:lang w:val="en-US"/>
              </w:rPr>
            </w:pPr>
            <w:r>
              <w:rPr>
                <w:rFonts w:ascii="CordiaUPC" w:hAnsi="CordiaUPC" w:cs="CordiaUPC"/>
                <w:b/>
                <w:bCs/>
                <w:sz w:val="24"/>
                <w:szCs w:val="24"/>
              </w:rPr>
              <w:t>40,473</w:t>
            </w:r>
          </w:p>
        </w:tc>
        <w:tc>
          <w:tcPr>
            <w:tcW w:w="435" w:type="pct"/>
            <w:tcBorders>
              <w:top w:val="nil"/>
              <w:left w:val="nil"/>
              <w:bottom w:val="nil"/>
              <w:right w:val="nil"/>
            </w:tcBorders>
            <w:vAlign w:val="bottom"/>
          </w:tcPr>
          <w:p w14:paraId="1C0219ED" w14:textId="3F58E691" w:rsidR="00DB486E" w:rsidRPr="00392524" w:rsidRDefault="00DB486E" w:rsidP="00DB486E">
            <w:pPr>
              <w:pBdr>
                <w:bottom w:val="double" w:sz="4" w:space="1" w:color="auto"/>
              </w:pBdr>
              <w:tabs>
                <w:tab w:val="decimal" w:pos="597"/>
              </w:tabs>
              <w:spacing w:line="240" w:lineRule="exact"/>
              <w:ind w:left="-41" w:right="-298"/>
              <w:rPr>
                <w:rFonts w:ascii="CordiaUPC" w:hAnsi="CordiaUPC" w:cs="CordiaUPC"/>
                <w:b/>
                <w:bCs/>
                <w:sz w:val="24"/>
                <w:szCs w:val="24"/>
                <w:rtl/>
                <w:cs/>
                <w:lang w:val="en-US"/>
              </w:rPr>
            </w:pPr>
            <w:r>
              <w:rPr>
                <w:rFonts w:ascii="CordiaUPC" w:hAnsi="CordiaUPC" w:cs="CordiaUPC"/>
                <w:b/>
                <w:bCs/>
                <w:sz w:val="24"/>
                <w:szCs w:val="24"/>
              </w:rPr>
              <w:t>32,730</w:t>
            </w:r>
          </w:p>
        </w:tc>
        <w:tc>
          <w:tcPr>
            <w:tcW w:w="410" w:type="pct"/>
            <w:tcBorders>
              <w:top w:val="nil"/>
              <w:left w:val="nil"/>
              <w:bottom w:val="nil"/>
              <w:right w:val="nil"/>
            </w:tcBorders>
            <w:vAlign w:val="bottom"/>
          </w:tcPr>
          <w:p w14:paraId="17A962D4" w14:textId="5092115B" w:rsidR="00DB486E" w:rsidRPr="00392524" w:rsidRDefault="00DB486E" w:rsidP="00DB486E">
            <w:pPr>
              <w:pBdr>
                <w:bottom w:val="double" w:sz="4" w:space="1" w:color="auto"/>
              </w:pBdr>
              <w:tabs>
                <w:tab w:val="decimal" w:pos="581"/>
              </w:tabs>
              <w:spacing w:line="240" w:lineRule="exact"/>
              <w:ind w:left="-41" w:right="-305"/>
              <w:rPr>
                <w:rFonts w:ascii="CordiaUPC" w:hAnsi="CordiaUPC" w:cs="CordiaUPC"/>
                <w:b/>
                <w:bCs/>
                <w:sz w:val="24"/>
                <w:szCs w:val="24"/>
                <w:lang w:val="en-US"/>
              </w:rPr>
            </w:pPr>
            <w:r>
              <w:rPr>
                <w:rFonts w:ascii="CordiaUPC" w:hAnsi="CordiaUPC" w:cs="CordiaUPC"/>
                <w:b/>
                <w:bCs/>
                <w:sz w:val="24"/>
                <w:szCs w:val="24"/>
              </w:rPr>
              <w:t>73,203</w:t>
            </w:r>
          </w:p>
        </w:tc>
        <w:tc>
          <w:tcPr>
            <w:tcW w:w="412" w:type="pct"/>
            <w:tcBorders>
              <w:left w:val="nil"/>
              <w:right w:val="nil"/>
            </w:tcBorders>
            <w:shd w:val="clear" w:color="auto" w:fill="FFFFFF" w:themeFill="background1"/>
            <w:vAlign w:val="bottom"/>
          </w:tcPr>
          <w:p w14:paraId="58412EAA" w14:textId="13A379BA" w:rsidR="00DB486E" w:rsidRPr="00392524" w:rsidRDefault="00DB486E" w:rsidP="00DB486E">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392524">
              <w:rPr>
                <w:rFonts w:ascii="CordiaUPC" w:hAnsi="CordiaUPC" w:cs="CordiaUPC"/>
                <w:b/>
                <w:bCs/>
                <w:sz w:val="24"/>
                <w:szCs w:val="24"/>
              </w:rPr>
              <w:t>40,759</w:t>
            </w:r>
          </w:p>
        </w:tc>
        <w:tc>
          <w:tcPr>
            <w:tcW w:w="406" w:type="pct"/>
            <w:tcBorders>
              <w:left w:val="nil"/>
              <w:right w:val="nil"/>
            </w:tcBorders>
            <w:vAlign w:val="bottom"/>
          </w:tcPr>
          <w:p w14:paraId="57A80CD1" w14:textId="601693FF" w:rsidR="00DB486E" w:rsidRPr="00392524" w:rsidRDefault="00DB486E" w:rsidP="00DB486E">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392524">
              <w:rPr>
                <w:rFonts w:ascii="CordiaUPC" w:hAnsi="CordiaUPC" w:cs="CordiaUPC"/>
                <w:b/>
                <w:bCs/>
                <w:sz w:val="24"/>
                <w:szCs w:val="24"/>
              </w:rPr>
              <w:t>27,639</w:t>
            </w:r>
          </w:p>
        </w:tc>
        <w:tc>
          <w:tcPr>
            <w:tcW w:w="415" w:type="pct"/>
            <w:tcBorders>
              <w:left w:val="nil"/>
              <w:right w:val="nil"/>
            </w:tcBorders>
            <w:vAlign w:val="bottom"/>
          </w:tcPr>
          <w:p w14:paraId="65009EB1" w14:textId="5DB07966" w:rsidR="00DB486E" w:rsidRPr="00392524" w:rsidRDefault="00DB486E" w:rsidP="00DB486E">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392524">
              <w:rPr>
                <w:rFonts w:ascii="CordiaUPC" w:hAnsi="CordiaUPC" w:cs="CordiaUPC"/>
                <w:b/>
                <w:bCs/>
                <w:sz w:val="24"/>
                <w:szCs w:val="24"/>
              </w:rPr>
              <w:t>68,398</w:t>
            </w:r>
          </w:p>
        </w:tc>
      </w:tr>
    </w:tbl>
    <w:p w14:paraId="76E16C4E" w14:textId="77777777" w:rsidR="00716A00" w:rsidRPr="00392524" w:rsidRDefault="00716A00" w:rsidP="00AD7C76">
      <w:pPr>
        <w:spacing w:line="240" w:lineRule="exact"/>
        <w:ind w:left="576"/>
        <w:jc w:val="thaiDistribute"/>
        <w:rPr>
          <w:rFonts w:ascii="CordiaUPC" w:hAnsi="CordiaUPC" w:cs="CordiaUPC"/>
          <w:sz w:val="26"/>
          <w:szCs w:val="26"/>
        </w:rPr>
      </w:pPr>
    </w:p>
    <w:tbl>
      <w:tblPr>
        <w:tblW w:w="4821" w:type="pct"/>
        <w:tblInd w:w="387" w:type="dxa"/>
        <w:tblBorders>
          <w:bottom w:val="single" w:sz="4" w:space="0" w:color="auto"/>
        </w:tblBorders>
        <w:tblLayout w:type="fixed"/>
        <w:tblLook w:val="0000" w:firstRow="0" w:lastRow="0" w:firstColumn="0" w:lastColumn="0" w:noHBand="0" w:noVBand="0"/>
      </w:tblPr>
      <w:tblGrid>
        <w:gridCol w:w="2098"/>
        <w:gridCol w:w="1546"/>
        <w:gridCol w:w="1116"/>
        <w:gridCol w:w="703"/>
        <w:gridCol w:w="811"/>
        <w:gridCol w:w="776"/>
        <w:gridCol w:w="755"/>
        <w:gridCol w:w="767"/>
        <w:gridCol w:w="731"/>
      </w:tblGrid>
      <w:tr w:rsidR="00716A00" w:rsidRPr="00392524" w14:paraId="523BDF1A" w14:textId="77777777" w:rsidTr="00DB486E">
        <w:tc>
          <w:tcPr>
            <w:tcW w:w="1127" w:type="pct"/>
            <w:vAlign w:val="bottom"/>
          </w:tcPr>
          <w:p w14:paraId="4104E07A" w14:textId="67CFC1DF" w:rsidR="00716A00" w:rsidRPr="00392524" w:rsidRDefault="00716A00" w:rsidP="00AD7C76">
            <w:pPr>
              <w:keepNext/>
              <w:keepLines/>
              <w:spacing w:line="240" w:lineRule="exact"/>
              <w:ind w:left="132" w:right="-126" w:hanging="120"/>
              <w:outlineLvl w:val="2"/>
              <w:rPr>
                <w:rFonts w:ascii="CordiaUPC" w:hAnsi="CordiaUPC" w:cs="CordiaUPC"/>
                <w:b/>
                <w:bCs/>
                <w:i/>
                <w:sz w:val="24"/>
                <w:szCs w:val="24"/>
                <w:rtl/>
                <w:cs/>
                <w:lang w:bidi="th-TH"/>
              </w:rPr>
            </w:pPr>
          </w:p>
        </w:tc>
        <w:tc>
          <w:tcPr>
            <w:tcW w:w="831" w:type="pct"/>
            <w:vAlign w:val="bottom"/>
          </w:tcPr>
          <w:p w14:paraId="732470C6" w14:textId="77777777" w:rsidR="00716A00" w:rsidRPr="00392524" w:rsidRDefault="00716A00" w:rsidP="00AD7C76">
            <w:pPr>
              <w:spacing w:line="240" w:lineRule="exact"/>
              <w:ind w:left="-120" w:right="-100"/>
              <w:jc w:val="center"/>
              <w:rPr>
                <w:rFonts w:ascii="CordiaUPC" w:hAnsi="CordiaUPC" w:cs="CordiaUPC"/>
                <w:sz w:val="24"/>
                <w:szCs w:val="24"/>
                <w:rtl/>
                <w:cs/>
                <w:lang w:val="en-US"/>
              </w:rPr>
            </w:pPr>
          </w:p>
        </w:tc>
        <w:tc>
          <w:tcPr>
            <w:tcW w:w="600" w:type="pct"/>
            <w:vAlign w:val="bottom"/>
          </w:tcPr>
          <w:p w14:paraId="58074E92" w14:textId="77777777" w:rsidR="00716A00" w:rsidRPr="00392524" w:rsidRDefault="00716A00" w:rsidP="00AD7C76">
            <w:pPr>
              <w:spacing w:line="240" w:lineRule="exact"/>
              <w:ind w:left="-109" w:right="-93"/>
              <w:jc w:val="center"/>
              <w:rPr>
                <w:rFonts w:ascii="CordiaUPC" w:hAnsi="CordiaUPC" w:cs="CordiaUPC"/>
                <w:sz w:val="24"/>
                <w:szCs w:val="24"/>
                <w:rtl/>
                <w:cs/>
                <w:lang w:val="th-TH" w:bidi="th-TH"/>
              </w:rPr>
            </w:pPr>
          </w:p>
        </w:tc>
        <w:tc>
          <w:tcPr>
            <w:tcW w:w="2442" w:type="pct"/>
            <w:gridSpan w:val="6"/>
            <w:vAlign w:val="bottom"/>
          </w:tcPr>
          <w:p w14:paraId="2B5E0D95" w14:textId="77777777" w:rsidR="00716A00" w:rsidRPr="00392524" w:rsidRDefault="00716A00" w:rsidP="00AD7C76">
            <w:pPr>
              <w:spacing w:line="240" w:lineRule="exact"/>
              <w:ind w:right="-86"/>
              <w:jc w:val="center"/>
              <w:rPr>
                <w:rFonts w:ascii="CordiaUPC" w:hAnsi="CordiaUPC" w:cs="CordiaUPC"/>
                <w:b/>
                <w:bCs/>
                <w:sz w:val="24"/>
                <w:szCs w:val="24"/>
                <w:rtl/>
                <w:cs/>
              </w:rPr>
            </w:pPr>
            <w:r w:rsidRPr="00392524">
              <w:rPr>
                <w:rFonts w:ascii="CordiaUPC" w:hAnsi="CordiaUPC" w:cs="CordiaUPC" w:hint="cs"/>
                <w:b/>
                <w:bCs/>
                <w:sz w:val="24"/>
                <w:szCs w:val="24"/>
                <w:lang w:val="en-US"/>
              </w:rPr>
              <w:t>Bank only</w:t>
            </w:r>
          </w:p>
        </w:tc>
      </w:tr>
      <w:tr w:rsidR="00716A00" w:rsidRPr="00392524" w14:paraId="02AB4640" w14:textId="77777777" w:rsidTr="00DB486E">
        <w:tc>
          <w:tcPr>
            <w:tcW w:w="1127" w:type="pct"/>
            <w:vAlign w:val="bottom"/>
          </w:tcPr>
          <w:p w14:paraId="5DEAB758" w14:textId="77777777" w:rsidR="00716A00" w:rsidRPr="00392524" w:rsidRDefault="00716A00" w:rsidP="00AD7C76">
            <w:pPr>
              <w:keepNext/>
              <w:keepLines/>
              <w:spacing w:line="240" w:lineRule="exact"/>
              <w:ind w:left="132" w:right="-126" w:hanging="120"/>
              <w:outlineLvl w:val="2"/>
              <w:rPr>
                <w:rFonts w:ascii="CordiaUPC" w:hAnsi="CordiaUPC" w:cs="CordiaUPC"/>
                <w:b/>
                <w:bCs/>
                <w:i/>
                <w:sz w:val="24"/>
                <w:szCs w:val="24"/>
                <w:rtl/>
                <w:cs/>
                <w:lang w:bidi="th-TH"/>
              </w:rPr>
            </w:pPr>
          </w:p>
        </w:tc>
        <w:tc>
          <w:tcPr>
            <w:tcW w:w="831" w:type="pct"/>
            <w:vAlign w:val="bottom"/>
          </w:tcPr>
          <w:p w14:paraId="10888F13" w14:textId="77777777" w:rsidR="00716A00" w:rsidRPr="00F709EB" w:rsidRDefault="00716A00" w:rsidP="00AD7C76">
            <w:pPr>
              <w:spacing w:line="240" w:lineRule="exact"/>
              <w:ind w:left="-120" w:right="-100"/>
              <w:jc w:val="center"/>
              <w:rPr>
                <w:rFonts w:ascii="CordiaUPC" w:hAnsi="CordiaUPC" w:cs="CordiaUPC"/>
                <w:sz w:val="24"/>
                <w:szCs w:val="24"/>
                <w:lang w:val="en-US"/>
              </w:rPr>
            </w:pPr>
            <w:r w:rsidRPr="00F709EB">
              <w:rPr>
                <w:rFonts w:ascii="CordiaUPC" w:hAnsi="CordiaUPC" w:cs="CordiaUPC" w:hint="cs"/>
                <w:sz w:val="24"/>
                <w:szCs w:val="24"/>
                <w:lang w:val="en-US"/>
              </w:rPr>
              <w:t>Interest rates</w:t>
            </w:r>
          </w:p>
        </w:tc>
        <w:tc>
          <w:tcPr>
            <w:tcW w:w="600" w:type="pct"/>
            <w:vAlign w:val="bottom"/>
          </w:tcPr>
          <w:p w14:paraId="61E59927" w14:textId="77777777" w:rsidR="00716A00" w:rsidRPr="00F709EB" w:rsidRDefault="00716A00" w:rsidP="00AD7C76">
            <w:pPr>
              <w:spacing w:line="240" w:lineRule="exact"/>
              <w:ind w:left="-109" w:right="-93"/>
              <w:jc w:val="center"/>
              <w:rPr>
                <w:rFonts w:ascii="CordiaUPC" w:hAnsi="CordiaUPC" w:cs="CordiaUPC"/>
                <w:sz w:val="24"/>
                <w:szCs w:val="24"/>
                <w:rtl/>
                <w:cs/>
                <w:lang w:val="th-TH"/>
              </w:rPr>
            </w:pPr>
          </w:p>
        </w:tc>
        <w:tc>
          <w:tcPr>
            <w:tcW w:w="1231" w:type="pct"/>
            <w:gridSpan w:val="3"/>
            <w:vAlign w:val="bottom"/>
          </w:tcPr>
          <w:p w14:paraId="4031516C" w14:textId="77777777" w:rsidR="00716A00" w:rsidRPr="00F709EB" w:rsidRDefault="00716A00" w:rsidP="00AD7C76">
            <w:pPr>
              <w:spacing w:line="240" w:lineRule="exact"/>
              <w:ind w:right="-86"/>
              <w:jc w:val="center"/>
              <w:rPr>
                <w:rFonts w:ascii="CordiaUPC" w:hAnsi="CordiaUPC" w:cs="CordiaUPC"/>
                <w:sz w:val="24"/>
                <w:szCs w:val="24"/>
                <w:lang w:val="en-US"/>
              </w:rPr>
            </w:pPr>
          </w:p>
        </w:tc>
        <w:tc>
          <w:tcPr>
            <w:tcW w:w="1211" w:type="pct"/>
            <w:gridSpan w:val="3"/>
            <w:vAlign w:val="bottom"/>
          </w:tcPr>
          <w:p w14:paraId="3F0D776C" w14:textId="77777777" w:rsidR="00716A00" w:rsidRPr="00F709EB" w:rsidRDefault="00716A00" w:rsidP="00AD7C76">
            <w:pPr>
              <w:spacing w:line="240" w:lineRule="exact"/>
              <w:ind w:right="-86"/>
              <w:jc w:val="center"/>
              <w:rPr>
                <w:rFonts w:ascii="CordiaUPC" w:hAnsi="CordiaUPC" w:cs="CordiaUPC"/>
                <w:sz w:val="24"/>
                <w:szCs w:val="24"/>
                <w:lang w:val="en-US"/>
              </w:rPr>
            </w:pPr>
          </w:p>
        </w:tc>
      </w:tr>
      <w:tr w:rsidR="00716A00" w:rsidRPr="00392524" w14:paraId="00E56109" w14:textId="77777777" w:rsidTr="00DB486E">
        <w:tc>
          <w:tcPr>
            <w:tcW w:w="1127" w:type="pct"/>
            <w:vAlign w:val="bottom"/>
          </w:tcPr>
          <w:p w14:paraId="7FB2BAD2" w14:textId="77777777" w:rsidR="00716A00" w:rsidRPr="00392524" w:rsidRDefault="00716A00" w:rsidP="00AD7C76">
            <w:pPr>
              <w:keepNext/>
              <w:keepLines/>
              <w:spacing w:line="240" w:lineRule="exact"/>
              <w:ind w:left="132" w:right="-126" w:hanging="120"/>
              <w:outlineLvl w:val="2"/>
              <w:rPr>
                <w:rFonts w:ascii="CordiaUPC" w:hAnsi="CordiaUPC" w:cs="CordiaUPC"/>
                <w:b/>
                <w:bCs/>
                <w:i/>
                <w:sz w:val="24"/>
                <w:szCs w:val="24"/>
                <w:rtl/>
                <w:cs/>
              </w:rPr>
            </w:pPr>
          </w:p>
        </w:tc>
        <w:tc>
          <w:tcPr>
            <w:tcW w:w="831" w:type="pct"/>
            <w:vAlign w:val="bottom"/>
          </w:tcPr>
          <w:p w14:paraId="06B605A1" w14:textId="77777777" w:rsidR="00716A00" w:rsidRPr="00F709EB" w:rsidRDefault="00716A00" w:rsidP="00AD7C76">
            <w:pPr>
              <w:spacing w:line="240" w:lineRule="exact"/>
              <w:ind w:left="-120" w:right="-100"/>
              <w:jc w:val="center"/>
              <w:rPr>
                <w:rFonts w:ascii="CordiaUPC" w:hAnsi="CordiaUPC" w:cs="CordiaUPC"/>
                <w:sz w:val="24"/>
                <w:szCs w:val="24"/>
                <w:rtl/>
                <w:cs/>
                <w:lang w:val="en-US"/>
              </w:rPr>
            </w:pPr>
            <w:r w:rsidRPr="00F709EB">
              <w:rPr>
                <w:rFonts w:ascii="CordiaUPC" w:hAnsi="CordiaUPC" w:cs="CordiaUPC" w:hint="cs"/>
                <w:sz w:val="24"/>
                <w:szCs w:val="24"/>
                <w:lang w:val="en-US"/>
              </w:rPr>
              <w:t>as at</w:t>
            </w:r>
          </w:p>
        </w:tc>
        <w:tc>
          <w:tcPr>
            <w:tcW w:w="600" w:type="pct"/>
            <w:vAlign w:val="bottom"/>
          </w:tcPr>
          <w:p w14:paraId="100294EF" w14:textId="77777777" w:rsidR="00716A00" w:rsidRPr="00F709EB" w:rsidRDefault="00716A00" w:rsidP="00AD7C76">
            <w:pPr>
              <w:spacing w:line="240" w:lineRule="exact"/>
              <w:ind w:left="-109" w:right="-93"/>
              <w:jc w:val="center"/>
              <w:rPr>
                <w:rFonts w:ascii="CordiaUPC" w:hAnsi="CordiaUPC" w:cs="CordiaUPC"/>
                <w:sz w:val="24"/>
                <w:szCs w:val="24"/>
                <w:rtl/>
                <w:cs/>
                <w:lang w:val="th-TH"/>
              </w:rPr>
            </w:pPr>
          </w:p>
        </w:tc>
        <w:tc>
          <w:tcPr>
            <w:tcW w:w="1231" w:type="pct"/>
            <w:gridSpan w:val="3"/>
            <w:tcBorders>
              <w:top w:val="nil"/>
              <w:left w:val="nil"/>
              <w:bottom w:val="nil"/>
              <w:right w:val="nil"/>
            </w:tcBorders>
            <w:vAlign w:val="bottom"/>
          </w:tcPr>
          <w:p w14:paraId="4E184514" w14:textId="0FC5AB9F" w:rsidR="00716A00" w:rsidRPr="00F709EB" w:rsidRDefault="00B125EE" w:rsidP="00AD7C76">
            <w:pPr>
              <w:spacing w:line="240" w:lineRule="exact"/>
              <w:ind w:right="-86"/>
              <w:jc w:val="center"/>
              <w:rPr>
                <w:rFonts w:ascii="CordiaUPC" w:hAnsi="CordiaUPC" w:cs="CordiaUPC"/>
                <w:sz w:val="24"/>
                <w:szCs w:val="24"/>
                <w:rtl/>
                <w:cs/>
                <w:lang w:val="en-US"/>
              </w:rPr>
            </w:pPr>
            <w:r w:rsidRPr="00F709EB">
              <w:rPr>
                <w:rFonts w:ascii="CordiaUPC" w:eastAsia="Times New Roman" w:hAnsi="CordiaUPC" w:cs="CordiaUPC"/>
                <w:sz w:val="24"/>
                <w:szCs w:val="24"/>
                <w:lang w:bidi="th-TH"/>
              </w:rPr>
              <w:t>30 September</w:t>
            </w:r>
            <w:r w:rsidRPr="00F709EB">
              <w:rPr>
                <w:rFonts w:ascii="CordiaUPC" w:hAnsi="CordiaUPC" w:cs="CordiaUPC" w:hint="cs"/>
                <w:sz w:val="24"/>
                <w:szCs w:val="24"/>
              </w:rPr>
              <w:t xml:space="preserve"> </w:t>
            </w:r>
            <w:r w:rsidR="00716A00" w:rsidRPr="00F709EB">
              <w:rPr>
                <w:rFonts w:ascii="CordiaUPC" w:hAnsi="CordiaUPC" w:cs="CordiaUPC"/>
                <w:sz w:val="24"/>
                <w:szCs w:val="24"/>
                <w:lang w:val="en-US"/>
              </w:rPr>
              <w:t>2022</w:t>
            </w:r>
          </w:p>
        </w:tc>
        <w:tc>
          <w:tcPr>
            <w:tcW w:w="1211" w:type="pct"/>
            <w:gridSpan w:val="3"/>
            <w:tcBorders>
              <w:top w:val="nil"/>
              <w:left w:val="nil"/>
              <w:bottom w:val="nil"/>
              <w:right w:val="nil"/>
            </w:tcBorders>
            <w:vAlign w:val="bottom"/>
          </w:tcPr>
          <w:p w14:paraId="141EE935" w14:textId="17056907" w:rsidR="00716A00" w:rsidRPr="00F709EB" w:rsidRDefault="00716A00" w:rsidP="00AD7C76">
            <w:pPr>
              <w:spacing w:line="240" w:lineRule="exact"/>
              <w:ind w:right="-86"/>
              <w:jc w:val="center"/>
              <w:rPr>
                <w:rFonts w:ascii="CordiaUPC" w:hAnsi="CordiaUPC" w:cs="CordiaUPC"/>
                <w:sz w:val="24"/>
                <w:szCs w:val="24"/>
                <w:rtl/>
                <w:cs/>
                <w:lang w:val="en-US"/>
              </w:rPr>
            </w:pPr>
            <w:r w:rsidRPr="00F709EB">
              <w:rPr>
                <w:rFonts w:ascii="CordiaUPC" w:hAnsi="CordiaUPC" w:cs="CordiaUPC"/>
                <w:sz w:val="24"/>
                <w:szCs w:val="24"/>
                <w:lang w:val="en-US"/>
              </w:rPr>
              <w:t>31 December 2021</w:t>
            </w:r>
          </w:p>
        </w:tc>
      </w:tr>
      <w:tr w:rsidR="00716A00" w:rsidRPr="00392524" w14:paraId="18E340F7" w14:textId="77777777" w:rsidTr="00DB486E">
        <w:tc>
          <w:tcPr>
            <w:tcW w:w="1127" w:type="pct"/>
            <w:vAlign w:val="bottom"/>
          </w:tcPr>
          <w:p w14:paraId="7AC85462" w14:textId="77777777" w:rsidR="00716A00" w:rsidRPr="00392524" w:rsidRDefault="00716A00" w:rsidP="00AD7C76">
            <w:pPr>
              <w:keepNext/>
              <w:keepLines/>
              <w:spacing w:line="240" w:lineRule="exact"/>
              <w:ind w:left="130" w:right="-125" w:hanging="119"/>
              <w:outlineLvl w:val="2"/>
              <w:rPr>
                <w:rFonts w:ascii="CordiaUPC" w:hAnsi="CordiaUPC" w:cs="CordiaUPC"/>
                <w:b/>
                <w:bCs/>
                <w:i/>
                <w:sz w:val="24"/>
                <w:szCs w:val="24"/>
                <w:rtl/>
                <w:cs/>
                <w:lang w:val="th-TH"/>
              </w:rPr>
            </w:pPr>
          </w:p>
        </w:tc>
        <w:tc>
          <w:tcPr>
            <w:tcW w:w="831" w:type="pct"/>
            <w:vAlign w:val="bottom"/>
          </w:tcPr>
          <w:p w14:paraId="725A23B1" w14:textId="3C8ECAB4" w:rsidR="00716A00" w:rsidRPr="00F709EB" w:rsidRDefault="00B125EE" w:rsidP="00AD7C76">
            <w:pPr>
              <w:spacing w:line="240" w:lineRule="exact"/>
              <w:ind w:left="-120" w:right="-100"/>
              <w:jc w:val="center"/>
              <w:rPr>
                <w:rFonts w:ascii="CordiaUPC" w:hAnsi="CordiaUPC" w:cs="CordiaUPC"/>
                <w:sz w:val="24"/>
                <w:szCs w:val="24"/>
                <w:rtl/>
                <w:cs/>
                <w:lang w:val="en-US"/>
              </w:rPr>
            </w:pPr>
            <w:r w:rsidRPr="00F709EB">
              <w:rPr>
                <w:rFonts w:ascii="CordiaUPC" w:eastAsia="Times New Roman" w:hAnsi="CordiaUPC" w:cs="CordiaUPC"/>
                <w:sz w:val="24"/>
                <w:szCs w:val="24"/>
                <w:lang w:bidi="th-TH"/>
              </w:rPr>
              <w:t>30 September</w:t>
            </w:r>
            <w:r w:rsidRPr="00F709EB">
              <w:rPr>
                <w:rFonts w:ascii="CordiaUPC" w:hAnsi="CordiaUPC" w:cs="CordiaUPC" w:hint="cs"/>
                <w:sz w:val="24"/>
                <w:szCs w:val="24"/>
              </w:rPr>
              <w:t xml:space="preserve"> </w:t>
            </w:r>
            <w:r w:rsidR="00716A00" w:rsidRPr="00F709EB">
              <w:rPr>
                <w:rFonts w:ascii="CordiaUPC" w:hAnsi="CordiaUPC" w:cs="CordiaUPC"/>
                <w:sz w:val="24"/>
                <w:szCs w:val="24"/>
                <w:lang w:val="en-US"/>
              </w:rPr>
              <w:t>2022</w:t>
            </w:r>
          </w:p>
        </w:tc>
        <w:tc>
          <w:tcPr>
            <w:tcW w:w="600" w:type="pct"/>
            <w:vAlign w:val="bottom"/>
          </w:tcPr>
          <w:p w14:paraId="07183EDB" w14:textId="77777777" w:rsidR="00716A00" w:rsidRPr="00F709EB" w:rsidRDefault="00716A00" w:rsidP="00AD7C76">
            <w:pPr>
              <w:spacing w:line="240" w:lineRule="exact"/>
              <w:ind w:left="-109" w:right="-93"/>
              <w:jc w:val="center"/>
              <w:rPr>
                <w:rFonts w:ascii="CordiaUPC" w:hAnsi="CordiaUPC" w:cs="CordiaUPC"/>
                <w:sz w:val="24"/>
                <w:szCs w:val="24"/>
                <w:rtl/>
                <w:cs/>
                <w:lang w:val="en-US"/>
              </w:rPr>
            </w:pPr>
            <w:r w:rsidRPr="00F709EB">
              <w:rPr>
                <w:rFonts w:ascii="CordiaUPC" w:hAnsi="CordiaUPC" w:cs="CordiaUPC" w:hint="cs"/>
                <w:sz w:val="24"/>
                <w:szCs w:val="24"/>
                <w:lang w:val="en-US"/>
              </w:rPr>
              <w:t>Maturities</w:t>
            </w:r>
          </w:p>
        </w:tc>
        <w:tc>
          <w:tcPr>
            <w:tcW w:w="378" w:type="pct"/>
            <w:vAlign w:val="bottom"/>
          </w:tcPr>
          <w:p w14:paraId="48300D48" w14:textId="77777777" w:rsidR="00716A00" w:rsidRPr="00F709EB" w:rsidRDefault="00716A00" w:rsidP="00AD7C76">
            <w:pPr>
              <w:spacing w:line="240" w:lineRule="exact"/>
              <w:ind w:left="-106" w:right="-86"/>
              <w:jc w:val="center"/>
              <w:rPr>
                <w:rFonts w:ascii="CordiaUPC" w:hAnsi="CordiaUPC" w:cs="CordiaUPC"/>
                <w:sz w:val="24"/>
                <w:szCs w:val="24"/>
                <w:rtl/>
                <w:cs/>
                <w:lang w:val="en-US"/>
              </w:rPr>
            </w:pPr>
            <w:r w:rsidRPr="00F709EB">
              <w:rPr>
                <w:rFonts w:ascii="CordiaUPC" w:hAnsi="CordiaUPC" w:cs="CordiaUPC" w:hint="cs"/>
                <w:sz w:val="24"/>
                <w:szCs w:val="24"/>
                <w:lang w:val="en-US"/>
              </w:rPr>
              <w:t>Domestic</w:t>
            </w:r>
          </w:p>
        </w:tc>
        <w:tc>
          <w:tcPr>
            <w:tcW w:w="436" w:type="pct"/>
            <w:vAlign w:val="bottom"/>
          </w:tcPr>
          <w:p w14:paraId="767A660F" w14:textId="77777777" w:rsidR="00716A00" w:rsidRPr="00F709EB" w:rsidRDefault="00716A00" w:rsidP="00AD7C76">
            <w:pPr>
              <w:spacing w:line="240" w:lineRule="exact"/>
              <w:ind w:left="-104" w:right="-86"/>
              <w:jc w:val="center"/>
              <w:rPr>
                <w:rFonts w:ascii="CordiaUPC" w:hAnsi="CordiaUPC" w:cs="CordiaUPC"/>
                <w:sz w:val="24"/>
                <w:szCs w:val="24"/>
                <w:rtl/>
                <w:cs/>
                <w:lang w:val="en-US"/>
              </w:rPr>
            </w:pPr>
            <w:r w:rsidRPr="00F709EB">
              <w:rPr>
                <w:rFonts w:ascii="CordiaUPC" w:hAnsi="CordiaUPC" w:cs="CordiaUPC" w:hint="cs"/>
                <w:sz w:val="24"/>
                <w:szCs w:val="24"/>
                <w:lang w:val="en-US"/>
              </w:rPr>
              <w:t>Foreign</w:t>
            </w:r>
          </w:p>
        </w:tc>
        <w:tc>
          <w:tcPr>
            <w:tcW w:w="417" w:type="pct"/>
            <w:vAlign w:val="bottom"/>
          </w:tcPr>
          <w:p w14:paraId="50AA44A9" w14:textId="77777777" w:rsidR="00716A00" w:rsidRPr="00F709EB" w:rsidRDefault="00716A00" w:rsidP="00AD7C76">
            <w:pPr>
              <w:spacing w:line="240" w:lineRule="exact"/>
              <w:ind w:left="-117" w:right="-86"/>
              <w:jc w:val="center"/>
              <w:rPr>
                <w:rFonts w:ascii="CordiaUPC" w:hAnsi="CordiaUPC" w:cs="CordiaUPC"/>
                <w:sz w:val="24"/>
                <w:szCs w:val="24"/>
                <w:rtl/>
                <w:cs/>
                <w:lang w:val="en-US"/>
              </w:rPr>
            </w:pPr>
            <w:r w:rsidRPr="00F709EB">
              <w:rPr>
                <w:rFonts w:ascii="CordiaUPC" w:hAnsi="CordiaUPC" w:cs="CordiaUPC" w:hint="cs"/>
                <w:sz w:val="24"/>
                <w:szCs w:val="24"/>
                <w:lang w:val="en-US"/>
              </w:rPr>
              <w:t>Total</w:t>
            </w:r>
          </w:p>
        </w:tc>
        <w:tc>
          <w:tcPr>
            <w:tcW w:w="406" w:type="pct"/>
            <w:vAlign w:val="bottom"/>
          </w:tcPr>
          <w:p w14:paraId="2F18E0EF" w14:textId="77777777" w:rsidR="00716A00" w:rsidRPr="00F709EB" w:rsidRDefault="00716A00" w:rsidP="00AD7C76">
            <w:pPr>
              <w:spacing w:line="240" w:lineRule="exact"/>
              <w:ind w:left="-64" w:right="-86"/>
              <w:jc w:val="center"/>
              <w:rPr>
                <w:rFonts w:ascii="CordiaUPC" w:hAnsi="CordiaUPC" w:cs="CordiaUPC"/>
                <w:sz w:val="24"/>
                <w:szCs w:val="24"/>
                <w:rtl/>
                <w:cs/>
                <w:lang w:val="en-US"/>
              </w:rPr>
            </w:pPr>
            <w:r w:rsidRPr="00F709EB">
              <w:rPr>
                <w:rFonts w:ascii="CordiaUPC" w:hAnsi="CordiaUPC" w:cs="CordiaUPC" w:hint="cs"/>
                <w:sz w:val="24"/>
                <w:szCs w:val="24"/>
                <w:lang w:val="en-US"/>
              </w:rPr>
              <w:t>Domestic</w:t>
            </w:r>
          </w:p>
        </w:tc>
        <w:tc>
          <w:tcPr>
            <w:tcW w:w="412" w:type="pct"/>
            <w:vAlign w:val="bottom"/>
          </w:tcPr>
          <w:p w14:paraId="687A0CFC" w14:textId="77777777" w:rsidR="00716A00" w:rsidRPr="00392524" w:rsidRDefault="00716A00" w:rsidP="00AD7C76">
            <w:pPr>
              <w:spacing w:line="240" w:lineRule="exact"/>
              <w:ind w:left="-93" w:right="-86"/>
              <w:jc w:val="center"/>
              <w:rPr>
                <w:rFonts w:ascii="CordiaUPC" w:hAnsi="CordiaUPC" w:cs="CordiaUPC"/>
                <w:sz w:val="24"/>
                <w:szCs w:val="24"/>
                <w:rtl/>
                <w:cs/>
                <w:lang w:val="en-US"/>
              </w:rPr>
            </w:pPr>
            <w:r w:rsidRPr="00392524">
              <w:rPr>
                <w:rFonts w:ascii="CordiaUPC" w:hAnsi="CordiaUPC" w:cs="CordiaUPC" w:hint="cs"/>
                <w:sz w:val="24"/>
                <w:szCs w:val="24"/>
                <w:lang w:val="en-US"/>
              </w:rPr>
              <w:t>Foreign</w:t>
            </w:r>
          </w:p>
        </w:tc>
        <w:tc>
          <w:tcPr>
            <w:tcW w:w="393" w:type="pct"/>
            <w:vAlign w:val="bottom"/>
          </w:tcPr>
          <w:p w14:paraId="2D51096C" w14:textId="77777777" w:rsidR="00716A00" w:rsidRPr="00392524" w:rsidRDefault="00716A00" w:rsidP="00AD7C76">
            <w:pPr>
              <w:spacing w:line="240" w:lineRule="exact"/>
              <w:ind w:left="-113" w:right="-86"/>
              <w:jc w:val="center"/>
              <w:rPr>
                <w:rFonts w:ascii="CordiaUPC" w:hAnsi="CordiaUPC" w:cs="CordiaUPC"/>
                <w:sz w:val="24"/>
                <w:szCs w:val="24"/>
                <w:lang w:val="en-US"/>
              </w:rPr>
            </w:pPr>
            <w:r w:rsidRPr="00392524">
              <w:rPr>
                <w:rFonts w:ascii="CordiaUPC" w:hAnsi="CordiaUPC" w:cs="CordiaUPC" w:hint="cs"/>
                <w:sz w:val="24"/>
                <w:szCs w:val="24"/>
                <w:lang w:val="en-US"/>
              </w:rPr>
              <w:t>Total</w:t>
            </w:r>
          </w:p>
        </w:tc>
      </w:tr>
      <w:tr w:rsidR="00716A00" w:rsidRPr="00392524" w14:paraId="3B2653D7" w14:textId="77777777" w:rsidTr="00DB486E">
        <w:trPr>
          <w:trHeight w:val="63"/>
        </w:trPr>
        <w:tc>
          <w:tcPr>
            <w:tcW w:w="1127" w:type="pct"/>
            <w:vAlign w:val="bottom"/>
          </w:tcPr>
          <w:p w14:paraId="613FF734" w14:textId="77777777" w:rsidR="00716A00" w:rsidRPr="00392524" w:rsidRDefault="00716A00" w:rsidP="00AD7C76">
            <w:pPr>
              <w:keepNext/>
              <w:keepLines/>
              <w:spacing w:line="240" w:lineRule="exact"/>
              <w:ind w:left="132" w:right="-126" w:hanging="120"/>
              <w:outlineLvl w:val="2"/>
              <w:rPr>
                <w:rFonts w:ascii="CordiaUPC" w:hAnsi="CordiaUPC" w:cs="CordiaUPC"/>
                <w:b/>
                <w:bCs/>
                <w:i/>
                <w:sz w:val="24"/>
                <w:szCs w:val="24"/>
                <w:rtl/>
                <w:cs/>
                <w:lang w:val="th-TH"/>
              </w:rPr>
            </w:pPr>
          </w:p>
        </w:tc>
        <w:tc>
          <w:tcPr>
            <w:tcW w:w="831" w:type="pct"/>
            <w:vAlign w:val="bottom"/>
          </w:tcPr>
          <w:p w14:paraId="6DFB7DEC" w14:textId="77777777" w:rsidR="00716A00" w:rsidRPr="00392524" w:rsidRDefault="00716A00" w:rsidP="00AD7C76">
            <w:pPr>
              <w:spacing w:line="240" w:lineRule="exact"/>
              <w:ind w:left="-120" w:right="-100"/>
              <w:jc w:val="center"/>
              <w:rPr>
                <w:rFonts w:ascii="CordiaUPC" w:hAnsi="CordiaUPC" w:cs="CordiaUPC"/>
                <w:i/>
                <w:iCs/>
                <w:sz w:val="24"/>
                <w:szCs w:val="24"/>
                <w:rtl/>
                <w:cs/>
                <w:lang w:val="en-US"/>
              </w:rPr>
            </w:pPr>
            <w:r w:rsidRPr="00392524">
              <w:rPr>
                <w:rFonts w:ascii="CordiaUPC" w:hAnsi="CordiaUPC" w:cs="CordiaUPC"/>
                <w:i/>
                <w:iCs/>
                <w:sz w:val="24"/>
                <w:szCs w:val="24"/>
                <w:lang w:val="en-US"/>
              </w:rPr>
              <w:t>(%)</w:t>
            </w:r>
          </w:p>
        </w:tc>
        <w:tc>
          <w:tcPr>
            <w:tcW w:w="600" w:type="pct"/>
            <w:vAlign w:val="bottom"/>
          </w:tcPr>
          <w:p w14:paraId="641AC67C" w14:textId="77777777" w:rsidR="00716A00" w:rsidRPr="00392524" w:rsidRDefault="00716A00" w:rsidP="00AD7C76">
            <w:pPr>
              <w:spacing w:line="240" w:lineRule="exact"/>
              <w:ind w:left="-109" w:right="-93"/>
              <w:jc w:val="center"/>
              <w:rPr>
                <w:rFonts w:ascii="CordiaUPC" w:hAnsi="CordiaUPC" w:cs="CordiaUPC"/>
                <w:i/>
                <w:iCs/>
                <w:sz w:val="24"/>
                <w:szCs w:val="24"/>
                <w:rtl/>
                <w:cs/>
                <w:lang w:val="th-TH"/>
              </w:rPr>
            </w:pPr>
          </w:p>
        </w:tc>
        <w:tc>
          <w:tcPr>
            <w:tcW w:w="2442" w:type="pct"/>
            <w:gridSpan w:val="6"/>
            <w:vAlign w:val="bottom"/>
          </w:tcPr>
          <w:p w14:paraId="723D77B5" w14:textId="77777777" w:rsidR="00716A00" w:rsidRPr="00392524" w:rsidRDefault="00716A00" w:rsidP="00AD7C76">
            <w:pPr>
              <w:spacing w:line="240" w:lineRule="exact"/>
              <w:ind w:left="-103" w:right="-86"/>
              <w:jc w:val="center"/>
              <w:rPr>
                <w:rFonts w:ascii="CordiaUPC" w:hAnsi="CordiaUPC" w:cs="CordiaUPC"/>
                <w:i/>
                <w:iCs/>
                <w:sz w:val="24"/>
                <w:szCs w:val="24"/>
                <w:rtl/>
                <w:cs/>
                <w:lang w:val="en-US"/>
              </w:rPr>
            </w:pPr>
            <w:r w:rsidRPr="00392524">
              <w:rPr>
                <w:rFonts w:ascii="CordiaUPC" w:hAnsi="CordiaUPC" w:cs="CordiaUPC" w:hint="cs"/>
                <w:i/>
                <w:iCs/>
                <w:sz w:val="24"/>
                <w:szCs w:val="24"/>
                <w:cs/>
                <w:lang w:val="en-US" w:bidi="th-TH"/>
              </w:rPr>
              <w:t>(</w:t>
            </w:r>
            <w:r w:rsidRPr="00392524">
              <w:rPr>
                <w:rFonts w:ascii="CordiaUPC" w:hAnsi="CordiaUPC" w:cs="CordiaUPC" w:hint="cs"/>
                <w:i/>
                <w:iCs/>
                <w:sz w:val="24"/>
                <w:szCs w:val="24"/>
                <w:lang w:val="en-US"/>
              </w:rPr>
              <w:t>in million Baht</w:t>
            </w:r>
            <w:r w:rsidRPr="00392524">
              <w:rPr>
                <w:rFonts w:ascii="CordiaUPC" w:hAnsi="CordiaUPC" w:cs="CordiaUPC" w:hint="cs"/>
                <w:i/>
                <w:iCs/>
                <w:sz w:val="24"/>
                <w:szCs w:val="24"/>
                <w:cs/>
                <w:lang w:val="en-US" w:bidi="th-TH"/>
              </w:rPr>
              <w:t>)</w:t>
            </w:r>
          </w:p>
        </w:tc>
      </w:tr>
      <w:tr w:rsidR="00DB486E" w:rsidRPr="00392524" w14:paraId="14FE2B0A" w14:textId="77777777" w:rsidTr="00DB486E">
        <w:tc>
          <w:tcPr>
            <w:tcW w:w="1127" w:type="pct"/>
          </w:tcPr>
          <w:p w14:paraId="486B26F6" w14:textId="77777777" w:rsidR="00DB486E" w:rsidRPr="00392524" w:rsidRDefault="00DB486E" w:rsidP="00DB486E">
            <w:pPr>
              <w:spacing w:line="240" w:lineRule="exact"/>
              <w:ind w:left="-9" w:right="-106" w:firstLine="18"/>
              <w:rPr>
                <w:rFonts w:ascii="CordiaUPC" w:hAnsi="CordiaUPC" w:cs="CordiaUPC"/>
                <w:sz w:val="24"/>
                <w:szCs w:val="24"/>
                <w:lang w:val="en-US"/>
              </w:rPr>
            </w:pPr>
            <w:r w:rsidRPr="00392524">
              <w:rPr>
                <w:rFonts w:ascii="CordiaUPC" w:hAnsi="CordiaUPC" w:cs="CordiaUPC" w:hint="cs"/>
                <w:sz w:val="24"/>
                <w:szCs w:val="24"/>
              </w:rPr>
              <w:t>Subordinated debentures</w:t>
            </w:r>
            <w:r w:rsidRPr="00392524">
              <w:rPr>
                <w:rFonts w:ascii="CordiaUPC" w:hAnsi="CordiaUPC" w:cs="CordiaUPC" w:hint="cs"/>
                <w:sz w:val="24"/>
                <w:szCs w:val="24"/>
                <w:vertAlign w:val="superscript"/>
                <w:cs/>
                <w:lang w:val="en-US" w:bidi="th-TH"/>
              </w:rPr>
              <w:t xml:space="preserve"> (</w:t>
            </w:r>
            <w:r w:rsidRPr="00392524">
              <w:rPr>
                <w:rFonts w:ascii="CordiaUPC" w:hAnsi="CordiaUPC" w:cs="CordiaUPC" w:hint="cs"/>
                <w:sz w:val="24"/>
                <w:szCs w:val="24"/>
                <w:vertAlign w:val="superscript"/>
                <w:lang w:val="en-US"/>
              </w:rPr>
              <w:t>1</w:t>
            </w:r>
            <w:r w:rsidRPr="00392524">
              <w:rPr>
                <w:rFonts w:ascii="CordiaUPC" w:hAnsi="CordiaUPC" w:cs="CordiaUPC" w:hint="cs"/>
                <w:sz w:val="24"/>
                <w:szCs w:val="24"/>
                <w:vertAlign w:val="superscript"/>
                <w:cs/>
                <w:lang w:val="en-US" w:bidi="th-TH"/>
              </w:rPr>
              <w:t>)</w:t>
            </w:r>
          </w:p>
        </w:tc>
        <w:tc>
          <w:tcPr>
            <w:tcW w:w="831" w:type="pct"/>
            <w:tcBorders>
              <w:top w:val="nil"/>
              <w:left w:val="nil"/>
              <w:bottom w:val="nil"/>
              <w:right w:val="nil"/>
            </w:tcBorders>
          </w:tcPr>
          <w:p w14:paraId="51C28CA0" w14:textId="6F031AEA" w:rsidR="00DB486E" w:rsidRPr="00392524" w:rsidRDefault="00DB486E" w:rsidP="00DB486E">
            <w:pPr>
              <w:spacing w:line="240" w:lineRule="exact"/>
              <w:ind w:left="-120" w:right="-100"/>
              <w:jc w:val="center"/>
              <w:rPr>
                <w:rFonts w:ascii="CordiaUPC" w:hAnsi="CordiaUPC" w:cs="CordiaUPC"/>
                <w:sz w:val="24"/>
                <w:szCs w:val="24"/>
                <w:lang w:val="en-US" w:bidi="th-TH"/>
              </w:rPr>
            </w:pPr>
            <w:r w:rsidRPr="00CF7D21">
              <w:rPr>
                <w:rFonts w:ascii="CordiaUPC" w:hAnsi="CordiaUPC" w:cs="CordiaUPC" w:hint="cs"/>
                <w:sz w:val="24"/>
                <w:szCs w:val="24"/>
              </w:rPr>
              <w:t>3.50,</w:t>
            </w:r>
            <w:r w:rsidRPr="00CF7D21">
              <w:rPr>
                <w:rFonts w:ascii="CordiaUPC" w:hAnsi="CordiaUPC" w:cs="CordiaUPC"/>
                <w:sz w:val="24"/>
                <w:szCs w:val="24"/>
              </w:rPr>
              <w:t xml:space="preserve"> </w:t>
            </w:r>
            <w:r w:rsidRPr="00CF7D21">
              <w:rPr>
                <w:rFonts w:ascii="CordiaUPC" w:hAnsi="CordiaUPC" w:cs="CordiaUPC" w:hint="cs"/>
                <w:sz w:val="24"/>
                <w:szCs w:val="24"/>
              </w:rPr>
              <w:t>4.00 and 4.90</w:t>
            </w:r>
          </w:p>
        </w:tc>
        <w:tc>
          <w:tcPr>
            <w:tcW w:w="600" w:type="pct"/>
          </w:tcPr>
          <w:p w14:paraId="2F99A720" w14:textId="761492FC" w:rsidR="00DB486E" w:rsidRPr="00392524" w:rsidRDefault="00DB486E" w:rsidP="00DB486E">
            <w:pPr>
              <w:spacing w:line="240" w:lineRule="exact"/>
              <w:ind w:left="-109" w:right="-93"/>
              <w:jc w:val="center"/>
              <w:rPr>
                <w:rFonts w:ascii="CordiaUPC" w:hAnsi="CordiaUPC" w:cs="CordiaUPC"/>
                <w:spacing w:val="-6"/>
                <w:sz w:val="24"/>
                <w:szCs w:val="24"/>
                <w:lang w:val="en-US"/>
              </w:rPr>
            </w:pPr>
            <w:r w:rsidRPr="00CF7D21">
              <w:rPr>
                <w:rFonts w:ascii="CordiaUPC" w:hAnsi="CordiaUPC" w:cs="CordiaUPC" w:hint="cs"/>
                <w:spacing w:val="-6"/>
                <w:sz w:val="24"/>
                <w:szCs w:val="24"/>
              </w:rPr>
              <w:t>2022</w:t>
            </w:r>
            <w:r w:rsidRPr="00CF7D21">
              <w:rPr>
                <w:rFonts w:ascii="CordiaUPC" w:hAnsi="CordiaUPC" w:cs="CordiaUPC" w:hint="cs"/>
                <w:sz w:val="24"/>
                <w:szCs w:val="24"/>
                <w:vertAlign w:val="superscript"/>
              </w:rPr>
              <w:t>(2)</w:t>
            </w:r>
            <w:r w:rsidRPr="00CF7D21">
              <w:rPr>
                <w:rFonts w:ascii="CordiaUPC" w:hAnsi="CordiaUPC" w:cs="CordiaUPC" w:hint="cs"/>
                <w:spacing w:val="-6"/>
                <w:sz w:val="24"/>
                <w:szCs w:val="24"/>
              </w:rPr>
              <w:t xml:space="preserve"> - 2024</w:t>
            </w:r>
            <w:r w:rsidRPr="00CF7D21">
              <w:rPr>
                <w:rFonts w:ascii="CordiaUPC" w:hAnsi="CordiaUPC" w:cs="CordiaUPC" w:hint="cs"/>
                <w:sz w:val="24"/>
                <w:szCs w:val="24"/>
                <w:vertAlign w:val="superscript"/>
              </w:rPr>
              <w:t>(2)</w:t>
            </w:r>
          </w:p>
        </w:tc>
        <w:tc>
          <w:tcPr>
            <w:tcW w:w="378" w:type="pct"/>
            <w:tcBorders>
              <w:top w:val="nil"/>
              <w:left w:val="nil"/>
              <w:bottom w:val="nil"/>
              <w:right w:val="nil"/>
            </w:tcBorders>
          </w:tcPr>
          <w:p w14:paraId="34AD37AA" w14:textId="0E57BFE4" w:rsidR="00DB486E" w:rsidRPr="00392524" w:rsidRDefault="00DB486E" w:rsidP="00DB486E">
            <w:pPr>
              <w:tabs>
                <w:tab w:val="decimal" w:pos="489"/>
              </w:tabs>
              <w:spacing w:line="240" w:lineRule="exact"/>
              <w:ind w:right="-86"/>
              <w:rPr>
                <w:rFonts w:ascii="CordiaUPC" w:hAnsi="CordiaUPC" w:cs="CordiaUPC"/>
                <w:sz w:val="24"/>
                <w:szCs w:val="24"/>
                <w:lang w:val="en-US"/>
              </w:rPr>
            </w:pPr>
            <w:r w:rsidRPr="002957C3">
              <w:rPr>
                <w:rFonts w:ascii="CordiaUPC" w:hAnsi="CordiaUPC" w:cs="CordiaUPC"/>
                <w:sz w:val="24"/>
                <w:szCs w:val="24"/>
              </w:rPr>
              <w:t>35,430</w:t>
            </w:r>
          </w:p>
        </w:tc>
        <w:tc>
          <w:tcPr>
            <w:tcW w:w="436" w:type="pct"/>
            <w:tcBorders>
              <w:top w:val="nil"/>
              <w:left w:val="nil"/>
              <w:bottom w:val="nil"/>
              <w:right w:val="nil"/>
            </w:tcBorders>
          </w:tcPr>
          <w:p w14:paraId="743D41B5" w14:textId="5769487F" w:rsidR="00DB486E" w:rsidRPr="00392524" w:rsidRDefault="00DB486E" w:rsidP="00DB486E">
            <w:pPr>
              <w:tabs>
                <w:tab w:val="decimal" w:pos="520"/>
              </w:tabs>
              <w:spacing w:line="240" w:lineRule="exact"/>
              <w:ind w:left="-118" w:right="-86" w:hanging="4"/>
              <w:jc w:val="center"/>
              <w:rPr>
                <w:rFonts w:ascii="CordiaUPC" w:hAnsi="CordiaUPC" w:cs="CordiaUPC"/>
                <w:sz w:val="24"/>
                <w:szCs w:val="24"/>
                <w:lang w:val="en-US"/>
              </w:rPr>
            </w:pPr>
            <w:r>
              <w:rPr>
                <w:rFonts w:ascii="CordiaUPC" w:hAnsi="CordiaUPC" w:cs="CordiaUPC"/>
                <w:sz w:val="24"/>
                <w:szCs w:val="24"/>
              </w:rPr>
              <w:t>14,065</w:t>
            </w:r>
          </w:p>
        </w:tc>
        <w:tc>
          <w:tcPr>
            <w:tcW w:w="417" w:type="pct"/>
            <w:tcBorders>
              <w:top w:val="nil"/>
              <w:left w:val="nil"/>
              <w:bottom w:val="nil"/>
              <w:right w:val="nil"/>
            </w:tcBorders>
          </w:tcPr>
          <w:p w14:paraId="6D0EAB7F" w14:textId="7D0F1297" w:rsidR="00DB486E" w:rsidRPr="00392524" w:rsidRDefault="00DB486E" w:rsidP="00DB486E">
            <w:pPr>
              <w:tabs>
                <w:tab w:val="decimal" w:pos="512"/>
              </w:tabs>
              <w:spacing w:line="240" w:lineRule="exact"/>
              <w:ind w:left="-119" w:right="-152"/>
              <w:rPr>
                <w:rFonts w:ascii="CordiaUPC" w:hAnsi="CordiaUPC" w:cs="CordiaUPC"/>
                <w:sz w:val="24"/>
                <w:szCs w:val="24"/>
                <w:rtl/>
                <w:cs/>
                <w:lang w:val="en-US"/>
              </w:rPr>
            </w:pPr>
            <w:r>
              <w:rPr>
                <w:rFonts w:ascii="CordiaUPC" w:hAnsi="CordiaUPC" w:cs="CordiaUPC"/>
                <w:sz w:val="24"/>
                <w:szCs w:val="24"/>
              </w:rPr>
              <w:t>49,495</w:t>
            </w:r>
          </w:p>
        </w:tc>
        <w:tc>
          <w:tcPr>
            <w:tcW w:w="406" w:type="pct"/>
            <w:tcBorders>
              <w:top w:val="nil"/>
              <w:left w:val="nil"/>
              <w:bottom w:val="nil"/>
              <w:right w:val="nil"/>
            </w:tcBorders>
          </w:tcPr>
          <w:p w14:paraId="66D612F5" w14:textId="6BCFC9E6" w:rsidR="00DB486E" w:rsidRPr="00392524" w:rsidRDefault="00DB486E" w:rsidP="00DB486E">
            <w:pPr>
              <w:tabs>
                <w:tab w:val="decimal" w:pos="549"/>
              </w:tabs>
              <w:spacing w:line="240" w:lineRule="exact"/>
              <w:ind w:right="-86"/>
              <w:rPr>
                <w:rFonts w:ascii="CordiaUPC" w:hAnsi="CordiaUPC" w:cs="CordiaUPC"/>
                <w:sz w:val="24"/>
                <w:szCs w:val="24"/>
                <w:lang w:val="en-US"/>
              </w:rPr>
            </w:pPr>
            <w:r w:rsidRPr="00392524">
              <w:rPr>
                <w:rFonts w:ascii="CordiaUPC" w:hAnsi="CordiaUPC" w:cs="CordiaUPC"/>
                <w:sz w:val="24"/>
                <w:szCs w:val="24"/>
                <w:lang w:val="en-US"/>
              </w:rPr>
              <w:t>35,430</w:t>
            </w:r>
          </w:p>
        </w:tc>
        <w:tc>
          <w:tcPr>
            <w:tcW w:w="412" w:type="pct"/>
            <w:tcBorders>
              <w:top w:val="nil"/>
              <w:left w:val="nil"/>
              <w:bottom w:val="nil"/>
              <w:right w:val="nil"/>
            </w:tcBorders>
          </w:tcPr>
          <w:p w14:paraId="3DA22988" w14:textId="06BF484D" w:rsidR="00DB486E" w:rsidRPr="00392524" w:rsidRDefault="00DB486E" w:rsidP="00DB486E">
            <w:pPr>
              <w:tabs>
                <w:tab w:val="decimal" w:pos="523"/>
              </w:tabs>
              <w:spacing w:line="240" w:lineRule="exact"/>
              <w:ind w:left="-108" w:right="-86"/>
              <w:rPr>
                <w:rFonts w:ascii="CordiaUPC" w:hAnsi="CordiaUPC" w:cs="CordiaUPC"/>
                <w:sz w:val="24"/>
                <w:szCs w:val="24"/>
                <w:lang w:val="en-US"/>
              </w:rPr>
            </w:pPr>
            <w:r w:rsidRPr="00392524">
              <w:rPr>
                <w:rFonts w:ascii="CordiaUPC" w:hAnsi="CordiaUPC" w:cs="CordiaUPC"/>
                <w:sz w:val="24"/>
                <w:szCs w:val="24"/>
                <w:lang w:val="en-US"/>
              </w:rPr>
              <w:t>13,368</w:t>
            </w:r>
          </w:p>
        </w:tc>
        <w:tc>
          <w:tcPr>
            <w:tcW w:w="393" w:type="pct"/>
            <w:tcBorders>
              <w:top w:val="nil"/>
              <w:left w:val="nil"/>
              <w:bottom w:val="nil"/>
              <w:right w:val="nil"/>
            </w:tcBorders>
          </w:tcPr>
          <w:p w14:paraId="112008CC" w14:textId="478B675F" w:rsidR="00DB486E" w:rsidRPr="00392524" w:rsidRDefault="00DB486E" w:rsidP="00DB486E">
            <w:pPr>
              <w:tabs>
                <w:tab w:val="decimal" w:pos="534"/>
              </w:tabs>
              <w:spacing w:line="240" w:lineRule="exact"/>
              <w:ind w:left="-119" w:right="-152"/>
              <w:jc w:val="both"/>
              <w:rPr>
                <w:rFonts w:ascii="CordiaUPC" w:hAnsi="CordiaUPC" w:cs="CordiaUPC"/>
                <w:sz w:val="24"/>
                <w:szCs w:val="24"/>
                <w:rtl/>
                <w:cs/>
                <w:lang w:val="en-US"/>
              </w:rPr>
            </w:pPr>
            <w:r w:rsidRPr="00392524">
              <w:rPr>
                <w:rFonts w:ascii="CordiaUPC" w:hAnsi="CordiaUPC" w:cs="CordiaUPC"/>
                <w:sz w:val="24"/>
                <w:szCs w:val="24"/>
                <w:lang w:val="en-US"/>
              </w:rPr>
              <w:t>48,798</w:t>
            </w:r>
          </w:p>
        </w:tc>
      </w:tr>
      <w:tr w:rsidR="00DB486E" w:rsidRPr="00392524" w14:paraId="3225455A" w14:textId="77777777" w:rsidTr="00F709EB">
        <w:tc>
          <w:tcPr>
            <w:tcW w:w="1127" w:type="pct"/>
          </w:tcPr>
          <w:p w14:paraId="75C5E98F" w14:textId="77777777" w:rsidR="00DB486E" w:rsidRPr="00392524" w:rsidRDefault="00DB486E" w:rsidP="00DB486E">
            <w:pPr>
              <w:spacing w:line="240" w:lineRule="exact"/>
              <w:ind w:left="-9" w:right="-106" w:firstLine="18"/>
              <w:rPr>
                <w:rFonts w:ascii="CordiaUPC" w:hAnsi="CordiaUPC" w:cs="CordiaUPC"/>
                <w:sz w:val="24"/>
                <w:szCs w:val="24"/>
              </w:rPr>
            </w:pPr>
            <w:r w:rsidRPr="00392524">
              <w:rPr>
                <w:rFonts w:ascii="CordiaUPC" w:hAnsi="CordiaUPC" w:cs="CordiaUPC" w:hint="cs"/>
                <w:sz w:val="24"/>
                <w:szCs w:val="24"/>
              </w:rPr>
              <w:t>Senior debentures</w:t>
            </w:r>
          </w:p>
        </w:tc>
        <w:tc>
          <w:tcPr>
            <w:tcW w:w="831" w:type="pct"/>
            <w:tcBorders>
              <w:top w:val="nil"/>
              <w:left w:val="nil"/>
              <w:bottom w:val="nil"/>
              <w:right w:val="nil"/>
            </w:tcBorders>
          </w:tcPr>
          <w:p w14:paraId="449E055D" w14:textId="430E6860" w:rsidR="00DB486E" w:rsidRPr="00392524" w:rsidRDefault="00DB486E" w:rsidP="00DB486E">
            <w:pPr>
              <w:spacing w:line="240" w:lineRule="exact"/>
              <w:ind w:left="-120" w:right="-100"/>
              <w:jc w:val="center"/>
              <w:rPr>
                <w:rFonts w:ascii="CordiaUPC" w:hAnsi="CordiaUPC" w:cs="CordiaUPC"/>
                <w:sz w:val="24"/>
                <w:szCs w:val="24"/>
                <w:cs/>
                <w:lang w:val="en-US" w:bidi="th-TH"/>
              </w:rPr>
            </w:pPr>
            <w:r w:rsidRPr="00CF7D21">
              <w:rPr>
                <w:rFonts w:ascii="CordiaUPC" w:hAnsi="CordiaUPC" w:cs="CordiaUPC" w:hint="cs"/>
                <w:sz w:val="24"/>
                <w:szCs w:val="24"/>
              </w:rPr>
              <w:t>6mLibor+1.05</w:t>
            </w:r>
            <w:r w:rsidRPr="0057641F">
              <w:rPr>
                <w:rFonts w:ascii="CordiaUPC" w:hAnsi="CordiaUPC" w:cs="CordiaUPC"/>
                <w:sz w:val="24"/>
                <w:szCs w:val="24"/>
              </w:rPr>
              <w:t>,</w:t>
            </w:r>
            <w:r w:rsidR="00F709EB">
              <w:rPr>
                <w:rFonts w:ascii="CordiaUPC" w:hAnsi="CordiaUPC" w:cs="CordiaUPC"/>
                <w:sz w:val="24"/>
                <w:szCs w:val="24"/>
              </w:rPr>
              <w:t xml:space="preserve"> </w:t>
            </w:r>
            <w:r w:rsidRPr="0057641F">
              <w:rPr>
                <w:rFonts w:ascii="CordiaUPC" w:hAnsi="CordiaUPC" w:cs="CordiaUPC"/>
                <w:sz w:val="24"/>
                <w:szCs w:val="24"/>
              </w:rPr>
              <w:t>SOFR 6</w:t>
            </w:r>
            <w:r w:rsidR="00F709EB">
              <w:rPr>
                <w:rFonts w:ascii="CordiaUPC" w:hAnsi="CordiaUPC" w:cs="CordiaUPC"/>
                <w:sz w:val="24"/>
                <w:szCs w:val="24"/>
              </w:rPr>
              <w:t>m</w:t>
            </w:r>
            <w:r w:rsidRPr="0057641F">
              <w:rPr>
                <w:rFonts w:ascii="CordiaUPC" w:hAnsi="CordiaUPC" w:cs="CordiaUPC"/>
                <w:sz w:val="24"/>
                <w:szCs w:val="24"/>
              </w:rPr>
              <w:t>+1.15</w:t>
            </w:r>
            <w:r w:rsidRPr="002957C3">
              <w:rPr>
                <w:rFonts w:ascii="CordiaUPC" w:hAnsi="CordiaUPC" w:cs="CordiaUPC" w:hint="cs"/>
                <w:sz w:val="24"/>
                <w:szCs w:val="24"/>
                <w:cs/>
              </w:rPr>
              <w:t xml:space="preserve"> </w:t>
            </w:r>
            <w:r w:rsidRPr="00CF7D21">
              <w:rPr>
                <w:rFonts w:ascii="CordiaUPC" w:hAnsi="CordiaUPC" w:cs="CordiaUPC" w:hint="cs"/>
                <w:sz w:val="24"/>
                <w:szCs w:val="24"/>
              </w:rPr>
              <w:t>and 0.</w:t>
            </w:r>
            <w:r w:rsidRPr="00CF7D21">
              <w:rPr>
                <w:rFonts w:ascii="CordiaUPC" w:hAnsi="CordiaUPC" w:cs="CordiaUPC"/>
                <w:sz w:val="24"/>
                <w:szCs w:val="24"/>
              </w:rPr>
              <w:t>48</w:t>
            </w:r>
            <w:r w:rsidRPr="00CF7D21">
              <w:rPr>
                <w:rFonts w:ascii="CordiaUPC" w:hAnsi="CordiaUPC" w:cs="CordiaUPC" w:hint="cs"/>
                <w:sz w:val="24"/>
                <w:szCs w:val="24"/>
              </w:rPr>
              <w:t>-0.85</w:t>
            </w:r>
          </w:p>
        </w:tc>
        <w:tc>
          <w:tcPr>
            <w:tcW w:w="600" w:type="pct"/>
            <w:vAlign w:val="bottom"/>
          </w:tcPr>
          <w:p w14:paraId="5B663320" w14:textId="77777777" w:rsidR="00DB486E" w:rsidRPr="00CF7D21" w:rsidRDefault="00DB486E" w:rsidP="00DB486E">
            <w:pPr>
              <w:spacing w:line="240" w:lineRule="exact"/>
              <w:ind w:left="-109" w:right="-93"/>
              <w:jc w:val="center"/>
              <w:rPr>
                <w:rFonts w:ascii="CordiaUPC" w:hAnsi="CordiaUPC" w:cs="CordiaUPC"/>
                <w:spacing w:val="-6"/>
                <w:sz w:val="24"/>
                <w:szCs w:val="24"/>
              </w:rPr>
            </w:pPr>
          </w:p>
          <w:p w14:paraId="3495257C" w14:textId="68C51C78" w:rsidR="00DB486E" w:rsidRPr="00392524" w:rsidRDefault="00DB486E" w:rsidP="00DB486E">
            <w:pPr>
              <w:spacing w:line="240" w:lineRule="exact"/>
              <w:ind w:left="-109" w:right="-93"/>
              <w:jc w:val="center"/>
              <w:rPr>
                <w:rFonts w:ascii="CordiaUPC" w:hAnsi="CordiaUPC" w:cs="CordiaUPC"/>
                <w:sz w:val="24"/>
                <w:szCs w:val="24"/>
                <w:lang w:val="en-US"/>
              </w:rPr>
            </w:pPr>
            <w:r w:rsidRPr="00CF7D21">
              <w:rPr>
                <w:rFonts w:ascii="CordiaUPC" w:hAnsi="CordiaUPC" w:cs="CordiaUPC" w:hint="cs"/>
                <w:spacing w:val="-6"/>
                <w:sz w:val="24"/>
                <w:szCs w:val="24"/>
              </w:rPr>
              <w:t>202</w:t>
            </w:r>
            <w:r w:rsidRPr="00CF7D21">
              <w:rPr>
                <w:rFonts w:ascii="CordiaUPC" w:hAnsi="CordiaUPC" w:cs="CordiaUPC"/>
                <w:spacing w:val="-6"/>
                <w:sz w:val="24"/>
                <w:szCs w:val="24"/>
              </w:rPr>
              <w:t>2</w:t>
            </w:r>
            <w:r w:rsidRPr="00CF7D21">
              <w:rPr>
                <w:rFonts w:ascii="CordiaUPC" w:hAnsi="CordiaUPC" w:cs="CordiaUPC" w:hint="cs"/>
                <w:spacing w:val="-6"/>
                <w:sz w:val="24"/>
                <w:szCs w:val="24"/>
              </w:rPr>
              <w:t xml:space="preserve"> </w:t>
            </w:r>
            <w:r>
              <w:rPr>
                <w:rFonts w:ascii="CordiaUPC" w:hAnsi="CordiaUPC" w:cs="CordiaUPC"/>
                <w:spacing w:val="-6"/>
                <w:sz w:val="24"/>
                <w:szCs w:val="24"/>
              </w:rPr>
              <w:t>–</w:t>
            </w:r>
            <w:r w:rsidRPr="00CF7D21">
              <w:rPr>
                <w:rFonts w:ascii="CordiaUPC" w:hAnsi="CordiaUPC" w:cs="CordiaUPC" w:hint="cs"/>
                <w:spacing w:val="-6"/>
                <w:sz w:val="24"/>
                <w:szCs w:val="24"/>
              </w:rPr>
              <w:t xml:space="preserve"> 202</w:t>
            </w:r>
            <w:r>
              <w:rPr>
                <w:rFonts w:ascii="CordiaUPC" w:hAnsi="CordiaUPC" w:cs="CordiaUPC"/>
                <w:spacing w:val="-6"/>
                <w:sz w:val="24"/>
                <w:szCs w:val="24"/>
              </w:rPr>
              <w:t>7</w:t>
            </w:r>
          </w:p>
        </w:tc>
        <w:tc>
          <w:tcPr>
            <w:tcW w:w="378" w:type="pct"/>
            <w:tcBorders>
              <w:top w:val="nil"/>
              <w:left w:val="nil"/>
              <w:bottom w:val="nil"/>
              <w:right w:val="nil"/>
            </w:tcBorders>
            <w:vAlign w:val="bottom"/>
          </w:tcPr>
          <w:p w14:paraId="58CBD818" w14:textId="0C0C8E0E" w:rsidR="00DB486E" w:rsidRPr="00DF79F7" w:rsidRDefault="00DB486E" w:rsidP="00DF79F7">
            <w:pPr>
              <w:tabs>
                <w:tab w:val="decimal" w:pos="329"/>
              </w:tabs>
              <w:spacing w:line="240" w:lineRule="exact"/>
              <w:ind w:left="-118" w:right="-86" w:hanging="4"/>
              <w:jc w:val="center"/>
              <w:rPr>
                <w:rFonts w:ascii="CordiaUPC" w:hAnsi="CordiaUPC" w:cs="CordiaUPC"/>
                <w:sz w:val="24"/>
                <w:szCs w:val="24"/>
              </w:rPr>
            </w:pPr>
            <w:r>
              <w:rPr>
                <w:rFonts w:ascii="CordiaUPC" w:hAnsi="CordiaUPC" w:cs="CordiaUPC"/>
                <w:sz w:val="24"/>
                <w:szCs w:val="24"/>
              </w:rPr>
              <w:t xml:space="preserve">           -</w:t>
            </w:r>
          </w:p>
        </w:tc>
        <w:tc>
          <w:tcPr>
            <w:tcW w:w="436" w:type="pct"/>
            <w:tcBorders>
              <w:top w:val="nil"/>
              <w:left w:val="nil"/>
              <w:bottom w:val="nil"/>
              <w:right w:val="nil"/>
            </w:tcBorders>
            <w:vAlign w:val="bottom"/>
          </w:tcPr>
          <w:p w14:paraId="1F2DE697" w14:textId="35F78005" w:rsidR="00DB486E" w:rsidRPr="00392524" w:rsidRDefault="00DB486E" w:rsidP="00DB486E">
            <w:pPr>
              <w:tabs>
                <w:tab w:val="decimal" w:pos="520"/>
              </w:tabs>
              <w:spacing w:line="240" w:lineRule="exact"/>
              <w:ind w:left="-118" w:right="-86" w:hanging="4"/>
              <w:jc w:val="center"/>
              <w:rPr>
                <w:rFonts w:ascii="CordiaUPC" w:hAnsi="CordiaUPC" w:cs="CordiaUPC"/>
                <w:sz w:val="24"/>
                <w:szCs w:val="24"/>
                <w:cs/>
                <w:lang w:val="en-US" w:bidi="th-TH"/>
              </w:rPr>
            </w:pPr>
            <w:r>
              <w:rPr>
                <w:rFonts w:ascii="CordiaUPC" w:hAnsi="CordiaUPC" w:cs="CordiaUPC"/>
                <w:sz w:val="24"/>
                <w:szCs w:val="24"/>
              </w:rPr>
              <w:t>18,606</w:t>
            </w:r>
          </w:p>
        </w:tc>
        <w:tc>
          <w:tcPr>
            <w:tcW w:w="417" w:type="pct"/>
            <w:tcBorders>
              <w:top w:val="nil"/>
              <w:left w:val="nil"/>
              <w:bottom w:val="nil"/>
              <w:right w:val="nil"/>
            </w:tcBorders>
            <w:vAlign w:val="bottom"/>
          </w:tcPr>
          <w:p w14:paraId="3EF3E87A" w14:textId="72F7057F" w:rsidR="00DB486E" w:rsidRPr="00392524" w:rsidRDefault="00DB486E" w:rsidP="00DB486E">
            <w:pPr>
              <w:tabs>
                <w:tab w:val="decimal" w:pos="512"/>
              </w:tabs>
              <w:spacing w:line="240" w:lineRule="exact"/>
              <w:ind w:left="-119" w:right="-152"/>
              <w:rPr>
                <w:rFonts w:ascii="CordiaUPC" w:hAnsi="CordiaUPC" w:cs="CordiaUPC"/>
                <w:sz w:val="24"/>
                <w:szCs w:val="24"/>
                <w:lang w:val="en-US"/>
              </w:rPr>
            </w:pPr>
            <w:r>
              <w:rPr>
                <w:rFonts w:ascii="CordiaUPC" w:hAnsi="CordiaUPC" w:cs="CordiaUPC"/>
                <w:sz w:val="24"/>
                <w:szCs w:val="24"/>
              </w:rPr>
              <w:t>18,606</w:t>
            </w:r>
          </w:p>
        </w:tc>
        <w:tc>
          <w:tcPr>
            <w:tcW w:w="406" w:type="pct"/>
            <w:tcBorders>
              <w:top w:val="nil"/>
              <w:left w:val="nil"/>
              <w:bottom w:val="nil"/>
              <w:right w:val="nil"/>
            </w:tcBorders>
            <w:vAlign w:val="bottom"/>
          </w:tcPr>
          <w:p w14:paraId="2E2A5DF3" w14:textId="6C0450B9" w:rsidR="00DB486E" w:rsidRPr="00392524" w:rsidRDefault="00DB486E" w:rsidP="00DB486E">
            <w:pPr>
              <w:tabs>
                <w:tab w:val="decimal" w:pos="549"/>
              </w:tabs>
              <w:spacing w:line="240" w:lineRule="exact"/>
              <w:ind w:left="-110" w:right="-86"/>
              <w:rPr>
                <w:rFonts w:ascii="CordiaUPC" w:hAnsi="CordiaUPC" w:cs="CordiaUPC"/>
                <w:sz w:val="24"/>
                <w:szCs w:val="24"/>
                <w:lang w:val="en-US"/>
              </w:rPr>
            </w:pPr>
            <w:r w:rsidRPr="00392524">
              <w:rPr>
                <w:rFonts w:ascii="CordiaUPC" w:hAnsi="CordiaUPC" w:cs="CordiaUPC"/>
                <w:sz w:val="24"/>
                <w:szCs w:val="24"/>
                <w:lang w:val="en-US"/>
              </w:rPr>
              <w:t>-</w:t>
            </w:r>
          </w:p>
        </w:tc>
        <w:tc>
          <w:tcPr>
            <w:tcW w:w="412" w:type="pct"/>
            <w:tcBorders>
              <w:top w:val="nil"/>
              <w:left w:val="nil"/>
              <w:bottom w:val="nil"/>
              <w:right w:val="nil"/>
            </w:tcBorders>
            <w:vAlign w:val="bottom"/>
          </w:tcPr>
          <w:p w14:paraId="2A62EDA6" w14:textId="32019C34" w:rsidR="00DB486E" w:rsidRPr="00392524" w:rsidRDefault="00DB486E" w:rsidP="00DB486E">
            <w:pPr>
              <w:tabs>
                <w:tab w:val="decimal" w:pos="523"/>
              </w:tabs>
              <w:spacing w:line="240" w:lineRule="exact"/>
              <w:ind w:left="-108" w:right="-86"/>
              <w:rPr>
                <w:rFonts w:ascii="CordiaUPC" w:hAnsi="CordiaUPC" w:cs="CordiaUPC"/>
                <w:sz w:val="24"/>
                <w:szCs w:val="24"/>
                <w:lang w:val="en-US"/>
              </w:rPr>
            </w:pPr>
            <w:r w:rsidRPr="00392524">
              <w:rPr>
                <w:rFonts w:ascii="CordiaUPC" w:hAnsi="CordiaUPC" w:cs="CordiaUPC"/>
                <w:sz w:val="24"/>
                <w:szCs w:val="24"/>
                <w:lang w:val="en-US"/>
              </w:rPr>
              <w:t>14,207</w:t>
            </w:r>
          </w:p>
        </w:tc>
        <w:tc>
          <w:tcPr>
            <w:tcW w:w="393" w:type="pct"/>
            <w:tcBorders>
              <w:top w:val="nil"/>
              <w:left w:val="nil"/>
              <w:bottom w:val="nil"/>
              <w:right w:val="nil"/>
            </w:tcBorders>
            <w:vAlign w:val="bottom"/>
          </w:tcPr>
          <w:p w14:paraId="3043BFE3" w14:textId="58E5EDD0" w:rsidR="00DB486E" w:rsidRPr="00392524" w:rsidRDefault="00DB486E" w:rsidP="00DB486E">
            <w:pPr>
              <w:tabs>
                <w:tab w:val="decimal" w:pos="534"/>
              </w:tabs>
              <w:spacing w:line="240" w:lineRule="exact"/>
              <w:ind w:left="-119" w:right="-152"/>
              <w:jc w:val="both"/>
              <w:rPr>
                <w:rFonts w:ascii="CordiaUPC" w:hAnsi="CordiaUPC" w:cs="CordiaUPC"/>
                <w:sz w:val="24"/>
                <w:szCs w:val="24"/>
                <w:lang w:val="en-US"/>
              </w:rPr>
            </w:pPr>
            <w:r w:rsidRPr="00392524">
              <w:rPr>
                <w:rFonts w:ascii="CordiaUPC" w:hAnsi="CordiaUPC" w:cs="CordiaUPC"/>
                <w:sz w:val="24"/>
                <w:szCs w:val="24"/>
                <w:lang w:val="en-US"/>
              </w:rPr>
              <w:t>14,207</w:t>
            </w:r>
          </w:p>
        </w:tc>
      </w:tr>
      <w:tr w:rsidR="00DB486E" w:rsidRPr="00392524" w14:paraId="180FC409" w14:textId="77777777" w:rsidTr="00DB486E">
        <w:tc>
          <w:tcPr>
            <w:tcW w:w="1127" w:type="pct"/>
            <w:tcBorders>
              <w:top w:val="nil"/>
              <w:left w:val="nil"/>
              <w:bottom w:val="nil"/>
              <w:right w:val="nil"/>
            </w:tcBorders>
            <w:vAlign w:val="bottom"/>
          </w:tcPr>
          <w:p w14:paraId="5AE25806" w14:textId="77777777" w:rsidR="00DB486E" w:rsidRPr="00392524" w:rsidRDefault="00DB486E" w:rsidP="00DB486E">
            <w:pPr>
              <w:spacing w:line="240" w:lineRule="exact"/>
              <w:ind w:left="-9" w:right="-107" w:firstLine="18"/>
              <w:rPr>
                <w:rFonts w:ascii="CordiaUPC" w:hAnsi="CordiaUPC" w:cs="CordiaUPC"/>
                <w:sz w:val="24"/>
                <w:szCs w:val="24"/>
                <w:lang w:val="en-US"/>
              </w:rPr>
            </w:pPr>
            <w:r w:rsidRPr="00392524">
              <w:rPr>
                <w:rFonts w:ascii="CordiaUPC" w:hAnsi="CordiaUPC" w:cs="CordiaUPC" w:hint="cs"/>
                <w:sz w:val="24"/>
                <w:szCs w:val="24"/>
                <w:lang w:val="en-US"/>
              </w:rPr>
              <w:t xml:space="preserve">Bills of exchange </w:t>
            </w:r>
            <w:r w:rsidRPr="00392524">
              <w:rPr>
                <w:rFonts w:ascii="CordiaUPC" w:hAnsi="CordiaUPC" w:cs="CordiaUPC" w:hint="cs"/>
                <w:sz w:val="24"/>
                <w:szCs w:val="24"/>
                <w:vertAlign w:val="superscript"/>
                <w:cs/>
                <w:lang w:val="en-US" w:bidi="th-TH"/>
              </w:rPr>
              <w:t>(</w:t>
            </w:r>
            <w:r w:rsidRPr="00392524">
              <w:rPr>
                <w:rFonts w:ascii="CordiaUPC" w:hAnsi="CordiaUPC" w:cs="CordiaUPC" w:hint="cs"/>
                <w:sz w:val="24"/>
                <w:szCs w:val="24"/>
                <w:vertAlign w:val="superscript"/>
                <w:lang w:val="en-US"/>
              </w:rPr>
              <w:t>3</w:t>
            </w:r>
            <w:r w:rsidRPr="00392524">
              <w:rPr>
                <w:rFonts w:ascii="CordiaUPC" w:hAnsi="CordiaUPC" w:cs="CordiaUPC" w:hint="cs"/>
                <w:sz w:val="24"/>
                <w:szCs w:val="24"/>
                <w:vertAlign w:val="superscript"/>
                <w:cs/>
                <w:lang w:val="en-US" w:bidi="th-TH"/>
              </w:rPr>
              <w:t>)</w:t>
            </w:r>
          </w:p>
        </w:tc>
        <w:tc>
          <w:tcPr>
            <w:tcW w:w="831" w:type="pct"/>
            <w:vAlign w:val="bottom"/>
          </w:tcPr>
          <w:p w14:paraId="3857BF36" w14:textId="14237545" w:rsidR="00DB486E" w:rsidRPr="007D3AE8" w:rsidRDefault="00DB486E" w:rsidP="00DB486E">
            <w:pPr>
              <w:spacing w:line="240" w:lineRule="exact"/>
              <w:ind w:left="-120" w:right="-100"/>
              <w:jc w:val="center"/>
              <w:rPr>
                <w:rFonts w:ascii="CordiaUPC" w:hAnsi="CordiaUPC" w:cs="CordiaUPC"/>
                <w:sz w:val="24"/>
                <w:szCs w:val="24"/>
                <w:lang w:val="en-US" w:bidi="th-TH"/>
              </w:rPr>
            </w:pPr>
            <w:r w:rsidRPr="00CF7D21">
              <w:rPr>
                <w:rFonts w:ascii="CordiaUPC" w:hAnsi="CordiaUPC" w:cs="CordiaUPC"/>
                <w:sz w:val="24"/>
                <w:szCs w:val="24"/>
              </w:rPr>
              <w:t>2.15</w:t>
            </w:r>
            <w:r w:rsidRPr="00CF7D21">
              <w:rPr>
                <w:rFonts w:ascii="CordiaUPC" w:hAnsi="CordiaUPC" w:cs="CordiaUPC" w:hint="cs"/>
                <w:sz w:val="24"/>
                <w:szCs w:val="24"/>
                <w:cs/>
              </w:rPr>
              <w:t xml:space="preserve"> </w:t>
            </w:r>
            <w:r w:rsidRPr="00CF7D21">
              <w:rPr>
                <w:rFonts w:ascii="CordiaUPC" w:hAnsi="CordiaUPC" w:cs="CordiaUPC"/>
                <w:sz w:val="24"/>
                <w:szCs w:val="24"/>
              </w:rPr>
              <w:t>and</w:t>
            </w:r>
          </w:p>
        </w:tc>
        <w:tc>
          <w:tcPr>
            <w:tcW w:w="600" w:type="pct"/>
            <w:tcBorders>
              <w:top w:val="nil"/>
              <w:left w:val="nil"/>
              <w:bottom w:val="nil"/>
              <w:right w:val="nil"/>
            </w:tcBorders>
            <w:vAlign w:val="bottom"/>
          </w:tcPr>
          <w:p w14:paraId="194F5D13" w14:textId="27A6F47D" w:rsidR="00DB486E" w:rsidRPr="00392524" w:rsidRDefault="00DB486E" w:rsidP="00DB486E">
            <w:pPr>
              <w:spacing w:line="240" w:lineRule="exact"/>
              <w:ind w:left="-109" w:right="-93"/>
              <w:jc w:val="center"/>
              <w:rPr>
                <w:rFonts w:ascii="CordiaUPC" w:hAnsi="CordiaUPC" w:cs="CordiaUPC"/>
                <w:sz w:val="24"/>
                <w:szCs w:val="24"/>
                <w:lang w:val="en-US"/>
              </w:rPr>
            </w:pPr>
            <w:r w:rsidRPr="00CF7D21">
              <w:rPr>
                <w:rFonts w:ascii="CordiaUPC" w:hAnsi="CordiaUPC" w:cs="CordiaUPC" w:hint="cs"/>
                <w:sz w:val="24"/>
                <w:szCs w:val="24"/>
              </w:rPr>
              <w:t xml:space="preserve">At call and </w:t>
            </w:r>
          </w:p>
        </w:tc>
        <w:tc>
          <w:tcPr>
            <w:tcW w:w="378" w:type="pct"/>
            <w:tcBorders>
              <w:top w:val="nil"/>
              <w:left w:val="nil"/>
              <w:bottom w:val="nil"/>
              <w:right w:val="nil"/>
            </w:tcBorders>
            <w:vAlign w:val="bottom"/>
          </w:tcPr>
          <w:p w14:paraId="14B26F4E" w14:textId="77777777" w:rsidR="00DB486E" w:rsidRPr="00392524" w:rsidRDefault="00DB486E" w:rsidP="00DB486E">
            <w:pPr>
              <w:tabs>
                <w:tab w:val="decimal" w:pos="489"/>
              </w:tabs>
              <w:spacing w:line="240" w:lineRule="exact"/>
              <w:ind w:left="-110" w:right="-86"/>
              <w:rPr>
                <w:rFonts w:ascii="CordiaUPC" w:hAnsi="CordiaUPC" w:cs="CordiaUPC"/>
                <w:sz w:val="24"/>
                <w:szCs w:val="24"/>
                <w:lang w:val="en-US"/>
              </w:rPr>
            </w:pPr>
          </w:p>
        </w:tc>
        <w:tc>
          <w:tcPr>
            <w:tcW w:w="436" w:type="pct"/>
            <w:tcBorders>
              <w:top w:val="nil"/>
              <w:left w:val="nil"/>
              <w:right w:val="nil"/>
            </w:tcBorders>
            <w:vAlign w:val="bottom"/>
          </w:tcPr>
          <w:p w14:paraId="1C64CF2A" w14:textId="77777777" w:rsidR="00DB486E" w:rsidRPr="00392524" w:rsidRDefault="00DB486E" w:rsidP="00DB486E">
            <w:pPr>
              <w:tabs>
                <w:tab w:val="decimal" w:pos="612"/>
              </w:tabs>
              <w:spacing w:line="240" w:lineRule="exact"/>
              <w:ind w:left="-118" w:right="-86" w:hanging="4"/>
              <w:jc w:val="center"/>
              <w:rPr>
                <w:rFonts w:ascii="CordiaUPC" w:hAnsi="CordiaUPC" w:cs="CordiaUPC"/>
                <w:sz w:val="24"/>
                <w:szCs w:val="24"/>
                <w:lang w:val="en-US"/>
              </w:rPr>
            </w:pPr>
          </w:p>
        </w:tc>
        <w:tc>
          <w:tcPr>
            <w:tcW w:w="417" w:type="pct"/>
            <w:tcBorders>
              <w:top w:val="nil"/>
              <w:left w:val="nil"/>
              <w:right w:val="nil"/>
            </w:tcBorders>
            <w:vAlign w:val="bottom"/>
          </w:tcPr>
          <w:p w14:paraId="626C5134" w14:textId="77777777" w:rsidR="00DB486E" w:rsidRPr="00392524" w:rsidRDefault="00DB486E" w:rsidP="00DB486E">
            <w:pPr>
              <w:tabs>
                <w:tab w:val="decimal" w:pos="512"/>
              </w:tabs>
              <w:spacing w:line="240" w:lineRule="exact"/>
              <w:ind w:left="-119" w:right="-152"/>
              <w:rPr>
                <w:rFonts w:ascii="CordiaUPC" w:hAnsi="CordiaUPC" w:cs="CordiaUPC"/>
                <w:sz w:val="24"/>
                <w:szCs w:val="24"/>
                <w:lang w:val="en-US"/>
              </w:rPr>
            </w:pPr>
          </w:p>
        </w:tc>
        <w:tc>
          <w:tcPr>
            <w:tcW w:w="406" w:type="pct"/>
            <w:tcBorders>
              <w:top w:val="nil"/>
              <w:left w:val="nil"/>
              <w:bottom w:val="nil"/>
              <w:right w:val="nil"/>
            </w:tcBorders>
            <w:vAlign w:val="bottom"/>
          </w:tcPr>
          <w:p w14:paraId="707414A6" w14:textId="77777777" w:rsidR="00DB486E" w:rsidRPr="00392524" w:rsidRDefault="00DB486E" w:rsidP="00DB486E">
            <w:pPr>
              <w:tabs>
                <w:tab w:val="decimal" w:pos="549"/>
              </w:tabs>
              <w:spacing w:line="240" w:lineRule="exact"/>
              <w:ind w:left="-110" w:right="-86"/>
              <w:rPr>
                <w:rFonts w:ascii="CordiaUPC" w:hAnsi="CordiaUPC" w:cs="CordiaUPC"/>
                <w:sz w:val="24"/>
                <w:szCs w:val="24"/>
                <w:lang w:val="en-US"/>
              </w:rPr>
            </w:pPr>
          </w:p>
        </w:tc>
        <w:tc>
          <w:tcPr>
            <w:tcW w:w="412" w:type="pct"/>
            <w:tcBorders>
              <w:top w:val="nil"/>
              <w:left w:val="nil"/>
              <w:right w:val="nil"/>
            </w:tcBorders>
            <w:vAlign w:val="bottom"/>
          </w:tcPr>
          <w:p w14:paraId="30491F90" w14:textId="77777777" w:rsidR="00DB486E" w:rsidRPr="00392524" w:rsidRDefault="00DB486E" w:rsidP="00DB486E">
            <w:pPr>
              <w:tabs>
                <w:tab w:val="decimal" w:pos="569"/>
              </w:tabs>
              <w:spacing w:line="240" w:lineRule="exact"/>
              <w:ind w:left="-108" w:right="-86"/>
              <w:rPr>
                <w:rFonts w:ascii="CordiaUPC" w:hAnsi="CordiaUPC" w:cs="CordiaUPC"/>
                <w:sz w:val="24"/>
                <w:szCs w:val="24"/>
                <w:lang w:val="en-US" w:bidi="th-TH"/>
              </w:rPr>
            </w:pPr>
          </w:p>
        </w:tc>
        <w:tc>
          <w:tcPr>
            <w:tcW w:w="393" w:type="pct"/>
            <w:tcBorders>
              <w:top w:val="nil"/>
              <w:left w:val="nil"/>
              <w:right w:val="nil"/>
            </w:tcBorders>
            <w:vAlign w:val="bottom"/>
          </w:tcPr>
          <w:p w14:paraId="004CA983" w14:textId="77777777" w:rsidR="00DB486E" w:rsidRPr="00392524" w:rsidRDefault="00DB486E" w:rsidP="00DB486E">
            <w:pPr>
              <w:tabs>
                <w:tab w:val="decimal" w:pos="534"/>
              </w:tabs>
              <w:spacing w:line="240" w:lineRule="exact"/>
              <w:ind w:left="-119" w:right="-152"/>
              <w:jc w:val="both"/>
              <w:rPr>
                <w:rFonts w:ascii="CordiaUPC" w:hAnsi="CordiaUPC" w:cs="CordiaUPC"/>
                <w:sz w:val="24"/>
                <w:szCs w:val="24"/>
                <w:lang w:val="en-US"/>
              </w:rPr>
            </w:pPr>
          </w:p>
        </w:tc>
      </w:tr>
      <w:tr w:rsidR="00DB486E" w:rsidRPr="00392524" w14:paraId="62394A7F" w14:textId="77777777" w:rsidTr="00DB486E">
        <w:tc>
          <w:tcPr>
            <w:tcW w:w="1127" w:type="pct"/>
            <w:tcBorders>
              <w:top w:val="nil"/>
              <w:left w:val="nil"/>
              <w:bottom w:val="nil"/>
              <w:right w:val="nil"/>
            </w:tcBorders>
            <w:vAlign w:val="bottom"/>
          </w:tcPr>
          <w:p w14:paraId="2FE03EA6" w14:textId="77777777" w:rsidR="00DB486E" w:rsidRPr="00392524" w:rsidRDefault="00DB486E" w:rsidP="00DB486E">
            <w:pPr>
              <w:spacing w:line="240" w:lineRule="exact"/>
              <w:ind w:left="-9" w:right="-107" w:firstLine="18"/>
              <w:rPr>
                <w:rFonts w:ascii="CordiaUPC" w:hAnsi="CordiaUPC" w:cs="CordiaUPC"/>
                <w:sz w:val="24"/>
                <w:szCs w:val="24"/>
                <w:lang w:val="en-US"/>
              </w:rPr>
            </w:pPr>
            <w:r w:rsidRPr="00392524">
              <w:rPr>
                <w:rFonts w:ascii="CordiaUPC" w:hAnsi="CordiaUPC" w:cs="CordiaUPC" w:hint="cs"/>
                <w:sz w:val="24"/>
                <w:szCs w:val="24"/>
                <w:lang w:val="en-US"/>
              </w:rPr>
              <w:t xml:space="preserve">  </w:t>
            </w:r>
            <w:r w:rsidRPr="00392524">
              <w:rPr>
                <w:rFonts w:ascii="CordiaUPC" w:hAnsi="CordiaUPC" w:cs="CordiaUPC"/>
                <w:sz w:val="24"/>
                <w:szCs w:val="24"/>
                <w:lang w:val="en-US"/>
              </w:rPr>
              <w:t xml:space="preserve">  </w:t>
            </w:r>
            <w:r w:rsidRPr="00392524">
              <w:rPr>
                <w:rFonts w:ascii="CordiaUPC" w:hAnsi="CordiaUPC" w:cs="CordiaUPC" w:hint="cs"/>
                <w:sz w:val="24"/>
                <w:szCs w:val="24"/>
                <w:lang w:val="en-US"/>
              </w:rPr>
              <w:t>and promissory notes</w:t>
            </w:r>
          </w:p>
        </w:tc>
        <w:tc>
          <w:tcPr>
            <w:tcW w:w="831" w:type="pct"/>
            <w:tcBorders>
              <w:top w:val="nil"/>
              <w:left w:val="nil"/>
              <w:bottom w:val="nil"/>
              <w:right w:val="nil"/>
            </w:tcBorders>
            <w:vAlign w:val="bottom"/>
          </w:tcPr>
          <w:p w14:paraId="48D0430C" w14:textId="6E84D6B1" w:rsidR="00DB486E" w:rsidRPr="00392524" w:rsidRDefault="00DB486E" w:rsidP="00DB486E">
            <w:pPr>
              <w:spacing w:line="240" w:lineRule="exact"/>
              <w:ind w:left="-120" w:right="-100"/>
              <w:jc w:val="center"/>
              <w:rPr>
                <w:rFonts w:ascii="CordiaUPC" w:hAnsi="CordiaUPC" w:cs="CordiaUPC"/>
                <w:sz w:val="24"/>
                <w:szCs w:val="24"/>
              </w:rPr>
            </w:pPr>
            <w:r w:rsidRPr="00CF7D21">
              <w:rPr>
                <w:rFonts w:ascii="CordiaUPC" w:hAnsi="CordiaUPC" w:cs="CordiaUPC"/>
                <w:sz w:val="24"/>
                <w:szCs w:val="24"/>
              </w:rPr>
              <w:t>0.05</w:t>
            </w:r>
            <w:r w:rsidR="00DF79F7">
              <w:rPr>
                <w:rFonts w:ascii="CordiaUPC" w:hAnsi="CordiaUPC" w:cs="CordiaUPC"/>
                <w:sz w:val="24"/>
                <w:szCs w:val="24"/>
              </w:rPr>
              <w:t>-</w:t>
            </w:r>
            <w:r w:rsidRPr="00CF7D21">
              <w:rPr>
                <w:rFonts w:ascii="CordiaUPC" w:hAnsi="CordiaUPC" w:cs="CordiaUPC"/>
                <w:sz w:val="24"/>
                <w:szCs w:val="24"/>
              </w:rPr>
              <w:t xml:space="preserve">2.50                 </w:t>
            </w:r>
            <w:r w:rsidRPr="00CF7D21">
              <w:rPr>
                <w:rFonts w:ascii="CordiaUPC" w:hAnsi="CordiaUPC" w:cs="CordiaUPC" w:hint="cs"/>
                <w:sz w:val="24"/>
                <w:szCs w:val="24"/>
                <w:cs/>
              </w:rPr>
              <w:t xml:space="preserve"> </w:t>
            </w:r>
          </w:p>
        </w:tc>
        <w:tc>
          <w:tcPr>
            <w:tcW w:w="600" w:type="pct"/>
            <w:tcBorders>
              <w:top w:val="nil"/>
              <w:left w:val="nil"/>
              <w:bottom w:val="nil"/>
              <w:right w:val="nil"/>
            </w:tcBorders>
            <w:vAlign w:val="bottom"/>
          </w:tcPr>
          <w:p w14:paraId="78A9001E" w14:textId="5DF6EF9E" w:rsidR="00DB486E" w:rsidRPr="00392524" w:rsidRDefault="00DB486E" w:rsidP="00DB486E">
            <w:pPr>
              <w:spacing w:line="240" w:lineRule="exact"/>
              <w:ind w:left="-109" w:right="-93"/>
              <w:jc w:val="center"/>
              <w:rPr>
                <w:rFonts w:ascii="CordiaUPC" w:hAnsi="CordiaUPC" w:cs="CordiaUPC"/>
                <w:sz w:val="24"/>
                <w:szCs w:val="24"/>
                <w:lang w:val="en-US"/>
              </w:rPr>
            </w:pPr>
            <w:r w:rsidRPr="00CF7D21">
              <w:rPr>
                <w:rFonts w:ascii="CordiaUPC" w:hAnsi="CordiaUPC" w:cs="CordiaUPC" w:hint="cs"/>
                <w:sz w:val="24"/>
                <w:szCs w:val="24"/>
              </w:rPr>
              <w:t>2012</w:t>
            </w:r>
          </w:p>
        </w:tc>
        <w:tc>
          <w:tcPr>
            <w:tcW w:w="378" w:type="pct"/>
            <w:tcBorders>
              <w:top w:val="nil"/>
              <w:left w:val="nil"/>
              <w:bottom w:val="nil"/>
              <w:right w:val="nil"/>
            </w:tcBorders>
            <w:vAlign w:val="bottom"/>
          </w:tcPr>
          <w:p w14:paraId="06767A29" w14:textId="65536CBE" w:rsidR="00DB486E" w:rsidRPr="00392524" w:rsidRDefault="00DB486E" w:rsidP="00DB486E">
            <w:pPr>
              <w:tabs>
                <w:tab w:val="decimal" w:pos="489"/>
              </w:tabs>
              <w:spacing w:line="240" w:lineRule="exact"/>
              <w:ind w:left="-110" w:right="-86"/>
              <w:rPr>
                <w:rFonts w:ascii="CordiaUPC" w:hAnsi="CordiaUPC" w:cs="CordiaUPC"/>
                <w:sz w:val="24"/>
                <w:szCs w:val="24"/>
                <w:lang w:val="en-US"/>
              </w:rPr>
            </w:pPr>
            <w:r>
              <w:rPr>
                <w:rFonts w:ascii="CordiaUPC" w:hAnsi="CordiaUPC" w:cs="CordiaUPC"/>
                <w:sz w:val="24"/>
                <w:szCs w:val="24"/>
              </w:rPr>
              <w:t>9</w:t>
            </w:r>
          </w:p>
        </w:tc>
        <w:tc>
          <w:tcPr>
            <w:tcW w:w="436" w:type="pct"/>
            <w:tcBorders>
              <w:top w:val="nil"/>
              <w:left w:val="nil"/>
              <w:right w:val="nil"/>
            </w:tcBorders>
            <w:vAlign w:val="bottom"/>
          </w:tcPr>
          <w:p w14:paraId="0A3922BB" w14:textId="4C7FA7E3" w:rsidR="00DB486E" w:rsidRPr="00DF79F7" w:rsidRDefault="00DB486E" w:rsidP="00DF79F7">
            <w:pPr>
              <w:tabs>
                <w:tab w:val="decimal" w:pos="597"/>
              </w:tabs>
              <w:spacing w:line="240" w:lineRule="exact"/>
              <w:ind w:left="-108" w:right="-251"/>
              <w:rPr>
                <w:rFonts w:ascii="CordiaUPC" w:hAnsi="CordiaUPC" w:cs="CordiaUPC"/>
                <w:sz w:val="24"/>
                <w:szCs w:val="24"/>
              </w:rPr>
            </w:pPr>
            <w:r>
              <w:rPr>
                <w:rFonts w:ascii="CordiaUPC" w:hAnsi="CordiaUPC" w:cs="CordiaUPC"/>
                <w:sz w:val="24"/>
                <w:szCs w:val="24"/>
              </w:rPr>
              <w:t>-</w:t>
            </w:r>
          </w:p>
        </w:tc>
        <w:tc>
          <w:tcPr>
            <w:tcW w:w="417" w:type="pct"/>
            <w:tcBorders>
              <w:top w:val="nil"/>
              <w:left w:val="nil"/>
              <w:right w:val="nil"/>
            </w:tcBorders>
            <w:vAlign w:val="bottom"/>
          </w:tcPr>
          <w:p w14:paraId="4CF61D60" w14:textId="58589AC3" w:rsidR="00DB486E" w:rsidRPr="00392524" w:rsidRDefault="00DB486E" w:rsidP="00DB486E">
            <w:pPr>
              <w:tabs>
                <w:tab w:val="decimal" w:pos="512"/>
              </w:tabs>
              <w:spacing w:line="240" w:lineRule="exact"/>
              <w:ind w:left="-119" w:right="-152"/>
              <w:rPr>
                <w:rFonts w:ascii="CordiaUPC" w:hAnsi="CordiaUPC" w:cs="CordiaUPC"/>
                <w:sz w:val="24"/>
                <w:szCs w:val="24"/>
                <w:lang w:val="en-US"/>
              </w:rPr>
            </w:pPr>
            <w:r>
              <w:rPr>
                <w:rFonts w:ascii="CordiaUPC" w:hAnsi="CordiaUPC" w:cs="CordiaUPC"/>
                <w:sz w:val="24"/>
                <w:szCs w:val="24"/>
              </w:rPr>
              <w:t>9</w:t>
            </w:r>
          </w:p>
        </w:tc>
        <w:tc>
          <w:tcPr>
            <w:tcW w:w="406" w:type="pct"/>
            <w:tcBorders>
              <w:top w:val="nil"/>
              <w:left w:val="nil"/>
              <w:bottom w:val="nil"/>
              <w:right w:val="nil"/>
            </w:tcBorders>
            <w:vAlign w:val="bottom"/>
          </w:tcPr>
          <w:p w14:paraId="18D1C39E" w14:textId="632CF485" w:rsidR="00DB486E" w:rsidRPr="00392524" w:rsidRDefault="00DB486E" w:rsidP="00DB486E">
            <w:pPr>
              <w:tabs>
                <w:tab w:val="decimal" w:pos="549"/>
              </w:tabs>
              <w:spacing w:line="240" w:lineRule="exact"/>
              <w:ind w:left="-110" w:right="-86"/>
              <w:rPr>
                <w:rFonts w:ascii="CordiaUPC" w:eastAsia="Times New Roman" w:hAnsi="CordiaUPC" w:cs="CordiaUPC"/>
                <w:sz w:val="24"/>
                <w:szCs w:val="24"/>
              </w:rPr>
            </w:pPr>
            <w:r w:rsidRPr="00392524">
              <w:rPr>
                <w:rFonts w:ascii="CordiaUPC" w:hAnsi="CordiaUPC" w:cs="CordiaUPC"/>
                <w:sz w:val="24"/>
                <w:szCs w:val="24"/>
                <w:lang w:val="en-US"/>
              </w:rPr>
              <w:t>10</w:t>
            </w:r>
          </w:p>
        </w:tc>
        <w:tc>
          <w:tcPr>
            <w:tcW w:w="412" w:type="pct"/>
            <w:tcBorders>
              <w:top w:val="nil"/>
              <w:left w:val="nil"/>
              <w:right w:val="nil"/>
            </w:tcBorders>
            <w:vAlign w:val="bottom"/>
          </w:tcPr>
          <w:p w14:paraId="424A52C6" w14:textId="72B8770C" w:rsidR="00DB486E" w:rsidRPr="00392524" w:rsidRDefault="00DB486E" w:rsidP="00DB486E">
            <w:pPr>
              <w:tabs>
                <w:tab w:val="decimal" w:pos="523"/>
              </w:tabs>
              <w:spacing w:line="240" w:lineRule="exact"/>
              <w:ind w:left="-108" w:right="-86"/>
              <w:rPr>
                <w:rFonts w:ascii="CordiaUPC" w:eastAsia="Times New Roman" w:hAnsi="CordiaUPC" w:cs="CordiaUPC"/>
                <w:sz w:val="24"/>
                <w:szCs w:val="24"/>
              </w:rPr>
            </w:pPr>
            <w:r w:rsidRPr="00392524">
              <w:rPr>
                <w:rFonts w:ascii="CordiaUPC" w:hAnsi="CordiaUPC" w:cs="CordiaUPC"/>
                <w:sz w:val="24"/>
                <w:szCs w:val="24"/>
                <w:lang w:val="en-US"/>
              </w:rPr>
              <w:t>-</w:t>
            </w:r>
          </w:p>
        </w:tc>
        <w:tc>
          <w:tcPr>
            <w:tcW w:w="393" w:type="pct"/>
            <w:tcBorders>
              <w:top w:val="nil"/>
              <w:left w:val="nil"/>
              <w:right w:val="nil"/>
            </w:tcBorders>
            <w:vAlign w:val="bottom"/>
          </w:tcPr>
          <w:p w14:paraId="38564F9F" w14:textId="2C8C5BB8" w:rsidR="00DB486E" w:rsidRPr="00392524" w:rsidRDefault="00DB486E" w:rsidP="00DB486E">
            <w:pPr>
              <w:tabs>
                <w:tab w:val="decimal" w:pos="534"/>
              </w:tabs>
              <w:spacing w:line="240" w:lineRule="exact"/>
              <w:ind w:left="-119" w:right="-152"/>
              <w:jc w:val="both"/>
              <w:rPr>
                <w:rFonts w:ascii="CordiaUPC" w:eastAsia="Times New Roman" w:hAnsi="CordiaUPC" w:cs="CordiaUPC"/>
                <w:sz w:val="24"/>
                <w:szCs w:val="24"/>
              </w:rPr>
            </w:pPr>
            <w:r w:rsidRPr="00392524">
              <w:rPr>
                <w:rFonts w:ascii="CordiaUPC" w:hAnsi="CordiaUPC" w:cs="CordiaUPC"/>
                <w:sz w:val="24"/>
                <w:szCs w:val="24"/>
                <w:lang w:val="en-US"/>
              </w:rPr>
              <w:t>10</w:t>
            </w:r>
          </w:p>
        </w:tc>
      </w:tr>
      <w:tr w:rsidR="00DB486E" w:rsidRPr="00392524" w14:paraId="64F57337" w14:textId="77777777" w:rsidTr="00DB486E">
        <w:tc>
          <w:tcPr>
            <w:tcW w:w="1127" w:type="pct"/>
            <w:vAlign w:val="bottom"/>
          </w:tcPr>
          <w:p w14:paraId="4AEBCBC5" w14:textId="77777777" w:rsidR="00DB486E" w:rsidRPr="00392524" w:rsidRDefault="00DB486E" w:rsidP="00DB486E">
            <w:pPr>
              <w:spacing w:line="240" w:lineRule="exact"/>
              <w:ind w:left="-9" w:right="-562" w:firstLine="18"/>
              <w:jc w:val="thaiDistribute"/>
              <w:rPr>
                <w:rFonts w:ascii="CordiaUPC" w:hAnsi="CordiaUPC" w:cs="CordiaUPC"/>
                <w:sz w:val="24"/>
                <w:szCs w:val="24"/>
                <w:lang w:val="en-US"/>
              </w:rPr>
            </w:pPr>
            <w:r w:rsidRPr="00392524">
              <w:rPr>
                <w:rFonts w:ascii="CordiaUPC" w:hAnsi="CordiaUPC" w:cs="CordiaUPC" w:hint="cs"/>
                <w:sz w:val="24"/>
                <w:szCs w:val="24"/>
                <w:lang w:val="en-US"/>
              </w:rPr>
              <w:t>Other borrowings</w:t>
            </w:r>
          </w:p>
        </w:tc>
        <w:tc>
          <w:tcPr>
            <w:tcW w:w="831" w:type="pct"/>
            <w:tcBorders>
              <w:top w:val="nil"/>
              <w:left w:val="nil"/>
              <w:bottom w:val="nil"/>
              <w:right w:val="nil"/>
            </w:tcBorders>
            <w:vAlign w:val="bottom"/>
          </w:tcPr>
          <w:p w14:paraId="52F5120B" w14:textId="65FF51A3" w:rsidR="00DB486E" w:rsidRPr="00392524" w:rsidRDefault="00DB486E" w:rsidP="00DB486E">
            <w:pPr>
              <w:spacing w:line="240" w:lineRule="exact"/>
              <w:ind w:left="-120" w:right="-100"/>
              <w:jc w:val="center"/>
              <w:rPr>
                <w:rFonts w:ascii="CordiaUPC" w:hAnsi="CordiaUPC" w:cs="CordiaUPC"/>
                <w:sz w:val="24"/>
                <w:szCs w:val="24"/>
              </w:rPr>
            </w:pPr>
            <w:r w:rsidRPr="00CF7D21">
              <w:rPr>
                <w:rFonts w:ascii="CordiaUPC" w:hAnsi="CordiaUPC" w:cs="CordiaUPC" w:hint="cs"/>
                <w:sz w:val="24"/>
                <w:szCs w:val="24"/>
              </w:rPr>
              <w:t>0.00-0.75</w:t>
            </w:r>
          </w:p>
        </w:tc>
        <w:tc>
          <w:tcPr>
            <w:tcW w:w="600" w:type="pct"/>
            <w:vAlign w:val="bottom"/>
          </w:tcPr>
          <w:p w14:paraId="1EC202CB" w14:textId="08FECE5B" w:rsidR="00DB486E" w:rsidRPr="00392524" w:rsidRDefault="00DB486E" w:rsidP="00DB486E">
            <w:pPr>
              <w:spacing w:line="240" w:lineRule="exact"/>
              <w:ind w:left="-109" w:right="-93"/>
              <w:jc w:val="center"/>
              <w:rPr>
                <w:rFonts w:ascii="CordiaUPC" w:hAnsi="CordiaUPC" w:cs="CordiaUPC"/>
                <w:sz w:val="24"/>
                <w:szCs w:val="24"/>
                <w:lang w:val="en-US"/>
              </w:rPr>
            </w:pPr>
            <w:r w:rsidRPr="00CF7D21">
              <w:rPr>
                <w:rFonts w:ascii="CordiaUPC" w:hAnsi="CordiaUPC" w:cs="CordiaUPC" w:hint="cs"/>
                <w:sz w:val="24"/>
                <w:szCs w:val="24"/>
              </w:rPr>
              <w:t>202</w:t>
            </w:r>
            <w:r w:rsidRPr="00CF7D21">
              <w:rPr>
                <w:rFonts w:ascii="CordiaUPC" w:hAnsi="CordiaUPC" w:cs="CordiaUPC"/>
                <w:sz w:val="24"/>
                <w:szCs w:val="24"/>
              </w:rPr>
              <w:t>2</w:t>
            </w:r>
            <w:r w:rsidRPr="00CF7D21">
              <w:rPr>
                <w:rFonts w:ascii="CordiaUPC" w:hAnsi="CordiaUPC" w:cs="CordiaUPC" w:hint="cs"/>
                <w:sz w:val="24"/>
                <w:szCs w:val="24"/>
                <w:cs/>
              </w:rPr>
              <w:t xml:space="preserve"> - </w:t>
            </w:r>
            <w:r w:rsidRPr="00CF7D21">
              <w:rPr>
                <w:rFonts w:ascii="CordiaUPC" w:hAnsi="CordiaUPC" w:cs="CordiaUPC" w:hint="cs"/>
                <w:sz w:val="24"/>
                <w:szCs w:val="24"/>
              </w:rPr>
              <w:t>2031</w:t>
            </w:r>
          </w:p>
        </w:tc>
        <w:tc>
          <w:tcPr>
            <w:tcW w:w="378" w:type="pct"/>
            <w:tcBorders>
              <w:left w:val="nil"/>
              <w:right w:val="nil"/>
            </w:tcBorders>
            <w:vAlign w:val="bottom"/>
          </w:tcPr>
          <w:p w14:paraId="4440622D" w14:textId="323F3F6B" w:rsidR="00DB486E" w:rsidRPr="00392524" w:rsidRDefault="00DB486E" w:rsidP="00DB486E">
            <w:pPr>
              <w:pBdr>
                <w:bottom w:val="single" w:sz="4" w:space="1" w:color="auto"/>
              </w:pBdr>
              <w:tabs>
                <w:tab w:val="decimal" w:pos="489"/>
              </w:tabs>
              <w:spacing w:line="240" w:lineRule="exact"/>
              <w:ind w:left="-115" w:right="-86"/>
              <w:rPr>
                <w:rFonts w:ascii="CordiaUPC" w:hAnsi="CordiaUPC" w:cs="CordiaUPC"/>
                <w:sz w:val="24"/>
                <w:szCs w:val="24"/>
                <w:lang w:val="en-US"/>
              </w:rPr>
            </w:pPr>
            <w:r>
              <w:rPr>
                <w:rFonts w:ascii="CordiaUPC" w:hAnsi="CordiaUPC" w:cs="CordiaUPC"/>
                <w:sz w:val="24"/>
                <w:szCs w:val="24"/>
              </w:rPr>
              <w:t>14</w:t>
            </w:r>
          </w:p>
        </w:tc>
        <w:tc>
          <w:tcPr>
            <w:tcW w:w="436" w:type="pct"/>
            <w:tcBorders>
              <w:left w:val="nil"/>
              <w:right w:val="nil"/>
            </w:tcBorders>
            <w:vAlign w:val="bottom"/>
          </w:tcPr>
          <w:p w14:paraId="750329B8" w14:textId="3F70B4DA" w:rsidR="00DB486E" w:rsidRPr="00392524" w:rsidRDefault="00DB486E" w:rsidP="00D11A37">
            <w:pPr>
              <w:pBdr>
                <w:bottom w:val="single" w:sz="4" w:space="1" w:color="auto"/>
              </w:pBdr>
              <w:tabs>
                <w:tab w:val="decimal" w:pos="597"/>
              </w:tabs>
              <w:spacing w:line="240" w:lineRule="exact"/>
              <w:ind w:right="-432"/>
              <w:rPr>
                <w:rFonts w:ascii="CordiaUPC" w:hAnsi="CordiaUPC" w:cs="CordiaUPC"/>
                <w:sz w:val="24"/>
                <w:szCs w:val="24"/>
                <w:lang w:val="en-US"/>
              </w:rPr>
            </w:pPr>
            <w:r>
              <w:rPr>
                <w:rFonts w:ascii="CordiaUPC" w:hAnsi="CordiaUPC" w:cs="CordiaUPC"/>
                <w:sz w:val="24"/>
                <w:szCs w:val="24"/>
              </w:rPr>
              <w:t>59</w:t>
            </w:r>
          </w:p>
        </w:tc>
        <w:tc>
          <w:tcPr>
            <w:tcW w:w="417" w:type="pct"/>
            <w:tcBorders>
              <w:left w:val="nil"/>
              <w:right w:val="nil"/>
            </w:tcBorders>
            <w:vAlign w:val="bottom"/>
          </w:tcPr>
          <w:p w14:paraId="15645BBA" w14:textId="61D6E5E3" w:rsidR="00DB486E" w:rsidRPr="00392524" w:rsidRDefault="00DB486E" w:rsidP="00DB486E">
            <w:pPr>
              <w:pBdr>
                <w:bottom w:val="single" w:sz="4" w:space="1" w:color="auto"/>
              </w:pBdr>
              <w:tabs>
                <w:tab w:val="decimal" w:pos="512"/>
              </w:tabs>
              <w:spacing w:line="240" w:lineRule="exact"/>
              <w:ind w:right="-86"/>
              <w:rPr>
                <w:rFonts w:ascii="CordiaUPC" w:hAnsi="CordiaUPC" w:cs="CordiaUPC"/>
                <w:sz w:val="24"/>
                <w:szCs w:val="24"/>
                <w:lang w:val="en-US"/>
              </w:rPr>
            </w:pPr>
            <w:r>
              <w:rPr>
                <w:rFonts w:ascii="CordiaUPC" w:hAnsi="CordiaUPC" w:cs="CordiaUPC"/>
                <w:sz w:val="24"/>
                <w:szCs w:val="24"/>
              </w:rPr>
              <w:t>73</w:t>
            </w:r>
          </w:p>
        </w:tc>
        <w:tc>
          <w:tcPr>
            <w:tcW w:w="406" w:type="pct"/>
            <w:tcBorders>
              <w:top w:val="nil"/>
              <w:left w:val="nil"/>
              <w:bottom w:val="nil"/>
              <w:right w:val="nil"/>
            </w:tcBorders>
            <w:vAlign w:val="bottom"/>
          </w:tcPr>
          <w:p w14:paraId="461FA6FE" w14:textId="6DBB97A2" w:rsidR="00DB486E" w:rsidRPr="00392524" w:rsidRDefault="00DB486E" w:rsidP="00DB486E">
            <w:pPr>
              <w:pBdr>
                <w:bottom w:val="single" w:sz="4" w:space="1" w:color="auto"/>
              </w:pBdr>
              <w:tabs>
                <w:tab w:val="decimal" w:pos="549"/>
              </w:tabs>
              <w:spacing w:line="240" w:lineRule="exact"/>
              <w:ind w:left="-34" w:right="-193"/>
              <w:rPr>
                <w:rFonts w:ascii="CordiaUPC" w:eastAsia="Times New Roman" w:hAnsi="CordiaUPC" w:cs="CordiaUPC"/>
                <w:sz w:val="24"/>
                <w:szCs w:val="24"/>
              </w:rPr>
            </w:pPr>
            <w:r w:rsidRPr="00392524">
              <w:rPr>
                <w:rFonts w:ascii="CordiaUPC" w:hAnsi="CordiaUPC" w:cs="CordiaUPC"/>
                <w:sz w:val="24"/>
                <w:szCs w:val="24"/>
                <w:lang w:val="en-US"/>
              </w:rPr>
              <w:t>19</w:t>
            </w:r>
          </w:p>
        </w:tc>
        <w:tc>
          <w:tcPr>
            <w:tcW w:w="412" w:type="pct"/>
            <w:tcBorders>
              <w:left w:val="nil"/>
              <w:bottom w:val="nil"/>
              <w:right w:val="nil"/>
            </w:tcBorders>
            <w:vAlign w:val="bottom"/>
          </w:tcPr>
          <w:p w14:paraId="47562F7F" w14:textId="4B6A7890" w:rsidR="00DB486E" w:rsidRPr="00392524" w:rsidRDefault="00DB486E" w:rsidP="00DB486E">
            <w:pPr>
              <w:pBdr>
                <w:bottom w:val="single" w:sz="4" w:space="1" w:color="auto"/>
              </w:pBdr>
              <w:tabs>
                <w:tab w:val="decimal" w:pos="523"/>
              </w:tabs>
              <w:spacing w:line="240" w:lineRule="exact"/>
              <w:ind w:right="-86"/>
              <w:rPr>
                <w:rFonts w:ascii="CordiaUPC" w:eastAsia="Times New Roman" w:hAnsi="CordiaUPC" w:cs="CordiaUPC"/>
                <w:sz w:val="24"/>
                <w:szCs w:val="24"/>
              </w:rPr>
            </w:pPr>
            <w:r w:rsidRPr="00392524">
              <w:rPr>
                <w:rFonts w:ascii="CordiaUPC" w:hAnsi="CordiaUPC" w:cs="CordiaUPC"/>
                <w:sz w:val="24"/>
                <w:szCs w:val="24"/>
                <w:lang w:val="en-US"/>
              </w:rPr>
              <w:t>64</w:t>
            </w:r>
          </w:p>
        </w:tc>
        <w:tc>
          <w:tcPr>
            <w:tcW w:w="393" w:type="pct"/>
            <w:tcBorders>
              <w:left w:val="nil"/>
              <w:bottom w:val="nil"/>
              <w:right w:val="nil"/>
            </w:tcBorders>
            <w:vAlign w:val="bottom"/>
          </w:tcPr>
          <w:p w14:paraId="5068F114" w14:textId="6CE4EEA8" w:rsidR="00DB486E" w:rsidRPr="00392524" w:rsidRDefault="00DB486E" w:rsidP="00DB486E">
            <w:pPr>
              <w:pBdr>
                <w:bottom w:val="single" w:sz="4" w:space="1" w:color="auto"/>
              </w:pBdr>
              <w:tabs>
                <w:tab w:val="decimal" w:pos="534"/>
              </w:tabs>
              <w:spacing w:line="240" w:lineRule="exact"/>
              <w:ind w:right="-86"/>
              <w:jc w:val="both"/>
              <w:rPr>
                <w:rFonts w:ascii="CordiaUPC" w:eastAsia="Times New Roman" w:hAnsi="CordiaUPC" w:cs="CordiaUPC"/>
                <w:sz w:val="24"/>
                <w:szCs w:val="24"/>
              </w:rPr>
            </w:pPr>
            <w:r w:rsidRPr="00392524">
              <w:rPr>
                <w:rFonts w:ascii="CordiaUPC" w:hAnsi="CordiaUPC" w:cs="CordiaUPC"/>
                <w:sz w:val="24"/>
                <w:szCs w:val="24"/>
                <w:lang w:val="en-US"/>
              </w:rPr>
              <w:t>83</w:t>
            </w:r>
          </w:p>
        </w:tc>
      </w:tr>
      <w:tr w:rsidR="00DB486E" w:rsidRPr="00392524" w14:paraId="6E57A4FC" w14:textId="77777777" w:rsidTr="00DB486E">
        <w:tc>
          <w:tcPr>
            <w:tcW w:w="1127" w:type="pct"/>
            <w:tcBorders>
              <w:bottom w:val="nil"/>
            </w:tcBorders>
            <w:vAlign w:val="bottom"/>
          </w:tcPr>
          <w:p w14:paraId="3751F4D9" w14:textId="77777777" w:rsidR="00DB486E" w:rsidRPr="00392524" w:rsidRDefault="00DB486E" w:rsidP="00DB486E">
            <w:pPr>
              <w:tabs>
                <w:tab w:val="left" w:pos="293"/>
              </w:tabs>
              <w:spacing w:line="240" w:lineRule="exact"/>
              <w:ind w:left="-9" w:right="-292" w:firstLine="18"/>
              <w:rPr>
                <w:rFonts w:ascii="CordiaUPC" w:hAnsi="CordiaUPC" w:cs="CordiaUPC"/>
                <w:b/>
                <w:bCs/>
                <w:spacing w:val="-6"/>
                <w:sz w:val="24"/>
                <w:szCs w:val="24"/>
              </w:rPr>
            </w:pPr>
            <w:r w:rsidRPr="00392524">
              <w:rPr>
                <w:rFonts w:ascii="CordiaUPC" w:hAnsi="CordiaUPC" w:cs="CordiaUPC" w:hint="cs"/>
                <w:b/>
                <w:bCs/>
                <w:sz w:val="24"/>
                <w:szCs w:val="24"/>
              </w:rPr>
              <w:t>Total</w:t>
            </w:r>
          </w:p>
        </w:tc>
        <w:tc>
          <w:tcPr>
            <w:tcW w:w="831" w:type="pct"/>
            <w:tcBorders>
              <w:top w:val="nil"/>
              <w:left w:val="nil"/>
              <w:bottom w:val="nil"/>
              <w:right w:val="nil"/>
            </w:tcBorders>
            <w:vAlign w:val="bottom"/>
          </w:tcPr>
          <w:p w14:paraId="5E2B09F0" w14:textId="77777777" w:rsidR="00DB486E" w:rsidRPr="00392524" w:rsidRDefault="00DB486E" w:rsidP="00DB486E">
            <w:pPr>
              <w:spacing w:line="240" w:lineRule="exact"/>
              <w:ind w:left="-120" w:right="-100"/>
              <w:jc w:val="center"/>
              <w:rPr>
                <w:rFonts w:ascii="CordiaUPC" w:hAnsi="CordiaUPC" w:cs="CordiaUPC"/>
                <w:b/>
                <w:bCs/>
                <w:sz w:val="24"/>
                <w:szCs w:val="24"/>
              </w:rPr>
            </w:pPr>
          </w:p>
        </w:tc>
        <w:tc>
          <w:tcPr>
            <w:tcW w:w="600" w:type="pct"/>
            <w:tcBorders>
              <w:bottom w:val="nil"/>
            </w:tcBorders>
            <w:vAlign w:val="bottom"/>
          </w:tcPr>
          <w:p w14:paraId="3429259D" w14:textId="77777777" w:rsidR="00DB486E" w:rsidRPr="00392524" w:rsidRDefault="00DB486E" w:rsidP="00DB486E">
            <w:pPr>
              <w:spacing w:line="240" w:lineRule="exact"/>
              <w:ind w:left="-109" w:right="-93"/>
              <w:jc w:val="center"/>
              <w:rPr>
                <w:rFonts w:ascii="CordiaUPC" w:hAnsi="CordiaUPC" w:cs="CordiaUPC"/>
                <w:b/>
                <w:bCs/>
                <w:sz w:val="24"/>
                <w:szCs w:val="24"/>
                <w:lang w:val="en-US"/>
              </w:rPr>
            </w:pPr>
          </w:p>
        </w:tc>
        <w:tc>
          <w:tcPr>
            <w:tcW w:w="378" w:type="pct"/>
            <w:tcBorders>
              <w:top w:val="nil"/>
              <w:left w:val="nil"/>
              <w:bottom w:val="nil"/>
              <w:right w:val="nil"/>
            </w:tcBorders>
            <w:shd w:val="clear" w:color="auto" w:fill="FFFFFF" w:themeFill="background1"/>
            <w:vAlign w:val="bottom"/>
          </w:tcPr>
          <w:p w14:paraId="2994C151" w14:textId="0C3E1560" w:rsidR="00DB486E" w:rsidRPr="00392524" w:rsidRDefault="00DB486E" w:rsidP="00DB486E">
            <w:pPr>
              <w:pBdr>
                <w:bottom w:val="double" w:sz="4" w:space="1" w:color="auto"/>
              </w:pBdr>
              <w:tabs>
                <w:tab w:val="decimal" w:pos="489"/>
              </w:tabs>
              <w:spacing w:line="240" w:lineRule="exact"/>
              <w:ind w:left="-115" w:right="-86"/>
              <w:rPr>
                <w:rFonts w:ascii="CordiaUPC" w:hAnsi="CordiaUPC" w:cs="CordiaUPC"/>
                <w:b/>
                <w:bCs/>
                <w:sz w:val="24"/>
                <w:szCs w:val="24"/>
                <w:lang w:val="en-US"/>
              </w:rPr>
            </w:pPr>
            <w:r>
              <w:rPr>
                <w:rFonts w:ascii="CordiaUPC" w:hAnsi="CordiaUPC" w:cs="CordiaUPC"/>
                <w:b/>
                <w:bCs/>
                <w:sz w:val="24"/>
                <w:szCs w:val="24"/>
              </w:rPr>
              <w:t>35,453</w:t>
            </w:r>
          </w:p>
        </w:tc>
        <w:tc>
          <w:tcPr>
            <w:tcW w:w="436" w:type="pct"/>
            <w:tcBorders>
              <w:top w:val="nil"/>
              <w:left w:val="nil"/>
              <w:bottom w:val="nil"/>
              <w:right w:val="nil"/>
            </w:tcBorders>
            <w:vAlign w:val="bottom"/>
          </w:tcPr>
          <w:p w14:paraId="4AC90CA1" w14:textId="44C6CA88" w:rsidR="00DB486E" w:rsidRPr="00392524" w:rsidRDefault="00DB486E" w:rsidP="00DB486E">
            <w:pPr>
              <w:pBdr>
                <w:bottom w:val="double" w:sz="4" w:space="1" w:color="auto"/>
              </w:pBdr>
              <w:tabs>
                <w:tab w:val="decimal" w:pos="597"/>
              </w:tabs>
              <w:spacing w:line="240" w:lineRule="exact"/>
              <w:ind w:right="-432"/>
              <w:rPr>
                <w:rFonts w:ascii="CordiaUPC" w:hAnsi="CordiaUPC" w:cs="CordiaUPC"/>
                <w:b/>
                <w:bCs/>
                <w:sz w:val="24"/>
                <w:szCs w:val="24"/>
                <w:rtl/>
                <w:cs/>
                <w:lang w:val="en-US"/>
              </w:rPr>
            </w:pPr>
            <w:r>
              <w:rPr>
                <w:rFonts w:ascii="CordiaUPC" w:hAnsi="CordiaUPC" w:cs="CordiaUPC"/>
                <w:b/>
                <w:bCs/>
                <w:sz w:val="24"/>
                <w:szCs w:val="24"/>
              </w:rPr>
              <w:t>32,730</w:t>
            </w:r>
          </w:p>
        </w:tc>
        <w:tc>
          <w:tcPr>
            <w:tcW w:w="417" w:type="pct"/>
            <w:tcBorders>
              <w:top w:val="nil"/>
              <w:left w:val="nil"/>
              <w:bottom w:val="nil"/>
              <w:right w:val="nil"/>
            </w:tcBorders>
            <w:vAlign w:val="bottom"/>
          </w:tcPr>
          <w:p w14:paraId="1DF64BEA" w14:textId="1954A843" w:rsidR="00DB486E" w:rsidRPr="00392524" w:rsidRDefault="00DB486E" w:rsidP="00DB486E">
            <w:pPr>
              <w:pBdr>
                <w:bottom w:val="double" w:sz="4" w:space="1" w:color="auto"/>
              </w:pBdr>
              <w:tabs>
                <w:tab w:val="decimal" w:pos="500"/>
              </w:tabs>
              <w:spacing w:line="240" w:lineRule="exact"/>
              <w:ind w:right="-305" w:hanging="17"/>
              <w:rPr>
                <w:rFonts w:ascii="CordiaUPC" w:hAnsi="CordiaUPC" w:cs="CordiaUPC"/>
                <w:b/>
                <w:bCs/>
                <w:sz w:val="24"/>
                <w:szCs w:val="24"/>
                <w:lang w:val="en-US"/>
              </w:rPr>
            </w:pPr>
            <w:r>
              <w:rPr>
                <w:rFonts w:ascii="CordiaUPC" w:hAnsi="CordiaUPC" w:cs="CordiaUPC"/>
                <w:b/>
                <w:bCs/>
                <w:sz w:val="24"/>
                <w:szCs w:val="24"/>
              </w:rPr>
              <w:t>68,183</w:t>
            </w:r>
          </w:p>
        </w:tc>
        <w:tc>
          <w:tcPr>
            <w:tcW w:w="406" w:type="pct"/>
            <w:tcBorders>
              <w:top w:val="nil"/>
              <w:left w:val="nil"/>
              <w:bottom w:val="nil"/>
              <w:right w:val="nil"/>
            </w:tcBorders>
            <w:shd w:val="clear" w:color="auto" w:fill="FFFFFF" w:themeFill="background1"/>
            <w:vAlign w:val="bottom"/>
          </w:tcPr>
          <w:p w14:paraId="0CCB182B" w14:textId="346B10C2" w:rsidR="00DB486E" w:rsidRPr="00392524" w:rsidRDefault="00DB486E" w:rsidP="00DB486E">
            <w:pPr>
              <w:pBdr>
                <w:bottom w:val="double" w:sz="4" w:space="1" w:color="auto"/>
              </w:pBdr>
              <w:tabs>
                <w:tab w:val="decimal" w:pos="549"/>
              </w:tabs>
              <w:spacing w:line="240" w:lineRule="exact"/>
              <w:ind w:left="-34" w:right="-193"/>
              <w:rPr>
                <w:rFonts w:ascii="CordiaUPC" w:hAnsi="CordiaUPC" w:cs="CordiaUPC"/>
                <w:b/>
                <w:bCs/>
                <w:sz w:val="24"/>
                <w:szCs w:val="24"/>
                <w:lang w:val="en-US"/>
              </w:rPr>
            </w:pPr>
            <w:r w:rsidRPr="00392524">
              <w:rPr>
                <w:rFonts w:ascii="CordiaUPC" w:hAnsi="CordiaUPC" w:cs="CordiaUPC"/>
                <w:b/>
                <w:bCs/>
                <w:sz w:val="24"/>
                <w:szCs w:val="24"/>
                <w:lang w:val="en-US"/>
              </w:rPr>
              <w:t>35,459</w:t>
            </w:r>
          </w:p>
        </w:tc>
        <w:tc>
          <w:tcPr>
            <w:tcW w:w="412" w:type="pct"/>
            <w:tcBorders>
              <w:top w:val="nil"/>
              <w:left w:val="nil"/>
              <w:bottom w:val="nil"/>
              <w:right w:val="nil"/>
            </w:tcBorders>
            <w:vAlign w:val="bottom"/>
          </w:tcPr>
          <w:p w14:paraId="666ADA06" w14:textId="55E4D977" w:rsidR="00DB486E" w:rsidRPr="00392524" w:rsidRDefault="00DB486E" w:rsidP="00DB486E">
            <w:pPr>
              <w:pBdr>
                <w:bottom w:val="double" w:sz="4" w:space="1" w:color="auto"/>
              </w:pBdr>
              <w:tabs>
                <w:tab w:val="decimal" w:pos="569"/>
              </w:tabs>
              <w:spacing w:line="240" w:lineRule="exact"/>
              <w:ind w:right="-298"/>
              <w:rPr>
                <w:rFonts w:ascii="CordiaUPC" w:hAnsi="CordiaUPC" w:cs="CordiaUPC"/>
                <w:b/>
                <w:bCs/>
                <w:sz w:val="24"/>
                <w:szCs w:val="24"/>
                <w:rtl/>
                <w:cs/>
                <w:lang w:val="en-US"/>
              </w:rPr>
            </w:pPr>
            <w:r w:rsidRPr="00392524">
              <w:rPr>
                <w:rFonts w:ascii="CordiaUPC" w:hAnsi="CordiaUPC" w:cs="CordiaUPC"/>
                <w:b/>
                <w:bCs/>
                <w:sz w:val="24"/>
                <w:szCs w:val="24"/>
                <w:lang w:val="en-US"/>
              </w:rPr>
              <w:t>27,639</w:t>
            </w:r>
          </w:p>
        </w:tc>
        <w:tc>
          <w:tcPr>
            <w:tcW w:w="393" w:type="pct"/>
            <w:tcBorders>
              <w:top w:val="nil"/>
              <w:left w:val="nil"/>
              <w:bottom w:val="nil"/>
              <w:right w:val="nil"/>
            </w:tcBorders>
            <w:vAlign w:val="bottom"/>
          </w:tcPr>
          <w:p w14:paraId="2C3AFF0F" w14:textId="52CFAD25" w:rsidR="00DB486E" w:rsidRPr="00392524" w:rsidRDefault="00DB486E" w:rsidP="00DB486E">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392524">
              <w:rPr>
                <w:rFonts w:ascii="CordiaUPC" w:hAnsi="CordiaUPC" w:cs="CordiaUPC"/>
                <w:b/>
                <w:bCs/>
                <w:sz w:val="24"/>
                <w:szCs w:val="24"/>
                <w:lang w:val="en-US"/>
              </w:rPr>
              <w:t>63,098</w:t>
            </w:r>
          </w:p>
        </w:tc>
      </w:tr>
    </w:tbl>
    <w:p w14:paraId="33613CC7" w14:textId="77777777" w:rsidR="00716A00" w:rsidRPr="00392524" w:rsidRDefault="00716A00" w:rsidP="00AD7C76">
      <w:pPr>
        <w:spacing w:line="240" w:lineRule="exact"/>
        <w:jc w:val="thaiDistribute"/>
        <w:rPr>
          <w:rFonts w:ascii="CordiaUPC" w:hAnsi="CordiaUPC" w:cs="CordiaUPC"/>
          <w:sz w:val="26"/>
          <w:szCs w:val="26"/>
          <w:lang w:val="en-US"/>
        </w:rPr>
      </w:pPr>
    </w:p>
    <w:p w14:paraId="39B908A8" w14:textId="3EED1960" w:rsidR="00FF25CB" w:rsidRPr="00392524" w:rsidRDefault="00F34BD4" w:rsidP="00AD7C76">
      <w:pPr>
        <w:spacing w:line="240" w:lineRule="exact"/>
        <w:ind w:left="720" w:right="29" w:hanging="216"/>
        <w:jc w:val="thaiDistribute"/>
        <w:rPr>
          <w:rFonts w:ascii="CordiaUPC" w:hAnsi="CordiaUPC" w:cs="CordiaUPC"/>
          <w:sz w:val="20"/>
        </w:rPr>
      </w:pPr>
      <w:r w:rsidRPr="00392524">
        <w:rPr>
          <w:rFonts w:ascii="CordiaUPC" w:hAnsi="CordiaUPC" w:cs="CordiaUPC" w:hint="cs"/>
          <w:sz w:val="20"/>
          <w:vertAlign w:val="superscript"/>
        </w:rPr>
        <w:t xml:space="preserve"> </w:t>
      </w:r>
      <w:r w:rsidR="00FF25CB" w:rsidRPr="00392524">
        <w:rPr>
          <w:rFonts w:ascii="CordiaUPC" w:hAnsi="CordiaUPC" w:cs="CordiaUPC" w:hint="cs"/>
          <w:sz w:val="20"/>
          <w:vertAlign w:val="superscript"/>
        </w:rPr>
        <w:t>(1)</w:t>
      </w:r>
      <w:r w:rsidR="00FF25CB" w:rsidRPr="00392524">
        <w:rPr>
          <w:rFonts w:ascii="CordiaUPC" w:hAnsi="CordiaUPC" w:cs="CordiaUPC" w:hint="cs"/>
          <w:sz w:val="20"/>
          <w:vertAlign w:val="superscript"/>
          <w:cs/>
          <w:lang w:bidi="th-TH"/>
        </w:rPr>
        <w:tab/>
      </w:r>
      <w:r w:rsidR="00FF25CB" w:rsidRPr="00392524">
        <w:rPr>
          <w:rFonts w:ascii="CordiaUPC" w:hAnsi="CordiaUPC" w:cs="CordiaUPC" w:hint="cs"/>
          <w:sz w:val="20"/>
        </w:rPr>
        <w:t>Counted as a part of capital</w:t>
      </w:r>
      <w:r w:rsidR="00796FAF">
        <w:rPr>
          <w:rFonts w:ascii="CordiaUPC" w:hAnsi="CordiaUPC" w:cs="CordiaUPC"/>
          <w:sz w:val="20"/>
        </w:rPr>
        <w:t xml:space="preserve"> fund</w:t>
      </w:r>
      <w:r w:rsidR="00FF25CB" w:rsidRPr="00392524">
        <w:rPr>
          <w:rFonts w:ascii="CordiaUPC" w:hAnsi="CordiaUPC" w:cs="CordiaUPC" w:hint="cs"/>
          <w:sz w:val="20"/>
        </w:rPr>
        <w:t xml:space="preserve">, which is determined under the conditions as specified in the </w:t>
      </w:r>
      <w:proofErr w:type="spellStart"/>
      <w:r w:rsidR="00FF25CB" w:rsidRPr="00392524">
        <w:rPr>
          <w:rFonts w:ascii="CordiaUPC" w:hAnsi="CordiaUPC" w:cs="CordiaUPC" w:hint="cs"/>
          <w:sz w:val="20"/>
        </w:rPr>
        <w:t>BoT’s</w:t>
      </w:r>
      <w:proofErr w:type="spellEnd"/>
      <w:r w:rsidR="00FF25CB" w:rsidRPr="00392524">
        <w:rPr>
          <w:rFonts w:ascii="CordiaUPC" w:hAnsi="CordiaUPC" w:cs="CordiaUPC" w:hint="cs"/>
          <w:sz w:val="20"/>
        </w:rPr>
        <w:t xml:space="preserve"> Notification </w:t>
      </w:r>
      <w:r w:rsidR="00FF25CB" w:rsidRPr="00392524">
        <w:rPr>
          <w:rFonts w:ascii="CordiaUPC" w:hAnsi="CordiaUPC" w:cs="CordiaUPC" w:hint="cs"/>
          <w:i/>
          <w:iCs/>
          <w:sz w:val="20"/>
        </w:rPr>
        <w:t>(note</w:t>
      </w:r>
      <w:r w:rsidR="0037043D">
        <w:rPr>
          <w:rFonts w:ascii="CordiaUPC" w:hAnsi="CordiaUPC" w:cs="CordiaUPC"/>
          <w:i/>
          <w:iCs/>
          <w:sz w:val="20"/>
        </w:rPr>
        <w:t xml:space="preserve"> </w:t>
      </w:r>
      <w:r w:rsidR="00D76187">
        <w:rPr>
          <w:rFonts w:ascii="CordiaUPC" w:hAnsi="CordiaUPC" w:cs="CordiaUPC"/>
          <w:i/>
          <w:iCs/>
          <w:sz w:val="20"/>
        </w:rPr>
        <w:t>4</w:t>
      </w:r>
      <w:r w:rsidR="00FF25CB" w:rsidRPr="00392524">
        <w:rPr>
          <w:rFonts w:ascii="CordiaUPC" w:hAnsi="CordiaUPC" w:cs="CordiaUPC" w:hint="cs"/>
          <w:i/>
          <w:iCs/>
          <w:sz w:val="20"/>
        </w:rPr>
        <w:t>)</w:t>
      </w:r>
    </w:p>
    <w:p w14:paraId="0A8DD686" w14:textId="77777777" w:rsidR="00FF25CB" w:rsidRPr="00392524" w:rsidRDefault="00FF25CB" w:rsidP="00AD7C76">
      <w:pPr>
        <w:spacing w:line="240" w:lineRule="exact"/>
        <w:ind w:left="720" w:right="29" w:hanging="216"/>
        <w:jc w:val="thaiDistribute"/>
        <w:rPr>
          <w:rFonts w:ascii="CordiaUPC" w:hAnsi="CordiaUPC" w:cs="CordiaUPC"/>
          <w:sz w:val="20"/>
        </w:rPr>
      </w:pPr>
      <w:r w:rsidRPr="00392524">
        <w:rPr>
          <w:rFonts w:ascii="CordiaUPC" w:hAnsi="CordiaUPC" w:cs="CordiaUPC" w:hint="cs"/>
          <w:sz w:val="20"/>
          <w:vertAlign w:val="superscript"/>
        </w:rPr>
        <w:t>(2)</w:t>
      </w:r>
      <w:r w:rsidRPr="00392524">
        <w:rPr>
          <w:rFonts w:ascii="CordiaUPC" w:hAnsi="CordiaUPC" w:cs="CordiaUPC" w:hint="cs"/>
          <w:sz w:val="20"/>
          <w:rtl/>
        </w:rPr>
        <w:tab/>
      </w:r>
      <w:r w:rsidRPr="00392524">
        <w:rPr>
          <w:rFonts w:ascii="CordiaUPC" w:hAnsi="CordiaUPC" w:cs="CordiaUPC" w:hint="cs"/>
          <w:sz w:val="20"/>
        </w:rPr>
        <w:t>The years in which call option exercise periods start</w:t>
      </w:r>
    </w:p>
    <w:p w14:paraId="7E6B7CB6" w14:textId="77777777" w:rsidR="00FF25CB" w:rsidRDefault="00FF25CB" w:rsidP="00AD7C76">
      <w:pPr>
        <w:spacing w:line="240" w:lineRule="exact"/>
        <w:ind w:left="720" w:right="29" w:hanging="216"/>
        <w:jc w:val="thaiDistribute"/>
        <w:rPr>
          <w:rFonts w:ascii="CordiaUPC" w:hAnsi="CordiaUPC" w:cs="CordiaUPC"/>
          <w:sz w:val="20"/>
        </w:rPr>
      </w:pPr>
      <w:r w:rsidRPr="00392524">
        <w:rPr>
          <w:rFonts w:ascii="CordiaUPC" w:hAnsi="CordiaUPC" w:cs="CordiaUPC" w:hint="cs"/>
          <w:sz w:val="20"/>
          <w:vertAlign w:val="superscript"/>
        </w:rPr>
        <w:t>(3)</w:t>
      </w:r>
      <w:r w:rsidRPr="00392524">
        <w:rPr>
          <w:rFonts w:ascii="CordiaUPC" w:hAnsi="CordiaUPC" w:cs="CordiaUPC" w:hint="cs"/>
          <w:sz w:val="20"/>
        </w:rPr>
        <w:tab/>
        <w:t>The outstanding balance of bills of exchange maturing during the year 2012 were waiting for redeem by the holders.</w:t>
      </w:r>
    </w:p>
    <w:p w14:paraId="22E18319" w14:textId="478DA7F9" w:rsidR="006250E0" w:rsidRPr="00392524" w:rsidRDefault="00265AFB">
      <w:pPr>
        <w:spacing w:line="240" w:lineRule="auto"/>
        <w:rPr>
          <w:rFonts w:ascii="CordiaUPC" w:hAnsi="CordiaUPC" w:cs="CordiaUPC"/>
          <w:sz w:val="20"/>
        </w:rPr>
      </w:pPr>
      <w:r>
        <w:rPr>
          <w:rFonts w:ascii="CordiaUPC" w:hAnsi="CordiaUPC" w:cs="CordiaUPC"/>
          <w:sz w:val="20"/>
        </w:rPr>
        <w:br w:type="page"/>
      </w:r>
    </w:p>
    <w:p w14:paraId="71A0BAB5" w14:textId="0E6C3FA1" w:rsidR="00F709EB" w:rsidRDefault="00CC3793" w:rsidP="00150032">
      <w:pPr>
        <w:pStyle w:val="ListParagraph"/>
        <w:numPr>
          <w:ilvl w:val="1"/>
          <w:numId w:val="40"/>
        </w:numPr>
        <w:spacing w:line="240" w:lineRule="auto"/>
        <w:rPr>
          <w:rFonts w:ascii="CordiaUPC" w:hAnsi="CordiaUPC" w:cs="CordiaUPC"/>
          <w:b/>
          <w:bCs/>
          <w:sz w:val="26"/>
          <w:szCs w:val="26"/>
          <w:lang w:val="en-US" w:bidi="th-TH"/>
        </w:rPr>
      </w:pPr>
      <w:bookmarkStart w:id="17" w:name="_Hlk37379885"/>
      <w:r w:rsidRPr="00CC3793">
        <w:rPr>
          <w:rFonts w:ascii="CordiaUPC" w:hAnsi="CordiaUPC" w:cs="CordiaUPC" w:hint="cs"/>
          <w:b/>
          <w:bCs/>
          <w:sz w:val="26"/>
          <w:szCs w:val="26"/>
          <w:lang w:bidi="th-TH"/>
        </w:rPr>
        <w:lastRenderedPageBreak/>
        <w:t>Subordinated debentures</w:t>
      </w:r>
      <w:r w:rsidRPr="00CC3793">
        <w:rPr>
          <w:rFonts w:ascii="CordiaUPC" w:hAnsi="CordiaUPC" w:cs="CordiaUPC"/>
          <w:b/>
          <w:bCs/>
          <w:sz w:val="26"/>
          <w:szCs w:val="26"/>
          <w:lang w:val="en-US" w:bidi="th-TH"/>
        </w:rPr>
        <w:t xml:space="preserve"> </w:t>
      </w:r>
    </w:p>
    <w:p w14:paraId="2F89FAB4" w14:textId="77777777" w:rsidR="00150032" w:rsidRPr="00150032" w:rsidRDefault="00150032" w:rsidP="00150032">
      <w:pPr>
        <w:pStyle w:val="ListParagraph"/>
        <w:spacing w:line="240" w:lineRule="auto"/>
        <w:ind w:left="360"/>
        <w:rPr>
          <w:rFonts w:ascii="CordiaUPC" w:hAnsi="CordiaUPC" w:cs="CordiaUPC"/>
          <w:b/>
          <w:bCs/>
          <w:sz w:val="26"/>
          <w:szCs w:val="26"/>
          <w:lang w:val="en-US" w:bidi="th-TH"/>
        </w:rPr>
      </w:pPr>
    </w:p>
    <w:p w14:paraId="119BAF16" w14:textId="587D705F" w:rsidR="00CC3793" w:rsidRPr="00F709EB" w:rsidRDefault="00CC3793" w:rsidP="00C32C4F">
      <w:pPr>
        <w:spacing w:line="240" w:lineRule="exact"/>
        <w:ind w:left="360"/>
        <w:jc w:val="thaiDistribute"/>
        <w:rPr>
          <w:rFonts w:ascii="CordiaUPC" w:hAnsi="CordiaUPC" w:cs="CordiaUPC"/>
          <w:spacing w:val="-4"/>
          <w:sz w:val="26"/>
          <w:szCs w:val="26"/>
          <w:lang w:val="en-US" w:bidi="th-TH"/>
        </w:rPr>
      </w:pPr>
      <w:r w:rsidRPr="00F709EB">
        <w:rPr>
          <w:rFonts w:ascii="CordiaUPC" w:hAnsi="CordiaUPC" w:cs="CordiaUPC" w:hint="cs"/>
          <w:spacing w:val="-4"/>
          <w:sz w:val="26"/>
          <w:szCs w:val="26"/>
          <w:lang w:val="en-US" w:bidi="th-TH"/>
        </w:rPr>
        <w:t>On 2 December 2019,</w:t>
      </w:r>
      <w:r w:rsidRPr="00F709EB">
        <w:rPr>
          <w:rFonts w:ascii="CordiaUPC" w:hAnsi="CordiaUPC" w:cs="CordiaUPC" w:hint="cs"/>
          <w:spacing w:val="-4"/>
          <w:sz w:val="26"/>
          <w:szCs w:val="26"/>
          <w:cs/>
          <w:lang w:val="en-US" w:bidi="th-TH"/>
        </w:rPr>
        <w:t xml:space="preserve"> </w:t>
      </w:r>
      <w:r w:rsidRPr="00F709EB">
        <w:rPr>
          <w:rFonts w:ascii="CordiaUPC" w:hAnsi="CordiaUPC" w:cs="CordiaUPC" w:hint="cs"/>
          <w:spacing w:val="-4"/>
          <w:sz w:val="26"/>
          <w:szCs w:val="26"/>
          <w:lang w:val="en-US" w:bidi="th-TH"/>
        </w:rPr>
        <w:t>the Bank issued the Perpetual Additional Tier 1 Capital Securities amounting to USD</w:t>
      </w:r>
      <w:r w:rsidRPr="00F709EB">
        <w:rPr>
          <w:rFonts w:ascii="CordiaUPC" w:hAnsi="CordiaUPC" w:cs="CordiaUPC" w:hint="cs"/>
          <w:spacing w:val="-4"/>
          <w:sz w:val="26"/>
          <w:szCs w:val="26"/>
          <w:cs/>
          <w:lang w:val="en-US" w:bidi="th-TH"/>
        </w:rPr>
        <w:t xml:space="preserve"> </w:t>
      </w:r>
      <w:r w:rsidRPr="00F709EB">
        <w:rPr>
          <w:rFonts w:ascii="CordiaUPC" w:hAnsi="CordiaUPC" w:cs="CordiaUPC" w:hint="cs"/>
          <w:spacing w:val="-4"/>
          <w:sz w:val="26"/>
          <w:szCs w:val="26"/>
          <w:lang w:val="en-US" w:bidi="th-TH"/>
        </w:rPr>
        <w:t>400 million, which has no</w:t>
      </w:r>
      <w:r w:rsidRPr="00F709EB">
        <w:rPr>
          <w:rFonts w:ascii="CordiaUPC" w:hAnsi="CordiaUPC" w:cs="CordiaUPC" w:hint="cs"/>
          <w:spacing w:val="-4"/>
          <w:sz w:val="26"/>
          <w:szCs w:val="26"/>
          <w:cs/>
          <w:lang w:val="en-US" w:bidi="th-TH"/>
        </w:rPr>
        <w:t xml:space="preserve"> </w:t>
      </w:r>
      <w:r w:rsidRPr="00F709EB">
        <w:rPr>
          <w:rFonts w:ascii="CordiaUPC" w:hAnsi="CordiaUPC" w:cs="CordiaUPC" w:hint="cs"/>
          <w:spacing w:val="-4"/>
          <w:sz w:val="26"/>
          <w:szCs w:val="26"/>
          <w:lang w:val="en-US" w:bidi="th-TH"/>
        </w:rPr>
        <w:t>expiration date and carries a fixed interest rate of 4</w:t>
      </w:r>
      <w:r w:rsidRPr="00F709EB">
        <w:rPr>
          <w:rFonts w:ascii="CordiaUPC" w:hAnsi="CordiaUPC" w:cs="CordiaUPC" w:hint="cs"/>
          <w:spacing w:val="-4"/>
          <w:sz w:val="26"/>
          <w:szCs w:val="26"/>
          <w:cs/>
          <w:lang w:val="en-US" w:bidi="th-TH"/>
        </w:rPr>
        <w:t>.</w:t>
      </w:r>
      <w:r w:rsidRPr="00F709EB">
        <w:rPr>
          <w:rFonts w:ascii="CordiaUPC" w:hAnsi="CordiaUPC" w:cs="CordiaUPC" w:hint="cs"/>
          <w:spacing w:val="-4"/>
          <w:sz w:val="26"/>
          <w:szCs w:val="26"/>
          <w:lang w:val="en-US" w:bidi="th-TH"/>
        </w:rPr>
        <w:t>90</w:t>
      </w:r>
      <w:r w:rsidRPr="00F709EB">
        <w:rPr>
          <w:rFonts w:ascii="CordiaUPC" w:hAnsi="CordiaUPC" w:cs="CordiaUPC" w:hint="cs"/>
          <w:spacing w:val="-4"/>
          <w:sz w:val="26"/>
          <w:szCs w:val="26"/>
          <w:cs/>
          <w:lang w:val="en-US" w:bidi="th-TH"/>
        </w:rPr>
        <w:t xml:space="preserve">% </w:t>
      </w:r>
      <w:r w:rsidRPr="00F709EB">
        <w:rPr>
          <w:rFonts w:ascii="CordiaUPC" w:hAnsi="CordiaUPC" w:cs="CordiaUPC" w:hint="cs"/>
          <w:spacing w:val="-4"/>
          <w:sz w:val="26"/>
          <w:szCs w:val="26"/>
          <w:lang w:val="en-US" w:bidi="th-TH"/>
        </w:rPr>
        <w:t>per annum, payable semi</w:t>
      </w:r>
      <w:r w:rsidRPr="00F709EB">
        <w:rPr>
          <w:rFonts w:ascii="CordiaUPC" w:hAnsi="CordiaUPC" w:cs="CordiaUPC" w:hint="cs"/>
          <w:spacing w:val="-4"/>
          <w:sz w:val="26"/>
          <w:szCs w:val="26"/>
          <w:cs/>
          <w:lang w:val="en-US" w:bidi="th-TH"/>
        </w:rPr>
        <w:t>-</w:t>
      </w:r>
      <w:r w:rsidRPr="00F709EB">
        <w:rPr>
          <w:rFonts w:ascii="CordiaUPC" w:hAnsi="CordiaUPC" w:cs="CordiaUPC" w:hint="cs"/>
          <w:spacing w:val="-4"/>
          <w:sz w:val="26"/>
          <w:szCs w:val="26"/>
          <w:lang w:val="en-US" w:bidi="th-TH"/>
        </w:rPr>
        <w:t>annually in June and December of every year</w:t>
      </w:r>
      <w:r w:rsidRPr="00F709EB">
        <w:rPr>
          <w:rFonts w:ascii="CordiaUPC" w:hAnsi="CordiaUPC" w:cs="CordiaUPC" w:hint="cs"/>
          <w:spacing w:val="-4"/>
          <w:sz w:val="26"/>
          <w:szCs w:val="26"/>
          <w:cs/>
          <w:lang w:val="en-US" w:bidi="th-TH"/>
        </w:rPr>
        <w:t xml:space="preserve">. </w:t>
      </w:r>
      <w:r w:rsidRPr="00F709EB">
        <w:rPr>
          <w:rFonts w:ascii="CordiaUPC" w:hAnsi="CordiaUPC" w:cs="CordiaUPC" w:hint="cs"/>
          <w:spacing w:val="-4"/>
          <w:sz w:val="26"/>
          <w:szCs w:val="26"/>
          <w:lang w:val="en-US" w:bidi="th-TH"/>
        </w:rPr>
        <w:t>The Bank can early redeem the Perpetual Additional Tier 1 Capital Securities after 5</w:t>
      </w:r>
      <w:r w:rsidRPr="00F709EB">
        <w:rPr>
          <w:rFonts w:ascii="CordiaUPC" w:hAnsi="CordiaUPC" w:cs="CordiaUPC" w:hint="cs"/>
          <w:spacing w:val="-4"/>
          <w:sz w:val="26"/>
          <w:szCs w:val="26"/>
          <w:cs/>
          <w:lang w:val="en-US" w:bidi="th-TH"/>
        </w:rPr>
        <w:t xml:space="preserve"> </w:t>
      </w:r>
      <w:r w:rsidRPr="00F709EB">
        <w:rPr>
          <w:rFonts w:ascii="CordiaUPC" w:hAnsi="CordiaUPC" w:cs="CordiaUPC" w:hint="cs"/>
          <w:spacing w:val="-4"/>
          <w:sz w:val="26"/>
          <w:szCs w:val="26"/>
          <w:lang w:val="en-US" w:bidi="th-TH"/>
        </w:rPr>
        <w:t>years from the issue date or according to certain specified conditions</w:t>
      </w:r>
      <w:r w:rsidR="00F709EB">
        <w:rPr>
          <w:rFonts w:ascii="CordiaUPC" w:hAnsi="CordiaUPC" w:cs="CordiaUPC"/>
          <w:spacing w:val="-4"/>
          <w:sz w:val="26"/>
          <w:szCs w:val="26"/>
          <w:lang w:val="en-US" w:bidi="th-TH"/>
        </w:rPr>
        <w:t xml:space="preserve">. </w:t>
      </w:r>
      <w:r w:rsidRPr="00F709EB">
        <w:rPr>
          <w:rFonts w:ascii="CordiaUPC" w:hAnsi="CordiaUPC" w:cs="CordiaUPC" w:hint="cs"/>
          <w:spacing w:val="-4"/>
          <w:sz w:val="26"/>
          <w:szCs w:val="26"/>
          <w:lang w:val="en-US" w:bidi="th-TH"/>
        </w:rPr>
        <w:t xml:space="preserve">The Bank </w:t>
      </w:r>
      <w:proofErr w:type="gramStart"/>
      <w:r w:rsidRPr="00F709EB">
        <w:rPr>
          <w:rFonts w:ascii="CordiaUPC" w:hAnsi="CordiaUPC" w:cs="CordiaUPC" w:hint="cs"/>
          <w:spacing w:val="-4"/>
          <w:sz w:val="26"/>
          <w:szCs w:val="26"/>
          <w:lang w:val="en-US" w:bidi="th-TH"/>
        </w:rPr>
        <w:t>has to</w:t>
      </w:r>
      <w:proofErr w:type="gramEnd"/>
      <w:r w:rsidRPr="00F709EB">
        <w:rPr>
          <w:rFonts w:ascii="CordiaUPC" w:hAnsi="CordiaUPC" w:cs="CordiaUPC" w:hint="cs"/>
          <w:spacing w:val="-4"/>
          <w:sz w:val="26"/>
          <w:szCs w:val="26"/>
          <w:lang w:val="en-US" w:bidi="th-TH"/>
        </w:rPr>
        <w:t xml:space="preserve"> get the Bank of Thailand’s approval before proceeding an early redemption</w:t>
      </w:r>
      <w:r w:rsidRPr="00F709EB">
        <w:rPr>
          <w:rFonts w:ascii="CordiaUPC" w:hAnsi="CordiaUPC" w:cs="CordiaUPC" w:hint="cs"/>
          <w:spacing w:val="-4"/>
          <w:sz w:val="26"/>
          <w:szCs w:val="26"/>
          <w:cs/>
          <w:lang w:val="en-US" w:bidi="th-TH"/>
        </w:rPr>
        <w:t>.</w:t>
      </w:r>
      <w:r w:rsidRPr="00F709EB">
        <w:rPr>
          <w:rFonts w:ascii="CordiaUPC" w:hAnsi="CordiaUPC" w:cs="CordiaUPC" w:hint="cs"/>
          <w:spacing w:val="-4"/>
          <w:sz w:val="26"/>
          <w:szCs w:val="26"/>
          <w:lang w:val="en-US" w:bidi="th-TH"/>
        </w:rPr>
        <w:t xml:space="preserve"> The Securities have been issued under the Bank’s Euro Medium Term Note </w:t>
      </w:r>
      <w:proofErr w:type="spellStart"/>
      <w:r w:rsidRPr="00F709EB">
        <w:rPr>
          <w:rFonts w:ascii="CordiaUPC" w:hAnsi="CordiaUPC" w:cs="CordiaUPC" w:hint="cs"/>
          <w:spacing w:val="-4"/>
          <w:sz w:val="26"/>
          <w:szCs w:val="26"/>
          <w:lang w:val="en-US" w:bidi="th-TH"/>
        </w:rPr>
        <w:t>Programme</w:t>
      </w:r>
      <w:proofErr w:type="spellEnd"/>
      <w:r w:rsidRPr="00F709EB">
        <w:rPr>
          <w:rFonts w:ascii="CordiaUPC" w:hAnsi="CordiaUPC" w:cs="CordiaUPC" w:hint="cs"/>
          <w:spacing w:val="-4"/>
          <w:sz w:val="26"/>
          <w:szCs w:val="26"/>
          <w:cs/>
          <w:lang w:val="en-US" w:bidi="th-TH"/>
        </w:rPr>
        <w:t>.</w:t>
      </w:r>
    </w:p>
    <w:p w14:paraId="1F5FD1AE" w14:textId="77777777" w:rsidR="00CC3793" w:rsidRDefault="00CC3793" w:rsidP="00C32C4F">
      <w:pPr>
        <w:pStyle w:val="ListParagraph"/>
        <w:spacing w:line="240" w:lineRule="exact"/>
        <w:ind w:left="360"/>
        <w:jc w:val="thaiDistribute"/>
        <w:rPr>
          <w:rFonts w:ascii="CordiaUPC" w:eastAsia="AngsanaNew" w:hAnsi="CordiaUPC" w:cs="CordiaUPC"/>
          <w:sz w:val="26"/>
          <w:szCs w:val="26"/>
          <w:lang w:eastAsia="en-GB"/>
        </w:rPr>
      </w:pPr>
    </w:p>
    <w:p w14:paraId="7970DAE2" w14:textId="295F6F63" w:rsidR="00CC3793" w:rsidRDefault="00F8042C" w:rsidP="00F8042C">
      <w:pPr>
        <w:spacing w:line="240" w:lineRule="exact"/>
        <w:ind w:left="360"/>
        <w:jc w:val="thaiDistribute"/>
        <w:rPr>
          <w:rFonts w:ascii="CordiaUPC" w:eastAsia="AngsanaNew" w:hAnsi="CordiaUPC" w:cs="CordiaUPC"/>
          <w:sz w:val="26"/>
          <w:szCs w:val="26"/>
          <w:lang w:eastAsia="en-GB"/>
        </w:rPr>
      </w:pPr>
      <w:r w:rsidRPr="00F8042C">
        <w:rPr>
          <w:rFonts w:ascii="CordiaUPC" w:eastAsia="AngsanaNew" w:hAnsi="CordiaUPC" w:cs="CordiaUPC"/>
          <w:sz w:val="26"/>
          <w:szCs w:val="26"/>
          <w:lang w:eastAsia="en-GB"/>
        </w:rPr>
        <w:t>During 26 August 2022 to 29 September 2022, with the approval from Bank of Thailand, the Bank repurchased the Perpetual Additional Tier 1 Capital Securities from investors amounting to USD 29 million. The outstanding balance remained at USD 371 million. In addition, the Bank repurchased the Perpetual Additional Tier 1 Capital Securities after 30 September 2022 as mentioned in note 20.4.</w:t>
      </w:r>
    </w:p>
    <w:p w14:paraId="2138D79D" w14:textId="77777777" w:rsidR="00F8042C" w:rsidRPr="00CC3793" w:rsidRDefault="00F8042C" w:rsidP="00F8042C">
      <w:pPr>
        <w:spacing w:line="240" w:lineRule="exact"/>
        <w:ind w:left="360"/>
        <w:jc w:val="thaiDistribute"/>
        <w:rPr>
          <w:rFonts w:ascii="CordiaUPC" w:hAnsi="CordiaUPC" w:cs="CordiaUPC"/>
          <w:b/>
          <w:bCs/>
          <w:sz w:val="26"/>
          <w:szCs w:val="26"/>
          <w:lang w:val="en-US" w:bidi="th-TH"/>
        </w:rPr>
      </w:pPr>
    </w:p>
    <w:p w14:paraId="0AD6E409" w14:textId="5307295C" w:rsidR="00CC3793" w:rsidRPr="007F3B29" w:rsidRDefault="00AB0A73" w:rsidP="007F3B29">
      <w:pPr>
        <w:pStyle w:val="ListParagraph"/>
        <w:numPr>
          <w:ilvl w:val="1"/>
          <w:numId w:val="40"/>
        </w:numPr>
        <w:tabs>
          <w:tab w:val="left" w:pos="540"/>
        </w:tabs>
        <w:spacing w:line="240" w:lineRule="exact"/>
        <w:jc w:val="both"/>
        <w:rPr>
          <w:rFonts w:ascii="CordiaUPC" w:hAnsi="CordiaUPC" w:cs="CordiaUPC"/>
          <w:b/>
          <w:bCs/>
          <w:sz w:val="26"/>
          <w:szCs w:val="26"/>
          <w:lang w:bidi="th-TH"/>
        </w:rPr>
      </w:pPr>
      <w:r w:rsidRPr="00CC3793">
        <w:rPr>
          <w:rFonts w:ascii="CordiaUPC" w:hAnsi="CordiaUPC" w:cs="CordiaUPC"/>
          <w:b/>
          <w:bCs/>
          <w:sz w:val="26"/>
          <w:szCs w:val="26"/>
          <w:lang w:val="en-US" w:bidi="th-TH"/>
        </w:rPr>
        <w:t>S</w:t>
      </w:r>
      <w:proofErr w:type="spellStart"/>
      <w:r w:rsidR="004C2702" w:rsidRPr="00CC3793">
        <w:rPr>
          <w:rFonts w:ascii="CordiaUPC" w:hAnsi="CordiaUPC" w:cs="CordiaUPC" w:hint="cs"/>
          <w:b/>
          <w:bCs/>
          <w:sz w:val="26"/>
          <w:szCs w:val="26"/>
          <w:lang w:bidi="th-TH"/>
        </w:rPr>
        <w:t>enior</w:t>
      </w:r>
      <w:proofErr w:type="spellEnd"/>
      <w:r w:rsidR="004C2702" w:rsidRPr="00CC3793">
        <w:rPr>
          <w:rFonts w:ascii="CordiaUPC" w:hAnsi="CordiaUPC" w:cs="CordiaUPC" w:hint="cs"/>
          <w:b/>
          <w:bCs/>
          <w:sz w:val="26"/>
          <w:szCs w:val="26"/>
          <w:lang w:bidi="th-TH"/>
        </w:rPr>
        <w:t xml:space="preserve"> debenture</w:t>
      </w:r>
      <w:bookmarkEnd w:id="17"/>
      <w:r w:rsidR="00CC3793" w:rsidRPr="00CC3793">
        <w:rPr>
          <w:rFonts w:ascii="CordiaUPC" w:hAnsi="CordiaUPC" w:cs="CordiaUPC"/>
          <w:b/>
          <w:bCs/>
          <w:sz w:val="26"/>
          <w:szCs w:val="26"/>
          <w:lang w:val="en-US" w:bidi="th-TH"/>
        </w:rPr>
        <w:t>s</w:t>
      </w:r>
    </w:p>
    <w:p w14:paraId="7EB75C05" w14:textId="77777777" w:rsidR="007F3B29" w:rsidRPr="007F3B29" w:rsidRDefault="007F3B29" w:rsidP="005F700B">
      <w:pPr>
        <w:spacing w:line="240" w:lineRule="exact"/>
        <w:jc w:val="thaiDistribute"/>
        <w:rPr>
          <w:rFonts w:ascii="CordiaUPC" w:hAnsi="CordiaUPC" w:cs="CordiaUPC"/>
          <w:spacing w:val="-4"/>
          <w:sz w:val="26"/>
          <w:szCs w:val="26"/>
          <w:cs/>
          <w:lang w:val="en-US" w:bidi="th-TH"/>
        </w:rPr>
      </w:pPr>
    </w:p>
    <w:p w14:paraId="23255CA9" w14:textId="231940E8" w:rsidR="00FE677D" w:rsidRPr="007F3B29" w:rsidRDefault="0033608F" w:rsidP="007F3B29">
      <w:pPr>
        <w:spacing w:line="240" w:lineRule="exact"/>
        <w:ind w:left="900" w:hanging="540"/>
        <w:jc w:val="thaiDistribute"/>
        <w:rPr>
          <w:rFonts w:ascii="CordiaUPC" w:hAnsi="CordiaUPC" w:cs="CordiaUPC"/>
          <w:spacing w:val="-4"/>
          <w:sz w:val="26"/>
          <w:szCs w:val="26"/>
          <w:lang w:val="en-US" w:bidi="th-TH"/>
        </w:rPr>
      </w:pPr>
      <w:r w:rsidRPr="004162D4">
        <w:rPr>
          <w:rFonts w:ascii="CordiaUPC" w:hAnsi="CordiaUPC" w:cs="CordiaUPC"/>
          <w:spacing w:val="-4"/>
          <w:sz w:val="26"/>
          <w:szCs w:val="26"/>
          <w:lang w:val="en-US" w:bidi="th-TH"/>
        </w:rPr>
        <w:t>9.</w:t>
      </w:r>
      <w:r w:rsidR="00CC3793">
        <w:rPr>
          <w:rFonts w:ascii="CordiaUPC" w:hAnsi="CordiaUPC" w:cs="CordiaUPC"/>
          <w:spacing w:val="-4"/>
          <w:sz w:val="26"/>
          <w:szCs w:val="26"/>
          <w:lang w:val="en-US" w:bidi="th-TH"/>
        </w:rPr>
        <w:t>2</w:t>
      </w:r>
      <w:r w:rsidRPr="004162D4">
        <w:rPr>
          <w:rFonts w:ascii="CordiaUPC" w:hAnsi="CordiaUPC" w:cs="CordiaUPC"/>
          <w:spacing w:val="-4"/>
          <w:sz w:val="26"/>
          <w:szCs w:val="26"/>
          <w:lang w:val="en-US" w:bidi="th-TH"/>
        </w:rPr>
        <w:t>.</w:t>
      </w:r>
      <w:r w:rsidR="00631C5D">
        <w:rPr>
          <w:rFonts w:ascii="CordiaUPC" w:hAnsi="CordiaUPC" w:cs="CordiaUPC"/>
          <w:spacing w:val="-4"/>
          <w:sz w:val="26"/>
          <w:szCs w:val="26"/>
          <w:lang w:val="en-US" w:bidi="th-TH"/>
        </w:rPr>
        <w:t>1</w:t>
      </w:r>
      <w:r w:rsidR="0043576B" w:rsidRPr="004162D4">
        <w:rPr>
          <w:rFonts w:ascii="CordiaUPC" w:hAnsi="CordiaUPC" w:cs="CordiaUPC"/>
          <w:spacing w:val="-4"/>
          <w:sz w:val="26"/>
          <w:szCs w:val="26"/>
          <w:lang w:val="en-US" w:bidi="th-TH"/>
        </w:rPr>
        <w:tab/>
        <w:t>On 28 February 2022, a subsidiary issued secured Senior Debentures of Baht 1,920 million with a 179-day maturity and carrying a fixed interest rate of 0.70% per annum, payable at the maturity which was fully guaranteed by the Bank.</w:t>
      </w:r>
      <w:r w:rsidR="00FE677D" w:rsidRPr="004162D4">
        <w:rPr>
          <w:rFonts w:ascii="CordiaUPC" w:hAnsi="CordiaUPC" w:cs="CordiaUPC"/>
          <w:spacing w:val="-4"/>
          <w:sz w:val="26"/>
          <w:szCs w:val="26"/>
          <w:lang w:val="en-US" w:bidi="th-TH"/>
        </w:rPr>
        <w:t xml:space="preserve"> </w:t>
      </w:r>
      <w:r w:rsidR="00FE677D" w:rsidRPr="007F3B29">
        <w:rPr>
          <w:rFonts w:ascii="CordiaUPC" w:hAnsi="CordiaUPC" w:cs="CordiaUPC"/>
          <w:spacing w:val="-4"/>
          <w:sz w:val="26"/>
          <w:szCs w:val="26"/>
          <w:lang w:val="en-US" w:bidi="th-TH"/>
        </w:rPr>
        <w:t>The debentures were matured on 26 August 2022, which has already fully paid.</w:t>
      </w:r>
    </w:p>
    <w:p w14:paraId="2B5E41AA" w14:textId="77777777" w:rsidR="0043576B" w:rsidRPr="004162D4" w:rsidRDefault="0043576B" w:rsidP="007F3B29">
      <w:pPr>
        <w:spacing w:line="240" w:lineRule="exact"/>
        <w:ind w:left="900" w:hanging="540"/>
        <w:jc w:val="thaiDistribute"/>
        <w:rPr>
          <w:rFonts w:ascii="CordiaUPC" w:hAnsi="CordiaUPC" w:cs="CordiaUPC"/>
          <w:spacing w:val="-4"/>
          <w:sz w:val="26"/>
          <w:szCs w:val="26"/>
          <w:lang w:val="en-US" w:bidi="th-TH"/>
        </w:rPr>
      </w:pPr>
    </w:p>
    <w:p w14:paraId="3FB9118D" w14:textId="1CE8A149" w:rsidR="004162D4" w:rsidRPr="004162D4" w:rsidRDefault="0033608F" w:rsidP="007F3B29">
      <w:pPr>
        <w:spacing w:line="240" w:lineRule="exact"/>
        <w:ind w:left="900" w:hanging="540"/>
        <w:jc w:val="thaiDistribute"/>
        <w:rPr>
          <w:rFonts w:ascii="CordiaUPC" w:hAnsi="CordiaUPC" w:cs="CordiaUPC"/>
          <w:spacing w:val="-4"/>
          <w:sz w:val="26"/>
          <w:szCs w:val="26"/>
          <w:lang w:val="en-US" w:bidi="th-TH"/>
        </w:rPr>
      </w:pPr>
      <w:r w:rsidRPr="004162D4">
        <w:rPr>
          <w:rFonts w:ascii="CordiaUPC" w:hAnsi="CordiaUPC" w:cs="CordiaUPC"/>
          <w:spacing w:val="-4"/>
          <w:sz w:val="26"/>
          <w:szCs w:val="26"/>
          <w:lang w:val="en-US" w:bidi="th-TH"/>
        </w:rPr>
        <w:t>9.</w:t>
      </w:r>
      <w:r w:rsidR="00CC3793">
        <w:rPr>
          <w:rFonts w:ascii="CordiaUPC" w:hAnsi="CordiaUPC" w:cs="CordiaUPC"/>
          <w:spacing w:val="-4"/>
          <w:sz w:val="26"/>
          <w:szCs w:val="26"/>
          <w:lang w:val="en-US" w:bidi="th-TH"/>
        </w:rPr>
        <w:t>2</w:t>
      </w:r>
      <w:r w:rsidRPr="004162D4">
        <w:rPr>
          <w:rFonts w:ascii="CordiaUPC" w:hAnsi="CordiaUPC" w:cs="CordiaUPC"/>
          <w:spacing w:val="-4"/>
          <w:sz w:val="26"/>
          <w:szCs w:val="26"/>
          <w:lang w:val="en-US" w:bidi="th-TH"/>
        </w:rPr>
        <w:t>.</w:t>
      </w:r>
      <w:r w:rsidR="00631C5D">
        <w:rPr>
          <w:rFonts w:ascii="CordiaUPC" w:hAnsi="CordiaUPC" w:cs="CordiaUPC"/>
          <w:spacing w:val="-4"/>
          <w:sz w:val="26"/>
          <w:szCs w:val="26"/>
          <w:lang w:val="en-US" w:bidi="th-TH"/>
        </w:rPr>
        <w:t>2</w:t>
      </w:r>
      <w:r w:rsidR="0043576B" w:rsidRPr="004162D4">
        <w:rPr>
          <w:rFonts w:ascii="CordiaUPC" w:hAnsi="CordiaUPC" w:cs="CordiaUPC"/>
          <w:spacing w:val="-4"/>
          <w:sz w:val="26"/>
          <w:szCs w:val="26"/>
          <w:lang w:val="en-US" w:bidi="th-TH"/>
        </w:rPr>
        <w:tab/>
      </w:r>
      <w:r w:rsidR="004162D4" w:rsidRPr="004162D4">
        <w:rPr>
          <w:rFonts w:ascii="CordiaUPC" w:hAnsi="CordiaUPC" w:cs="CordiaUPC"/>
          <w:spacing w:val="-4"/>
          <w:sz w:val="26"/>
          <w:szCs w:val="26"/>
          <w:lang w:val="en-US" w:bidi="th-TH"/>
        </w:rPr>
        <w:t xml:space="preserve">On 5 August 2022, the Bank issued unsecured Senior Debentures (Green Bond) of USD 100 million, with a 5-year maturity and carrying a floating interest rate of 6M SOFR + 1.15% per annum, payable semi-annually in </w:t>
      </w:r>
      <w:r w:rsidR="004162D4" w:rsidRPr="007F3B29">
        <w:rPr>
          <w:rFonts w:ascii="CordiaUPC" w:hAnsi="CordiaUPC" w:cs="CordiaUPC"/>
          <w:spacing w:val="-4"/>
          <w:sz w:val="26"/>
          <w:szCs w:val="26"/>
          <w:lang w:val="en-US" w:bidi="th-TH"/>
        </w:rPr>
        <w:t>February and August of every year</w:t>
      </w:r>
      <w:r w:rsidR="004162D4" w:rsidRPr="004162D4">
        <w:rPr>
          <w:rFonts w:ascii="CordiaUPC" w:hAnsi="CordiaUPC" w:cs="CordiaUPC"/>
          <w:spacing w:val="-4"/>
          <w:sz w:val="26"/>
          <w:szCs w:val="26"/>
          <w:lang w:val="en-US" w:bidi="th-TH"/>
        </w:rPr>
        <w:t>. The proceeds from Green Bond issuance will be used to finance the loan to private sector on its investment in sustainable environment.</w:t>
      </w:r>
    </w:p>
    <w:p w14:paraId="4AD40F7A" w14:textId="5B92F354" w:rsidR="00FE677D" w:rsidRPr="004162D4" w:rsidRDefault="00FE677D" w:rsidP="007F3B29">
      <w:pPr>
        <w:spacing w:line="240" w:lineRule="exact"/>
        <w:ind w:left="900" w:hanging="540"/>
        <w:jc w:val="thaiDistribute"/>
        <w:rPr>
          <w:rFonts w:ascii="CordiaUPC" w:hAnsi="CordiaUPC" w:cs="CordiaUPC"/>
          <w:spacing w:val="-4"/>
          <w:sz w:val="26"/>
          <w:szCs w:val="26"/>
          <w:lang w:val="en-US" w:bidi="th-TH"/>
        </w:rPr>
      </w:pPr>
    </w:p>
    <w:p w14:paraId="474F38E4" w14:textId="093EBD1E" w:rsidR="00FE677D" w:rsidRPr="004162D4" w:rsidRDefault="00FE677D" w:rsidP="007F3B29">
      <w:pPr>
        <w:spacing w:line="240" w:lineRule="exact"/>
        <w:ind w:left="900" w:hanging="540"/>
        <w:jc w:val="thaiDistribute"/>
        <w:rPr>
          <w:rFonts w:ascii="CordiaUPC" w:hAnsi="CordiaUPC" w:cs="CordiaUPC"/>
          <w:spacing w:val="-4"/>
          <w:sz w:val="26"/>
          <w:szCs w:val="26"/>
          <w:lang w:val="en-US" w:bidi="th-TH"/>
        </w:rPr>
      </w:pPr>
      <w:r w:rsidRPr="004162D4">
        <w:rPr>
          <w:rFonts w:ascii="CordiaUPC" w:hAnsi="CordiaUPC" w:cs="CordiaUPC"/>
          <w:spacing w:val="-4"/>
          <w:sz w:val="26"/>
          <w:szCs w:val="26"/>
          <w:lang w:val="en-US" w:bidi="th-TH"/>
        </w:rPr>
        <w:t>9.</w:t>
      </w:r>
      <w:r w:rsidR="00CC3793">
        <w:rPr>
          <w:rFonts w:ascii="CordiaUPC" w:hAnsi="CordiaUPC" w:cs="CordiaUPC"/>
          <w:spacing w:val="-4"/>
          <w:sz w:val="26"/>
          <w:szCs w:val="26"/>
          <w:lang w:val="en-US" w:bidi="th-TH"/>
        </w:rPr>
        <w:t>2</w:t>
      </w:r>
      <w:r w:rsidRPr="004162D4">
        <w:rPr>
          <w:rFonts w:ascii="CordiaUPC" w:hAnsi="CordiaUPC" w:cs="CordiaUPC"/>
          <w:spacing w:val="-4"/>
          <w:sz w:val="26"/>
          <w:szCs w:val="26"/>
          <w:lang w:val="en-US" w:bidi="th-TH"/>
        </w:rPr>
        <w:t>.</w:t>
      </w:r>
      <w:r w:rsidR="000D1C0F">
        <w:rPr>
          <w:rFonts w:ascii="CordiaUPC" w:hAnsi="CordiaUPC" w:cs="CordiaUPC"/>
          <w:spacing w:val="-4"/>
          <w:sz w:val="26"/>
          <w:szCs w:val="26"/>
          <w:lang w:val="en-US" w:bidi="th-TH"/>
        </w:rPr>
        <w:t>3</w:t>
      </w:r>
      <w:r w:rsidRPr="004162D4">
        <w:rPr>
          <w:rFonts w:ascii="CordiaUPC" w:hAnsi="CordiaUPC" w:cs="CordiaUPC"/>
          <w:spacing w:val="-4"/>
          <w:sz w:val="26"/>
          <w:szCs w:val="26"/>
          <w:lang w:val="en-US" w:bidi="th-TH"/>
        </w:rPr>
        <w:tab/>
        <w:t>On 26 August 2022, a subsidiary issued secured Senior Debentures of Baht 1,920 million with a 111-day maturity and carrying a fixed interest rate of 1.00% per annum, payable at the maturity which was fully guaranteed by the Bank.</w:t>
      </w:r>
    </w:p>
    <w:p w14:paraId="0A71B591" w14:textId="03F9FAC5" w:rsidR="00FE677D" w:rsidRDefault="00FE677D" w:rsidP="004162D4">
      <w:pPr>
        <w:spacing w:line="240" w:lineRule="exact"/>
        <w:jc w:val="thaiDistribute"/>
        <w:rPr>
          <w:rFonts w:ascii="CordiaUPC" w:hAnsi="CordiaUPC" w:cs="CordiaUPC"/>
          <w:color w:val="000000"/>
          <w:spacing w:val="-4"/>
          <w:sz w:val="26"/>
          <w:szCs w:val="26"/>
          <w:lang w:val="en-US" w:bidi="th-TH"/>
        </w:rPr>
      </w:pPr>
    </w:p>
    <w:p w14:paraId="080ECA0C" w14:textId="77777777" w:rsidR="00D9510D" w:rsidRPr="00517895" w:rsidRDefault="00D9510D" w:rsidP="004162D4">
      <w:pPr>
        <w:spacing w:line="240" w:lineRule="exact"/>
        <w:jc w:val="thaiDistribute"/>
        <w:rPr>
          <w:rFonts w:ascii="CordiaUPC" w:hAnsi="CordiaUPC" w:cs="CordiaUPC"/>
          <w:color w:val="000000"/>
          <w:spacing w:val="-4"/>
          <w:sz w:val="26"/>
          <w:szCs w:val="26"/>
          <w:cs/>
          <w:lang w:val="en-US" w:bidi="th-TH"/>
        </w:rPr>
      </w:pPr>
    </w:p>
    <w:p w14:paraId="5A03461A" w14:textId="4BAE20E4" w:rsidR="00B3056F" w:rsidRPr="00392524" w:rsidRDefault="00A7166D" w:rsidP="00AD7C76">
      <w:pPr>
        <w:pStyle w:val="Heading1"/>
        <w:numPr>
          <w:ilvl w:val="0"/>
          <w:numId w:val="0"/>
        </w:numPr>
        <w:spacing w:before="0" w:after="0" w:line="240" w:lineRule="exact"/>
        <w:ind w:left="540" w:hanging="540"/>
        <w:rPr>
          <w:rFonts w:ascii="CordiaUPC" w:hAnsi="CordiaUPC" w:cs="CordiaUPC"/>
          <w:i w:val="0"/>
          <w:iCs/>
          <w:sz w:val="28"/>
          <w:szCs w:val="28"/>
        </w:rPr>
      </w:pPr>
      <w:bookmarkStart w:id="18" w:name="_Hlk101972510"/>
      <w:r w:rsidRPr="00392524">
        <w:rPr>
          <w:rFonts w:ascii="CordiaUPC" w:hAnsi="CordiaUPC" w:cs="CordiaUPC"/>
          <w:i w:val="0"/>
          <w:iCs/>
          <w:sz w:val="28"/>
          <w:szCs w:val="28"/>
        </w:rPr>
        <w:t>10</w:t>
      </w:r>
      <w:r w:rsidR="0024357E" w:rsidRPr="00392524">
        <w:rPr>
          <w:rFonts w:ascii="CordiaUPC" w:hAnsi="CordiaUPC" w:cs="CordiaUPC" w:hint="cs"/>
          <w:i w:val="0"/>
          <w:iCs/>
          <w:sz w:val="28"/>
          <w:szCs w:val="28"/>
        </w:rPr>
        <w:tab/>
      </w:r>
      <w:r w:rsidR="007F5238" w:rsidRPr="00392524">
        <w:rPr>
          <w:rFonts w:ascii="CordiaUPC" w:hAnsi="CordiaUPC" w:cs="CordiaUPC" w:hint="cs"/>
          <w:i w:val="0"/>
          <w:iCs/>
          <w:sz w:val="28"/>
          <w:szCs w:val="28"/>
        </w:rPr>
        <w:t>Assets pledged as collateral</w:t>
      </w:r>
      <w:r w:rsidR="00B04F97" w:rsidRPr="00392524">
        <w:rPr>
          <w:rFonts w:ascii="CordiaUPC" w:hAnsi="CordiaUPC" w:cs="CordiaUPC" w:hint="cs"/>
          <w:i w:val="0"/>
          <w:iCs/>
          <w:sz w:val="28"/>
          <w:szCs w:val="28"/>
        </w:rPr>
        <w:t xml:space="preserve"> and under restriction</w:t>
      </w:r>
    </w:p>
    <w:p w14:paraId="4AA53E71" w14:textId="77777777" w:rsidR="007F5238" w:rsidRPr="00392524" w:rsidRDefault="007F5238" w:rsidP="00AD7C76">
      <w:pPr>
        <w:pStyle w:val="index"/>
        <w:spacing w:after="0" w:line="240" w:lineRule="exact"/>
        <w:ind w:left="562"/>
        <w:rPr>
          <w:rFonts w:ascii="CordiaUPC" w:hAnsi="CordiaUPC" w:cs="CordiaUPC"/>
          <w:sz w:val="26"/>
          <w:szCs w:val="26"/>
          <w:lang w:val="en-US" w:bidi="th-TH"/>
        </w:rPr>
      </w:pPr>
    </w:p>
    <w:p w14:paraId="40595D93" w14:textId="4872AB93" w:rsidR="007F5238" w:rsidRPr="00392524" w:rsidRDefault="007F5238" w:rsidP="00AD7C76">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392524">
        <w:rPr>
          <w:rFonts w:ascii="CordiaUPC" w:hAnsi="CordiaUPC" w:cs="CordiaUPC" w:hint="cs"/>
          <w:sz w:val="26"/>
          <w:szCs w:val="26"/>
          <w:shd w:val="clear" w:color="auto" w:fill="FFFFFF"/>
        </w:rPr>
        <w:t xml:space="preserve">Assets pledged as collateral </w:t>
      </w:r>
      <w:r w:rsidR="005E4E0E" w:rsidRPr="00392524">
        <w:rPr>
          <w:rFonts w:ascii="CordiaUPC" w:hAnsi="CordiaUPC" w:cs="CordiaUPC" w:hint="cs"/>
          <w:sz w:val="26"/>
          <w:szCs w:val="26"/>
          <w:shd w:val="clear" w:color="auto" w:fill="FFFFFF"/>
        </w:rPr>
        <w:t xml:space="preserve">and under restriction </w:t>
      </w:r>
      <w:r w:rsidRPr="00392524">
        <w:rPr>
          <w:rFonts w:ascii="CordiaUPC" w:hAnsi="CordiaUPC" w:cs="CordiaUPC" w:hint="cs"/>
          <w:sz w:val="26"/>
          <w:szCs w:val="26"/>
          <w:shd w:val="clear" w:color="auto" w:fill="FFFFFF"/>
        </w:rPr>
        <w:t xml:space="preserve">as </w:t>
      </w:r>
      <w:proofErr w:type="gramStart"/>
      <w:r w:rsidR="00B3019F" w:rsidRPr="00392524">
        <w:rPr>
          <w:rFonts w:ascii="CordiaUPC" w:hAnsi="CordiaUPC" w:cs="CordiaUPC" w:hint="cs"/>
          <w:sz w:val="26"/>
          <w:szCs w:val="26"/>
          <w:shd w:val="clear" w:color="auto" w:fill="FFFFFF"/>
        </w:rPr>
        <w:t>at</w:t>
      </w:r>
      <w:proofErr w:type="gramEnd"/>
      <w:r w:rsidR="00B3019F" w:rsidRPr="00392524">
        <w:rPr>
          <w:rFonts w:ascii="CordiaUPC" w:hAnsi="CordiaUPC" w:cs="CordiaUPC" w:hint="cs"/>
          <w:sz w:val="26"/>
          <w:szCs w:val="26"/>
          <w:shd w:val="clear" w:color="auto" w:fill="FFFFFF"/>
        </w:rPr>
        <w:t xml:space="preserve"> </w:t>
      </w:r>
      <w:r w:rsidR="00947BFE" w:rsidRPr="005B2349">
        <w:rPr>
          <w:rFonts w:ascii="CordiaUPC" w:eastAsia="Times New Roman" w:hAnsi="CordiaUPC" w:cs="CordiaUPC"/>
          <w:sz w:val="26"/>
          <w:szCs w:val="26"/>
          <w:lang w:bidi="th-TH"/>
        </w:rPr>
        <w:t>30 September</w:t>
      </w:r>
      <w:r w:rsidR="00947BFE" w:rsidRPr="005B2349">
        <w:rPr>
          <w:rFonts w:ascii="CordiaUPC" w:hAnsi="CordiaUPC" w:cs="CordiaUPC" w:hint="cs"/>
          <w:sz w:val="26"/>
          <w:szCs w:val="26"/>
        </w:rPr>
        <w:t xml:space="preserve"> </w:t>
      </w:r>
      <w:r w:rsidR="00716A00" w:rsidRPr="00392524">
        <w:rPr>
          <w:rFonts w:ascii="CordiaUPC" w:eastAsia="Times New Roman" w:hAnsi="CordiaUPC" w:cs="CordiaUPC"/>
          <w:sz w:val="26"/>
          <w:szCs w:val="26"/>
          <w:lang w:bidi="th-TH"/>
        </w:rPr>
        <w:t>2022</w:t>
      </w:r>
      <w:r w:rsidR="005D0B20" w:rsidRPr="00392524">
        <w:rPr>
          <w:rFonts w:ascii="CordiaUPC" w:hAnsi="CordiaUPC" w:cs="CordiaUPC" w:hint="cs"/>
          <w:sz w:val="26"/>
          <w:szCs w:val="26"/>
        </w:rPr>
        <w:t xml:space="preserve"> and 31 December 20</w:t>
      </w:r>
      <w:r w:rsidR="006A07D4" w:rsidRPr="00392524">
        <w:rPr>
          <w:rFonts w:ascii="CordiaUPC" w:hAnsi="CordiaUPC" w:cs="CordiaUPC"/>
          <w:sz w:val="26"/>
          <w:szCs w:val="26"/>
        </w:rPr>
        <w:t>2</w:t>
      </w:r>
      <w:r w:rsidR="00716A00" w:rsidRPr="00392524">
        <w:rPr>
          <w:rFonts w:ascii="CordiaUPC" w:hAnsi="CordiaUPC" w:cs="CordiaUPC"/>
          <w:sz w:val="26"/>
          <w:szCs w:val="26"/>
        </w:rPr>
        <w:t>1</w:t>
      </w:r>
      <w:r w:rsidR="005D0B20" w:rsidRPr="00392524">
        <w:rPr>
          <w:rFonts w:ascii="CordiaUPC" w:hAnsi="CordiaUPC" w:cs="CordiaUPC" w:hint="cs"/>
          <w:sz w:val="26"/>
          <w:szCs w:val="26"/>
        </w:rPr>
        <w:t xml:space="preserve"> </w:t>
      </w:r>
      <w:r w:rsidR="00B3019F" w:rsidRPr="00392524">
        <w:rPr>
          <w:rFonts w:ascii="CordiaUPC" w:hAnsi="CordiaUPC" w:cs="CordiaUPC" w:hint="cs"/>
          <w:sz w:val="26"/>
          <w:szCs w:val="26"/>
          <w:shd w:val="clear" w:color="auto" w:fill="FFFFFF"/>
        </w:rPr>
        <w:t>were as follow</w:t>
      </w:r>
      <w:r w:rsidR="00726D7D" w:rsidRPr="00392524">
        <w:rPr>
          <w:rFonts w:ascii="CordiaUPC" w:hAnsi="CordiaUPC" w:cs="CordiaUPC" w:hint="cs"/>
          <w:sz w:val="26"/>
          <w:szCs w:val="26"/>
          <w:shd w:val="clear" w:color="auto" w:fill="FFFFFF"/>
        </w:rPr>
        <w:t>s</w:t>
      </w:r>
      <w:r w:rsidRPr="00392524">
        <w:rPr>
          <w:rFonts w:ascii="CordiaUPC" w:hAnsi="CordiaUPC" w:cs="CordiaUPC" w:hint="cs"/>
          <w:sz w:val="26"/>
          <w:szCs w:val="26"/>
          <w:shd w:val="clear" w:color="auto" w:fill="FFFFFF"/>
        </w:rPr>
        <w:t>:</w:t>
      </w:r>
    </w:p>
    <w:p w14:paraId="6DEFCA6C" w14:textId="77777777" w:rsidR="00716A00" w:rsidRPr="00392524" w:rsidRDefault="00716A00" w:rsidP="00AD7C76">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p>
    <w:tbl>
      <w:tblPr>
        <w:tblW w:w="9252" w:type="dxa"/>
        <w:tblInd w:w="468" w:type="dxa"/>
        <w:tblLayout w:type="fixed"/>
        <w:tblLook w:val="00A0" w:firstRow="1" w:lastRow="0" w:firstColumn="1" w:lastColumn="0" w:noHBand="0" w:noVBand="0"/>
      </w:tblPr>
      <w:tblGrid>
        <w:gridCol w:w="5742"/>
        <w:gridCol w:w="1620"/>
        <w:gridCol w:w="236"/>
        <w:gridCol w:w="1654"/>
      </w:tblGrid>
      <w:tr w:rsidR="00947BFE" w:rsidRPr="00392524" w14:paraId="25C5392E" w14:textId="77777777" w:rsidTr="008922E6">
        <w:tc>
          <w:tcPr>
            <w:tcW w:w="5742" w:type="dxa"/>
          </w:tcPr>
          <w:p w14:paraId="23358B12" w14:textId="77777777" w:rsidR="00947BFE" w:rsidRPr="00392524" w:rsidRDefault="00947BFE" w:rsidP="00AD7C76">
            <w:pPr>
              <w:spacing w:line="240" w:lineRule="exact"/>
              <w:ind w:left="180" w:hanging="180"/>
              <w:rPr>
                <w:rFonts w:ascii="CordiaUPC" w:hAnsi="CordiaUPC" w:cs="CordiaUPC"/>
                <w:b/>
                <w:bCs/>
                <w:sz w:val="26"/>
                <w:szCs w:val="26"/>
                <w:lang w:bidi="th-TH"/>
              </w:rPr>
            </w:pPr>
          </w:p>
        </w:tc>
        <w:tc>
          <w:tcPr>
            <w:tcW w:w="3510" w:type="dxa"/>
            <w:gridSpan w:val="3"/>
          </w:tcPr>
          <w:p w14:paraId="5824F280" w14:textId="564F317D" w:rsidR="00947BFE" w:rsidRPr="00392524" w:rsidRDefault="00947BFE" w:rsidP="00AD7C76">
            <w:pPr>
              <w:spacing w:line="240" w:lineRule="exact"/>
              <w:ind w:left="-81" w:right="-54"/>
              <w:jc w:val="center"/>
              <w:rPr>
                <w:rFonts w:ascii="CordiaUPC" w:hAnsi="CordiaUPC" w:cs="CordiaUPC"/>
                <w:b/>
                <w:bCs/>
                <w:sz w:val="26"/>
                <w:szCs w:val="26"/>
                <w:lang w:bidi="th-TH"/>
              </w:rPr>
            </w:pPr>
            <w:r w:rsidRPr="00392524">
              <w:rPr>
                <w:rFonts w:ascii="CordiaUPC" w:hAnsi="CordiaUPC" w:cs="CordiaUPC" w:hint="cs"/>
                <w:b/>
                <w:bCs/>
                <w:sz w:val="26"/>
                <w:szCs w:val="26"/>
                <w:lang w:bidi="th-TH"/>
              </w:rPr>
              <w:t xml:space="preserve">Consolidated </w:t>
            </w:r>
            <w:r w:rsidRPr="00392524">
              <w:rPr>
                <w:rFonts w:ascii="CordiaUPC" w:hAnsi="CordiaUPC" w:cs="CordiaUPC"/>
                <w:b/>
                <w:bCs/>
                <w:sz w:val="26"/>
                <w:szCs w:val="26"/>
                <w:lang w:bidi="th-TH"/>
              </w:rPr>
              <w:t xml:space="preserve">and </w:t>
            </w:r>
            <w:r w:rsidRPr="00392524">
              <w:rPr>
                <w:rFonts w:ascii="CordiaUPC" w:hAnsi="CordiaUPC" w:cs="CordiaUPC" w:hint="cs"/>
                <w:b/>
                <w:bCs/>
                <w:sz w:val="26"/>
                <w:szCs w:val="26"/>
                <w:lang w:bidi="th-TH"/>
              </w:rPr>
              <w:t>Bank only</w:t>
            </w:r>
          </w:p>
        </w:tc>
      </w:tr>
      <w:tr w:rsidR="00947BFE" w:rsidRPr="00392524" w14:paraId="35E802B7" w14:textId="77777777" w:rsidTr="008922E6">
        <w:tc>
          <w:tcPr>
            <w:tcW w:w="5742" w:type="dxa"/>
          </w:tcPr>
          <w:p w14:paraId="28894783" w14:textId="77777777" w:rsidR="00947BFE" w:rsidRPr="00392524" w:rsidRDefault="00947BFE" w:rsidP="00AD7C76">
            <w:pPr>
              <w:spacing w:line="240" w:lineRule="exact"/>
              <w:ind w:left="180" w:hanging="180"/>
              <w:rPr>
                <w:rFonts w:ascii="CordiaUPC" w:hAnsi="CordiaUPC" w:cs="CordiaUPC"/>
                <w:b/>
                <w:bCs/>
                <w:sz w:val="26"/>
                <w:szCs w:val="26"/>
                <w:lang w:bidi="th-TH"/>
              </w:rPr>
            </w:pPr>
          </w:p>
        </w:tc>
        <w:tc>
          <w:tcPr>
            <w:tcW w:w="1620" w:type="dxa"/>
            <w:vAlign w:val="bottom"/>
          </w:tcPr>
          <w:p w14:paraId="3589320D" w14:textId="0D8E2631" w:rsidR="00947BFE" w:rsidRPr="00283458" w:rsidRDefault="00947BFE" w:rsidP="00AD7C76">
            <w:pPr>
              <w:spacing w:line="240" w:lineRule="exact"/>
              <w:ind w:left="-108" w:right="-108"/>
              <w:jc w:val="center"/>
              <w:rPr>
                <w:rFonts w:ascii="CordiaUPC" w:hAnsi="CordiaUPC" w:cs="CordiaUPC"/>
                <w:sz w:val="26"/>
                <w:szCs w:val="26"/>
              </w:rPr>
            </w:pPr>
            <w:r w:rsidRPr="00283458">
              <w:rPr>
                <w:rFonts w:ascii="CordiaUPC" w:eastAsia="Times New Roman" w:hAnsi="CordiaUPC" w:cs="CordiaUPC"/>
                <w:sz w:val="26"/>
                <w:szCs w:val="26"/>
                <w:lang w:bidi="th-TH"/>
              </w:rPr>
              <w:t>30 September</w:t>
            </w:r>
            <w:r w:rsidR="008922E6" w:rsidRPr="00283458">
              <w:rPr>
                <w:rFonts w:ascii="CordiaUPC" w:eastAsia="Times New Roman" w:hAnsi="CordiaUPC" w:cs="CordiaUPC"/>
                <w:sz w:val="26"/>
                <w:szCs w:val="26"/>
                <w:lang w:bidi="th-TH"/>
              </w:rPr>
              <w:t xml:space="preserve"> </w:t>
            </w:r>
            <w:r w:rsidR="008922E6" w:rsidRPr="00283458">
              <w:rPr>
                <w:rFonts w:ascii="CordiaUPC" w:hAnsi="CordiaUPC" w:cs="CordiaUPC"/>
                <w:sz w:val="26"/>
                <w:szCs w:val="26"/>
              </w:rPr>
              <w:t>2022</w:t>
            </w:r>
          </w:p>
        </w:tc>
        <w:tc>
          <w:tcPr>
            <w:tcW w:w="236" w:type="dxa"/>
          </w:tcPr>
          <w:p w14:paraId="6B51DECF" w14:textId="77777777" w:rsidR="00947BFE" w:rsidRPr="00283458" w:rsidRDefault="00947BFE" w:rsidP="00AD7C76">
            <w:pPr>
              <w:spacing w:line="240" w:lineRule="exact"/>
              <w:ind w:left="-108" w:right="-108"/>
              <w:rPr>
                <w:rFonts w:ascii="CordiaUPC" w:hAnsi="CordiaUPC" w:cs="CordiaUPC"/>
                <w:sz w:val="26"/>
                <w:szCs w:val="26"/>
                <w:rtl/>
                <w:cs/>
              </w:rPr>
            </w:pPr>
          </w:p>
        </w:tc>
        <w:tc>
          <w:tcPr>
            <w:tcW w:w="1654" w:type="dxa"/>
          </w:tcPr>
          <w:p w14:paraId="3EDD8CFB" w14:textId="4A1DE198" w:rsidR="00947BFE" w:rsidRPr="00283458" w:rsidRDefault="00947BFE" w:rsidP="00AD7C76">
            <w:pPr>
              <w:spacing w:line="240" w:lineRule="exact"/>
              <w:ind w:left="-108" w:right="-108"/>
              <w:jc w:val="center"/>
              <w:rPr>
                <w:rFonts w:ascii="CordiaUPC" w:hAnsi="CordiaUPC" w:cs="CordiaUPC"/>
                <w:spacing w:val="-4"/>
                <w:sz w:val="26"/>
                <w:szCs w:val="26"/>
              </w:rPr>
            </w:pPr>
            <w:r w:rsidRPr="00283458">
              <w:rPr>
                <w:rFonts w:ascii="CordiaUPC" w:hAnsi="CordiaUPC" w:cs="CordiaUPC"/>
                <w:spacing w:val="-4"/>
                <w:sz w:val="26"/>
                <w:szCs w:val="26"/>
              </w:rPr>
              <w:t>31 December</w:t>
            </w:r>
            <w:r w:rsidR="008922E6" w:rsidRPr="00283458">
              <w:rPr>
                <w:rFonts w:ascii="CordiaUPC" w:hAnsi="CordiaUPC" w:cs="CordiaUPC"/>
                <w:spacing w:val="-4"/>
                <w:sz w:val="26"/>
                <w:szCs w:val="26"/>
              </w:rPr>
              <w:t xml:space="preserve"> 2021</w:t>
            </w:r>
          </w:p>
        </w:tc>
      </w:tr>
      <w:tr w:rsidR="00DC319A" w:rsidRPr="00392524" w14:paraId="7210550D" w14:textId="77777777" w:rsidTr="008922E6">
        <w:tc>
          <w:tcPr>
            <w:tcW w:w="5742" w:type="dxa"/>
            <w:hideMark/>
          </w:tcPr>
          <w:p w14:paraId="4A303FBC" w14:textId="77777777" w:rsidR="00DC319A" w:rsidRPr="00392524" w:rsidRDefault="00DC319A" w:rsidP="00AD7C76">
            <w:pPr>
              <w:spacing w:line="240" w:lineRule="exact"/>
              <w:rPr>
                <w:rFonts w:ascii="CordiaUPC" w:hAnsi="CordiaUPC" w:cs="CordiaUPC"/>
                <w:color w:val="000000"/>
                <w:sz w:val="26"/>
                <w:szCs w:val="26"/>
              </w:rPr>
            </w:pPr>
          </w:p>
        </w:tc>
        <w:tc>
          <w:tcPr>
            <w:tcW w:w="3510" w:type="dxa"/>
            <w:gridSpan w:val="3"/>
          </w:tcPr>
          <w:p w14:paraId="73095B8F" w14:textId="77777777" w:rsidR="00DC319A" w:rsidRPr="00392524" w:rsidRDefault="00DC319A" w:rsidP="00AD7C76">
            <w:pPr>
              <w:spacing w:line="240" w:lineRule="exact"/>
              <w:jc w:val="center"/>
              <w:rPr>
                <w:rFonts w:ascii="CordiaUPC" w:hAnsi="CordiaUPC" w:cs="CordiaUPC"/>
                <w:i/>
                <w:iCs/>
                <w:snapToGrid w:val="0"/>
                <w:sz w:val="26"/>
                <w:szCs w:val="26"/>
                <w:lang w:val="en-US" w:eastAsia="th-TH" w:bidi="th-TH"/>
              </w:rPr>
            </w:pPr>
            <w:r w:rsidRPr="00392524">
              <w:rPr>
                <w:rFonts w:ascii="CordiaUPC" w:hAnsi="CordiaUPC" w:cs="CordiaUPC" w:hint="cs"/>
                <w:i/>
                <w:iCs/>
                <w:snapToGrid w:val="0"/>
                <w:sz w:val="26"/>
                <w:szCs w:val="26"/>
                <w:lang w:val="en-US" w:eastAsia="th-TH" w:bidi="th-TH"/>
              </w:rPr>
              <w:t>(</w:t>
            </w:r>
            <w:proofErr w:type="gramStart"/>
            <w:r w:rsidRPr="00392524">
              <w:rPr>
                <w:rFonts w:ascii="CordiaUPC" w:hAnsi="CordiaUPC" w:cs="CordiaUPC" w:hint="cs"/>
                <w:i/>
                <w:iCs/>
                <w:snapToGrid w:val="0"/>
                <w:sz w:val="26"/>
                <w:szCs w:val="26"/>
                <w:lang w:val="en-US" w:eastAsia="th-TH" w:bidi="th-TH"/>
              </w:rPr>
              <w:t>in</w:t>
            </w:r>
            <w:proofErr w:type="gramEnd"/>
            <w:r w:rsidRPr="00392524">
              <w:rPr>
                <w:rFonts w:ascii="CordiaUPC" w:hAnsi="CordiaUPC" w:cs="CordiaUPC" w:hint="cs"/>
                <w:i/>
                <w:iCs/>
                <w:snapToGrid w:val="0"/>
                <w:sz w:val="26"/>
                <w:szCs w:val="26"/>
                <w:lang w:val="en-US" w:eastAsia="th-TH" w:bidi="th-TH"/>
              </w:rPr>
              <w:t xml:space="preserve"> million Baht)</w:t>
            </w:r>
          </w:p>
        </w:tc>
      </w:tr>
      <w:tr w:rsidR="00947BFE" w:rsidRPr="00392524" w14:paraId="2926C527" w14:textId="77777777" w:rsidTr="008922E6">
        <w:tc>
          <w:tcPr>
            <w:tcW w:w="5742" w:type="dxa"/>
          </w:tcPr>
          <w:p w14:paraId="779BD904" w14:textId="0E2B41B4" w:rsidR="00947BFE" w:rsidRPr="00392524" w:rsidRDefault="00947BFE" w:rsidP="00AD7C76">
            <w:pPr>
              <w:spacing w:line="240" w:lineRule="exact"/>
              <w:rPr>
                <w:rFonts w:ascii="CordiaUPC" w:hAnsi="CordiaUPC" w:cs="CordiaUPC"/>
                <w:color w:val="000000"/>
                <w:sz w:val="26"/>
                <w:szCs w:val="26"/>
              </w:rPr>
            </w:pPr>
            <w:r w:rsidRPr="00392524">
              <w:rPr>
                <w:rFonts w:ascii="CordiaUPC" w:hAnsi="CordiaUPC" w:cs="CordiaUPC" w:hint="cs"/>
                <w:sz w:val="26"/>
                <w:szCs w:val="26"/>
                <w:lang w:val="en-US"/>
              </w:rPr>
              <w:t>Investments in securities</w:t>
            </w:r>
          </w:p>
        </w:tc>
        <w:tc>
          <w:tcPr>
            <w:tcW w:w="1620" w:type="dxa"/>
            <w:vAlign w:val="bottom"/>
          </w:tcPr>
          <w:p w14:paraId="30E1740D" w14:textId="77777777" w:rsidR="00947BFE" w:rsidRPr="00392524" w:rsidRDefault="00947BFE" w:rsidP="00AD7C76">
            <w:pPr>
              <w:spacing w:line="240" w:lineRule="exact"/>
              <w:ind w:right="162"/>
              <w:jc w:val="right"/>
              <w:rPr>
                <w:rFonts w:ascii="CordiaUPC" w:hAnsi="CordiaUPC" w:cs="CordiaUPC"/>
                <w:sz w:val="26"/>
                <w:szCs w:val="26"/>
              </w:rPr>
            </w:pPr>
          </w:p>
        </w:tc>
        <w:tc>
          <w:tcPr>
            <w:tcW w:w="236" w:type="dxa"/>
            <w:vAlign w:val="bottom"/>
          </w:tcPr>
          <w:p w14:paraId="542DEB77" w14:textId="77777777" w:rsidR="00947BFE" w:rsidRPr="00392524" w:rsidRDefault="00947BFE" w:rsidP="00AD7C76">
            <w:pPr>
              <w:spacing w:line="240" w:lineRule="exact"/>
              <w:ind w:right="162"/>
              <w:jc w:val="right"/>
              <w:rPr>
                <w:rFonts w:ascii="CordiaUPC" w:hAnsi="CordiaUPC" w:cs="CordiaUPC"/>
                <w:sz w:val="26"/>
                <w:szCs w:val="26"/>
              </w:rPr>
            </w:pPr>
          </w:p>
        </w:tc>
        <w:tc>
          <w:tcPr>
            <w:tcW w:w="1654" w:type="dxa"/>
            <w:vAlign w:val="bottom"/>
          </w:tcPr>
          <w:p w14:paraId="00AF1EC8" w14:textId="77777777" w:rsidR="00947BFE" w:rsidRPr="00392524" w:rsidRDefault="00947BFE" w:rsidP="00AD7C76">
            <w:pPr>
              <w:spacing w:line="240" w:lineRule="exact"/>
              <w:ind w:right="162"/>
              <w:jc w:val="right"/>
              <w:rPr>
                <w:rFonts w:ascii="CordiaUPC" w:hAnsi="CordiaUPC" w:cs="CordiaUPC"/>
                <w:sz w:val="26"/>
                <w:szCs w:val="26"/>
              </w:rPr>
            </w:pPr>
          </w:p>
        </w:tc>
      </w:tr>
      <w:tr w:rsidR="00947BFE" w:rsidRPr="00392524" w14:paraId="6F5F6D2A" w14:textId="77777777" w:rsidTr="008922E6">
        <w:tc>
          <w:tcPr>
            <w:tcW w:w="5742" w:type="dxa"/>
          </w:tcPr>
          <w:p w14:paraId="4F663957" w14:textId="1256A0A4" w:rsidR="00947BFE" w:rsidRPr="00392524" w:rsidRDefault="00947BFE" w:rsidP="00AD7C76">
            <w:pPr>
              <w:spacing w:line="240" w:lineRule="exact"/>
              <w:ind w:right="-108"/>
              <w:rPr>
                <w:rFonts w:ascii="CordiaUPC" w:hAnsi="CordiaUPC" w:cs="CordiaUPC"/>
                <w:color w:val="000000"/>
                <w:sz w:val="26"/>
                <w:szCs w:val="26"/>
              </w:rPr>
            </w:pPr>
            <w:r w:rsidRPr="00392524">
              <w:rPr>
                <w:rFonts w:ascii="CordiaUPC" w:hAnsi="CordiaUPC" w:cs="CordiaUPC"/>
                <w:color w:val="000000"/>
                <w:sz w:val="26"/>
                <w:szCs w:val="26"/>
              </w:rPr>
              <w:t xml:space="preserve">- </w:t>
            </w:r>
            <w:r w:rsidRPr="00392524">
              <w:rPr>
                <w:rFonts w:ascii="CordiaUPC" w:hAnsi="CordiaUPC" w:cs="CordiaUPC" w:hint="cs"/>
                <w:color w:val="000000"/>
                <w:sz w:val="26"/>
                <w:szCs w:val="26"/>
              </w:rPr>
              <w:t>Pledged as collateral against repurchase</w:t>
            </w:r>
            <w:r w:rsidRPr="00392524">
              <w:rPr>
                <w:rFonts w:ascii="CordiaUPC" w:hAnsi="CordiaUPC" w:cs="CordiaUPC"/>
                <w:color w:val="000000"/>
                <w:sz w:val="26"/>
                <w:szCs w:val="26"/>
              </w:rPr>
              <w:t xml:space="preserve"> </w:t>
            </w:r>
            <w:r w:rsidRPr="00392524">
              <w:rPr>
                <w:rFonts w:ascii="CordiaUPC" w:hAnsi="CordiaUPC" w:cs="CordiaUPC" w:hint="cs"/>
                <w:color w:val="000000"/>
                <w:sz w:val="26"/>
                <w:szCs w:val="26"/>
              </w:rPr>
              <w:t>transactions</w:t>
            </w:r>
          </w:p>
        </w:tc>
        <w:tc>
          <w:tcPr>
            <w:tcW w:w="1620" w:type="dxa"/>
            <w:vAlign w:val="bottom"/>
          </w:tcPr>
          <w:p w14:paraId="1FB2A615" w14:textId="77BCF243" w:rsidR="00947BFE" w:rsidRPr="00392524" w:rsidRDefault="006E41F2" w:rsidP="00947BFE">
            <w:pPr>
              <w:tabs>
                <w:tab w:val="decimal" w:pos="1218"/>
              </w:tabs>
              <w:spacing w:line="240" w:lineRule="exact"/>
              <w:ind w:right="-108"/>
              <w:rPr>
                <w:rFonts w:ascii="CordiaUPC" w:hAnsi="CordiaUPC" w:cs="CordiaUPC"/>
                <w:sz w:val="26"/>
                <w:szCs w:val="26"/>
                <w:lang w:bidi="th-TH"/>
              </w:rPr>
            </w:pPr>
            <w:r w:rsidRPr="006E41F2">
              <w:rPr>
                <w:rFonts w:ascii="CordiaUPC" w:hAnsi="CordiaUPC" w:cs="CordiaUPC"/>
                <w:sz w:val="26"/>
                <w:szCs w:val="26"/>
                <w:lang w:bidi="th-TH"/>
              </w:rPr>
              <w:t>68,008</w:t>
            </w:r>
          </w:p>
        </w:tc>
        <w:tc>
          <w:tcPr>
            <w:tcW w:w="236" w:type="dxa"/>
            <w:vAlign w:val="bottom"/>
          </w:tcPr>
          <w:p w14:paraId="239A478D" w14:textId="77777777" w:rsidR="00947BFE" w:rsidRPr="00392524" w:rsidRDefault="00947BFE" w:rsidP="00947BFE">
            <w:pPr>
              <w:tabs>
                <w:tab w:val="decimal" w:pos="1218"/>
              </w:tabs>
              <w:spacing w:line="240" w:lineRule="exact"/>
              <w:ind w:right="-108"/>
              <w:rPr>
                <w:rFonts w:ascii="CordiaUPC" w:hAnsi="CordiaUPC" w:cs="CordiaUPC"/>
                <w:sz w:val="26"/>
                <w:szCs w:val="26"/>
              </w:rPr>
            </w:pPr>
          </w:p>
        </w:tc>
        <w:tc>
          <w:tcPr>
            <w:tcW w:w="1654" w:type="dxa"/>
            <w:vAlign w:val="bottom"/>
          </w:tcPr>
          <w:p w14:paraId="70B7B07B" w14:textId="71D8B172" w:rsidR="00947BFE" w:rsidRPr="00392524" w:rsidRDefault="00947BFE" w:rsidP="00947BFE">
            <w:pPr>
              <w:tabs>
                <w:tab w:val="decimal" w:pos="1184"/>
              </w:tabs>
              <w:spacing w:line="240" w:lineRule="exact"/>
              <w:ind w:right="-108"/>
              <w:rPr>
                <w:rFonts w:ascii="CordiaUPC" w:hAnsi="CordiaUPC" w:cs="CordiaUPC"/>
                <w:sz w:val="26"/>
                <w:szCs w:val="26"/>
              </w:rPr>
            </w:pPr>
            <w:r w:rsidRPr="00392524">
              <w:rPr>
                <w:rFonts w:ascii="CordiaUPC" w:hAnsi="CordiaUPC" w:cs="CordiaUPC"/>
                <w:sz w:val="26"/>
                <w:szCs w:val="26"/>
              </w:rPr>
              <w:t>30,694</w:t>
            </w:r>
          </w:p>
        </w:tc>
      </w:tr>
      <w:tr w:rsidR="00947BFE" w:rsidRPr="00392524" w14:paraId="7BA1F606" w14:textId="77777777" w:rsidTr="008922E6">
        <w:tc>
          <w:tcPr>
            <w:tcW w:w="5742" w:type="dxa"/>
            <w:hideMark/>
          </w:tcPr>
          <w:p w14:paraId="3AEBE210" w14:textId="4F5CDA74" w:rsidR="00947BFE" w:rsidRPr="00392524" w:rsidRDefault="00947BFE" w:rsidP="00AD7C76">
            <w:pPr>
              <w:spacing w:line="240" w:lineRule="exact"/>
              <w:ind w:right="-108"/>
              <w:rPr>
                <w:rFonts w:ascii="CordiaUPC" w:hAnsi="CordiaUPC" w:cs="CordiaUPC"/>
                <w:sz w:val="26"/>
                <w:szCs w:val="26"/>
                <w:lang w:val="en-US"/>
              </w:rPr>
            </w:pPr>
            <w:r w:rsidRPr="00392524">
              <w:rPr>
                <w:rFonts w:ascii="CordiaUPC" w:hAnsi="CordiaUPC" w:cs="CordiaUPC" w:hint="cs"/>
                <w:color w:val="000000"/>
                <w:sz w:val="26"/>
                <w:szCs w:val="26"/>
              </w:rPr>
              <w:t>Property foreclosed under restriction</w:t>
            </w:r>
          </w:p>
        </w:tc>
        <w:tc>
          <w:tcPr>
            <w:tcW w:w="1620" w:type="dxa"/>
          </w:tcPr>
          <w:p w14:paraId="064C58C2" w14:textId="3B29C19A" w:rsidR="00947BFE" w:rsidRPr="00392524" w:rsidRDefault="006E41F2" w:rsidP="00947BFE">
            <w:pPr>
              <w:tabs>
                <w:tab w:val="decimal" w:pos="1218"/>
              </w:tabs>
              <w:spacing w:line="240" w:lineRule="exact"/>
              <w:ind w:right="-108"/>
              <w:rPr>
                <w:rFonts w:ascii="CordiaUPC" w:hAnsi="CordiaUPC" w:cs="CordiaUPC"/>
                <w:sz w:val="26"/>
                <w:szCs w:val="26"/>
              </w:rPr>
            </w:pPr>
            <w:r w:rsidRPr="006E41F2">
              <w:rPr>
                <w:rFonts w:ascii="CordiaUPC" w:hAnsi="CordiaUPC" w:cs="CordiaUPC"/>
                <w:sz w:val="26"/>
                <w:szCs w:val="26"/>
              </w:rPr>
              <w:t>5,765</w:t>
            </w:r>
          </w:p>
        </w:tc>
        <w:tc>
          <w:tcPr>
            <w:tcW w:w="236" w:type="dxa"/>
          </w:tcPr>
          <w:p w14:paraId="39F5AEE4" w14:textId="77777777" w:rsidR="00947BFE" w:rsidRPr="00392524" w:rsidRDefault="00947BFE" w:rsidP="00947BFE">
            <w:pPr>
              <w:tabs>
                <w:tab w:val="decimal" w:pos="1218"/>
              </w:tabs>
              <w:spacing w:line="240" w:lineRule="exact"/>
              <w:ind w:right="-108"/>
              <w:rPr>
                <w:rFonts w:ascii="CordiaUPC" w:hAnsi="CordiaUPC" w:cs="CordiaUPC"/>
                <w:sz w:val="26"/>
                <w:szCs w:val="26"/>
              </w:rPr>
            </w:pPr>
          </w:p>
        </w:tc>
        <w:tc>
          <w:tcPr>
            <w:tcW w:w="1654" w:type="dxa"/>
            <w:hideMark/>
          </w:tcPr>
          <w:p w14:paraId="2143454F" w14:textId="76EB2F48" w:rsidR="00947BFE" w:rsidRPr="00392524" w:rsidRDefault="00947BFE" w:rsidP="00947BFE">
            <w:pPr>
              <w:tabs>
                <w:tab w:val="decimal" w:pos="1184"/>
              </w:tabs>
              <w:spacing w:line="240" w:lineRule="exact"/>
              <w:ind w:right="-108"/>
              <w:rPr>
                <w:rFonts w:ascii="CordiaUPC" w:hAnsi="CordiaUPC" w:cs="CordiaUPC"/>
                <w:sz w:val="26"/>
                <w:szCs w:val="26"/>
              </w:rPr>
            </w:pPr>
            <w:r w:rsidRPr="00392524">
              <w:rPr>
                <w:rFonts w:ascii="CordiaUPC" w:hAnsi="CordiaUPC" w:cs="CordiaUPC"/>
                <w:sz w:val="26"/>
                <w:szCs w:val="26"/>
                <w:cs/>
                <w:lang w:bidi="th-TH"/>
              </w:rPr>
              <w:t>2</w:t>
            </w:r>
            <w:r w:rsidRPr="00392524">
              <w:rPr>
                <w:rFonts w:ascii="CordiaUPC" w:hAnsi="CordiaUPC" w:cs="CordiaUPC"/>
                <w:sz w:val="26"/>
                <w:szCs w:val="26"/>
              </w:rPr>
              <w:t>,</w:t>
            </w:r>
            <w:r w:rsidRPr="00392524">
              <w:rPr>
                <w:rFonts w:ascii="CordiaUPC" w:hAnsi="CordiaUPC" w:cs="CordiaUPC"/>
                <w:sz w:val="26"/>
                <w:szCs w:val="26"/>
                <w:cs/>
                <w:lang w:bidi="th-TH"/>
              </w:rPr>
              <w:t>923</w:t>
            </w:r>
          </w:p>
        </w:tc>
      </w:tr>
      <w:tr w:rsidR="00947BFE" w:rsidRPr="00392524" w14:paraId="3D37FEDA" w14:textId="77777777" w:rsidTr="008922E6">
        <w:tc>
          <w:tcPr>
            <w:tcW w:w="5742" w:type="dxa"/>
          </w:tcPr>
          <w:p w14:paraId="0F6848E2" w14:textId="495D2C7D" w:rsidR="00947BFE" w:rsidRPr="00392524" w:rsidRDefault="00947BFE" w:rsidP="00AD7C76">
            <w:pPr>
              <w:spacing w:line="240" w:lineRule="exact"/>
              <w:ind w:right="-108"/>
              <w:rPr>
                <w:rFonts w:ascii="CordiaUPC" w:hAnsi="CordiaUPC" w:cs="CordiaUPC"/>
                <w:sz w:val="26"/>
                <w:szCs w:val="26"/>
                <w:lang w:val="en-US"/>
              </w:rPr>
            </w:pPr>
            <w:r w:rsidRPr="00392524">
              <w:rPr>
                <w:rFonts w:ascii="CordiaUPC" w:hAnsi="CordiaUPC" w:cs="CordiaUPC" w:hint="cs"/>
                <w:b/>
                <w:bCs/>
                <w:color w:val="000000"/>
                <w:sz w:val="26"/>
                <w:szCs w:val="26"/>
              </w:rPr>
              <w:t>Total</w:t>
            </w:r>
          </w:p>
        </w:tc>
        <w:tc>
          <w:tcPr>
            <w:tcW w:w="1620" w:type="dxa"/>
            <w:tcBorders>
              <w:top w:val="single" w:sz="4" w:space="0" w:color="auto"/>
              <w:bottom w:val="double" w:sz="4" w:space="0" w:color="auto"/>
            </w:tcBorders>
          </w:tcPr>
          <w:p w14:paraId="2EC0AD97" w14:textId="1715D715" w:rsidR="00947BFE" w:rsidRPr="006E41F2" w:rsidRDefault="006E41F2" w:rsidP="00947BFE">
            <w:pPr>
              <w:tabs>
                <w:tab w:val="decimal" w:pos="1218"/>
              </w:tabs>
              <w:spacing w:line="240" w:lineRule="exact"/>
              <w:ind w:right="-108"/>
              <w:rPr>
                <w:rFonts w:ascii="CordiaUPC" w:hAnsi="CordiaUPC" w:cs="CordiaUPC"/>
                <w:b/>
                <w:bCs/>
                <w:sz w:val="26"/>
                <w:szCs w:val="26"/>
                <w:lang w:bidi="th-TH"/>
              </w:rPr>
            </w:pPr>
            <w:r w:rsidRPr="006E41F2">
              <w:rPr>
                <w:rFonts w:ascii="CordiaUPC" w:hAnsi="CordiaUPC" w:cs="CordiaUPC"/>
                <w:b/>
                <w:bCs/>
                <w:sz w:val="26"/>
                <w:szCs w:val="26"/>
                <w:lang w:bidi="th-TH"/>
              </w:rPr>
              <w:t>73,773</w:t>
            </w:r>
          </w:p>
        </w:tc>
        <w:tc>
          <w:tcPr>
            <w:tcW w:w="236" w:type="dxa"/>
          </w:tcPr>
          <w:p w14:paraId="30D04921" w14:textId="77777777" w:rsidR="00947BFE" w:rsidRPr="00392524" w:rsidRDefault="00947BFE" w:rsidP="00947BFE">
            <w:pPr>
              <w:tabs>
                <w:tab w:val="decimal" w:pos="1218"/>
              </w:tabs>
              <w:spacing w:line="240" w:lineRule="exact"/>
              <w:ind w:right="-108"/>
              <w:rPr>
                <w:rFonts w:ascii="CordiaUPC" w:hAnsi="CordiaUPC" w:cs="CordiaUPC"/>
                <w:sz w:val="26"/>
                <w:szCs w:val="26"/>
              </w:rPr>
            </w:pPr>
          </w:p>
        </w:tc>
        <w:tc>
          <w:tcPr>
            <w:tcW w:w="1654" w:type="dxa"/>
            <w:tcBorders>
              <w:top w:val="single" w:sz="4" w:space="0" w:color="auto"/>
              <w:bottom w:val="double" w:sz="4" w:space="0" w:color="auto"/>
            </w:tcBorders>
          </w:tcPr>
          <w:p w14:paraId="41925792" w14:textId="0AC192B8" w:rsidR="00947BFE" w:rsidRPr="00392524" w:rsidRDefault="00947BFE" w:rsidP="00947BFE">
            <w:pPr>
              <w:tabs>
                <w:tab w:val="decimal" w:pos="1184"/>
              </w:tabs>
              <w:spacing w:line="240" w:lineRule="exact"/>
              <w:ind w:right="-108"/>
              <w:rPr>
                <w:rFonts w:ascii="CordiaUPC" w:hAnsi="CordiaUPC" w:cs="CordiaUPC"/>
                <w:sz w:val="26"/>
                <w:szCs w:val="26"/>
              </w:rPr>
            </w:pPr>
            <w:r w:rsidRPr="00392524">
              <w:rPr>
                <w:rFonts w:ascii="CordiaUPC" w:hAnsi="CordiaUPC" w:cs="CordiaUPC"/>
                <w:b/>
                <w:bCs/>
                <w:sz w:val="26"/>
                <w:szCs w:val="26"/>
                <w:cs/>
                <w:lang w:bidi="th-TH"/>
              </w:rPr>
              <w:t>33</w:t>
            </w:r>
            <w:r w:rsidRPr="00392524">
              <w:rPr>
                <w:rFonts w:ascii="CordiaUPC" w:hAnsi="CordiaUPC" w:cs="CordiaUPC"/>
                <w:b/>
                <w:bCs/>
                <w:sz w:val="26"/>
                <w:szCs w:val="26"/>
              </w:rPr>
              <w:t>,</w:t>
            </w:r>
            <w:r w:rsidRPr="00392524">
              <w:rPr>
                <w:rFonts w:ascii="CordiaUPC" w:hAnsi="CordiaUPC" w:cs="CordiaUPC"/>
                <w:b/>
                <w:bCs/>
                <w:sz w:val="26"/>
                <w:szCs w:val="26"/>
                <w:cs/>
                <w:lang w:bidi="th-TH"/>
              </w:rPr>
              <w:t>617</w:t>
            </w:r>
          </w:p>
        </w:tc>
      </w:tr>
      <w:bookmarkEnd w:id="18"/>
    </w:tbl>
    <w:p w14:paraId="4D10CE37" w14:textId="18C3FE9B" w:rsidR="009646EE" w:rsidRPr="00392524" w:rsidRDefault="009646EE" w:rsidP="00AD7C76">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p w14:paraId="27CBB3DB" w14:textId="3EBEE3D1" w:rsidR="00AB74FB" w:rsidRDefault="00AB74FB" w:rsidP="00AD7C76">
      <w:pPr>
        <w:pStyle w:val="Heading1"/>
        <w:numPr>
          <w:ilvl w:val="0"/>
          <w:numId w:val="0"/>
        </w:numPr>
        <w:spacing w:before="0" w:after="0" w:line="240" w:lineRule="exact"/>
        <w:ind w:left="540" w:hanging="540"/>
        <w:rPr>
          <w:rFonts w:ascii="CordiaUPC" w:hAnsi="CordiaUPC" w:cs="CordiaUPC"/>
          <w:i w:val="0"/>
          <w:iCs/>
          <w:sz w:val="28"/>
          <w:szCs w:val="28"/>
        </w:rPr>
      </w:pPr>
    </w:p>
    <w:p w14:paraId="3C36A0D1" w14:textId="77777777" w:rsidR="00AB74FB" w:rsidRPr="00AB74FB" w:rsidRDefault="00AB74FB" w:rsidP="00AB74FB">
      <w:pPr>
        <w:pStyle w:val="BodyText"/>
        <w:rPr>
          <w:lang w:val="en-GB"/>
        </w:rPr>
      </w:pPr>
    </w:p>
    <w:p w14:paraId="4008B543" w14:textId="5C3208F2" w:rsidR="005A0671" w:rsidRPr="00325151" w:rsidRDefault="00C20586" w:rsidP="00325151">
      <w:pPr>
        <w:spacing w:line="240" w:lineRule="auto"/>
        <w:rPr>
          <w:rFonts w:ascii="CordiaUPC" w:hAnsi="CordiaUPC" w:cs="CordiaUPC"/>
          <w:b/>
          <w:iCs/>
          <w:sz w:val="28"/>
          <w:szCs w:val="28"/>
        </w:rPr>
      </w:pPr>
      <w:r>
        <w:rPr>
          <w:rFonts w:ascii="CordiaUPC" w:hAnsi="CordiaUPC" w:cs="CordiaUPC"/>
          <w:i/>
          <w:iCs/>
          <w:sz w:val="28"/>
          <w:szCs w:val="28"/>
        </w:rPr>
        <w:br w:type="page"/>
      </w:r>
    </w:p>
    <w:p w14:paraId="19771D01" w14:textId="78AC45C0" w:rsidR="00347268" w:rsidRPr="00392524" w:rsidRDefault="00227C59" w:rsidP="005A0671">
      <w:pPr>
        <w:pStyle w:val="Heading1"/>
        <w:numPr>
          <w:ilvl w:val="0"/>
          <w:numId w:val="0"/>
        </w:numPr>
        <w:spacing w:before="0" w:after="0" w:line="240" w:lineRule="exact"/>
        <w:rPr>
          <w:rFonts w:ascii="CordiaUPC" w:hAnsi="CordiaUPC" w:cs="CordiaUPC"/>
          <w:i w:val="0"/>
          <w:iCs/>
          <w:sz w:val="28"/>
          <w:szCs w:val="28"/>
        </w:rPr>
      </w:pPr>
      <w:r w:rsidRPr="00392524">
        <w:rPr>
          <w:rFonts w:ascii="CordiaUPC" w:hAnsi="CordiaUPC" w:cs="CordiaUPC" w:hint="cs"/>
          <w:i w:val="0"/>
          <w:iCs/>
          <w:sz w:val="28"/>
          <w:szCs w:val="28"/>
        </w:rPr>
        <w:lastRenderedPageBreak/>
        <w:t>1</w:t>
      </w:r>
      <w:r w:rsidR="00A7166D" w:rsidRPr="00392524">
        <w:rPr>
          <w:rFonts w:ascii="CordiaUPC" w:hAnsi="CordiaUPC" w:cs="CordiaUPC"/>
          <w:i w:val="0"/>
          <w:iCs/>
          <w:sz w:val="28"/>
          <w:szCs w:val="28"/>
        </w:rPr>
        <w:t>1</w:t>
      </w:r>
      <w:r w:rsidR="00D03188" w:rsidRPr="00392524">
        <w:rPr>
          <w:rFonts w:ascii="CordiaUPC" w:hAnsi="CordiaUPC" w:cs="CordiaUPC" w:hint="cs"/>
          <w:i w:val="0"/>
          <w:iCs/>
          <w:sz w:val="28"/>
          <w:szCs w:val="28"/>
        </w:rPr>
        <w:tab/>
      </w:r>
      <w:r w:rsidR="00377931" w:rsidRPr="00392524">
        <w:rPr>
          <w:rFonts w:ascii="CordiaUPC" w:hAnsi="CordiaUPC" w:cs="CordiaUPC" w:hint="cs"/>
          <w:i w:val="0"/>
          <w:iCs/>
          <w:sz w:val="28"/>
          <w:szCs w:val="28"/>
        </w:rPr>
        <w:t>Commitment</w:t>
      </w:r>
      <w:r w:rsidR="000F47D4" w:rsidRPr="00392524">
        <w:rPr>
          <w:rFonts w:ascii="CordiaUPC" w:hAnsi="CordiaUPC" w:cs="CordiaUPC" w:hint="cs"/>
          <w:i w:val="0"/>
          <w:iCs/>
          <w:sz w:val="28"/>
          <w:szCs w:val="28"/>
        </w:rPr>
        <w:t>s</w:t>
      </w:r>
      <w:r w:rsidR="00377931" w:rsidRPr="00392524">
        <w:rPr>
          <w:rFonts w:ascii="CordiaUPC" w:hAnsi="CordiaUPC" w:cs="CordiaUPC" w:hint="cs"/>
          <w:i w:val="0"/>
          <w:iCs/>
          <w:sz w:val="28"/>
          <w:szCs w:val="28"/>
        </w:rPr>
        <w:t xml:space="preserve"> </w:t>
      </w:r>
      <w:r w:rsidR="002F74F0" w:rsidRPr="00392524">
        <w:rPr>
          <w:rFonts w:ascii="CordiaUPC" w:hAnsi="CordiaUPC" w:cs="CordiaUPC" w:hint="cs"/>
          <w:i w:val="0"/>
          <w:iCs/>
          <w:sz w:val="28"/>
          <w:szCs w:val="28"/>
        </w:rPr>
        <w:t>and contingent liabilities</w:t>
      </w:r>
    </w:p>
    <w:p w14:paraId="09A0658A" w14:textId="77777777" w:rsidR="00347268" w:rsidRPr="00392524" w:rsidRDefault="00347268" w:rsidP="00AD7C76">
      <w:pPr>
        <w:pStyle w:val="index"/>
        <w:spacing w:after="0" w:line="240" w:lineRule="exact"/>
        <w:ind w:left="562"/>
        <w:rPr>
          <w:rFonts w:ascii="CordiaUPC" w:hAnsi="CordiaUPC" w:cs="CordiaUPC"/>
          <w:sz w:val="26"/>
          <w:szCs w:val="26"/>
          <w:lang w:val="en-US" w:bidi="th-TH"/>
        </w:rPr>
      </w:pPr>
    </w:p>
    <w:p w14:paraId="69641F1F" w14:textId="570D4EF1" w:rsidR="008E4811" w:rsidRPr="00392524" w:rsidRDefault="00227C59" w:rsidP="00AD7C76">
      <w:pPr>
        <w:pStyle w:val="index"/>
        <w:spacing w:line="240" w:lineRule="exact"/>
        <w:ind w:left="540" w:hanging="540"/>
        <w:rPr>
          <w:rFonts w:ascii="CordiaUPC" w:hAnsi="CordiaUPC" w:cs="CordiaUPC"/>
          <w:b/>
          <w:bCs/>
          <w:sz w:val="26"/>
          <w:szCs w:val="26"/>
        </w:rPr>
      </w:pPr>
      <w:r w:rsidRPr="00392524">
        <w:rPr>
          <w:rFonts w:ascii="CordiaUPC" w:hAnsi="CordiaUPC" w:cs="CordiaUPC" w:hint="cs"/>
          <w:b/>
          <w:bCs/>
          <w:sz w:val="26"/>
          <w:szCs w:val="26"/>
        </w:rPr>
        <w:t>1</w:t>
      </w:r>
      <w:r w:rsidR="00A7166D" w:rsidRPr="00392524">
        <w:rPr>
          <w:rFonts w:ascii="CordiaUPC" w:hAnsi="CordiaUPC" w:cs="CordiaUPC"/>
          <w:b/>
          <w:bCs/>
          <w:sz w:val="26"/>
          <w:szCs w:val="26"/>
        </w:rPr>
        <w:t>1</w:t>
      </w:r>
      <w:r w:rsidR="007A76BF" w:rsidRPr="00392524">
        <w:rPr>
          <w:rFonts w:ascii="CordiaUPC" w:hAnsi="CordiaUPC" w:cs="CordiaUPC" w:hint="cs"/>
          <w:b/>
          <w:bCs/>
          <w:sz w:val="26"/>
          <w:szCs w:val="26"/>
        </w:rPr>
        <w:t>.1</w:t>
      </w:r>
      <w:r w:rsidR="004239F5" w:rsidRPr="00392524">
        <w:rPr>
          <w:rFonts w:ascii="CordiaUPC" w:hAnsi="CordiaUPC" w:cs="CordiaUPC" w:hint="cs"/>
          <w:b/>
          <w:bCs/>
          <w:sz w:val="26"/>
          <w:szCs w:val="26"/>
        </w:rPr>
        <w:tab/>
      </w:r>
      <w:r w:rsidR="008E4811" w:rsidRPr="00392524">
        <w:rPr>
          <w:rFonts w:ascii="CordiaUPC" w:hAnsi="CordiaUPC" w:cs="CordiaUPC" w:hint="cs"/>
          <w:b/>
          <w:bCs/>
          <w:sz w:val="26"/>
          <w:szCs w:val="26"/>
        </w:rPr>
        <w:t>Commitment</w:t>
      </w:r>
      <w:r w:rsidR="000F47D4" w:rsidRPr="00392524">
        <w:rPr>
          <w:rFonts w:ascii="CordiaUPC" w:hAnsi="CordiaUPC" w:cs="CordiaUPC" w:hint="cs"/>
          <w:b/>
          <w:bCs/>
          <w:sz w:val="26"/>
          <w:szCs w:val="26"/>
        </w:rPr>
        <w:t>s</w:t>
      </w:r>
    </w:p>
    <w:p w14:paraId="410AC6BF" w14:textId="59CDF62C" w:rsidR="003D4C45" w:rsidRDefault="003D4C45" w:rsidP="00AD7C76">
      <w:pPr>
        <w:pStyle w:val="index"/>
        <w:spacing w:after="0" w:line="240" w:lineRule="exact"/>
        <w:ind w:left="562"/>
        <w:rPr>
          <w:rFonts w:ascii="CordiaUPC" w:hAnsi="CordiaUPC" w:cs="CordiaUPC"/>
          <w:sz w:val="26"/>
          <w:szCs w:val="26"/>
        </w:rPr>
      </w:pPr>
    </w:p>
    <w:tbl>
      <w:tblPr>
        <w:tblW w:w="9162" w:type="dxa"/>
        <w:tblInd w:w="468" w:type="dxa"/>
        <w:tblLayout w:type="fixed"/>
        <w:tblLook w:val="00A0" w:firstRow="1" w:lastRow="0" w:firstColumn="1" w:lastColumn="0" w:noHBand="0" w:noVBand="0"/>
      </w:tblPr>
      <w:tblGrid>
        <w:gridCol w:w="5742"/>
        <w:gridCol w:w="1620"/>
        <w:gridCol w:w="270"/>
        <w:gridCol w:w="1530"/>
      </w:tblGrid>
      <w:tr w:rsidR="005124E0" w:rsidRPr="00D05192" w14:paraId="07E74A3D" w14:textId="77777777" w:rsidTr="00051529">
        <w:tc>
          <w:tcPr>
            <w:tcW w:w="5742" w:type="dxa"/>
          </w:tcPr>
          <w:p w14:paraId="628B0B9A" w14:textId="77777777" w:rsidR="005124E0" w:rsidRPr="00D05192" w:rsidRDefault="005124E0" w:rsidP="006572CA">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0B48EE36" w14:textId="77777777" w:rsidR="005124E0" w:rsidRPr="00D05192" w:rsidRDefault="005124E0" w:rsidP="006572CA">
            <w:pPr>
              <w:spacing w:line="240" w:lineRule="exact"/>
              <w:ind w:left="-108" w:right="-108"/>
              <w:jc w:val="center"/>
              <w:rPr>
                <w:rFonts w:ascii="CordiaUPC" w:hAnsi="CordiaUPC" w:cs="CordiaUPC"/>
                <w:sz w:val="26"/>
                <w:szCs w:val="26"/>
              </w:rPr>
            </w:pPr>
            <w:r w:rsidRPr="00D05192">
              <w:rPr>
                <w:rFonts w:ascii="CordiaUPC" w:hAnsi="CordiaUPC" w:cs="CordiaUPC"/>
                <w:b/>
                <w:bCs/>
                <w:sz w:val="26"/>
                <w:szCs w:val="26"/>
              </w:rPr>
              <w:t>Consolidated</w:t>
            </w:r>
          </w:p>
        </w:tc>
      </w:tr>
      <w:tr w:rsidR="005124E0" w:rsidRPr="00D05192" w14:paraId="594CBACF" w14:textId="77777777" w:rsidTr="00051529">
        <w:tc>
          <w:tcPr>
            <w:tcW w:w="5742" w:type="dxa"/>
          </w:tcPr>
          <w:p w14:paraId="4F17B79D" w14:textId="77777777" w:rsidR="005124E0" w:rsidRPr="00D05192" w:rsidRDefault="005124E0" w:rsidP="006572CA">
            <w:pPr>
              <w:spacing w:line="240" w:lineRule="exact"/>
              <w:ind w:left="180" w:right="-104" w:hanging="180"/>
              <w:rPr>
                <w:rFonts w:ascii="CordiaUPC" w:hAnsi="CordiaUPC" w:cs="CordiaUPC"/>
                <w:b/>
                <w:bCs/>
                <w:sz w:val="26"/>
                <w:szCs w:val="26"/>
                <w:lang w:bidi="th-TH"/>
              </w:rPr>
            </w:pPr>
          </w:p>
        </w:tc>
        <w:tc>
          <w:tcPr>
            <w:tcW w:w="1620" w:type="dxa"/>
            <w:vAlign w:val="bottom"/>
            <w:hideMark/>
          </w:tcPr>
          <w:p w14:paraId="5BEBD761" w14:textId="1C856B4F" w:rsidR="005124E0" w:rsidRPr="00D05192" w:rsidRDefault="005124E0" w:rsidP="006572CA">
            <w:pPr>
              <w:spacing w:line="240" w:lineRule="exact"/>
              <w:ind w:left="-108" w:right="-108"/>
              <w:jc w:val="center"/>
              <w:rPr>
                <w:rFonts w:ascii="CordiaUPC" w:hAnsi="CordiaUPC" w:cs="CordiaUPC"/>
                <w:sz w:val="26"/>
                <w:szCs w:val="26"/>
              </w:rPr>
            </w:pPr>
            <w:r w:rsidRPr="00D05192">
              <w:rPr>
                <w:rFonts w:ascii="CordiaUPC" w:hAnsi="CordiaUPC" w:cs="CordiaUPC"/>
                <w:sz w:val="26"/>
                <w:szCs w:val="26"/>
              </w:rPr>
              <w:t xml:space="preserve">30 </w:t>
            </w:r>
            <w:r>
              <w:rPr>
                <w:rFonts w:ascii="CordiaUPC" w:hAnsi="CordiaUPC" w:cs="CordiaUPC"/>
                <w:sz w:val="26"/>
                <w:szCs w:val="26"/>
              </w:rPr>
              <w:t>September</w:t>
            </w:r>
            <w:r w:rsidRPr="00D05192">
              <w:rPr>
                <w:rFonts w:ascii="CordiaUPC" w:hAnsi="CordiaUPC" w:cs="CordiaUPC"/>
                <w:sz w:val="26"/>
                <w:szCs w:val="26"/>
              </w:rPr>
              <w:t xml:space="preserve"> 2022</w:t>
            </w:r>
          </w:p>
        </w:tc>
        <w:tc>
          <w:tcPr>
            <w:tcW w:w="270" w:type="dxa"/>
          </w:tcPr>
          <w:p w14:paraId="01B279CF" w14:textId="77777777" w:rsidR="005124E0" w:rsidRPr="00D05192" w:rsidRDefault="005124E0" w:rsidP="006572CA">
            <w:pPr>
              <w:spacing w:line="240" w:lineRule="exact"/>
              <w:ind w:left="-108" w:right="-108"/>
              <w:rPr>
                <w:rFonts w:ascii="CordiaUPC" w:hAnsi="CordiaUPC" w:cs="CordiaUPC"/>
                <w:sz w:val="26"/>
                <w:szCs w:val="26"/>
              </w:rPr>
            </w:pPr>
          </w:p>
        </w:tc>
        <w:tc>
          <w:tcPr>
            <w:tcW w:w="1530" w:type="dxa"/>
            <w:hideMark/>
          </w:tcPr>
          <w:p w14:paraId="36F7BE4F" w14:textId="77777777" w:rsidR="005124E0" w:rsidRPr="00D05192" w:rsidRDefault="005124E0" w:rsidP="006572CA">
            <w:pPr>
              <w:spacing w:line="240" w:lineRule="exact"/>
              <w:ind w:left="-108" w:right="-108"/>
              <w:jc w:val="center"/>
              <w:rPr>
                <w:rFonts w:ascii="CordiaUPC" w:hAnsi="CordiaUPC" w:cs="CordiaUPC"/>
                <w:sz w:val="26"/>
                <w:szCs w:val="26"/>
              </w:rPr>
            </w:pPr>
            <w:r w:rsidRPr="00D05192">
              <w:rPr>
                <w:rFonts w:ascii="CordiaUPC" w:hAnsi="CordiaUPC" w:cs="CordiaUPC"/>
                <w:spacing w:val="-4"/>
                <w:sz w:val="26"/>
                <w:szCs w:val="26"/>
              </w:rPr>
              <w:t>31 December 2021</w:t>
            </w:r>
          </w:p>
        </w:tc>
      </w:tr>
      <w:tr w:rsidR="005124E0" w:rsidRPr="00D05192" w14:paraId="6975745C" w14:textId="77777777" w:rsidTr="00051529">
        <w:tc>
          <w:tcPr>
            <w:tcW w:w="5742" w:type="dxa"/>
          </w:tcPr>
          <w:p w14:paraId="6FA78D6F" w14:textId="77777777" w:rsidR="005124E0" w:rsidRPr="00D05192" w:rsidRDefault="005124E0" w:rsidP="006572CA">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09E9CD4B" w14:textId="77777777" w:rsidR="005124E0" w:rsidRPr="00D05192" w:rsidRDefault="005124E0" w:rsidP="006572CA">
            <w:pPr>
              <w:spacing w:line="240" w:lineRule="exact"/>
              <w:ind w:left="-108" w:right="-108"/>
              <w:jc w:val="center"/>
              <w:rPr>
                <w:rFonts w:ascii="CordiaUPC" w:hAnsi="CordiaUPC" w:cs="CordiaUPC"/>
                <w:sz w:val="26"/>
                <w:szCs w:val="26"/>
              </w:rPr>
            </w:pPr>
            <w:r w:rsidRPr="00D05192">
              <w:rPr>
                <w:rFonts w:ascii="CordiaUPC" w:hAnsi="CordiaUPC" w:cs="CordiaUPC"/>
                <w:i/>
                <w:iCs/>
                <w:sz w:val="26"/>
                <w:szCs w:val="26"/>
              </w:rPr>
              <w:t>(</w:t>
            </w:r>
            <w:proofErr w:type="gramStart"/>
            <w:r w:rsidRPr="00D05192">
              <w:rPr>
                <w:rFonts w:ascii="CordiaUPC" w:hAnsi="CordiaUPC" w:cs="CordiaUPC"/>
                <w:i/>
                <w:iCs/>
                <w:sz w:val="26"/>
                <w:szCs w:val="26"/>
              </w:rPr>
              <w:t>in</w:t>
            </w:r>
            <w:proofErr w:type="gramEnd"/>
            <w:r w:rsidRPr="00D05192">
              <w:rPr>
                <w:rFonts w:ascii="CordiaUPC" w:hAnsi="CordiaUPC" w:cs="CordiaUPC"/>
                <w:i/>
                <w:iCs/>
                <w:sz w:val="26"/>
                <w:szCs w:val="26"/>
              </w:rPr>
              <w:t xml:space="preserve"> million Baht)</w:t>
            </w:r>
          </w:p>
        </w:tc>
      </w:tr>
      <w:tr w:rsidR="00323ED8" w:rsidRPr="00D05192" w14:paraId="362F8DBB" w14:textId="77777777" w:rsidTr="00051529">
        <w:tc>
          <w:tcPr>
            <w:tcW w:w="5742" w:type="dxa"/>
            <w:hideMark/>
          </w:tcPr>
          <w:p w14:paraId="59FDDD83" w14:textId="77777777" w:rsidR="00323ED8" w:rsidRPr="00D05192" w:rsidRDefault="00323ED8" w:rsidP="00323ED8">
            <w:pPr>
              <w:spacing w:line="240" w:lineRule="exact"/>
              <w:ind w:right="-104"/>
              <w:rPr>
                <w:rFonts w:ascii="CordiaUPC" w:hAnsi="CordiaUPC" w:cs="CordiaUPC"/>
                <w:color w:val="000000"/>
                <w:sz w:val="26"/>
                <w:szCs w:val="26"/>
              </w:rPr>
            </w:pPr>
            <w:r w:rsidRPr="00D05192">
              <w:rPr>
                <w:rFonts w:ascii="CordiaUPC" w:hAnsi="CordiaUPC" w:cs="CordiaUPC"/>
                <w:sz w:val="26"/>
                <w:szCs w:val="26"/>
                <w:lang w:eastAsia="th-TH"/>
              </w:rPr>
              <w:t xml:space="preserve">Avals to bills </w:t>
            </w:r>
          </w:p>
        </w:tc>
        <w:tc>
          <w:tcPr>
            <w:tcW w:w="1620" w:type="dxa"/>
            <w:vAlign w:val="bottom"/>
          </w:tcPr>
          <w:p w14:paraId="7B27E099" w14:textId="683D564A" w:rsidR="00323ED8" w:rsidRPr="00D05192"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932</w:t>
            </w:r>
          </w:p>
        </w:tc>
        <w:tc>
          <w:tcPr>
            <w:tcW w:w="270" w:type="dxa"/>
            <w:vAlign w:val="bottom"/>
          </w:tcPr>
          <w:p w14:paraId="43E05102" w14:textId="77777777" w:rsidR="00323ED8" w:rsidRPr="00D05192"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0F908449" w14:textId="77777777" w:rsidR="00323ED8" w:rsidRPr="00D05192" w:rsidRDefault="00323ED8" w:rsidP="00323ED8">
            <w:pPr>
              <w:tabs>
                <w:tab w:val="decimal" w:pos="971"/>
              </w:tabs>
              <w:spacing w:line="240" w:lineRule="exact"/>
              <w:ind w:left="-103"/>
              <w:jc w:val="right"/>
              <w:rPr>
                <w:rFonts w:ascii="CordiaUPC" w:hAnsi="CordiaUPC" w:cs="CordiaUPC"/>
                <w:sz w:val="26"/>
                <w:szCs w:val="26"/>
              </w:rPr>
            </w:pPr>
            <w:r>
              <w:rPr>
                <w:rFonts w:ascii="CordiaUPC" w:hAnsi="CordiaUPC" w:cs="CordiaUPC"/>
                <w:sz w:val="26"/>
                <w:szCs w:val="26"/>
                <w:cs/>
              </w:rPr>
              <w:t>205</w:t>
            </w:r>
          </w:p>
        </w:tc>
      </w:tr>
      <w:tr w:rsidR="00323ED8" w:rsidRPr="00B24163" w14:paraId="4AA321E5" w14:textId="77777777" w:rsidTr="00051529">
        <w:tc>
          <w:tcPr>
            <w:tcW w:w="5742" w:type="dxa"/>
            <w:hideMark/>
          </w:tcPr>
          <w:p w14:paraId="595D1506" w14:textId="77777777" w:rsidR="00323ED8" w:rsidRPr="00B24163" w:rsidRDefault="00323ED8" w:rsidP="00323ED8">
            <w:pPr>
              <w:spacing w:line="240" w:lineRule="exact"/>
              <w:ind w:right="-104"/>
              <w:rPr>
                <w:rFonts w:ascii="CordiaUPC" w:hAnsi="CordiaUPC" w:cs="CordiaUPC"/>
                <w:color w:val="000000"/>
                <w:sz w:val="26"/>
                <w:szCs w:val="26"/>
              </w:rPr>
            </w:pPr>
            <w:r w:rsidRPr="00B24163">
              <w:rPr>
                <w:rFonts w:ascii="CordiaUPC" w:hAnsi="CordiaUPC" w:cs="CordiaUPC"/>
                <w:sz w:val="26"/>
                <w:szCs w:val="26"/>
                <w:lang w:val="en-US" w:eastAsia="th-TH"/>
              </w:rPr>
              <w:t>Guarantees of loans</w:t>
            </w:r>
            <w:r w:rsidRPr="00B24163">
              <w:rPr>
                <w:rFonts w:ascii="CordiaUPC" w:hAnsi="CordiaUPC" w:cs="CordiaUPC"/>
                <w:sz w:val="26"/>
                <w:szCs w:val="26"/>
                <w:lang w:val="en-US" w:eastAsia="th-TH" w:bidi="th-TH"/>
              </w:rPr>
              <w:t>/bond</w:t>
            </w:r>
          </w:p>
        </w:tc>
        <w:tc>
          <w:tcPr>
            <w:tcW w:w="1620" w:type="dxa"/>
            <w:vAlign w:val="bottom"/>
          </w:tcPr>
          <w:p w14:paraId="62FC7C11" w14:textId="14244F9E"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39</w:t>
            </w:r>
          </w:p>
        </w:tc>
        <w:tc>
          <w:tcPr>
            <w:tcW w:w="270" w:type="dxa"/>
            <w:vAlign w:val="bottom"/>
          </w:tcPr>
          <w:p w14:paraId="0B307FCE"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5EA3BD54"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rPr>
              <w:t>45</w:t>
            </w:r>
          </w:p>
        </w:tc>
      </w:tr>
      <w:tr w:rsidR="00323ED8" w:rsidRPr="00B24163" w14:paraId="3FA3777A" w14:textId="77777777" w:rsidTr="00051529">
        <w:tc>
          <w:tcPr>
            <w:tcW w:w="5742" w:type="dxa"/>
            <w:hideMark/>
          </w:tcPr>
          <w:p w14:paraId="6F583AFC" w14:textId="77777777" w:rsidR="00323ED8" w:rsidRPr="00B24163" w:rsidRDefault="00323ED8" w:rsidP="00323ED8">
            <w:pPr>
              <w:spacing w:line="240" w:lineRule="exact"/>
              <w:ind w:right="-104"/>
              <w:rPr>
                <w:rFonts w:ascii="CordiaUPC" w:hAnsi="CordiaUPC" w:cs="CordiaUPC"/>
                <w:spacing w:val="-4"/>
                <w:sz w:val="26"/>
                <w:szCs w:val="26"/>
                <w:lang w:eastAsia="th-TH"/>
              </w:rPr>
            </w:pPr>
            <w:r w:rsidRPr="00B24163">
              <w:rPr>
                <w:rFonts w:ascii="CordiaUPC" w:hAnsi="CordiaUPC" w:cs="CordiaUPC"/>
                <w:spacing w:val="-4"/>
                <w:sz w:val="26"/>
                <w:szCs w:val="26"/>
                <w:lang w:eastAsia="th-TH"/>
              </w:rPr>
              <w:t>Liability under unmatured import bills</w:t>
            </w:r>
          </w:p>
        </w:tc>
        <w:tc>
          <w:tcPr>
            <w:tcW w:w="1620" w:type="dxa"/>
            <w:vAlign w:val="bottom"/>
          </w:tcPr>
          <w:p w14:paraId="26DBCBDC" w14:textId="500F281B"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3</w:t>
            </w:r>
            <w:r w:rsidRPr="002763DF">
              <w:rPr>
                <w:rFonts w:ascii="CordiaUPC" w:hAnsi="CordiaUPC" w:cs="CordiaUPC"/>
                <w:sz w:val="26"/>
                <w:szCs w:val="26"/>
              </w:rPr>
              <w:t>,</w:t>
            </w:r>
            <w:r w:rsidRPr="002763DF">
              <w:rPr>
                <w:rFonts w:ascii="CordiaUPC" w:hAnsi="CordiaUPC" w:cs="CordiaUPC"/>
                <w:sz w:val="26"/>
                <w:szCs w:val="26"/>
                <w:cs/>
                <w:lang w:bidi="th-TH"/>
              </w:rPr>
              <w:t>465</w:t>
            </w:r>
          </w:p>
        </w:tc>
        <w:tc>
          <w:tcPr>
            <w:tcW w:w="270" w:type="dxa"/>
            <w:vAlign w:val="bottom"/>
          </w:tcPr>
          <w:p w14:paraId="59288991"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033266EE"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4</w:t>
            </w:r>
            <w:r w:rsidRPr="00B24163">
              <w:rPr>
                <w:rFonts w:ascii="CordiaUPC" w:hAnsi="CordiaUPC" w:cs="CordiaUPC"/>
                <w:sz w:val="26"/>
                <w:szCs w:val="26"/>
              </w:rPr>
              <w:t>,</w:t>
            </w:r>
            <w:r w:rsidRPr="00B24163">
              <w:rPr>
                <w:rFonts w:ascii="CordiaUPC" w:hAnsi="CordiaUPC" w:cs="CordiaUPC" w:hint="cs"/>
                <w:sz w:val="26"/>
                <w:szCs w:val="26"/>
                <w:cs/>
              </w:rPr>
              <w:t>081</w:t>
            </w:r>
          </w:p>
        </w:tc>
      </w:tr>
      <w:tr w:rsidR="00323ED8" w:rsidRPr="00B24163" w14:paraId="76A07AE4" w14:textId="77777777" w:rsidTr="00051529">
        <w:tc>
          <w:tcPr>
            <w:tcW w:w="5742" w:type="dxa"/>
            <w:hideMark/>
          </w:tcPr>
          <w:p w14:paraId="7D2B53F1" w14:textId="77777777" w:rsidR="00323ED8" w:rsidRPr="00B24163" w:rsidRDefault="00323ED8" w:rsidP="00323ED8">
            <w:pPr>
              <w:spacing w:line="240" w:lineRule="exact"/>
              <w:ind w:right="-104"/>
              <w:rPr>
                <w:rFonts w:ascii="CordiaUPC" w:hAnsi="CordiaUPC" w:cs="CordiaUPC"/>
                <w:sz w:val="26"/>
                <w:szCs w:val="26"/>
                <w:lang w:eastAsia="th-TH"/>
              </w:rPr>
            </w:pPr>
            <w:r w:rsidRPr="00B24163">
              <w:rPr>
                <w:rFonts w:ascii="CordiaUPC" w:hAnsi="CordiaUPC" w:cs="CordiaUPC"/>
                <w:sz w:val="26"/>
                <w:szCs w:val="26"/>
                <w:lang w:eastAsia="th-TH"/>
              </w:rPr>
              <w:t>Letters of credit</w:t>
            </w:r>
          </w:p>
        </w:tc>
        <w:tc>
          <w:tcPr>
            <w:tcW w:w="1620" w:type="dxa"/>
            <w:vAlign w:val="bottom"/>
          </w:tcPr>
          <w:p w14:paraId="0240467B" w14:textId="70826720"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16</w:t>
            </w:r>
            <w:r w:rsidRPr="002763DF">
              <w:rPr>
                <w:rFonts w:ascii="CordiaUPC" w:hAnsi="CordiaUPC" w:cs="CordiaUPC"/>
                <w:sz w:val="26"/>
                <w:szCs w:val="26"/>
              </w:rPr>
              <w:t>,</w:t>
            </w:r>
            <w:r w:rsidRPr="002763DF">
              <w:rPr>
                <w:rFonts w:ascii="CordiaUPC" w:hAnsi="CordiaUPC" w:cs="CordiaUPC"/>
                <w:sz w:val="26"/>
                <w:szCs w:val="26"/>
                <w:cs/>
                <w:lang w:bidi="th-TH"/>
              </w:rPr>
              <w:t>251</w:t>
            </w:r>
          </w:p>
        </w:tc>
        <w:tc>
          <w:tcPr>
            <w:tcW w:w="270" w:type="dxa"/>
            <w:vAlign w:val="bottom"/>
          </w:tcPr>
          <w:p w14:paraId="76DC8EF5"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066548A4"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15</w:t>
            </w:r>
            <w:r w:rsidRPr="00B24163">
              <w:rPr>
                <w:rFonts w:ascii="CordiaUPC" w:hAnsi="CordiaUPC" w:cs="CordiaUPC"/>
                <w:sz w:val="26"/>
                <w:szCs w:val="26"/>
              </w:rPr>
              <w:t>,</w:t>
            </w:r>
            <w:r w:rsidRPr="00B24163">
              <w:rPr>
                <w:rFonts w:ascii="CordiaUPC" w:hAnsi="CordiaUPC" w:cs="CordiaUPC" w:hint="cs"/>
                <w:sz w:val="26"/>
                <w:szCs w:val="26"/>
                <w:cs/>
              </w:rPr>
              <w:t>608</w:t>
            </w:r>
          </w:p>
        </w:tc>
      </w:tr>
      <w:tr w:rsidR="005124E0" w:rsidRPr="00B24163" w14:paraId="3A12582F" w14:textId="77777777" w:rsidTr="00051529">
        <w:tc>
          <w:tcPr>
            <w:tcW w:w="5742" w:type="dxa"/>
            <w:hideMark/>
          </w:tcPr>
          <w:p w14:paraId="05976954" w14:textId="77777777" w:rsidR="005124E0" w:rsidRPr="00B24163" w:rsidRDefault="005124E0" w:rsidP="006572CA">
            <w:pPr>
              <w:spacing w:line="240" w:lineRule="exact"/>
              <w:ind w:right="-104"/>
              <w:rPr>
                <w:rFonts w:ascii="CordiaUPC" w:hAnsi="CordiaUPC" w:cs="CordiaUPC"/>
                <w:sz w:val="26"/>
                <w:szCs w:val="26"/>
                <w:lang w:eastAsia="th-TH"/>
              </w:rPr>
            </w:pPr>
            <w:r w:rsidRPr="00B24163">
              <w:rPr>
                <w:rFonts w:ascii="CordiaUPC" w:hAnsi="CordiaUPC" w:cs="CordiaUPC"/>
                <w:sz w:val="26"/>
                <w:szCs w:val="26"/>
                <w:lang w:eastAsia="th-TH"/>
              </w:rPr>
              <w:t>Other commitments</w:t>
            </w:r>
          </w:p>
        </w:tc>
        <w:tc>
          <w:tcPr>
            <w:tcW w:w="1620" w:type="dxa"/>
            <w:vAlign w:val="bottom"/>
          </w:tcPr>
          <w:p w14:paraId="1CB06F98" w14:textId="77777777" w:rsidR="005124E0" w:rsidRPr="00B24163" w:rsidRDefault="005124E0" w:rsidP="006572CA">
            <w:pPr>
              <w:tabs>
                <w:tab w:val="decimal" w:pos="968"/>
              </w:tabs>
              <w:spacing w:line="240" w:lineRule="exact"/>
              <w:ind w:left="-103"/>
              <w:jc w:val="right"/>
              <w:rPr>
                <w:rFonts w:ascii="CordiaUPC" w:hAnsi="CordiaUPC" w:cs="CordiaUPC"/>
                <w:sz w:val="26"/>
                <w:szCs w:val="26"/>
              </w:rPr>
            </w:pPr>
          </w:p>
        </w:tc>
        <w:tc>
          <w:tcPr>
            <w:tcW w:w="270" w:type="dxa"/>
            <w:vAlign w:val="bottom"/>
          </w:tcPr>
          <w:p w14:paraId="37B5D6E9" w14:textId="77777777" w:rsidR="005124E0" w:rsidRPr="00B24163" w:rsidRDefault="005124E0" w:rsidP="006572CA">
            <w:pPr>
              <w:spacing w:line="240" w:lineRule="exact"/>
              <w:ind w:right="162"/>
              <w:jc w:val="right"/>
              <w:rPr>
                <w:rFonts w:ascii="CordiaUPC" w:hAnsi="CordiaUPC" w:cs="CordiaUPC"/>
                <w:sz w:val="26"/>
                <w:szCs w:val="26"/>
              </w:rPr>
            </w:pPr>
          </w:p>
        </w:tc>
        <w:tc>
          <w:tcPr>
            <w:tcW w:w="1530" w:type="dxa"/>
            <w:vAlign w:val="bottom"/>
          </w:tcPr>
          <w:p w14:paraId="5602876E" w14:textId="77777777" w:rsidR="005124E0" w:rsidRPr="00B24163" w:rsidRDefault="005124E0" w:rsidP="006572CA">
            <w:pPr>
              <w:tabs>
                <w:tab w:val="decimal" w:pos="971"/>
              </w:tabs>
              <w:spacing w:line="240" w:lineRule="exact"/>
              <w:ind w:left="-103"/>
              <w:jc w:val="right"/>
              <w:rPr>
                <w:rFonts w:ascii="CordiaUPC" w:hAnsi="CordiaUPC" w:cs="CordiaUPC"/>
                <w:sz w:val="26"/>
                <w:szCs w:val="26"/>
              </w:rPr>
            </w:pPr>
          </w:p>
        </w:tc>
      </w:tr>
      <w:tr w:rsidR="00323ED8" w:rsidRPr="00B24163" w14:paraId="4E68E454" w14:textId="77777777" w:rsidTr="00051529">
        <w:tc>
          <w:tcPr>
            <w:tcW w:w="5742" w:type="dxa"/>
            <w:vAlign w:val="bottom"/>
            <w:hideMark/>
          </w:tcPr>
          <w:p w14:paraId="6CCDD904" w14:textId="77777777" w:rsidR="00323ED8" w:rsidRPr="00B24163" w:rsidRDefault="00323ED8" w:rsidP="00323ED8">
            <w:pPr>
              <w:spacing w:line="240" w:lineRule="exact"/>
              <w:ind w:right="-104"/>
              <w:rPr>
                <w:rFonts w:ascii="CordiaUPC" w:hAnsi="CordiaUPC" w:cs="CordiaUPC"/>
                <w:sz w:val="26"/>
                <w:szCs w:val="26"/>
                <w:lang w:eastAsia="th-TH"/>
              </w:rPr>
            </w:pPr>
            <w:r w:rsidRPr="00B24163">
              <w:rPr>
                <w:rFonts w:ascii="CordiaUPC" w:hAnsi="CordiaUPC" w:cs="CordiaUPC"/>
                <w:sz w:val="26"/>
                <w:szCs w:val="26"/>
                <w:lang w:val="en-US" w:eastAsia="th-TH" w:bidi="th-TH"/>
              </w:rPr>
              <w:t>- Other guarantees</w:t>
            </w:r>
          </w:p>
        </w:tc>
        <w:tc>
          <w:tcPr>
            <w:tcW w:w="1620" w:type="dxa"/>
            <w:vAlign w:val="bottom"/>
          </w:tcPr>
          <w:p w14:paraId="300B5568" w14:textId="4DD01276"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75</w:t>
            </w:r>
            <w:r w:rsidRPr="002763DF">
              <w:rPr>
                <w:rFonts w:ascii="CordiaUPC" w:hAnsi="CordiaUPC" w:cs="CordiaUPC"/>
                <w:sz w:val="26"/>
                <w:szCs w:val="26"/>
              </w:rPr>
              <w:t>,</w:t>
            </w:r>
            <w:r w:rsidRPr="002763DF">
              <w:rPr>
                <w:rFonts w:ascii="CordiaUPC" w:hAnsi="CordiaUPC" w:cs="CordiaUPC"/>
                <w:sz w:val="26"/>
                <w:szCs w:val="26"/>
                <w:cs/>
                <w:lang w:bidi="th-TH"/>
              </w:rPr>
              <w:t>734</w:t>
            </w:r>
          </w:p>
        </w:tc>
        <w:tc>
          <w:tcPr>
            <w:tcW w:w="270" w:type="dxa"/>
            <w:vAlign w:val="bottom"/>
          </w:tcPr>
          <w:p w14:paraId="3DD84070"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2C2CD15F"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85</w:t>
            </w:r>
            <w:r w:rsidRPr="00B24163">
              <w:rPr>
                <w:rFonts w:ascii="CordiaUPC" w:hAnsi="CordiaUPC" w:cs="CordiaUPC"/>
                <w:sz w:val="26"/>
                <w:szCs w:val="26"/>
              </w:rPr>
              <w:t>,</w:t>
            </w:r>
            <w:r w:rsidRPr="00B24163">
              <w:rPr>
                <w:rFonts w:ascii="CordiaUPC" w:hAnsi="CordiaUPC" w:cs="CordiaUPC" w:hint="cs"/>
                <w:sz w:val="26"/>
                <w:szCs w:val="26"/>
                <w:cs/>
              </w:rPr>
              <w:t>821</w:t>
            </w:r>
          </w:p>
        </w:tc>
      </w:tr>
      <w:tr w:rsidR="00323ED8" w:rsidRPr="00B24163" w14:paraId="1ED5F410" w14:textId="77777777" w:rsidTr="00051529">
        <w:tc>
          <w:tcPr>
            <w:tcW w:w="5742" w:type="dxa"/>
            <w:vAlign w:val="bottom"/>
            <w:hideMark/>
          </w:tcPr>
          <w:p w14:paraId="290C5AE9" w14:textId="77777777" w:rsidR="00323ED8" w:rsidRPr="00B24163" w:rsidRDefault="00323ED8" w:rsidP="00323ED8">
            <w:pPr>
              <w:spacing w:line="240" w:lineRule="exact"/>
              <w:ind w:right="-104"/>
              <w:rPr>
                <w:rFonts w:ascii="CordiaUPC" w:hAnsi="CordiaUPC" w:cs="CordiaUPC"/>
                <w:sz w:val="26"/>
                <w:szCs w:val="26"/>
                <w:lang w:val="en-US" w:eastAsia="th-TH" w:bidi="th-TH"/>
              </w:rPr>
            </w:pPr>
            <w:r w:rsidRPr="00B24163">
              <w:rPr>
                <w:rFonts w:ascii="CordiaUPC" w:hAnsi="CordiaUPC" w:cs="CordiaUPC"/>
                <w:sz w:val="26"/>
                <w:szCs w:val="26"/>
                <w:lang w:val="en-US" w:eastAsia="th-TH" w:bidi="th-TH"/>
              </w:rPr>
              <w:t>- Amount of unused bank overdrafts</w:t>
            </w:r>
          </w:p>
        </w:tc>
        <w:tc>
          <w:tcPr>
            <w:tcW w:w="1620" w:type="dxa"/>
            <w:vAlign w:val="bottom"/>
          </w:tcPr>
          <w:p w14:paraId="5A0861CD" w14:textId="42612032"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111</w:t>
            </w:r>
            <w:r w:rsidRPr="002763DF">
              <w:rPr>
                <w:rFonts w:ascii="CordiaUPC" w:hAnsi="CordiaUPC" w:cs="CordiaUPC"/>
                <w:sz w:val="26"/>
                <w:szCs w:val="26"/>
              </w:rPr>
              <w:t>,</w:t>
            </w:r>
            <w:r w:rsidRPr="002763DF">
              <w:rPr>
                <w:rFonts w:ascii="CordiaUPC" w:hAnsi="CordiaUPC" w:cs="CordiaUPC"/>
                <w:sz w:val="26"/>
                <w:szCs w:val="26"/>
                <w:cs/>
                <w:lang w:bidi="th-TH"/>
              </w:rPr>
              <w:t>682</w:t>
            </w:r>
          </w:p>
        </w:tc>
        <w:tc>
          <w:tcPr>
            <w:tcW w:w="270" w:type="dxa"/>
            <w:vAlign w:val="bottom"/>
          </w:tcPr>
          <w:p w14:paraId="0E9CE86A"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348CF669"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117</w:t>
            </w:r>
            <w:r w:rsidRPr="00B24163">
              <w:rPr>
                <w:rFonts w:ascii="CordiaUPC" w:hAnsi="CordiaUPC" w:cs="CordiaUPC"/>
                <w:sz w:val="26"/>
                <w:szCs w:val="26"/>
              </w:rPr>
              <w:t>,</w:t>
            </w:r>
            <w:r w:rsidRPr="00B24163">
              <w:rPr>
                <w:rFonts w:ascii="CordiaUPC" w:hAnsi="CordiaUPC" w:cs="CordiaUPC" w:hint="cs"/>
                <w:sz w:val="26"/>
                <w:szCs w:val="26"/>
                <w:cs/>
              </w:rPr>
              <w:t>029</w:t>
            </w:r>
          </w:p>
        </w:tc>
      </w:tr>
      <w:tr w:rsidR="00323ED8" w:rsidRPr="00B24163" w14:paraId="224A2836" w14:textId="77777777" w:rsidTr="00051529">
        <w:tc>
          <w:tcPr>
            <w:tcW w:w="5742" w:type="dxa"/>
            <w:vAlign w:val="bottom"/>
            <w:hideMark/>
          </w:tcPr>
          <w:p w14:paraId="1100BC18" w14:textId="77777777" w:rsidR="00323ED8" w:rsidRPr="00B24163" w:rsidRDefault="00323ED8" w:rsidP="00323ED8">
            <w:pPr>
              <w:spacing w:line="240" w:lineRule="exact"/>
              <w:ind w:right="-104"/>
              <w:rPr>
                <w:rFonts w:ascii="CordiaUPC" w:hAnsi="CordiaUPC" w:cs="CordiaUPC"/>
                <w:sz w:val="26"/>
                <w:szCs w:val="26"/>
                <w:lang w:val="en-US" w:eastAsia="th-TH" w:bidi="th-TH"/>
              </w:rPr>
            </w:pPr>
            <w:r w:rsidRPr="00B24163">
              <w:rPr>
                <w:rFonts w:ascii="CordiaUPC" w:hAnsi="CordiaUPC" w:cs="CordiaUPC"/>
                <w:sz w:val="26"/>
                <w:szCs w:val="26"/>
                <w:lang w:val="en-US" w:eastAsia="th-TH" w:bidi="th-TH"/>
              </w:rPr>
              <w:t>- Committed line</w:t>
            </w:r>
          </w:p>
        </w:tc>
        <w:tc>
          <w:tcPr>
            <w:tcW w:w="1620" w:type="dxa"/>
            <w:vAlign w:val="bottom"/>
          </w:tcPr>
          <w:p w14:paraId="643C939F" w14:textId="231CE426"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6</w:t>
            </w:r>
            <w:r w:rsidRPr="002763DF">
              <w:rPr>
                <w:rFonts w:ascii="CordiaUPC" w:hAnsi="CordiaUPC" w:cs="CordiaUPC"/>
                <w:sz w:val="26"/>
                <w:szCs w:val="26"/>
              </w:rPr>
              <w:t>,</w:t>
            </w:r>
            <w:r w:rsidRPr="002763DF">
              <w:rPr>
                <w:rFonts w:ascii="CordiaUPC" w:hAnsi="CordiaUPC" w:cs="CordiaUPC"/>
                <w:sz w:val="26"/>
                <w:szCs w:val="26"/>
                <w:cs/>
                <w:lang w:bidi="th-TH"/>
              </w:rPr>
              <w:t>465</w:t>
            </w:r>
          </w:p>
        </w:tc>
        <w:tc>
          <w:tcPr>
            <w:tcW w:w="270" w:type="dxa"/>
            <w:vAlign w:val="bottom"/>
          </w:tcPr>
          <w:p w14:paraId="02F82FBB"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064BBACE"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7</w:t>
            </w:r>
            <w:r w:rsidRPr="00B24163">
              <w:rPr>
                <w:rFonts w:ascii="CordiaUPC" w:hAnsi="CordiaUPC" w:cs="CordiaUPC"/>
                <w:sz w:val="26"/>
                <w:szCs w:val="26"/>
              </w:rPr>
              <w:t>,</w:t>
            </w:r>
            <w:r w:rsidRPr="00B24163">
              <w:rPr>
                <w:rFonts w:ascii="CordiaUPC" w:hAnsi="CordiaUPC" w:cs="CordiaUPC" w:hint="cs"/>
                <w:sz w:val="26"/>
                <w:szCs w:val="26"/>
                <w:cs/>
              </w:rPr>
              <w:t>95</w:t>
            </w:r>
            <w:r w:rsidRPr="00B24163">
              <w:rPr>
                <w:rFonts w:ascii="CordiaUPC" w:hAnsi="CordiaUPC" w:cs="CordiaUPC"/>
                <w:sz w:val="26"/>
                <w:szCs w:val="26"/>
              </w:rPr>
              <w:t>8</w:t>
            </w:r>
          </w:p>
        </w:tc>
      </w:tr>
      <w:tr w:rsidR="00323ED8" w:rsidRPr="00B24163" w14:paraId="24479FB4" w14:textId="77777777" w:rsidTr="00051529">
        <w:tc>
          <w:tcPr>
            <w:tcW w:w="5742" w:type="dxa"/>
            <w:vAlign w:val="bottom"/>
            <w:hideMark/>
          </w:tcPr>
          <w:p w14:paraId="11F57302" w14:textId="77777777" w:rsidR="00323ED8" w:rsidRPr="00B24163" w:rsidRDefault="00323ED8" w:rsidP="00323ED8">
            <w:pPr>
              <w:spacing w:line="240" w:lineRule="exact"/>
              <w:ind w:right="-104"/>
              <w:rPr>
                <w:rFonts w:ascii="CordiaUPC" w:hAnsi="CordiaUPC" w:cs="CordiaUPC"/>
                <w:color w:val="000000"/>
                <w:sz w:val="26"/>
                <w:szCs w:val="26"/>
              </w:rPr>
            </w:pPr>
            <w:r w:rsidRPr="00B24163">
              <w:rPr>
                <w:rFonts w:ascii="CordiaUPC" w:hAnsi="CordiaUPC" w:cs="CordiaUPC"/>
                <w:sz w:val="26"/>
                <w:szCs w:val="26"/>
                <w:lang w:val="en-US" w:eastAsia="th-TH" w:bidi="th-TH"/>
              </w:rPr>
              <w:t xml:space="preserve">- Others </w:t>
            </w:r>
            <w:r w:rsidRPr="00B24163">
              <w:rPr>
                <w:rFonts w:ascii="CordiaUPC" w:hAnsi="CordiaUPC" w:cs="CordiaUPC"/>
                <w:sz w:val="26"/>
                <w:szCs w:val="26"/>
                <w:vertAlign w:val="superscript"/>
                <w:lang w:val="en-US" w:eastAsia="th-TH" w:bidi="th-TH"/>
              </w:rPr>
              <w:t>(1)</w:t>
            </w:r>
          </w:p>
        </w:tc>
        <w:tc>
          <w:tcPr>
            <w:tcW w:w="1620" w:type="dxa"/>
            <w:vAlign w:val="bottom"/>
          </w:tcPr>
          <w:p w14:paraId="1049BE54" w14:textId="2669524F"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1</w:t>
            </w:r>
            <w:r w:rsidRPr="002763DF">
              <w:rPr>
                <w:rFonts w:ascii="CordiaUPC" w:hAnsi="CordiaUPC" w:cs="CordiaUPC"/>
                <w:sz w:val="26"/>
                <w:szCs w:val="26"/>
              </w:rPr>
              <w:t>,</w:t>
            </w:r>
            <w:r w:rsidRPr="002763DF">
              <w:rPr>
                <w:rFonts w:ascii="CordiaUPC" w:hAnsi="CordiaUPC" w:cs="CordiaUPC"/>
                <w:sz w:val="26"/>
                <w:szCs w:val="26"/>
                <w:cs/>
                <w:lang w:bidi="th-TH"/>
              </w:rPr>
              <w:t>304</w:t>
            </w:r>
          </w:p>
        </w:tc>
        <w:tc>
          <w:tcPr>
            <w:tcW w:w="270" w:type="dxa"/>
            <w:vAlign w:val="bottom"/>
          </w:tcPr>
          <w:p w14:paraId="781746E2" w14:textId="77777777" w:rsidR="00323ED8" w:rsidRPr="00B24163" w:rsidRDefault="00323ED8" w:rsidP="00323ED8">
            <w:pPr>
              <w:spacing w:line="240" w:lineRule="exact"/>
              <w:ind w:right="162"/>
              <w:jc w:val="right"/>
              <w:rPr>
                <w:rFonts w:ascii="CordiaUPC" w:hAnsi="CordiaUPC" w:cs="CordiaUPC"/>
                <w:b/>
                <w:bCs/>
                <w:sz w:val="26"/>
                <w:szCs w:val="26"/>
              </w:rPr>
            </w:pPr>
          </w:p>
        </w:tc>
        <w:tc>
          <w:tcPr>
            <w:tcW w:w="1530" w:type="dxa"/>
            <w:vAlign w:val="bottom"/>
            <w:hideMark/>
          </w:tcPr>
          <w:p w14:paraId="300754A9"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14</w:t>
            </w:r>
            <w:r w:rsidRPr="00B24163">
              <w:rPr>
                <w:rFonts w:ascii="CordiaUPC" w:hAnsi="CordiaUPC" w:cs="CordiaUPC"/>
                <w:sz w:val="26"/>
                <w:szCs w:val="26"/>
              </w:rPr>
              <w:t>,</w:t>
            </w:r>
            <w:r w:rsidRPr="00B24163">
              <w:rPr>
                <w:rFonts w:ascii="CordiaUPC" w:hAnsi="CordiaUPC" w:cs="CordiaUPC" w:hint="cs"/>
                <w:sz w:val="26"/>
                <w:szCs w:val="26"/>
                <w:cs/>
              </w:rPr>
              <w:t>117</w:t>
            </w:r>
          </w:p>
        </w:tc>
      </w:tr>
      <w:tr w:rsidR="00323ED8" w:rsidRPr="00B24163" w14:paraId="0D785B7D" w14:textId="77777777" w:rsidTr="00051529">
        <w:tc>
          <w:tcPr>
            <w:tcW w:w="5742" w:type="dxa"/>
            <w:hideMark/>
          </w:tcPr>
          <w:p w14:paraId="6AC67ABB" w14:textId="77777777" w:rsidR="00323ED8" w:rsidRPr="00B24163" w:rsidRDefault="00323ED8" w:rsidP="00323ED8">
            <w:pPr>
              <w:spacing w:line="240" w:lineRule="exact"/>
              <w:ind w:right="-104"/>
              <w:rPr>
                <w:rFonts w:ascii="CordiaUPC" w:hAnsi="CordiaUPC" w:cs="CordiaUPC"/>
                <w:b/>
                <w:bCs/>
                <w:color w:val="000000"/>
                <w:sz w:val="26"/>
                <w:szCs w:val="26"/>
              </w:rPr>
            </w:pPr>
            <w:r w:rsidRPr="00B24163">
              <w:rPr>
                <w:rFonts w:ascii="CordiaUPC" w:hAnsi="CordiaUPC" w:cs="CordiaUPC"/>
                <w:b/>
                <w:bCs/>
                <w:sz w:val="26"/>
                <w:szCs w:val="26"/>
                <w:lang w:eastAsia="th-TH"/>
              </w:rPr>
              <w:t>Total</w:t>
            </w:r>
          </w:p>
        </w:tc>
        <w:tc>
          <w:tcPr>
            <w:tcW w:w="1620" w:type="dxa"/>
            <w:tcBorders>
              <w:top w:val="single" w:sz="4" w:space="0" w:color="000000" w:themeColor="text1"/>
              <w:left w:val="nil"/>
              <w:bottom w:val="double" w:sz="4" w:space="0" w:color="000000" w:themeColor="text1"/>
              <w:right w:val="nil"/>
            </w:tcBorders>
            <w:vAlign w:val="bottom"/>
          </w:tcPr>
          <w:p w14:paraId="5B5F3691" w14:textId="318765A2" w:rsidR="00323ED8" w:rsidRPr="00B24163" w:rsidRDefault="00323ED8" w:rsidP="00323ED8">
            <w:pPr>
              <w:tabs>
                <w:tab w:val="decimal" w:pos="968"/>
              </w:tabs>
              <w:spacing w:line="240" w:lineRule="exact"/>
              <w:ind w:left="-103"/>
              <w:jc w:val="right"/>
              <w:rPr>
                <w:rFonts w:ascii="CordiaUPC" w:hAnsi="CordiaUPC" w:cs="CordiaUPC"/>
                <w:b/>
                <w:bCs/>
                <w:sz w:val="26"/>
                <w:szCs w:val="26"/>
              </w:rPr>
            </w:pPr>
            <w:r w:rsidRPr="002763DF">
              <w:rPr>
                <w:rFonts w:ascii="CordiaUPC" w:hAnsi="CordiaUPC" w:cs="CordiaUPC"/>
                <w:b/>
                <w:bCs/>
                <w:sz w:val="26"/>
                <w:szCs w:val="26"/>
                <w:cs/>
                <w:lang w:bidi="th-TH"/>
              </w:rPr>
              <w:t>215</w:t>
            </w:r>
            <w:r w:rsidRPr="002763DF">
              <w:rPr>
                <w:rFonts w:ascii="CordiaUPC" w:hAnsi="CordiaUPC" w:cs="CordiaUPC"/>
                <w:b/>
                <w:bCs/>
                <w:sz w:val="26"/>
                <w:szCs w:val="26"/>
              </w:rPr>
              <w:t>,</w:t>
            </w:r>
            <w:r w:rsidRPr="002763DF">
              <w:rPr>
                <w:rFonts w:ascii="CordiaUPC" w:hAnsi="CordiaUPC" w:cs="CordiaUPC"/>
                <w:b/>
                <w:bCs/>
                <w:sz w:val="26"/>
                <w:szCs w:val="26"/>
                <w:cs/>
                <w:lang w:bidi="th-TH"/>
              </w:rPr>
              <w:t>872</w:t>
            </w:r>
          </w:p>
        </w:tc>
        <w:tc>
          <w:tcPr>
            <w:tcW w:w="270" w:type="dxa"/>
            <w:vAlign w:val="bottom"/>
          </w:tcPr>
          <w:p w14:paraId="6EBD4266" w14:textId="77777777" w:rsidR="00323ED8" w:rsidRPr="00B24163" w:rsidRDefault="00323ED8" w:rsidP="00323ED8">
            <w:pPr>
              <w:spacing w:line="240" w:lineRule="exact"/>
              <w:ind w:right="162"/>
              <w:jc w:val="right"/>
              <w:rPr>
                <w:rFonts w:ascii="CordiaUPC" w:hAnsi="CordiaUPC" w:cs="CordiaUPC"/>
                <w:b/>
                <w:bCs/>
                <w:sz w:val="26"/>
                <w:szCs w:val="26"/>
              </w:rPr>
            </w:pPr>
          </w:p>
        </w:tc>
        <w:tc>
          <w:tcPr>
            <w:tcW w:w="1530" w:type="dxa"/>
            <w:tcBorders>
              <w:top w:val="single" w:sz="4" w:space="0" w:color="000000" w:themeColor="text1"/>
              <w:left w:val="nil"/>
              <w:bottom w:val="double" w:sz="4" w:space="0" w:color="000000" w:themeColor="text1"/>
              <w:right w:val="nil"/>
            </w:tcBorders>
            <w:vAlign w:val="bottom"/>
            <w:hideMark/>
          </w:tcPr>
          <w:p w14:paraId="6DA92835" w14:textId="77777777" w:rsidR="00323ED8" w:rsidRPr="00B24163" w:rsidRDefault="00323ED8" w:rsidP="00323ED8">
            <w:pPr>
              <w:tabs>
                <w:tab w:val="decimal" w:pos="971"/>
              </w:tabs>
              <w:spacing w:line="240" w:lineRule="exact"/>
              <w:jc w:val="right"/>
              <w:rPr>
                <w:rFonts w:ascii="CordiaUPC" w:hAnsi="CordiaUPC" w:cs="CordiaUPC"/>
                <w:b/>
                <w:bCs/>
                <w:sz w:val="26"/>
                <w:szCs w:val="26"/>
              </w:rPr>
            </w:pPr>
            <w:r w:rsidRPr="00B24163">
              <w:rPr>
                <w:rFonts w:ascii="CordiaUPC" w:hAnsi="CordiaUPC" w:cs="CordiaUPC"/>
                <w:b/>
                <w:bCs/>
                <w:sz w:val="26"/>
                <w:szCs w:val="26"/>
                <w:cs/>
              </w:rPr>
              <w:t>244</w:t>
            </w:r>
            <w:r w:rsidRPr="00B24163">
              <w:rPr>
                <w:rFonts w:ascii="CordiaUPC" w:hAnsi="CordiaUPC" w:cs="CordiaUPC"/>
                <w:b/>
                <w:bCs/>
                <w:sz w:val="26"/>
                <w:szCs w:val="26"/>
              </w:rPr>
              <w:t>,</w:t>
            </w:r>
            <w:r w:rsidRPr="00B24163">
              <w:rPr>
                <w:rFonts w:ascii="CordiaUPC" w:hAnsi="CordiaUPC" w:cs="CordiaUPC" w:hint="cs"/>
                <w:b/>
                <w:bCs/>
                <w:sz w:val="26"/>
                <w:szCs w:val="26"/>
                <w:cs/>
              </w:rPr>
              <w:t>864</w:t>
            </w:r>
          </w:p>
        </w:tc>
      </w:tr>
    </w:tbl>
    <w:p w14:paraId="4765CCD6" w14:textId="77777777" w:rsidR="005124E0" w:rsidRDefault="005124E0" w:rsidP="00AD7C76">
      <w:pPr>
        <w:pStyle w:val="index"/>
        <w:spacing w:after="0" w:line="240" w:lineRule="exact"/>
        <w:ind w:left="562"/>
        <w:rPr>
          <w:rFonts w:ascii="CordiaUPC" w:hAnsi="CordiaUPC" w:cs="CordiaUPC"/>
          <w:sz w:val="26"/>
          <w:szCs w:val="26"/>
        </w:rPr>
      </w:pPr>
    </w:p>
    <w:p w14:paraId="0DF3B45D" w14:textId="660B5058" w:rsidR="0004471F" w:rsidRPr="00392524" w:rsidRDefault="0004471F" w:rsidP="006E41F2">
      <w:pPr>
        <w:pStyle w:val="BodyText"/>
        <w:tabs>
          <w:tab w:val="left" w:pos="810"/>
        </w:tabs>
        <w:spacing w:after="0" w:line="240" w:lineRule="exact"/>
        <w:ind w:left="810" w:hanging="263"/>
        <w:jc w:val="thaiDistribute"/>
        <w:rPr>
          <w:rFonts w:ascii="CordiaUPC" w:hAnsi="CordiaUPC" w:cs="CordiaUPC"/>
          <w:sz w:val="26"/>
          <w:szCs w:val="26"/>
        </w:rPr>
      </w:pPr>
      <w:r w:rsidRPr="00392524">
        <w:rPr>
          <w:rFonts w:ascii="CordiaUPC" w:hAnsi="CordiaUPC" w:cs="CordiaUPC" w:hint="cs"/>
          <w:sz w:val="26"/>
          <w:szCs w:val="26"/>
          <w:vertAlign w:val="superscript"/>
        </w:rPr>
        <w:t>(</w:t>
      </w:r>
      <w:r w:rsidR="000D2C26" w:rsidRPr="00392524">
        <w:rPr>
          <w:rFonts w:ascii="CordiaUPC" w:hAnsi="CordiaUPC" w:cs="CordiaUPC" w:hint="cs"/>
          <w:sz w:val="26"/>
          <w:szCs w:val="26"/>
          <w:vertAlign w:val="superscript"/>
        </w:rPr>
        <w:t>1</w:t>
      </w:r>
      <w:r w:rsidRPr="00392524">
        <w:rPr>
          <w:rFonts w:ascii="CordiaUPC" w:hAnsi="CordiaUPC" w:cs="CordiaUPC" w:hint="cs"/>
          <w:sz w:val="26"/>
          <w:szCs w:val="26"/>
          <w:vertAlign w:val="superscript"/>
        </w:rPr>
        <w:t>)</w:t>
      </w:r>
      <w:r w:rsidR="00277213" w:rsidRPr="00392524">
        <w:rPr>
          <w:rFonts w:ascii="CordiaUPC" w:hAnsi="CordiaUPC" w:cs="CordiaUPC" w:hint="cs"/>
          <w:sz w:val="26"/>
          <w:szCs w:val="26"/>
        </w:rPr>
        <w:tab/>
      </w:r>
      <w:r w:rsidR="00277213" w:rsidRPr="006E41F2">
        <w:rPr>
          <w:rFonts w:ascii="CordiaUPC" w:hAnsi="CordiaUPC" w:cs="CordiaUPC" w:hint="cs"/>
          <w:szCs w:val="22"/>
        </w:rPr>
        <w:t xml:space="preserve">As </w:t>
      </w:r>
      <w:proofErr w:type="gramStart"/>
      <w:r w:rsidR="00277213" w:rsidRPr="006E41F2">
        <w:rPr>
          <w:rFonts w:ascii="CordiaUPC" w:hAnsi="CordiaUPC" w:cs="CordiaUPC" w:hint="cs"/>
          <w:szCs w:val="22"/>
        </w:rPr>
        <w:t>at</w:t>
      </w:r>
      <w:proofErr w:type="gramEnd"/>
      <w:r w:rsidR="00277213" w:rsidRPr="006E41F2">
        <w:rPr>
          <w:rFonts w:ascii="CordiaUPC" w:hAnsi="CordiaUPC" w:cs="CordiaUPC" w:hint="cs"/>
          <w:szCs w:val="22"/>
        </w:rPr>
        <w:t xml:space="preserve"> </w:t>
      </w:r>
      <w:r w:rsidR="00337A41" w:rsidRPr="006E41F2">
        <w:rPr>
          <w:rFonts w:ascii="CordiaUPC" w:eastAsia="Times New Roman" w:hAnsi="CordiaUPC" w:cs="CordiaUPC"/>
          <w:szCs w:val="22"/>
          <w:lang w:bidi="th-TH"/>
        </w:rPr>
        <w:t>30 September</w:t>
      </w:r>
      <w:r w:rsidR="00337A41" w:rsidRPr="006E41F2">
        <w:rPr>
          <w:rFonts w:ascii="CordiaUPC" w:hAnsi="CordiaUPC" w:cs="CordiaUPC" w:hint="cs"/>
          <w:szCs w:val="22"/>
        </w:rPr>
        <w:t xml:space="preserve"> </w:t>
      </w:r>
      <w:r w:rsidR="00734F55" w:rsidRPr="006E41F2">
        <w:rPr>
          <w:rFonts w:ascii="CordiaUPC" w:eastAsia="Times New Roman" w:hAnsi="CordiaUPC" w:cs="CordiaUPC"/>
          <w:szCs w:val="22"/>
          <w:lang w:bidi="th-TH"/>
        </w:rPr>
        <w:t>2022</w:t>
      </w:r>
      <w:r w:rsidRPr="006E41F2">
        <w:rPr>
          <w:rFonts w:ascii="CordiaUPC" w:hAnsi="CordiaUPC" w:cs="CordiaUPC" w:hint="cs"/>
          <w:szCs w:val="22"/>
        </w:rPr>
        <w:t xml:space="preserve">, </w:t>
      </w:r>
      <w:r w:rsidR="00CA1488">
        <w:rPr>
          <w:rFonts w:ascii="CordiaUPC" w:hAnsi="CordiaUPC" w:cs="CordiaUPC"/>
          <w:szCs w:val="22"/>
          <w:lang w:val="en-US" w:bidi="th-TH"/>
        </w:rPr>
        <w:t xml:space="preserve">there is </w:t>
      </w:r>
      <w:r w:rsidR="00475BB6" w:rsidRPr="006E41F2">
        <w:rPr>
          <w:rFonts w:ascii="CordiaUPC" w:hAnsi="CordiaUPC" w:cs="CordiaUPC"/>
          <w:szCs w:val="22"/>
          <w:lang w:val="en-US" w:bidi="th-TH"/>
        </w:rPr>
        <w:t xml:space="preserve">no </w:t>
      </w:r>
      <w:r w:rsidRPr="006E41F2">
        <w:rPr>
          <w:rFonts w:ascii="CordiaUPC" w:hAnsi="CordiaUPC" w:cs="CordiaUPC" w:hint="cs"/>
          <w:szCs w:val="22"/>
        </w:rPr>
        <w:t>financial assets accepted as collateral that had been sold or pledged</w:t>
      </w:r>
      <w:r w:rsidR="00CA1488">
        <w:rPr>
          <w:rFonts w:ascii="CordiaUPC" w:hAnsi="CordiaUPC" w:cs="CordiaUPC"/>
          <w:szCs w:val="22"/>
        </w:rPr>
        <w:t>.</w:t>
      </w:r>
      <w:r w:rsidRPr="006E41F2">
        <w:rPr>
          <w:rFonts w:ascii="CordiaUPC" w:hAnsi="CordiaUPC" w:cs="CordiaUPC" w:hint="cs"/>
          <w:szCs w:val="22"/>
        </w:rPr>
        <w:t xml:space="preserve"> </w:t>
      </w:r>
      <w:r w:rsidR="008E5D68" w:rsidRPr="006E41F2">
        <w:rPr>
          <w:rFonts w:ascii="CordiaUPC" w:hAnsi="CordiaUPC" w:cs="CordiaUPC" w:hint="cs"/>
          <w:i/>
          <w:iCs/>
          <w:szCs w:val="22"/>
        </w:rPr>
        <w:t>(</w:t>
      </w:r>
      <w:r w:rsidR="006E41F2" w:rsidRPr="006E41F2">
        <w:rPr>
          <w:rFonts w:ascii="CordiaUPC" w:hAnsi="CordiaUPC" w:cs="CordiaUPC"/>
          <w:i/>
          <w:iCs/>
          <w:szCs w:val="22"/>
        </w:rPr>
        <w:t xml:space="preserve">As </w:t>
      </w:r>
      <w:r w:rsidR="00734F55" w:rsidRPr="006E41F2">
        <w:rPr>
          <w:rFonts w:ascii="CordiaUPC" w:hAnsi="CordiaUPC" w:cs="CordiaUPC" w:hint="cs"/>
          <w:i/>
          <w:iCs/>
          <w:szCs w:val="22"/>
        </w:rPr>
        <w:t>31 December 2021</w:t>
      </w:r>
      <w:r w:rsidR="006E41F2" w:rsidRPr="006E41F2">
        <w:rPr>
          <w:rFonts w:ascii="CordiaUPC" w:hAnsi="CordiaUPC" w:cs="CordiaUPC"/>
          <w:i/>
          <w:iCs/>
          <w:szCs w:val="22"/>
        </w:rPr>
        <w:t>,</w:t>
      </w:r>
      <w:r w:rsidR="00475BB6" w:rsidRPr="006E41F2">
        <w:rPr>
          <w:rFonts w:ascii="CordiaUPC" w:hAnsi="CordiaUPC" w:cs="CordiaUPC"/>
          <w:i/>
          <w:iCs/>
          <w:szCs w:val="22"/>
        </w:rPr>
        <w:t xml:space="preserve"> </w:t>
      </w:r>
      <w:r w:rsidR="00475BB6" w:rsidRPr="00D326E5">
        <w:rPr>
          <w:rFonts w:ascii="CordiaUPC" w:hAnsi="CordiaUPC" w:cs="CordiaUPC"/>
          <w:i/>
          <w:iCs/>
          <w:szCs w:val="22"/>
        </w:rPr>
        <w:t xml:space="preserve">this included the financial assets accepted as collateral that had been sold or pledged amounting to Baht </w:t>
      </w:r>
      <w:r w:rsidR="006E41F2" w:rsidRPr="006E41F2">
        <w:rPr>
          <w:rFonts w:ascii="CordiaUPC" w:hAnsi="CordiaUPC" w:cs="CordiaUPC"/>
          <w:i/>
          <w:iCs/>
          <w:szCs w:val="22"/>
        </w:rPr>
        <w:t>13,226</w:t>
      </w:r>
      <w:r w:rsidR="00475BB6" w:rsidRPr="00D326E5">
        <w:rPr>
          <w:rFonts w:ascii="CordiaUPC" w:hAnsi="CordiaUPC" w:cs="CordiaUPC"/>
          <w:i/>
          <w:iCs/>
          <w:szCs w:val="22"/>
        </w:rPr>
        <w:t xml:space="preserve"> million</w:t>
      </w:r>
      <w:r w:rsidR="005D4451" w:rsidRPr="000C4BFF">
        <w:rPr>
          <w:rFonts w:ascii="CordiaUPC" w:hAnsi="CordiaUPC" w:cs="CordiaUPC"/>
          <w:i/>
          <w:iCs/>
          <w:szCs w:val="22"/>
          <w:lang w:val="en-US" w:bidi="th-TH"/>
        </w:rPr>
        <w:t>.</w:t>
      </w:r>
      <w:r w:rsidR="006E41F2" w:rsidRPr="000C4BFF">
        <w:rPr>
          <w:rFonts w:ascii="CordiaUPC" w:hAnsi="CordiaUPC" w:cs="CordiaUPC" w:hint="cs"/>
          <w:i/>
          <w:iCs/>
          <w:szCs w:val="22"/>
        </w:rPr>
        <w:t xml:space="preserve"> The Bank </w:t>
      </w:r>
      <w:r w:rsidR="006E41F2" w:rsidRPr="000C4BFF">
        <w:rPr>
          <w:rFonts w:ascii="CordiaUPC" w:hAnsi="CordiaUPC" w:cs="CordiaUPC"/>
          <w:i/>
          <w:iCs/>
          <w:szCs w:val="22"/>
        </w:rPr>
        <w:t>and its subsidiaries are</w:t>
      </w:r>
      <w:r w:rsidR="006E41F2" w:rsidRPr="000C4BFF">
        <w:rPr>
          <w:rFonts w:ascii="CordiaUPC" w:hAnsi="CordiaUPC" w:cs="CordiaUPC" w:hint="cs"/>
          <w:i/>
          <w:iCs/>
          <w:szCs w:val="22"/>
        </w:rPr>
        <w:t xml:space="preserve"> obliged to return those securities in equivalent amount</w:t>
      </w:r>
      <w:r w:rsidR="00E21CD1" w:rsidRPr="000C4BFF">
        <w:rPr>
          <w:rFonts w:ascii="CordiaUPC" w:hAnsi="CordiaUPC" w:cs="CordiaUPC"/>
          <w:i/>
          <w:iCs/>
          <w:szCs w:val="22"/>
        </w:rPr>
        <w:t>)</w:t>
      </w:r>
      <w:r w:rsidR="006E41F2" w:rsidRPr="000C4BFF">
        <w:rPr>
          <w:rFonts w:ascii="CordiaUPC" w:hAnsi="CordiaUPC" w:cs="CordiaUPC"/>
          <w:i/>
          <w:iCs/>
          <w:szCs w:val="22"/>
        </w:rPr>
        <w:t>.</w:t>
      </w:r>
    </w:p>
    <w:p w14:paraId="60C0EAAB" w14:textId="77777777" w:rsidR="00C15C17" w:rsidRPr="00392524" w:rsidRDefault="00C15C17" w:rsidP="00AD7C76">
      <w:pPr>
        <w:pStyle w:val="BodyText"/>
        <w:spacing w:after="0" w:line="240" w:lineRule="exact"/>
        <w:ind w:left="540"/>
        <w:jc w:val="thaiDistribute"/>
        <w:rPr>
          <w:rFonts w:ascii="CordiaUPC" w:hAnsi="CordiaUPC" w:cs="CordiaUPC"/>
          <w:sz w:val="26"/>
          <w:szCs w:val="26"/>
          <w:cs/>
          <w:lang w:bidi="th-TH"/>
        </w:rPr>
      </w:pPr>
    </w:p>
    <w:tbl>
      <w:tblPr>
        <w:tblW w:w="9162" w:type="dxa"/>
        <w:tblInd w:w="468" w:type="dxa"/>
        <w:tblLayout w:type="fixed"/>
        <w:tblLook w:val="00A0" w:firstRow="1" w:lastRow="0" w:firstColumn="1" w:lastColumn="0" w:noHBand="0" w:noVBand="0"/>
      </w:tblPr>
      <w:tblGrid>
        <w:gridCol w:w="5742"/>
        <w:gridCol w:w="1620"/>
        <w:gridCol w:w="270"/>
        <w:gridCol w:w="1530"/>
      </w:tblGrid>
      <w:tr w:rsidR="00F92C8E" w:rsidRPr="00B24163" w14:paraId="78346387" w14:textId="77777777" w:rsidTr="00051529">
        <w:tc>
          <w:tcPr>
            <w:tcW w:w="5742" w:type="dxa"/>
          </w:tcPr>
          <w:p w14:paraId="0A86697D" w14:textId="77777777" w:rsidR="00F92C8E" w:rsidRPr="00B24163" w:rsidRDefault="00F92C8E" w:rsidP="006572CA">
            <w:pPr>
              <w:spacing w:line="240" w:lineRule="exact"/>
              <w:ind w:left="180" w:right="-104" w:hanging="180"/>
              <w:rPr>
                <w:rFonts w:ascii="CordiaUPC" w:hAnsi="CordiaUPC" w:cs="CordiaUPC"/>
                <w:b/>
                <w:bCs/>
                <w:sz w:val="26"/>
                <w:szCs w:val="26"/>
                <w:lang w:bidi="th-TH"/>
              </w:rPr>
            </w:pPr>
            <w:bookmarkStart w:id="19" w:name="_Hlk27992117"/>
          </w:p>
        </w:tc>
        <w:tc>
          <w:tcPr>
            <w:tcW w:w="3420" w:type="dxa"/>
            <w:gridSpan w:val="3"/>
            <w:vAlign w:val="bottom"/>
            <w:hideMark/>
          </w:tcPr>
          <w:p w14:paraId="6189A2B8" w14:textId="77777777" w:rsidR="00F92C8E" w:rsidRPr="00B24163" w:rsidRDefault="00F92C8E" w:rsidP="006572CA">
            <w:pPr>
              <w:spacing w:line="240" w:lineRule="exact"/>
              <w:ind w:left="-108" w:right="-108"/>
              <w:jc w:val="center"/>
              <w:rPr>
                <w:rFonts w:ascii="CordiaUPC" w:hAnsi="CordiaUPC" w:cs="CordiaUPC"/>
                <w:sz w:val="26"/>
                <w:szCs w:val="26"/>
              </w:rPr>
            </w:pPr>
            <w:r w:rsidRPr="00B24163">
              <w:rPr>
                <w:rFonts w:ascii="CordiaUPC" w:hAnsi="CordiaUPC" w:cs="CordiaUPC"/>
                <w:b/>
                <w:bCs/>
                <w:sz w:val="26"/>
                <w:szCs w:val="26"/>
              </w:rPr>
              <w:t>Bank only</w:t>
            </w:r>
          </w:p>
        </w:tc>
      </w:tr>
      <w:tr w:rsidR="00F92C8E" w:rsidRPr="00B24163" w14:paraId="68B2D846" w14:textId="77777777" w:rsidTr="00051529">
        <w:tc>
          <w:tcPr>
            <w:tcW w:w="5742" w:type="dxa"/>
          </w:tcPr>
          <w:p w14:paraId="0CDB2776" w14:textId="77777777" w:rsidR="00F92C8E" w:rsidRPr="00B24163" w:rsidRDefault="00F92C8E" w:rsidP="006572CA">
            <w:pPr>
              <w:spacing w:line="240" w:lineRule="exact"/>
              <w:ind w:left="180" w:right="-104" w:hanging="180"/>
              <w:rPr>
                <w:rFonts w:ascii="CordiaUPC" w:hAnsi="CordiaUPC" w:cs="CordiaUPC"/>
                <w:b/>
                <w:bCs/>
                <w:sz w:val="26"/>
                <w:szCs w:val="26"/>
                <w:lang w:bidi="th-TH"/>
              </w:rPr>
            </w:pPr>
          </w:p>
        </w:tc>
        <w:tc>
          <w:tcPr>
            <w:tcW w:w="1620" w:type="dxa"/>
            <w:vAlign w:val="bottom"/>
            <w:hideMark/>
          </w:tcPr>
          <w:p w14:paraId="4E857F41" w14:textId="14E0B07B" w:rsidR="00F92C8E" w:rsidRPr="00B24163" w:rsidRDefault="00F92C8E" w:rsidP="006572CA">
            <w:pPr>
              <w:spacing w:line="240" w:lineRule="exact"/>
              <w:ind w:left="-108" w:right="-108"/>
              <w:jc w:val="center"/>
              <w:rPr>
                <w:rFonts w:ascii="CordiaUPC" w:hAnsi="CordiaUPC" w:cs="CordiaUPC"/>
                <w:sz w:val="26"/>
                <w:szCs w:val="26"/>
              </w:rPr>
            </w:pPr>
            <w:r w:rsidRPr="00B24163">
              <w:rPr>
                <w:rFonts w:ascii="CordiaUPC" w:hAnsi="CordiaUPC" w:cs="CordiaUPC"/>
                <w:sz w:val="26"/>
                <w:szCs w:val="26"/>
              </w:rPr>
              <w:t>30</w:t>
            </w:r>
            <w:r>
              <w:rPr>
                <w:rFonts w:ascii="CordiaUPC" w:hAnsi="CordiaUPC" w:cs="CordiaUPC"/>
                <w:sz w:val="26"/>
                <w:szCs w:val="26"/>
                <w:lang w:val="en-US"/>
              </w:rPr>
              <w:t xml:space="preserve"> September</w:t>
            </w:r>
            <w:r w:rsidRPr="00B24163">
              <w:rPr>
                <w:rFonts w:ascii="CordiaUPC" w:hAnsi="CordiaUPC" w:cs="CordiaUPC"/>
                <w:sz w:val="26"/>
                <w:szCs w:val="26"/>
              </w:rPr>
              <w:t xml:space="preserve"> 2022</w:t>
            </w:r>
          </w:p>
        </w:tc>
        <w:tc>
          <w:tcPr>
            <w:tcW w:w="270" w:type="dxa"/>
          </w:tcPr>
          <w:p w14:paraId="726FD2F3" w14:textId="77777777" w:rsidR="00F92C8E" w:rsidRPr="00B24163" w:rsidRDefault="00F92C8E" w:rsidP="006572CA">
            <w:pPr>
              <w:spacing w:line="240" w:lineRule="exact"/>
              <w:ind w:left="-108" w:right="-108"/>
              <w:rPr>
                <w:rFonts w:ascii="CordiaUPC" w:hAnsi="CordiaUPC" w:cs="CordiaUPC"/>
                <w:sz w:val="26"/>
                <w:szCs w:val="26"/>
              </w:rPr>
            </w:pPr>
          </w:p>
        </w:tc>
        <w:tc>
          <w:tcPr>
            <w:tcW w:w="1530" w:type="dxa"/>
            <w:hideMark/>
          </w:tcPr>
          <w:p w14:paraId="46FCBB86" w14:textId="77777777" w:rsidR="00F92C8E" w:rsidRPr="00B24163" w:rsidRDefault="00F92C8E" w:rsidP="006572CA">
            <w:pPr>
              <w:spacing w:line="240" w:lineRule="exact"/>
              <w:ind w:left="-108" w:right="-108"/>
              <w:jc w:val="center"/>
              <w:rPr>
                <w:rFonts w:ascii="CordiaUPC" w:hAnsi="CordiaUPC" w:cs="CordiaUPC"/>
                <w:sz w:val="26"/>
                <w:szCs w:val="26"/>
              </w:rPr>
            </w:pPr>
            <w:r w:rsidRPr="00B24163">
              <w:rPr>
                <w:rFonts w:ascii="CordiaUPC" w:hAnsi="CordiaUPC" w:cs="CordiaUPC"/>
                <w:spacing w:val="-4"/>
                <w:sz w:val="26"/>
                <w:szCs w:val="26"/>
              </w:rPr>
              <w:t>31 December 2021</w:t>
            </w:r>
          </w:p>
        </w:tc>
      </w:tr>
      <w:tr w:rsidR="00F92C8E" w:rsidRPr="00B24163" w14:paraId="087C8902" w14:textId="77777777" w:rsidTr="00051529">
        <w:tc>
          <w:tcPr>
            <w:tcW w:w="5742" w:type="dxa"/>
          </w:tcPr>
          <w:p w14:paraId="301FD20B" w14:textId="77777777" w:rsidR="00F92C8E" w:rsidRPr="00B24163" w:rsidRDefault="00F92C8E" w:rsidP="006572CA">
            <w:pPr>
              <w:spacing w:line="240" w:lineRule="exact"/>
              <w:ind w:left="180" w:right="-104" w:hanging="180"/>
              <w:rPr>
                <w:rFonts w:ascii="CordiaUPC" w:hAnsi="CordiaUPC" w:cs="CordiaUPC"/>
                <w:b/>
                <w:bCs/>
                <w:sz w:val="26"/>
                <w:szCs w:val="26"/>
                <w:lang w:bidi="th-TH"/>
              </w:rPr>
            </w:pPr>
          </w:p>
        </w:tc>
        <w:tc>
          <w:tcPr>
            <w:tcW w:w="3420" w:type="dxa"/>
            <w:gridSpan w:val="3"/>
            <w:vAlign w:val="bottom"/>
            <w:hideMark/>
          </w:tcPr>
          <w:p w14:paraId="4FC9B6F4" w14:textId="77777777" w:rsidR="00F92C8E" w:rsidRPr="00B24163" w:rsidRDefault="00F92C8E" w:rsidP="006572CA">
            <w:pPr>
              <w:spacing w:line="240" w:lineRule="exact"/>
              <w:ind w:left="-108" w:right="-108"/>
              <w:jc w:val="center"/>
              <w:rPr>
                <w:rFonts w:ascii="CordiaUPC" w:hAnsi="CordiaUPC" w:cs="CordiaUPC"/>
                <w:sz w:val="26"/>
                <w:szCs w:val="26"/>
              </w:rPr>
            </w:pPr>
            <w:r w:rsidRPr="00B24163">
              <w:rPr>
                <w:rFonts w:ascii="CordiaUPC" w:hAnsi="CordiaUPC" w:cs="CordiaUPC"/>
                <w:i/>
                <w:iCs/>
                <w:sz w:val="26"/>
                <w:szCs w:val="26"/>
              </w:rPr>
              <w:t>(</w:t>
            </w:r>
            <w:proofErr w:type="gramStart"/>
            <w:r w:rsidRPr="00B24163">
              <w:rPr>
                <w:rFonts w:ascii="CordiaUPC" w:hAnsi="CordiaUPC" w:cs="CordiaUPC"/>
                <w:i/>
                <w:iCs/>
                <w:sz w:val="26"/>
                <w:szCs w:val="26"/>
              </w:rPr>
              <w:t>in</w:t>
            </w:r>
            <w:proofErr w:type="gramEnd"/>
            <w:r w:rsidRPr="00B24163">
              <w:rPr>
                <w:rFonts w:ascii="CordiaUPC" w:hAnsi="CordiaUPC" w:cs="CordiaUPC"/>
                <w:i/>
                <w:iCs/>
                <w:sz w:val="26"/>
                <w:szCs w:val="26"/>
              </w:rPr>
              <w:t xml:space="preserve"> million Baht)</w:t>
            </w:r>
          </w:p>
        </w:tc>
      </w:tr>
      <w:tr w:rsidR="00323ED8" w:rsidRPr="00B24163" w14:paraId="26467739" w14:textId="77777777" w:rsidTr="00051529">
        <w:tc>
          <w:tcPr>
            <w:tcW w:w="5742" w:type="dxa"/>
            <w:hideMark/>
          </w:tcPr>
          <w:p w14:paraId="2CA0C774" w14:textId="77777777" w:rsidR="00323ED8" w:rsidRPr="00B24163" w:rsidRDefault="00323ED8" w:rsidP="00323ED8">
            <w:pPr>
              <w:spacing w:line="240" w:lineRule="exact"/>
              <w:ind w:right="-104"/>
              <w:rPr>
                <w:rFonts w:ascii="CordiaUPC" w:hAnsi="CordiaUPC" w:cs="CordiaUPC"/>
                <w:color w:val="000000"/>
                <w:sz w:val="26"/>
                <w:szCs w:val="26"/>
              </w:rPr>
            </w:pPr>
            <w:r w:rsidRPr="00B24163">
              <w:rPr>
                <w:rFonts w:ascii="CordiaUPC" w:hAnsi="CordiaUPC" w:cs="CordiaUPC"/>
                <w:sz w:val="26"/>
                <w:szCs w:val="26"/>
                <w:lang w:eastAsia="th-TH"/>
              </w:rPr>
              <w:t xml:space="preserve">Avals to bills </w:t>
            </w:r>
          </w:p>
        </w:tc>
        <w:tc>
          <w:tcPr>
            <w:tcW w:w="1620" w:type="dxa"/>
            <w:vAlign w:val="bottom"/>
          </w:tcPr>
          <w:p w14:paraId="2F1069AF" w14:textId="277EA9B4"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932</w:t>
            </w:r>
          </w:p>
        </w:tc>
        <w:tc>
          <w:tcPr>
            <w:tcW w:w="270" w:type="dxa"/>
            <w:vAlign w:val="bottom"/>
          </w:tcPr>
          <w:p w14:paraId="23B32F6D"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2C2F1BB3"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205</w:t>
            </w:r>
          </w:p>
        </w:tc>
      </w:tr>
      <w:tr w:rsidR="00323ED8" w:rsidRPr="00B24163" w14:paraId="03FCBF18" w14:textId="77777777" w:rsidTr="00051529">
        <w:tc>
          <w:tcPr>
            <w:tcW w:w="5742" w:type="dxa"/>
            <w:hideMark/>
          </w:tcPr>
          <w:p w14:paraId="78588D56" w14:textId="77777777" w:rsidR="00323ED8" w:rsidRPr="00B24163" w:rsidRDefault="00323ED8" w:rsidP="00323ED8">
            <w:pPr>
              <w:spacing w:line="240" w:lineRule="exact"/>
              <w:ind w:right="-104"/>
              <w:rPr>
                <w:rFonts w:ascii="CordiaUPC" w:hAnsi="CordiaUPC" w:cs="CordiaUPC"/>
                <w:color w:val="000000"/>
                <w:sz w:val="26"/>
                <w:szCs w:val="26"/>
              </w:rPr>
            </w:pPr>
            <w:r w:rsidRPr="00B24163">
              <w:rPr>
                <w:rFonts w:ascii="CordiaUPC" w:hAnsi="CordiaUPC" w:cs="CordiaUPC"/>
                <w:sz w:val="26"/>
                <w:szCs w:val="26"/>
                <w:lang w:val="en-US" w:eastAsia="th-TH"/>
              </w:rPr>
              <w:t>Guarantees of loans</w:t>
            </w:r>
            <w:r w:rsidRPr="00B24163">
              <w:rPr>
                <w:rFonts w:ascii="CordiaUPC" w:hAnsi="CordiaUPC" w:cs="CordiaUPC"/>
                <w:sz w:val="26"/>
                <w:szCs w:val="26"/>
                <w:lang w:val="en-US" w:eastAsia="th-TH" w:bidi="th-TH"/>
              </w:rPr>
              <w:t>/bond</w:t>
            </w:r>
          </w:p>
        </w:tc>
        <w:tc>
          <w:tcPr>
            <w:tcW w:w="1620" w:type="dxa"/>
            <w:vAlign w:val="bottom"/>
          </w:tcPr>
          <w:p w14:paraId="78330EF4" w14:textId="4141146A"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5</w:t>
            </w:r>
            <w:r w:rsidRPr="002763DF">
              <w:rPr>
                <w:rFonts w:ascii="CordiaUPC" w:hAnsi="CordiaUPC" w:cs="CordiaUPC"/>
                <w:sz w:val="26"/>
                <w:szCs w:val="26"/>
              </w:rPr>
              <w:t>,</w:t>
            </w:r>
            <w:r w:rsidRPr="002763DF">
              <w:rPr>
                <w:rFonts w:ascii="CordiaUPC" w:hAnsi="CordiaUPC" w:cs="CordiaUPC"/>
                <w:sz w:val="26"/>
                <w:szCs w:val="26"/>
                <w:cs/>
                <w:lang w:bidi="th-TH"/>
              </w:rPr>
              <w:t>076</w:t>
            </w:r>
          </w:p>
        </w:tc>
        <w:tc>
          <w:tcPr>
            <w:tcW w:w="270" w:type="dxa"/>
            <w:vAlign w:val="bottom"/>
          </w:tcPr>
          <w:p w14:paraId="59D1AA70"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5B847802"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5</w:t>
            </w:r>
            <w:r w:rsidRPr="00B24163">
              <w:rPr>
                <w:rFonts w:ascii="CordiaUPC" w:hAnsi="CordiaUPC" w:cs="CordiaUPC"/>
                <w:sz w:val="26"/>
                <w:szCs w:val="26"/>
              </w:rPr>
              <w:t>,</w:t>
            </w:r>
            <w:r w:rsidRPr="00B24163">
              <w:rPr>
                <w:rFonts w:ascii="CordiaUPC" w:hAnsi="CordiaUPC" w:cs="CordiaUPC" w:hint="cs"/>
                <w:sz w:val="26"/>
                <w:szCs w:val="26"/>
                <w:cs/>
              </w:rPr>
              <w:t>366</w:t>
            </w:r>
          </w:p>
        </w:tc>
      </w:tr>
      <w:tr w:rsidR="00323ED8" w:rsidRPr="00B24163" w14:paraId="7CA4B196" w14:textId="77777777" w:rsidTr="00051529">
        <w:tc>
          <w:tcPr>
            <w:tcW w:w="5742" w:type="dxa"/>
            <w:hideMark/>
          </w:tcPr>
          <w:p w14:paraId="123BB172" w14:textId="77777777" w:rsidR="00323ED8" w:rsidRPr="00B24163" w:rsidRDefault="00323ED8" w:rsidP="00323ED8">
            <w:pPr>
              <w:spacing w:line="240" w:lineRule="exact"/>
              <w:ind w:right="-104"/>
              <w:rPr>
                <w:rFonts w:ascii="CordiaUPC" w:hAnsi="CordiaUPC" w:cs="CordiaUPC"/>
                <w:spacing w:val="-4"/>
                <w:sz w:val="26"/>
                <w:szCs w:val="26"/>
                <w:lang w:eastAsia="th-TH"/>
              </w:rPr>
            </w:pPr>
            <w:r w:rsidRPr="00B24163">
              <w:rPr>
                <w:rFonts w:ascii="CordiaUPC" w:hAnsi="CordiaUPC" w:cs="CordiaUPC"/>
                <w:spacing w:val="-4"/>
                <w:sz w:val="26"/>
                <w:szCs w:val="26"/>
                <w:lang w:eastAsia="th-TH"/>
              </w:rPr>
              <w:t>Liability under unmatured import bills</w:t>
            </w:r>
          </w:p>
        </w:tc>
        <w:tc>
          <w:tcPr>
            <w:tcW w:w="1620" w:type="dxa"/>
            <w:vAlign w:val="bottom"/>
          </w:tcPr>
          <w:p w14:paraId="17131EF5" w14:textId="78B8FEEC"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3</w:t>
            </w:r>
            <w:r w:rsidRPr="002763DF">
              <w:rPr>
                <w:rFonts w:ascii="CordiaUPC" w:hAnsi="CordiaUPC" w:cs="CordiaUPC"/>
                <w:sz w:val="26"/>
                <w:szCs w:val="26"/>
              </w:rPr>
              <w:t>,</w:t>
            </w:r>
            <w:r w:rsidRPr="002763DF">
              <w:rPr>
                <w:rFonts w:ascii="CordiaUPC" w:hAnsi="CordiaUPC" w:cs="CordiaUPC"/>
                <w:sz w:val="26"/>
                <w:szCs w:val="26"/>
                <w:cs/>
                <w:lang w:bidi="th-TH"/>
              </w:rPr>
              <w:t>465</w:t>
            </w:r>
          </w:p>
        </w:tc>
        <w:tc>
          <w:tcPr>
            <w:tcW w:w="270" w:type="dxa"/>
            <w:vAlign w:val="bottom"/>
          </w:tcPr>
          <w:p w14:paraId="53976DDA"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735E1DA8"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4</w:t>
            </w:r>
            <w:r w:rsidRPr="00B24163">
              <w:rPr>
                <w:rFonts w:ascii="CordiaUPC" w:hAnsi="CordiaUPC" w:cs="CordiaUPC"/>
                <w:sz w:val="26"/>
                <w:szCs w:val="26"/>
              </w:rPr>
              <w:t>,</w:t>
            </w:r>
            <w:r w:rsidRPr="00B24163">
              <w:rPr>
                <w:rFonts w:ascii="CordiaUPC" w:hAnsi="CordiaUPC" w:cs="CordiaUPC" w:hint="cs"/>
                <w:sz w:val="26"/>
                <w:szCs w:val="26"/>
                <w:cs/>
              </w:rPr>
              <w:t>081</w:t>
            </w:r>
          </w:p>
        </w:tc>
      </w:tr>
      <w:tr w:rsidR="00323ED8" w:rsidRPr="00B24163" w14:paraId="519DADEC" w14:textId="77777777" w:rsidTr="00051529">
        <w:tc>
          <w:tcPr>
            <w:tcW w:w="5742" w:type="dxa"/>
            <w:hideMark/>
          </w:tcPr>
          <w:p w14:paraId="553DB590" w14:textId="77777777" w:rsidR="00323ED8" w:rsidRPr="00B24163" w:rsidRDefault="00323ED8" w:rsidP="00323ED8">
            <w:pPr>
              <w:spacing w:line="240" w:lineRule="exact"/>
              <w:ind w:right="-104"/>
              <w:rPr>
                <w:rFonts w:ascii="CordiaUPC" w:hAnsi="CordiaUPC" w:cs="CordiaUPC"/>
                <w:sz w:val="26"/>
                <w:szCs w:val="26"/>
                <w:lang w:eastAsia="th-TH"/>
              </w:rPr>
            </w:pPr>
            <w:r w:rsidRPr="00B24163">
              <w:rPr>
                <w:rFonts w:ascii="CordiaUPC" w:hAnsi="CordiaUPC" w:cs="CordiaUPC"/>
                <w:sz w:val="26"/>
                <w:szCs w:val="26"/>
                <w:lang w:eastAsia="th-TH"/>
              </w:rPr>
              <w:t>Letters of credit</w:t>
            </w:r>
          </w:p>
        </w:tc>
        <w:tc>
          <w:tcPr>
            <w:tcW w:w="1620" w:type="dxa"/>
            <w:vAlign w:val="bottom"/>
          </w:tcPr>
          <w:p w14:paraId="3B6B28B5" w14:textId="6C188A75"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16</w:t>
            </w:r>
            <w:r w:rsidRPr="002763DF">
              <w:rPr>
                <w:rFonts w:ascii="CordiaUPC" w:hAnsi="CordiaUPC" w:cs="CordiaUPC"/>
                <w:sz w:val="26"/>
                <w:szCs w:val="26"/>
              </w:rPr>
              <w:t>,</w:t>
            </w:r>
            <w:r w:rsidRPr="002763DF">
              <w:rPr>
                <w:rFonts w:ascii="CordiaUPC" w:hAnsi="CordiaUPC" w:cs="CordiaUPC"/>
                <w:sz w:val="26"/>
                <w:szCs w:val="26"/>
                <w:cs/>
                <w:lang w:bidi="th-TH"/>
              </w:rPr>
              <w:t>251</w:t>
            </w:r>
          </w:p>
        </w:tc>
        <w:tc>
          <w:tcPr>
            <w:tcW w:w="270" w:type="dxa"/>
            <w:vAlign w:val="bottom"/>
          </w:tcPr>
          <w:p w14:paraId="190587F7"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043DCAE7"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15</w:t>
            </w:r>
            <w:r w:rsidRPr="00B24163">
              <w:rPr>
                <w:rFonts w:ascii="CordiaUPC" w:hAnsi="CordiaUPC" w:cs="CordiaUPC"/>
                <w:sz w:val="26"/>
                <w:szCs w:val="26"/>
              </w:rPr>
              <w:t>,</w:t>
            </w:r>
            <w:r w:rsidRPr="00B24163">
              <w:rPr>
                <w:rFonts w:ascii="CordiaUPC" w:hAnsi="CordiaUPC" w:cs="CordiaUPC" w:hint="cs"/>
                <w:sz w:val="26"/>
                <w:szCs w:val="26"/>
                <w:cs/>
              </w:rPr>
              <w:t>608</w:t>
            </w:r>
          </w:p>
        </w:tc>
      </w:tr>
      <w:tr w:rsidR="00F92C8E" w:rsidRPr="00B24163" w14:paraId="2A962157" w14:textId="77777777" w:rsidTr="00051529">
        <w:tc>
          <w:tcPr>
            <w:tcW w:w="5742" w:type="dxa"/>
            <w:hideMark/>
          </w:tcPr>
          <w:p w14:paraId="292624CE" w14:textId="77777777" w:rsidR="00F92C8E" w:rsidRPr="00B24163" w:rsidRDefault="00F92C8E" w:rsidP="006572CA">
            <w:pPr>
              <w:spacing w:line="240" w:lineRule="exact"/>
              <w:ind w:right="-104"/>
              <w:rPr>
                <w:rFonts w:ascii="CordiaUPC" w:hAnsi="CordiaUPC" w:cs="CordiaUPC"/>
                <w:sz w:val="26"/>
                <w:szCs w:val="26"/>
                <w:lang w:eastAsia="th-TH"/>
              </w:rPr>
            </w:pPr>
            <w:r w:rsidRPr="00B24163">
              <w:rPr>
                <w:rFonts w:ascii="CordiaUPC" w:hAnsi="CordiaUPC" w:cs="CordiaUPC"/>
                <w:sz w:val="26"/>
                <w:szCs w:val="26"/>
                <w:lang w:eastAsia="th-TH"/>
              </w:rPr>
              <w:t>Other commitments</w:t>
            </w:r>
          </w:p>
        </w:tc>
        <w:tc>
          <w:tcPr>
            <w:tcW w:w="1620" w:type="dxa"/>
            <w:vAlign w:val="bottom"/>
          </w:tcPr>
          <w:p w14:paraId="375EC628" w14:textId="77777777" w:rsidR="00F92C8E" w:rsidRPr="00B24163" w:rsidRDefault="00F92C8E" w:rsidP="006572CA">
            <w:pPr>
              <w:tabs>
                <w:tab w:val="decimal" w:pos="968"/>
              </w:tabs>
              <w:spacing w:line="240" w:lineRule="exact"/>
              <w:ind w:left="-103"/>
              <w:jc w:val="right"/>
              <w:rPr>
                <w:rFonts w:ascii="CordiaUPC" w:hAnsi="CordiaUPC" w:cs="CordiaUPC"/>
                <w:sz w:val="26"/>
                <w:szCs w:val="26"/>
              </w:rPr>
            </w:pPr>
          </w:p>
        </w:tc>
        <w:tc>
          <w:tcPr>
            <w:tcW w:w="270" w:type="dxa"/>
            <w:vAlign w:val="bottom"/>
          </w:tcPr>
          <w:p w14:paraId="49E4C5C5" w14:textId="77777777" w:rsidR="00F92C8E" w:rsidRPr="00B24163" w:rsidRDefault="00F92C8E" w:rsidP="006572CA">
            <w:pPr>
              <w:spacing w:line="240" w:lineRule="exact"/>
              <w:ind w:right="162"/>
              <w:jc w:val="right"/>
              <w:rPr>
                <w:rFonts w:ascii="CordiaUPC" w:hAnsi="CordiaUPC" w:cs="CordiaUPC"/>
                <w:sz w:val="26"/>
                <w:szCs w:val="26"/>
              </w:rPr>
            </w:pPr>
          </w:p>
        </w:tc>
        <w:tc>
          <w:tcPr>
            <w:tcW w:w="1530" w:type="dxa"/>
            <w:vAlign w:val="bottom"/>
          </w:tcPr>
          <w:p w14:paraId="6883FD37" w14:textId="77777777" w:rsidR="00F92C8E" w:rsidRPr="00B24163" w:rsidRDefault="00F92C8E" w:rsidP="006572CA">
            <w:pPr>
              <w:tabs>
                <w:tab w:val="decimal" w:pos="971"/>
              </w:tabs>
              <w:spacing w:line="240" w:lineRule="exact"/>
              <w:ind w:left="-103"/>
              <w:jc w:val="right"/>
              <w:rPr>
                <w:rFonts w:ascii="CordiaUPC" w:hAnsi="CordiaUPC" w:cs="CordiaUPC"/>
                <w:sz w:val="26"/>
                <w:szCs w:val="26"/>
              </w:rPr>
            </w:pPr>
          </w:p>
        </w:tc>
      </w:tr>
      <w:tr w:rsidR="00323ED8" w:rsidRPr="00B24163" w14:paraId="10EE5CE4" w14:textId="77777777" w:rsidTr="00051529">
        <w:tc>
          <w:tcPr>
            <w:tcW w:w="5742" w:type="dxa"/>
            <w:vAlign w:val="bottom"/>
            <w:hideMark/>
          </w:tcPr>
          <w:p w14:paraId="5C89D1D5" w14:textId="77777777" w:rsidR="00323ED8" w:rsidRPr="00B24163" w:rsidRDefault="00323ED8" w:rsidP="00323ED8">
            <w:pPr>
              <w:spacing w:line="240" w:lineRule="exact"/>
              <w:ind w:right="-104"/>
              <w:rPr>
                <w:rFonts w:ascii="CordiaUPC" w:hAnsi="CordiaUPC" w:cs="CordiaUPC"/>
                <w:sz w:val="26"/>
                <w:szCs w:val="26"/>
                <w:lang w:eastAsia="th-TH"/>
              </w:rPr>
            </w:pPr>
            <w:r w:rsidRPr="00B24163">
              <w:rPr>
                <w:rFonts w:ascii="CordiaUPC" w:hAnsi="CordiaUPC" w:cs="CordiaUPC"/>
                <w:sz w:val="26"/>
                <w:szCs w:val="26"/>
                <w:lang w:val="en-US" w:eastAsia="th-TH" w:bidi="th-TH"/>
              </w:rPr>
              <w:t>- Other guarantees</w:t>
            </w:r>
          </w:p>
        </w:tc>
        <w:tc>
          <w:tcPr>
            <w:tcW w:w="1620" w:type="dxa"/>
            <w:vAlign w:val="bottom"/>
          </w:tcPr>
          <w:p w14:paraId="2E43C04E" w14:textId="42FEFFC8"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75</w:t>
            </w:r>
            <w:r w:rsidRPr="002763DF">
              <w:rPr>
                <w:rFonts w:ascii="CordiaUPC" w:hAnsi="CordiaUPC" w:cs="CordiaUPC"/>
                <w:sz w:val="26"/>
                <w:szCs w:val="26"/>
              </w:rPr>
              <w:t>,</w:t>
            </w:r>
            <w:r w:rsidRPr="002763DF">
              <w:rPr>
                <w:rFonts w:ascii="CordiaUPC" w:hAnsi="CordiaUPC" w:cs="CordiaUPC"/>
                <w:sz w:val="26"/>
                <w:szCs w:val="26"/>
                <w:cs/>
                <w:lang w:bidi="th-TH"/>
              </w:rPr>
              <w:t>734</w:t>
            </w:r>
          </w:p>
        </w:tc>
        <w:tc>
          <w:tcPr>
            <w:tcW w:w="270" w:type="dxa"/>
            <w:vAlign w:val="bottom"/>
          </w:tcPr>
          <w:p w14:paraId="783547B3"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2F0C964A"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85</w:t>
            </w:r>
            <w:r w:rsidRPr="00B24163">
              <w:rPr>
                <w:rFonts w:ascii="CordiaUPC" w:hAnsi="CordiaUPC" w:cs="CordiaUPC"/>
                <w:sz w:val="26"/>
                <w:szCs w:val="26"/>
              </w:rPr>
              <w:t>,</w:t>
            </w:r>
            <w:r w:rsidRPr="00B24163">
              <w:rPr>
                <w:rFonts w:ascii="CordiaUPC" w:hAnsi="CordiaUPC" w:cs="CordiaUPC" w:hint="cs"/>
                <w:sz w:val="26"/>
                <w:szCs w:val="26"/>
                <w:cs/>
              </w:rPr>
              <w:t>821</w:t>
            </w:r>
          </w:p>
        </w:tc>
      </w:tr>
      <w:tr w:rsidR="00323ED8" w:rsidRPr="00B24163" w14:paraId="0F141E8B" w14:textId="77777777" w:rsidTr="00051529">
        <w:tc>
          <w:tcPr>
            <w:tcW w:w="5742" w:type="dxa"/>
            <w:vAlign w:val="bottom"/>
            <w:hideMark/>
          </w:tcPr>
          <w:p w14:paraId="236E5FA9" w14:textId="77777777" w:rsidR="00323ED8" w:rsidRPr="00B24163" w:rsidRDefault="00323ED8" w:rsidP="00323ED8">
            <w:pPr>
              <w:spacing w:line="240" w:lineRule="exact"/>
              <w:ind w:right="-104"/>
              <w:rPr>
                <w:rFonts w:ascii="CordiaUPC" w:hAnsi="CordiaUPC" w:cs="CordiaUPC"/>
                <w:sz w:val="26"/>
                <w:szCs w:val="26"/>
                <w:lang w:val="en-US" w:eastAsia="th-TH" w:bidi="th-TH"/>
              </w:rPr>
            </w:pPr>
            <w:r w:rsidRPr="00B24163">
              <w:rPr>
                <w:rFonts w:ascii="CordiaUPC" w:hAnsi="CordiaUPC" w:cs="CordiaUPC"/>
                <w:sz w:val="26"/>
                <w:szCs w:val="26"/>
                <w:lang w:val="en-US" w:eastAsia="th-TH" w:bidi="th-TH"/>
              </w:rPr>
              <w:t>- Amount of unused bank overdrafts</w:t>
            </w:r>
          </w:p>
        </w:tc>
        <w:tc>
          <w:tcPr>
            <w:tcW w:w="1620" w:type="dxa"/>
            <w:vAlign w:val="bottom"/>
          </w:tcPr>
          <w:p w14:paraId="5C589F26" w14:textId="4BA7786B"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111</w:t>
            </w:r>
            <w:r w:rsidRPr="002763DF">
              <w:rPr>
                <w:rFonts w:ascii="CordiaUPC" w:hAnsi="CordiaUPC" w:cs="CordiaUPC"/>
                <w:sz w:val="26"/>
                <w:szCs w:val="26"/>
              </w:rPr>
              <w:t>,</w:t>
            </w:r>
            <w:r w:rsidRPr="002763DF">
              <w:rPr>
                <w:rFonts w:ascii="CordiaUPC" w:hAnsi="CordiaUPC" w:cs="CordiaUPC"/>
                <w:sz w:val="26"/>
                <w:szCs w:val="26"/>
                <w:cs/>
                <w:lang w:bidi="th-TH"/>
              </w:rPr>
              <w:t>682</w:t>
            </w:r>
          </w:p>
        </w:tc>
        <w:tc>
          <w:tcPr>
            <w:tcW w:w="270" w:type="dxa"/>
            <w:vAlign w:val="bottom"/>
          </w:tcPr>
          <w:p w14:paraId="4EDE5CF4"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43A0E8E9"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117</w:t>
            </w:r>
            <w:r w:rsidRPr="00B24163">
              <w:rPr>
                <w:rFonts w:ascii="CordiaUPC" w:hAnsi="CordiaUPC" w:cs="CordiaUPC"/>
                <w:sz w:val="26"/>
                <w:szCs w:val="26"/>
              </w:rPr>
              <w:t>,</w:t>
            </w:r>
            <w:r w:rsidRPr="00B24163">
              <w:rPr>
                <w:rFonts w:ascii="CordiaUPC" w:hAnsi="CordiaUPC" w:cs="CordiaUPC" w:hint="cs"/>
                <w:sz w:val="26"/>
                <w:szCs w:val="26"/>
                <w:cs/>
              </w:rPr>
              <w:t>029</w:t>
            </w:r>
          </w:p>
        </w:tc>
      </w:tr>
      <w:tr w:rsidR="00323ED8" w:rsidRPr="00B24163" w14:paraId="2CA39042" w14:textId="77777777" w:rsidTr="00051529">
        <w:tc>
          <w:tcPr>
            <w:tcW w:w="5742" w:type="dxa"/>
            <w:vAlign w:val="bottom"/>
            <w:hideMark/>
          </w:tcPr>
          <w:p w14:paraId="11E4838E" w14:textId="77777777" w:rsidR="00323ED8" w:rsidRPr="00B24163" w:rsidRDefault="00323ED8" w:rsidP="00323ED8">
            <w:pPr>
              <w:spacing w:line="240" w:lineRule="exact"/>
              <w:ind w:right="-104"/>
              <w:rPr>
                <w:rFonts w:ascii="CordiaUPC" w:hAnsi="CordiaUPC" w:cs="CordiaUPC"/>
                <w:sz w:val="26"/>
                <w:szCs w:val="26"/>
                <w:lang w:val="en-US" w:eastAsia="th-TH" w:bidi="th-TH"/>
              </w:rPr>
            </w:pPr>
            <w:r w:rsidRPr="00B24163">
              <w:rPr>
                <w:rFonts w:ascii="CordiaUPC" w:hAnsi="CordiaUPC" w:cs="CordiaUPC"/>
                <w:sz w:val="26"/>
                <w:szCs w:val="26"/>
                <w:lang w:val="en-US" w:eastAsia="th-TH" w:bidi="th-TH"/>
              </w:rPr>
              <w:t>- Committed line</w:t>
            </w:r>
          </w:p>
        </w:tc>
        <w:tc>
          <w:tcPr>
            <w:tcW w:w="1620" w:type="dxa"/>
            <w:vAlign w:val="bottom"/>
          </w:tcPr>
          <w:p w14:paraId="069795E3" w14:textId="72C375C3"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6</w:t>
            </w:r>
            <w:r w:rsidRPr="002763DF">
              <w:rPr>
                <w:rFonts w:ascii="CordiaUPC" w:hAnsi="CordiaUPC" w:cs="CordiaUPC"/>
                <w:sz w:val="26"/>
                <w:szCs w:val="26"/>
              </w:rPr>
              <w:t>,</w:t>
            </w:r>
            <w:r w:rsidRPr="002763DF">
              <w:rPr>
                <w:rFonts w:ascii="CordiaUPC" w:hAnsi="CordiaUPC" w:cs="CordiaUPC"/>
                <w:sz w:val="26"/>
                <w:szCs w:val="26"/>
                <w:cs/>
                <w:lang w:bidi="th-TH"/>
              </w:rPr>
              <w:t>465</w:t>
            </w:r>
          </w:p>
        </w:tc>
        <w:tc>
          <w:tcPr>
            <w:tcW w:w="270" w:type="dxa"/>
            <w:vAlign w:val="bottom"/>
          </w:tcPr>
          <w:p w14:paraId="005DDAE5" w14:textId="77777777" w:rsidR="00323ED8" w:rsidRPr="00B24163" w:rsidRDefault="00323ED8" w:rsidP="00323ED8">
            <w:pPr>
              <w:spacing w:line="240" w:lineRule="exact"/>
              <w:ind w:right="162"/>
              <w:jc w:val="right"/>
              <w:rPr>
                <w:rFonts w:ascii="CordiaUPC" w:hAnsi="CordiaUPC" w:cs="CordiaUPC"/>
                <w:sz w:val="26"/>
                <w:szCs w:val="26"/>
              </w:rPr>
            </w:pPr>
          </w:p>
        </w:tc>
        <w:tc>
          <w:tcPr>
            <w:tcW w:w="1530" w:type="dxa"/>
            <w:vAlign w:val="bottom"/>
            <w:hideMark/>
          </w:tcPr>
          <w:p w14:paraId="2BA323DD"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7</w:t>
            </w:r>
            <w:r w:rsidRPr="00B24163">
              <w:rPr>
                <w:rFonts w:ascii="CordiaUPC" w:hAnsi="CordiaUPC" w:cs="CordiaUPC"/>
                <w:sz w:val="26"/>
                <w:szCs w:val="26"/>
              </w:rPr>
              <w:t>,</w:t>
            </w:r>
            <w:r w:rsidRPr="00B24163">
              <w:rPr>
                <w:rFonts w:ascii="CordiaUPC" w:hAnsi="CordiaUPC" w:cs="CordiaUPC" w:hint="cs"/>
                <w:sz w:val="26"/>
                <w:szCs w:val="26"/>
                <w:cs/>
              </w:rPr>
              <w:t>95</w:t>
            </w:r>
            <w:r w:rsidRPr="00B24163">
              <w:rPr>
                <w:rFonts w:ascii="CordiaUPC" w:hAnsi="CordiaUPC" w:cs="CordiaUPC"/>
                <w:sz w:val="26"/>
                <w:szCs w:val="26"/>
              </w:rPr>
              <w:t>8</w:t>
            </w:r>
          </w:p>
        </w:tc>
      </w:tr>
      <w:tr w:rsidR="00323ED8" w:rsidRPr="00B24163" w14:paraId="014E6F07" w14:textId="77777777" w:rsidTr="00051529">
        <w:tc>
          <w:tcPr>
            <w:tcW w:w="5742" w:type="dxa"/>
            <w:vAlign w:val="bottom"/>
            <w:hideMark/>
          </w:tcPr>
          <w:p w14:paraId="19E1F3F8" w14:textId="77777777" w:rsidR="00323ED8" w:rsidRPr="00B24163" w:rsidRDefault="00323ED8" w:rsidP="00323ED8">
            <w:pPr>
              <w:spacing w:line="240" w:lineRule="exact"/>
              <w:ind w:right="-104"/>
              <w:rPr>
                <w:rFonts w:ascii="CordiaUPC" w:hAnsi="CordiaUPC" w:cs="CordiaUPC"/>
                <w:color w:val="000000"/>
                <w:sz w:val="26"/>
                <w:szCs w:val="26"/>
              </w:rPr>
            </w:pPr>
            <w:r w:rsidRPr="00B24163">
              <w:rPr>
                <w:rFonts w:ascii="CordiaUPC" w:hAnsi="CordiaUPC" w:cs="CordiaUPC"/>
                <w:sz w:val="26"/>
                <w:szCs w:val="26"/>
                <w:lang w:val="en-US" w:eastAsia="th-TH" w:bidi="th-TH"/>
              </w:rPr>
              <w:t xml:space="preserve">- Others </w:t>
            </w:r>
            <w:r w:rsidRPr="00B24163">
              <w:rPr>
                <w:rFonts w:ascii="CordiaUPC" w:hAnsi="CordiaUPC" w:cs="CordiaUPC"/>
                <w:sz w:val="26"/>
                <w:szCs w:val="26"/>
                <w:vertAlign w:val="superscript"/>
                <w:lang w:val="en-US" w:eastAsia="th-TH" w:bidi="th-TH"/>
              </w:rPr>
              <w:t>(1)</w:t>
            </w:r>
          </w:p>
        </w:tc>
        <w:tc>
          <w:tcPr>
            <w:tcW w:w="1620" w:type="dxa"/>
            <w:vAlign w:val="bottom"/>
          </w:tcPr>
          <w:p w14:paraId="0C592938" w14:textId="4F89B253" w:rsidR="00323ED8" w:rsidRPr="00B24163" w:rsidRDefault="00323ED8" w:rsidP="00323ED8">
            <w:pPr>
              <w:tabs>
                <w:tab w:val="decimal" w:pos="968"/>
              </w:tabs>
              <w:spacing w:line="240" w:lineRule="exact"/>
              <w:ind w:left="-103"/>
              <w:jc w:val="right"/>
              <w:rPr>
                <w:rFonts w:ascii="CordiaUPC" w:hAnsi="CordiaUPC" w:cs="CordiaUPC"/>
                <w:sz w:val="26"/>
                <w:szCs w:val="26"/>
              </w:rPr>
            </w:pPr>
            <w:r w:rsidRPr="002763DF">
              <w:rPr>
                <w:rFonts w:ascii="CordiaUPC" w:hAnsi="CordiaUPC" w:cs="CordiaUPC"/>
                <w:sz w:val="26"/>
                <w:szCs w:val="26"/>
                <w:cs/>
                <w:lang w:bidi="th-TH"/>
              </w:rPr>
              <w:t>1</w:t>
            </w:r>
            <w:r w:rsidRPr="002763DF">
              <w:rPr>
                <w:rFonts w:ascii="CordiaUPC" w:hAnsi="CordiaUPC" w:cs="CordiaUPC"/>
                <w:sz w:val="26"/>
                <w:szCs w:val="26"/>
              </w:rPr>
              <w:t>,</w:t>
            </w:r>
            <w:r w:rsidRPr="002763DF">
              <w:rPr>
                <w:rFonts w:ascii="CordiaUPC" w:hAnsi="CordiaUPC" w:cs="CordiaUPC"/>
                <w:sz w:val="26"/>
                <w:szCs w:val="26"/>
                <w:cs/>
                <w:lang w:bidi="th-TH"/>
              </w:rPr>
              <w:t>304</w:t>
            </w:r>
          </w:p>
        </w:tc>
        <w:tc>
          <w:tcPr>
            <w:tcW w:w="270" w:type="dxa"/>
            <w:vAlign w:val="bottom"/>
          </w:tcPr>
          <w:p w14:paraId="538EFEB1" w14:textId="77777777" w:rsidR="00323ED8" w:rsidRPr="00B24163" w:rsidRDefault="00323ED8" w:rsidP="00323ED8">
            <w:pPr>
              <w:spacing w:line="240" w:lineRule="exact"/>
              <w:ind w:right="162"/>
              <w:jc w:val="right"/>
              <w:rPr>
                <w:rFonts w:ascii="CordiaUPC" w:hAnsi="CordiaUPC" w:cs="CordiaUPC"/>
                <w:b/>
                <w:bCs/>
                <w:sz w:val="26"/>
                <w:szCs w:val="26"/>
              </w:rPr>
            </w:pPr>
          </w:p>
        </w:tc>
        <w:tc>
          <w:tcPr>
            <w:tcW w:w="1530" w:type="dxa"/>
            <w:vAlign w:val="bottom"/>
            <w:hideMark/>
          </w:tcPr>
          <w:p w14:paraId="2FCDB2BB" w14:textId="77777777" w:rsidR="00323ED8" w:rsidRPr="00B24163" w:rsidRDefault="00323ED8" w:rsidP="00323ED8">
            <w:pPr>
              <w:tabs>
                <w:tab w:val="decimal" w:pos="971"/>
              </w:tabs>
              <w:spacing w:line="240" w:lineRule="exact"/>
              <w:ind w:left="-103"/>
              <w:jc w:val="right"/>
              <w:rPr>
                <w:rFonts w:ascii="CordiaUPC" w:hAnsi="CordiaUPC" w:cs="CordiaUPC"/>
                <w:sz w:val="26"/>
                <w:szCs w:val="26"/>
              </w:rPr>
            </w:pPr>
            <w:r w:rsidRPr="00B24163">
              <w:rPr>
                <w:rFonts w:ascii="CordiaUPC" w:hAnsi="CordiaUPC" w:cs="CordiaUPC"/>
                <w:sz w:val="26"/>
                <w:szCs w:val="26"/>
                <w:cs/>
              </w:rPr>
              <w:t>14</w:t>
            </w:r>
            <w:r w:rsidRPr="00B24163">
              <w:rPr>
                <w:rFonts w:ascii="CordiaUPC" w:hAnsi="CordiaUPC" w:cs="CordiaUPC"/>
                <w:sz w:val="26"/>
                <w:szCs w:val="26"/>
              </w:rPr>
              <w:t>,</w:t>
            </w:r>
            <w:r w:rsidRPr="00B24163">
              <w:rPr>
                <w:rFonts w:ascii="CordiaUPC" w:hAnsi="CordiaUPC" w:cs="CordiaUPC" w:hint="cs"/>
                <w:sz w:val="26"/>
                <w:szCs w:val="26"/>
                <w:cs/>
              </w:rPr>
              <w:t>117</w:t>
            </w:r>
          </w:p>
        </w:tc>
      </w:tr>
      <w:tr w:rsidR="00323ED8" w:rsidRPr="00B24163" w14:paraId="1C4CE50F" w14:textId="77777777" w:rsidTr="00051529">
        <w:tc>
          <w:tcPr>
            <w:tcW w:w="5742" w:type="dxa"/>
            <w:hideMark/>
          </w:tcPr>
          <w:p w14:paraId="390610C6" w14:textId="77777777" w:rsidR="00323ED8" w:rsidRPr="00B24163" w:rsidRDefault="00323ED8" w:rsidP="00323ED8">
            <w:pPr>
              <w:spacing w:line="240" w:lineRule="exact"/>
              <w:ind w:right="-104"/>
              <w:rPr>
                <w:rFonts w:ascii="CordiaUPC" w:hAnsi="CordiaUPC" w:cs="CordiaUPC"/>
                <w:b/>
                <w:bCs/>
                <w:color w:val="000000"/>
                <w:sz w:val="26"/>
                <w:szCs w:val="26"/>
              </w:rPr>
            </w:pPr>
            <w:r w:rsidRPr="00B24163">
              <w:rPr>
                <w:rFonts w:ascii="CordiaUPC" w:hAnsi="CordiaUPC" w:cs="CordiaUPC"/>
                <w:b/>
                <w:bCs/>
                <w:sz w:val="26"/>
                <w:szCs w:val="26"/>
                <w:lang w:eastAsia="th-TH"/>
              </w:rPr>
              <w:t>Total</w:t>
            </w:r>
          </w:p>
        </w:tc>
        <w:tc>
          <w:tcPr>
            <w:tcW w:w="1620" w:type="dxa"/>
            <w:tcBorders>
              <w:top w:val="single" w:sz="4" w:space="0" w:color="000000" w:themeColor="text1"/>
              <w:left w:val="nil"/>
              <w:bottom w:val="double" w:sz="4" w:space="0" w:color="000000" w:themeColor="text1"/>
              <w:right w:val="nil"/>
            </w:tcBorders>
            <w:vAlign w:val="bottom"/>
          </w:tcPr>
          <w:p w14:paraId="38BE3C5F" w14:textId="708AF6FC" w:rsidR="00323ED8" w:rsidRPr="00B24163" w:rsidRDefault="00323ED8" w:rsidP="00323ED8">
            <w:pPr>
              <w:tabs>
                <w:tab w:val="decimal" w:pos="968"/>
              </w:tabs>
              <w:spacing w:line="240" w:lineRule="exact"/>
              <w:ind w:left="-103"/>
              <w:jc w:val="right"/>
              <w:rPr>
                <w:rFonts w:ascii="CordiaUPC" w:hAnsi="CordiaUPC" w:cs="CordiaUPC"/>
                <w:b/>
                <w:bCs/>
                <w:sz w:val="26"/>
                <w:szCs w:val="26"/>
              </w:rPr>
            </w:pPr>
            <w:r w:rsidRPr="002763DF">
              <w:rPr>
                <w:rFonts w:ascii="CordiaUPC" w:hAnsi="CordiaUPC" w:cs="CordiaUPC"/>
                <w:b/>
                <w:bCs/>
                <w:sz w:val="26"/>
                <w:szCs w:val="26"/>
                <w:cs/>
                <w:lang w:bidi="th-TH"/>
              </w:rPr>
              <w:t>220</w:t>
            </w:r>
            <w:r w:rsidRPr="002763DF">
              <w:rPr>
                <w:rFonts w:ascii="CordiaUPC" w:hAnsi="CordiaUPC" w:cs="CordiaUPC"/>
                <w:b/>
                <w:bCs/>
                <w:sz w:val="26"/>
                <w:szCs w:val="26"/>
              </w:rPr>
              <w:t>,</w:t>
            </w:r>
            <w:r w:rsidRPr="002763DF">
              <w:rPr>
                <w:rFonts w:ascii="CordiaUPC" w:hAnsi="CordiaUPC" w:cs="CordiaUPC"/>
                <w:b/>
                <w:bCs/>
                <w:sz w:val="26"/>
                <w:szCs w:val="26"/>
                <w:cs/>
                <w:lang w:bidi="th-TH"/>
              </w:rPr>
              <w:t>909</w:t>
            </w:r>
          </w:p>
        </w:tc>
        <w:tc>
          <w:tcPr>
            <w:tcW w:w="270" w:type="dxa"/>
            <w:vAlign w:val="bottom"/>
          </w:tcPr>
          <w:p w14:paraId="751ECF8A" w14:textId="77777777" w:rsidR="00323ED8" w:rsidRPr="00B24163" w:rsidRDefault="00323ED8" w:rsidP="00323ED8">
            <w:pPr>
              <w:spacing w:line="240" w:lineRule="exact"/>
              <w:ind w:right="162"/>
              <w:jc w:val="right"/>
              <w:rPr>
                <w:rFonts w:ascii="CordiaUPC" w:hAnsi="CordiaUPC" w:cs="CordiaUPC"/>
                <w:b/>
                <w:bCs/>
                <w:sz w:val="26"/>
                <w:szCs w:val="26"/>
              </w:rPr>
            </w:pPr>
          </w:p>
        </w:tc>
        <w:tc>
          <w:tcPr>
            <w:tcW w:w="1530" w:type="dxa"/>
            <w:tcBorders>
              <w:top w:val="single" w:sz="4" w:space="0" w:color="000000" w:themeColor="text1"/>
              <w:left w:val="nil"/>
              <w:bottom w:val="double" w:sz="4" w:space="0" w:color="000000" w:themeColor="text1"/>
              <w:right w:val="nil"/>
            </w:tcBorders>
            <w:vAlign w:val="bottom"/>
            <w:hideMark/>
          </w:tcPr>
          <w:p w14:paraId="3A0CE8D4" w14:textId="77777777" w:rsidR="00323ED8" w:rsidRPr="00B24163" w:rsidRDefault="00323ED8" w:rsidP="00323ED8">
            <w:pPr>
              <w:tabs>
                <w:tab w:val="decimal" w:pos="971"/>
              </w:tabs>
              <w:spacing w:line="240" w:lineRule="exact"/>
              <w:jc w:val="right"/>
              <w:rPr>
                <w:rFonts w:ascii="CordiaUPC" w:hAnsi="CordiaUPC" w:cs="CordiaUPC"/>
                <w:b/>
                <w:bCs/>
                <w:sz w:val="26"/>
                <w:szCs w:val="26"/>
              </w:rPr>
            </w:pPr>
            <w:r w:rsidRPr="00B24163">
              <w:rPr>
                <w:rFonts w:ascii="CordiaUPC" w:hAnsi="CordiaUPC" w:cs="CordiaUPC"/>
                <w:b/>
                <w:bCs/>
                <w:sz w:val="26"/>
                <w:szCs w:val="26"/>
                <w:cs/>
              </w:rPr>
              <w:t>250</w:t>
            </w:r>
            <w:r w:rsidRPr="00B24163">
              <w:rPr>
                <w:rFonts w:ascii="CordiaUPC" w:hAnsi="CordiaUPC" w:cs="CordiaUPC"/>
                <w:b/>
                <w:bCs/>
                <w:sz w:val="26"/>
                <w:szCs w:val="26"/>
              </w:rPr>
              <w:t>,</w:t>
            </w:r>
            <w:r w:rsidRPr="00B24163">
              <w:rPr>
                <w:rFonts w:ascii="CordiaUPC" w:hAnsi="CordiaUPC" w:cs="CordiaUPC" w:hint="cs"/>
                <w:b/>
                <w:bCs/>
                <w:sz w:val="26"/>
                <w:szCs w:val="26"/>
                <w:cs/>
              </w:rPr>
              <w:t>185</w:t>
            </w:r>
          </w:p>
        </w:tc>
      </w:tr>
    </w:tbl>
    <w:p w14:paraId="6E8BA652" w14:textId="77777777" w:rsidR="004E5088" w:rsidRPr="00FF1233" w:rsidRDefault="004E5088" w:rsidP="004E5088">
      <w:pPr>
        <w:pStyle w:val="index"/>
        <w:spacing w:after="0" w:line="240" w:lineRule="exact"/>
        <w:ind w:left="562"/>
        <w:rPr>
          <w:rFonts w:ascii="CordiaUPC" w:hAnsi="CordiaUPC" w:cs="CordiaUPC"/>
          <w:sz w:val="26"/>
          <w:szCs w:val="26"/>
          <w:lang w:val="en-US"/>
        </w:rPr>
      </w:pPr>
    </w:p>
    <w:p w14:paraId="02709074" w14:textId="42F3B358" w:rsidR="00F92C8E" w:rsidRDefault="004E5088" w:rsidP="006E41F2">
      <w:pPr>
        <w:pStyle w:val="BodyText"/>
        <w:tabs>
          <w:tab w:val="left" w:pos="810"/>
        </w:tabs>
        <w:spacing w:after="0" w:line="240" w:lineRule="exact"/>
        <w:ind w:left="810" w:hanging="263"/>
        <w:jc w:val="thaiDistribute"/>
        <w:rPr>
          <w:rFonts w:ascii="CordiaUPC" w:hAnsi="CordiaUPC" w:cs="CordiaUPC"/>
          <w:i/>
          <w:iCs/>
          <w:szCs w:val="22"/>
        </w:rPr>
      </w:pPr>
      <w:r w:rsidRPr="00392524">
        <w:rPr>
          <w:rFonts w:ascii="CordiaUPC" w:hAnsi="CordiaUPC" w:cs="CordiaUPC" w:hint="cs"/>
          <w:sz w:val="26"/>
          <w:szCs w:val="26"/>
          <w:vertAlign w:val="superscript"/>
        </w:rPr>
        <w:t>(1)</w:t>
      </w:r>
      <w:r w:rsidRPr="00392524">
        <w:rPr>
          <w:rFonts w:ascii="CordiaUPC" w:hAnsi="CordiaUPC" w:cs="CordiaUPC" w:hint="cs"/>
          <w:sz w:val="26"/>
          <w:szCs w:val="26"/>
        </w:rPr>
        <w:tab/>
      </w:r>
      <w:r w:rsidR="006E41F2" w:rsidRPr="00392524">
        <w:rPr>
          <w:rFonts w:ascii="CordiaUPC" w:hAnsi="CordiaUPC" w:cs="CordiaUPC" w:hint="cs"/>
          <w:szCs w:val="22"/>
        </w:rPr>
        <w:t xml:space="preserve">As </w:t>
      </w:r>
      <w:proofErr w:type="gramStart"/>
      <w:r w:rsidR="006E41F2" w:rsidRPr="00392524">
        <w:rPr>
          <w:rFonts w:ascii="CordiaUPC" w:hAnsi="CordiaUPC" w:cs="CordiaUPC" w:hint="cs"/>
          <w:szCs w:val="22"/>
        </w:rPr>
        <w:t>at</w:t>
      </w:r>
      <w:proofErr w:type="gramEnd"/>
      <w:r w:rsidR="006E41F2" w:rsidRPr="00392524">
        <w:rPr>
          <w:rFonts w:ascii="CordiaUPC" w:hAnsi="CordiaUPC" w:cs="CordiaUPC" w:hint="cs"/>
          <w:szCs w:val="22"/>
        </w:rPr>
        <w:t xml:space="preserve"> </w:t>
      </w:r>
      <w:r w:rsidR="006E41F2" w:rsidRPr="00337A41">
        <w:rPr>
          <w:rFonts w:ascii="CordiaUPC" w:eastAsia="Times New Roman" w:hAnsi="CordiaUPC" w:cs="CordiaUPC"/>
          <w:szCs w:val="22"/>
          <w:lang w:bidi="th-TH"/>
        </w:rPr>
        <w:t>30 September</w:t>
      </w:r>
      <w:r w:rsidR="006E41F2" w:rsidRPr="00337A41">
        <w:rPr>
          <w:rFonts w:ascii="CordiaUPC" w:hAnsi="CordiaUPC" w:cs="CordiaUPC" w:hint="cs"/>
          <w:szCs w:val="22"/>
        </w:rPr>
        <w:t xml:space="preserve"> </w:t>
      </w:r>
      <w:r w:rsidR="006E41F2" w:rsidRPr="00337A41">
        <w:rPr>
          <w:rFonts w:ascii="CordiaUPC" w:eastAsia="Times New Roman" w:hAnsi="CordiaUPC" w:cs="CordiaUPC"/>
          <w:szCs w:val="22"/>
          <w:lang w:bidi="th-TH"/>
        </w:rPr>
        <w:t>2022</w:t>
      </w:r>
      <w:r w:rsidR="006E41F2" w:rsidRPr="00392524">
        <w:rPr>
          <w:rFonts w:ascii="CordiaUPC" w:hAnsi="CordiaUPC" w:cs="CordiaUPC" w:hint="cs"/>
          <w:szCs w:val="22"/>
        </w:rPr>
        <w:t xml:space="preserve">, </w:t>
      </w:r>
      <w:r w:rsidR="00CA1488">
        <w:rPr>
          <w:rFonts w:ascii="CordiaUPC" w:hAnsi="CordiaUPC" w:cs="CordiaUPC"/>
          <w:szCs w:val="22"/>
        </w:rPr>
        <w:t xml:space="preserve">there is </w:t>
      </w:r>
      <w:r w:rsidR="006E41F2">
        <w:rPr>
          <w:rFonts w:ascii="CordiaUPC" w:hAnsi="CordiaUPC" w:cs="CordiaUPC"/>
          <w:szCs w:val="22"/>
          <w:lang w:val="en-US" w:bidi="th-TH"/>
        </w:rPr>
        <w:t xml:space="preserve">no </w:t>
      </w:r>
      <w:r w:rsidR="006E41F2" w:rsidRPr="00392524">
        <w:rPr>
          <w:rFonts w:ascii="CordiaUPC" w:hAnsi="CordiaUPC" w:cs="CordiaUPC" w:hint="cs"/>
          <w:szCs w:val="22"/>
        </w:rPr>
        <w:t>financial assets accepted as collateral that had been sold or pledged</w:t>
      </w:r>
      <w:r w:rsidR="00CA1488">
        <w:rPr>
          <w:rFonts w:ascii="CordiaUPC" w:hAnsi="CordiaUPC" w:cs="CordiaUPC"/>
          <w:szCs w:val="22"/>
        </w:rPr>
        <w:t>.</w:t>
      </w:r>
      <w:r w:rsidR="006E41F2" w:rsidRPr="00392524">
        <w:rPr>
          <w:rFonts w:ascii="CordiaUPC" w:hAnsi="CordiaUPC" w:cs="CordiaUPC" w:hint="cs"/>
          <w:szCs w:val="22"/>
        </w:rPr>
        <w:t xml:space="preserve"> </w:t>
      </w:r>
      <w:r w:rsidR="006E41F2" w:rsidRPr="00392524">
        <w:rPr>
          <w:rFonts w:ascii="CordiaUPC" w:hAnsi="CordiaUPC" w:cs="CordiaUPC" w:hint="cs"/>
          <w:i/>
          <w:iCs/>
          <w:szCs w:val="22"/>
        </w:rPr>
        <w:t>(</w:t>
      </w:r>
      <w:r w:rsidR="006E41F2">
        <w:rPr>
          <w:rFonts w:ascii="CordiaUPC" w:hAnsi="CordiaUPC" w:cs="CordiaUPC"/>
          <w:i/>
          <w:iCs/>
          <w:szCs w:val="22"/>
        </w:rPr>
        <w:t xml:space="preserve">As </w:t>
      </w:r>
      <w:r w:rsidR="006E41F2" w:rsidRPr="00392524">
        <w:rPr>
          <w:rFonts w:ascii="CordiaUPC" w:hAnsi="CordiaUPC" w:cs="CordiaUPC" w:hint="cs"/>
          <w:i/>
          <w:iCs/>
          <w:szCs w:val="22"/>
        </w:rPr>
        <w:t>31 December 2021</w:t>
      </w:r>
      <w:r w:rsidR="006E41F2">
        <w:rPr>
          <w:rFonts w:ascii="CordiaUPC" w:hAnsi="CordiaUPC" w:cs="CordiaUPC"/>
          <w:i/>
          <w:iCs/>
          <w:szCs w:val="22"/>
        </w:rPr>
        <w:t xml:space="preserve">, </w:t>
      </w:r>
      <w:r w:rsidR="006E41F2" w:rsidRPr="000C4BFF">
        <w:rPr>
          <w:rFonts w:ascii="CordiaUPC" w:hAnsi="CordiaUPC" w:cs="CordiaUPC"/>
          <w:i/>
          <w:iCs/>
          <w:szCs w:val="22"/>
        </w:rPr>
        <w:t xml:space="preserve">this included the financial assets accepted as collateral that had been sold or pledged amounting to Baht </w:t>
      </w:r>
      <w:r w:rsidR="006E41F2" w:rsidRPr="007709BD">
        <w:rPr>
          <w:rFonts w:ascii="CordiaUPC" w:hAnsi="CordiaUPC" w:cs="CordiaUPC"/>
          <w:i/>
          <w:iCs/>
          <w:szCs w:val="22"/>
        </w:rPr>
        <w:t>13,226</w:t>
      </w:r>
      <w:r w:rsidR="006E41F2" w:rsidRPr="000C4BFF">
        <w:rPr>
          <w:rFonts w:ascii="CordiaUPC" w:hAnsi="CordiaUPC" w:cs="CordiaUPC"/>
          <w:i/>
          <w:iCs/>
          <w:szCs w:val="22"/>
        </w:rPr>
        <w:t xml:space="preserve"> million</w:t>
      </w:r>
      <w:r w:rsidR="005D4451" w:rsidRPr="000C4BFF">
        <w:rPr>
          <w:rFonts w:ascii="CordiaUPC" w:hAnsi="CordiaUPC" w:cs="CordiaUPC"/>
          <w:i/>
          <w:iCs/>
          <w:szCs w:val="22"/>
        </w:rPr>
        <w:t>.</w:t>
      </w:r>
      <w:r w:rsidR="006E41F2" w:rsidRPr="000C4BFF">
        <w:rPr>
          <w:rFonts w:ascii="CordiaUPC" w:hAnsi="CordiaUPC" w:cs="CordiaUPC" w:hint="cs"/>
          <w:i/>
          <w:iCs/>
          <w:szCs w:val="22"/>
        </w:rPr>
        <w:t xml:space="preserve"> The Bank </w:t>
      </w:r>
      <w:r w:rsidR="006E41F2" w:rsidRPr="000C4BFF">
        <w:rPr>
          <w:rFonts w:ascii="CordiaUPC" w:hAnsi="CordiaUPC" w:cs="CordiaUPC"/>
          <w:i/>
          <w:iCs/>
          <w:szCs w:val="22"/>
        </w:rPr>
        <w:t>is</w:t>
      </w:r>
      <w:r w:rsidR="006E41F2" w:rsidRPr="000C4BFF">
        <w:rPr>
          <w:rFonts w:ascii="CordiaUPC" w:hAnsi="CordiaUPC" w:cs="CordiaUPC" w:hint="cs"/>
          <w:i/>
          <w:iCs/>
          <w:szCs w:val="22"/>
        </w:rPr>
        <w:t xml:space="preserve"> obliged to return those securities in equivalent amount</w:t>
      </w:r>
      <w:r w:rsidR="006E41F2" w:rsidRPr="00392524">
        <w:rPr>
          <w:rFonts w:ascii="CordiaUPC" w:hAnsi="CordiaUPC" w:cs="CordiaUPC" w:hint="cs"/>
          <w:i/>
          <w:iCs/>
          <w:szCs w:val="22"/>
        </w:rPr>
        <w:t>)</w:t>
      </w:r>
      <w:r w:rsidR="006E41F2">
        <w:rPr>
          <w:rFonts w:ascii="CordiaUPC" w:hAnsi="CordiaUPC" w:cs="CordiaUPC"/>
          <w:i/>
          <w:iCs/>
          <w:szCs w:val="22"/>
        </w:rPr>
        <w:t>.</w:t>
      </w:r>
    </w:p>
    <w:p w14:paraId="35A842C5" w14:textId="77777777" w:rsidR="006E41F2" w:rsidRPr="00D05192" w:rsidRDefault="006E41F2" w:rsidP="006E41F2">
      <w:pPr>
        <w:pStyle w:val="BodyText"/>
        <w:tabs>
          <w:tab w:val="left" w:pos="810"/>
        </w:tabs>
        <w:spacing w:after="0" w:line="240" w:lineRule="exact"/>
        <w:ind w:left="810" w:hanging="263"/>
        <w:jc w:val="thaiDistribute"/>
        <w:rPr>
          <w:rFonts w:ascii="CordiaUPC" w:hAnsi="CordiaUPC" w:cs="CordiaUPC"/>
          <w:strike/>
          <w:sz w:val="26"/>
          <w:szCs w:val="26"/>
        </w:rPr>
      </w:pPr>
    </w:p>
    <w:p w14:paraId="33625103" w14:textId="4E2774D9" w:rsidR="00F92C8E" w:rsidRDefault="00F92C8E" w:rsidP="00F92C8E">
      <w:pPr>
        <w:pStyle w:val="block"/>
        <w:spacing w:after="0" w:line="240" w:lineRule="exact"/>
        <w:ind w:left="540"/>
        <w:jc w:val="thaiDistribute"/>
        <w:rPr>
          <w:rFonts w:ascii="CordiaUPC" w:hAnsi="CordiaUPC" w:cs="CordiaUPC"/>
          <w:sz w:val="26"/>
          <w:szCs w:val="26"/>
        </w:rPr>
      </w:pPr>
      <w:r w:rsidRPr="001706F3">
        <w:rPr>
          <w:rFonts w:ascii="CordiaUPC" w:hAnsi="CordiaUPC" w:cs="CordiaUPC" w:hint="cs"/>
          <w:sz w:val="26"/>
          <w:szCs w:val="26"/>
        </w:rPr>
        <w:t xml:space="preserve">As </w:t>
      </w:r>
      <w:proofErr w:type="gramStart"/>
      <w:r w:rsidRPr="001706F3">
        <w:rPr>
          <w:rFonts w:ascii="CordiaUPC" w:hAnsi="CordiaUPC" w:cs="CordiaUPC" w:hint="cs"/>
          <w:sz w:val="26"/>
          <w:szCs w:val="26"/>
        </w:rPr>
        <w:t>at</w:t>
      </w:r>
      <w:proofErr w:type="gramEnd"/>
      <w:r w:rsidRPr="001706F3">
        <w:rPr>
          <w:rFonts w:ascii="CordiaUPC" w:hAnsi="CordiaUPC" w:cs="CordiaUPC" w:hint="cs"/>
          <w:sz w:val="26"/>
          <w:szCs w:val="26"/>
        </w:rPr>
        <w:t xml:space="preserve"> </w:t>
      </w:r>
      <w:r w:rsidRPr="001706F3">
        <w:rPr>
          <w:rFonts w:ascii="CordiaUPC" w:hAnsi="CordiaUPC" w:cs="CordiaUPC"/>
          <w:sz w:val="26"/>
          <w:szCs w:val="26"/>
        </w:rPr>
        <w:t>30 September</w:t>
      </w:r>
      <w:r w:rsidRPr="001706F3">
        <w:rPr>
          <w:rFonts w:ascii="CordiaUPC" w:hAnsi="CordiaUPC" w:cs="CordiaUPC" w:hint="cs"/>
          <w:sz w:val="26"/>
          <w:szCs w:val="26"/>
        </w:rPr>
        <w:t xml:space="preserve"> </w:t>
      </w:r>
      <w:r w:rsidRPr="001706F3">
        <w:rPr>
          <w:rFonts w:ascii="CordiaUPC" w:hAnsi="CordiaUPC" w:cs="CordiaUPC"/>
          <w:sz w:val="26"/>
          <w:szCs w:val="26"/>
          <w:lang w:val="en-US"/>
        </w:rPr>
        <w:t>2022</w:t>
      </w:r>
      <w:r w:rsidRPr="001706F3">
        <w:rPr>
          <w:rFonts w:ascii="CordiaUPC" w:hAnsi="CordiaUPC" w:cs="CordiaUPC" w:hint="cs"/>
          <w:sz w:val="26"/>
          <w:szCs w:val="26"/>
        </w:rPr>
        <w:t xml:space="preserve"> and</w:t>
      </w:r>
      <w:r w:rsidRPr="001706F3">
        <w:rPr>
          <w:rFonts w:ascii="CordiaUPC" w:hAnsi="CordiaUPC" w:cs="CordiaUPC"/>
          <w:sz w:val="26"/>
          <w:szCs w:val="26"/>
        </w:rPr>
        <w:t xml:space="preserve"> 31 December</w:t>
      </w:r>
      <w:r w:rsidRPr="001706F3">
        <w:rPr>
          <w:rFonts w:ascii="CordiaUPC" w:hAnsi="CordiaUPC" w:cs="CordiaUPC" w:hint="cs"/>
          <w:sz w:val="26"/>
          <w:szCs w:val="26"/>
        </w:rPr>
        <w:t xml:space="preserve"> 20</w:t>
      </w:r>
      <w:r w:rsidRPr="001706F3">
        <w:rPr>
          <w:rFonts w:ascii="CordiaUPC" w:hAnsi="CordiaUPC" w:cs="CordiaUPC"/>
          <w:sz w:val="26"/>
          <w:szCs w:val="26"/>
        </w:rPr>
        <w:t>21</w:t>
      </w:r>
      <w:r w:rsidRPr="001706F3">
        <w:rPr>
          <w:rFonts w:ascii="CordiaUPC" w:hAnsi="CordiaUPC" w:cs="CordiaUPC" w:hint="cs"/>
          <w:sz w:val="26"/>
          <w:szCs w:val="26"/>
        </w:rPr>
        <w:t xml:space="preserve">, the Bank and its subsidiaries had </w:t>
      </w:r>
      <w:bookmarkStart w:id="20" w:name="_Hlk69976979"/>
      <w:r w:rsidRPr="001706F3">
        <w:rPr>
          <w:rFonts w:ascii="CordiaUPC" w:hAnsi="CordiaUPC" w:cs="CordiaUPC" w:hint="cs"/>
          <w:sz w:val="26"/>
          <w:szCs w:val="26"/>
        </w:rPr>
        <w:t>purchase</w:t>
      </w:r>
      <w:bookmarkEnd w:id="20"/>
      <w:r w:rsidRPr="001706F3">
        <w:rPr>
          <w:rFonts w:ascii="CordiaUPC" w:hAnsi="CordiaUPC" w:cs="CordiaUPC" w:hint="cs"/>
          <w:sz w:val="26"/>
          <w:szCs w:val="26"/>
        </w:rPr>
        <w:t xml:space="preserve"> and sales of investment in debt securities with </w:t>
      </w:r>
      <w:r w:rsidRPr="001706F3">
        <w:rPr>
          <w:rFonts w:ascii="CordiaUPC" w:hAnsi="CordiaUPC" w:cs="CordiaUPC"/>
          <w:sz w:val="26"/>
          <w:szCs w:val="26"/>
        </w:rPr>
        <w:t>net buys</w:t>
      </w:r>
      <w:r w:rsidRPr="001706F3">
        <w:t xml:space="preserve"> </w:t>
      </w:r>
      <w:r w:rsidRPr="001706F3">
        <w:rPr>
          <w:rFonts w:ascii="CordiaUPC" w:hAnsi="CordiaUPC" w:cs="CordiaUPC" w:hint="cs"/>
          <w:sz w:val="26"/>
          <w:szCs w:val="26"/>
        </w:rPr>
        <w:t xml:space="preserve">amounting to Baht </w:t>
      </w:r>
      <w:r w:rsidR="002004C7" w:rsidRPr="001706F3">
        <w:rPr>
          <w:rFonts w:ascii="CordiaUPC" w:hAnsi="CordiaUPC" w:cs="CordiaUPC"/>
          <w:sz w:val="26"/>
          <w:szCs w:val="26"/>
          <w:lang w:bidi="th-TH"/>
        </w:rPr>
        <w:t>75</w:t>
      </w:r>
      <w:r w:rsidRPr="001706F3">
        <w:rPr>
          <w:rFonts w:ascii="CordiaUPC" w:hAnsi="CordiaUPC" w:cs="CordiaUPC" w:hint="cs"/>
          <w:sz w:val="26"/>
          <w:szCs w:val="26"/>
          <w:lang w:bidi="th-TH"/>
        </w:rPr>
        <w:t xml:space="preserve"> </w:t>
      </w:r>
      <w:r w:rsidRPr="001706F3">
        <w:rPr>
          <w:rFonts w:ascii="CordiaUPC" w:hAnsi="CordiaUPC" w:cs="CordiaUPC" w:hint="cs"/>
          <w:sz w:val="26"/>
          <w:szCs w:val="26"/>
        </w:rPr>
        <w:t xml:space="preserve">million and </w:t>
      </w:r>
      <w:r w:rsidRPr="001706F3">
        <w:rPr>
          <w:rFonts w:ascii="CordiaUPC" w:hAnsi="CordiaUPC" w:cs="CordiaUPC"/>
          <w:sz w:val="26"/>
          <w:szCs w:val="26"/>
        </w:rPr>
        <w:t>net sales</w:t>
      </w:r>
      <w:r w:rsidRPr="001706F3">
        <w:t xml:space="preserve"> </w:t>
      </w:r>
      <w:r w:rsidRPr="001706F3">
        <w:rPr>
          <w:rFonts w:ascii="CordiaUPC" w:hAnsi="CordiaUPC" w:cs="CordiaUPC" w:hint="cs"/>
          <w:sz w:val="26"/>
          <w:szCs w:val="26"/>
        </w:rPr>
        <w:t>amounting to Baht</w:t>
      </w:r>
      <w:r w:rsidRPr="001706F3">
        <w:rPr>
          <w:rFonts w:ascii="CordiaUPC" w:hAnsi="CordiaUPC" w:cs="CordiaUPC" w:hint="cs"/>
          <w:sz w:val="26"/>
          <w:szCs w:val="26"/>
          <w:cs/>
          <w:lang w:bidi="th-TH"/>
        </w:rPr>
        <w:t xml:space="preserve"> </w:t>
      </w:r>
      <w:r w:rsidR="00F06662" w:rsidRPr="001706F3">
        <w:rPr>
          <w:rFonts w:ascii="CordiaUPC" w:hAnsi="CordiaUPC" w:cs="CordiaUPC"/>
          <w:color w:val="000000"/>
          <w:spacing w:val="-4"/>
          <w:sz w:val="26"/>
          <w:szCs w:val="26"/>
        </w:rPr>
        <w:t>208</w:t>
      </w:r>
      <w:r w:rsidRPr="001706F3">
        <w:rPr>
          <w:rFonts w:ascii="CordiaUPC" w:hAnsi="CordiaUPC" w:cs="CordiaUPC" w:hint="cs"/>
          <w:sz w:val="26"/>
          <w:szCs w:val="26"/>
        </w:rPr>
        <w:t xml:space="preserve"> million respectively </w:t>
      </w:r>
      <w:r w:rsidRPr="001706F3">
        <w:rPr>
          <w:rFonts w:ascii="CordiaUPC" w:hAnsi="CordiaUPC" w:cs="CordiaUPC" w:hint="cs"/>
          <w:i/>
          <w:iCs/>
          <w:sz w:val="26"/>
          <w:szCs w:val="26"/>
          <w:lang w:val="en-US"/>
        </w:rPr>
        <w:t xml:space="preserve">(Bank only: </w:t>
      </w:r>
      <w:bookmarkStart w:id="21" w:name="_Hlk77966880"/>
      <w:r w:rsidRPr="001706F3">
        <w:rPr>
          <w:rFonts w:ascii="CordiaUPC" w:hAnsi="CordiaUPC" w:cs="CordiaUPC" w:hint="cs"/>
          <w:i/>
          <w:iCs/>
          <w:sz w:val="26"/>
          <w:szCs w:val="26"/>
          <w:lang w:val="en-US"/>
        </w:rPr>
        <w:t xml:space="preserve">net </w:t>
      </w:r>
      <w:r w:rsidRPr="001706F3">
        <w:rPr>
          <w:rFonts w:ascii="CordiaUPC" w:hAnsi="CordiaUPC" w:cs="CordiaUPC"/>
          <w:i/>
          <w:iCs/>
          <w:sz w:val="26"/>
          <w:szCs w:val="26"/>
          <w:lang w:val="en-US"/>
        </w:rPr>
        <w:t>buy</w:t>
      </w:r>
      <w:r w:rsidRPr="001706F3">
        <w:rPr>
          <w:rFonts w:ascii="CordiaUPC" w:hAnsi="CordiaUPC" w:cs="CordiaUPC"/>
          <w:i/>
          <w:iCs/>
          <w:sz w:val="26"/>
          <w:szCs w:val="26"/>
        </w:rPr>
        <w:t>s</w:t>
      </w:r>
      <w:r w:rsidRPr="001706F3">
        <w:rPr>
          <w:rFonts w:ascii="CordiaUPC" w:hAnsi="CordiaUPC" w:cs="CordiaUPC" w:hint="cs"/>
          <w:i/>
          <w:iCs/>
          <w:sz w:val="26"/>
          <w:szCs w:val="26"/>
          <w:lang w:val="en-US"/>
        </w:rPr>
        <w:t xml:space="preserve"> </w:t>
      </w:r>
      <w:bookmarkStart w:id="22" w:name="_Hlk77966960"/>
      <w:bookmarkEnd w:id="21"/>
      <w:r w:rsidRPr="001706F3">
        <w:rPr>
          <w:rFonts w:ascii="CordiaUPC" w:hAnsi="CordiaUPC" w:cs="CordiaUPC" w:hint="cs"/>
          <w:i/>
          <w:iCs/>
          <w:sz w:val="26"/>
          <w:szCs w:val="26"/>
          <w:lang w:val="en-US"/>
        </w:rPr>
        <w:t xml:space="preserve">amounting to </w:t>
      </w:r>
      <w:bookmarkEnd w:id="22"/>
      <w:r w:rsidRPr="001706F3">
        <w:rPr>
          <w:rFonts w:ascii="CordiaUPC" w:hAnsi="CordiaUPC" w:cs="CordiaUPC" w:hint="cs"/>
          <w:i/>
          <w:iCs/>
          <w:sz w:val="26"/>
          <w:szCs w:val="26"/>
        </w:rPr>
        <w:t xml:space="preserve">Baht </w:t>
      </w:r>
      <w:r w:rsidR="002004C7" w:rsidRPr="001706F3">
        <w:rPr>
          <w:rFonts w:ascii="CordiaUPC" w:hAnsi="CordiaUPC" w:cs="CordiaUPC"/>
          <w:i/>
          <w:iCs/>
          <w:sz w:val="26"/>
          <w:szCs w:val="26"/>
          <w:lang w:bidi="th-TH"/>
        </w:rPr>
        <w:t>75</w:t>
      </w:r>
      <w:r w:rsidRPr="001706F3">
        <w:rPr>
          <w:rFonts w:ascii="CordiaUPC" w:hAnsi="CordiaUPC" w:cs="CordiaUPC" w:hint="cs"/>
          <w:i/>
          <w:iCs/>
          <w:sz w:val="26"/>
          <w:szCs w:val="26"/>
        </w:rPr>
        <w:t xml:space="preserve"> million and</w:t>
      </w:r>
      <w:r w:rsidRPr="001706F3">
        <w:rPr>
          <w:rFonts w:ascii="CordiaUPC" w:hAnsi="CordiaUPC" w:cs="CordiaUPC" w:hint="cs"/>
          <w:i/>
          <w:iCs/>
          <w:sz w:val="26"/>
          <w:szCs w:val="26"/>
          <w:lang w:val="en-US"/>
        </w:rPr>
        <w:t xml:space="preserve"> net </w:t>
      </w:r>
      <w:r w:rsidRPr="001706F3">
        <w:rPr>
          <w:rFonts w:ascii="CordiaUPC" w:hAnsi="CordiaUPC" w:cs="CordiaUPC"/>
          <w:i/>
          <w:iCs/>
          <w:sz w:val="26"/>
          <w:szCs w:val="26"/>
        </w:rPr>
        <w:t>sales</w:t>
      </w:r>
      <w:r w:rsidRPr="001706F3">
        <w:rPr>
          <w:rFonts w:ascii="CordiaUPC" w:hAnsi="CordiaUPC" w:cs="CordiaUPC" w:hint="cs"/>
          <w:i/>
          <w:iCs/>
          <w:sz w:val="26"/>
          <w:szCs w:val="26"/>
        </w:rPr>
        <w:t xml:space="preserve"> </w:t>
      </w:r>
      <w:r w:rsidRPr="001706F3">
        <w:rPr>
          <w:rFonts w:ascii="CordiaUPC" w:hAnsi="CordiaUPC" w:cs="CordiaUPC" w:hint="cs"/>
          <w:i/>
          <w:iCs/>
          <w:sz w:val="26"/>
          <w:szCs w:val="26"/>
          <w:lang w:val="en-US"/>
        </w:rPr>
        <w:t xml:space="preserve">amounting to </w:t>
      </w:r>
      <w:r w:rsidRPr="001706F3">
        <w:rPr>
          <w:rFonts w:ascii="CordiaUPC" w:hAnsi="CordiaUPC" w:cs="CordiaUPC" w:hint="cs"/>
          <w:i/>
          <w:iCs/>
          <w:sz w:val="26"/>
          <w:szCs w:val="26"/>
        </w:rPr>
        <w:t xml:space="preserve">Baht </w:t>
      </w:r>
      <w:r w:rsidR="00F06662" w:rsidRPr="001706F3">
        <w:rPr>
          <w:rFonts w:ascii="CordiaUPC" w:hAnsi="CordiaUPC" w:cs="CordiaUPC"/>
          <w:color w:val="000000"/>
          <w:spacing w:val="-4"/>
          <w:sz w:val="26"/>
          <w:szCs w:val="26"/>
        </w:rPr>
        <w:t>208</w:t>
      </w:r>
      <w:r w:rsidRPr="001706F3">
        <w:rPr>
          <w:rFonts w:ascii="CordiaUPC" w:hAnsi="CordiaUPC" w:cs="CordiaUPC" w:hint="cs"/>
          <w:i/>
          <w:iCs/>
          <w:sz w:val="26"/>
          <w:szCs w:val="26"/>
        </w:rPr>
        <w:t xml:space="preserve"> million, respectively),</w:t>
      </w:r>
      <w:r w:rsidRPr="001706F3">
        <w:rPr>
          <w:rFonts w:ascii="CordiaUPC" w:hAnsi="CordiaUPC" w:cs="CordiaUPC" w:hint="cs"/>
          <w:sz w:val="26"/>
          <w:szCs w:val="26"/>
        </w:rPr>
        <w:t xml:space="preserve"> for which the settlement was not due at the reporting date.</w:t>
      </w:r>
    </w:p>
    <w:p w14:paraId="7C1EAAE7" w14:textId="60F10736" w:rsidR="00B661CE" w:rsidRPr="00F92C8E" w:rsidRDefault="00B661CE">
      <w:pPr>
        <w:spacing w:line="240" w:lineRule="auto"/>
        <w:rPr>
          <w:rFonts w:ascii="CordiaUPC" w:hAnsi="CordiaUPC" w:cs="CordiaUPC"/>
          <w:b/>
          <w:bCs/>
          <w:sz w:val="26"/>
          <w:szCs w:val="26"/>
          <w:lang w:val="en-AU"/>
        </w:rPr>
      </w:pPr>
    </w:p>
    <w:p w14:paraId="541461EA" w14:textId="2A0D09BF" w:rsidR="00751C30" w:rsidRPr="00392524" w:rsidRDefault="00227C59" w:rsidP="00AD7C76">
      <w:pPr>
        <w:pStyle w:val="BodyText"/>
        <w:spacing w:after="0" w:line="240" w:lineRule="exact"/>
        <w:ind w:left="540" w:hanging="540"/>
        <w:rPr>
          <w:rFonts w:ascii="CordiaUPC" w:hAnsi="CordiaUPC" w:cs="CordiaUPC"/>
          <w:b/>
          <w:bCs/>
          <w:sz w:val="26"/>
          <w:szCs w:val="26"/>
          <w:cs/>
          <w:lang w:bidi="th-TH"/>
        </w:rPr>
      </w:pPr>
      <w:r w:rsidRPr="00392524">
        <w:rPr>
          <w:rFonts w:ascii="CordiaUPC" w:hAnsi="CordiaUPC" w:cs="CordiaUPC" w:hint="cs"/>
          <w:b/>
          <w:bCs/>
          <w:sz w:val="26"/>
          <w:szCs w:val="26"/>
          <w:lang w:val="en-US"/>
        </w:rPr>
        <w:t>1</w:t>
      </w:r>
      <w:r w:rsidR="00A7166D" w:rsidRPr="00392524">
        <w:rPr>
          <w:rFonts w:ascii="CordiaUPC" w:hAnsi="CordiaUPC" w:cs="CordiaUPC"/>
          <w:b/>
          <w:bCs/>
          <w:sz w:val="26"/>
          <w:szCs w:val="26"/>
          <w:lang w:val="en-US"/>
        </w:rPr>
        <w:t>1</w:t>
      </w:r>
      <w:r w:rsidR="007A76BF" w:rsidRPr="00392524">
        <w:rPr>
          <w:rFonts w:ascii="CordiaUPC" w:hAnsi="CordiaUPC" w:cs="CordiaUPC" w:hint="cs"/>
          <w:b/>
          <w:bCs/>
          <w:sz w:val="26"/>
          <w:szCs w:val="26"/>
          <w:lang w:val="en-US"/>
        </w:rPr>
        <w:t>.2</w:t>
      </w:r>
      <w:r w:rsidR="004239F5" w:rsidRPr="00392524">
        <w:rPr>
          <w:rFonts w:ascii="CordiaUPC" w:hAnsi="CordiaUPC" w:cs="CordiaUPC" w:hint="cs"/>
          <w:b/>
          <w:bCs/>
          <w:sz w:val="26"/>
          <w:szCs w:val="26"/>
          <w:lang w:val="en-US"/>
        </w:rPr>
        <w:tab/>
      </w:r>
      <w:r w:rsidR="00751C30" w:rsidRPr="00392524">
        <w:rPr>
          <w:rFonts w:ascii="CordiaUPC" w:hAnsi="CordiaUPC" w:cs="CordiaUPC" w:hint="cs"/>
          <w:b/>
          <w:bCs/>
          <w:sz w:val="26"/>
          <w:szCs w:val="26"/>
          <w:lang w:val="en-US"/>
        </w:rPr>
        <w:t>L</w:t>
      </w:r>
      <w:r w:rsidR="00EC6C1B" w:rsidRPr="00392524">
        <w:rPr>
          <w:rFonts w:ascii="CordiaUPC" w:hAnsi="CordiaUPC" w:cs="CordiaUPC" w:hint="cs"/>
          <w:b/>
          <w:bCs/>
          <w:sz w:val="26"/>
          <w:szCs w:val="26"/>
          <w:lang w:val="en-US"/>
        </w:rPr>
        <w:t>itigation</w:t>
      </w:r>
    </w:p>
    <w:p w14:paraId="2CFD3496" w14:textId="77777777" w:rsidR="00B4081A" w:rsidRPr="00392524" w:rsidRDefault="00B4081A" w:rsidP="00AD7C76">
      <w:pPr>
        <w:pStyle w:val="index"/>
        <w:spacing w:after="0" w:line="240" w:lineRule="exact"/>
        <w:ind w:left="562"/>
        <w:rPr>
          <w:rFonts w:ascii="CordiaUPC" w:hAnsi="CordiaUPC" w:cs="CordiaUPC"/>
          <w:sz w:val="26"/>
          <w:szCs w:val="26"/>
          <w:lang w:val="en-US"/>
        </w:rPr>
      </w:pPr>
    </w:p>
    <w:p w14:paraId="08D72B86" w14:textId="464DC8E4" w:rsidR="00610CCD" w:rsidRDefault="002F74F0" w:rsidP="008A2BE0">
      <w:pPr>
        <w:autoSpaceDE w:val="0"/>
        <w:autoSpaceDN w:val="0"/>
        <w:adjustRightInd w:val="0"/>
        <w:spacing w:line="240" w:lineRule="exact"/>
        <w:ind w:left="540" w:hanging="450"/>
        <w:jc w:val="both"/>
        <w:rPr>
          <w:rFonts w:ascii="CordiaUPC" w:hAnsi="CordiaUPC" w:cs="CordiaUPC"/>
          <w:i/>
          <w:iCs/>
          <w:sz w:val="26"/>
          <w:szCs w:val="26"/>
        </w:rPr>
      </w:pPr>
      <w:r w:rsidRPr="00392524">
        <w:rPr>
          <w:rFonts w:ascii="CordiaUPC" w:hAnsi="CordiaUPC" w:cs="CordiaUPC" w:hint="cs"/>
          <w:i/>
          <w:iCs/>
          <w:sz w:val="26"/>
          <w:szCs w:val="26"/>
          <w:lang w:bidi="th-TH"/>
        </w:rPr>
        <w:t>(a)</w:t>
      </w:r>
      <w:r w:rsidR="004239F5" w:rsidRPr="00392524">
        <w:rPr>
          <w:rFonts w:ascii="CordiaUPC" w:hAnsi="CordiaUPC" w:cs="CordiaUPC" w:hint="cs"/>
          <w:sz w:val="26"/>
          <w:szCs w:val="26"/>
          <w:lang w:bidi="th-TH"/>
        </w:rPr>
        <w:tab/>
      </w:r>
      <w:r w:rsidR="00377931" w:rsidRPr="00392524">
        <w:rPr>
          <w:rFonts w:ascii="CordiaUPC" w:hAnsi="CordiaUPC" w:cs="CordiaUPC" w:hint="cs"/>
          <w:sz w:val="26"/>
          <w:szCs w:val="26"/>
        </w:rPr>
        <w:t xml:space="preserve">As </w:t>
      </w:r>
      <w:proofErr w:type="gramStart"/>
      <w:r w:rsidR="007A76BF" w:rsidRPr="00392524">
        <w:rPr>
          <w:rFonts w:ascii="CordiaUPC" w:hAnsi="CordiaUPC" w:cs="CordiaUPC" w:hint="cs"/>
          <w:sz w:val="26"/>
          <w:szCs w:val="26"/>
        </w:rPr>
        <w:t>at</w:t>
      </w:r>
      <w:proofErr w:type="gramEnd"/>
      <w:r w:rsidR="007A76BF" w:rsidRPr="00392524">
        <w:rPr>
          <w:rFonts w:ascii="CordiaUPC" w:hAnsi="CordiaUPC" w:cs="CordiaUPC" w:hint="cs"/>
          <w:sz w:val="26"/>
          <w:szCs w:val="26"/>
        </w:rPr>
        <w:t xml:space="preserve"> </w:t>
      </w:r>
      <w:r w:rsidR="00337A41" w:rsidRPr="005B2349">
        <w:rPr>
          <w:rFonts w:ascii="CordiaUPC" w:eastAsia="Times New Roman" w:hAnsi="CordiaUPC" w:cs="CordiaUPC"/>
          <w:sz w:val="26"/>
          <w:szCs w:val="26"/>
          <w:lang w:bidi="th-TH"/>
        </w:rPr>
        <w:t xml:space="preserve">30 </w:t>
      </w:r>
      <w:r w:rsidR="00337A41" w:rsidRPr="00031038">
        <w:rPr>
          <w:rFonts w:ascii="CordiaUPC" w:eastAsia="Times New Roman" w:hAnsi="CordiaUPC" w:cs="CordiaUPC"/>
          <w:sz w:val="26"/>
          <w:szCs w:val="26"/>
          <w:lang w:bidi="th-TH"/>
        </w:rPr>
        <w:t>September</w:t>
      </w:r>
      <w:r w:rsidR="00FC07E2" w:rsidRPr="00031038">
        <w:rPr>
          <w:rFonts w:ascii="CordiaUPC" w:eastAsia="Times New Roman" w:hAnsi="CordiaUPC" w:cs="CordiaUPC"/>
          <w:sz w:val="26"/>
          <w:szCs w:val="26"/>
          <w:lang w:bidi="th-TH"/>
        </w:rPr>
        <w:t xml:space="preserve"> 2022 and 31 December 2021</w:t>
      </w:r>
      <w:r w:rsidR="00377931" w:rsidRPr="00031038">
        <w:rPr>
          <w:rFonts w:ascii="CordiaUPC" w:hAnsi="CordiaUPC" w:cs="CordiaUPC" w:hint="cs"/>
          <w:sz w:val="26"/>
          <w:szCs w:val="26"/>
        </w:rPr>
        <w:t>, the Bank and its subsidiaries were claimed pursuant to obligations under the letters of</w:t>
      </w:r>
      <w:r w:rsidR="00E056DB" w:rsidRPr="00031038">
        <w:rPr>
          <w:rFonts w:ascii="CordiaUPC" w:hAnsi="CordiaUPC" w:cs="CordiaUPC" w:hint="cs"/>
          <w:sz w:val="26"/>
          <w:szCs w:val="26"/>
        </w:rPr>
        <w:t xml:space="preserve"> guarantee and other claims for </w:t>
      </w:r>
      <w:r w:rsidR="00FF1233" w:rsidRPr="00031038">
        <w:rPr>
          <w:rFonts w:ascii="CordiaUPC" w:hAnsi="CordiaUPC" w:cs="CordiaUPC"/>
          <w:sz w:val="26"/>
          <w:szCs w:val="26"/>
        </w:rPr>
        <w:t>128</w:t>
      </w:r>
      <w:r w:rsidR="0090136D" w:rsidRPr="00031038">
        <w:rPr>
          <w:rFonts w:ascii="CordiaUPC" w:hAnsi="CordiaUPC" w:cs="CordiaUPC"/>
          <w:sz w:val="26"/>
          <w:szCs w:val="26"/>
        </w:rPr>
        <w:t xml:space="preserve"> </w:t>
      </w:r>
      <w:r w:rsidR="0023146A" w:rsidRPr="00031038">
        <w:rPr>
          <w:rFonts w:ascii="CordiaUPC" w:hAnsi="CordiaUPC" w:cs="CordiaUPC" w:hint="cs"/>
          <w:sz w:val="26"/>
          <w:szCs w:val="26"/>
        </w:rPr>
        <w:t>cases and</w:t>
      </w:r>
      <w:r w:rsidR="0091190D" w:rsidRPr="00031038">
        <w:rPr>
          <w:rFonts w:ascii="CordiaUPC" w:hAnsi="CordiaUPC" w:cs="CordiaUPC" w:hint="cs"/>
          <w:sz w:val="26"/>
          <w:szCs w:val="26"/>
          <w:lang w:val="en-US"/>
        </w:rPr>
        <w:t xml:space="preserve"> </w:t>
      </w:r>
      <w:r w:rsidR="00EB02BD" w:rsidRPr="00031038">
        <w:rPr>
          <w:rFonts w:ascii="CordiaUPC" w:hAnsi="CordiaUPC" w:cs="CordiaUPC"/>
          <w:sz w:val="26"/>
          <w:szCs w:val="26"/>
          <w:lang w:val="en-US" w:bidi="th-TH"/>
        </w:rPr>
        <w:t>12</w:t>
      </w:r>
      <w:r w:rsidR="0090136D" w:rsidRPr="00031038">
        <w:rPr>
          <w:rFonts w:ascii="CordiaUPC" w:hAnsi="CordiaUPC" w:cs="CordiaUPC"/>
          <w:sz w:val="26"/>
          <w:szCs w:val="26"/>
          <w:lang w:val="en-US" w:bidi="th-TH"/>
        </w:rPr>
        <w:t>5</w:t>
      </w:r>
      <w:r w:rsidR="00377931" w:rsidRPr="00031038">
        <w:rPr>
          <w:rFonts w:ascii="CordiaUPC" w:hAnsi="CordiaUPC" w:cs="CordiaUPC" w:hint="cs"/>
          <w:sz w:val="26"/>
          <w:szCs w:val="26"/>
        </w:rPr>
        <w:t xml:space="preserve"> cases, respectively </w:t>
      </w:r>
      <w:r w:rsidR="00377931" w:rsidRPr="00031038">
        <w:rPr>
          <w:rFonts w:ascii="CordiaUPC" w:hAnsi="CordiaUPC" w:cs="CordiaUPC" w:hint="cs"/>
          <w:i/>
          <w:iCs/>
          <w:sz w:val="26"/>
          <w:szCs w:val="26"/>
        </w:rPr>
        <w:t xml:space="preserve">(Bank only: claims for </w:t>
      </w:r>
      <w:r w:rsidR="00FF1233" w:rsidRPr="00031038">
        <w:rPr>
          <w:rFonts w:ascii="CordiaUPC" w:hAnsi="CordiaUPC" w:cs="CordiaUPC"/>
          <w:sz w:val="26"/>
          <w:szCs w:val="26"/>
        </w:rPr>
        <w:t>128</w:t>
      </w:r>
      <w:r w:rsidR="00775D28" w:rsidRPr="00031038">
        <w:rPr>
          <w:rFonts w:ascii="CordiaUPC" w:hAnsi="CordiaUPC" w:cs="CordiaUPC"/>
          <w:i/>
          <w:iCs/>
          <w:sz w:val="26"/>
          <w:szCs w:val="26"/>
        </w:rPr>
        <w:t xml:space="preserve"> </w:t>
      </w:r>
      <w:r w:rsidR="00C75724" w:rsidRPr="00031038">
        <w:rPr>
          <w:rFonts w:ascii="CordiaUPC" w:hAnsi="CordiaUPC" w:cs="CordiaUPC" w:hint="cs"/>
          <w:i/>
          <w:iCs/>
          <w:sz w:val="26"/>
          <w:szCs w:val="26"/>
        </w:rPr>
        <w:t>cases and</w:t>
      </w:r>
      <w:r w:rsidR="000A3289" w:rsidRPr="00031038">
        <w:rPr>
          <w:rFonts w:ascii="CordiaUPC" w:hAnsi="CordiaUPC" w:cs="CordiaUPC" w:hint="cs"/>
          <w:i/>
          <w:iCs/>
          <w:sz w:val="26"/>
          <w:szCs w:val="26"/>
        </w:rPr>
        <w:t xml:space="preserve"> </w:t>
      </w:r>
      <w:r w:rsidR="0090136D" w:rsidRPr="00031038">
        <w:rPr>
          <w:rFonts w:ascii="CordiaUPC" w:hAnsi="CordiaUPC" w:cs="CordiaUPC"/>
          <w:i/>
          <w:iCs/>
          <w:sz w:val="26"/>
          <w:szCs w:val="26"/>
        </w:rPr>
        <w:t>125</w:t>
      </w:r>
      <w:r w:rsidR="00377931" w:rsidRPr="00031038">
        <w:rPr>
          <w:rFonts w:ascii="CordiaUPC" w:hAnsi="CordiaUPC" w:cs="CordiaUPC" w:hint="cs"/>
          <w:i/>
          <w:iCs/>
          <w:sz w:val="26"/>
          <w:szCs w:val="26"/>
        </w:rPr>
        <w:t xml:space="preserve"> cases, respectively)</w:t>
      </w:r>
      <w:r w:rsidR="00377931" w:rsidRPr="00031038">
        <w:rPr>
          <w:rFonts w:ascii="CordiaUPC" w:hAnsi="CordiaUPC" w:cs="CordiaUPC" w:hint="cs"/>
          <w:sz w:val="26"/>
          <w:szCs w:val="26"/>
        </w:rPr>
        <w:t>. The said claims were made against the Bank and its subsidiaries for t</w:t>
      </w:r>
      <w:r w:rsidR="009C4820" w:rsidRPr="00031038">
        <w:rPr>
          <w:rFonts w:ascii="CordiaUPC" w:hAnsi="CordiaUPC" w:cs="CordiaUPC" w:hint="cs"/>
          <w:sz w:val="26"/>
          <w:szCs w:val="26"/>
        </w:rPr>
        <w:t>he approximate liability amounts</w:t>
      </w:r>
      <w:r w:rsidR="008E4811" w:rsidRPr="00031038">
        <w:rPr>
          <w:rFonts w:ascii="CordiaUPC" w:hAnsi="CordiaUPC" w:cs="CordiaUPC" w:hint="cs"/>
          <w:sz w:val="26"/>
          <w:szCs w:val="26"/>
        </w:rPr>
        <w:t xml:space="preserve"> </w:t>
      </w:r>
      <w:r w:rsidR="009C4820" w:rsidRPr="00031038">
        <w:rPr>
          <w:rFonts w:ascii="CordiaUPC" w:hAnsi="CordiaUPC" w:cs="CordiaUPC" w:hint="cs"/>
          <w:sz w:val="26"/>
          <w:szCs w:val="26"/>
        </w:rPr>
        <w:t>o</w:t>
      </w:r>
      <w:r w:rsidR="00377931" w:rsidRPr="00031038">
        <w:rPr>
          <w:rFonts w:ascii="CordiaUPC" w:hAnsi="CordiaUPC" w:cs="CordiaUPC" w:hint="cs"/>
          <w:sz w:val="26"/>
          <w:szCs w:val="26"/>
        </w:rPr>
        <w:t>f Baht</w:t>
      </w:r>
      <w:r w:rsidR="00E31DA7" w:rsidRPr="00031038">
        <w:rPr>
          <w:rFonts w:ascii="CordiaUPC" w:hAnsi="CordiaUPC" w:cs="CordiaUPC"/>
          <w:sz w:val="26"/>
          <w:szCs w:val="26"/>
        </w:rPr>
        <w:t xml:space="preserve"> </w:t>
      </w:r>
      <w:r w:rsidR="00031038" w:rsidRPr="00031038">
        <w:rPr>
          <w:rFonts w:ascii="CordiaUPC" w:hAnsi="CordiaUPC" w:cs="CordiaUPC"/>
          <w:sz w:val="26"/>
          <w:szCs w:val="26"/>
        </w:rPr>
        <w:t>1,648</w:t>
      </w:r>
      <w:r w:rsidR="00F071B6" w:rsidRPr="00031038">
        <w:rPr>
          <w:rFonts w:ascii="CordiaUPC" w:hAnsi="CordiaUPC" w:cs="CordiaUPC" w:hint="cs"/>
          <w:sz w:val="26"/>
          <w:szCs w:val="26"/>
        </w:rPr>
        <w:t xml:space="preserve"> </w:t>
      </w:r>
      <w:r w:rsidR="00377931" w:rsidRPr="00031038">
        <w:rPr>
          <w:rFonts w:ascii="CordiaUPC" w:hAnsi="CordiaUPC" w:cs="CordiaUPC" w:hint="cs"/>
          <w:sz w:val="26"/>
          <w:szCs w:val="26"/>
        </w:rPr>
        <w:t>million</w:t>
      </w:r>
      <w:r w:rsidR="00901CE4" w:rsidRPr="00031038">
        <w:rPr>
          <w:rFonts w:ascii="CordiaUPC" w:hAnsi="CordiaUPC" w:cs="CordiaUPC" w:hint="cs"/>
          <w:sz w:val="26"/>
          <w:szCs w:val="26"/>
        </w:rPr>
        <w:t xml:space="preserve"> </w:t>
      </w:r>
      <w:r w:rsidR="008E4811" w:rsidRPr="00031038">
        <w:rPr>
          <w:rFonts w:ascii="CordiaUPC" w:hAnsi="CordiaUPC" w:cs="CordiaUPC" w:hint="cs"/>
          <w:sz w:val="26"/>
          <w:szCs w:val="26"/>
          <w:vertAlign w:val="superscript"/>
        </w:rPr>
        <w:t>(1)</w:t>
      </w:r>
      <w:r w:rsidR="008E4811" w:rsidRPr="00031038">
        <w:rPr>
          <w:rFonts w:ascii="CordiaUPC" w:hAnsi="CordiaUPC" w:cs="CordiaUPC" w:hint="cs"/>
          <w:sz w:val="26"/>
          <w:szCs w:val="26"/>
        </w:rPr>
        <w:t xml:space="preserve"> </w:t>
      </w:r>
      <w:r w:rsidR="009C4820" w:rsidRPr="00031038">
        <w:rPr>
          <w:rFonts w:ascii="CordiaUPC" w:hAnsi="CordiaUPC" w:cs="CordiaUPC" w:hint="cs"/>
          <w:sz w:val="26"/>
          <w:szCs w:val="26"/>
        </w:rPr>
        <w:t>and Baht</w:t>
      </w:r>
      <w:r w:rsidR="000A3289" w:rsidRPr="00031038">
        <w:rPr>
          <w:rFonts w:ascii="CordiaUPC" w:hAnsi="CordiaUPC" w:cs="CordiaUPC" w:hint="cs"/>
          <w:sz w:val="26"/>
          <w:szCs w:val="26"/>
        </w:rPr>
        <w:t xml:space="preserve"> </w:t>
      </w:r>
      <w:r w:rsidR="004D78F9" w:rsidRPr="00031038">
        <w:rPr>
          <w:rFonts w:ascii="CordiaUPC" w:hAnsi="CordiaUPC" w:cs="CordiaUPC"/>
          <w:spacing w:val="-6"/>
          <w:sz w:val="26"/>
          <w:szCs w:val="26"/>
        </w:rPr>
        <w:t>2,241</w:t>
      </w:r>
      <w:r w:rsidR="009C4820" w:rsidRPr="00031038">
        <w:rPr>
          <w:rFonts w:ascii="CordiaUPC" w:hAnsi="CordiaUPC" w:cs="CordiaUPC" w:hint="cs"/>
          <w:sz w:val="26"/>
          <w:szCs w:val="26"/>
        </w:rPr>
        <w:t xml:space="preserve"> </w:t>
      </w:r>
      <w:r w:rsidR="00377931" w:rsidRPr="00031038">
        <w:rPr>
          <w:rFonts w:ascii="CordiaUPC" w:hAnsi="CordiaUPC" w:cs="CordiaUPC" w:hint="cs"/>
          <w:sz w:val="26"/>
          <w:szCs w:val="26"/>
        </w:rPr>
        <w:t>million</w:t>
      </w:r>
      <w:r w:rsidR="00056AB1" w:rsidRPr="00031038">
        <w:rPr>
          <w:rFonts w:ascii="CordiaUPC" w:hAnsi="CordiaUPC" w:cs="CordiaUPC" w:hint="cs"/>
          <w:sz w:val="26"/>
          <w:szCs w:val="26"/>
        </w:rPr>
        <w:t xml:space="preserve"> </w:t>
      </w:r>
      <w:r w:rsidR="008E4811" w:rsidRPr="00031038">
        <w:rPr>
          <w:rFonts w:ascii="CordiaUPC" w:hAnsi="CordiaUPC" w:cs="CordiaUPC" w:hint="cs"/>
          <w:sz w:val="26"/>
          <w:szCs w:val="26"/>
          <w:vertAlign w:val="superscript"/>
        </w:rPr>
        <w:t>(1)</w:t>
      </w:r>
      <w:r w:rsidR="00377931" w:rsidRPr="00031038">
        <w:rPr>
          <w:rFonts w:ascii="CordiaUPC" w:hAnsi="CordiaUPC" w:cs="CordiaUPC" w:hint="cs"/>
          <w:sz w:val="26"/>
          <w:szCs w:val="26"/>
        </w:rPr>
        <w:t xml:space="preserve">, respectively </w:t>
      </w:r>
      <w:r w:rsidR="00377931" w:rsidRPr="00031038">
        <w:rPr>
          <w:rFonts w:ascii="CordiaUPC" w:hAnsi="CordiaUPC" w:cs="CordiaUPC" w:hint="cs"/>
          <w:i/>
          <w:iCs/>
          <w:sz w:val="26"/>
          <w:szCs w:val="26"/>
        </w:rPr>
        <w:t xml:space="preserve">(Bank only: Baht </w:t>
      </w:r>
      <w:r w:rsidR="00031038" w:rsidRPr="00031038">
        <w:rPr>
          <w:rFonts w:ascii="CordiaUPC" w:hAnsi="CordiaUPC" w:cs="CordiaUPC"/>
          <w:i/>
          <w:iCs/>
          <w:sz w:val="26"/>
          <w:szCs w:val="26"/>
          <w:lang w:val="en-US" w:bidi="th-TH"/>
        </w:rPr>
        <w:t>1,648</w:t>
      </w:r>
      <w:r w:rsidR="00E87D21" w:rsidRPr="00031038">
        <w:rPr>
          <w:rFonts w:ascii="CordiaUPC" w:hAnsi="CordiaUPC" w:cs="CordiaUPC"/>
          <w:i/>
          <w:iCs/>
          <w:sz w:val="26"/>
          <w:szCs w:val="26"/>
          <w:lang w:val="en-US" w:bidi="th-TH"/>
        </w:rPr>
        <w:t xml:space="preserve"> </w:t>
      </w:r>
      <w:r w:rsidR="00377931" w:rsidRPr="00031038">
        <w:rPr>
          <w:rFonts w:ascii="CordiaUPC" w:hAnsi="CordiaUPC" w:cs="CordiaUPC" w:hint="cs"/>
          <w:i/>
          <w:iCs/>
          <w:sz w:val="26"/>
          <w:szCs w:val="26"/>
        </w:rPr>
        <w:t>million</w:t>
      </w:r>
      <w:r w:rsidR="0041103A" w:rsidRPr="00031038">
        <w:rPr>
          <w:rFonts w:ascii="CordiaUPC" w:hAnsi="CordiaUPC" w:cs="CordiaUPC" w:hint="cs"/>
          <w:i/>
          <w:iCs/>
          <w:sz w:val="26"/>
          <w:szCs w:val="26"/>
        </w:rPr>
        <w:t xml:space="preserve"> </w:t>
      </w:r>
      <w:r w:rsidR="009C4820" w:rsidRPr="00031038">
        <w:rPr>
          <w:rFonts w:ascii="CordiaUPC" w:hAnsi="CordiaUPC" w:cs="CordiaUPC" w:hint="cs"/>
          <w:i/>
          <w:iCs/>
          <w:sz w:val="26"/>
          <w:szCs w:val="26"/>
          <w:vertAlign w:val="superscript"/>
        </w:rPr>
        <w:t>(1)</w:t>
      </w:r>
      <w:r w:rsidR="009C4820" w:rsidRPr="00031038">
        <w:rPr>
          <w:rFonts w:ascii="CordiaUPC" w:hAnsi="CordiaUPC" w:cs="CordiaUPC" w:hint="cs"/>
          <w:i/>
          <w:iCs/>
          <w:sz w:val="26"/>
          <w:szCs w:val="26"/>
        </w:rPr>
        <w:t xml:space="preserve"> and Baht </w:t>
      </w:r>
      <w:r w:rsidR="0090136D" w:rsidRPr="00BD775D">
        <w:rPr>
          <w:rFonts w:ascii="CordiaUPC" w:hAnsi="CordiaUPC" w:cs="CordiaUPC"/>
          <w:i/>
          <w:iCs/>
          <w:sz w:val="26"/>
          <w:szCs w:val="26"/>
        </w:rPr>
        <w:t>2,241</w:t>
      </w:r>
      <w:r w:rsidR="00775D28" w:rsidRPr="00031038">
        <w:rPr>
          <w:rFonts w:ascii="CordiaUPC" w:hAnsi="CordiaUPC" w:cs="CordiaUPC"/>
          <w:i/>
          <w:iCs/>
          <w:sz w:val="26"/>
          <w:szCs w:val="26"/>
        </w:rPr>
        <w:t xml:space="preserve"> </w:t>
      </w:r>
      <w:r w:rsidR="00377931" w:rsidRPr="00031038">
        <w:rPr>
          <w:rFonts w:ascii="CordiaUPC" w:hAnsi="CordiaUPC" w:cs="CordiaUPC" w:hint="cs"/>
          <w:i/>
          <w:iCs/>
          <w:sz w:val="26"/>
          <w:szCs w:val="26"/>
        </w:rPr>
        <w:t>million</w:t>
      </w:r>
      <w:r w:rsidR="00901CE4" w:rsidRPr="00031038">
        <w:rPr>
          <w:rFonts w:ascii="CordiaUPC" w:hAnsi="CordiaUPC" w:cs="CordiaUPC" w:hint="cs"/>
          <w:i/>
          <w:iCs/>
          <w:sz w:val="26"/>
          <w:szCs w:val="26"/>
        </w:rPr>
        <w:t xml:space="preserve"> </w:t>
      </w:r>
      <w:r w:rsidR="009C4820" w:rsidRPr="00031038">
        <w:rPr>
          <w:rFonts w:ascii="CordiaUPC" w:hAnsi="CordiaUPC" w:cs="CordiaUPC" w:hint="cs"/>
          <w:i/>
          <w:iCs/>
          <w:sz w:val="26"/>
          <w:szCs w:val="26"/>
          <w:vertAlign w:val="superscript"/>
        </w:rPr>
        <w:t>(1)</w:t>
      </w:r>
      <w:r w:rsidR="00377931" w:rsidRPr="00031038">
        <w:rPr>
          <w:rFonts w:ascii="CordiaUPC" w:hAnsi="CordiaUPC" w:cs="CordiaUPC" w:hint="cs"/>
          <w:i/>
          <w:iCs/>
          <w:sz w:val="26"/>
          <w:szCs w:val="26"/>
        </w:rPr>
        <w:t>, respectively)</w:t>
      </w:r>
      <w:r w:rsidR="00377931" w:rsidRPr="00BD775D">
        <w:rPr>
          <w:rFonts w:ascii="CordiaUPC" w:hAnsi="CordiaUPC" w:cs="CordiaUPC" w:hint="cs"/>
          <w:i/>
          <w:iCs/>
          <w:sz w:val="26"/>
          <w:szCs w:val="26"/>
        </w:rPr>
        <w:t>.</w:t>
      </w:r>
    </w:p>
    <w:p w14:paraId="1B3E4652" w14:textId="77777777" w:rsidR="00610CCD" w:rsidRDefault="00610CCD">
      <w:pPr>
        <w:spacing w:line="240" w:lineRule="auto"/>
        <w:rPr>
          <w:rFonts w:ascii="CordiaUPC" w:hAnsi="CordiaUPC" w:cs="CordiaUPC"/>
          <w:i/>
          <w:iCs/>
          <w:sz w:val="26"/>
          <w:szCs w:val="26"/>
        </w:rPr>
      </w:pPr>
      <w:r>
        <w:rPr>
          <w:rFonts w:ascii="CordiaUPC" w:hAnsi="CordiaUPC" w:cs="CordiaUPC"/>
          <w:i/>
          <w:iCs/>
          <w:sz w:val="26"/>
          <w:szCs w:val="26"/>
        </w:rPr>
        <w:br w:type="page"/>
      </w:r>
    </w:p>
    <w:p w14:paraId="27AFF995" w14:textId="1D57666F" w:rsidR="004D78F9" w:rsidRDefault="004D78F9" w:rsidP="008A2BE0">
      <w:pPr>
        <w:autoSpaceDE w:val="0"/>
        <w:autoSpaceDN w:val="0"/>
        <w:adjustRightInd w:val="0"/>
        <w:spacing w:line="240" w:lineRule="exact"/>
        <w:ind w:left="540" w:hanging="540"/>
        <w:jc w:val="both"/>
        <w:rPr>
          <w:rFonts w:ascii="CordiaUPC" w:hAnsi="CordiaUPC" w:cs="CordiaUPC"/>
          <w:sz w:val="26"/>
          <w:szCs w:val="26"/>
          <w:lang w:bidi="th-TH"/>
        </w:rPr>
      </w:pPr>
      <w:r w:rsidRPr="00265AFB">
        <w:rPr>
          <w:rFonts w:ascii="CordiaUPC" w:hAnsi="CordiaUPC" w:cs="CordiaUPC" w:hint="cs"/>
          <w:sz w:val="26"/>
          <w:szCs w:val="26"/>
          <w:lang w:bidi="th-TH"/>
        </w:rPr>
        <w:lastRenderedPageBreak/>
        <w:t>(b)</w:t>
      </w:r>
      <w:r w:rsidRPr="00265AFB">
        <w:rPr>
          <w:rFonts w:ascii="CordiaUPC" w:hAnsi="CordiaUPC" w:cs="CordiaUPC" w:hint="cs"/>
          <w:sz w:val="26"/>
          <w:szCs w:val="26"/>
          <w:lang w:bidi="th-TH"/>
        </w:rPr>
        <w:tab/>
        <w:t xml:space="preserve">As </w:t>
      </w:r>
      <w:proofErr w:type="gramStart"/>
      <w:r w:rsidRPr="00265AFB">
        <w:rPr>
          <w:rFonts w:ascii="CordiaUPC" w:hAnsi="CordiaUPC" w:cs="CordiaUPC" w:hint="cs"/>
          <w:sz w:val="26"/>
          <w:szCs w:val="26"/>
          <w:lang w:bidi="th-TH"/>
        </w:rPr>
        <w:t>at</w:t>
      </w:r>
      <w:proofErr w:type="gramEnd"/>
      <w:r w:rsidRPr="00265AFB">
        <w:rPr>
          <w:rFonts w:ascii="CordiaUPC" w:hAnsi="CordiaUPC" w:cs="CordiaUPC" w:hint="cs"/>
          <w:sz w:val="26"/>
          <w:szCs w:val="26"/>
          <w:lang w:bidi="th-TH"/>
        </w:rPr>
        <w:t xml:space="preserve"> </w:t>
      </w:r>
      <w:r w:rsidRPr="00265AFB">
        <w:rPr>
          <w:rFonts w:ascii="CordiaUPC" w:hAnsi="CordiaUPC" w:cs="CordiaUPC"/>
          <w:sz w:val="26"/>
          <w:szCs w:val="26"/>
          <w:lang w:bidi="th-TH"/>
        </w:rPr>
        <w:t>30 September 2022 and 31 December 2021</w:t>
      </w:r>
      <w:r w:rsidRPr="00265AFB">
        <w:rPr>
          <w:rFonts w:ascii="CordiaUPC" w:hAnsi="CordiaUPC" w:cs="CordiaUPC" w:hint="cs"/>
          <w:sz w:val="26"/>
          <w:szCs w:val="26"/>
          <w:lang w:bidi="th-TH"/>
        </w:rPr>
        <w:t xml:space="preserve">, the Bank and its subsidiaries have recognised provisions for possible losses from the litigation cases totalling Baht </w:t>
      </w:r>
      <w:r w:rsidR="00031038" w:rsidRPr="00265AFB">
        <w:rPr>
          <w:rFonts w:ascii="CordiaUPC" w:hAnsi="CordiaUPC" w:cs="CordiaUPC"/>
          <w:sz w:val="26"/>
          <w:szCs w:val="26"/>
          <w:lang w:bidi="th-TH"/>
        </w:rPr>
        <w:t>566</w:t>
      </w:r>
      <w:r w:rsidRPr="00265AFB">
        <w:rPr>
          <w:rFonts w:ascii="CordiaUPC" w:hAnsi="CordiaUPC" w:cs="CordiaUPC" w:hint="cs"/>
          <w:sz w:val="26"/>
          <w:szCs w:val="26"/>
          <w:lang w:bidi="th-TH"/>
        </w:rPr>
        <w:t xml:space="preserve"> million and Baht </w:t>
      </w:r>
      <w:r w:rsidRPr="00265AFB">
        <w:rPr>
          <w:rFonts w:ascii="CordiaUPC" w:hAnsi="CordiaUPC" w:cs="CordiaUPC"/>
          <w:sz w:val="26"/>
          <w:szCs w:val="26"/>
          <w:lang w:bidi="th-TH"/>
        </w:rPr>
        <w:t>572</w:t>
      </w:r>
      <w:r w:rsidRPr="00265AFB">
        <w:rPr>
          <w:rFonts w:ascii="CordiaUPC" w:hAnsi="CordiaUPC" w:cs="CordiaUPC" w:hint="cs"/>
          <w:sz w:val="26"/>
          <w:szCs w:val="26"/>
          <w:lang w:bidi="th-TH"/>
        </w:rPr>
        <w:t xml:space="preserve"> million, respectively (Bank only: Baht </w:t>
      </w:r>
      <w:r w:rsidR="00031038" w:rsidRPr="00265AFB">
        <w:rPr>
          <w:rFonts w:ascii="CordiaUPC" w:hAnsi="CordiaUPC" w:cs="CordiaUPC"/>
          <w:sz w:val="26"/>
          <w:szCs w:val="26"/>
          <w:lang w:bidi="th-TH"/>
        </w:rPr>
        <w:t>566</w:t>
      </w:r>
      <w:r w:rsidRPr="00265AFB">
        <w:rPr>
          <w:rFonts w:ascii="CordiaUPC" w:hAnsi="CordiaUPC" w:cs="CordiaUPC" w:hint="cs"/>
          <w:sz w:val="26"/>
          <w:szCs w:val="26"/>
          <w:lang w:bidi="th-TH"/>
        </w:rPr>
        <w:t xml:space="preserve"> million and Baht </w:t>
      </w:r>
      <w:r w:rsidRPr="00265AFB">
        <w:rPr>
          <w:rFonts w:ascii="CordiaUPC" w:hAnsi="CordiaUPC" w:cs="CordiaUPC"/>
          <w:sz w:val="26"/>
          <w:szCs w:val="26"/>
          <w:lang w:bidi="th-TH"/>
        </w:rPr>
        <w:t>572</w:t>
      </w:r>
      <w:r w:rsidRPr="00265AFB">
        <w:rPr>
          <w:rFonts w:ascii="CordiaUPC" w:hAnsi="CordiaUPC" w:cs="CordiaUPC" w:hint="cs"/>
          <w:sz w:val="26"/>
          <w:szCs w:val="26"/>
          <w:lang w:bidi="th-TH"/>
        </w:rPr>
        <w:t xml:space="preserve"> million, respectively). The management considers that the provision established for such potential losses due to the said litigation cases is adequate. </w:t>
      </w:r>
    </w:p>
    <w:p w14:paraId="6656B6E3" w14:textId="77777777" w:rsidR="00610CCD" w:rsidRPr="004D78F9" w:rsidRDefault="00610CCD" w:rsidP="00610CCD">
      <w:pPr>
        <w:spacing w:line="240" w:lineRule="exact"/>
        <w:rPr>
          <w:rFonts w:ascii="CordiaUPC" w:hAnsi="CordiaUPC" w:cs="CordiaUPC"/>
          <w:sz w:val="12"/>
          <w:szCs w:val="12"/>
        </w:rPr>
      </w:pPr>
    </w:p>
    <w:p w14:paraId="27B31DA6" w14:textId="77777777" w:rsidR="00610CCD" w:rsidRPr="00031038" w:rsidRDefault="00610CCD" w:rsidP="00610CCD">
      <w:pPr>
        <w:pStyle w:val="ListParagraph"/>
        <w:numPr>
          <w:ilvl w:val="0"/>
          <w:numId w:val="22"/>
        </w:numPr>
        <w:tabs>
          <w:tab w:val="left" w:pos="900"/>
        </w:tabs>
        <w:autoSpaceDE w:val="0"/>
        <w:autoSpaceDN w:val="0"/>
        <w:adjustRightInd w:val="0"/>
        <w:spacing w:line="240" w:lineRule="exact"/>
        <w:ind w:left="720" w:hanging="180"/>
        <w:jc w:val="both"/>
        <w:rPr>
          <w:rFonts w:ascii="CordiaUPC" w:hAnsi="CordiaUPC" w:cs="CordiaUPC"/>
          <w:szCs w:val="22"/>
        </w:rPr>
      </w:pPr>
      <w:r w:rsidRPr="00031038">
        <w:rPr>
          <w:rFonts w:ascii="CordiaUPC" w:hAnsi="CordiaUPC" w:cs="CordiaUPC" w:hint="cs"/>
          <w:szCs w:val="22"/>
        </w:rPr>
        <w:t xml:space="preserve">Excluding the liabilities of the Bank and its subsidiaries as </w:t>
      </w:r>
      <w:proofErr w:type="gramStart"/>
      <w:r w:rsidRPr="00031038">
        <w:rPr>
          <w:rFonts w:ascii="CordiaUPC" w:hAnsi="CordiaUPC" w:cs="CordiaUPC" w:hint="cs"/>
          <w:szCs w:val="22"/>
        </w:rPr>
        <w:t>at</w:t>
      </w:r>
      <w:proofErr w:type="gramEnd"/>
      <w:r w:rsidRPr="00031038">
        <w:rPr>
          <w:rFonts w:ascii="CordiaUPC" w:hAnsi="CordiaUPC" w:cs="CordiaUPC" w:hint="cs"/>
          <w:szCs w:val="22"/>
        </w:rPr>
        <w:t xml:space="preserve"> </w:t>
      </w:r>
      <w:r w:rsidRPr="00031038">
        <w:rPr>
          <w:rFonts w:ascii="CordiaUPC" w:eastAsia="Times New Roman" w:hAnsi="CordiaUPC" w:cs="CordiaUPC"/>
          <w:szCs w:val="22"/>
          <w:lang w:bidi="th-TH"/>
        </w:rPr>
        <w:t>30 September</w:t>
      </w:r>
      <w:r w:rsidRPr="00031038">
        <w:rPr>
          <w:rFonts w:ascii="CordiaUPC" w:hAnsi="CordiaUPC" w:cs="CordiaUPC" w:hint="cs"/>
          <w:szCs w:val="22"/>
        </w:rPr>
        <w:t xml:space="preserve"> </w:t>
      </w:r>
      <w:r w:rsidRPr="00031038">
        <w:rPr>
          <w:rFonts w:ascii="CordiaUPC" w:eastAsia="Times New Roman" w:hAnsi="CordiaUPC" w:cs="CordiaUPC"/>
          <w:szCs w:val="22"/>
          <w:lang w:bidi="th-TH"/>
        </w:rPr>
        <w:t>2022</w:t>
      </w:r>
      <w:r w:rsidRPr="00031038">
        <w:rPr>
          <w:rFonts w:ascii="CordiaUPC" w:hAnsi="CordiaUPC" w:cs="CordiaUPC" w:hint="cs"/>
          <w:szCs w:val="22"/>
        </w:rPr>
        <w:t xml:space="preserve"> and 31 December 2021 of Baht </w:t>
      </w:r>
      <w:r w:rsidRPr="009F696F">
        <w:rPr>
          <w:rFonts w:ascii="CordiaUPC" w:hAnsi="CordiaUPC" w:cs="CordiaUPC"/>
          <w:szCs w:val="22"/>
        </w:rPr>
        <w:t>76</w:t>
      </w:r>
      <w:r w:rsidRPr="00031038">
        <w:rPr>
          <w:rFonts w:ascii="CordiaUPC" w:hAnsi="CordiaUPC" w:cs="CordiaUPC" w:hint="cs"/>
          <w:szCs w:val="22"/>
        </w:rPr>
        <w:t xml:space="preserve"> million and Baht </w:t>
      </w:r>
      <w:r w:rsidRPr="00031038">
        <w:rPr>
          <w:rFonts w:ascii="CordiaUPC" w:hAnsi="CordiaUPC" w:cs="CordiaUPC" w:hint="cs"/>
          <w:szCs w:val="22"/>
          <w:cs/>
          <w:lang w:bidi="th-TH"/>
        </w:rPr>
        <w:t xml:space="preserve">77 </w:t>
      </w:r>
      <w:r w:rsidRPr="00031038">
        <w:rPr>
          <w:rFonts w:ascii="CordiaUPC" w:hAnsi="CordiaUPC" w:cs="CordiaUPC" w:hint="cs"/>
          <w:szCs w:val="22"/>
        </w:rPr>
        <w:t xml:space="preserve">million, respectively </w:t>
      </w:r>
      <w:r w:rsidRPr="00031038">
        <w:rPr>
          <w:rFonts w:ascii="CordiaUPC" w:hAnsi="CordiaUPC" w:cs="CordiaUPC" w:hint="cs"/>
          <w:i/>
          <w:iCs/>
          <w:szCs w:val="22"/>
        </w:rPr>
        <w:t xml:space="preserve">(Bank only: Baht </w:t>
      </w:r>
      <w:r w:rsidRPr="009F696F">
        <w:rPr>
          <w:rFonts w:ascii="CordiaUPC" w:hAnsi="CordiaUPC" w:cs="CordiaUPC"/>
          <w:szCs w:val="22"/>
        </w:rPr>
        <w:t>76</w:t>
      </w:r>
      <w:r w:rsidRPr="00031038">
        <w:rPr>
          <w:rFonts w:ascii="CordiaUPC" w:hAnsi="CordiaUPC" w:cs="CordiaUPC" w:hint="cs"/>
          <w:i/>
          <w:iCs/>
          <w:szCs w:val="22"/>
        </w:rPr>
        <w:t xml:space="preserve"> million and Baht </w:t>
      </w:r>
      <w:r w:rsidRPr="00031038">
        <w:rPr>
          <w:rFonts w:ascii="CordiaUPC" w:hAnsi="CordiaUPC" w:cs="CordiaUPC"/>
          <w:i/>
          <w:iCs/>
          <w:szCs w:val="22"/>
        </w:rPr>
        <w:t>77</w:t>
      </w:r>
      <w:r w:rsidRPr="00031038">
        <w:rPr>
          <w:rFonts w:ascii="CordiaUPC" w:hAnsi="CordiaUPC" w:cs="CordiaUPC" w:hint="cs"/>
          <w:i/>
          <w:iCs/>
          <w:szCs w:val="22"/>
        </w:rPr>
        <w:t xml:space="preserve"> million, respectively)</w:t>
      </w:r>
      <w:r w:rsidRPr="00031038">
        <w:rPr>
          <w:rFonts w:ascii="CordiaUPC" w:hAnsi="CordiaUPC" w:cs="CordiaUPC" w:hint="cs"/>
          <w:szCs w:val="22"/>
        </w:rPr>
        <w:t>, which the Court of First Instance and the Appeals Court dismissed the cases.</w:t>
      </w:r>
    </w:p>
    <w:p w14:paraId="1075AEAB" w14:textId="77777777" w:rsidR="000213B0" w:rsidRPr="00392524" w:rsidRDefault="000213B0" w:rsidP="00AD7C76">
      <w:pPr>
        <w:autoSpaceDE w:val="0"/>
        <w:autoSpaceDN w:val="0"/>
        <w:adjustRightInd w:val="0"/>
        <w:spacing w:line="240" w:lineRule="exact"/>
        <w:ind w:left="547" w:hanging="547"/>
        <w:jc w:val="both"/>
        <w:rPr>
          <w:rFonts w:ascii="CordiaUPC" w:hAnsi="CordiaUPC" w:cs="CordiaUPC"/>
          <w:sz w:val="26"/>
          <w:szCs w:val="26"/>
        </w:rPr>
      </w:pPr>
    </w:p>
    <w:bookmarkEnd w:id="19"/>
    <w:p w14:paraId="5EDCD254" w14:textId="77777777" w:rsidR="00EA2571" w:rsidRPr="00392524" w:rsidRDefault="00EA2571" w:rsidP="00AD7C76">
      <w:pPr>
        <w:spacing w:line="240" w:lineRule="exact"/>
        <w:jc w:val="both"/>
        <w:rPr>
          <w:rFonts w:ascii="CordiaUPC" w:hAnsi="CordiaUPC" w:cs="CordiaUPC"/>
          <w:sz w:val="26"/>
          <w:szCs w:val="26"/>
          <w:lang w:val="en-US"/>
        </w:rPr>
      </w:pPr>
    </w:p>
    <w:p w14:paraId="480A20DC" w14:textId="380F0D0A" w:rsidR="00B3056F" w:rsidRPr="00392524" w:rsidRDefault="00227C59" w:rsidP="00AD7C76">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cs/>
          <w:lang w:bidi="th-TH"/>
        </w:rPr>
      </w:pPr>
      <w:r w:rsidRPr="00392524">
        <w:rPr>
          <w:rFonts w:ascii="CordiaUPC" w:hAnsi="CordiaUPC" w:cs="CordiaUPC" w:hint="cs"/>
          <w:i w:val="0"/>
          <w:iCs/>
          <w:sz w:val="28"/>
          <w:szCs w:val="28"/>
        </w:rPr>
        <w:t>1</w:t>
      </w:r>
      <w:r w:rsidR="00A7166D" w:rsidRPr="00392524">
        <w:rPr>
          <w:rFonts w:ascii="CordiaUPC" w:hAnsi="CordiaUPC" w:cs="CordiaUPC"/>
          <w:i w:val="0"/>
          <w:iCs/>
          <w:sz w:val="28"/>
          <w:szCs w:val="28"/>
          <w:lang w:val="en-US"/>
        </w:rPr>
        <w:t>2</w:t>
      </w:r>
      <w:r w:rsidR="00F85F2D" w:rsidRPr="00392524">
        <w:rPr>
          <w:rFonts w:ascii="CordiaUPC" w:hAnsi="CordiaUPC" w:cs="CordiaUPC" w:hint="cs"/>
          <w:i w:val="0"/>
          <w:iCs/>
          <w:sz w:val="28"/>
          <w:szCs w:val="28"/>
        </w:rPr>
        <w:tab/>
      </w:r>
      <w:r w:rsidR="00B3056F" w:rsidRPr="00392524">
        <w:rPr>
          <w:rFonts w:ascii="CordiaUPC" w:hAnsi="CordiaUPC" w:cs="CordiaUPC" w:hint="cs"/>
          <w:i w:val="0"/>
          <w:iCs/>
          <w:sz w:val="28"/>
          <w:szCs w:val="28"/>
        </w:rPr>
        <w:t>Related parties</w:t>
      </w:r>
    </w:p>
    <w:p w14:paraId="479B6B2B" w14:textId="77777777" w:rsidR="002B7133" w:rsidRPr="00392524" w:rsidRDefault="002B7133" w:rsidP="00AD7C76">
      <w:pPr>
        <w:spacing w:line="240" w:lineRule="exact"/>
        <w:ind w:left="547"/>
        <w:jc w:val="both"/>
        <w:rPr>
          <w:rFonts w:ascii="CordiaUPC" w:hAnsi="CordiaUPC" w:cs="CordiaUPC"/>
          <w:sz w:val="26"/>
          <w:szCs w:val="26"/>
          <w:lang w:val="en-US"/>
        </w:rPr>
      </w:pPr>
    </w:p>
    <w:p w14:paraId="306B22E5" w14:textId="19AE7C62" w:rsidR="00C07EB3" w:rsidRPr="00392524" w:rsidRDefault="00C07EB3" w:rsidP="00AD7C76">
      <w:pPr>
        <w:tabs>
          <w:tab w:val="left" w:pos="5245"/>
        </w:tabs>
        <w:spacing w:line="240" w:lineRule="exact"/>
        <w:ind w:left="540"/>
        <w:jc w:val="both"/>
        <w:rPr>
          <w:rFonts w:ascii="CordiaUPC" w:hAnsi="CordiaUPC" w:cs="CordiaUPC"/>
          <w:sz w:val="26"/>
          <w:szCs w:val="26"/>
        </w:rPr>
      </w:pPr>
      <w:r w:rsidRPr="00392524">
        <w:rPr>
          <w:rFonts w:ascii="CordiaUPC" w:hAnsi="CordiaUPC" w:cs="CordiaUPC" w:hint="cs"/>
          <w:sz w:val="26"/>
          <w:szCs w:val="26"/>
        </w:rPr>
        <w:t xml:space="preserve">For the purposes of these financial statements, parties </w:t>
      </w:r>
      <w:proofErr w:type="gramStart"/>
      <w:r w:rsidRPr="00392524">
        <w:rPr>
          <w:rFonts w:ascii="CordiaUPC" w:hAnsi="CordiaUPC" w:cs="CordiaUPC" w:hint="cs"/>
          <w:sz w:val="26"/>
          <w:szCs w:val="26"/>
        </w:rPr>
        <w:t>are considered to be</w:t>
      </w:r>
      <w:proofErr w:type="gramEnd"/>
      <w:r w:rsidRPr="00392524">
        <w:rPr>
          <w:rFonts w:ascii="CordiaUPC" w:hAnsi="CordiaUPC" w:cs="CordiaUPC" w:hint="cs"/>
          <w:sz w:val="26"/>
          <w:szCs w:val="26"/>
        </w:rPr>
        <w:t xml:space="preserve"> related to the </w:t>
      </w:r>
      <w:r w:rsidR="000D1B6C" w:rsidRPr="00392524">
        <w:rPr>
          <w:rFonts w:ascii="CordiaUPC" w:hAnsi="CordiaUPC" w:cs="CordiaUPC" w:hint="cs"/>
          <w:sz w:val="26"/>
          <w:szCs w:val="26"/>
          <w:lang w:bidi="th-TH"/>
        </w:rPr>
        <w:t>Bank and its subsidiaries</w:t>
      </w:r>
      <w:r w:rsidR="000D1B6C" w:rsidRPr="00392524">
        <w:rPr>
          <w:rFonts w:ascii="CordiaUPC" w:hAnsi="CordiaUPC" w:cs="CordiaUPC" w:hint="cs"/>
          <w:sz w:val="26"/>
          <w:szCs w:val="26"/>
        </w:rPr>
        <w:t xml:space="preserve"> </w:t>
      </w:r>
      <w:r w:rsidRPr="00392524">
        <w:rPr>
          <w:rFonts w:ascii="CordiaUPC" w:hAnsi="CordiaUPC" w:cs="CordiaUPC" w:hint="cs"/>
          <w:sz w:val="26"/>
          <w:szCs w:val="26"/>
        </w:rPr>
        <w:t xml:space="preserve">if the Bank </w:t>
      </w:r>
      <w:r w:rsidR="008250B9" w:rsidRPr="00392524">
        <w:rPr>
          <w:rFonts w:ascii="CordiaUPC" w:hAnsi="CordiaUPC" w:cs="CordiaUPC" w:hint="cs"/>
          <w:sz w:val="26"/>
          <w:szCs w:val="26"/>
        </w:rPr>
        <w:t>and its subsidiaries have</w:t>
      </w:r>
      <w:r w:rsidRPr="00392524">
        <w:rPr>
          <w:rFonts w:ascii="CordiaUPC" w:hAnsi="CordiaUPC" w:cs="CordiaUPC" w:hint="cs"/>
          <w:sz w:val="26"/>
          <w:szCs w:val="26"/>
        </w:rPr>
        <w:t xml:space="preserve"> the ability, directly or indirectly, to control or joint</w:t>
      </w:r>
      <w:r w:rsidR="00634C97" w:rsidRPr="00392524">
        <w:rPr>
          <w:rFonts w:ascii="CordiaUPC" w:hAnsi="CordiaUPC" w:cs="CordiaUPC" w:hint="cs"/>
          <w:sz w:val="26"/>
          <w:szCs w:val="26"/>
        </w:rPr>
        <w:t>ly</w:t>
      </w:r>
      <w:r w:rsidRPr="00392524">
        <w:rPr>
          <w:rFonts w:ascii="CordiaUPC" w:hAnsi="CordiaUPC" w:cs="CordiaUPC" w:hint="cs"/>
          <w:sz w:val="26"/>
          <w:szCs w:val="26"/>
        </w:rPr>
        <w:t xml:space="preserve">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19266F9B" w14:textId="63E7D84F" w:rsidR="002F065C" w:rsidRPr="00392524" w:rsidRDefault="002F065C" w:rsidP="00AD7C76">
      <w:pPr>
        <w:spacing w:line="240" w:lineRule="exact"/>
        <w:ind w:left="547"/>
        <w:jc w:val="both"/>
        <w:rPr>
          <w:rFonts w:cs="Times New Roman"/>
          <w:szCs w:val="22"/>
          <w:lang w:val="en-US"/>
        </w:rPr>
      </w:pPr>
    </w:p>
    <w:p w14:paraId="72943A90" w14:textId="77777777" w:rsidR="001120CF" w:rsidRPr="00392524" w:rsidRDefault="00D84A02" w:rsidP="00AD7C76">
      <w:pPr>
        <w:spacing w:line="240" w:lineRule="exact"/>
        <w:ind w:left="540"/>
        <w:jc w:val="both"/>
        <w:rPr>
          <w:rFonts w:ascii="CordiaUPC" w:hAnsi="CordiaUPC" w:cs="CordiaUPC"/>
          <w:b/>
          <w:bCs/>
          <w:sz w:val="26"/>
          <w:szCs w:val="26"/>
        </w:rPr>
      </w:pPr>
      <w:r w:rsidRPr="00392524">
        <w:rPr>
          <w:rFonts w:ascii="CordiaUPC" w:hAnsi="CordiaUPC" w:cs="CordiaUPC" w:hint="cs"/>
          <w:b/>
          <w:bCs/>
          <w:sz w:val="26"/>
          <w:szCs w:val="26"/>
        </w:rPr>
        <w:t>Definitions and characteristics of relationships</w:t>
      </w:r>
    </w:p>
    <w:p w14:paraId="3B979B6D" w14:textId="77777777" w:rsidR="00D84A02" w:rsidRPr="00392524" w:rsidRDefault="00D84A02" w:rsidP="00AD7C76">
      <w:pPr>
        <w:spacing w:line="240" w:lineRule="exact"/>
        <w:ind w:left="547"/>
        <w:jc w:val="both"/>
        <w:rPr>
          <w:rFonts w:ascii="CordiaUPC" w:hAnsi="CordiaUPC" w:cs="CordiaUPC"/>
          <w:sz w:val="26"/>
          <w:szCs w:val="26"/>
          <w:lang w:val="en-US"/>
        </w:rPr>
      </w:pPr>
    </w:p>
    <w:p w14:paraId="42327AD7" w14:textId="77777777" w:rsidR="00D84A02" w:rsidRPr="00392524" w:rsidRDefault="00D84A02" w:rsidP="00AD7C76">
      <w:pPr>
        <w:spacing w:line="240" w:lineRule="exact"/>
        <w:ind w:left="540"/>
        <w:jc w:val="both"/>
        <w:rPr>
          <w:rFonts w:ascii="CordiaUPC" w:hAnsi="CordiaUPC" w:cs="CordiaUPC"/>
          <w:sz w:val="26"/>
          <w:szCs w:val="26"/>
        </w:rPr>
      </w:pPr>
      <w:r w:rsidRPr="00392524">
        <w:rPr>
          <w:rFonts w:ascii="CordiaUPC" w:hAnsi="CordiaUPC" w:cs="CordiaUPC" w:hint="cs"/>
          <w:sz w:val="26"/>
          <w:szCs w:val="26"/>
        </w:rPr>
        <w:t>Related parties are as follows:</w:t>
      </w:r>
    </w:p>
    <w:p w14:paraId="259F6692" w14:textId="77777777" w:rsidR="00D84A02" w:rsidRPr="00392524" w:rsidRDefault="00D84A02" w:rsidP="00AD7C76">
      <w:pPr>
        <w:spacing w:line="240" w:lineRule="exact"/>
        <w:ind w:left="547"/>
        <w:jc w:val="both"/>
        <w:rPr>
          <w:rFonts w:ascii="CordiaUPC" w:hAnsi="CordiaUPC" w:cs="CordiaUPC"/>
          <w:sz w:val="26"/>
          <w:szCs w:val="26"/>
          <w:lang w:val="en-US"/>
        </w:rPr>
      </w:pPr>
    </w:p>
    <w:p w14:paraId="6F2EA80F" w14:textId="77777777" w:rsidR="00D84A02" w:rsidRPr="00392524" w:rsidRDefault="00D84A02" w:rsidP="00AD7C76">
      <w:pPr>
        <w:numPr>
          <w:ilvl w:val="0"/>
          <w:numId w:val="23"/>
        </w:numPr>
        <w:spacing w:line="240" w:lineRule="exact"/>
        <w:jc w:val="both"/>
        <w:rPr>
          <w:rFonts w:ascii="CordiaUPC" w:hAnsi="CordiaUPC" w:cs="CordiaUPC"/>
          <w:sz w:val="26"/>
          <w:szCs w:val="26"/>
        </w:rPr>
      </w:pPr>
      <w:r w:rsidRPr="00392524">
        <w:rPr>
          <w:rFonts w:ascii="CordiaUPC" w:hAnsi="CordiaUPC" w:cs="CordiaUPC" w:hint="cs"/>
          <w:sz w:val="26"/>
          <w:szCs w:val="26"/>
        </w:rPr>
        <w:t>Major shareholders are the shareholders who own over 10% of the Bank’s paid-up share capital.</w:t>
      </w:r>
    </w:p>
    <w:p w14:paraId="6BF22A0D" w14:textId="77777777" w:rsidR="001A31E0" w:rsidRPr="00392524" w:rsidRDefault="001A31E0" w:rsidP="00AD7C76">
      <w:pPr>
        <w:spacing w:line="240" w:lineRule="exact"/>
        <w:ind w:left="547"/>
        <w:jc w:val="both"/>
        <w:rPr>
          <w:rFonts w:ascii="CordiaUPC" w:hAnsi="CordiaUPC" w:cs="CordiaUPC"/>
          <w:sz w:val="26"/>
          <w:szCs w:val="26"/>
          <w:lang w:val="en-US"/>
        </w:rPr>
      </w:pPr>
    </w:p>
    <w:p w14:paraId="4444366C" w14:textId="77777777" w:rsidR="001A31E0" w:rsidRPr="00392524" w:rsidRDefault="001A31E0" w:rsidP="00AD7C76">
      <w:pPr>
        <w:numPr>
          <w:ilvl w:val="0"/>
          <w:numId w:val="23"/>
        </w:numPr>
        <w:spacing w:line="240" w:lineRule="exact"/>
        <w:rPr>
          <w:rFonts w:ascii="CordiaUPC" w:hAnsi="CordiaUPC" w:cs="CordiaUPC"/>
          <w:sz w:val="26"/>
          <w:szCs w:val="26"/>
        </w:rPr>
      </w:pPr>
      <w:r w:rsidRPr="00392524">
        <w:rPr>
          <w:rFonts w:ascii="CordiaUPC" w:hAnsi="CordiaUPC" w:cs="CordiaUPC" w:hint="cs"/>
          <w:sz w:val="26"/>
          <w:szCs w:val="26"/>
        </w:rPr>
        <w:t>Subsidiaries</w:t>
      </w:r>
    </w:p>
    <w:p w14:paraId="07E8B743" w14:textId="77777777" w:rsidR="001A31E0" w:rsidRPr="00392524" w:rsidRDefault="001A31E0" w:rsidP="00AD7C76">
      <w:pPr>
        <w:spacing w:line="240" w:lineRule="exact"/>
        <w:ind w:left="547"/>
        <w:jc w:val="both"/>
        <w:rPr>
          <w:rFonts w:ascii="CordiaUPC" w:hAnsi="CordiaUPC" w:cs="CordiaUPC"/>
          <w:sz w:val="26"/>
          <w:szCs w:val="26"/>
          <w:lang w:val="en-US"/>
        </w:rPr>
      </w:pPr>
    </w:p>
    <w:p w14:paraId="05CB39A5" w14:textId="5FCE286A" w:rsidR="001A31E0" w:rsidRPr="00392524" w:rsidRDefault="001A31E0" w:rsidP="00AD7C76">
      <w:pPr>
        <w:numPr>
          <w:ilvl w:val="0"/>
          <w:numId w:val="23"/>
        </w:numPr>
        <w:spacing w:line="240" w:lineRule="exact"/>
        <w:rPr>
          <w:rFonts w:ascii="CordiaUPC" w:hAnsi="CordiaUPC" w:cs="CordiaUPC"/>
          <w:sz w:val="26"/>
          <w:szCs w:val="26"/>
        </w:rPr>
      </w:pPr>
      <w:r w:rsidRPr="00392524">
        <w:rPr>
          <w:rFonts w:ascii="CordiaUPC" w:hAnsi="CordiaUPC" w:cs="CordiaUPC" w:hint="cs"/>
          <w:sz w:val="26"/>
          <w:szCs w:val="26"/>
        </w:rPr>
        <w:t>Associate</w:t>
      </w:r>
      <w:r w:rsidR="00B519EA">
        <w:rPr>
          <w:rFonts w:ascii="CordiaUPC" w:hAnsi="CordiaUPC" w:cs="CordiaUPC"/>
          <w:sz w:val="26"/>
          <w:szCs w:val="26"/>
        </w:rPr>
        <w:t>s</w:t>
      </w:r>
    </w:p>
    <w:p w14:paraId="606F1A2C" w14:textId="77777777" w:rsidR="001A31E0" w:rsidRPr="00392524" w:rsidRDefault="001A31E0" w:rsidP="00AD7C76">
      <w:pPr>
        <w:spacing w:line="240" w:lineRule="exact"/>
        <w:ind w:left="547"/>
        <w:jc w:val="both"/>
        <w:rPr>
          <w:rFonts w:ascii="CordiaUPC" w:hAnsi="CordiaUPC" w:cs="CordiaUPC"/>
          <w:sz w:val="26"/>
          <w:szCs w:val="26"/>
          <w:lang w:val="en-US"/>
        </w:rPr>
      </w:pPr>
    </w:p>
    <w:p w14:paraId="214C02C5" w14:textId="6BDA18B5" w:rsidR="00D84A02" w:rsidRPr="00392524" w:rsidRDefault="00D84A02" w:rsidP="00AD7C76">
      <w:pPr>
        <w:numPr>
          <w:ilvl w:val="0"/>
          <w:numId w:val="23"/>
        </w:numPr>
        <w:spacing w:line="240" w:lineRule="exact"/>
        <w:jc w:val="both"/>
        <w:rPr>
          <w:rFonts w:ascii="CordiaUPC" w:hAnsi="CordiaUPC" w:cs="CordiaUPC"/>
          <w:sz w:val="26"/>
          <w:szCs w:val="26"/>
        </w:rPr>
      </w:pPr>
      <w:r w:rsidRPr="00392524">
        <w:rPr>
          <w:rFonts w:ascii="CordiaUPC" w:hAnsi="CordiaUPC" w:cs="CordiaUPC" w:hint="cs"/>
          <w:sz w:val="26"/>
          <w:szCs w:val="26"/>
        </w:rPr>
        <w:t>Key management personnel of the Bank</w:t>
      </w:r>
      <w:r w:rsidR="00522FFC" w:rsidRPr="00392524">
        <w:rPr>
          <w:rFonts w:ascii="CordiaUPC" w:hAnsi="CordiaUPC" w:cs="CordiaUPC" w:hint="cs"/>
          <w:sz w:val="26"/>
          <w:szCs w:val="26"/>
        </w:rPr>
        <w:t xml:space="preserve"> and its subsidiaries</w:t>
      </w:r>
      <w:r w:rsidRPr="00392524">
        <w:rPr>
          <w:rFonts w:ascii="CordiaUPC" w:hAnsi="CordiaUPC" w:cs="CordiaUPC" w:hint="cs"/>
          <w:sz w:val="26"/>
          <w:szCs w:val="26"/>
        </w:rPr>
        <w:t xml:space="preserve"> </w:t>
      </w:r>
    </w:p>
    <w:p w14:paraId="2F5BBD71" w14:textId="77777777" w:rsidR="0014352C" w:rsidRDefault="0014352C" w:rsidP="00AD7C76">
      <w:pPr>
        <w:spacing w:line="240" w:lineRule="exact"/>
        <w:ind w:left="900" w:hanging="360"/>
        <w:jc w:val="both"/>
        <w:rPr>
          <w:rFonts w:ascii="CordiaUPC" w:hAnsi="CordiaUPC" w:cs="CordiaUPC"/>
          <w:sz w:val="26"/>
          <w:szCs w:val="26"/>
        </w:rPr>
      </w:pPr>
    </w:p>
    <w:p w14:paraId="02A30964" w14:textId="1A61A74C" w:rsidR="005D08C5" w:rsidRPr="00392524" w:rsidRDefault="001A31E0" w:rsidP="00AD7C76">
      <w:pPr>
        <w:spacing w:line="240" w:lineRule="exact"/>
        <w:ind w:left="900" w:hanging="360"/>
        <w:jc w:val="both"/>
        <w:rPr>
          <w:rFonts w:ascii="CordiaUPC" w:hAnsi="CordiaUPC" w:cs="CordiaUPC"/>
          <w:sz w:val="26"/>
          <w:szCs w:val="26"/>
        </w:rPr>
      </w:pPr>
      <w:r w:rsidRPr="00283458">
        <w:rPr>
          <w:rFonts w:ascii="CordiaUPC" w:hAnsi="CordiaUPC" w:cs="CordiaUPC" w:hint="cs"/>
          <w:sz w:val="26"/>
          <w:szCs w:val="26"/>
        </w:rPr>
        <w:t>5</w:t>
      </w:r>
      <w:r w:rsidR="005D08C5" w:rsidRPr="00283458">
        <w:rPr>
          <w:rFonts w:ascii="CordiaUPC" w:hAnsi="CordiaUPC" w:cs="CordiaUPC" w:hint="cs"/>
          <w:sz w:val="26"/>
          <w:szCs w:val="26"/>
        </w:rPr>
        <w:t>.</w:t>
      </w:r>
      <w:r w:rsidR="005D08C5" w:rsidRPr="00283458">
        <w:rPr>
          <w:rFonts w:ascii="CordiaUPC" w:hAnsi="CordiaUPC" w:cs="CordiaUPC" w:hint="cs"/>
          <w:sz w:val="26"/>
          <w:szCs w:val="26"/>
        </w:rPr>
        <w:tab/>
        <w:t>Other related parties are</w:t>
      </w:r>
      <w:r w:rsidR="00B657C2" w:rsidRPr="00283458">
        <w:rPr>
          <w:rFonts w:ascii="CordiaUPC" w:hAnsi="CordiaUPC" w:cs="CordiaUPC" w:hint="cs"/>
          <w:sz w:val="26"/>
          <w:szCs w:val="26"/>
        </w:rPr>
        <w:t>:</w:t>
      </w:r>
    </w:p>
    <w:p w14:paraId="43ABEA9D" w14:textId="77777777" w:rsidR="005D08C5" w:rsidRPr="00392524" w:rsidRDefault="005D08C5" w:rsidP="00AD7C76">
      <w:pPr>
        <w:spacing w:line="240" w:lineRule="exact"/>
        <w:ind w:left="547"/>
        <w:jc w:val="both"/>
        <w:rPr>
          <w:rFonts w:ascii="CordiaUPC" w:hAnsi="CordiaUPC" w:cs="CordiaUPC"/>
          <w:sz w:val="26"/>
          <w:szCs w:val="26"/>
          <w:lang w:val="en-US"/>
        </w:rPr>
      </w:pPr>
    </w:p>
    <w:p w14:paraId="35546619" w14:textId="77777777" w:rsidR="005D08C5"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w:t>
      </w:r>
      <w:r w:rsidR="005D08C5" w:rsidRPr="00392524">
        <w:rPr>
          <w:rFonts w:ascii="CordiaUPC" w:hAnsi="CordiaUPC" w:cs="CordiaUPC" w:hint="cs"/>
          <w:sz w:val="26"/>
          <w:szCs w:val="26"/>
        </w:rPr>
        <w:t>.1</w:t>
      </w:r>
      <w:r w:rsidR="005D08C5" w:rsidRPr="00392524">
        <w:rPr>
          <w:rFonts w:ascii="CordiaUPC" w:hAnsi="CordiaUPC" w:cs="CordiaUPC" w:hint="cs"/>
          <w:sz w:val="26"/>
          <w:szCs w:val="26"/>
        </w:rPr>
        <w:tab/>
        <w:t>Close family members of key management personnel</w:t>
      </w:r>
    </w:p>
    <w:p w14:paraId="01DDAE7E" w14:textId="77777777" w:rsidR="005D08C5" w:rsidRPr="00392524" w:rsidRDefault="005D08C5" w:rsidP="00AD7C76">
      <w:pPr>
        <w:spacing w:line="240" w:lineRule="exact"/>
        <w:ind w:left="547"/>
        <w:jc w:val="both"/>
        <w:rPr>
          <w:rFonts w:ascii="CordiaUPC" w:hAnsi="CordiaUPC" w:cs="CordiaUPC"/>
          <w:sz w:val="26"/>
          <w:szCs w:val="26"/>
          <w:lang w:val="en-US"/>
        </w:rPr>
      </w:pPr>
    </w:p>
    <w:p w14:paraId="307BD058" w14:textId="77777777" w:rsidR="008B3CAE"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w:t>
      </w:r>
      <w:r w:rsidR="005D08C5" w:rsidRPr="00392524">
        <w:rPr>
          <w:rFonts w:ascii="CordiaUPC" w:hAnsi="CordiaUPC" w:cs="CordiaUPC" w:hint="cs"/>
          <w:sz w:val="26"/>
          <w:szCs w:val="26"/>
        </w:rPr>
        <w:t>.2</w:t>
      </w:r>
      <w:r w:rsidR="005D08C5" w:rsidRPr="00392524">
        <w:rPr>
          <w:rFonts w:ascii="CordiaUPC" w:hAnsi="CordiaUPC" w:cs="CordiaUPC" w:hint="cs"/>
          <w:sz w:val="26"/>
          <w:szCs w:val="26"/>
        </w:rPr>
        <w:tab/>
        <w:t>Entities in which key management personnel and their close family members hold over 10% of paid-up share capital</w:t>
      </w:r>
    </w:p>
    <w:p w14:paraId="18F49F22" w14:textId="77777777" w:rsidR="009E788F" w:rsidRPr="00392524" w:rsidRDefault="009E788F" w:rsidP="00AD7C76">
      <w:pPr>
        <w:spacing w:line="240" w:lineRule="exact"/>
        <w:ind w:left="547"/>
        <w:jc w:val="both"/>
        <w:rPr>
          <w:rFonts w:ascii="CordiaUPC" w:hAnsi="CordiaUPC" w:cs="CordiaUPC"/>
          <w:sz w:val="26"/>
          <w:szCs w:val="26"/>
          <w:cs/>
          <w:lang w:val="en-US" w:bidi="th-TH"/>
        </w:rPr>
      </w:pPr>
    </w:p>
    <w:p w14:paraId="7B8999B0" w14:textId="6CF10A0D" w:rsidR="005D08C5"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w:t>
      </w:r>
      <w:r w:rsidR="005D08C5" w:rsidRPr="00392524">
        <w:rPr>
          <w:rFonts w:ascii="CordiaUPC" w:hAnsi="CordiaUPC" w:cs="CordiaUPC" w:hint="cs"/>
          <w:sz w:val="26"/>
          <w:szCs w:val="26"/>
        </w:rPr>
        <w:t>.3</w:t>
      </w:r>
      <w:r w:rsidR="005D08C5" w:rsidRPr="00392524">
        <w:rPr>
          <w:rFonts w:ascii="CordiaUPC" w:hAnsi="CordiaUPC" w:cs="CordiaUPC" w:hint="cs"/>
          <w:sz w:val="26"/>
          <w:szCs w:val="26"/>
        </w:rPr>
        <w:tab/>
        <w:t>Entities of which key management personnel and their close family members are directors exercising control or having significant influence</w:t>
      </w:r>
    </w:p>
    <w:p w14:paraId="761B8410" w14:textId="77777777" w:rsidR="004F2357" w:rsidRPr="00392524" w:rsidRDefault="004F2357" w:rsidP="00AD7C76">
      <w:pPr>
        <w:spacing w:line="240" w:lineRule="exact"/>
        <w:ind w:left="1353" w:hanging="446"/>
        <w:jc w:val="both"/>
        <w:rPr>
          <w:rFonts w:ascii="CordiaUPC" w:hAnsi="CordiaUPC" w:cs="CordiaUPC"/>
          <w:sz w:val="26"/>
          <w:szCs w:val="26"/>
        </w:rPr>
      </w:pPr>
    </w:p>
    <w:p w14:paraId="0D562F8D" w14:textId="77777777" w:rsidR="001A31E0"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lang w:bidi="th-TH"/>
        </w:rPr>
        <w:t>5.4</w:t>
      </w:r>
      <w:r w:rsidRPr="00392524">
        <w:rPr>
          <w:rFonts w:ascii="CordiaUPC" w:hAnsi="CordiaUPC" w:cs="CordiaUPC" w:hint="cs"/>
          <w:sz w:val="26"/>
          <w:szCs w:val="26"/>
          <w:cs/>
          <w:lang w:bidi="th-TH"/>
        </w:rPr>
        <w:tab/>
      </w:r>
      <w:r w:rsidRPr="00392524">
        <w:rPr>
          <w:rFonts w:ascii="CordiaUPC" w:hAnsi="CordiaUPC" w:cs="CordiaUPC" w:hint="cs"/>
          <w:sz w:val="26"/>
          <w:szCs w:val="26"/>
        </w:rPr>
        <w:t>Related companies of major shareholders</w:t>
      </w:r>
    </w:p>
    <w:p w14:paraId="3E6AF303" w14:textId="77777777" w:rsidR="001A31E0" w:rsidRPr="00392524" w:rsidRDefault="001A31E0" w:rsidP="00AD7C76">
      <w:pPr>
        <w:spacing w:line="240" w:lineRule="exact"/>
        <w:ind w:left="547"/>
        <w:jc w:val="both"/>
        <w:rPr>
          <w:rFonts w:ascii="CordiaUPC" w:hAnsi="CordiaUPC" w:cs="CordiaUPC"/>
          <w:sz w:val="26"/>
          <w:szCs w:val="26"/>
          <w:lang w:val="en-US"/>
        </w:rPr>
      </w:pPr>
    </w:p>
    <w:p w14:paraId="27F99C2C" w14:textId="77777777" w:rsidR="001A31E0"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5.5</w:t>
      </w:r>
      <w:r w:rsidRPr="00392524">
        <w:rPr>
          <w:rFonts w:ascii="CordiaUPC" w:hAnsi="CordiaUPC" w:cs="CordiaUPC" w:hint="cs"/>
          <w:sz w:val="26"/>
          <w:szCs w:val="26"/>
        </w:rPr>
        <w:tab/>
        <w:t>Entities in which related companies of major shareholders hold over 10% of paid-up share capital</w:t>
      </w:r>
    </w:p>
    <w:p w14:paraId="2DE914E9" w14:textId="77777777" w:rsidR="001A31E0" w:rsidRPr="00392524" w:rsidRDefault="001A31E0" w:rsidP="00AD7C76">
      <w:pPr>
        <w:spacing w:line="240" w:lineRule="exact"/>
        <w:ind w:left="547"/>
        <w:jc w:val="both"/>
        <w:rPr>
          <w:rFonts w:ascii="CordiaUPC" w:hAnsi="CordiaUPC" w:cs="CordiaUPC"/>
          <w:sz w:val="26"/>
          <w:szCs w:val="26"/>
          <w:lang w:val="en-US"/>
        </w:rPr>
      </w:pPr>
    </w:p>
    <w:p w14:paraId="61D3E8B6" w14:textId="02F14806" w:rsidR="001A31E0" w:rsidRPr="00392524" w:rsidRDefault="001A31E0" w:rsidP="00AD7C76">
      <w:pPr>
        <w:spacing w:line="240" w:lineRule="exact"/>
        <w:ind w:left="1350" w:hanging="450"/>
        <w:jc w:val="both"/>
        <w:rPr>
          <w:rFonts w:ascii="CordiaUPC" w:hAnsi="CordiaUPC" w:cs="CordiaUPC"/>
          <w:sz w:val="26"/>
          <w:szCs w:val="26"/>
        </w:rPr>
      </w:pPr>
      <w:r w:rsidRPr="00392524">
        <w:rPr>
          <w:rFonts w:ascii="CordiaUPC" w:hAnsi="CordiaUPC" w:cs="CordiaUPC" w:hint="cs"/>
          <w:sz w:val="26"/>
          <w:szCs w:val="26"/>
        </w:rPr>
        <w:t>5.6</w:t>
      </w:r>
      <w:r w:rsidRPr="00392524">
        <w:rPr>
          <w:rFonts w:ascii="CordiaUPC" w:hAnsi="CordiaUPC" w:cs="CordiaUPC" w:hint="cs"/>
          <w:sz w:val="26"/>
          <w:szCs w:val="26"/>
        </w:rPr>
        <w:tab/>
      </w:r>
      <w:r w:rsidR="00D17399" w:rsidRPr="00392524">
        <w:rPr>
          <w:rFonts w:ascii="CordiaUPC" w:hAnsi="CordiaUPC" w:cs="CordiaUPC"/>
          <w:sz w:val="26"/>
          <w:szCs w:val="26"/>
        </w:rPr>
        <w:t>Entities in which</w:t>
      </w:r>
      <w:r w:rsidR="00D17399" w:rsidRPr="00392524">
        <w:rPr>
          <w:rFonts w:ascii="CordiaUPC" w:hAnsi="CordiaUPC" w:cs="CordiaUPC"/>
          <w:sz w:val="26"/>
          <w:szCs w:val="26"/>
          <w:lang w:bidi="th-TH"/>
        </w:rPr>
        <w:t xml:space="preserve"> </w:t>
      </w:r>
      <w:r w:rsidR="00D17399" w:rsidRPr="00392524">
        <w:rPr>
          <w:rFonts w:ascii="CordiaUPC" w:hAnsi="CordiaUPC" w:cs="CordiaUPC"/>
          <w:sz w:val="26"/>
          <w:szCs w:val="26"/>
          <w:lang w:val="en-US" w:bidi="th-TH"/>
        </w:rPr>
        <w:t>the Bank and its subsidiaries</w:t>
      </w:r>
      <w:r w:rsidR="00D17399" w:rsidRPr="00392524">
        <w:rPr>
          <w:rFonts w:ascii="CordiaUPC" w:hAnsi="CordiaUPC" w:cs="CordiaUPC"/>
          <w:sz w:val="26"/>
          <w:szCs w:val="26"/>
        </w:rPr>
        <w:t xml:space="preserve"> hold over</w:t>
      </w:r>
      <w:r w:rsidRPr="00392524">
        <w:rPr>
          <w:rFonts w:ascii="CordiaUPC" w:hAnsi="CordiaUPC" w:cs="CordiaUPC" w:hint="cs"/>
          <w:sz w:val="26"/>
          <w:szCs w:val="26"/>
        </w:rPr>
        <w:t xml:space="preserve"> 10% of paid-up share capital (excluding subsidiaries and associate</w:t>
      </w:r>
      <w:r w:rsidR="00B519EA">
        <w:rPr>
          <w:rFonts w:ascii="CordiaUPC" w:hAnsi="CordiaUPC" w:cs="CordiaUPC"/>
          <w:sz w:val="26"/>
          <w:szCs w:val="26"/>
        </w:rPr>
        <w:t>s</w:t>
      </w:r>
      <w:r w:rsidRPr="00392524">
        <w:rPr>
          <w:rFonts w:ascii="CordiaUPC" w:hAnsi="CordiaUPC" w:cs="CordiaUPC" w:hint="cs"/>
          <w:sz w:val="26"/>
          <w:szCs w:val="26"/>
        </w:rPr>
        <w:t>)</w:t>
      </w:r>
    </w:p>
    <w:p w14:paraId="65F8FBCD" w14:textId="77777777" w:rsidR="00E96B53" w:rsidRPr="00392524" w:rsidRDefault="00E96B53" w:rsidP="00AD7C76">
      <w:pPr>
        <w:spacing w:line="240" w:lineRule="exact"/>
        <w:ind w:left="547"/>
        <w:jc w:val="both"/>
        <w:rPr>
          <w:rFonts w:ascii="CordiaUPC" w:hAnsi="CordiaUPC" w:cs="CordiaUPC"/>
          <w:sz w:val="26"/>
          <w:szCs w:val="26"/>
        </w:rPr>
      </w:pPr>
    </w:p>
    <w:p w14:paraId="4B776097" w14:textId="7D64B5AA" w:rsidR="005D08C5" w:rsidRPr="00392524" w:rsidRDefault="005D08C5" w:rsidP="00AD7C76">
      <w:pPr>
        <w:spacing w:line="240" w:lineRule="exact"/>
        <w:ind w:left="540"/>
        <w:jc w:val="both"/>
        <w:rPr>
          <w:rFonts w:ascii="CordiaUPC" w:hAnsi="CordiaUPC" w:cs="CordiaUPC"/>
          <w:sz w:val="26"/>
          <w:szCs w:val="26"/>
        </w:rPr>
      </w:pPr>
      <w:r w:rsidRPr="00392524">
        <w:rPr>
          <w:rFonts w:ascii="CordiaUPC" w:hAnsi="CordiaUPC" w:cs="CordiaUPC" w:hint="cs"/>
          <w:sz w:val="26"/>
          <w:szCs w:val="26"/>
        </w:rPr>
        <w:t xml:space="preserve">The additional information on </w:t>
      </w:r>
      <w:r w:rsidR="00DF59C0" w:rsidRPr="00392524">
        <w:rPr>
          <w:rFonts w:ascii="CordiaUPC" w:hAnsi="CordiaUPC" w:cs="CordiaUPC" w:hint="cs"/>
          <w:sz w:val="26"/>
          <w:szCs w:val="26"/>
        </w:rPr>
        <w:t xml:space="preserve">investments in subsidiaries </w:t>
      </w:r>
      <w:r w:rsidR="00560EB4" w:rsidRPr="00392524">
        <w:rPr>
          <w:rFonts w:ascii="CordiaUPC" w:hAnsi="CordiaUPC" w:cs="CordiaUPC" w:hint="cs"/>
          <w:sz w:val="26"/>
          <w:szCs w:val="26"/>
        </w:rPr>
        <w:t>and associate</w:t>
      </w:r>
      <w:r w:rsidR="00B519EA">
        <w:rPr>
          <w:rFonts w:ascii="CordiaUPC" w:hAnsi="CordiaUPC" w:cs="CordiaUPC"/>
          <w:sz w:val="26"/>
          <w:szCs w:val="26"/>
        </w:rPr>
        <w:t>s</w:t>
      </w:r>
      <w:r w:rsidR="00560EB4" w:rsidRPr="00392524">
        <w:rPr>
          <w:rFonts w:ascii="CordiaUPC" w:hAnsi="CordiaUPC" w:cs="CordiaUPC" w:hint="cs"/>
          <w:sz w:val="26"/>
          <w:szCs w:val="26"/>
        </w:rPr>
        <w:t xml:space="preserve"> </w:t>
      </w:r>
      <w:r w:rsidR="00313DF1" w:rsidRPr="00392524">
        <w:rPr>
          <w:rFonts w:ascii="CordiaUPC" w:hAnsi="CordiaUPC" w:cs="CordiaUPC" w:hint="cs"/>
          <w:sz w:val="26"/>
          <w:szCs w:val="26"/>
        </w:rPr>
        <w:t xml:space="preserve">is disclosed in </w:t>
      </w:r>
      <w:r w:rsidR="00120D23" w:rsidRPr="00392524">
        <w:rPr>
          <w:rFonts w:ascii="CordiaUPC" w:hAnsi="CordiaUPC" w:cs="CordiaUPC" w:hint="cs"/>
          <w:sz w:val="26"/>
          <w:szCs w:val="26"/>
        </w:rPr>
        <w:t>n</w:t>
      </w:r>
      <w:r w:rsidR="00C75724" w:rsidRPr="00392524">
        <w:rPr>
          <w:rFonts w:ascii="CordiaUPC" w:hAnsi="CordiaUPC" w:cs="CordiaUPC" w:hint="cs"/>
          <w:sz w:val="26"/>
          <w:szCs w:val="26"/>
        </w:rPr>
        <w:t xml:space="preserve">ote </w:t>
      </w:r>
      <w:r w:rsidR="00640F11" w:rsidRPr="00392524">
        <w:rPr>
          <w:rFonts w:ascii="CordiaUPC" w:hAnsi="CordiaUPC" w:cs="CordiaUPC"/>
          <w:sz w:val="26"/>
          <w:szCs w:val="26"/>
          <w:lang w:bidi="th-TH"/>
        </w:rPr>
        <w:t>6</w:t>
      </w:r>
      <w:r w:rsidR="00DF59C0" w:rsidRPr="00392524">
        <w:rPr>
          <w:rFonts w:ascii="CordiaUPC" w:hAnsi="CordiaUPC" w:cs="CordiaUPC" w:hint="cs"/>
          <w:sz w:val="26"/>
          <w:szCs w:val="26"/>
        </w:rPr>
        <w:t>.</w:t>
      </w:r>
    </w:p>
    <w:p w14:paraId="6F944DE5" w14:textId="3501B093" w:rsidR="00B661CE" w:rsidRDefault="00B661CE">
      <w:pPr>
        <w:spacing w:line="240" w:lineRule="auto"/>
        <w:rPr>
          <w:rFonts w:ascii="CordiaUPC" w:hAnsi="CordiaUPC" w:cs="CordiaUPC"/>
          <w:sz w:val="26"/>
          <w:szCs w:val="26"/>
        </w:rPr>
      </w:pPr>
    </w:p>
    <w:p w14:paraId="1CDFC315" w14:textId="4F4BC1A3" w:rsidR="00AB74FB" w:rsidRDefault="00AB74FB">
      <w:pPr>
        <w:spacing w:line="240" w:lineRule="auto"/>
        <w:rPr>
          <w:rFonts w:ascii="CordiaUPC" w:hAnsi="CordiaUPC" w:cs="CordiaUPC"/>
          <w:sz w:val="26"/>
          <w:szCs w:val="26"/>
        </w:rPr>
      </w:pPr>
    </w:p>
    <w:p w14:paraId="28506F38" w14:textId="14CAAF94" w:rsidR="00AB74FB" w:rsidRDefault="00FC434A">
      <w:pPr>
        <w:spacing w:line="240" w:lineRule="auto"/>
        <w:rPr>
          <w:rFonts w:ascii="CordiaUPC" w:hAnsi="CordiaUPC" w:cs="CordiaUPC"/>
          <w:sz w:val="26"/>
          <w:szCs w:val="26"/>
        </w:rPr>
      </w:pPr>
      <w:r>
        <w:rPr>
          <w:rFonts w:ascii="CordiaUPC" w:hAnsi="CordiaUPC" w:cs="CordiaUPC"/>
          <w:sz w:val="26"/>
          <w:szCs w:val="26"/>
        </w:rPr>
        <w:br w:type="page"/>
      </w:r>
    </w:p>
    <w:p w14:paraId="40F46B7A" w14:textId="0A64709B" w:rsidR="00C07EB3" w:rsidRDefault="00C07EB3" w:rsidP="00AD7C76">
      <w:pPr>
        <w:spacing w:line="240" w:lineRule="exact"/>
        <w:ind w:left="540"/>
        <w:jc w:val="both"/>
        <w:rPr>
          <w:rFonts w:ascii="CordiaUPC" w:hAnsi="CordiaUPC" w:cs="CordiaUPC"/>
          <w:sz w:val="26"/>
          <w:szCs w:val="26"/>
        </w:rPr>
      </w:pPr>
      <w:r w:rsidRPr="00392524">
        <w:rPr>
          <w:rFonts w:ascii="CordiaUPC" w:hAnsi="CordiaUPC" w:cs="CordiaUPC" w:hint="cs"/>
          <w:sz w:val="26"/>
          <w:szCs w:val="26"/>
        </w:rPr>
        <w:lastRenderedPageBreak/>
        <w:t xml:space="preserve">Relationships with </w:t>
      </w:r>
      <w:r w:rsidR="00187073" w:rsidRPr="00392524">
        <w:rPr>
          <w:rFonts w:ascii="CordiaUPC" w:hAnsi="CordiaUPC" w:cs="CordiaUPC" w:hint="cs"/>
          <w:sz w:val="26"/>
          <w:szCs w:val="26"/>
        </w:rPr>
        <w:t xml:space="preserve">key management and other </w:t>
      </w:r>
      <w:r w:rsidRPr="00392524">
        <w:rPr>
          <w:rFonts w:ascii="CordiaUPC" w:hAnsi="CordiaUPC" w:cs="CordiaUPC" w:hint="cs"/>
          <w:sz w:val="26"/>
          <w:szCs w:val="26"/>
        </w:rPr>
        <w:t>related parties were as follows:</w:t>
      </w:r>
    </w:p>
    <w:p w14:paraId="7BCC0F78" w14:textId="77777777" w:rsidR="003D0A29" w:rsidRPr="00723649" w:rsidRDefault="003D0A29" w:rsidP="00AD7C76">
      <w:pPr>
        <w:spacing w:line="240" w:lineRule="exact"/>
        <w:ind w:left="540"/>
        <w:jc w:val="both"/>
        <w:rPr>
          <w:rFonts w:ascii="CordiaUPC" w:hAnsi="CordiaUPC" w:cs="CordiaUPC"/>
          <w:szCs w:val="22"/>
        </w:rPr>
      </w:pPr>
    </w:p>
    <w:tbl>
      <w:tblPr>
        <w:tblW w:w="9270" w:type="dxa"/>
        <w:tblInd w:w="450" w:type="dxa"/>
        <w:tblLayout w:type="fixed"/>
        <w:tblLook w:val="01E0" w:firstRow="1" w:lastRow="1" w:firstColumn="1" w:lastColumn="1" w:noHBand="0" w:noVBand="0"/>
      </w:tblPr>
      <w:tblGrid>
        <w:gridCol w:w="3330"/>
        <w:gridCol w:w="1530"/>
        <w:gridCol w:w="4410"/>
      </w:tblGrid>
      <w:tr w:rsidR="003D0A29" w:rsidRPr="00392524" w14:paraId="74439AF3" w14:textId="77777777" w:rsidTr="00F576A7">
        <w:trPr>
          <w:tblHeader/>
        </w:trPr>
        <w:tc>
          <w:tcPr>
            <w:tcW w:w="3330" w:type="dxa"/>
          </w:tcPr>
          <w:p w14:paraId="5E7A5ADD" w14:textId="77777777" w:rsidR="00187073" w:rsidRPr="00723649" w:rsidRDefault="00187073" w:rsidP="00AD7C76">
            <w:pPr>
              <w:pStyle w:val="block"/>
              <w:tabs>
                <w:tab w:val="decimal" w:pos="765"/>
              </w:tabs>
              <w:spacing w:after="0" w:line="240" w:lineRule="exact"/>
              <w:ind w:left="-18"/>
              <w:rPr>
                <w:rFonts w:ascii="CordiaUPC" w:hAnsi="CordiaUPC" w:cs="CordiaUPC"/>
                <w:sz w:val="16"/>
                <w:szCs w:val="16"/>
                <w:lang w:val="en-GB"/>
              </w:rPr>
            </w:pPr>
          </w:p>
          <w:p w14:paraId="16FCBC42" w14:textId="77777777" w:rsidR="00187073" w:rsidRPr="00723649" w:rsidRDefault="00187073" w:rsidP="00AD7C76">
            <w:pPr>
              <w:pStyle w:val="block"/>
              <w:tabs>
                <w:tab w:val="decimal" w:pos="765"/>
              </w:tabs>
              <w:spacing w:after="0" w:line="240" w:lineRule="exact"/>
              <w:ind w:left="-18"/>
              <w:rPr>
                <w:rFonts w:ascii="CordiaUPC" w:hAnsi="CordiaUPC" w:cs="CordiaUPC"/>
                <w:sz w:val="16"/>
                <w:szCs w:val="16"/>
                <w:lang w:val="en-GB"/>
              </w:rPr>
            </w:pPr>
          </w:p>
          <w:p w14:paraId="78CEFFFF" w14:textId="77777777" w:rsidR="003D0A29" w:rsidRPr="00392524" w:rsidRDefault="00215BB9" w:rsidP="00AD7C76">
            <w:pPr>
              <w:pStyle w:val="block"/>
              <w:tabs>
                <w:tab w:val="decimal" w:pos="765"/>
              </w:tabs>
              <w:spacing w:after="0" w:line="240" w:lineRule="exact"/>
              <w:ind w:left="-18"/>
              <w:rPr>
                <w:rFonts w:ascii="CordiaUPC" w:hAnsi="CordiaUPC" w:cs="CordiaUPC"/>
                <w:b/>
                <w:bCs/>
                <w:sz w:val="26"/>
                <w:szCs w:val="26"/>
                <w:lang w:val="en-GB"/>
              </w:rPr>
            </w:pPr>
            <w:r w:rsidRPr="00392524">
              <w:rPr>
                <w:rFonts w:ascii="CordiaUPC" w:hAnsi="CordiaUPC" w:cs="CordiaUPC" w:hint="cs"/>
                <w:b/>
                <w:bCs/>
                <w:sz w:val="26"/>
                <w:szCs w:val="26"/>
                <w:lang w:val="en-GB"/>
              </w:rPr>
              <w:t>Name of entity</w:t>
            </w:r>
            <w:r w:rsidR="00A570A1" w:rsidRPr="00392524">
              <w:rPr>
                <w:rFonts w:ascii="CordiaUPC" w:hAnsi="CordiaUPC" w:cs="CordiaUPC" w:hint="cs"/>
                <w:b/>
                <w:bCs/>
                <w:sz w:val="26"/>
                <w:szCs w:val="26"/>
                <w:lang w:val="en-GB"/>
              </w:rPr>
              <w:t>/</w:t>
            </w:r>
            <w:r w:rsidR="00804294" w:rsidRPr="00392524">
              <w:rPr>
                <w:rFonts w:ascii="CordiaUPC" w:hAnsi="CordiaUPC" w:cs="CordiaUPC" w:hint="cs"/>
                <w:b/>
                <w:bCs/>
                <w:sz w:val="26"/>
                <w:szCs w:val="26"/>
                <w:lang w:val="en-GB"/>
              </w:rPr>
              <w:t>Personnel</w:t>
            </w:r>
          </w:p>
        </w:tc>
        <w:tc>
          <w:tcPr>
            <w:tcW w:w="1530" w:type="dxa"/>
          </w:tcPr>
          <w:p w14:paraId="383FD98A" w14:textId="77777777" w:rsidR="003D0A29" w:rsidRPr="00392524" w:rsidRDefault="003D0A29" w:rsidP="00B519EA">
            <w:pPr>
              <w:pStyle w:val="block"/>
              <w:tabs>
                <w:tab w:val="decimal" w:pos="765"/>
              </w:tabs>
              <w:spacing w:after="0" w:line="240" w:lineRule="exact"/>
              <w:ind w:left="-18"/>
              <w:jc w:val="center"/>
              <w:rPr>
                <w:rFonts w:ascii="CordiaUPC" w:hAnsi="CordiaUPC" w:cs="CordiaUPC"/>
                <w:b/>
                <w:bCs/>
                <w:sz w:val="26"/>
                <w:szCs w:val="26"/>
                <w:lang w:val="en-GB"/>
              </w:rPr>
            </w:pPr>
            <w:r w:rsidRPr="00392524">
              <w:rPr>
                <w:rFonts w:ascii="CordiaUPC" w:hAnsi="CordiaUPC" w:cs="CordiaUPC" w:hint="cs"/>
                <w:b/>
                <w:bCs/>
                <w:sz w:val="26"/>
                <w:szCs w:val="26"/>
                <w:lang w:val="en-GB"/>
              </w:rPr>
              <w:t>Country of incorpor</w:t>
            </w:r>
            <w:r w:rsidR="005B02DD" w:rsidRPr="00392524">
              <w:rPr>
                <w:rFonts w:ascii="CordiaUPC" w:hAnsi="CordiaUPC" w:cs="CordiaUPC" w:hint="cs"/>
                <w:b/>
                <w:bCs/>
                <w:sz w:val="26"/>
                <w:szCs w:val="26"/>
                <w:lang w:val="en-GB"/>
              </w:rPr>
              <w:t>ation/ N</w:t>
            </w:r>
            <w:r w:rsidRPr="00392524">
              <w:rPr>
                <w:rFonts w:ascii="CordiaUPC" w:hAnsi="CordiaUPC" w:cs="CordiaUPC" w:hint="cs"/>
                <w:b/>
                <w:bCs/>
                <w:sz w:val="26"/>
                <w:szCs w:val="26"/>
                <w:lang w:val="en-GB"/>
              </w:rPr>
              <w:t>ationality</w:t>
            </w:r>
          </w:p>
        </w:tc>
        <w:tc>
          <w:tcPr>
            <w:tcW w:w="4410" w:type="dxa"/>
          </w:tcPr>
          <w:p w14:paraId="04895F60" w14:textId="77777777" w:rsidR="00187073" w:rsidRPr="00723649" w:rsidRDefault="00187073" w:rsidP="00AD7C76">
            <w:pPr>
              <w:pStyle w:val="block"/>
              <w:tabs>
                <w:tab w:val="decimal" w:pos="765"/>
              </w:tabs>
              <w:spacing w:after="0" w:line="240" w:lineRule="exact"/>
              <w:ind w:left="0"/>
              <w:jc w:val="thaiDistribute"/>
              <w:rPr>
                <w:rFonts w:ascii="CordiaUPC" w:hAnsi="CordiaUPC" w:cs="CordiaUPC"/>
                <w:sz w:val="16"/>
                <w:szCs w:val="16"/>
                <w:lang w:val="en-GB"/>
              </w:rPr>
            </w:pPr>
          </w:p>
          <w:p w14:paraId="251C89FE" w14:textId="77777777" w:rsidR="00187073" w:rsidRPr="00723649" w:rsidRDefault="00187073" w:rsidP="00AD7C76">
            <w:pPr>
              <w:pStyle w:val="block"/>
              <w:tabs>
                <w:tab w:val="decimal" w:pos="765"/>
              </w:tabs>
              <w:spacing w:after="0" w:line="240" w:lineRule="exact"/>
              <w:ind w:left="0"/>
              <w:jc w:val="thaiDistribute"/>
              <w:rPr>
                <w:rFonts w:ascii="CordiaUPC" w:hAnsi="CordiaUPC" w:cs="CordiaUPC"/>
                <w:sz w:val="16"/>
                <w:szCs w:val="16"/>
                <w:lang w:val="en-GB"/>
              </w:rPr>
            </w:pPr>
          </w:p>
          <w:p w14:paraId="52E69DE1" w14:textId="77777777" w:rsidR="003D0A29" w:rsidRPr="00392524" w:rsidRDefault="00215BB9" w:rsidP="00AD7C76">
            <w:pPr>
              <w:pStyle w:val="block"/>
              <w:spacing w:after="0" w:line="240" w:lineRule="exact"/>
              <w:ind w:left="-93" w:right="-114"/>
              <w:jc w:val="center"/>
              <w:rPr>
                <w:rFonts w:ascii="CordiaUPC" w:hAnsi="CordiaUPC" w:cs="CordiaUPC"/>
                <w:b/>
                <w:bCs/>
                <w:sz w:val="26"/>
                <w:szCs w:val="26"/>
                <w:lang w:val="en-GB"/>
              </w:rPr>
            </w:pPr>
            <w:r w:rsidRPr="00392524">
              <w:rPr>
                <w:rFonts w:ascii="CordiaUPC" w:hAnsi="CordiaUPC" w:cs="CordiaUPC" w:hint="cs"/>
                <w:b/>
                <w:bCs/>
                <w:sz w:val="26"/>
                <w:szCs w:val="26"/>
                <w:lang w:val="en-GB"/>
              </w:rPr>
              <w:t>Nature of relationship</w:t>
            </w:r>
          </w:p>
        </w:tc>
      </w:tr>
      <w:tr w:rsidR="00C57B1A" w:rsidRPr="00392524" w14:paraId="355518A6" w14:textId="77777777" w:rsidTr="00F576A7">
        <w:tc>
          <w:tcPr>
            <w:tcW w:w="3330" w:type="dxa"/>
          </w:tcPr>
          <w:p w14:paraId="375A5EC2" w14:textId="679EC6C3" w:rsidR="00C57B1A" w:rsidRPr="00392524" w:rsidRDefault="00C57B1A" w:rsidP="00AD7C76">
            <w:pPr>
              <w:spacing w:line="240" w:lineRule="exact"/>
              <w:rPr>
                <w:rFonts w:ascii="CordiaUPC" w:hAnsi="CordiaUPC" w:cs="CordiaUPC"/>
                <w:sz w:val="26"/>
                <w:szCs w:val="26"/>
              </w:rPr>
            </w:pPr>
            <w:r w:rsidRPr="00392524">
              <w:rPr>
                <w:rFonts w:ascii="CordiaUPC" w:hAnsi="CordiaUPC" w:cs="CordiaUPC" w:hint="cs"/>
                <w:sz w:val="26"/>
                <w:szCs w:val="26"/>
              </w:rPr>
              <w:t xml:space="preserve">Key management personnel </w:t>
            </w:r>
          </w:p>
        </w:tc>
        <w:tc>
          <w:tcPr>
            <w:tcW w:w="1530" w:type="dxa"/>
          </w:tcPr>
          <w:p w14:paraId="20F1F8D8" w14:textId="6C17F312"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rPr>
              <w:t>Thailand and other countries</w:t>
            </w:r>
          </w:p>
        </w:tc>
        <w:tc>
          <w:tcPr>
            <w:tcW w:w="4410" w:type="dxa"/>
          </w:tcPr>
          <w:p w14:paraId="7DE42B11" w14:textId="230F37FA" w:rsidR="00C57B1A" w:rsidRPr="00392524" w:rsidRDefault="00C57B1A" w:rsidP="00BF7B1C">
            <w:pPr>
              <w:pStyle w:val="block"/>
              <w:tabs>
                <w:tab w:val="decimal" w:pos="162"/>
              </w:tabs>
              <w:spacing w:after="0" w:line="240" w:lineRule="exact"/>
              <w:ind w:left="162" w:hanging="162"/>
              <w:jc w:val="thaiDistribute"/>
              <w:rPr>
                <w:rFonts w:ascii="CordiaUPC" w:hAnsi="CordiaUPC" w:cs="CordiaUPC"/>
                <w:sz w:val="26"/>
                <w:szCs w:val="26"/>
                <w:lang w:val="en-GB"/>
              </w:rPr>
            </w:pPr>
            <w:r w:rsidRPr="00392524">
              <w:rPr>
                <w:rFonts w:ascii="CordiaUPC" w:hAnsi="CordiaUPC" w:cs="CordiaUPC" w:hint="cs"/>
                <w:sz w:val="26"/>
                <w:szCs w:val="26"/>
                <w:lang w:val="en-GB"/>
              </w:rPr>
              <w:t xml:space="preserve">Persons having authority and responsibility for planning, </w:t>
            </w:r>
            <w:proofErr w:type="gramStart"/>
            <w:r w:rsidRPr="00392524">
              <w:rPr>
                <w:rFonts w:ascii="CordiaUPC" w:hAnsi="CordiaUPC" w:cs="CordiaUPC" w:hint="cs"/>
                <w:sz w:val="26"/>
                <w:szCs w:val="26"/>
                <w:lang w:val="en-GB"/>
              </w:rPr>
              <w:t>directing</w:t>
            </w:r>
            <w:proofErr w:type="gramEnd"/>
            <w:r w:rsidRPr="00392524">
              <w:rPr>
                <w:rFonts w:ascii="CordiaUPC" w:hAnsi="CordiaUPC" w:cs="CordiaUPC" w:hint="cs"/>
                <w:sz w:val="26"/>
                <w:szCs w:val="26"/>
                <w:lang w:val="en-GB"/>
              </w:rPr>
              <w:t xml:space="preserve"> and controlling the activities of the Bank, directly or indirectly, including any director (whether executive or otherwise) of the Bank and its subsidiaries</w:t>
            </w:r>
          </w:p>
        </w:tc>
      </w:tr>
      <w:tr w:rsidR="00C57B1A" w:rsidRPr="00392524" w14:paraId="2E2ABDD8" w14:textId="77777777" w:rsidTr="00F576A7">
        <w:tc>
          <w:tcPr>
            <w:tcW w:w="3330" w:type="dxa"/>
          </w:tcPr>
          <w:p w14:paraId="1C9F5A52" w14:textId="3EEBCECD" w:rsidR="00C57B1A" w:rsidRPr="00392524" w:rsidRDefault="00C57B1A" w:rsidP="00AD7C76">
            <w:pPr>
              <w:tabs>
                <w:tab w:val="left" w:pos="993"/>
              </w:tabs>
              <w:spacing w:line="240" w:lineRule="exact"/>
              <w:ind w:left="162" w:hanging="153"/>
              <w:rPr>
                <w:rFonts w:ascii="CordiaUPC" w:hAnsi="CordiaUPC" w:cs="CordiaUPC"/>
                <w:sz w:val="26"/>
                <w:szCs w:val="26"/>
              </w:rPr>
            </w:pPr>
            <w:r w:rsidRPr="00392524">
              <w:rPr>
                <w:rFonts w:ascii="CordiaUPC" w:hAnsi="CordiaUPC" w:cs="CordiaUPC" w:hint="cs"/>
                <w:sz w:val="26"/>
                <w:szCs w:val="26"/>
              </w:rPr>
              <w:t xml:space="preserve">Ministry of Finance </w:t>
            </w:r>
          </w:p>
        </w:tc>
        <w:tc>
          <w:tcPr>
            <w:tcW w:w="1530" w:type="dxa"/>
          </w:tcPr>
          <w:p w14:paraId="2858B03E" w14:textId="2146BD13"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6D6DF3B1" w14:textId="1D124B1A" w:rsidR="00C57B1A" w:rsidRPr="00392524" w:rsidRDefault="00C57B1A" w:rsidP="00AD7C76">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GB"/>
              </w:rPr>
              <w:t xml:space="preserve">The major shareholder of the Bank owning over </w:t>
            </w:r>
            <w:r w:rsidRPr="00392524">
              <w:rPr>
                <w:rFonts w:ascii="CordiaUPC" w:hAnsi="CordiaUPC" w:cs="CordiaUPC" w:hint="cs"/>
                <w:sz w:val="26"/>
                <w:szCs w:val="26"/>
                <w:lang w:val="en-US"/>
              </w:rPr>
              <w:t>10% of the Bank’s paid-up share capital</w:t>
            </w:r>
            <w:r w:rsidRPr="00392524">
              <w:rPr>
                <w:rFonts w:ascii="CordiaUPC" w:hAnsi="CordiaUPC" w:cs="CordiaUPC" w:hint="cs"/>
                <w:sz w:val="26"/>
                <w:szCs w:val="26"/>
                <w:lang w:val="en-GB"/>
              </w:rPr>
              <w:t xml:space="preserve"> </w:t>
            </w:r>
          </w:p>
        </w:tc>
      </w:tr>
      <w:tr w:rsidR="00C57B1A" w:rsidRPr="00392524" w14:paraId="2FDDC860" w14:textId="77777777" w:rsidTr="00F576A7">
        <w:tc>
          <w:tcPr>
            <w:tcW w:w="3330" w:type="dxa"/>
          </w:tcPr>
          <w:p w14:paraId="38C1DAB7" w14:textId="30A5C8DB" w:rsidR="00C57B1A" w:rsidRPr="00392524" w:rsidRDefault="00C57B1A" w:rsidP="00AD7C76">
            <w:pPr>
              <w:tabs>
                <w:tab w:val="left" w:pos="993"/>
              </w:tabs>
              <w:spacing w:line="240" w:lineRule="exact"/>
              <w:ind w:left="162" w:hanging="153"/>
              <w:rPr>
                <w:rFonts w:ascii="CordiaUPC" w:hAnsi="CordiaUPC" w:cs="CordiaUPC"/>
                <w:sz w:val="26"/>
                <w:szCs w:val="26"/>
                <w:lang w:val="en-US"/>
              </w:rPr>
            </w:pPr>
            <w:r w:rsidRPr="00392524">
              <w:rPr>
                <w:rFonts w:ascii="CordiaUPC" w:hAnsi="CordiaUPC" w:cs="CordiaUPC" w:hint="cs"/>
                <w:sz w:val="26"/>
                <w:szCs w:val="26"/>
                <w:lang w:val="en-US"/>
              </w:rPr>
              <w:t xml:space="preserve">ING Bank N.V. </w:t>
            </w:r>
          </w:p>
        </w:tc>
        <w:tc>
          <w:tcPr>
            <w:tcW w:w="1530" w:type="dxa"/>
          </w:tcPr>
          <w:p w14:paraId="7FF070C0" w14:textId="0F2C95A5"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US"/>
              </w:rPr>
              <w:t>The Netherlands</w:t>
            </w:r>
          </w:p>
        </w:tc>
        <w:tc>
          <w:tcPr>
            <w:tcW w:w="4410" w:type="dxa"/>
          </w:tcPr>
          <w:p w14:paraId="46226086" w14:textId="07F34D5F" w:rsidR="00C57B1A" w:rsidRPr="00392524" w:rsidRDefault="00C57B1A" w:rsidP="00AD7C76">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US"/>
              </w:rPr>
              <w:t xml:space="preserve">The major shareholder of the Bank owning </w:t>
            </w:r>
            <w:r w:rsidRPr="00392524">
              <w:rPr>
                <w:rFonts w:ascii="CordiaUPC" w:hAnsi="CordiaUPC" w:cs="CordiaUPC" w:hint="cs"/>
                <w:sz w:val="26"/>
                <w:szCs w:val="26"/>
                <w:lang w:val="en-GB"/>
              </w:rPr>
              <w:t xml:space="preserve">over </w:t>
            </w:r>
            <w:r w:rsidRPr="00392524">
              <w:rPr>
                <w:rFonts w:ascii="CordiaUPC" w:hAnsi="CordiaUPC" w:cs="CordiaUPC" w:hint="cs"/>
                <w:sz w:val="26"/>
                <w:szCs w:val="26"/>
                <w:lang w:val="en-US"/>
              </w:rPr>
              <w:t xml:space="preserve">10% of the Bank’s paid-up share capital </w:t>
            </w:r>
          </w:p>
        </w:tc>
      </w:tr>
      <w:tr w:rsidR="00C57B1A" w:rsidRPr="00392524" w14:paraId="5E1C7005" w14:textId="77777777" w:rsidTr="00F576A7">
        <w:tc>
          <w:tcPr>
            <w:tcW w:w="3330" w:type="dxa"/>
          </w:tcPr>
          <w:p w14:paraId="6A5CE097" w14:textId="3B4F38E2" w:rsidR="00C57B1A" w:rsidRPr="00392524" w:rsidRDefault="00C57B1A" w:rsidP="00AD7C76">
            <w:pPr>
              <w:tabs>
                <w:tab w:val="left" w:pos="993"/>
              </w:tabs>
              <w:spacing w:line="240" w:lineRule="exact"/>
              <w:ind w:left="162" w:hanging="153"/>
              <w:rPr>
                <w:rFonts w:ascii="CordiaUPC" w:hAnsi="CordiaUPC" w:cs="CordiaUPC"/>
                <w:sz w:val="26"/>
                <w:szCs w:val="26"/>
                <w:lang w:val="en-US"/>
              </w:rPr>
            </w:pPr>
            <w:proofErr w:type="spellStart"/>
            <w:r w:rsidRPr="00392524">
              <w:rPr>
                <w:rFonts w:ascii="CordiaUPC" w:hAnsi="CordiaUPC" w:cs="CordiaUPC" w:hint="cs"/>
                <w:sz w:val="26"/>
                <w:szCs w:val="26"/>
                <w:lang w:val="en-US" w:bidi="th-TH"/>
              </w:rPr>
              <w:t>Thanachart</w:t>
            </w:r>
            <w:proofErr w:type="spellEnd"/>
            <w:r w:rsidRPr="00392524">
              <w:rPr>
                <w:rFonts w:ascii="CordiaUPC" w:hAnsi="CordiaUPC" w:cs="CordiaUPC" w:hint="cs"/>
                <w:sz w:val="26"/>
                <w:szCs w:val="26"/>
                <w:lang w:val="en-US" w:bidi="th-TH"/>
              </w:rPr>
              <w:t xml:space="preserve"> Capital </w:t>
            </w:r>
            <w:r w:rsidR="00982632" w:rsidRPr="00392524">
              <w:rPr>
                <w:rFonts w:ascii="CordiaUPC" w:hAnsi="CordiaUPC" w:cs="CordiaUPC" w:hint="cs"/>
                <w:sz w:val="26"/>
                <w:szCs w:val="26"/>
                <w:lang w:val="en-US" w:bidi="th-TH"/>
              </w:rPr>
              <w:t>P</w:t>
            </w:r>
            <w:r w:rsidR="00F86690" w:rsidRPr="00392524">
              <w:rPr>
                <w:rFonts w:ascii="CordiaUPC" w:hAnsi="CordiaUPC" w:cs="CordiaUPC"/>
                <w:sz w:val="26"/>
                <w:szCs w:val="26"/>
                <w:lang w:val="en-US" w:bidi="th-TH"/>
              </w:rPr>
              <w:t>ublic Company Limited</w:t>
            </w:r>
          </w:p>
        </w:tc>
        <w:tc>
          <w:tcPr>
            <w:tcW w:w="1530" w:type="dxa"/>
          </w:tcPr>
          <w:p w14:paraId="0820F945" w14:textId="0F28789E"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74077B91" w14:textId="2FAF9C45" w:rsidR="00C57B1A" w:rsidRPr="00392524" w:rsidRDefault="00C57B1A" w:rsidP="00AD7C76">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US"/>
              </w:rPr>
              <w:t xml:space="preserve">The major shareholder of the Bank owning </w:t>
            </w:r>
            <w:r w:rsidRPr="00392524">
              <w:rPr>
                <w:rFonts w:ascii="CordiaUPC" w:hAnsi="CordiaUPC" w:cs="CordiaUPC" w:hint="cs"/>
                <w:sz w:val="26"/>
                <w:szCs w:val="26"/>
                <w:lang w:val="en-GB"/>
              </w:rPr>
              <w:t xml:space="preserve">over </w:t>
            </w:r>
            <w:r w:rsidRPr="00392524">
              <w:rPr>
                <w:rFonts w:ascii="CordiaUPC" w:hAnsi="CordiaUPC" w:cs="CordiaUPC" w:hint="cs"/>
                <w:sz w:val="26"/>
                <w:szCs w:val="26"/>
                <w:lang w:val="en-US"/>
              </w:rPr>
              <w:t>10% of the Bank’s paid-up share capital</w:t>
            </w:r>
          </w:p>
        </w:tc>
      </w:tr>
      <w:tr w:rsidR="00C57B1A" w:rsidRPr="00392524" w14:paraId="4B9192D9" w14:textId="77777777" w:rsidTr="00F576A7">
        <w:tc>
          <w:tcPr>
            <w:tcW w:w="3330" w:type="dxa"/>
          </w:tcPr>
          <w:p w14:paraId="040263E2" w14:textId="5B76A83B" w:rsidR="00C57B1A" w:rsidRPr="00392524" w:rsidRDefault="00C57B1A" w:rsidP="00AD7C76">
            <w:pPr>
              <w:tabs>
                <w:tab w:val="left" w:pos="993"/>
              </w:tabs>
              <w:spacing w:line="240" w:lineRule="exact"/>
              <w:ind w:left="162" w:hanging="135"/>
              <w:rPr>
                <w:rFonts w:ascii="CordiaUPC" w:hAnsi="CordiaUPC" w:cs="CordiaUPC"/>
                <w:sz w:val="26"/>
                <w:szCs w:val="26"/>
              </w:rPr>
            </w:pPr>
            <w:r w:rsidRPr="00392524">
              <w:rPr>
                <w:rFonts w:ascii="CordiaUPC" w:hAnsi="CordiaUPC" w:cs="CordiaUPC" w:hint="cs"/>
                <w:sz w:val="26"/>
                <w:szCs w:val="26"/>
              </w:rPr>
              <w:t>Entities whose shares have been owned or have been controlled by the Ministry of Finance</w:t>
            </w:r>
          </w:p>
        </w:tc>
        <w:tc>
          <w:tcPr>
            <w:tcW w:w="1530" w:type="dxa"/>
          </w:tcPr>
          <w:p w14:paraId="6ABE9670" w14:textId="70F9CFDA"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2C9E2F84" w14:textId="52B5DBB3" w:rsidR="00C57B1A" w:rsidRPr="00392524" w:rsidRDefault="00C57B1A" w:rsidP="00AD7C76">
            <w:pPr>
              <w:pStyle w:val="block"/>
              <w:spacing w:after="0" w:line="240" w:lineRule="exact"/>
              <w:ind w:left="162" w:right="-27" w:hanging="162"/>
              <w:jc w:val="both"/>
              <w:rPr>
                <w:rFonts w:ascii="CordiaUPC" w:hAnsi="CordiaUPC" w:cs="CordiaUPC"/>
                <w:sz w:val="26"/>
                <w:szCs w:val="26"/>
                <w:lang w:val="en-US"/>
              </w:rPr>
            </w:pPr>
            <w:r w:rsidRPr="00392524">
              <w:rPr>
                <w:rFonts w:ascii="CordiaUPC" w:hAnsi="CordiaUPC" w:cs="CordiaUPC" w:hint="cs"/>
                <w:sz w:val="26"/>
                <w:szCs w:val="26"/>
                <w:lang w:val="en-GB"/>
              </w:rPr>
              <w:t>R</w:t>
            </w:r>
            <w:r w:rsidRPr="00392524">
              <w:rPr>
                <w:rFonts w:ascii="CordiaUPC" w:hAnsi="CordiaUPC" w:cs="CordiaUPC" w:hint="cs"/>
                <w:sz w:val="26"/>
                <w:szCs w:val="26"/>
                <w:lang w:val="en-US"/>
              </w:rPr>
              <w:t>elated through the major shareholder</w:t>
            </w:r>
            <w:r w:rsidRPr="00392524">
              <w:rPr>
                <w:rFonts w:ascii="CordiaUPC" w:hAnsi="CordiaUPC" w:cs="CordiaUPC" w:hint="cs"/>
                <w:sz w:val="26"/>
                <w:szCs w:val="26"/>
                <w:lang w:val="en-GB"/>
              </w:rPr>
              <w:t xml:space="preserve"> of the Bank</w:t>
            </w:r>
            <w:r w:rsidRPr="00392524">
              <w:rPr>
                <w:rFonts w:ascii="CordiaUPC" w:hAnsi="CordiaUPC" w:cs="CordiaUPC" w:hint="cs"/>
                <w:sz w:val="26"/>
                <w:szCs w:val="26"/>
                <w:lang w:val="en-US" w:bidi="th-TH"/>
              </w:rPr>
              <w:t>,</w:t>
            </w:r>
            <w:r w:rsidRPr="00392524">
              <w:rPr>
                <w:rFonts w:ascii="CordiaUPC" w:hAnsi="CordiaUPC" w:cs="CordiaUPC" w:hint="cs"/>
                <w:sz w:val="26"/>
                <w:szCs w:val="26"/>
                <w:lang w:val="en-GB"/>
              </w:rPr>
              <w:t xml:space="preserve"> owning over </w:t>
            </w:r>
            <w:r w:rsidRPr="00392524">
              <w:rPr>
                <w:rFonts w:ascii="CordiaUPC" w:hAnsi="CordiaUPC" w:cs="CordiaUPC" w:hint="cs"/>
                <w:sz w:val="26"/>
                <w:szCs w:val="26"/>
                <w:lang w:val="en-US"/>
              </w:rPr>
              <w:t>10% of the Bank’s paid-up share capital</w:t>
            </w:r>
            <w:r w:rsidRPr="00392524">
              <w:rPr>
                <w:rFonts w:ascii="CordiaUPC" w:hAnsi="CordiaUPC" w:cs="CordiaUPC" w:hint="cs"/>
                <w:sz w:val="26"/>
                <w:szCs w:val="26"/>
                <w:lang w:val="en-GB"/>
              </w:rPr>
              <w:t xml:space="preserve"> </w:t>
            </w:r>
          </w:p>
        </w:tc>
      </w:tr>
      <w:tr w:rsidR="00C57B1A" w:rsidRPr="00392524" w14:paraId="3F09F50C" w14:textId="77777777" w:rsidTr="00F576A7">
        <w:tc>
          <w:tcPr>
            <w:tcW w:w="3330" w:type="dxa"/>
          </w:tcPr>
          <w:p w14:paraId="240DE431" w14:textId="68E990F8" w:rsidR="00C57B1A" w:rsidRPr="00392524" w:rsidRDefault="00C57B1A" w:rsidP="00AD7C76">
            <w:pPr>
              <w:tabs>
                <w:tab w:val="left" w:pos="993"/>
              </w:tabs>
              <w:spacing w:line="240" w:lineRule="exact"/>
              <w:ind w:left="162" w:right="-108" w:hanging="153"/>
              <w:rPr>
                <w:rFonts w:ascii="CordiaUPC" w:hAnsi="CordiaUPC" w:cs="CordiaUPC"/>
                <w:sz w:val="26"/>
                <w:szCs w:val="26"/>
              </w:rPr>
            </w:pPr>
            <w:proofErr w:type="spellStart"/>
            <w:r w:rsidRPr="00392524">
              <w:rPr>
                <w:rFonts w:ascii="CordiaUPC" w:hAnsi="CordiaUPC" w:cs="CordiaUPC" w:hint="cs"/>
                <w:sz w:val="26"/>
                <w:szCs w:val="26"/>
              </w:rPr>
              <w:t>Phahonyothin</w:t>
            </w:r>
            <w:proofErr w:type="spellEnd"/>
            <w:r w:rsidRPr="00392524">
              <w:rPr>
                <w:rFonts w:ascii="CordiaUPC" w:hAnsi="CordiaUPC" w:cs="CordiaUPC" w:hint="cs"/>
                <w:sz w:val="26"/>
                <w:szCs w:val="26"/>
              </w:rPr>
              <w:t xml:space="preserve"> Asset Management</w:t>
            </w:r>
            <w:r w:rsidR="00B975C6" w:rsidRPr="00392524">
              <w:rPr>
                <w:rFonts w:ascii="CordiaUPC" w:hAnsi="CordiaUPC" w:cs="CordiaUPC"/>
                <w:sz w:val="26"/>
                <w:szCs w:val="26"/>
              </w:rPr>
              <w:br/>
            </w:r>
            <w:r w:rsidRPr="00392524">
              <w:rPr>
                <w:rFonts w:ascii="CordiaUPC" w:hAnsi="CordiaUPC" w:cs="CordiaUPC" w:hint="cs"/>
                <w:sz w:val="26"/>
                <w:szCs w:val="26"/>
              </w:rPr>
              <w:t>Co., Ltd.</w:t>
            </w:r>
          </w:p>
        </w:tc>
        <w:tc>
          <w:tcPr>
            <w:tcW w:w="1530" w:type="dxa"/>
          </w:tcPr>
          <w:p w14:paraId="43F803FE" w14:textId="6B72711B" w:rsidR="00C57B1A" w:rsidRPr="00392524" w:rsidRDefault="00C57B1A" w:rsidP="00AD7C7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1CBDF919" w14:textId="1E155EE1" w:rsidR="00C57B1A" w:rsidRPr="00392524" w:rsidRDefault="00C57B1A" w:rsidP="00A06A9F">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hint="cs"/>
                <w:sz w:val="26"/>
                <w:szCs w:val="26"/>
                <w:lang w:val="en-GB"/>
              </w:rPr>
              <w:t>Subsidiary, 100% shareholding, more than 50% of directors are representatives of the Bank</w:t>
            </w:r>
          </w:p>
        </w:tc>
      </w:tr>
      <w:tr w:rsidR="00E575EB" w:rsidRPr="00392524" w14:paraId="65378E16" w14:textId="77777777" w:rsidTr="00F576A7">
        <w:tc>
          <w:tcPr>
            <w:tcW w:w="3330" w:type="dxa"/>
          </w:tcPr>
          <w:p w14:paraId="224B8C63" w14:textId="2FBE4547" w:rsidR="00E575EB" w:rsidRPr="00392524" w:rsidRDefault="00E575EB" w:rsidP="00E575EB">
            <w:pPr>
              <w:tabs>
                <w:tab w:val="left" w:pos="993"/>
              </w:tabs>
              <w:spacing w:line="240" w:lineRule="exact"/>
              <w:ind w:left="163" w:right="-108" w:hanging="180"/>
              <w:rPr>
                <w:rFonts w:ascii="CordiaUPC" w:hAnsi="CordiaUPC" w:cs="CordiaUPC"/>
                <w:sz w:val="26"/>
                <w:szCs w:val="26"/>
              </w:rPr>
            </w:pPr>
            <w:r w:rsidRPr="00392524">
              <w:rPr>
                <w:rFonts w:ascii="CordiaUPC" w:hAnsi="CordiaUPC" w:cs="CordiaUPC"/>
                <w:sz w:val="26"/>
                <w:szCs w:val="26"/>
              </w:rPr>
              <w:t>TBCO Public Company Limited</w:t>
            </w:r>
          </w:p>
        </w:tc>
        <w:tc>
          <w:tcPr>
            <w:tcW w:w="1530" w:type="dxa"/>
          </w:tcPr>
          <w:p w14:paraId="4755758D" w14:textId="012B5EB6" w:rsidR="00E575EB" w:rsidRPr="00392524" w:rsidRDefault="00E575EB" w:rsidP="00E575EB">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sz w:val="26"/>
                <w:szCs w:val="26"/>
                <w:lang w:val="en-GB"/>
              </w:rPr>
              <w:t>Thailand</w:t>
            </w:r>
          </w:p>
        </w:tc>
        <w:tc>
          <w:tcPr>
            <w:tcW w:w="4410" w:type="dxa"/>
          </w:tcPr>
          <w:p w14:paraId="348B75EB" w14:textId="77DD1194" w:rsidR="00E575EB" w:rsidRPr="00392524" w:rsidRDefault="00E575EB" w:rsidP="00A06A9F">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spacing w:val="-4"/>
                <w:sz w:val="26"/>
                <w:szCs w:val="26"/>
                <w:lang w:val="en-GB"/>
              </w:rPr>
              <w:t xml:space="preserve">Subsidiary, </w:t>
            </w:r>
            <w:proofErr w:type="spellStart"/>
            <w:r w:rsidRPr="00392524">
              <w:rPr>
                <w:rFonts w:ascii="CordiaUPC" w:hAnsi="CordiaUPC" w:cs="CordiaUPC"/>
                <w:spacing w:val="-4"/>
                <w:sz w:val="26"/>
                <w:szCs w:val="26"/>
                <w:lang w:val="en-GB"/>
              </w:rPr>
              <w:t>liqui</w:t>
            </w:r>
            <w:r w:rsidRPr="00392524">
              <w:rPr>
                <w:rFonts w:ascii="CordiaUPC" w:hAnsi="CordiaUPC" w:cs="CordiaUPC"/>
                <w:spacing w:val="-4"/>
                <w:sz w:val="26"/>
                <w:szCs w:val="26"/>
                <w:lang w:val="en-US" w:bidi="th-TH"/>
              </w:rPr>
              <w:t>dator</w:t>
            </w:r>
            <w:proofErr w:type="spellEnd"/>
            <w:r w:rsidRPr="00392524">
              <w:rPr>
                <w:rFonts w:ascii="CordiaUPC" w:hAnsi="CordiaUPC" w:cs="CordiaUPC"/>
                <w:spacing w:val="-4"/>
                <w:sz w:val="26"/>
                <w:szCs w:val="26"/>
                <w:lang w:val="en-GB"/>
              </w:rPr>
              <w:t xml:space="preserve"> </w:t>
            </w:r>
            <w:r w:rsidRPr="00392524">
              <w:rPr>
                <w:rFonts w:ascii="CordiaUPC" w:hAnsi="CordiaUPC" w:cs="CordiaUPC"/>
                <w:sz w:val="26"/>
                <w:szCs w:val="26"/>
                <w:lang w:val="en-US" w:bidi="th-TH"/>
              </w:rPr>
              <w:t>is</w:t>
            </w:r>
            <w:r w:rsidRPr="00392524">
              <w:rPr>
                <w:rFonts w:ascii="CordiaUPC" w:hAnsi="CordiaUPC" w:cs="CordiaUPC"/>
                <w:sz w:val="26"/>
                <w:szCs w:val="26"/>
                <w:lang w:val="en-GB"/>
              </w:rPr>
              <w:t xml:space="preserve"> a representative of the Bank</w:t>
            </w:r>
          </w:p>
        </w:tc>
      </w:tr>
      <w:tr w:rsidR="00E575EB" w:rsidRPr="00392524" w14:paraId="07F3CD72" w14:textId="77777777" w:rsidTr="00F576A7">
        <w:tc>
          <w:tcPr>
            <w:tcW w:w="3330" w:type="dxa"/>
          </w:tcPr>
          <w:p w14:paraId="3CC36379" w14:textId="0D477BF2" w:rsidR="00E575EB" w:rsidRPr="00392524" w:rsidRDefault="00E575EB" w:rsidP="00E575EB">
            <w:pPr>
              <w:tabs>
                <w:tab w:val="left" w:pos="993"/>
              </w:tabs>
              <w:spacing w:line="240" w:lineRule="exact"/>
              <w:ind w:left="163" w:right="-108" w:hanging="180"/>
              <w:rPr>
                <w:rFonts w:ascii="CordiaUPC" w:hAnsi="CordiaUPC" w:cs="CordiaUPC"/>
                <w:sz w:val="26"/>
                <w:szCs w:val="26"/>
                <w:cs/>
                <w:lang w:bidi="th-TH"/>
              </w:rPr>
            </w:pPr>
            <w:proofErr w:type="spellStart"/>
            <w:r w:rsidRPr="00392524">
              <w:rPr>
                <w:rFonts w:ascii="CordiaUPC" w:hAnsi="CordiaUPC" w:cs="CordiaUPC"/>
                <w:sz w:val="26"/>
                <w:szCs w:val="26"/>
              </w:rPr>
              <w:t>TMBThanachart</w:t>
            </w:r>
            <w:proofErr w:type="spellEnd"/>
            <w:r w:rsidRPr="00392524">
              <w:rPr>
                <w:rFonts w:ascii="CordiaUPC" w:hAnsi="CordiaUPC" w:cs="CordiaUPC"/>
                <w:sz w:val="26"/>
                <w:szCs w:val="26"/>
              </w:rPr>
              <w:t xml:space="preserve"> Broker Co., Ltd.</w:t>
            </w:r>
          </w:p>
        </w:tc>
        <w:tc>
          <w:tcPr>
            <w:tcW w:w="1530" w:type="dxa"/>
          </w:tcPr>
          <w:p w14:paraId="2ECBDDF8" w14:textId="0543CC9B" w:rsidR="00E575EB" w:rsidRPr="00392524" w:rsidRDefault="00E575EB" w:rsidP="00E575EB">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5E0F31BB" w14:textId="41DC41AA" w:rsidR="00E575EB" w:rsidRPr="00392524" w:rsidRDefault="00E575EB" w:rsidP="00A06A9F">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sz w:val="26"/>
                <w:szCs w:val="26"/>
                <w:lang w:val="en-GB"/>
              </w:rPr>
              <w:t>Subsidiary, 99.99% shareholding</w:t>
            </w:r>
            <w:r w:rsidRPr="00392524">
              <w:rPr>
                <w:rFonts w:ascii="CordiaUPC" w:hAnsi="CordiaUPC" w:cs="CordiaUPC"/>
                <w:spacing w:val="-4"/>
                <w:sz w:val="26"/>
                <w:szCs w:val="26"/>
                <w:lang w:val="en-GB"/>
              </w:rPr>
              <w:t>, more than 50% of</w:t>
            </w:r>
            <w:r w:rsidRPr="00392524">
              <w:rPr>
                <w:rFonts w:ascii="CordiaUPC" w:hAnsi="CordiaUPC" w:cs="CordiaUPC"/>
                <w:sz w:val="26"/>
                <w:szCs w:val="26"/>
                <w:lang w:val="en-GB"/>
              </w:rPr>
              <w:t xml:space="preserve"> directors are representatives of the Bank</w:t>
            </w:r>
          </w:p>
        </w:tc>
      </w:tr>
      <w:tr w:rsidR="00E575EB" w:rsidRPr="00E74170" w14:paraId="7E76D33A" w14:textId="77777777" w:rsidTr="00F576A7">
        <w:tc>
          <w:tcPr>
            <w:tcW w:w="3330" w:type="dxa"/>
          </w:tcPr>
          <w:p w14:paraId="2F1D4138" w14:textId="3D97999B" w:rsidR="00E575EB" w:rsidRPr="00392524" w:rsidRDefault="00E575EB" w:rsidP="00E575EB">
            <w:pPr>
              <w:tabs>
                <w:tab w:val="left" w:pos="993"/>
              </w:tabs>
              <w:spacing w:line="240" w:lineRule="exact"/>
              <w:ind w:left="162" w:right="-108" w:hanging="153"/>
              <w:rPr>
                <w:rFonts w:ascii="CordiaUPC" w:hAnsi="CordiaUPC" w:cs="CordiaUPC"/>
                <w:sz w:val="26"/>
                <w:szCs w:val="26"/>
                <w:lang w:bidi="th-TH"/>
              </w:rPr>
            </w:pPr>
            <w:r w:rsidRPr="00392524">
              <w:rPr>
                <w:rFonts w:ascii="CordiaUPC" w:hAnsi="CordiaUPC" w:cs="CordiaUPC"/>
                <w:sz w:val="26"/>
                <w:szCs w:val="26"/>
              </w:rPr>
              <w:t>TTB Consumer</w:t>
            </w:r>
            <w:r w:rsidRPr="00392524">
              <w:rPr>
                <w:rFonts w:ascii="CordiaUPC" w:hAnsi="CordiaUPC" w:cs="CordiaUPC" w:hint="cs"/>
                <w:sz w:val="26"/>
                <w:szCs w:val="26"/>
                <w:cs/>
                <w:lang w:bidi="th-TH"/>
              </w:rPr>
              <w:t xml:space="preserve"> </w:t>
            </w:r>
            <w:r w:rsidRPr="00392524">
              <w:rPr>
                <w:rFonts w:ascii="CordiaUPC" w:hAnsi="CordiaUPC" w:cs="CordiaUPC"/>
                <w:sz w:val="26"/>
                <w:szCs w:val="26"/>
              </w:rPr>
              <w:t>Company Limited</w:t>
            </w:r>
          </w:p>
        </w:tc>
        <w:tc>
          <w:tcPr>
            <w:tcW w:w="1530" w:type="dxa"/>
          </w:tcPr>
          <w:p w14:paraId="105BBAAB" w14:textId="2E4ECBF0" w:rsidR="00E575EB" w:rsidRPr="00392524" w:rsidRDefault="00E575EB" w:rsidP="00E575EB">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2A14E3E0" w14:textId="592D3277" w:rsidR="00E575EB" w:rsidRPr="00392524" w:rsidRDefault="00E575EB" w:rsidP="00A06A9F">
            <w:pPr>
              <w:pStyle w:val="block"/>
              <w:spacing w:after="0" w:line="240" w:lineRule="exact"/>
              <w:ind w:left="162" w:hanging="162"/>
              <w:jc w:val="thaiDistribute"/>
              <w:rPr>
                <w:rFonts w:ascii="CordiaUPC" w:hAnsi="CordiaUPC" w:cs="CordiaUPC"/>
                <w:sz w:val="26"/>
                <w:szCs w:val="26"/>
              </w:rPr>
            </w:pPr>
            <w:r w:rsidRPr="00392524">
              <w:rPr>
                <w:rFonts w:ascii="CordiaUPC" w:hAnsi="CordiaUPC" w:cs="CordiaUPC"/>
                <w:sz w:val="26"/>
                <w:szCs w:val="26"/>
              </w:rPr>
              <w:t>Subsidiary, 100% shareholding, more than 50% of directors are representatives of the Bank</w:t>
            </w:r>
          </w:p>
        </w:tc>
      </w:tr>
      <w:tr w:rsidR="00E74170" w14:paraId="095E21D6" w14:textId="77777777" w:rsidTr="00F576A7">
        <w:tc>
          <w:tcPr>
            <w:tcW w:w="3330" w:type="dxa"/>
          </w:tcPr>
          <w:p w14:paraId="14068575" w14:textId="0603F4C7" w:rsidR="00E74170" w:rsidRPr="00B46807" w:rsidRDefault="00E74170">
            <w:pPr>
              <w:tabs>
                <w:tab w:val="left" w:pos="993"/>
              </w:tabs>
              <w:spacing w:line="240" w:lineRule="exact"/>
              <w:ind w:left="162" w:right="-108" w:hanging="153"/>
              <w:rPr>
                <w:rFonts w:ascii="CordiaUPC" w:hAnsi="CordiaUPC" w:cs="CordiaUPC"/>
                <w:sz w:val="26"/>
                <w:szCs w:val="26"/>
              </w:rPr>
            </w:pPr>
            <w:proofErr w:type="spellStart"/>
            <w:r w:rsidRPr="00B46807">
              <w:rPr>
                <w:rFonts w:ascii="CordiaUPC" w:hAnsi="CordiaUPC" w:cs="CordiaUPC" w:hint="cs"/>
                <w:sz w:val="26"/>
                <w:szCs w:val="26"/>
              </w:rPr>
              <w:t>Thanachart</w:t>
            </w:r>
            <w:proofErr w:type="spellEnd"/>
            <w:r w:rsidRPr="00B46807">
              <w:rPr>
                <w:rFonts w:ascii="CordiaUPC" w:hAnsi="CordiaUPC" w:cs="CordiaUPC" w:hint="cs"/>
                <w:sz w:val="26"/>
                <w:szCs w:val="26"/>
              </w:rPr>
              <w:t xml:space="preserve"> Fund Management Co., Ltd.</w:t>
            </w:r>
            <w:r w:rsidR="00897673" w:rsidRPr="00B46807">
              <w:rPr>
                <w:rFonts w:ascii="CordiaUPC" w:hAnsi="CordiaUPC" w:cs="CordiaUPC"/>
                <w:sz w:val="26"/>
                <w:szCs w:val="26"/>
                <w:vertAlign w:val="superscript"/>
              </w:rPr>
              <w:t xml:space="preserve"> (1)</w:t>
            </w:r>
          </w:p>
        </w:tc>
        <w:tc>
          <w:tcPr>
            <w:tcW w:w="1530" w:type="dxa"/>
          </w:tcPr>
          <w:p w14:paraId="593A9F90" w14:textId="77777777" w:rsidR="00E74170" w:rsidRPr="00B46807" w:rsidRDefault="00E74170">
            <w:pPr>
              <w:pStyle w:val="block"/>
              <w:spacing w:after="0" w:line="240" w:lineRule="exact"/>
              <w:ind w:left="-93" w:right="-114"/>
              <w:jc w:val="center"/>
              <w:rPr>
                <w:rFonts w:ascii="CordiaUPC" w:hAnsi="CordiaUPC" w:cs="CordiaUPC"/>
                <w:sz w:val="26"/>
                <w:szCs w:val="26"/>
                <w:lang w:val="en-GB"/>
              </w:rPr>
            </w:pPr>
            <w:r w:rsidRPr="00B46807">
              <w:rPr>
                <w:rFonts w:ascii="CordiaUPC" w:hAnsi="CordiaUPC" w:cs="CordiaUPC" w:hint="cs"/>
                <w:sz w:val="26"/>
                <w:szCs w:val="26"/>
                <w:lang w:val="en-GB"/>
              </w:rPr>
              <w:t>Thailand</w:t>
            </w:r>
          </w:p>
        </w:tc>
        <w:tc>
          <w:tcPr>
            <w:tcW w:w="4410" w:type="dxa"/>
          </w:tcPr>
          <w:p w14:paraId="39082AC9" w14:textId="09D0C8FF" w:rsidR="00E74170" w:rsidRPr="00B46807" w:rsidRDefault="00651509" w:rsidP="00E74170">
            <w:pPr>
              <w:pStyle w:val="block"/>
              <w:spacing w:after="0" w:line="240" w:lineRule="exact"/>
              <w:ind w:left="162" w:hanging="162"/>
              <w:jc w:val="thaiDistribute"/>
              <w:rPr>
                <w:rFonts w:ascii="CordiaUPC" w:hAnsi="CordiaUPC" w:cs="CordiaUPC"/>
                <w:sz w:val="26"/>
                <w:szCs w:val="26"/>
              </w:rPr>
            </w:pPr>
            <w:r w:rsidRPr="00651509">
              <w:rPr>
                <w:rFonts w:ascii="CordiaUPC" w:hAnsi="CordiaUPC" w:cs="CordiaUPC"/>
                <w:sz w:val="26"/>
                <w:szCs w:val="26"/>
              </w:rPr>
              <w:t xml:space="preserve">Before 11 July 2022, </w:t>
            </w:r>
            <w:r w:rsidR="00E74170" w:rsidRPr="00B46807">
              <w:rPr>
                <w:rFonts w:ascii="CordiaUPC" w:hAnsi="CordiaUPC" w:cs="CordiaUPC" w:hint="cs"/>
                <w:sz w:val="26"/>
                <w:szCs w:val="26"/>
              </w:rPr>
              <w:t xml:space="preserve">Associated, 49.9% </w:t>
            </w:r>
            <w:r w:rsidR="00A323A8" w:rsidRPr="00A323A8">
              <w:rPr>
                <w:rFonts w:ascii="CordiaUPC" w:hAnsi="CordiaUPC" w:cs="CordiaUPC"/>
                <w:sz w:val="26"/>
                <w:szCs w:val="26"/>
              </w:rPr>
              <w:t>shareholding</w:t>
            </w:r>
            <w:r w:rsidR="00E74170" w:rsidRPr="00B46807">
              <w:rPr>
                <w:rFonts w:ascii="CordiaUPC" w:hAnsi="CordiaUPC" w:cs="CordiaUPC" w:hint="cs"/>
                <w:sz w:val="26"/>
                <w:szCs w:val="26"/>
              </w:rPr>
              <w:t>, less than 50% of directors are representatives of the Bank</w:t>
            </w:r>
          </w:p>
        </w:tc>
      </w:tr>
      <w:tr w:rsidR="00E74170" w14:paraId="739AC2EE" w14:textId="77777777" w:rsidTr="00F576A7">
        <w:tc>
          <w:tcPr>
            <w:tcW w:w="3330" w:type="dxa"/>
          </w:tcPr>
          <w:p w14:paraId="7B44C6C9" w14:textId="7A2615E6" w:rsidR="00E74170" w:rsidRPr="00B46807" w:rsidRDefault="00E74170" w:rsidP="00E74170">
            <w:pPr>
              <w:tabs>
                <w:tab w:val="left" w:pos="993"/>
              </w:tabs>
              <w:spacing w:line="240" w:lineRule="exact"/>
              <w:ind w:left="162" w:right="-108" w:hanging="153"/>
              <w:rPr>
                <w:rFonts w:ascii="CordiaUPC" w:hAnsi="CordiaUPC" w:cs="CordiaUPC"/>
                <w:sz w:val="26"/>
                <w:szCs w:val="26"/>
              </w:rPr>
            </w:pPr>
            <w:r w:rsidRPr="00B46807">
              <w:rPr>
                <w:rFonts w:ascii="CordiaUPC" w:hAnsi="CordiaUPC" w:cs="CordiaUPC" w:hint="cs"/>
                <w:sz w:val="26"/>
                <w:szCs w:val="26"/>
              </w:rPr>
              <w:t>TMB Asset Management Co., Ltd.</w:t>
            </w:r>
            <w:r w:rsidR="00897673" w:rsidRPr="00B46807">
              <w:rPr>
                <w:rFonts w:ascii="CordiaUPC" w:hAnsi="CordiaUPC" w:cs="CordiaUPC"/>
                <w:sz w:val="26"/>
                <w:szCs w:val="26"/>
                <w:vertAlign w:val="superscript"/>
              </w:rPr>
              <w:t xml:space="preserve"> (1)</w:t>
            </w:r>
          </w:p>
        </w:tc>
        <w:tc>
          <w:tcPr>
            <w:tcW w:w="1530" w:type="dxa"/>
          </w:tcPr>
          <w:p w14:paraId="188B0821" w14:textId="77777777" w:rsidR="00E74170" w:rsidRPr="00B46807" w:rsidRDefault="00E74170">
            <w:pPr>
              <w:pStyle w:val="block"/>
              <w:spacing w:after="0" w:line="240" w:lineRule="exact"/>
              <w:ind w:left="-93" w:right="-114"/>
              <w:jc w:val="center"/>
              <w:rPr>
                <w:rFonts w:ascii="CordiaUPC" w:hAnsi="CordiaUPC" w:cs="CordiaUPC"/>
                <w:sz w:val="26"/>
                <w:szCs w:val="26"/>
                <w:lang w:val="en-GB"/>
              </w:rPr>
            </w:pPr>
            <w:r w:rsidRPr="00B46807">
              <w:rPr>
                <w:rFonts w:ascii="CordiaUPC" w:hAnsi="CordiaUPC" w:cs="CordiaUPC" w:hint="cs"/>
                <w:sz w:val="26"/>
                <w:szCs w:val="26"/>
                <w:lang w:val="en-GB"/>
              </w:rPr>
              <w:t>Thailand</w:t>
            </w:r>
          </w:p>
        </w:tc>
        <w:tc>
          <w:tcPr>
            <w:tcW w:w="4410" w:type="dxa"/>
          </w:tcPr>
          <w:p w14:paraId="28C39E40" w14:textId="2E87E6AB" w:rsidR="00E74170" w:rsidRPr="00B46807" w:rsidRDefault="00C5578A" w:rsidP="00E74170">
            <w:pPr>
              <w:pStyle w:val="block"/>
              <w:spacing w:after="0" w:line="240" w:lineRule="exact"/>
              <w:ind w:left="162" w:hanging="162"/>
              <w:jc w:val="thaiDistribute"/>
              <w:rPr>
                <w:rFonts w:ascii="CordiaUPC" w:hAnsi="CordiaUPC" w:cs="CordiaUPC"/>
                <w:sz w:val="26"/>
                <w:szCs w:val="26"/>
              </w:rPr>
            </w:pPr>
            <w:r w:rsidRPr="00C5578A">
              <w:rPr>
                <w:rFonts w:ascii="CordiaUPC" w:hAnsi="CordiaUPC" w:cs="CordiaUPC"/>
                <w:sz w:val="26"/>
                <w:szCs w:val="26"/>
              </w:rPr>
              <w:t xml:space="preserve">Before 11 July 2022, </w:t>
            </w:r>
            <w:r w:rsidR="00E74170" w:rsidRPr="00B46807">
              <w:rPr>
                <w:rFonts w:ascii="CordiaUPC" w:hAnsi="CordiaUPC" w:cs="CordiaUPC" w:hint="cs"/>
                <w:sz w:val="26"/>
                <w:szCs w:val="26"/>
              </w:rPr>
              <w:t>Associated,</w:t>
            </w:r>
            <w:r w:rsidR="00897673" w:rsidRPr="00B46807">
              <w:rPr>
                <w:rFonts w:ascii="CordiaUPC" w:hAnsi="CordiaUPC" w:cs="CordiaUPC"/>
                <w:sz w:val="26"/>
                <w:szCs w:val="26"/>
              </w:rPr>
              <w:t xml:space="preserve"> </w:t>
            </w:r>
            <w:r w:rsidR="00E74170" w:rsidRPr="00B46807">
              <w:rPr>
                <w:rFonts w:ascii="CordiaUPC" w:hAnsi="CordiaUPC" w:cs="CordiaUPC" w:hint="cs"/>
                <w:sz w:val="26"/>
                <w:szCs w:val="26"/>
              </w:rPr>
              <w:t>35% shareholding, less than 50% of directors are representatives of the Bank</w:t>
            </w:r>
          </w:p>
        </w:tc>
      </w:tr>
      <w:tr w:rsidR="00E575EB" w:rsidRPr="00392524" w14:paraId="6DABB094" w14:textId="77777777" w:rsidTr="00F576A7">
        <w:tc>
          <w:tcPr>
            <w:tcW w:w="3330" w:type="dxa"/>
          </w:tcPr>
          <w:p w14:paraId="2F924385" w14:textId="1B7E9877" w:rsidR="00E575EB" w:rsidRPr="00B46807" w:rsidRDefault="00F455EC" w:rsidP="001C1EE3">
            <w:pPr>
              <w:spacing w:line="240" w:lineRule="exact"/>
              <w:ind w:left="160" w:hanging="180"/>
              <w:rPr>
                <w:rFonts w:ascii="CordiaUPC" w:hAnsi="CordiaUPC" w:cs="CordiaUPC"/>
                <w:sz w:val="26"/>
                <w:szCs w:val="26"/>
                <w:vertAlign w:val="superscript"/>
                <w:cs/>
                <w:lang w:bidi="th-TH"/>
              </w:rPr>
            </w:pPr>
            <w:proofErr w:type="spellStart"/>
            <w:r w:rsidRPr="00B46807">
              <w:rPr>
                <w:rFonts w:ascii="CordiaUPC" w:hAnsi="CordiaUPC" w:cs="CordiaUPC"/>
                <w:sz w:val="26"/>
                <w:szCs w:val="26"/>
              </w:rPr>
              <w:t>Eastspring</w:t>
            </w:r>
            <w:proofErr w:type="spellEnd"/>
            <w:r w:rsidRPr="00B46807">
              <w:rPr>
                <w:rFonts w:ascii="CordiaUPC" w:hAnsi="CordiaUPC" w:cs="CordiaUPC"/>
                <w:sz w:val="26"/>
                <w:szCs w:val="26"/>
              </w:rPr>
              <w:t xml:space="preserve"> Asset Management (Thailand) </w:t>
            </w:r>
            <w:r w:rsidRPr="00B46807">
              <w:rPr>
                <w:rFonts w:ascii="CordiaUPC" w:hAnsi="CordiaUPC" w:cs="CordiaUPC" w:hint="cs"/>
                <w:sz w:val="26"/>
                <w:szCs w:val="26"/>
              </w:rPr>
              <w:t>Co., Ltd.</w:t>
            </w:r>
            <w:r w:rsidRPr="00B46807">
              <w:rPr>
                <w:rFonts w:ascii="CordiaUPC" w:hAnsi="CordiaUPC" w:cs="CordiaUPC"/>
                <w:sz w:val="26"/>
                <w:szCs w:val="26"/>
                <w:vertAlign w:val="superscript"/>
              </w:rPr>
              <w:t xml:space="preserve"> (1)</w:t>
            </w:r>
          </w:p>
        </w:tc>
        <w:tc>
          <w:tcPr>
            <w:tcW w:w="1530" w:type="dxa"/>
          </w:tcPr>
          <w:p w14:paraId="19350B14" w14:textId="137E01A4" w:rsidR="00E575EB" w:rsidRPr="00B46807" w:rsidRDefault="00E575EB" w:rsidP="00E575EB">
            <w:pPr>
              <w:pStyle w:val="block"/>
              <w:spacing w:after="0" w:line="240" w:lineRule="exact"/>
              <w:ind w:left="-93" w:right="-114"/>
              <w:jc w:val="center"/>
              <w:rPr>
                <w:rFonts w:ascii="CordiaUPC" w:hAnsi="CordiaUPC" w:cs="CordiaUPC"/>
                <w:sz w:val="26"/>
                <w:szCs w:val="26"/>
                <w:lang w:val="en-GB"/>
              </w:rPr>
            </w:pPr>
            <w:r w:rsidRPr="00B46807">
              <w:rPr>
                <w:rFonts w:ascii="CordiaUPC" w:hAnsi="CordiaUPC" w:cs="CordiaUPC" w:hint="cs"/>
                <w:sz w:val="26"/>
                <w:szCs w:val="26"/>
                <w:lang w:val="en-GB"/>
              </w:rPr>
              <w:t>Thailand</w:t>
            </w:r>
          </w:p>
        </w:tc>
        <w:tc>
          <w:tcPr>
            <w:tcW w:w="4410" w:type="dxa"/>
          </w:tcPr>
          <w:p w14:paraId="22F6B5DD" w14:textId="4086C33A" w:rsidR="00E575EB" w:rsidRPr="00B46807" w:rsidRDefault="00E575EB" w:rsidP="00A06A9F">
            <w:pPr>
              <w:pStyle w:val="block"/>
              <w:spacing w:after="0" w:line="240" w:lineRule="exact"/>
              <w:ind w:left="162" w:hanging="162"/>
              <w:jc w:val="thaiDistribute"/>
              <w:rPr>
                <w:rFonts w:ascii="CordiaUPC" w:hAnsi="CordiaUPC" w:cs="CordiaUPC"/>
                <w:sz w:val="26"/>
                <w:szCs w:val="26"/>
                <w:lang w:val="en-GB"/>
              </w:rPr>
            </w:pPr>
            <w:r w:rsidRPr="00B46807">
              <w:rPr>
                <w:rFonts w:ascii="CordiaUPC" w:hAnsi="CordiaUPC" w:cs="CordiaUPC"/>
                <w:sz w:val="26"/>
                <w:szCs w:val="26"/>
                <w:lang w:val="en-US" w:bidi="th-TH"/>
              </w:rPr>
              <w:t>Associated</w:t>
            </w:r>
            <w:r w:rsidRPr="00B46807">
              <w:rPr>
                <w:rFonts w:ascii="CordiaUPC" w:hAnsi="CordiaUPC" w:cs="CordiaUPC" w:hint="cs"/>
                <w:sz w:val="26"/>
                <w:szCs w:val="26"/>
                <w:lang w:val="en-GB"/>
              </w:rPr>
              <w:t xml:space="preserve">, </w:t>
            </w:r>
            <w:r w:rsidR="00897673" w:rsidRPr="00B46807">
              <w:rPr>
                <w:rFonts w:ascii="CordiaUPC" w:hAnsi="CordiaUPC" w:cs="CordiaUPC"/>
                <w:sz w:val="26"/>
                <w:szCs w:val="26"/>
                <w:lang w:val="en-US" w:bidi="th-TH"/>
              </w:rPr>
              <w:t>40.5</w:t>
            </w:r>
            <w:r w:rsidRPr="00B46807">
              <w:rPr>
                <w:rFonts w:ascii="CordiaUPC" w:hAnsi="CordiaUPC" w:cs="CordiaUPC" w:hint="cs"/>
                <w:sz w:val="26"/>
                <w:szCs w:val="26"/>
                <w:lang w:val="en-GB"/>
              </w:rPr>
              <w:t xml:space="preserve">% shareholding, less than 50% of directors are representatives of the </w:t>
            </w:r>
            <w:r w:rsidRPr="00B46807">
              <w:rPr>
                <w:rFonts w:ascii="CordiaUPC" w:hAnsi="CordiaUPC" w:cs="CordiaUPC"/>
                <w:sz w:val="26"/>
                <w:szCs w:val="26"/>
                <w:lang w:val="en-GB"/>
              </w:rPr>
              <w:t>Bank</w:t>
            </w:r>
          </w:p>
        </w:tc>
      </w:tr>
    </w:tbl>
    <w:p w14:paraId="68843F22" w14:textId="77777777" w:rsidR="002C1994" w:rsidRDefault="002C1994" w:rsidP="00AD7C76">
      <w:pPr>
        <w:spacing w:line="240" w:lineRule="exact"/>
        <w:ind w:left="540"/>
        <w:jc w:val="both"/>
        <w:rPr>
          <w:rFonts w:ascii="CordiaUPC" w:eastAsia="Calibri" w:hAnsi="CordiaUPC" w:cs="CordiaUPC"/>
          <w:color w:val="FF0000"/>
          <w:sz w:val="20"/>
          <w:vertAlign w:val="superscript"/>
        </w:rPr>
      </w:pPr>
    </w:p>
    <w:p w14:paraId="25C67630" w14:textId="4F2C3FA6" w:rsidR="008F53BB" w:rsidRPr="00B46807" w:rsidRDefault="002C1994" w:rsidP="00B46807">
      <w:pPr>
        <w:spacing w:line="240" w:lineRule="exact"/>
        <w:ind w:left="720" w:hanging="180"/>
        <w:jc w:val="both"/>
        <w:rPr>
          <w:rFonts w:ascii="CordiaUPC" w:hAnsi="CordiaUPC" w:cs="CordiaUPC"/>
          <w:sz w:val="26"/>
          <w:szCs w:val="26"/>
          <w:lang w:val="en-US"/>
        </w:rPr>
      </w:pPr>
      <w:r w:rsidRPr="00B46807">
        <w:rPr>
          <w:rFonts w:ascii="CordiaUPC" w:eastAsia="Calibri" w:hAnsi="CordiaUPC" w:cs="CordiaUPC"/>
          <w:szCs w:val="22"/>
          <w:vertAlign w:val="superscript"/>
        </w:rPr>
        <w:t>(</w:t>
      </w:r>
      <w:r w:rsidR="00F455EC" w:rsidRPr="00B46807">
        <w:rPr>
          <w:rFonts w:ascii="CordiaUPC" w:eastAsia="Calibri" w:hAnsi="CordiaUPC" w:cs="CordiaUPC"/>
          <w:szCs w:val="22"/>
          <w:vertAlign w:val="superscript"/>
        </w:rPr>
        <w:t>1</w:t>
      </w:r>
      <w:r w:rsidRPr="00B46807">
        <w:rPr>
          <w:rFonts w:ascii="CordiaUPC" w:eastAsia="Calibri" w:hAnsi="CordiaUPC" w:cs="CordiaUPC"/>
          <w:szCs w:val="22"/>
          <w:vertAlign w:val="superscript"/>
        </w:rPr>
        <w:t>)</w:t>
      </w:r>
      <w:r w:rsidRPr="00B46807">
        <w:rPr>
          <w:rFonts w:ascii="CordiaUPC" w:hAnsi="CordiaUPC" w:cs="CordiaUPC" w:hint="cs"/>
          <w:sz w:val="24"/>
          <w:szCs w:val="24"/>
        </w:rPr>
        <w:t xml:space="preserve"> </w:t>
      </w:r>
      <w:proofErr w:type="spellStart"/>
      <w:r w:rsidR="002B273D" w:rsidRPr="00B46807">
        <w:rPr>
          <w:rFonts w:ascii="CordiaUPC" w:hAnsi="CordiaUPC" w:cs="CordiaUPC"/>
          <w:szCs w:val="22"/>
        </w:rPr>
        <w:t>Eastspring</w:t>
      </w:r>
      <w:proofErr w:type="spellEnd"/>
      <w:r w:rsidR="002B273D" w:rsidRPr="00B46807">
        <w:rPr>
          <w:rFonts w:ascii="CordiaUPC" w:hAnsi="CordiaUPC" w:cs="CordiaUPC"/>
          <w:szCs w:val="22"/>
        </w:rPr>
        <w:t xml:space="preserve"> Asset Management (Thailand) Co., Ltd. </w:t>
      </w:r>
      <w:r w:rsidR="00FE650E" w:rsidRPr="00FE650E">
        <w:rPr>
          <w:rFonts w:ascii="CordiaUPC" w:hAnsi="CordiaUPC" w:cs="CordiaUPC"/>
          <w:szCs w:val="22"/>
        </w:rPr>
        <w:t xml:space="preserve">is a new company formed under the amalgamation </w:t>
      </w:r>
      <w:r w:rsidR="00FE650E">
        <w:rPr>
          <w:rFonts w:ascii="CordiaUPC" w:hAnsi="CordiaUPC" w:cs="CordiaUPC"/>
          <w:szCs w:val="22"/>
        </w:rPr>
        <w:t xml:space="preserve">of </w:t>
      </w:r>
      <w:r w:rsidRPr="00B46807">
        <w:rPr>
          <w:rFonts w:ascii="CordiaUPC" w:hAnsi="CordiaUPC" w:cs="CordiaUPC" w:hint="cs"/>
          <w:szCs w:val="22"/>
        </w:rPr>
        <w:t xml:space="preserve">TMB Asset Management Co., Ltd. and </w:t>
      </w:r>
      <w:proofErr w:type="spellStart"/>
      <w:r w:rsidRPr="00B46807">
        <w:rPr>
          <w:rFonts w:ascii="CordiaUPC" w:hAnsi="CordiaUPC" w:cs="CordiaUPC" w:hint="cs"/>
          <w:szCs w:val="22"/>
        </w:rPr>
        <w:t>Thanachart</w:t>
      </w:r>
      <w:proofErr w:type="spellEnd"/>
      <w:r w:rsidRPr="00B46807">
        <w:rPr>
          <w:rFonts w:ascii="CordiaUPC" w:hAnsi="CordiaUPC" w:cs="CordiaUPC" w:hint="cs"/>
          <w:szCs w:val="22"/>
        </w:rPr>
        <w:t xml:space="preserve"> Fund Management Co., Ltd.</w:t>
      </w:r>
      <w:r w:rsidRPr="00B46807">
        <w:rPr>
          <w:rFonts w:ascii="CordiaUPC" w:hAnsi="CordiaUPC" w:cs="CordiaUPC"/>
          <w:szCs w:val="22"/>
        </w:rPr>
        <w:t xml:space="preserve"> on 11 July 2022.</w:t>
      </w:r>
    </w:p>
    <w:p w14:paraId="09F1D613" w14:textId="7B177F63" w:rsidR="00EA70D9" w:rsidRPr="00070C42" w:rsidRDefault="00EA70D9">
      <w:pPr>
        <w:spacing w:line="240" w:lineRule="auto"/>
        <w:rPr>
          <w:rFonts w:ascii="CordiaUPC" w:hAnsi="CordiaUPC" w:cs="CordiaUPC"/>
          <w:sz w:val="14"/>
          <w:szCs w:val="14"/>
          <w:lang w:val="en-AU"/>
        </w:rPr>
      </w:pPr>
    </w:p>
    <w:p w14:paraId="20CD1EAB" w14:textId="75599D3B" w:rsidR="002B7133" w:rsidRPr="00392524" w:rsidRDefault="002B7133" w:rsidP="00AD7C76">
      <w:pPr>
        <w:pStyle w:val="block"/>
        <w:spacing w:after="0" w:line="240" w:lineRule="exact"/>
        <w:ind w:left="0" w:firstLine="547"/>
        <w:jc w:val="both"/>
        <w:rPr>
          <w:rFonts w:ascii="CordiaUPC" w:hAnsi="CordiaUPC" w:cs="CordiaUPC"/>
          <w:sz w:val="26"/>
          <w:szCs w:val="26"/>
        </w:rPr>
      </w:pPr>
      <w:r w:rsidRPr="00392524">
        <w:rPr>
          <w:rFonts w:ascii="CordiaUPC" w:hAnsi="CordiaUPC" w:cs="CordiaUPC" w:hint="cs"/>
          <w:sz w:val="26"/>
          <w:szCs w:val="26"/>
        </w:rPr>
        <w:t xml:space="preserve">The pricing policies for </w:t>
      </w:r>
      <w:proofErr w:type="gramStart"/>
      <w:r w:rsidRPr="00392524">
        <w:rPr>
          <w:rFonts w:ascii="CordiaUPC" w:hAnsi="CordiaUPC" w:cs="CordiaUPC" w:hint="cs"/>
          <w:sz w:val="26"/>
          <w:szCs w:val="26"/>
        </w:rPr>
        <w:t>particular types</w:t>
      </w:r>
      <w:proofErr w:type="gramEnd"/>
      <w:r w:rsidRPr="00392524">
        <w:rPr>
          <w:rFonts w:ascii="CordiaUPC" w:hAnsi="CordiaUPC" w:cs="CordiaUPC" w:hint="cs"/>
          <w:sz w:val="26"/>
          <w:szCs w:val="26"/>
        </w:rPr>
        <w:t xml:space="preserve"> of transactions </w:t>
      </w:r>
      <w:r w:rsidR="000C5A25" w:rsidRPr="00392524">
        <w:rPr>
          <w:rFonts w:ascii="CordiaUPC" w:hAnsi="CordiaUPC" w:cs="CordiaUPC" w:hint="cs"/>
          <w:sz w:val="26"/>
          <w:szCs w:val="26"/>
        </w:rPr>
        <w:t>a</w:t>
      </w:r>
      <w:r w:rsidRPr="00392524">
        <w:rPr>
          <w:rFonts w:ascii="CordiaUPC" w:hAnsi="CordiaUPC" w:cs="CordiaUPC" w:hint="cs"/>
          <w:sz w:val="26"/>
          <w:szCs w:val="26"/>
        </w:rPr>
        <w:t>re explained further below:</w:t>
      </w:r>
    </w:p>
    <w:p w14:paraId="781E5BB0" w14:textId="77777777" w:rsidR="00634C97" w:rsidRPr="00723649" w:rsidRDefault="00634C97" w:rsidP="00AD7C76">
      <w:pPr>
        <w:spacing w:line="240" w:lineRule="exact"/>
        <w:ind w:left="540"/>
        <w:jc w:val="both"/>
        <w:rPr>
          <w:rFonts w:ascii="CordiaUPC" w:hAnsi="CordiaUPC" w:cs="CordiaUPC"/>
          <w:szCs w:val="22"/>
          <w:cs/>
          <w:lang w:val="en-US" w:bidi="th-TH"/>
        </w:rPr>
      </w:pPr>
    </w:p>
    <w:tbl>
      <w:tblPr>
        <w:tblW w:w="9270" w:type="dxa"/>
        <w:tblInd w:w="450" w:type="dxa"/>
        <w:tblLayout w:type="fixed"/>
        <w:tblLook w:val="0000" w:firstRow="0" w:lastRow="0" w:firstColumn="0" w:lastColumn="0" w:noHBand="0" w:noVBand="0"/>
      </w:tblPr>
      <w:tblGrid>
        <w:gridCol w:w="4338"/>
        <w:gridCol w:w="4932"/>
      </w:tblGrid>
      <w:tr w:rsidR="001D7F72" w:rsidRPr="00392524" w14:paraId="4D844FB8" w14:textId="77777777" w:rsidTr="00AF6E79">
        <w:trPr>
          <w:trHeight w:val="272"/>
          <w:tblHeader/>
        </w:trPr>
        <w:tc>
          <w:tcPr>
            <w:tcW w:w="4338" w:type="dxa"/>
          </w:tcPr>
          <w:p w14:paraId="3FB05969" w14:textId="77777777" w:rsidR="001D7F72" w:rsidRPr="00392524" w:rsidRDefault="001D7F72" w:rsidP="00AD7C76">
            <w:pPr>
              <w:spacing w:line="240" w:lineRule="exact"/>
              <w:ind w:right="-108"/>
              <w:jc w:val="both"/>
              <w:rPr>
                <w:rFonts w:ascii="CordiaUPC" w:hAnsi="CordiaUPC" w:cs="CordiaUPC"/>
                <w:b/>
                <w:bCs/>
                <w:sz w:val="26"/>
                <w:szCs w:val="26"/>
              </w:rPr>
            </w:pPr>
            <w:r w:rsidRPr="00392524">
              <w:rPr>
                <w:rFonts w:ascii="CordiaUPC" w:hAnsi="CordiaUPC" w:cs="CordiaUPC" w:hint="cs"/>
                <w:b/>
                <w:bCs/>
                <w:sz w:val="26"/>
                <w:szCs w:val="26"/>
              </w:rPr>
              <w:t>Transactions</w:t>
            </w:r>
          </w:p>
        </w:tc>
        <w:tc>
          <w:tcPr>
            <w:tcW w:w="4932" w:type="dxa"/>
          </w:tcPr>
          <w:p w14:paraId="6B62EF54" w14:textId="77777777" w:rsidR="001D7F72" w:rsidRPr="00392524" w:rsidRDefault="001D7F72" w:rsidP="00AD7C76">
            <w:pPr>
              <w:spacing w:line="240" w:lineRule="exact"/>
              <w:ind w:right="-18"/>
              <w:rPr>
                <w:rFonts w:ascii="CordiaUPC" w:hAnsi="CordiaUPC" w:cs="CordiaUPC"/>
                <w:b/>
                <w:bCs/>
                <w:sz w:val="26"/>
                <w:szCs w:val="26"/>
              </w:rPr>
            </w:pPr>
            <w:r w:rsidRPr="00392524">
              <w:rPr>
                <w:rFonts w:ascii="CordiaUPC" w:hAnsi="CordiaUPC" w:cs="CordiaUPC" w:hint="cs"/>
                <w:b/>
                <w:bCs/>
                <w:sz w:val="26"/>
                <w:szCs w:val="26"/>
              </w:rPr>
              <w:t>Pricing policies</w:t>
            </w:r>
          </w:p>
        </w:tc>
      </w:tr>
      <w:tr w:rsidR="00C57B1A" w:rsidRPr="00392524" w14:paraId="169255D6" w14:textId="77777777" w:rsidTr="00AF6E79">
        <w:trPr>
          <w:trHeight w:val="20"/>
        </w:trPr>
        <w:tc>
          <w:tcPr>
            <w:tcW w:w="4338" w:type="dxa"/>
          </w:tcPr>
          <w:p w14:paraId="67F31664" w14:textId="31CDAB74" w:rsidR="00C57B1A" w:rsidRPr="00392524" w:rsidRDefault="00C57B1A" w:rsidP="00AD7C76">
            <w:pPr>
              <w:spacing w:line="240" w:lineRule="exact"/>
              <w:ind w:right="-108"/>
              <w:jc w:val="both"/>
              <w:rPr>
                <w:rFonts w:ascii="CordiaUPC" w:hAnsi="CordiaUPC" w:cs="CordiaUPC"/>
                <w:sz w:val="26"/>
                <w:szCs w:val="26"/>
              </w:rPr>
            </w:pPr>
            <w:r w:rsidRPr="00392524">
              <w:rPr>
                <w:rFonts w:ascii="CordiaUPC" w:hAnsi="CordiaUPC" w:cs="CordiaUPC" w:hint="cs"/>
                <w:sz w:val="26"/>
                <w:szCs w:val="26"/>
              </w:rPr>
              <w:t xml:space="preserve">Interest rates of loans </w:t>
            </w:r>
          </w:p>
        </w:tc>
        <w:tc>
          <w:tcPr>
            <w:tcW w:w="4932" w:type="dxa"/>
          </w:tcPr>
          <w:p w14:paraId="73AEDE48" w14:textId="7631BD4E" w:rsidR="00C57B1A" w:rsidRPr="00392524" w:rsidRDefault="00C57B1A" w:rsidP="00AD7C76">
            <w:pPr>
              <w:spacing w:line="240" w:lineRule="exact"/>
              <w:ind w:left="252" w:right="-18" w:hanging="252"/>
              <w:jc w:val="thaiDistribute"/>
              <w:rPr>
                <w:rFonts w:ascii="CordiaUPC" w:hAnsi="CordiaUPC" w:cs="CordiaUPC"/>
                <w:sz w:val="26"/>
                <w:szCs w:val="26"/>
              </w:rPr>
            </w:pPr>
            <w:r w:rsidRPr="00392524">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C57B1A" w:rsidRPr="00392524" w14:paraId="7964CF81" w14:textId="77777777" w:rsidTr="00AF6E79">
        <w:trPr>
          <w:trHeight w:val="20"/>
        </w:trPr>
        <w:tc>
          <w:tcPr>
            <w:tcW w:w="4338" w:type="dxa"/>
          </w:tcPr>
          <w:p w14:paraId="06F3B8F4" w14:textId="23A22DF9" w:rsidR="00C57B1A" w:rsidRPr="00392524" w:rsidRDefault="00C57B1A" w:rsidP="00AD7C76">
            <w:pPr>
              <w:spacing w:line="240" w:lineRule="exact"/>
              <w:ind w:right="-108"/>
              <w:jc w:val="both"/>
              <w:rPr>
                <w:rFonts w:ascii="CordiaUPC" w:hAnsi="CordiaUPC" w:cs="CordiaUPC"/>
                <w:sz w:val="26"/>
                <w:szCs w:val="26"/>
              </w:rPr>
            </w:pPr>
            <w:r w:rsidRPr="00392524">
              <w:rPr>
                <w:rFonts w:ascii="CordiaUPC" w:hAnsi="CordiaUPC" w:cs="CordiaUPC" w:hint="cs"/>
                <w:sz w:val="26"/>
                <w:szCs w:val="26"/>
              </w:rPr>
              <w:t>Fee and service income</w:t>
            </w:r>
          </w:p>
        </w:tc>
        <w:tc>
          <w:tcPr>
            <w:tcW w:w="4932" w:type="dxa"/>
          </w:tcPr>
          <w:p w14:paraId="4F0B23AF" w14:textId="2295A3B9" w:rsidR="00C57B1A" w:rsidRPr="00392524" w:rsidRDefault="00C57B1A" w:rsidP="00AD7C76">
            <w:pPr>
              <w:spacing w:line="240" w:lineRule="exact"/>
              <w:ind w:left="252" w:right="-18" w:hanging="252"/>
              <w:jc w:val="thaiDistribute"/>
              <w:rPr>
                <w:rFonts w:ascii="CordiaUPC" w:hAnsi="CordiaUPC" w:cs="CordiaUPC"/>
                <w:sz w:val="26"/>
                <w:szCs w:val="26"/>
              </w:rPr>
            </w:pPr>
            <w:r w:rsidRPr="00392524">
              <w:rPr>
                <w:rFonts w:ascii="CordiaUPC" w:hAnsi="CordiaUPC" w:cs="CordiaUPC" w:hint="cs"/>
                <w:sz w:val="26"/>
                <w:szCs w:val="26"/>
              </w:rPr>
              <w:t xml:space="preserve">Registrar and related services, money transfer </w:t>
            </w:r>
            <w:r w:rsidRPr="00392524">
              <w:rPr>
                <w:rFonts w:ascii="CordiaUPC" w:hAnsi="CordiaUPC" w:cs="CordiaUPC" w:hint="cs"/>
                <w:spacing w:val="-6"/>
                <w:sz w:val="26"/>
                <w:szCs w:val="26"/>
              </w:rPr>
              <w:t xml:space="preserve">services for unit holders, agents and support services for funds managed by its </w:t>
            </w:r>
            <w:r w:rsidRPr="00392524">
              <w:rPr>
                <w:rFonts w:ascii="CordiaUPC" w:hAnsi="CordiaUPC" w:cs="CordiaUPC" w:hint="cs"/>
                <w:sz w:val="26"/>
                <w:szCs w:val="26"/>
              </w:rPr>
              <w:t>associate</w:t>
            </w:r>
            <w:r w:rsidR="006C4CAC">
              <w:rPr>
                <w:rFonts w:ascii="CordiaUPC" w:hAnsi="CordiaUPC" w:cs="CordiaUPC"/>
                <w:sz w:val="26"/>
                <w:szCs w:val="26"/>
              </w:rPr>
              <w:t>s</w:t>
            </w:r>
            <w:r w:rsidRPr="00392524">
              <w:rPr>
                <w:rFonts w:ascii="CordiaUPC" w:hAnsi="CordiaUPC" w:cs="CordiaUPC" w:hint="cs"/>
                <w:sz w:val="26"/>
                <w:szCs w:val="26"/>
              </w:rPr>
              <w:t xml:space="preserve"> are charged by the Bank at the rate based on conditions specified in contracts negotiated in the normal course of business, </w:t>
            </w:r>
            <w:proofErr w:type="gramStart"/>
            <w:r w:rsidRPr="00392524">
              <w:rPr>
                <w:rFonts w:ascii="CordiaUPC" w:hAnsi="CordiaUPC" w:cs="CordiaUPC" w:hint="cs"/>
                <w:sz w:val="26"/>
                <w:szCs w:val="26"/>
              </w:rPr>
              <w:t>taking into account</w:t>
            </w:r>
            <w:proofErr w:type="gramEnd"/>
            <w:r w:rsidRPr="00392524">
              <w:rPr>
                <w:rFonts w:ascii="CordiaUPC" w:hAnsi="CordiaUPC" w:cs="CordiaUPC" w:hint="cs"/>
                <w:sz w:val="26"/>
                <w:szCs w:val="26"/>
              </w:rPr>
              <w:t xml:space="preserve"> the size of funds and the purchase and sale volumes of investment units.</w:t>
            </w:r>
          </w:p>
        </w:tc>
      </w:tr>
      <w:tr w:rsidR="00C57B1A" w:rsidRPr="00392524" w14:paraId="0B40605C" w14:textId="77777777" w:rsidTr="00AF6E79">
        <w:trPr>
          <w:trHeight w:val="20"/>
        </w:trPr>
        <w:tc>
          <w:tcPr>
            <w:tcW w:w="4338" w:type="dxa"/>
          </w:tcPr>
          <w:p w14:paraId="47A2111C" w14:textId="494B72DF" w:rsidR="00C57B1A" w:rsidRPr="00392524" w:rsidRDefault="00C57B1A" w:rsidP="00AD7C76">
            <w:pPr>
              <w:spacing w:line="240" w:lineRule="exact"/>
              <w:ind w:right="-108"/>
              <w:jc w:val="both"/>
              <w:rPr>
                <w:rFonts w:ascii="CordiaUPC" w:hAnsi="CordiaUPC" w:cs="CordiaUPC"/>
                <w:sz w:val="26"/>
                <w:szCs w:val="26"/>
              </w:rPr>
            </w:pPr>
            <w:r w:rsidRPr="00392524">
              <w:rPr>
                <w:rFonts w:ascii="CordiaUPC" w:hAnsi="CordiaUPC" w:cs="CordiaUPC" w:hint="cs"/>
                <w:sz w:val="26"/>
                <w:szCs w:val="26"/>
              </w:rPr>
              <w:t>Interest rate on deposits and borrowings</w:t>
            </w:r>
          </w:p>
        </w:tc>
        <w:tc>
          <w:tcPr>
            <w:tcW w:w="4932" w:type="dxa"/>
          </w:tcPr>
          <w:p w14:paraId="2F773531" w14:textId="6E82A57B" w:rsidR="00C57B1A" w:rsidRPr="00392524" w:rsidRDefault="00C57B1A" w:rsidP="00AD7C76">
            <w:pPr>
              <w:spacing w:line="240" w:lineRule="exact"/>
              <w:ind w:left="252" w:right="-18" w:hanging="252"/>
              <w:jc w:val="thaiDistribute"/>
              <w:rPr>
                <w:rFonts w:ascii="CordiaUPC" w:hAnsi="CordiaUPC" w:cs="CordiaUPC"/>
                <w:sz w:val="26"/>
                <w:szCs w:val="26"/>
              </w:rPr>
            </w:pPr>
            <w:r w:rsidRPr="00392524">
              <w:rPr>
                <w:rFonts w:ascii="CordiaUPC" w:hAnsi="CordiaUPC" w:cs="CordiaUPC" w:hint="cs"/>
                <w:sz w:val="26"/>
                <w:szCs w:val="26"/>
              </w:rPr>
              <w:t>Based on market rate</w:t>
            </w:r>
          </w:p>
        </w:tc>
      </w:tr>
      <w:tr w:rsidR="00C57B1A" w:rsidRPr="00392524" w14:paraId="20F10D34" w14:textId="77777777" w:rsidTr="00AF6E79">
        <w:trPr>
          <w:trHeight w:val="20"/>
        </w:trPr>
        <w:tc>
          <w:tcPr>
            <w:tcW w:w="4338" w:type="dxa"/>
          </w:tcPr>
          <w:p w14:paraId="18BE1929" w14:textId="77777777" w:rsidR="0063403D" w:rsidRPr="00392524" w:rsidRDefault="00C57B1A" w:rsidP="00AD7C76">
            <w:pPr>
              <w:spacing w:line="240" w:lineRule="exact"/>
              <w:ind w:right="-108"/>
              <w:jc w:val="both"/>
              <w:rPr>
                <w:rFonts w:ascii="CordiaUPC" w:hAnsi="CordiaUPC" w:cs="CordiaUPC"/>
                <w:sz w:val="26"/>
                <w:szCs w:val="26"/>
              </w:rPr>
            </w:pPr>
            <w:r w:rsidRPr="00392524">
              <w:rPr>
                <w:rFonts w:ascii="CordiaUPC" w:hAnsi="CordiaUPC" w:cs="CordiaUPC" w:hint="cs"/>
                <w:sz w:val="26"/>
                <w:szCs w:val="26"/>
              </w:rPr>
              <w:t xml:space="preserve">Fee and services income for other types </w:t>
            </w:r>
          </w:p>
          <w:p w14:paraId="2B798D63" w14:textId="47E94A43" w:rsidR="00C57B1A" w:rsidRPr="00392524" w:rsidRDefault="0063403D" w:rsidP="00AD7C76">
            <w:pPr>
              <w:spacing w:line="240" w:lineRule="exact"/>
              <w:ind w:right="-108"/>
              <w:jc w:val="both"/>
              <w:rPr>
                <w:rFonts w:ascii="CordiaUPC" w:hAnsi="CordiaUPC" w:cs="CordiaUPC"/>
                <w:sz w:val="26"/>
                <w:szCs w:val="26"/>
              </w:rPr>
            </w:pPr>
            <w:r w:rsidRPr="00392524">
              <w:rPr>
                <w:rFonts w:ascii="CordiaUPC" w:hAnsi="CordiaUPC" w:cs="CordiaUPC"/>
                <w:sz w:val="26"/>
                <w:szCs w:val="26"/>
              </w:rPr>
              <w:t xml:space="preserve">   o</w:t>
            </w:r>
            <w:r w:rsidR="00C57B1A" w:rsidRPr="00392524">
              <w:rPr>
                <w:rFonts w:ascii="CordiaUPC" w:hAnsi="CordiaUPC" w:cs="CordiaUPC" w:hint="cs"/>
                <w:sz w:val="26"/>
                <w:szCs w:val="26"/>
              </w:rPr>
              <w:t>f</w:t>
            </w:r>
            <w:r w:rsidRPr="00392524">
              <w:rPr>
                <w:rFonts w:ascii="CordiaUPC" w:hAnsi="CordiaUPC" w:cs="CordiaUPC"/>
                <w:sz w:val="26"/>
                <w:szCs w:val="26"/>
              </w:rPr>
              <w:t xml:space="preserve"> </w:t>
            </w:r>
            <w:r w:rsidR="00C57B1A" w:rsidRPr="00392524">
              <w:rPr>
                <w:rFonts w:ascii="CordiaUPC" w:hAnsi="CordiaUPC" w:cs="CordiaUPC" w:hint="cs"/>
                <w:sz w:val="26"/>
                <w:szCs w:val="26"/>
              </w:rPr>
              <w:t>services</w:t>
            </w:r>
          </w:p>
        </w:tc>
        <w:tc>
          <w:tcPr>
            <w:tcW w:w="4932" w:type="dxa"/>
          </w:tcPr>
          <w:p w14:paraId="7131DCD0" w14:textId="575C0571" w:rsidR="00C57B1A" w:rsidRPr="00392524" w:rsidRDefault="00C57B1A" w:rsidP="00AD7C76">
            <w:pPr>
              <w:spacing w:line="240" w:lineRule="exact"/>
              <w:ind w:right="-18"/>
              <w:jc w:val="thaiDistribute"/>
              <w:rPr>
                <w:rFonts w:ascii="CordiaUPC" w:hAnsi="CordiaUPC" w:cs="CordiaUPC"/>
                <w:sz w:val="26"/>
                <w:szCs w:val="26"/>
              </w:rPr>
            </w:pPr>
            <w:r w:rsidRPr="00392524">
              <w:rPr>
                <w:rFonts w:ascii="CordiaUPC" w:hAnsi="CordiaUPC" w:cs="CordiaUPC" w:hint="cs"/>
                <w:sz w:val="26"/>
                <w:szCs w:val="26"/>
              </w:rPr>
              <w:t>Based on market price</w:t>
            </w:r>
          </w:p>
        </w:tc>
      </w:tr>
      <w:tr w:rsidR="00C57B1A" w:rsidRPr="00392524" w14:paraId="2784799F" w14:textId="77777777" w:rsidTr="00AF6E79">
        <w:trPr>
          <w:trHeight w:val="20"/>
        </w:trPr>
        <w:tc>
          <w:tcPr>
            <w:tcW w:w="4338" w:type="dxa"/>
          </w:tcPr>
          <w:p w14:paraId="5A943E42" w14:textId="21683F99" w:rsidR="00C57B1A" w:rsidRPr="00392524" w:rsidRDefault="00C57B1A" w:rsidP="00AD7C76">
            <w:pPr>
              <w:spacing w:line="240" w:lineRule="exact"/>
              <w:ind w:right="-108"/>
              <w:rPr>
                <w:rFonts w:ascii="CordiaUPC" w:hAnsi="CordiaUPC" w:cs="CordiaUPC"/>
                <w:sz w:val="26"/>
                <w:szCs w:val="26"/>
              </w:rPr>
            </w:pPr>
            <w:r w:rsidRPr="00392524">
              <w:rPr>
                <w:rFonts w:ascii="CordiaUPC" w:hAnsi="CordiaUPC" w:cs="CordiaUPC" w:hint="cs"/>
                <w:sz w:val="26"/>
                <w:szCs w:val="26"/>
              </w:rPr>
              <w:t>Branch office rental and related service</w:t>
            </w:r>
          </w:p>
        </w:tc>
        <w:tc>
          <w:tcPr>
            <w:tcW w:w="4932" w:type="dxa"/>
          </w:tcPr>
          <w:p w14:paraId="042556ED" w14:textId="77454556" w:rsidR="00C57B1A" w:rsidRPr="00392524" w:rsidRDefault="00C57B1A" w:rsidP="00AD7C76">
            <w:pPr>
              <w:spacing w:line="240" w:lineRule="exact"/>
              <w:ind w:right="-18"/>
              <w:rPr>
                <w:rFonts w:ascii="CordiaUPC" w:hAnsi="CordiaUPC" w:cs="CordiaUPC"/>
                <w:sz w:val="26"/>
                <w:szCs w:val="26"/>
              </w:rPr>
            </w:pPr>
            <w:r w:rsidRPr="00392524">
              <w:rPr>
                <w:rFonts w:ascii="CordiaUPC" w:hAnsi="CordiaUPC" w:cs="CordiaUPC" w:hint="cs"/>
                <w:sz w:val="26"/>
                <w:szCs w:val="26"/>
              </w:rPr>
              <w:t>Based on market rate</w:t>
            </w:r>
          </w:p>
        </w:tc>
      </w:tr>
      <w:tr w:rsidR="00C57B1A" w:rsidRPr="00392524" w14:paraId="15E04A6C" w14:textId="77777777" w:rsidTr="00AF6E79">
        <w:trPr>
          <w:trHeight w:val="20"/>
        </w:trPr>
        <w:tc>
          <w:tcPr>
            <w:tcW w:w="4338" w:type="dxa"/>
          </w:tcPr>
          <w:p w14:paraId="203A9318" w14:textId="0CBFCB71" w:rsidR="00C57B1A" w:rsidRPr="00392524" w:rsidRDefault="00C57B1A" w:rsidP="00AD7C76">
            <w:pPr>
              <w:spacing w:line="240" w:lineRule="exact"/>
              <w:ind w:right="-108"/>
              <w:rPr>
                <w:rFonts w:ascii="CordiaUPC" w:hAnsi="CordiaUPC" w:cs="CordiaUPC"/>
                <w:sz w:val="26"/>
                <w:szCs w:val="26"/>
              </w:rPr>
            </w:pPr>
            <w:r w:rsidRPr="00392524">
              <w:rPr>
                <w:rFonts w:ascii="CordiaUPC" w:hAnsi="CordiaUPC" w:cs="CordiaUPC" w:hint="cs"/>
                <w:sz w:val="26"/>
                <w:szCs w:val="26"/>
              </w:rPr>
              <w:t>Sale of non-performing assets to a subsidiary</w:t>
            </w:r>
          </w:p>
        </w:tc>
        <w:tc>
          <w:tcPr>
            <w:tcW w:w="4932" w:type="dxa"/>
          </w:tcPr>
          <w:p w14:paraId="0229BA64" w14:textId="6BF8E31E" w:rsidR="00C57B1A" w:rsidRPr="00392524" w:rsidRDefault="00C57B1A" w:rsidP="00AD7C76">
            <w:pPr>
              <w:spacing w:line="240" w:lineRule="exact"/>
              <w:ind w:right="-18"/>
              <w:rPr>
                <w:rFonts w:ascii="CordiaUPC" w:hAnsi="CordiaUPC" w:cs="CordiaUPC"/>
                <w:sz w:val="26"/>
                <w:szCs w:val="26"/>
              </w:rPr>
            </w:pPr>
            <w:r w:rsidRPr="00392524">
              <w:rPr>
                <w:rFonts w:ascii="CordiaUPC" w:hAnsi="CordiaUPC" w:cs="CordiaUPC" w:hint="cs"/>
                <w:sz w:val="26"/>
                <w:szCs w:val="26"/>
              </w:rPr>
              <w:t>Based on market price</w:t>
            </w:r>
          </w:p>
        </w:tc>
      </w:tr>
      <w:tr w:rsidR="001F4286" w:rsidRPr="00392524" w14:paraId="5A7BF43D" w14:textId="77777777" w:rsidTr="00AF6E79">
        <w:trPr>
          <w:trHeight w:val="20"/>
        </w:trPr>
        <w:tc>
          <w:tcPr>
            <w:tcW w:w="4338" w:type="dxa"/>
          </w:tcPr>
          <w:p w14:paraId="5893DEA3" w14:textId="69759593" w:rsidR="001F4286" w:rsidRPr="00392524" w:rsidRDefault="001F4286" w:rsidP="001F4286">
            <w:pPr>
              <w:spacing w:line="240" w:lineRule="exact"/>
              <w:ind w:right="-18"/>
              <w:rPr>
                <w:rFonts w:ascii="CordiaUPC" w:hAnsi="CordiaUPC" w:cs="CordiaUPC"/>
                <w:sz w:val="26"/>
                <w:szCs w:val="26"/>
              </w:rPr>
            </w:pPr>
            <w:r w:rsidRPr="00392524">
              <w:rPr>
                <w:rFonts w:ascii="CordiaUPC" w:hAnsi="CordiaUPC" w:cs="CordiaUPC" w:hint="cs"/>
                <w:sz w:val="26"/>
                <w:szCs w:val="26"/>
              </w:rPr>
              <w:t xml:space="preserve">Dividend income </w:t>
            </w:r>
          </w:p>
        </w:tc>
        <w:tc>
          <w:tcPr>
            <w:tcW w:w="4932" w:type="dxa"/>
          </w:tcPr>
          <w:p w14:paraId="3BD0F60C" w14:textId="70F2B736" w:rsidR="001F4286" w:rsidRPr="00392524" w:rsidRDefault="001F4286" w:rsidP="001F4286">
            <w:pPr>
              <w:spacing w:line="240" w:lineRule="exact"/>
              <w:ind w:right="-18"/>
              <w:rPr>
                <w:rFonts w:ascii="CordiaUPC" w:hAnsi="CordiaUPC" w:cs="CordiaUPC"/>
                <w:sz w:val="26"/>
                <w:szCs w:val="26"/>
              </w:rPr>
            </w:pPr>
            <w:r w:rsidRPr="00392524">
              <w:rPr>
                <w:rFonts w:ascii="CordiaUPC" w:hAnsi="CordiaUPC" w:cs="CordiaUPC" w:hint="cs"/>
                <w:sz w:val="26"/>
                <w:szCs w:val="26"/>
              </w:rPr>
              <w:t>At declared</w:t>
            </w:r>
          </w:p>
        </w:tc>
      </w:tr>
    </w:tbl>
    <w:p w14:paraId="45D5A126" w14:textId="1EAA5697" w:rsidR="004239F5" w:rsidRPr="00392524" w:rsidRDefault="00227C59" w:rsidP="00AD7C76">
      <w:pPr>
        <w:spacing w:line="240" w:lineRule="exact"/>
        <w:ind w:left="547" w:hanging="547"/>
        <w:jc w:val="thaiDistribute"/>
        <w:rPr>
          <w:rFonts w:ascii="CordiaUPC" w:hAnsi="CordiaUPC" w:cs="CordiaUPC"/>
          <w:b/>
          <w:bCs/>
          <w:sz w:val="26"/>
          <w:szCs w:val="26"/>
        </w:rPr>
      </w:pPr>
      <w:r w:rsidRPr="00392524">
        <w:rPr>
          <w:rFonts w:ascii="CordiaUPC" w:eastAsia="AngsanaNew" w:hAnsi="CordiaUPC" w:cs="CordiaUPC" w:hint="cs"/>
          <w:b/>
          <w:bCs/>
          <w:sz w:val="26"/>
          <w:szCs w:val="26"/>
        </w:rPr>
        <w:lastRenderedPageBreak/>
        <w:t>1</w:t>
      </w:r>
      <w:r w:rsidR="00A7166D" w:rsidRPr="00392524">
        <w:rPr>
          <w:rFonts w:ascii="CordiaUPC" w:eastAsia="AngsanaNew" w:hAnsi="CordiaUPC" w:cs="CordiaUPC"/>
          <w:b/>
          <w:bCs/>
          <w:sz w:val="26"/>
          <w:szCs w:val="26"/>
        </w:rPr>
        <w:t>2</w:t>
      </w:r>
      <w:r w:rsidR="004239F5" w:rsidRPr="00392524">
        <w:rPr>
          <w:rFonts w:ascii="CordiaUPC" w:eastAsia="AngsanaNew" w:hAnsi="CordiaUPC" w:cs="CordiaUPC" w:hint="cs"/>
          <w:b/>
          <w:bCs/>
          <w:sz w:val="26"/>
          <w:szCs w:val="26"/>
        </w:rPr>
        <w:t>.1</w:t>
      </w:r>
      <w:r w:rsidR="004239F5" w:rsidRPr="00392524">
        <w:rPr>
          <w:rFonts w:ascii="CordiaUPC" w:hAnsi="CordiaUPC" w:cs="CordiaUPC" w:hint="cs"/>
          <w:sz w:val="26"/>
          <w:szCs w:val="26"/>
        </w:rPr>
        <w:tab/>
      </w:r>
      <w:r w:rsidR="000C5A25" w:rsidRPr="00392524">
        <w:rPr>
          <w:rFonts w:ascii="CordiaUPC" w:hAnsi="CordiaUPC" w:cs="CordiaUPC"/>
          <w:b/>
          <w:bCs/>
          <w:sz w:val="26"/>
          <w:szCs w:val="26"/>
        </w:rPr>
        <w:t>Significant r</w:t>
      </w:r>
      <w:r w:rsidR="004239F5" w:rsidRPr="00392524">
        <w:rPr>
          <w:rFonts w:ascii="CordiaUPC" w:hAnsi="CordiaUPC" w:cs="CordiaUPC"/>
          <w:b/>
          <w:bCs/>
          <w:sz w:val="26"/>
          <w:szCs w:val="26"/>
        </w:rPr>
        <w:t xml:space="preserve">elated </w:t>
      </w:r>
      <w:proofErr w:type="gramStart"/>
      <w:r w:rsidR="004239F5" w:rsidRPr="00392524">
        <w:rPr>
          <w:rFonts w:ascii="CordiaUPC" w:hAnsi="CordiaUPC" w:cs="CordiaUPC"/>
          <w:b/>
          <w:bCs/>
          <w:sz w:val="26"/>
          <w:szCs w:val="26"/>
        </w:rPr>
        <w:t>parties</w:t>
      </w:r>
      <w:proofErr w:type="gramEnd"/>
      <w:r w:rsidR="004239F5" w:rsidRPr="00392524">
        <w:rPr>
          <w:rFonts w:ascii="CordiaUPC" w:hAnsi="CordiaUPC" w:cs="CordiaUPC"/>
          <w:b/>
          <w:bCs/>
          <w:sz w:val="26"/>
          <w:szCs w:val="26"/>
        </w:rPr>
        <w:t xml:space="preserve"> transactions with key management and other related parties </w:t>
      </w:r>
    </w:p>
    <w:p w14:paraId="2F940054" w14:textId="77777777" w:rsidR="008524DF" w:rsidRPr="00392524" w:rsidRDefault="008524DF" w:rsidP="00337A41">
      <w:pPr>
        <w:spacing w:line="240" w:lineRule="exact"/>
        <w:ind w:left="540"/>
        <w:jc w:val="both"/>
        <w:rPr>
          <w:rFonts w:ascii="CordiaUPC" w:hAnsi="CordiaUPC" w:cs="CordiaUPC"/>
          <w:sz w:val="26"/>
          <w:szCs w:val="26"/>
          <w:lang w:val="en-US" w:bidi="th-TH"/>
        </w:rPr>
      </w:pPr>
    </w:p>
    <w:p w14:paraId="054FAC25" w14:textId="3CB1328C" w:rsidR="00337A41" w:rsidRPr="005B2349" w:rsidRDefault="00337A41" w:rsidP="00337A41">
      <w:pPr>
        <w:spacing w:line="240" w:lineRule="exact"/>
        <w:ind w:left="547"/>
        <w:jc w:val="thaiDistribute"/>
        <w:rPr>
          <w:rFonts w:ascii="CordiaUPC" w:eastAsia="Times New Roman" w:hAnsi="CordiaUPC" w:cs="CordiaUPC"/>
          <w:sz w:val="26"/>
          <w:szCs w:val="26"/>
          <w:lang w:val="en-US"/>
        </w:rPr>
      </w:pPr>
      <w:r w:rsidRPr="005B2349">
        <w:rPr>
          <w:rFonts w:ascii="CordiaUPC" w:eastAsia="Times New Roman" w:hAnsi="CordiaUPC" w:cs="CordiaUPC" w:hint="cs"/>
          <w:sz w:val="26"/>
          <w:szCs w:val="26"/>
        </w:rPr>
        <w:t xml:space="preserve">Significant related </w:t>
      </w:r>
      <w:proofErr w:type="gramStart"/>
      <w:r w:rsidRPr="005B2349">
        <w:rPr>
          <w:rFonts w:ascii="CordiaUPC" w:eastAsia="Times New Roman" w:hAnsi="CordiaUPC" w:cs="CordiaUPC" w:hint="cs"/>
          <w:sz w:val="26"/>
          <w:szCs w:val="26"/>
        </w:rPr>
        <w:t>parties</w:t>
      </w:r>
      <w:proofErr w:type="gramEnd"/>
      <w:r w:rsidRPr="005B2349">
        <w:rPr>
          <w:rFonts w:ascii="CordiaUPC" w:eastAsia="Times New Roman" w:hAnsi="CordiaUPC" w:cs="CordiaUPC" w:hint="cs"/>
          <w:sz w:val="26"/>
          <w:szCs w:val="26"/>
        </w:rPr>
        <w:t xml:space="preserve"> transactions for the nine-month period ended 30 September 20</w:t>
      </w:r>
      <w:r w:rsidRPr="005B2349">
        <w:rPr>
          <w:rFonts w:ascii="CordiaUPC" w:eastAsia="Times New Roman" w:hAnsi="CordiaUPC" w:cs="CordiaUPC" w:hint="cs"/>
          <w:sz w:val="26"/>
          <w:szCs w:val="26"/>
          <w:lang w:bidi="th-TH"/>
        </w:rPr>
        <w:t>2</w:t>
      </w:r>
      <w:r>
        <w:rPr>
          <w:rFonts w:ascii="CordiaUPC" w:eastAsia="Times New Roman" w:hAnsi="CordiaUPC" w:cs="CordiaUPC"/>
          <w:sz w:val="26"/>
          <w:szCs w:val="26"/>
          <w:lang w:bidi="th-TH"/>
        </w:rPr>
        <w:t>2</w:t>
      </w:r>
      <w:r w:rsidRPr="005B2349">
        <w:rPr>
          <w:rFonts w:ascii="CordiaUPC" w:eastAsia="Times New Roman" w:hAnsi="CordiaUPC" w:cs="CordiaUPC" w:hint="cs"/>
          <w:sz w:val="26"/>
          <w:szCs w:val="26"/>
        </w:rPr>
        <w:t xml:space="preserve"> and 20</w:t>
      </w:r>
      <w:r w:rsidRPr="005B2349">
        <w:rPr>
          <w:rFonts w:ascii="CordiaUPC" w:eastAsia="Times New Roman" w:hAnsi="CordiaUPC" w:cs="CordiaUPC"/>
          <w:sz w:val="26"/>
          <w:szCs w:val="26"/>
        </w:rPr>
        <w:t>2</w:t>
      </w:r>
      <w:r>
        <w:rPr>
          <w:rFonts w:ascii="CordiaUPC" w:eastAsia="Times New Roman" w:hAnsi="CordiaUPC" w:cs="CordiaUPC"/>
          <w:sz w:val="26"/>
          <w:szCs w:val="26"/>
        </w:rPr>
        <w:t>1</w:t>
      </w:r>
      <w:r w:rsidRPr="005B2349">
        <w:rPr>
          <w:rFonts w:ascii="CordiaUPC" w:eastAsia="Times New Roman" w:hAnsi="CordiaUPC" w:cs="CordiaUPC" w:hint="cs"/>
          <w:sz w:val="26"/>
          <w:szCs w:val="26"/>
        </w:rPr>
        <w:t xml:space="preserve"> with key management and other related parties were as follows:</w:t>
      </w:r>
    </w:p>
    <w:p w14:paraId="781894D5" w14:textId="77777777" w:rsidR="00337A41" w:rsidRPr="005B2349" w:rsidRDefault="00337A41" w:rsidP="00337A41">
      <w:pPr>
        <w:spacing w:line="240" w:lineRule="exact"/>
        <w:ind w:left="547"/>
        <w:jc w:val="both"/>
        <w:rPr>
          <w:rFonts w:ascii="CordiaUPC" w:eastAsia="Times New Roman" w:hAnsi="CordiaUPC" w:cs="CordiaUPC"/>
          <w:sz w:val="2"/>
          <w:szCs w:val="2"/>
          <w:cs/>
          <w:lang w:bidi="th-TH"/>
        </w:rPr>
      </w:pPr>
    </w:p>
    <w:tbl>
      <w:tblPr>
        <w:tblW w:w="9535" w:type="dxa"/>
        <w:tblInd w:w="450" w:type="dxa"/>
        <w:tblLayout w:type="fixed"/>
        <w:tblLook w:val="0000" w:firstRow="0" w:lastRow="0" w:firstColumn="0" w:lastColumn="0" w:noHBand="0" w:noVBand="0"/>
      </w:tblPr>
      <w:tblGrid>
        <w:gridCol w:w="3672"/>
        <w:gridCol w:w="971"/>
        <w:gridCol w:w="972"/>
        <w:gridCol w:w="1009"/>
        <w:gridCol w:w="971"/>
        <w:gridCol w:w="972"/>
        <w:gridCol w:w="968"/>
      </w:tblGrid>
      <w:tr w:rsidR="00337A41" w:rsidRPr="005B2349" w14:paraId="7FA7B722" w14:textId="77777777" w:rsidTr="00337A41">
        <w:tc>
          <w:tcPr>
            <w:tcW w:w="3672" w:type="dxa"/>
            <w:tcBorders>
              <w:top w:val="nil"/>
              <w:left w:val="nil"/>
              <w:bottom w:val="nil"/>
              <w:right w:val="nil"/>
            </w:tcBorders>
            <w:vAlign w:val="bottom"/>
          </w:tcPr>
          <w:p w14:paraId="6212A923"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00EF8400"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b/>
                <w:bCs/>
                <w:sz w:val="26"/>
                <w:szCs w:val="26"/>
                <w:lang w:val="en-US"/>
              </w:rPr>
              <w:t>Consolidated</w:t>
            </w:r>
          </w:p>
        </w:tc>
      </w:tr>
      <w:tr w:rsidR="00337A41" w:rsidRPr="005B2349" w14:paraId="43E3D751" w14:textId="77777777" w:rsidTr="00337A41">
        <w:tc>
          <w:tcPr>
            <w:tcW w:w="3672" w:type="dxa"/>
            <w:tcBorders>
              <w:top w:val="nil"/>
              <w:left w:val="nil"/>
              <w:bottom w:val="nil"/>
              <w:right w:val="nil"/>
            </w:tcBorders>
            <w:vAlign w:val="bottom"/>
          </w:tcPr>
          <w:p w14:paraId="602989F6"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349E9C6D" w14:textId="009C4495"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Nine-month period ended 30 September 202</w:t>
            </w:r>
            <w:r>
              <w:rPr>
                <w:rFonts w:ascii="CordiaUPC" w:eastAsia="Times New Roman" w:hAnsi="CordiaUPC" w:cs="CordiaUPC"/>
                <w:sz w:val="26"/>
                <w:szCs w:val="26"/>
              </w:rPr>
              <w:t>2</w:t>
            </w:r>
          </w:p>
        </w:tc>
      </w:tr>
      <w:tr w:rsidR="00337A41" w:rsidRPr="005B2349" w14:paraId="6DBF50DF" w14:textId="77777777" w:rsidTr="00337A41">
        <w:tc>
          <w:tcPr>
            <w:tcW w:w="3672" w:type="dxa"/>
            <w:tcBorders>
              <w:top w:val="nil"/>
              <w:left w:val="nil"/>
              <w:bottom w:val="nil"/>
              <w:right w:val="nil"/>
            </w:tcBorders>
            <w:vAlign w:val="bottom"/>
          </w:tcPr>
          <w:p w14:paraId="16C8107A"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142CC7D4"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p>
        </w:tc>
        <w:tc>
          <w:tcPr>
            <w:tcW w:w="972" w:type="dxa"/>
            <w:tcBorders>
              <w:top w:val="nil"/>
              <w:left w:val="nil"/>
              <w:bottom w:val="nil"/>
              <w:right w:val="nil"/>
            </w:tcBorders>
            <w:vAlign w:val="bottom"/>
          </w:tcPr>
          <w:p w14:paraId="14FAC9A3"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p>
        </w:tc>
        <w:tc>
          <w:tcPr>
            <w:tcW w:w="1009" w:type="dxa"/>
            <w:tcBorders>
              <w:top w:val="nil"/>
              <w:left w:val="nil"/>
              <w:bottom w:val="nil"/>
              <w:right w:val="nil"/>
            </w:tcBorders>
            <w:vAlign w:val="bottom"/>
          </w:tcPr>
          <w:p w14:paraId="74163FD6"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Fees and</w:t>
            </w:r>
          </w:p>
        </w:tc>
        <w:tc>
          <w:tcPr>
            <w:tcW w:w="971" w:type="dxa"/>
            <w:tcBorders>
              <w:top w:val="nil"/>
              <w:left w:val="nil"/>
              <w:bottom w:val="nil"/>
              <w:right w:val="nil"/>
            </w:tcBorders>
            <w:vAlign w:val="bottom"/>
          </w:tcPr>
          <w:p w14:paraId="149BFBD7"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Fees and</w:t>
            </w:r>
          </w:p>
        </w:tc>
        <w:tc>
          <w:tcPr>
            <w:tcW w:w="972" w:type="dxa"/>
            <w:tcBorders>
              <w:top w:val="nil"/>
              <w:left w:val="nil"/>
              <w:bottom w:val="nil"/>
              <w:right w:val="nil"/>
            </w:tcBorders>
            <w:vAlign w:val="bottom"/>
          </w:tcPr>
          <w:p w14:paraId="3F192DC3"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Other</w:t>
            </w:r>
          </w:p>
        </w:tc>
        <w:tc>
          <w:tcPr>
            <w:tcW w:w="968" w:type="dxa"/>
            <w:tcBorders>
              <w:top w:val="nil"/>
              <w:left w:val="nil"/>
              <w:bottom w:val="nil"/>
              <w:right w:val="nil"/>
            </w:tcBorders>
            <w:vAlign w:val="bottom"/>
          </w:tcPr>
          <w:p w14:paraId="43FD76B2"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Other</w:t>
            </w:r>
          </w:p>
        </w:tc>
      </w:tr>
      <w:tr w:rsidR="00337A41" w:rsidRPr="005B2349" w14:paraId="1E403122" w14:textId="77777777" w:rsidTr="00337A41">
        <w:tc>
          <w:tcPr>
            <w:tcW w:w="3672" w:type="dxa"/>
            <w:tcBorders>
              <w:top w:val="nil"/>
              <w:left w:val="nil"/>
              <w:bottom w:val="nil"/>
              <w:right w:val="nil"/>
            </w:tcBorders>
            <w:vAlign w:val="bottom"/>
          </w:tcPr>
          <w:p w14:paraId="5F8E5C6B" w14:textId="77777777" w:rsidR="00337A41" w:rsidRPr="005B2349" w:rsidRDefault="00337A41" w:rsidP="00337A41">
            <w:pPr>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737C53CD" w14:textId="77777777" w:rsidR="00337A41" w:rsidRPr="005B2349" w:rsidRDefault="00337A41" w:rsidP="00337A41">
            <w:pPr>
              <w:spacing w:line="240" w:lineRule="exact"/>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Interest</w:t>
            </w:r>
          </w:p>
        </w:tc>
        <w:tc>
          <w:tcPr>
            <w:tcW w:w="972" w:type="dxa"/>
            <w:tcBorders>
              <w:top w:val="nil"/>
              <w:left w:val="nil"/>
              <w:bottom w:val="nil"/>
              <w:right w:val="nil"/>
            </w:tcBorders>
            <w:vAlign w:val="bottom"/>
          </w:tcPr>
          <w:p w14:paraId="03A7E500"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Interest</w:t>
            </w:r>
          </w:p>
        </w:tc>
        <w:tc>
          <w:tcPr>
            <w:tcW w:w="1009" w:type="dxa"/>
            <w:tcBorders>
              <w:top w:val="nil"/>
              <w:left w:val="nil"/>
              <w:bottom w:val="nil"/>
              <w:right w:val="nil"/>
            </w:tcBorders>
            <w:vAlign w:val="bottom"/>
          </w:tcPr>
          <w:p w14:paraId="5B08D87C"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1" w:type="dxa"/>
            <w:tcBorders>
              <w:top w:val="nil"/>
              <w:left w:val="nil"/>
              <w:bottom w:val="nil"/>
              <w:right w:val="nil"/>
            </w:tcBorders>
            <w:vAlign w:val="bottom"/>
          </w:tcPr>
          <w:p w14:paraId="7D6602AE"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2" w:type="dxa"/>
            <w:tcBorders>
              <w:top w:val="nil"/>
              <w:left w:val="nil"/>
              <w:bottom w:val="nil"/>
              <w:right w:val="nil"/>
            </w:tcBorders>
            <w:vAlign w:val="bottom"/>
          </w:tcPr>
          <w:p w14:paraId="4D81D428"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operating</w:t>
            </w:r>
          </w:p>
        </w:tc>
        <w:tc>
          <w:tcPr>
            <w:tcW w:w="968" w:type="dxa"/>
            <w:tcBorders>
              <w:top w:val="nil"/>
              <w:left w:val="nil"/>
              <w:bottom w:val="nil"/>
              <w:right w:val="nil"/>
            </w:tcBorders>
            <w:vAlign w:val="bottom"/>
          </w:tcPr>
          <w:p w14:paraId="08B4E19E"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operating</w:t>
            </w:r>
          </w:p>
        </w:tc>
      </w:tr>
      <w:tr w:rsidR="00337A41" w:rsidRPr="005B2349" w14:paraId="73FBAA3B" w14:textId="77777777" w:rsidTr="00337A41">
        <w:tc>
          <w:tcPr>
            <w:tcW w:w="3672" w:type="dxa"/>
            <w:tcBorders>
              <w:top w:val="nil"/>
              <w:left w:val="nil"/>
              <w:bottom w:val="nil"/>
              <w:right w:val="nil"/>
            </w:tcBorders>
            <w:vAlign w:val="bottom"/>
          </w:tcPr>
          <w:p w14:paraId="1FA9AAD0"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B0AAFA6" w14:textId="77777777" w:rsidR="00337A41" w:rsidRPr="005B2349" w:rsidRDefault="00337A41" w:rsidP="00337A41">
            <w:pPr>
              <w:spacing w:line="240" w:lineRule="exact"/>
              <w:ind w:left="-128" w:right="-109"/>
              <w:jc w:val="center"/>
              <w:rPr>
                <w:rFonts w:ascii="CordiaUPC" w:eastAsia="Times New Roman" w:hAnsi="CordiaUPC" w:cs="CordiaUPC"/>
                <w:sz w:val="26"/>
                <w:szCs w:val="26"/>
                <w:cs/>
                <w:lang w:val="en-US" w:bidi="th-TH"/>
              </w:rPr>
            </w:pPr>
            <w:r w:rsidRPr="005B2349">
              <w:rPr>
                <w:rFonts w:ascii="CordiaUPC" w:eastAsia="Times New Roman" w:hAnsi="CordiaUPC" w:cs="CordiaUPC" w:hint="cs"/>
                <w:sz w:val="26"/>
                <w:szCs w:val="26"/>
              </w:rPr>
              <w:t>income</w:t>
            </w:r>
          </w:p>
        </w:tc>
        <w:tc>
          <w:tcPr>
            <w:tcW w:w="972" w:type="dxa"/>
            <w:tcBorders>
              <w:top w:val="nil"/>
              <w:left w:val="nil"/>
              <w:bottom w:val="nil"/>
              <w:right w:val="nil"/>
            </w:tcBorders>
            <w:vAlign w:val="bottom"/>
          </w:tcPr>
          <w:p w14:paraId="74015515"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1009" w:type="dxa"/>
            <w:tcBorders>
              <w:top w:val="nil"/>
              <w:left w:val="nil"/>
              <w:bottom w:val="nil"/>
              <w:right w:val="nil"/>
            </w:tcBorders>
            <w:vAlign w:val="bottom"/>
          </w:tcPr>
          <w:p w14:paraId="722A0867"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71" w:type="dxa"/>
            <w:tcBorders>
              <w:top w:val="nil"/>
              <w:left w:val="nil"/>
              <w:bottom w:val="nil"/>
              <w:right w:val="nil"/>
            </w:tcBorders>
            <w:vAlign w:val="bottom"/>
          </w:tcPr>
          <w:p w14:paraId="51914856" w14:textId="77777777" w:rsidR="00337A41" w:rsidRPr="005B2349" w:rsidRDefault="00337A41" w:rsidP="00337A41">
            <w:pPr>
              <w:tabs>
                <w:tab w:val="decimal" w:pos="577"/>
              </w:tabs>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972" w:type="dxa"/>
            <w:tcBorders>
              <w:top w:val="nil"/>
              <w:left w:val="nil"/>
              <w:bottom w:val="nil"/>
              <w:right w:val="nil"/>
            </w:tcBorders>
            <w:vAlign w:val="bottom"/>
          </w:tcPr>
          <w:p w14:paraId="4D90DAE4"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68" w:type="dxa"/>
            <w:tcBorders>
              <w:top w:val="nil"/>
              <w:left w:val="nil"/>
              <w:bottom w:val="nil"/>
              <w:right w:val="nil"/>
            </w:tcBorders>
            <w:vAlign w:val="bottom"/>
          </w:tcPr>
          <w:p w14:paraId="492A39E4"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expenses</w:t>
            </w:r>
          </w:p>
        </w:tc>
      </w:tr>
      <w:tr w:rsidR="00337A41" w:rsidRPr="005B2349" w14:paraId="27ADEA2C" w14:textId="77777777" w:rsidTr="00337A41">
        <w:tc>
          <w:tcPr>
            <w:tcW w:w="3672" w:type="dxa"/>
            <w:tcBorders>
              <w:top w:val="nil"/>
              <w:left w:val="nil"/>
              <w:bottom w:val="nil"/>
              <w:right w:val="nil"/>
            </w:tcBorders>
            <w:vAlign w:val="bottom"/>
          </w:tcPr>
          <w:p w14:paraId="18BE8170"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5F785DA8" w14:textId="77777777" w:rsidR="00337A41" w:rsidRPr="005B2349" w:rsidRDefault="00337A41" w:rsidP="00337A41">
            <w:pPr>
              <w:tabs>
                <w:tab w:val="decimal" w:pos="702"/>
              </w:tabs>
              <w:spacing w:line="240" w:lineRule="exact"/>
              <w:ind w:right="64"/>
              <w:jc w:val="center"/>
              <w:rPr>
                <w:rFonts w:ascii="CordiaUPC" w:eastAsia="Times New Roman" w:hAnsi="CordiaUPC" w:cs="CordiaUPC"/>
                <w:sz w:val="26"/>
                <w:szCs w:val="26"/>
              </w:rPr>
            </w:pPr>
            <w:r w:rsidRPr="005B2349">
              <w:rPr>
                <w:rFonts w:ascii="CordiaUPC" w:eastAsia="Times New Roman" w:hAnsi="CordiaUPC" w:cs="CordiaUPC" w:hint="cs"/>
                <w:i/>
                <w:iCs/>
                <w:sz w:val="26"/>
                <w:szCs w:val="26"/>
                <w:lang w:val="en-US"/>
              </w:rPr>
              <w:t>(</w:t>
            </w:r>
            <w:proofErr w:type="gramStart"/>
            <w:r w:rsidRPr="005B2349">
              <w:rPr>
                <w:rFonts w:ascii="CordiaUPC" w:eastAsia="Times New Roman" w:hAnsi="CordiaUPC" w:cs="CordiaUPC" w:hint="cs"/>
                <w:i/>
                <w:iCs/>
                <w:sz w:val="26"/>
                <w:szCs w:val="26"/>
                <w:lang w:val="en-US"/>
              </w:rPr>
              <w:t>in</w:t>
            </w:r>
            <w:proofErr w:type="gramEnd"/>
            <w:r w:rsidRPr="005B2349">
              <w:rPr>
                <w:rFonts w:ascii="CordiaUPC" w:eastAsia="Times New Roman" w:hAnsi="CordiaUPC" w:cs="CordiaUPC" w:hint="cs"/>
                <w:i/>
                <w:iCs/>
                <w:sz w:val="26"/>
                <w:szCs w:val="26"/>
                <w:lang w:val="en-US"/>
              </w:rPr>
              <w:t xml:space="preserve"> million Baht)</w:t>
            </w:r>
          </w:p>
        </w:tc>
      </w:tr>
      <w:tr w:rsidR="00B33C19" w:rsidRPr="005B2349" w14:paraId="3D459214" w14:textId="77777777" w:rsidTr="00F75322">
        <w:tc>
          <w:tcPr>
            <w:tcW w:w="3672" w:type="dxa"/>
            <w:tcBorders>
              <w:top w:val="nil"/>
              <w:left w:val="nil"/>
              <w:bottom w:val="nil"/>
              <w:right w:val="nil"/>
            </w:tcBorders>
            <w:vAlign w:val="bottom"/>
          </w:tcPr>
          <w:p w14:paraId="55FD624A" w14:textId="5BC50824" w:rsidR="00B33C19" w:rsidRPr="005B2349" w:rsidRDefault="00B33C19" w:rsidP="008C73B4">
            <w:pPr>
              <w:tabs>
                <w:tab w:val="left" w:pos="163"/>
              </w:tabs>
              <w:spacing w:line="240" w:lineRule="exact"/>
              <w:ind w:left="252" w:hanging="270"/>
              <w:rPr>
                <w:rFonts w:ascii="CordiaUPC" w:eastAsia="Times New Roman" w:hAnsi="CordiaUPC" w:cs="CordiaUPC"/>
                <w:sz w:val="26"/>
                <w:szCs w:val="26"/>
              </w:rPr>
            </w:pPr>
            <w:r w:rsidRPr="005B2349">
              <w:rPr>
                <w:rFonts w:ascii="CordiaUPC" w:eastAsia="Times New Roman" w:hAnsi="CordiaUPC" w:cs="CordiaUPC" w:hint="cs"/>
                <w:sz w:val="26"/>
                <w:szCs w:val="26"/>
                <w:lang w:val="en-US"/>
              </w:rPr>
              <w:t xml:space="preserve">1. Major shareholders </w:t>
            </w:r>
          </w:p>
        </w:tc>
        <w:tc>
          <w:tcPr>
            <w:tcW w:w="971" w:type="dxa"/>
            <w:vAlign w:val="bottom"/>
          </w:tcPr>
          <w:p w14:paraId="74B09595" w14:textId="0560B696" w:rsidR="00B33C19" w:rsidRPr="005B2349" w:rsidRDefault="00B33C19" w:rsidP="00B33C19">
            <w:pPr>
              <w:tabs>
                <w:tab w:val="decimal" w:pos="702"/>
              </w:tabs>
              <w:spacing w:line="240" w:lineRule="exact"/>
              <w:rPr>
                <w:rFonts w:ascii="CordiaUPC" w:eastAsia="Times New Roman" w:hAnsi="CordiaUPC" w:cs="CordiaUPC"/>
                <w:sz w:val="26"/>
                <w:szCs w:val="26"/>
                <w:lang w:val="en-US" w:bidi="th-TH"/>
              </w:rPr>
            </w:pPr>
            <w:r>
              <w:rPr>
                <w:rFonts w:ascii="CordiaUPC" w:hAnsi="CordiaUPC" w:cs="CordiaUPC" w:hint="cs"/>
                <w:sz w:val="26"/>
                <w:szCs w:val="26"/>
                <w:cs/>
              </w:rPr>
              <w:t>120</w:t>
            </w:r>
          </w:p>
        </w:tc>
        <w:tc>
          <w:tcPr>
            <w:tcW w:w="972" w:type="dxa"/>
            <w:vAlign w:val="bottom"/>
          </w:tcPr>
          <w:p w14:paraId="35677A21" w14:textId="6A494E97" w:rsidR="00B33C19" w:rsidRPr="005B2349" w:rsidRDefault="00B33C19" w:rsidP="00B33C19">
            <w:pPr>
              <w:tabs>
                <w:tab w:val="decimal" w:pos="702"/>
              </w:tabs>
              <w:spacing w:line="240" w:lineRule="exact"/>
              <w:rPr>
                <w:rFonts w:ascii="CordiaUPC" w:eastAsia="Times New Roman" w:hAnsi="CordiaUPC" w:cs="CordiaUPC"/>
                <w:sz w:val="26"/>
                <w:szCs w:val="26"/>
                <w:rtl/>
                <w:cs/>
                <w:lang w:val="en-US"/>
              </w:rPr>
            </w:pPr>
            <w:r>
              <w:rPr>
                <w:rFonts w:ascii="CordiaUPC" w:hAnsi="CordiaUPC" w:cs="CordiaUPC" w:hint="cs"/>
                <w:sz w:val="26"/>
                <w:szCs w:val="26"/>
                <w:cs/>
              </w:rPr>
              <w:t>13</w:t>
            </w:r>
          </w:p>
        </w:tc>
        <w:tc>
          <w:tcPr>
            <w:tcW w:w="1009" w:type="dxa"/>
            <w:vAlign w:val="bottom"/>
          </w:tcPr>
          <w:p w14:paraId="5DC50759" w14:textId="1958D63E" w:rsidR="00B33C19" w:rsidRPr="005B2349" w:rsidRDefault="00B33C19" w:rsidP="00B33C19">
            <w:pPr>
              <w:tabs>
                <w:tab w:val="decimal" w:pos="649"/>
              </w:tabs>
              <w:spacing w:line="240" w:lineRule="exact"/>
              <w:rPr>
                <w:rFonts w:ascii="CordiaUPC" w:eastAsia="Times New Roman" w:hAnsi="CordiaUPC" w:cs="CordiaUPC"/>
                <w:sz w:val="26"/>
                <w:szCs w:val="26"/>
                <w:rtl/>
                <w:cs/>
                <w:lang w:val="en-US"/>
              </w:rPr>
            </w:pPr>
            <w:r>
              <w:rPr>
                <w:rFonts w:ascii="CordiaUPC" w:hAnsi="CordiaUPC" w:cs="CordiaUPC" w:hint="cs"/>
                <w:sz w:val="26"/>
                <w:szCs w:val="26"/>
                <w:cs/>
              </w:rPr>
              <w:t>1</w:t>
            </w:r>
          </w:p>
        </w:tc>
        <w:tc>
          <w:tcPr>
            <w:tcW w:w="971" w:type="dxa"/>
            <w:vAlign w:val="bottom"/>
          </w:tcPr>
          <w:p w14:paraId="6AB7C67C" w14:textId="001FC4C5" w:rsidR="00B33C19" w:rsidRPr="005B2349" w:rsidRDefault="00B33C19" w:rsidP="00B33C19">
            <w:pPr>
              <w:tabs>
                <w:tab w:val="decimal" w:pos="649"/>
              </w:tabs>
              <w:spacing w:line="240" w:lineRule="exact"/>
              <w:rPr>
                <w:rFonts w:ascii="CordiaUPC" w:eastAsia="Times New Roman" w:hAnsi="CordiaUPC" w:cs="CordiaUPC"/>
                <w:sz w:val="26"/>
                <w:szCs w:val="26"/>
                <w:rtl/>
                <w:cs/>
                <w:lang w:val="en-US"/>
              </w:rPr>
            </w:pPr>
            <w:r>
              <w:rPr>
                <w:rFonts w:ascii="CordiaUPC" w:hAnsi="CordiaUPC" w:cs="CordiaUPC" w:hint="cs"/>
                <w:sz w:val="26"/>
                <w:szCs w:val="26"/>
                <w:cs/>
              </w:rPr>
              <w:t>-</w:t>
            </w:r>
          </w:p>
        </w:tc>
        <w:tc>
          <w:tcPr>
            <w:tcW w:w="972" w:type="dxa"/>
            <w:vAlign w:val="bottom"/>
          </w:tcPr>
          <w:p w14:paraId="27466521" w14:textId="5DCC6E8A" w:rsidR="00B33C19" w:rsidRPr="005B2349" w:rsidRDefault="00B33C19" w:rsidP="00B33C19">
            <w:pPr>
              <w:tabs>
                <w:tab w:val="decimal" w:pos="702"/>
              </w:tabs>
              <w:spacing w:line="240" w:lineRule="exact"/>
              <w:rPr>
                <w:rFonts w:ascii="CordiaUPC" w:eastAsia="Times New Roman" w:hAnsi="CordiaUPC" w:cs="CordiaUPC"/>
                <w:sz w:val="26"/>
                <w:szCs w:val="26"/>
                <w:rtl/>
                <w:cs/>
                <w:lang w:val="en-US"/>
              </w:rPr>
            </w:pPr>
            <w:r>
              <w:rPr>
                <w:rFonts w:ascii="CordiaUPC" w:hAnsi="CordiaUPC" w:cs="CordiaUPC" w:hint="cs"/>
                <w:sz w:val="26"/>
                <w:szCs w:val="26"/>
                <w:cs/>
              </w:rPr>
              <w:t>-</w:t>
            </w:r>
          </w:p>
        </w:tc>
        <w:tc>
          <w:tcPr>
            <w:tcW w:w="968" w:type="dxa"/>
            <w:vAlign w:val="bottom"/>
          </w:tcPr>
          <w:p w14:paraId="52A273E9" w14:textId="06B98E16"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6</w:t>
            </w:r>
          </w:p>
        </w:tc>
      </w:tr>
      <w:tr w:rsidR="00B33C19" w:rsidRPr="005B2349" w14:paraId="06831B9F" w14:textId="77777777" w:rsidTr="00F75322">
        <w:tc>
          <w:tcPr>
            <w:tcW w:w="3672" w:type="dxa"/>
            <w:tcBorders>
              <w:top w:val="nil"/>
              <w:left w:val="nil"/>
              <w:bottom w:val="nil"/>
              <w:right w:val="nil"/>
            </w:tcBorders>
            <w:vAlign w:val="bottom"/>
          </w:tcPr>
          <w:p w14:paraId="3101DA57" w14:textId="3EC9B8D8" w:rsidR="00B33C19" w:rsidRPr="005B2349" w:rsidRDefault="00B33C19" w:rsidP="00B33C19">
            <w:pPr>
              <w:tabs>
                <w:tab w:val="left" w:pos="252"/>
              </w:tabs>
              <w:spacing w:line="240" w:lineRule="exact"/>
              <w:ind w:left="252" w:hanging="270"/>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 Subsidiaries</w:t>
            </w:r>
          </w:p>
        </w:tc>
        <w:tc>
          <w:tcPr>
            <w:tcW w:w="971" w:type="dxa"/>
            <w:vAlign w:val="bottom"/>
          </w:tcPr>
          <w:p w14:paraId="2F22039D" w14:textId="178C9DB6" w:rsidR="00B33C19" w:rsidRPr="005B2349" w:rsidRDefault="00B33C19" w:rsidP="00B33C19">
            <w:pPr>
              <w:tabs>
                <w:tab w:val="decimal" w:pos="702"/>
              </w:tabs>
              <w:spacing w:line="240" w:lineRule="exact"/>
              <w:rPr>
                <w:rFonts w:ascii="CordiaUPC" w:eastAsia="Times New Roman" w:hAnsi="CordiaUPC" w:cs="CordiaUPC"/>
                <w:sz w:val="26"/>
                <w:szCs w:val="26"/>
                <w:cs/>
                <w:lang w:val="en-US"/>
              </w:rPr>
            </w:pPr>
            <w:r>
              <w:rPr>
                <w:rFonts w:ascii="CordiaUPC" w:hAnsi="CordiaUPC" w:cs="CordiaUPC" w:hint="cs"/>
                <w:sz w:val="26"/>
                <w:szCs w:val="26"/>
                <w:cs/>
              </w:rPr>
              <w:t>-</w:t>
            </w:r>
          </w:p>
        </w:tc>
        <w:tc>
          <w:tcPr>
            <w:tcW w:w="972" w:type="dxa"/>
            <w:vAlign w:val="bottom"/>
          </w:tcPr>
          <w:p w14:paraId="46F166DE" w14:textId="088B200B"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1009" w:type="dxa"/>
            <w:vAlign w:val="bottom"/>
          </w:tcPr>
          <w:p w14:paraId="36041B68" w14:textId="5C590010" w:rsidR="00B33C19" w:rsidRPr="005B2349" w:rsidRDefault="00B33C19" w:rsidP="00B33C19">
            <w:pPr>
              <w:tabs>
                <w:tab w:val="decimal" w:pos="649"/>
              </w:tabs>
              <w:spacing w:line="240" w:lineRule="exact"/>
              <w:rPr>
                <w:rFonts w:ascii="CordiaUPC" w:eastAsia="Times New Roman" w:hAnsi="CordiaUPC" w:cs="CordiaUPC"/>
                <w:sz w:val="26"/>
                <w:szCs w:val="26"/>
                <w:cs/>
                <w:lang w:val="en-US"/>
              </w:rPr>
            </w:pPr>
            <w:r>
              <w:rPr>
                <w:rFonts w:ascii="CordiaUPC" w:hAnsi="CordiaUPC" w:cs="CordiaUPC" w:hint="cs"/>
                <w:sz w:val="26"/>
                <w:szCs w:val="26"/>
                <w:cs/>
              </w:rPr>
              <w:t>-</w:t>
            </w:r>
          </w:p>
        </w:tc>
        <w:tc>
          <w:tcPr>
            <w:tcW w:w="971" w:type="dxa"/>
            <w:vAlign w:val="bottom"/>
          </w:tcPr>
          <w:p w14:paraId="569C2691" w14:textId="5D645D3F" w:rsidR="00B33C19" w:rsidRPr="005B2349" w:rsidRDefault="00B33C19" w:rsidP="00B33C19">
            <w:pPr>
              <w:tabs>
                <w:tab w:val="decimal" w:pos="649"/>
              </w:tabs>
              <w:spacing w:line="240" w:lineRule="exact"/>
              <w:rPr>
                <w:rFonts w:ascii="CordiaUPC" w:eastAsia="Times New Roman" w:hAnsi="CordiaUPC" w:cs="CordiaUPC"/>
                <w:sz w:val="26"/>
                <w:szCs w:val="26"/>
                <w:cs/>
                <w:lang w:val="en-US"/>
              </w:rPr>
            </w:pPr>
            <w:r>
              <w:rPr>
                <w:rFonts w:ascii="CordiaUPC" w:hAnsi="CordiaUPC" w:cs="CordiaUPC" w:hint="cs"/>
                <w:sz w:val="26"/>
                <w:szCs w:val="26"/>
                <w:cs/>
              </w:rPr>
              <w:t>-</w:t>
            </w:r>
          </w:p>
        </w:tc>
        <w:tc>
          <w:tcPr>
            <w:tcW w:w="972" w:type="dxa"/>
            <w:vAlign w:val="bottom"/>
          </w:tcPr>
          <w:p w14:paraId="3F8074F3" w14:textId="6E5A2841"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968" w:type="dxa"/>
            <w:vAlign w:val="bottom"/>
          </w:tcPr>
          <w:p w14:paraId="3E1353D0" w14:textId="13C734CF"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rPr>
              <w:t>-</w:t>
            </w:r>
          </w:p>
        </w:tc>
      </w:tr>
      <w:tr w:rsidR="00B33C19" w:rsidRPr="005B2349" w14:paraId="1DD9F0F8" w14:textId="77777777" w:rsidTr="00F75322">
        <w:tc>
          <w:tcPr>
            <w:tcW w:w="3672" w:type="dxa"/>
            <w:tcBorders>
              <w:top w:val="nil"/>
              <w:left w:val="nil"/>
              <w:bottom w:val="nil"/>
              <w:right w:val="nil"/>
            </w:tcBorders>
            <w:vAlign w:val="bottom"/>
          </w:tcPr>
          <w:p w14:paraId="6EC75A0E" w14:textId="132648F6" w:rsidR="00B33C19" w:rsidRPr="005B2349" w:rsidRDefault="00B33C19" w:rsidP="00B33C19">
            <w:pPr>
              <w:tabs>
                <w:tab w:val="left" w:pos="252"/>
              </w:tabs>
              <w:spacing w:line="240" w:lineRule="exact"/>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rPr>
              <w:t>3. Associate</w:t>
            </w:r>
            <w:r>
              <w:rPr>
                <w:rFonts w:ascii="CordiaUPC" w:eastAsia="Times New Roman" w:hAnsi="CordiaUPC" w:cs="CordiaUPC"/>
                <w:sz w:val="26"/>
                <w:szCs w:val="26"/>
                <w:lang w:val="en-US" w:bidi="th-TH"/>
              </w:rPr>
              <w:t>s</w:t>
            </w:r>
          </w:p>
        </w:tc>
        <w:tc>
          <w:tcPr>
            <w:tcW w:w="971" w:type="dxa"/>
            <w:vAlign w:val="bottom"/>
          </w:tcPr>
          <w:p w14:paraId="70D6CD3C" w14:textId="5C41B1F4"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972" w:type="dxa"/>
            <w:vAlign w:val="bottom"/>
          </w:tcPr>
          <w:p w14:paraId="7B8C6444" w14:textId="5F54C5CA"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1</w:t>
            </w:r>
          </w:p>
        </w:tc>
        <w:tc>
          <w:tcPr>
            <w:tcW w:w="1009" w:type="dxa"/>
            <w:vAlign w:val="bottom"/>
          </w:tcPr>
          <w:p w14:paraId="53EF6D14" w14:textId="5234C2A7" w:rsidR="00B33C19" w:rsidRPr="005B2349" w:rsidRDefault="00B33C19" w:rsidP="00B33C19">
            <w:pPr>
              <w:tabs>
                <w:tab w:val="decimal" w:pos="649"/>
              </w:tabs>
              <w:spacing w:line="240" w:lineRule="exact"/>
              <w:rPr>
                <w:rFonts w:ascii="CordiaUPC" w:eastAsia="Times New Roman" w:hAnsi="CordiaUPC" w:cs="CordiaUPC"/>
                <w:sz w:val="26"/>
                <w:szCs w:val="26"/>
                <w:lang w:val="en-US"/>
              </w:rPr>
            </w:pPr>
            <w:r>
              <w:rPr>
                <w:rFonts w:ascii="CordiaUPC" w:hAnsi="CordiaUPC" w:cs="CordiaUPC" w:hint="cs"/>
                <w:sz w:val="26"/>
                <w:szCs w:val="26"/>
                <w:cs/>
              </w:rPr>
              <w:t>926</w:t>
            </w:r>
          </w:p>
        </w:tc>
        <w:tc>
          <w:tcPr>
            <w:tcW w:w="971" w:type="dxa"/>
            <w:vAlign w:val="bottom"/>
          </w:tcPr>
          <w:p w14:paraId="23387328" w14:textId="4D1C6C90" w:rsidR="00B33C19" w:rsidRPr="005B2349" w:rsidRDefault="00B33C19" w:rsidP="00B33C19">
            <w:pPr>
              <w:tabs>
                <w:tab w:val="decimal" w:pos="649"/>
              </w:tabs>
              <w:spacing w:line="240" w:lineRule="exact"/>
              <w:rPr>
                <w:rFonts w:ascii="CordiaUPC" w:eastAsia="Times New Roman" w:hAnsi="CordiaUPC" w:cs="CordiaUPC"/>
                <w:sz w:val="26"/>
                <w:szCs w:val="26"/>
                <w:lang w:val="en-US"/>
              </w:rPr>
            </w:pPr>
            <w:r>
              <w:rPr>
                <w:rFonts w:ascii="CordiaUPC" w:hAnsi="CordiaUPC" w:cs="CordiaUPC" w:hint="cs"/>
                <w:sz w:val="26"/>
                <w:szCs w:val="26"/>
                <w:cs/>
              </w:rPr>
              <w:t>1</w:t>
            </w:r>
          </w:p>
        </w:tc>
        <w:tc>
          <w:tcPr>
            <w:tcW w:w="972" w:type="dxa"/>
            <w:vAlign w:val="bottom"/>
          </w:tcPr>
          <w:p w14:paraId="47A685AB" w14:textId="567DBFBB"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968" w:type="dxa"/>
            <w:vAlign w:val="bottom"/>
          </w:tcPr>
          <w:p w14:paraId="5A62DD8B" w14:textId="31314698"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rPr>
              <w:t>-</w:t>
            </w:r>
          </w:p>
        </w:tc>
      </w:tr>
      <w:tr w:rsidR="00830849" w:rsidRPr="005B2349" w14:paraId="21ACFFB4" w14:textId="77777777" w:rsidTr="00337A41">
        <w:tc>
          <w:tcPr>
            <w:tcW w:w="3672" w:type="dxa"/>
            <w:tcBorders>
              <w:top w:val="nil"/>
              <w:left w:val="nil"/>
              <w:bottom w:val="nil"/>
              <w:right w:val="nil"/>
            </w:tcBorders>
            <w:vAlign w:val="bottom"/>
          </w:tcPr>
          <w:p w14:paraId="4CFE1AE8" w14:textId="033CC8EB" w:rsidR="00830849" w:rsidRPr="005B2349" w:rsidRDefault="00830849" w:rsidP="00830849">
            <w:pPr>
              <w:tabs>
                <w:tab w:val="left" w:pos="25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 Key management personnel</w:t>
            </w:r>
            <w:r>
              <w:rPr>
                <w:rFonts w:ascii="CordiaUPC" w:eastAsia="Times New Roman" w:hAnsi="CordiaUPC" w:cs="CordiaUPC"/>
                <w:sz w:val="26"/>
                <w:szCs w:val="26"/>
                <w:lang w:val="en-US"/>
              </w:rPr>
              <w:t xml:space="preserve"> </w:t>
            </w:r>
            <w:r w:rsidRPr="005B2349">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4B5B14B1" w14:textId="3A09AA1C"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1</w:t>
            </w:r>
          </w:p>
        </w:tc>
        <w:tc>
          <w:tcPr>
            <w:tcW w:w="972" w:type="dxa"/>
            <w:tcBorders>
              <w:top w:val="nil"/>
              <w:left w:val="nil"/>
              <w:bottom w:val="nil"/>
              <w:right w:val="nil"/>
            </w:tcBorders>
            <w:vAlign w:val="bottom"/>
          </w:tcPr>
          <w:p w14:paraId="00359F0D" w14:textId="1FCFCEB0"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4</w:t>
            </w:r>
          </w:p>
        </w:tc>
        <w:tc>
          <w:tcPr>
            <w:tcW w:w="1009" w:type="dxa"/>
            <w:tcBorders>
              <w:top w:val="nil"/>
              <w:left w:val="nil"/>
              <w:bottom w:val="nil"/>
              <w:right w:val="nil"/>
            </w:tcBorders>
            <w:vAlign w:val="bottom"/>
          </w:tcPr>
          <w:p w14:paraId="2423538C" w14:textId="0238F99A" w:rsidR="00830849" w:rsidRPr="005B2349" w:rsidRDefault="00830849" w:rsidP="00830849">
            <w:pPr>
              <w:tabs>
                <w:tab w:val="decimal" w:pos="649"/>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971" w:type="dxa"/>
            <w:tcBorders>
              <w:top w:val="nil"/>
              <w:left w:val="nil"/>
              <w:bottom w:val="nil"/>
              <w:right w:val="nil"/>
            </w:tcBorders>
            <w:vAlign w:val="bottom"/>
          </w:tcPr>
          <w:p w14:paraId="7A48E093" w14:textId="5ECC3D3E" w:rsidR="00830849" w:rsidRPr="005B2349" w:rsidRDefault="00830849" w:rsidP="00830849">
            <w:pPr>
              <w:tabs>
                <w:tab w:val="decimal" w:pos="649"/>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972" w:type="dxa"/>
            <w:tcBorders>
              <w:top w:val="nil"/>
              <w:left w:val="nil"/>
              <w:bottom w:val="nil"/>
              <w:right w:val="nil"/>
            </w:tcBorders>
            <w:vAlign w:val="bottom"/>
          </w:tcPr>
          <w:p w14:paraId="58DC50E6" w14:textId="5C566B7C"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cs/>
              </w:rPr>
              <w:t>-</w:t>
            </w:r>
          </w:p>
        </w:tc>
        <w:tc>
          <w:tcPr>
            <w:tcW w:w="968" w:type="dxa"/>
            <w:tcBorders>
              <w:top w:val="nil"/>
              <w:left w:val="nil"/>
              <w:bottom w:val="nil"/>
              <w:right w:val="nil"/>
            </w:tcBorders>
            <w:vAlign w:val="bottom"/>
          </w:tcPr>
          <w:p w14:paraId="17187E2B" w14:textId="7A665D78"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Pr>
                <w:rFonts w:ascii="CordiaUPC" w:hAnsi="CordiaUPC" w:cs="CordiaUPC" w:hint="cs"/>
                <w:sz w:val="26"/>
                <w:szCs w:val="26"/>
              </w:rPr>
              <w:t>-</w:t>
            </w:r>
          </w:p>
        </w:tc>
      </w:tr>
      <w:tr w:rsidR="00830849" w:rsidRPr="005B2349" w14:paraId="73C78A8F" w14:textId="77777777" w:rsidTr="00F75322">
        <w:tc>
          <w:tcPr>
            <w:tcW w:w="3672" w:type="dxa"/>
            <w:tcBorders>
              <w:top w:val="nil"/>
              <w:left w:val="nil"/>
              <w:bottom w:val="nil"/>
              <w:right w:val="nil"/>
            </w:tcBorders>
            <w:vAlign w:val="bottom"/>
          </w:tcPr>
          <w:p w14:paraId="4E139E9F" w14:textId="77777777" w:rsidR="00830849" w:rsidRPr="005B2349" w:rsidRDefault="00830849" w:rsidP="00830849">
            <w:pPr>
              <w:tabs>
                <w:tab w:val="left" w:pos="252"/>
              </w:tabs>
              <w:spacing w:line="240" w:lineRule="exact"/>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w:t>
            </w:r>
            <w:r w:rsidRPr="005B2349">
              <w:rPr>
                <w:rFonts w:ascii="CordiaUPC" w:eastAsia="Times New Roman" w:hAnsi="CordiaUPC" w:cs="CordiaUPC" w:hint="cs"/>
                <w:sz w:val="26"/>
                <w:szCs w:val="26"/>
                <w:lang w:val="en-US"/>
              </w:rPr>
              <w:t xml:space="preserve"> Other related parties</w:t>
            </w:r>
          </w:p>
        </w:tc>
        <w:tc>
          <w:tcPr>
            <w:tcW w:w="971" w:type="dxa"/>
            <w:vAlign w:val="bottom"/>
          </w:tcPr>
          <w:p w14:paraId="61B90FDA" w14:textId="0FBEC880" w:rsidR="00830849" w:rsidRPr="005B2349" w:rsidRDefault="00830849" w:rsidP="00830849">
            <w:pPr>
              <w:tabs>
                <w:tab w:val="decimal" w:pos="702"/>
              </w:tabs>
              <w:spacing w:line="240" w:lineRule="exact"/>
              <w:rPr>
                <w:rFonts w:ascii="CordiaUPC" w:hAnsi="CordiaUPC" w:cs="CordiaUPC"/>
                <w:sz w:val="26"/>
                <w:szCs w:val="26"/>
                <w:cs/>
                <w:lang w:bidi="th-TH"/>
              </w:rPr>
            </w:pPr>
            <w:r>
              <w:rPr>
                <w:rFonts w:ascii="CordiaUPC" w:hAnsi="CordiaUPC" w:cs="CordiaUPC" w:hint="cs"/>
                <w:sz w:val="26"/>
                <w:szCs w:val="26"/>
                <w:cs/>
              </w:rPr>
              <w:t>600</w:t>
            </w:r>
          </w:p>
        </w:tc>
        <w:tc>
          <w:tcPr>
            <w:tcW w:w="972" w:type="dxa"/>
            <w:vAlign w:val="bottom"/>
          </w:tcPr>
          <w:p w14:paraId="13A21316" w14:textId="251E9AFD" w:rsidR="00830849" w:rsidRPr="005B2349" w:rsidRDefault="00830849" w:rsidP="00830849">
            <w:pPr>
              <w:tabs>
                <w:tab w:val="decimal" w:pos="702"/>
              </w:tabs>
              <w:spacing w:line="240" w:lineRule="exact"/>
              <w:rPr>
                <w:rFonts w:ascii="CordiaUPC" w:hAnsi="CordiaUPC" w:cs="CordiaUPC"/>
                <w:sz w:val="26"/>
                <w:szCs w:val="26"/>
              </w:rPr>
            </w:pPr>
            <w:r>
              <w:rPr>
                <w:rFonts w:ascii="CordiaUPC" w:hAnsi="CordiaUPC" w:cs="CordiaUPC" w:hint="cs"/>
                <w:sz w:val="26"/>
                <w:szCs w:val="26"/>
                <w:cs/>
              </w:rPr>
              <w:t>154</w:t>
            </w:r>
          </w:p>
        </w:tc>
        <w:tc>
          <w:tcPr>
            <w:tcW w:w="1009" w:type="dxa"/>
            <w:vAlign w:val="bottom"/>
          </w:tcPr>
          <w:p w14:paraId="4BC2F441" w14:textId="222C9023" w:rsidR="00830849" w:rsidRPr="005B2349" w:rsidRDefault="00830849" w:rsidP="00830849">
            <w:pPr>
              <w:tabs>
                <w:tab w:val="decimal" w:pos="649"/>
              </w:tabs>
              <w:spacing w:line="240" w:lineRule="exact"/>
              <w:rPr>
                <w:rFonts w:ascii="CordiaUPC" w:hAnsi="CordiaUPC" w:cs="CordiaUPC"/>
                <w:sz w:val="26"/>
                <w:szCs w:val="26"/>
                <w:cs/>
              </w:rPr>
            </w:pPr>
            <w:r>
              <w:rPr>
                <w:rFonts w:ascii="CordiaUPC" w:hAnsi="CordiaUPC" w:cs="CordiaUPC" w:hint="cs"/>
                <w:sz w:val="26"/>
                <w:szCs w:val="26"/>
                <w:cs/>
              </w:rPr>
              <w:t>984</w:t>
            </w:r>
          </w:p>
        </w:tc>
        <w:tc>
          <w:tcPr>
            <w:tcW w:w="971" w:type="dxa"/>
            <w:vAlign w:val="bottom"/>
          </w:tcPr>
          <w:p w14:paraId="11214379" w14:textId="22A25958" w:rsidR="00830849" w:rsidRPr="005B2349" w:rsidRDefault="00830849" w:rsidP="00830849">
            <w:pPr>
              <w:tabs>
                <w:tab w:val="decimal" w:pos="649"/>
              </w:tabs>
              <w:spacing w:line="240" w:lineRule="exact"/>
              <w:rPr>
                <w:rFonts w:ascii="CordiaUPC" w:hAnsi="CordiaUPC" w:cs="CordiaUPC"/>
                <w:sz w:val="26"/>
                <w:szCs w:val="26"/>
                <w:cs/>
              </w:rPr>
            </w:pPr>
            <w:r>
              <w:rPr>
                <w:rFonts w:ascii="CordiaUPC" w:hAnsi="CordiaUPC" w:cs="CordiaUPC" w:hint="cs"/>
                <w:sz w:val="26"/>
                <w:szCs w:val="26"/>
                <w:cs/>
              </w:rPr>
              <w:t>1</w:t>
            </w:r>
          </w:p>
        </w:tc>
        <w:tc>
          <w:tcPr>
            <w:tcW w:w="972" w:type="dxa"/>
            <w:vAlign w:val="bottom"/>
          </w:tcPr>
          <w:p w14:paraId="442634FA" w14:textId="494A5B83" w:rsidR="00830849" w:rsidRPr="005B2349" w:rsidRDefault="00830849" w:rsidP="00830849">
            <w:pPr>
              <w:tabs>
                <w:tab w:val="decimal" w:pos="702"/>
              </w:tabs>
              <w:spacing w:line="240" w:lineRule="exact"/>
              <w:rPr>
                <w:rFonts w:ascii="CordiaUPC" w:hAnsi="CordiaUPC" w:cs="CordiaUPC"/>
                <w:sz w:val="26"/>
                <w:szCs w:val="26"/>
              </w:rPr>
            </w:pPr>
            <w:r>
              <w:rPr>
                <w:rFonts w:ascii="CordiaUPC" w:hAnsi="CordiaUPC" w:cs="CordiaUPC" w:hint="cs"/>
                <w:sz w:val="26"/>
                <w:szCs w:val="26"/>
                <w:cs/>
              </w:rPr>
              <w:t>142</w:t>
            </w:r>
          </w:p>
        </w:tc>
        <w:tc>
          <w:tcPr>
            <w:tcW w:w="968" w:type="dxa"/>
            <w:vAlign w:val="bottom"/>
          </w:tcPr>
          <w:p w14:paraId="08CB2142" w14:textId="44A58290" w:rsidR="00830849" w:rsidRPr="005B2349" w:rsidRDefault="00830849" w:rsidP="00830849">
            <w:pPr>
              <w:tabs>
                <w:tab w:val="decimal" w:pos="702"/>
              </w:tabs>
              <w:spacing w:line="240" w:lineRule="exact"/>
              <w:rPr>
                <w:rFonts w:ascii="CordiaUPC" w:hAnsi="CordiaUPC" w:cs="CordiaUPC"/>
                <w:sz w:val="26"/>
                <w:szCs w:val="26"/>
              </w:rPr>
            </w:pPr>
            <w:r>
              <w:rPr>
                <w:rFonts w:ascii="CordiaUPC" w:hAnsi="CordiaUPC" w:cs="CordiaUPC" w:hint="cs"/>
                <w:sz w:val="26"/>
                <w:szCs w:val="26"/>
              </w:rPr>
              <w:t>364</w:t>
            </w:r>
          </w:p>
        </w:tc>
      </w:tr>
    </w:tbl>
    <w:p w14:paraId="7180372A" w14:textId="77777777" w:rsidR="00337A41" w:rsidRPr="005B2349" w:rsidRDefault="00337A41" w:rsidP="00337A41">
      <w:pPr>
        <w:spacing w:line="240" w:lineRule="exact"/>
        <w:ind w:left="547"/>
        <w:jc w:val="both"/>
        <w:rPr>
          <w:rFonts w:ascii="CordiaUPC" w:eastAsia="Times New Roman" w:hAnsi="CordiaUPC" w:cs="CordiaUPC"/>
          <w:sz w:val="2"/>
          <w:szCs w:val="2"/>
          <w:cs/>
          <w:lang w:bidi="th-TH"/>
        </w:rPr>
      </w:pPr>
    </w:p>
    <w:tbl>
      <w:tblPr>
        <w:tblW w:w="9535" w:type="dxa"/>
        <w:tblInd w:w="450" w:type="dxa"/>
        <w:tblLayout w:type="fixed"/>
        <w:tblLook w:val="0000" w:firstRow="0" w:lastRow="0" w:firstColumn="0" w:lastColumn="0" w:noHBand="0" w:noVBand="0"/>
      </w:tblPr>
      <w:tblGrid>
        <w:gridCol w:w="3672"/>
        <w:gridCol w:w="971"/>
        <w:gridCol w:w="972"/>
        <w:gridCol w:w="1009"/>
        <w:gridCol w:w="971"/>
        <w:gridCol w:w="972"/>
        <w:gridCol w:w="968"/>
      </w:tblGrid>
      <w:tr w:rsidR="00337A41" w:rsidRPr="005B2349" w14:paraId="60A7DB1B" w14:textId="77777777" w:rsidTr="006B1063">
        <w:tc>
          <w:tcPr>
            <w:tcW w:w="3672" w:type="dxa"/>
            <w:tcBorders>
              <w:top w:val="nil"/>
              <w:left w:val="nil"/>
              <w:bottom w:val="nil"/>
              <w:right w:val="nil"/>
            </w:tcBorders>
            <w:vAlign w:val="bottom"/>
          </w:tcPr>
          <w:p w14:paraId="5ED13A52"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1BB74391"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b/>
                <w:bCs/>
                <w:sz w:val="26"/>
                <w:szCs w:val="26"/>
                <w:lang w:val="en-US"/>
              </w:rPr>
              <w:t>Consolidated</w:t>
            </w:r>
          </w:p>
        </w:tc>
      </w:tr>
      <w:tr w:rsidR="00337A41" w:rsidRPr="005B2349" w14:paraId="64F758C5" w14:textId="77777777" w:rsidTr="006B1063">
        <w:tc>
          <w:tcPr>
            <w:tcW w:w="3672" w:type="dxa"/>
            <w:tcBorders>
              <w:top w:val="nil"/>
              <w:left w:val="nil"/>
              <w:bottom w:val="nil"/>
              <w:right w:val="nil"/>
            </w:tcBorders>
            <w:vAlign w:val="bottom"/>
          </w:tcPr>
          <w:p w14:paraId="228D74F3"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27CC5576"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Nine-month period ended 30 September 202</w:t>
            </w:r>
            <w:r w:rsidRPr="005B2349">
              <w:rPr>
                <w:rFonts w:ascii="CordiaUPC" w:eastAsia="Times New Roman" w:hAnsi="CordiaUPC" w:cs="CordiaUPC"/>
                <w:sz w:val="26"/>
                <w:szCs w:val="26"/>
              </w:rPr>
              <w:t>1</w:t>
            </w:r>
          </w:p>
        </w:tc>
      </w:tr>
      <w:tr w:rsidR="00337A41" w:rsidRPr="005B2349" w14:paraId="0E1B160E" w14:textId="77777777" w:rsidTr="006B1063">
        <w:tc>
          <w:tcPr>
            <w:tcW w:w="3672" w:type="dxa"/>
            <w:tcBorders>
              <w:top w:val="nil"/>
              <w:left w:val="nil"/>
              <w:bottom w:val="nil"/>
              <w:right w:val="nil"/>
            </w:tcBorders>
            <w:vAlign w:val="bottom"/>
          </w:tcPr>
          <w:p w14:paraId="001573A8"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202B1B2"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p>
        </w:tc>
        <w:tc>
          <w:tcPr>
            <w:tcW w:w="972" w:type="dxa"/>
            <w:tcBorders>
              <w:top w:val="nil"/>
              <w:left w:val="nil"/>
              <w:bottom w:val="nil"/>
              <w:right w:val="nil"/>
            </w:tcBorders>
            <w:vAlign w:val="bottom"/>
          </w:tcPr>
          <w:p w14:paraId="4C67E650"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p>
        </w:tc>
        <w:tc>
          <w:tcPr>
            <w:tcW w:w="1009" w:type="dxa"/>
            <w:tcBorders>
              <w:top w:val="nil"/>
              <w:left w:val="nil"/>
              <w:bottom w:val="nil"/>
              <w:right w:val="nil"/>
            </w:tcBorders>
            <w:vAlign w:val="bottom"/>
          </w:tcPr>
          <w:p w14:paraId="48FB5AB6"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Fees and</w:t>
            </w:r>
          </w:p>
        </w:tc>
        <w:tc>
          <w:tcPr>
            <w:tcW w:w="971" w:type="dxa"/>
            <w:tcBorders>
              <w:top w:val="nil"/>
              <w:left w:val="nil"/>
              <w:bottom w:val="nil"/>
              <w:right w:val="nil"/>
            </w:tcBorders>
            <w:vAlign w:val="bottom"/>
          </w:tcPr>
          <w:p w14:paraId="6DD3D52D"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Fees and</w:t>
            </w:r>
          </w:p>
        </w:tc>
        <w:tc>
          <w:tcPr>
            <w:tcW w:w="972" w:type="dxa"/>
            <w:tcBorders>
              <w:top w:val="nil"/>
              <w:left w:val="nil"/>
              <w:bottom w:val="nil"/>
              <w:right w:val="nil"/>
            </w:tcBorders>
            <w:vAlign w:val="bottom"/>
          </w:tcPr>
          <w:p w14:paraId="72A6101D"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Other</w:t>
            </w:r>
          </w:p>
        </w:tc>
        <w:tc>
          <w:tcPr>
            <w:tcW w:w="968" w:type="dxa"/>
            <w:tcBorders>
              <w:top w:val="nil"/>
              <w:left w:val="nil"/>
              <w:bottom w:val="nil"/>
              <w:right w:val="nil"/>
            </w:tcBorders>
            <w:vAlign w:val="bottom"/>
          </w:tcPr>
          <w:p w14:paraId="67C5109C"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Other</w:t>
            </w:r>
          </w:p>
        </w:tc>
      </w:tr>
      <w:tr w:rsidR="00337A41" w:rsidRPr="005B2349" w14:paraId="4A5825AD" w14:textId="77777777" w:rsidTr="006B1063">
        <w:tc>
          <w:tcPr>
            <w:tcW w:w="3672" w:type="dxa"/>
            <w:tcBorders>
              <w:top w:val="nil"/>
              <w:left w:val="nil"/>
              <w:bottom w:val="nil"/>
              <w:right w:val="nil"/>
            </w:tcBorders>
            <w:vAlign w:val="bottom"/>
          </w:tcPr>
          <w:p w14:paraId="4029C159" w14:textId="77777777" w:rsidR="00337A41" w:rsidRPr="005B2349" w:rsidRDefault="00337A41" w:rsidP="006B1063">
            <w:pPr>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1CEB37E5" w14:textId="77777777" w:rsidR="00337A41" w:rsidRPr="005B2349" w:rsidRDefault="00337A41" w:rsidP="006B1063">
            <w:pPr>
              <w:spacing w:line="240" w:lineRule="exact"/>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Interest</w:t>
            </w:r>
          </w:p>
        </w:tc>
        <w:tc>
          <w:tcPr>
            <w:tcW w:w="972" w:type="dxa"/>
            <w:tcBorders>
              <w:top w:val="nil"/>
              <w:left w:val="nil"/>
              <w:bottom w:val="nil"/>
              <w:right w:val="nil"/>
            </w:tcBorders>
            <w:vAlign w:val="bottom"/>
          </w:tcPr>
          <w:p w14:paraId="06CC0763"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Interest</w:t>
            </w:r>
          </w:p>
        </w:tc>
        <w:tc>
          <w:tcPr>
            <w:tcW w:w="1009" w:type="dxa"/>
            <w:tcBorders>
              <w:top w:val="nil"/>
              <w:left w:val="nil"/>
              <w:bottom w:val="nil"/>
              <w:right w:val="nil"/>
            </w:tcBorders>
            <w:vAlign w:val="bottom"/>
          </w:tcPr>
          <w:p w14:paraId="5C442779"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1" w:type="dxa"/>
            <w:tcBorders>
              <w:top w:val="nil"/>
              <w:left w:val="nil"/>
              <w:bottom w:val="nil"/>
              <w:right w:val="nil"/>
            </w:tcBorders>
            <w:vAlign w:val="bottom"/>
          </w:tcPr>
          <w:p w14:paraId="3DAB23E0"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2" w:type="dxa"/>
            <w:tcBorders>
              <w:top w:val="nil"/>
              <w:left w:val="nil"/>
              <w:bottom w:val="nil"/>
              <w:right w:val="nil"/>
            </w:tcBorders>
            <w:vAlign w:val="bottom"/>
          </w:tcPr>
          <w:p w14:paraId="698C16D3"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operating</w:t>
            </w:r>
          </w:p>
        </w:tc>
        <w:tc>
          <w:tcPr>
            <w:tcW w:w="968" w:type="dxa"/>
            <w:tcBorders>
              <w:top w:val="nil"/>
              <w:left w:val="nil"/>
              <w:bottom w:val="nil"/>
              <w:right w:val="nil"/>
            </w:tcBorders>
            <w:vAlign w:val="bottom"/>
          </w:tcPr>
          <w:p w14:paraId="3E547D4F"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operating</w:t>
            </w:r>
          </w:p>
        </w:tc>
      </w:tr>
      <w:tr w:rsidR="00337A41" w:rsidRPr="005B2349" w14:paraId="06C2AF77" w14:textId="77777777" w:rsidTr="006B1063">
        <w:tc>
          <w:tcPr>
            <w:tcW w:w="3672" w:type="dxa"/>
            <w:tcBorders>
              <w:top w:val="nil"/>
              <w:left w:val="nil"/>
              <w:bottom w:val="nil"/>
              <w:right w:val="nil"/>
            </w:tcBorders>
            <w:vAlign w:val="bottom"/>
          </w:tcPr>
          <w:p w14:paraId="32AA3FDB"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8607E83" w14:textId="77777777" w:rsidR="00337A41" w:rsidRPr="005B2349" w:rsidRDefault="00337A41" w:rsidP="006B1063">
            <w:pPr>
              <w:spacing w:line="240" w:lineRule="exact"/>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income</w:t>
            </w:r>
          </w:p>
        </w:tc>
        <w:tc>
          <w:tcPr>
            <w:tcW w:w="972" w:type="dxa"/>
            <w:tcBorders>
              <w:top w:val="nil"/>
              <w:left w:val="nil"/>
              <w:bottom w:val="nil"/>
              <w:right w:val="nil"/>
            </w:tcBorders>
            <w:vAlign w:val="bottom"/>
          </w:tcPr>
          <w:p w14:paraId="38E24C25"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1009" w:type="dxa"/>
            <w:tcBorders>
              <w:top w:val="nil"/>
              <w:left w:val="nil"/>
              <w:bottom w:val="nil"/>
              <w:right w:val="nil"/>
            </w:tcBorders>
            <w:vAlign w:val="bottom"/>
          </w:tcPr>
          <w:p w14:paraId="5C8FF823"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71" w:type="dxa"/>
            <w:tcBorders>
              <w:top w:val="nil"/>
              <w:left w:val="nil"/>
              <w:bottom w:val="nil"/>
              <w:right w:val="nil"/>
            </w:tcBorders>
            <w:vAlign w:val="bottom"/>
          </w:tcPr>
          <w:p w14:paraId="1A2F489C" w14:textId="77777777" w:rsidR="00337A41" w:rsidRPr="005B2349" w:rsidRDefault="00337A41" w:rsidP="006B1063">
            <w:pPr>
              <w:tabs>
                <w:tab w:val="decimal" w:pos="577"/>
              </w:tabs>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972" w:type="dxa"/>
            <w:tcBorders>
              <w:top w:val="nil"/>
              <w:left w:val="nil"/>
              <w:bottom w:val="nil"/>
              <w:right w:val="nil"/>
            </w:tcBorders>
            <w:vAlign w:val="bottom"/>
          </w:tcPr>
          <w:p w14:paraId="23013FBF"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68" w:type="dxa"/>
            <w:tcBorders>
              <w:top w:val="nil"/>
              <w:left w:val="nil"/>
              <w:bottom w:val="nil"/>
              <w:right w:val="nil"/>
            </w:tcBorders>
            <w:vAlign w:val="bottom"/>
          </w:tcPr>
          <w:p w14:paraId="01F74946"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expenses</w:t>
            </w:r>
          </w:p>
        </w:tc>
      </w:tr>
      <w:tr w:rsidR="00337A41" w:rsidRPr="005B2349" w14:paraId="4C1F3421" w14:textId="77777777" w:rsidTr="006B1063">
        <w:tc>
          <w:tcPr>
            <w:tcW w:w="3672" w:type="dxa"/>
            <w:tcBorders>
              <w:top w:val="nil"/>
              <w:left w:val="nil"/>
              <w:bottom w:val="nil"/>
              <w:right w:val="nil"/>
            </w:tcBorders>
            <w:vAlign w:val="bottom"/>
          </w:tcPr>
          <w:p w14:paraId="75D22213"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19722C6E" w14:textId="77777777" w:rsidR="00337A41" w:rsidRPr="005B2349" w:rsidRDefault="00337A41" w:rsidP="006B1063">
            <w:pPr>
              <w:tabs>
                <w:tab w:val="decimal" w:pos="702"/>
              </w:tabs>
              <w:spacing w:line="240" w:lineRule="exact"/>
              <w:ind w:right="64"/>
              <w:jc w:val="center"/>
              <w:rPr>
                <w:rFonts w:ascii="CordiaUPC" w:eastAsia="Times New Roman" w:hAnsi="CordiaUPC" w:cs="CordiaUPC"/>
                <w:sz w:val="26"/>
                <w:szCs w:val="26"/>
              </w:rPr>
            </w:pPr>
            <w:r w:rsidRPr="005B2349">
              <w:rPr>
                <w:rFonts w:ascii="CordiaUPC" w:eastAsia="Times New Roman" w:hAnsi="CordiaUPC" w:cs="CordiaUPC" w:hint="cs"/>
                <w:i/>
                <w:iCs/>
                <w:sz w:val="26"/>
                <w:szCs w:val="26"/>
                <w:lang w:val="en-US"/>
              </w:rPr>
              <w:t>(</w:t>
            </w:r>
            <w:proofErr w:type="gramStart"/>
            <w:r w:rsidRPr="005B2349">
              <w:rPr>
                <w:rFonts w:ascii="CordiaUPC" w:eastAsia="Times New Roman" w:hAnsi="CordiaUPC" w:cs="CordiaUPC" w:hint="cs"/>
                <w:i/>
                <w:iCs/>
                <w:sz w:val="26"/>
                <w:szCs w:val="26"/>
                <w:lang w:val="en-US"/>
              </w:rPr>
              <w:t>in</w:t>
            </w:r>
            <w:proofErr w:type="gramEnd"/>
            <w:r w:rsidRPr="005B2349">
              <w:rPr>
                <w:rFonts w:ascii="CordiaUPC" w:eastAsia="Times New Roman" w:hAnsi="CordiaUPC" w:cs="CordiaUPC" w:hint="cs"/>
                <w:i/>
                <w:iCs/>
                <w:sz w:val="26"/>
                <w:szCs w:val="26"/>
                <w:lang w:val="en-US"/>
              </w:rPr>
              <w:t xml:space="preserve"> million Baht)</w:t>
            </w:r>
          </w:p>
        </w:tc>
      </w:tr>
      <w:tr w:rsidR="00337A41" w:rsidRPr="005B2349" w14:paraId="2AE36A10" w14:textId="77777777" w:rsidTr="006B1063">
        <w:tc>
          <w:tcPr>
            <w:tcW w:w="3672" w:type="dxa"/>
            <w:tcBorders>
              <w:top w:val="nil"/>
              <w:left w:val="nil"/>
              <w:bottom w:val="nil"/>
              <w:right w:val="nil"/>
            </w:tcBorders>
            <w:vAlign w:val="bottom"/>
          </w:tcPr>
          <w:p w14:paraId="641FAA5B" w14:textId="7B29F198" w:rsidR="00337A41" w:rsidRPr="005B2349" w:rsidRDefault="00337A41" w:rsidP="006B1063">
            <w:pPr>
              <w:tabs>
                <w:tab w:val="left" w:pos="252"/>
              </w:tabs>
              <w:spacing w:line="240" w:lineRule="exact"/>
              <w:ind w:left="252" w:hanging="270"/>
              <w:rPr>
                <w:rFonts w:ascii="CordiaUPC" w:eastAsia="Times New Roman" w:hAnsi="CordiaUPC" w:cs="CordiaUPC"/>
                <w:sz w:val="26"/>
                <w:szCs w:val="26"/>
              </w:rPr>
            </w:pPr>
            <w:r w:rsidRPr="005B2349">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2DD75321"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hAnsi="CordiaUPC" w:cs="CordiaUPC" w:hint="cs"/>
                <w:sz w:val="26"/>
                <w:szCs w:val="26"/>
                <w:cs/>
              </w:rPr>
              <w:t>104</w:t>
            </w:r>
          </w:p>
        </w:tc>
        <w:tc>
          <w:tcPr>
            <w:tcW w:w="972" w:type="dxa"/>
            <w:tcBorders>
              <w:top w:val="nil"/>
              <w:left w:val="nil"/>
              <w:bottom w:val="nil"/>
              <w:right w:val="nil"/>
            </w:tcBorders>
            <w:vAlign w:val="bottom"/>
          </w:tcPr>
          <w:p w14:paraId="389CEC4F" w14:textId="77777777" w:rsidR="00337A41" w:rsidRPr="005B2349" w:rsidRDefault="00337A41" w:rsidP="006B1063">
            <w:pPr>
              <w:tabs>
                <w:tab w:val="decimal" w:pos="702"/>
              </w:tabs>
              <w:spacing w:line="240" w:lineRule="exact"/>
              <w:rPr>
                <w:rFonts w:ascii="CordiaUPC" w:eastAsia="Times New Roman" w:hAnsi="CordiaUPC" w:cs="CordiaUPC"/>
                <w:sz w:val="26"/>
                <w:szCs w:val="26"/>
                <w:rtl/>
                <w:cs/>
                <w:lang w:val="en-US"/>
              </w:rPr>
            </w:pPr>
            <w:r w:rsidRPr="005B2349">
              <w:rPr>
                <w:rFonts w:ascii="CordiaUPC" w:hAnsi="CordiaUPC" w:cs="CordiaUPC"/>
                <w:sz w:val="26"/>
                <w:szCs w:val="26"/>
              </w:rPr>
              <w:t>1</w:t>
            </w:r>
            <w:r w:rsidRPr="005B2349">
              <w:rPr>
                <w:rFonts w:ascii="CordiaUPC" w:hAnsi="CordiaUPC" w:cs="CordiaUPC" w:hint="cs"/>
                <w:sz w:val="26"/>
                <w:szCs w:val="26"/>
                <w:cs/>
              </w:rPr>
              <w:t>2</w:t>
            </w:r>
          </w:p>
        </w:tc>
        <w:tc>
          <w:tcPr>
            <w:tcW w:w="1009" w:type="dxa"/>
            <w:tcBorders>
              <w:top w:val="nil"/>
              <w:left w:val="nil"/>
              <w:bottom w:val="nil"/>
              <w:right w:val="nil"/>
            </w:tcBorders>
            <w:vAlign w:val="bottom"/>
          </w:tcPr>
          <w:p w14:paraId="77226BF0" w14:textId="77777777" w:rsidR="00337A41" w:rsidRPr="005B2349" w:rsidRDefault="00337A41" w:rsidP="006B1063">
            <w:pPr>
              <w:tabs>
                <w:tab w:val="decimal" w:pos="649"/>
              </w:tabs>
              <w:spacing w:line="240" w:lineRule="exact"/>
              <w:rPr>
                <w:rFonts w:ascii="CordiaUPC" w:eastAsia="Times New Roman" w:hAnsi="CordiaUPC" w:cs="CordiaUPC"/>
                <w:sz w:val="26"/>
                <w:szCs w:val="26"/>
                <w:rtl/>
                <w:cs/>
                <w:lang w:val="en-US"/>
              </w:rPr>
            </w:pPr>
            <w:r w:rsidRPr="005B2349">
              <w:rPr>
                <w:rFonts w:ascii="CordiaUPC" w:hAnsi="CordiaUPC" w:cs="CordiaUPC" w:hint="cs"/>
                <w:sz w:val="26"/>
                <w:szCs w:val="26"/>
                <w:cs/>
              </w:rPr>
              <w:t>1</w:t>
            </w:r>
          </w:p>
        </w:tc>
        <w:tc>
          <w:tcPr>
            <w:tcW w:w="971" w:type="dxa"/>
            <w:tcBorders>
              <w:top w:val="nil"/>
              <w:left w:val="nil"/>
              <w:bottom w:val="nil"/>
              <w:right w:val="nil"/>
            </w:tcBorders>
            <w:vAlign w:val="bottom"/>
          </w:tcPr>
          <w:p w14:paraId="7E93BCD6" w14:textId="77777777" w:rsidR="00337A41" w:rsidRPr="005B2349" w:rsidRDefault="00337A41" w:rsidP="006B1063">
            <w:pPr>
              <w:tabs>
                <w:tab w:val="decimal" w:pos="649"/>
              </w:tabs>
              <w:spacing w:line="240" w:lineRule="exact"/>
              <w:rPr>
                <w:rFonts w:ascii="CordiaUPC" w:eastAsia="Times New Roman" w:hAnsi="CordiaUPC" w:cs="CordiaUPC"/>
                <w:sz w:val="26"/>
                <w:szCs w:val="26"/>
                <w:rtl/>
                <w:cs/>
                <w:lang w:val="en-US"/>
              </w:rPr>
            </w:pPr>
            <w:r w:rsidRPr="005B2349">
              <w:rPr>
                <w:rFonts w:ascii="CordiaUPC" w:hAnsi="CordiaUPC" w:cs="CordiaUPC" w:hint="cs"/>
                <w:sz w:val="26"/>
                <w:szCs w:val="26"/>
                <w:cs/>
              </w:rPr>
              <w:t>-</w:t>
            </w:r>
          </w:p>
        </w:tc>
        <w:tc>
          <w:tcPr>
            <w:tcW w:w="972" w:type="dxa"/>
            <w:tcBorders>
              <w:top w:val="nil"/>
              <w:left w:val="nil"/>
              <w:bottom w:val="nil"/>
              <w:right w:val="nil"/>
            </w:tcBorders>
            <w:vAlign w:val="bottom"/>
          </w:tcPr>
          <w:p w14:paraId="04C05841" w14:textId="77777777" w:rsidR="00337A41" w:rsidRPr="005B2349" w:rsidRDefault="00337A41" w:rsidP="006B1063">
            <w:pPr>
              <w:tabs>
                <w:tab w:val="decimal" w:pos="702"/>
              </w:tabs>
              <w:spacing w:line="240" w:lineRule="exact"/>
              <w:rPr>
                <w:rFonts w:ascii="CordiaUPC" w:eastAsia="Times New Roman" w:hAnsi="CordiaUPC" w:cs="CordiaUPC"/>
                <w:sz w:val="26"/>
                <w:szCs w:val="26"/>
                <w:rtl/>
                <w:cs/>
                <w:lang w:val="en-US"/>
              </w:rPr>
            </w:pPr>
            <w:r w:rsidRPr="005B2349">
              <w:rPr>
                <w:rFonts w:ascii="CordiaUPC" w:hAnsi="CordiaUPC" w:cs="CordiaUPC"/>
                <w:sz w:val="26"/>
                <w:szCs w:val="26"/>
              </w:rPr>
              <w:t>1</w:t>
            </w:r>
          </w:p>
        </w:tc>
        <w:tc>
          <w:tcPr>
            <w:tcW w:w="968" w:type="dxa"/>
            <w:tcBorders>
              <w:top w:val="nil"/>
              <w:left w:val="nil"/>
              <w:bottom w:val="nil"/>
              <w:right w:val="nil"/>
            </w:tcBorders>
            <w:vAlign w:val="bottom"/>
          </w:tcPr>
          <w:p w14:paraId="6206687D"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hAnsi="CordiaUPC" w:cs="CordiaUPC"/>
                <w:sz w:val="26"/>
                <w:szCs w:val="26"/>
              </w:rPr>
              <w:t>20</w:t>
            </w:r>
          </w:p>
        </w:tc>
      </w:tr>
      <w:tr w:rsidR="00337A41" w:rsidRPr="005B2349" w14:paraId="2F03E91B" w14:textId="77777777" w:rsidTr="006B1063">
        <w:tc>
          <w:tcPr>
            <w:tcW w:w="3672" w:type="dxa"/>
            <w:tcBorders>
              <w:top w:val="nil"/>
              <w:left w:val="nil"/>
              <w:bottom w:val="nil"/>
              <w:right w:val="nil"/>
            </w:tcBorders>
            <w:vAlign w:val="bottom"/>
          </w:tcPr>
          <w:p w14:paraId="7168BBCE" w14:textId="55A6CD9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9F9BF6D" w14:textId="77777777" w:rsidR="00337A41" w:rsidRPr="005B2349" w:rsidRDefault="00337A41" w:rsidP="006B1063">
            <w:pPr>
              <w:tabs>
                <w:tab w:val="decimal" w:pos="702"/>
              </w:tabs>
              <w:spacing w:line="240" w:lineRule="exact"/>
              <w:rPr>
                <w:rFonts w:ascii="CordiaUPC" w:eastAsia="Times New Roman" w:hAnsi="CordiaUPC" w:cs="CordiaUPC"/>
                <w:sz w:val="26"/>
                <w:szCs w:val="26"/>
                <w:cs/>
                <w:lang w:val="en-US"/>
              </w:rPr>
            </w:pPr>
            <w:r w:rsidRPr="005B2349">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5D31A086"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cs/>
                <w:lang w:val="en-US"/>
              </w:rPr>
              <w:t>-</w:t>
            </w:r>
          </w:p>
        </w:tc>
        <w:tc>
          <w:tcPr>
            <w:tcW w:w="1009" w:type="dxa"/>
            <w:tcBorders>
              <w:top w:val="nil"/>
              <w:left w:val="nil"/>
              <w:bottom w:val="nil"/>
              <w:right w:val="nil"/>
            </w:tcBorders>
            <w:vAlign w:val="bottom"/>
          </w:tcPr>
          <w:p w14:paraId="53E80C0C" w14:textId="77777777" w:rsidR="00337A41" w:rsidRPr="005B2349" w:rsidRDefault="00337A41" w:rsidP="006B1063">
            <w:pPr>
              <w:tabs>
                <w:tab w:val="decimal" w:pos="649"/>
              </w:tabs>
              <w:spacing w:line="240" w:lineRule="exact"/>
              <w:rPr>
                <w:rFonts w:ascii="CordiaUPC" w:eastAsia="Times New Roman" w:hAnsi="CordiaUPC" w:cs="CordiaUPC"/>
                <w:sz w:val="26"/>
                <w:szCs w:val="26"/>
                <w:cs/>
                <w:lang w:val="en-US"/>
              </w:rPr>
            </w:pPr>
            <w:r w:rsidRPr="005B2349">
              <w:rPr>
                <w:rFonts w:ascii="CordiaUPC" w:eastAsia="Times New Roman" w:hAnsi="CordiaUPC" w:cs="CordiaUPC" w:hint="cs"/>
                <w:sz w:val="26"/>
                <w:szCs w:val="26"/>
                <w:cs/>
                <w:lang w:val="en-US"/>
              </w:rPr>
              <w:t>-</w:t>
            </w:r>
          </w:p>
        </w:tc>
        <w:tc>
          <w:tcPr>
            <w:tcW w:w="971" w:type="dxa"/>
            <w:tcBorders>
              <w:top w:val="nil"/>
              <w:left w:val="nil"/>
              <w:bottom w:val="nil"/>
              <w:right w:val="nil"/>
            </w:tcBorders>
            <w:vAlign w:val="bottom"/>
          </w:tcPr>
          <w:p w14:paraId="0822FA42" w14:textId="77777777" w:rsidR="00337A41" w:rsidRPr="005B2349" w:rsidRDefault="00337A41" w:rsidP="006B1063">
            <w:pPr>
              <w:tabs>
                <w:tab w:val="decimal" w:pos="649"/>
              </w:tabs>
              <w:spacing w:line="240" w:lineRule="exact"/>
              <w:rPr>
                <w:rFonts w:ascii="CordiaUPC" w:eastAsia="Times New Roman" w:hAnsi="CordiaUPC" w:cs="CordiaUPC"/>
                <w:sz w:val="26"/>
                <w:szCs w:val="26"/>
                <w:cs/>
                <w:lang w:val="en-US"/>
              </w:rPr>
            </w:pPr>
            <w:r w:rsidRPr="005B2349">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40E77DE8"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cs/>
                <w:lang w:val="en-US"/>
              </w:rPr>
              <w:t>-</w:t>
            </w:r>
          </w:p>
        </w:tc>
        <w:tc>
          <w:tcPr>
            <w:tcW w:w="968" w:type="dxa"/>
            <w:tcBorders>
              <w:top w:val="nil"/>
              <w:left w:val="nil"/>
              <w:bottom w:val="nil"/>
              <w:right w:val="nil"/>
            </w:tcBorders>
            <w:vAlign w:val="bottom"/>
          </w:tcPr>
          <w:p w14:paraId="0BD61583"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cs/>
                <w:lang w:val="en-US"/>
              </w:rPr>
              <w:t>-</w:t>
            </w:r>
          </w:p>
        </w:tc>
      </w:tr>
      <w:tr w:rsidR="00337A41" w:rsidRPr="005B2349" w14:paraId="7EBDEA41" w14:textId="77777777" w:rsidTr="006B1063">
        <w:tc>
          <w:tcPr>
            <w:tcW w:w="3672" w:type="dxa"/>
            <w:tcBorders>
              <w:top w:val="nil"/>
              <w:left w:val="nil"/>
              <w:bottom w:val="nil"/>
              <w:right w:val="nil"/>
            </w:tcBorders>
            <w:vAlign w:val="bottom"/>
          </w:tcPr>
          <w:p w14:paraId="44127239" w14:textId="759E516E" w:rsidR="00337A41" w:rsidRPr="00830849" w:rsidRDefault="00337A41" w:rsidP="006B1063">
            <w:pPr>
              <w:tabs>
                <w:tab w:val="left" w:pos="252"/>
              </w:tabs>
              <w:spacing w:line="240" w:lineRule="exact"/>
              <w:rPr>
                <w:rFonts w:ascii="CordiaUPC" w:eastAsia="Times New Roman" w:hAnsi="CordiaUPC" w:cs="CordiaUPC"/>
                <w:sz w:val="26"/>
                <w:szCs w:val="26"/>
                <w:lang w:val="en-US"/>
              </w:rPr>
            </w:pPr>
            <w:r w:rsidRPr="00830849">
              <w:rPr>
                <w:rFonts w:ascii="CordiaUPC" w:eastAsia="Times New Roman" w:hAnsi="CordiaUPC" w:cs="CordiaUPC" w:hint="cs"/>
                <w:sz w:val="26"/>
                <w:szCs w:val="26"/>
                <w:lang w:val="en-US"/>
              </w:rPr>
              <w:t>3. Associate</w:t>
            </w:r>
            <w:r w:rsidR="002B273D" w:rsidRPr="00830849">
              <w:rPr>
                <w:rFonts w:ascii="CordiaUPC" w:eastAsia="Times New Roman" w:hAnsi="CordiaUPC" w:cs="CordiaUPC"/>
                <w:sz w:val="26"/>
                <w:szCs w:val="26"/>
                <w:lang w:val="en-US"/>
              </w:rPr>
              <w:t>s</w:t>
            </w:r>
          </w:p>
        </w:tc>
        <w:tc>
          <w:tcPr>
            <w:tcW w:w="971" w:type="dxa"/>
            <w:tcBorders>
              <w:top w:val="nil"/>
              <w:left w:val="nil"/>
              <w:bottom w:val="nil"/>
              <w:right w:val="nil"/>
            </w:tcBorders>
            <w:vAlign w:val="bottom"/>
          </w:tcPr>
          <w:p w14:paraId="12B4BE24" w14:textId="77777777" w:rsidR="00337A41" w:rsidRPr="00830849" w:rsidRDefault="00337A41" w:rsidP="006B1063">
            <w:pPr>
              <w:tabs>
                <w:tab w:val="decimal" w:pos="702"/>
              </w:tabs>
              <w:spacing w:line="240" w:lineRule="exact"/>
              <w:rPr>
                <w:rFonts w:ascii="CordiaUPC" w:eastAsia="Times New Roman" w:hAnsi="CordiaUPC" w:cs="CordiaUPC"/>
                <w:sz w:val="26"/>
                <w:szCs w:val="26"/>
                <w:lang w:val="en-US"/>
              </w:rPr>
            </w:pPr>
            <w:r w:rsidRPr="00830849">
              <w:rPr>
                <w:rFonts w:ascii="CordiaUPC" w:hAnsi="CordiaUPC" w:cs="CordiaUPC" w:hint="cs"/>
                <w:sz w:val="26"/>
                <w:szCs w:val="26"/>
                <w:cs/>
              </w:rPr>
              <w:t>-</w:t>
            </w:r>
          </w:p>
        </w:tc>
        <w:tc>
          <w:tcPr>
            <w:tcW w:w="972" w:type="dxa"/>
            <w:tcBorders>
              <w:top w:val="nil"/>
              <w:left w:val="nil"/>
              <w:bottom w:val="nil"/>
              <w:right w:val="nil"/>
            </w:tcBorders>
            <w:vAlign w:val="bottom"/>
          </w:tcPr>
          <w:p w14:paraId="3AEF1EDB" w14:textId="77777777" w:rsidR="00337A41" w:rsidRPr="00830849" w:rsidRDefault="00337A41" w:rsidP="006B1063">
            <w:pPr>
              <w:tabs>
                <w:tab w:val="decimal" w:pos="702"/>
              </w:tabs>
              <w:spacing w:line="240" w:lineRule="exact"/>
              <w:rPr>
                <w:rFonts w:ascii="CordiaUPC" w:eastAsia="Times New Roman" w:hAnsi="CordiaUPC" w:cs="CordiaUPC"/>
                <w:sz w:val="26"/>
                <w:szCs w:val="26"/>
                <w:lang w:val="en-US"/>
              </w:rPr>
            </w:pPr>
            <w:r w:rsidRPr="00830849">
              <w:rPr>
                <w:rFonts w:ascii="CordiaUPC" w:hAnsi="CordiaUPC" w:cs="CordiaUPC" w:hint="cs"/>
                <w:sz w:val="26"/>
                <w:szCs w:val="26"/>
                <w:cs/>
              </w:rPr>
              <w:t>-</w:t>
            </w:r>
          </w:p>
        </w:tc>
        <w:tc>
          <w:tcPr>
            <w:tcW w:w="1009" w:type="dxa"/>
            <w:tcBorders>
              <w:top w:val="nil"/>
              <w:left w:val="nil"/>
              <w:bottom w:val="nil"/>
              <w:right w:val="nil"/>
            </w:tcBorders>
            <w:vAlign w:val="bottom"/>
          </w:tcPr>
          <w:p w14:paraId="027F7EBF" w14:textId="77777777" w:rsidR="00337A41" w:rsidRPr="00830849" w:rsidRDefault="00337A41" w:rsidP="006B1063">
            <w:pPr>
              <w:tabs>
                <w:tab w:val="decimal" w:pos="649"/>
              </w:tabs>
              <w:spacing w:line="240" w:lineRule="exact"/>
              <w:rPr>
                <w:rFonts w:ascii="CordiaUPC" w:eastAsia="Times New Roman" w:hAnsi="CordiaUPC" w:cs="CordiaUPC"/>
                <w:sz w:val="26"/>
                <w:szCs w:val="26"/>
                <w:lang w:val="en-US"/>
              </w:rPr>
            </w:pPr>
            <w:r w:rsidRPr="00830849">
              <w:rPr>
                <w:rFonts w:ascii="CordiaUPC" w:hAnsi="CordiaUPC" w:cs="CordiaUPC"/>
                <w:sz w:val="26"/>
                <w:szCs w:val="26"/>
              </w:rPr>
              <w:t>1,608</w:t>
            </w:r>
          </w:p>
        </w:tc>
        <w:tc>
          <w:tcPr>
            <w:tcW w:w="971" w:type="dxa"/>
            <w:tcBorders>
              <w:top w:val="nil"/>
              <w:left w:val="nil"/>
              <w:bottom w:val="nil"/>
              <w:right w:val="nil"/>
            </w:tcBorders>
            <w:vAlign w:val="bottom"/>
          </w:tcPr>
          <w:p w14:paraId="702E07ED" w14:textId="77777777" w:rsidR="00337A41" w:rsidRPr="00830849" w:rsidRDefault="00337A41" w:rsidP="006B1063">
            <w:pPr>
              <w:tabs>
                <w:tab w:val="decimal" w:pos="649"/>
              </w:tabs>
              <w:spacing w:line="240" w:lineRule="exact"/>
              <w:rPr>
                <w:rFonts w:ascii="CordiaUPC" w:eastAsia="Times New Roman" w:hAnsi="CordiaUPC" w:cs="CordiaUPC"/>
                <w:sz w:val="26"/>
                <w:szCs w:val="26"/>
                <w:lang w:val="en-US"/>
              </w:rPr>
            </w:pPr>
            <w:r w:rsidRPr="00830849">
              <w:rPr>
                <w:rFonts w:ascii="CordiaUPC" w:hAnsi="CordiaUPC" w:cs="CordiaUPC"/>
                <w:sz w:val="26"/>
                <w:szCs w:val="26"/>
              </w:rPr>
              <w:t>-</w:t>
            </w:r>
          </w:p>
        </w:tc>
        <w:tc>
          <w:tcPr>
            <w:tcW w:w="972" w:type="dxa"/>
            <w:tcBorders>
              <w:top w:val="nil"/>
              <w:left w:val="nil"/>
              <w:bottom w:val="nil"/>
              <w:right w:val="nil"/>
            </w:tcBorders>
            <w:vAlign w:val="bottom"/>
          </w:tcPr>
          <w:p w14:paraId="30F30530" w14:textId="2982BE5F" w:rsidR="00337A41" w:rsidRPr="00830849" w:rsidRDefault="004929B6" w:rsidP="006B1063">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5</w:t>
            </w:r>
          </w:p>
        </w:tc>
        <w:tc>
          <w:tcPr>
            <w:tcW w:w="968" w:type="dxa"/>
            <w:tcBorders>
              <w:top w:val="nil"/>
              <w:left w:val="nil"/>
              <w:bottom w:val="nil"/>
              <w:right w:val="nil"/>
            </w:tcBorders>
            <w:vAlign w:val="bottom"/>
          </w:tcPr>
          <w:p w14:paraId="761AD72E" w14:textId="77777777" w:rsidR="00337A41" w:rsidRPr="00830849" w:rsidRDefault="00337A41" w:rsidP="006B1063">
            <w:pPr>
              <w:tabs>
                <w:tab w:val="decimal" w:pos="702"/>
              </w:tabs>
              <w:spacing w:line="240" w:lineRule="exact"/>
              <w:rPr>
                <w:rFonts w:ascii="CordiaUPC" w:eastAsia="Times New Roman" w:hAnsi="CordiaUPC" w:cs="CordiaUPC"/>
                <w:sz w:val="26"/>
                <w:szCs w:val="26"/>
                <w:lang w:val="en-US"/>
              </w:rPr>
            </w:pPr>
            <w:r w:rsidRPr="00830849">
              <w:rPr>
                <w:rFonts w:ascii="CordiaUPC" w:hAnsi="CordiaUPC" w:cs="CordiaUPC"/>
                <w:sz w:val="26"/>
                <w:szCs w:val="26"/>
              </w:rPr>
              <w:t>-</w:t>
            </w:r>
          </w:p>
        </w:tc>
      </w:tr>
      <w:tr w:rsidR="00830849" w:rsidRPr="005B2349" w14:paraId="5227B4F6" w14:textId="77777777" w:rsidTr="006B1063">
        <w:tc>
          <w:tcPr>
            <w:tcW w:w="3672" w:type="dxa"/>
            <w:tcBorders>
              <w:top w:val="nil"/>
              <w:left w:val="nil"/>
              <w:bottom w:val="nil"/>
              <w:right w:val="nil"/>
            </w:tcBorders>
            <w:vAlign w:val="bottom"/>
          </w:tcPr>
          <w:p w14:paraId="56D0CB34" w14:textId="6C4C0A8D" w:rsidR="00830849" w:rsidRPr="005B2349" w:rsidRDefault="00830849" w:rsidP="00830849">
            <w:pPr>
              <w:tabs>
                <w:tab w:val="left" w:pos="25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 Key management personnel</w:t>
            </w:r>
            <w:r>
              <w:rPr>
                <w:rFonts w:ascii="CordiaUPC" w:eastAsia="Times New Roman" w:hAnsi="CordiaUPC" w:cs="CordiaUPC"/>
                <w:sz w:val="26"/>
                <w:szCs w:val="26"/>
                <w:lang w:val="en-US"/>
              </w:rPr>
              <w:t xml:space="preserve"> </w:t>
            </w:r>
            <w:r w:rsidRPr="005B2349">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23107304" w14:textId="6DCD2A7A"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sidRPr="005B2349">
              <w:rPr>
                <w:rFonts w:ascii="CordiaUPC" w:hAnsi="CordiaUPC" w:cs="CordiaUPC"/>
                <w:sz w:val="26"/>
                <w:szCs w:val="26"/>
              </w:rPr>
              <w:t>2</w:t>
            </w:r>
          </w:p>
        </w:tc>
        <w:tc>
          <w:tcPr>
            <w:tcW w:w="972" w:type="dxa"/>
            <w:tcBorders>
              <w:top w:val="nil"/>
              <w:left w:val="nil"/>
              <w:bottom w:val="nil"/>
              <w:right w:val="nil"/>
            </w:tcBorders>
            <w:vAlign w:val="bottom"/>
          </w:tcPr>
          <w:p w14:paraId="49193439" w14:textId="72E380DB"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sidRPr="005B2349">
              <w:rPr>
                <w:rFonts w:ascii="CordiaUPC" w:hAnsi="CordiaUPC" w:cs="CordiaUPC" w:hint="cs"/>
                <w:sz w:val="26"/>
                <w:szCs w:val="26"/>
                <w:cs/>
                <w:lang w:bidi="th-TH"/>
              </w:rPr>
              <w:t>4</w:t>
            </w:r>
          </w:p>
        </w:tc>
        <w:tc>
          <w:tcPr>
            <w:tcW w:w="1009" w:type="dxa"/>
            <w:tcBorders>
              <w:top w:val="nil"/>
              <w:left w:val="nil"/>
              <w:bottom w:val="nil"/>
              <w:right w:val="nil"/>
            </w:tcBorders>
            <w:vAlign w:val="bottom"/>
          </w:tcPr>
          <w:p w14:paraId="66F54B64" w14:textId="1CD33930" w:rsidR="00830849" w:rsidRPr="005B2349" w:rsidRDefault="00830849" w:rsidP="00830849">
            <w:pPr>
              <w:tabs>
                <w:tab w:val="decimal" w:pos="649"/>
              </w:tabs>
              <w:spacing w:line="240" w:lineRule="exact"/>
              <w:rPr>
                <w:rFonts w:ascii="CordiaUPC" w:eastAsia="Times New Roman" w:hAnsi="CordiaUPC" w:cs="CordiaUPC"/>
                <w:sz w:val="26"/>
                <w:szCs w:val="26"/>
                <w:lang w:val="en-US"/>
              </w:rPr>
            </w:pPr>
            <w:r w:rsidRPr="005B2349">
              <w:rPr>
                <w:rFonts w:ascii="CordiaUPC" w:hAnsi="CordiaUPC" w:cs="CordiaUPC" w:hint="cs"/>
                <w:sz w:val="26"/>
                <w:szCs w:val="26"/>
                <w:cs/>
                <w:lang w:bidi="th-TH"/>
              </w:rPr>
              <w:t>-</w:t>
            </w:r>
          </w:p>
        </w:tc>
        <w:tc>
          <w:tcPr>
            <w:tcW w:w="971" w:type="dxa"/>
            <w:tcBorders>
              <w:top w:val="nil"/>
              <w:left w:val="nil"/>
              <w:bottom w:val="nil"/>
              <w:right w:val="nil"/>
            </w:tcBorders>
            <w:vAlign w:val="bottom"/>
          </w:tcPr>
          <w:p w14:paraId="6B5A2F9D" w14:textId="6E45A201" w:rsidR="00830849" w:rsidRPr="005B2349" w:rsidRDefault="00830849" w:rsidP="00830849">
            <w:pPr>
              <w:tabs>
                <w:tab w:val="decimal" w:pos="649"/>
              </w:tabs>
              <w:spacing w:line="240" w:lineRule="exact"/>
              <w:rPr>
                <w:rFonts w:ascii="CordiaUPC" w:eastAsia="Times New Roman" w:hAnsi="CordiaUPC" w:cs="CordiaUPC"/>
                <w:sz w:val="26"/>
                <w:szCs w:val="26"/>
                <w:lang w:val="en-US"/>
              </w:rPr>
            </w:pPr>
            <w:r w:rsidRPr="005B2349">
              <w:rPr>
                <w:rFonts w:ascii="CordiaUPC" w:hAnsi="CordiaUPC" w:cs="CordiaUPC"/>
                <w:sz w:val="26"/>
                <w:szCs w:val="26"/>
              </w:rPr>
              <w:t>-</w:t>
            </w:r>
          </w:p>
        </w:tc>
        <w:tc>
          <w:tcPr>
            <w:tcW w:w="972" w:type="dxa"/>
            <w:tcBorders>
              <w:top w:val="nil"/>
              <w:left w:val="nil"/>
              <w:bottom w:val="nil"/>
              <w:right w:val="nil"/>
            </w:tcBorders>
            <w:vAlign w:val="bottom"/>
          </w:tcPr>
          <w:p w14:paraId="7DE196A3" w14:textId="0064E9B7"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sidRPr="005B2349">
              <w:rPr>
                <w:rFonts w:ascii="CordiaUPC" w:hAnsi="CordiaUPC" w:cs="CordiaUPC"/>
                <w:sz w:val="26"/>
                <w:szCs w:val="26"/>
              </w:rPr>
              <w:t>-</w:t>
            </w:r>
          </w:p>
        </w:tc>
        <w:tc>
          <w:tcPr>
            <w:tcW w:w="968" w:type="dxa"/>
            <w:tcBorders>
              <w:top w:val="nil"/>
              <w:left w:val="nil"/>
              <w:bottom w:val="nil"/>
              <w:right w:val="nil"/>
            </w:tcBorders>
            <w:vAlign w:val="bottom"/>
          </w:tcPr>
          <w:p w14:paraId="525CEE1D" w14:textId="3A66D3F1"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sidRPr="005B2349">
              <w:rPr>
                <w:rFonts w:ascii="CordiaUPC" w:hAnsi="CordiaUPC" w:cs="CordiaUPC"/>
                <w:sz w:val="26"/>
                <w:szCs w:val="26"/>
              </w:rPr>
              <w:t>-</w:t>
            </w:r>
          </w:p>
        </w:tc>
      </w:tr>
      <w:tr w:rsidR="00830849" w:rsidRPr="005B2349" w14:paraId="335D072A" w14:textId="77777777" w:rsidTr="006B1063">
        <w:tc>
          <w:tcPr>
            <w:tcW w:w="3672" w:type="dxa"/>
            <w:tcBorders>
              <w:top w:val="nil"/>
              <w:left w:val="nil"/>
              <w:bottom w:val="nil"/>
              <w:right w:val="nil"/>
            </w:tcBorders>
            <w:vAlign w:val="bottom"/>
          </w:tcPr>
          <w:p w14:paraId="43D2BB6B" w14:textId="77777777" w:rsidR="00830849" w:rsidRPr="00830849" w:rsidRDefault="00830849" w:rsidP="00830849">
            <w:pPr>
              <w:tabs>
                <w:tab w:val="left" w:pos="252"/>
              </w:tabs>
              <w:spacing w:line="240" w:lineRule="exact"/>
              <w:rPr>
                <w:rFonts w:ascii="CordiaUPC" w:eastAsia="Times New Roman" w:hAnsi="CordiaUPC" w:cs="CordiaUPC"/>
                <w:sz w:val="26"/>
                <w:szCs w:val="26"/>
                <w:lang w:val="en-US" w:bidi="th-TH"/>
              </w:rPr>
            </w:pPr>
            <w:r w:rsidRPr="00830849">
              <w:rPr>
                <w:rFonts w:ascii="CordiaUPC" w:eastAsia="Times New Roman" w:hAnsi="CordiaUPC" w:cs="CordiaUPC" w:hint="cs"/>
                <w:sz w:val="26"/>
                <w:szCs w:val="26"/>
                <w:lang w:val="en-US" w:bidi="th-TH"/>
              </w:rPr>
              <w:t>5.</w:t>
            </w:r>
            <w:r w:rsidRPr="00830849">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tcPr>
          <w:p w14:paraId="066CE33F" w14:textId="77777777" w:rsidR="00830849" w:rsidRPr="00830849" w:rsidRDefault="00830849" w:rsidP="00830849">
            <w:pPr>
              <w:tabs>
                <w:tab w:val="decimal" w:pos="702"/>
              </w:tabs>
              <w:spacing w:line="240" w:lineRule="exact"/>
              <w:rPr>
                <w:rFonts w:ascii="CordiaUPC" w:hAnsi="CordiaUPC" w:cs="CordiaUPC"/>
                <w:sz w:val="26"/>
                <w:szCs w:val="26"/>
                <w:cs/>
                <w:lang w:bidi="th-TH"/>
              </w:rPr>
            </w:pPr>
            <w:r w:rsidRPr="00830849">
              <w:rPr>
                <w:rFonts w:ascii="CordiaUPC" w:hAnsi="CordiaUPC" w:cs="CordiaUPC"/>
                <w:sz w:val="26"/>
                <w:szCs w:val="26"/>
              </w:rPr>
              <w:t>588</w:t>
            </w:r>
          </w:p>
        </w:tc>
        <w:tc>
          <w:tcPr>
            <w:tcW w:w="972" w:type="dxa"/>
            <w:tcBorders>
              <w:top w:val="nil"/>
              <w:left w:val="nil"/>
              <w:bottom w:val="nil"/>
              <w:right w:val="nil"/>
            </w:tcBorders>
          </w:tcPr>
          <w:p w14:paraId="1A56A688" w14:textId="77777777" w:rsidR="00830849" w:rsidRPr="00830849" w:rsidRDefault="00830849" w:rsidP="00830849">
            <w:pPr>
              <w:tabs>
                <w:tab w:val="decimal" w:pos="702"/>
              </w:tabs>
              <w:spacing w:line="240" w:lineRule="exact"/>
              <w:rPr>
                <w:rFonts w:ascii="CordiaUPC" w:hAnsi="CordiaUPC" w:cs="CordiaUPC"/>
                <w:sz w:val="26"/>
                <w:szCs w:val="26"/>
              </w:rPr>
            </w:pPr>
            <w:r w:rsidRPr="00830849">
              <w:rPr>
                <w:rFonts w:ascii="CordiaUPC" w:hAnsi="CordiaUPC" w:cs="CordiaUPC"/>
                <w:sz w:val="26"/>
                <w:szCs w:val="26"/>
              </w:rPr>
              <w:t>157</w:t>
            </w:r>
          </w:p>
        </w:tc>
        <w:tc>
          <w:tcPr>
            <w:tcW w:w="1009" w:type="dxa"/>
            <w:tcBorders>
              <w:top w:val="nil"/>
              <w:left w:val="nil"/>
              <w:bottom w:val="nil"/>
              <w:right w:val="nil"/>
            </w:tcBorders>
          </w:tcPr>
          <w:p w14:paraId="093F5D31" w14:textId="5B16A5AD" w:rsidR="00830849" w:rsidRPr="007966A8" w:rsidRDefault="00982D6A" w:rsidP="00830849">
            <w:pPr>
              <w:tabs>
                <w:tab w:val="decimal" w:pos="649"/>
              </w:tabs>
              <w:spacing w:line="240" w:lineRule="exact"/>
              <w:rPr>
                <w:rFonts w:ascii="CordiaUPC" w:hAnsi="CordiaUPC" w:cs="CordiaUPC"/>
                <w:sz w:val="26"/>
                <w:szCs w:val="26"/>
                <w:highlight w:val="yellow"/>
                <w:cs/>
                <w:lang w:bidi="th-TH"/>
              </w:rPr>
            </w:pPr>
            <w:r w:rsidRPr="00982D6A">
              <w:rPr>
                <w:rFonts w:ascii="CordiaUPC" w:hAnsi="CordiaUPC" w:cs="CordiaUPC"/>
                <w:sz w:val="26"/>
                <w:szCs w:val="26"/>
              </w:rPr>
              <w:t>9</w:t>
            </w:r>
            <w:r w:rsidR="00B26574">
              <w:rPr>
                <w:rFonts w:ascii="CordiaUPC" w:hAnsi="CordiaUPC" w:cs="CordiaUPC"/>
                <w:sz w:val="26"/>
                <w:szCs w:val="26"/>
              </w:rPr>
              <w:t>96</w:t>
            </w:r>
          </w:p>
        </w:tc>
        <w:tc>
          <w:tcPr>
            <w:tcW w:w="971" w:type="dxa"/>
            <w:tcBorders>
              <w:top w:val="nil"/>
              <w:left w:val="nil"/>
              <w:bottom w:val="nil"/>
              <w:right w:val="nil"/>
            </w:tcBorders>
          </w:tcPr>
          <w:p w14:paraId="5EE6D39A" w14:textId="77777777" w:rsidR="00830849" w:rsidRPr="00830849" w:rsidRDefault="00830849" w:rsidP="00830849">
            <w:pPr>
              <w:tabs>
                <w:tab w:val="decimal" w:pos="649"/>
              </w:tabs>
              <w:spacing w:line="240" w:lineRule="exact"/>
              <w:rPr>
                <w:rFonts w:ascii="CordiaUPC" w:hAnsi="CordiaUPC" w:cs="CordiaUPC"/>
                <w:sz w:val="26"/>
                <w:szCs w:val="26"/>
                <w:cs/>
              </w:rPr>
            </w:pPr>
            <w:r w:rsidRPr="00830849">
              <w:rPr>
                <w:rFonts w:ascii="CordiaUPC" w:hAnsi="CordiaUPC" w:cs="CordiaUPC"/>
                <w:sz w:val="26"/>
                <w:szCs w:val="26"/>
              </w:rPr>
              <w:t>-</w:t>
            </w:r>
          </w:p>
        </w:tc>
        <w:tc>
          <w:tcPr>
            <w:tcW w:w="972" w:type="dxa"/>
            <w:tcBorders>
              <w:top w:val="nil"/>
              <w:left w:val="nil"/>
              <w:bottom w:val="nil"/>
              <w:right w:val="nil"/>
            </w:tcBorders>
          </w:tcPr>
          <w:p w14:paraId="58509AA1" w14:textId="18BD9D39" w:rsidR="00830849" w:rsidRPr="00830849" w:rsidRDefault="004929B6" w:rsidP="00830849">
            <w:pPr>
              <w:tabs>
                <w:tab w:val="decimal" w:pos="702"/>
              </w:tabs>
              <w:spacing w:line="240" w:lineRule="exact"/>
              <w:rPr>
                <w:rFonts w:ascii="CordiaUPC" w:hAnsi="CordiaUPC" w:cs="CordiaUPC"/>
                <w:sz w:val="26"/>
                <w:szCs w:val="26"/>
                <w:lang w:bidi="th-TH"/>
              </w:rPr>
            </w:pPr>
            <w:r>
              <w:rPr>
                <w:rFonts w:ascii="CordiaUPC" w:hAnsi="CordiaUPC" w:cs="CordiaUPC"/>
                <w:sz w:val="26"/>
                <w:szCs w:val="26"/>
                <w:lang w:bidi="th-TH"/>
              </w:rPr>
              <w:t>61</w:t>
            </w:r>
          </w:p>
        </w:tc>
        <w:tc>
          <w:tcPr>
            <w:tcW w:w="968" w:type="dxa"/>
            <w:tcBorders>
              <w:top w:val="nil"/>
              <w:left w:val="nil"/>
              <w:bottom w:val="nil"/>
              <w:right w:val="nil"/>
            </w:tcBorders>
          </w:tcPr>
          <w:p w14:paraId="2748EA9B" w14:textId="77777777" w:rsidR="00830849" w:rsidRPr="00830849" w:rsidRDefault="00830849" w:rsidP="00830849">
            <w:pPr>
              <w:tabs>
                <w:tab w:val="decimal" w:pos="702"/>
              </w:tabs>
              <w:spacing w:line="240" w:lineRule="exact"/>
              <w:rPr>
                <w:rFonts w:ascii="CordiaUPC" w:hAnsi="CordiaUPC" w:cs="CordiaUPC"/>
                <w:sz w:val="26"/>
                <w:szCs w:val="26"/>
              </w:rPr>
            </w:pPr>
            <w:r w:rsidRPr="00830849">
              <w:rPr>
                <w:rFonts w:ascii="CordiaUPC" w:hAnsi="CordiaUPC" w:cs="CordiaUPC"/>
                <w:sz w:val="26"/>
                <w:szCs w:val="26"/>
              </w:rPr>
              <w:t>500</w:t>
            </w:r>
          </w:p>
        </w:tc>
      </w:tr>
    </w:tbl>
    <w:p w14:paraId="06E6CD8A" w14:textId="0A041834" w:rsidR="00EA70D9" w:rsidRDefault="00EA70D9" w:rsidP="00AD7C76">
      <w:pPr>
        <w:spacing w:line="240" w:lineRule="exact"/>
        <w:ind w:left="540"/>
        <w:jc w:val="both"/>
        <w:rPr>
          <w:rFonts w:ascii="CordiaUPC" w:eastAsia="Times New Roman" w:hAnsi="CordiaUPC" w:cs="CordiaUPC"/>
          <w:sz w:val="26"/>
          <w:szCs w:val="26"/>
          <w:lang w:bidi="th-TH"/>
        </w:rPr>
      </w:pPr>
    </w:p>
    <w:tbl>
      <w:tblPr>
        <w:tblW w:w="9526" w:type="dxa"/>
        <w:tblInd w:w="450" w:type="dxa"/>
        <w:tblLayout w:type="fixed"/>
        <w:tblLook w:val="0000" w:firstRow="0" w:lastRow="0" w:firstColumn="0" w:lastColumn="0" w:noHBand="0" w:noVBand="0"/>
      </w:tblPr>
      <w:tblGrid>
        <w:gridCol w:w="3663"/>
        <w:gridCol w:w="971"/>
        <w:gridCol w:w="972"/>
        <w:gridCol w:w="1009"/>
        <w:gridCol w:w="971"/>
        <w:gridCol w:w="972"/>
        <w:gridCol w:w="968"/>
      </w:tblGrid>
      <w:tr w:rsidR="00337A41" w:rsidRPr="005B2349" w14:paraId="3E8C93E1" w14:textId="77777777" w:rsidTr="00337A41">
        <w:tc>
          <w:tcPr>
            <w:tcW w:w="3663" w:type="dxa"/>
            <w:tcBorders>
              <w:top w:val="nil"/>
              <w:left w:val="nil"/>
              <w:bottom w:val="nil"/>
              <w:right w:val="nil"/>
            </w:tcBorders>
            <w:vAlign w:val="bottom"/>
          </w:tcPr>
          <w:p w14:paraId="0FB51A9B"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31CA7238"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b/>
                <w:bCs/>
                <w:sz w:val="26"/>
                <w:szCs w:val="26"/>
                <w:lang w:val="en-US"/>
              </w:rPr>
              <w:t>Bank only</w:t>
            </w:r>
          </w:p>
        </w:tc>
      </w:tr>
      <w:tr w:rsidR="00337A41" w:rsidRPr="005B2349" w14:paraId="47455591" w14:textId="77777777" w:rsidTr="00337A41">
        <w:tc>
          <w:tcPr>
            <w:tcW w:w="3663" w:type="dxa"/>
            <w:tcBorders>
              <w:top w:val="nil"/>
              <w:left w:val="nil"/>
              <w:bottom w:val="nil"/>
              <w:right w:val="nil"/>
            </w:tcBorders>
            <w:vAlign w:val="bottom"/>
          </w:tcPr>
          <w:p w14:paraId="3211E7CB"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73F63467" w14:textId="1B3A7E7E"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Nine-month period ended 30 September 202</w:t>
            </w:r>
            <w:r>
              <w:rPr>
                <w:rFonts w:ascii="CordiaUPC" w:eastAsia="Times New Roman" w:hAnsi="CordiaUPC" w:cs="CordiaUPC"/>
                <w:sz w:val="26"/>
                <w:szCs w:val="26"/>
              </w:rPr>
              <w:t>2</w:t>
            </w:r>
          </w:p>
        </w:tc>
      </w:tr>
      <w:tr w:rsidR="00337A41" w:rsidRPr="005B2349" w14:paraId="56F88716" w14:textId="77777777" w:rsidTr="00337A41">
        <w:tc>
          <w:tcPr>
            <w:tcW w:w="3663" w:type="dxa"/>
            <w:tcBorders>
              <w:top w:val="nil"/>
              <w:left w:val="nil"/>
              <w:bottom w:val="nil"/>
              <w:right w:val="nil"/>
            </w:tcBorders>
            <w:vAlign w:val="bottom"/>
          </w:tcPr>
          <w:p w14:paraId="49F08925"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2BCA38BE"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p>
        </w:tc>
        <w:tc>
          <w:tcPr>
            <w:tcW w:w="972" w:type="dxa"/>
            <w:tcBorders>
              <w:top w:val="nil"/>
              <w:left w:val="nil"/>
              <w:bottom w:val="nil"/>
              <w:right w:val="nil"/>
            </w:tcBorders>
            <w:vAlign w:val="bottom"/>
          </w:tcPr>
          <w:p w14:paraId="07EFA4DF"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p>
        </w:tc>
        <w:tc>
          <w:tcPr>
            <w:tcW w:w="1009" w:type="dxa"/>
            <w:tcBorders>
              <w:top w:val="nil"/>
              <w:left w:val="nil"/>
              <w:bottom w:val="nil"/>
              <w:right w:val="nil"/>
            </w:tcBorders>
            <w:vAlign w:val="bottom"/>
          </w:tcPr>
          <w:p w14:paraId="0F94BC4E"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Fees and</w:t>
            </w:r>
          </w:p>
        </w:tc>
        <w:tc>
          <w:tcPr>
            <w:tcW w:w="971" w:type="dxa"/>
            <w:tcBorders>
              <w:top w:val="nil"/>
              <w:left w:val="nil"/>
              <w:bottom w:val="nil"/>
              <w:right w:val="nil"/>
            </w:tcBorders>
            <w:vAlign w:val="bottom"/>
          </w:tcPr>
          <w:p w14:paraId="5808C624"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Fees and</w:t>
            </w:r>
          </w:p>
        </w:tc>
        <w:tc>
          <w:tcPr>
            <w:tcW w:w="972" w:type="dxa"/>
            <w:tcBorders>
              <w:top w:val="nil"/>
              <w:left w:val="nil"/>
              <w:bottom w:val="nil"/>
              <w:right w:val="nil"/>
            </w:tcBorders>
            <w:vAlign w:val="bottom"/>
          </w:tcPr>
          <w:p w14:paraId="63A629B2"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Other</w:t>
            </w:r>
          </w:p>
        </w:tc>
        <w:tc>
          <w:tcPr>
            <w:tcW w:w="968" w:type="dxa"/>
            <w:tcBorders>
              <w:top w:val="nil"/>
              <w:left w:val="nil"/>
              <w:bottom w:val="nil"/>
              <w:right w:val="nil"/>
            </w:tcBorders>
            <w:vAlign w:val="bottom"/>
          </w:tcPr>
          <w:p w14:paraId="789A6A9A"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Other</w:t>
            </w:r>
          </w:p>
        </w:tc>
      </w:tr>
      <w:tr w:rsidR="00337A41" w:rsidRPr="005B2349" w14:paraId="21762ECF" w14:textId="77777777" w:rsidTr="00337A41">
        <w:tc>
          <w:tcPr>
            <w:tcW w:w="3663" w:type="dxa"/>
            <w:tcBorders>
              <w:top w:val="nil"/>
              <w:left w:val="nil"/>
              <w:bottom w:val="nil"/>
              <w:right w:val="nil"/>
            </w:tcBorders>
            <w:vAlign w:val="bottom"/>
          </w:tcPr>
          <w:p w14:paraId="17633BA0" w14:textId="77777777" w:rsidR="00337A41" w:rsidRPr="005B2349" w:rsidRDefault="00337A41" w:rsidP="00337A41">
            <w:pPr>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4F31A6D" w14:textId="77777777" w:rsidR="00337A41" w:rsidRPr="005B2349" w:rsidRDefault="00337A41" w:rsidP="00337A41">
            <w:pPr>
              <w:spacing w:line="240" w:lineRule="exact"/>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Interest</w:t>
            </w:r>
          </w:p>
        </w:tc>
        <w:tc>
          <w:tcPr>
            <w:tcW w:w="972" w:type="dxa"/>
            <w:tcBorders>
              <w:top w:val="nil"/>
              <w:left w:val="nil"/>
              <w:bottom w:val="nil"/>
              <w:right w:val="nil"/>
            </w:tcBorders>
            <w:vAlign w:val="bottom"/>
          </w:tcPr>
          <w:p w14:paraId="0D49B55F"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Interest</w:t>
            </w:r>
          </w:p>
        </w:tc>
        <w:tc>
          <w:tcPr>
            <w:tcW w:w="1009" w:type="dxa"/>
            <w:tcBorders>
              <w:top w:val="nil"/>
              <w:left w:val="nil"/>
              <w:bottom w:val="nil"/>
              <w:right w:val="nil"/>
            </w:tcBorders>
            <w:vAlign w:val="bottom"/>
          </w:tcPr>
          <w:p w14:paraId="5FBFB4F5"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1" w:type="dxa"/>
            <w:tcBorders>
              <w:top w:val="nil"/>
              <w:left w:val="nil"/>
              <w:bottom w:val="nil"/>
              <w:right w:val="nil"/>
            </w:tcBorders>
            <w:vAlign w:val="bottom"/>
          </w:tcPr>
          <w:p w14:paraId="588E04BA"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2" w:type="dxa"/>
            <w:tcBorders>
              <w:top w:val="nil"/>
              <w:left w:val="nil"/>
              <w:bottom w:val="nil"/>
              <w:right w:val="nil"/>
            </w:tcBorders>
            <w:vAlign w:val="bottom"/>
          </w:tcPr>
          <w:p w14:paraId="5B5838B9"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operating</w:t>
            </w:r>
          </w:p>
        </w:tc>
        <w:tc>
          <w:tcPr>
            <w:tcW w:w="968" w:type="dxa"/>
            <w:tcBorders>
              <w:top w:val="nil"/>
              <w:left w:val="nil"/>
              <w:bottom w:val="nil"/>
              <w:right w:val="nil"/>
            </w:tcBorders>
            <w:vAlign w:val="bottom"/>
          </w:tcPr>
          <w:p w14:paraId="6284F349"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operating</w:t>
            </w:r>
          </w:p>
        </w:tc>
      </w:tr>
      <w:tr w:rsidR="00337A41" w:rsidRPr="005B2349" w14:paraId="2B8A15D5" w14:textId="77777777" w:rsidTr="00337A41">
        <w:tc>
          <w:tcPr>
            <w:tcW w:w="3663" w:type="dxa"/>
            <w:tcBorders>
              <w:top w:val="nil"/>
              <w:left w:val="nil"/>
              <w:bottom w:val="nil"/>
              <w:right w:val="nil"/>
            </w:tcBorders>
            <w:vAlign w:val="bottom"/>
          </w:tcPr>
          <w:p w14:paraId="4DEE7545"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015A923" w14:textId="77777777" w:rsidR="00337A41" w:rsidRPr="005B2349" w:rsidRDefault="00337A41" w:rsidP="00337A41">
            <w:pPr>
              <w:spacing w:line="240" w:lineRule="exact"/>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income</w:t>
            </w:r>
          </w:p>
        </w:tc>
        <w:tc>
          <w:tcPr>
            <w:tcW w:w="972" w:type="dxa"/>
            <w:tcBorders>
              <w:top w:val="nil"/>
              <w:left w:val="nil"/>
              <w:bottom w:val="nil"/>
              <w:right w:val="nil"/>
            </w:tcBorders>
            <w:vAlign w:val="bottom"/>
          </w:tcPr>
          <w:p w14:paraId="6A069215"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1009" w:type="dxa"/>
            <w:tcBorders>
              <w:top w:val="nil"/>
              <w:left w:val="nil"/>
              <w:bottom w:val="nil"/>
              <w:right w:val="nil"/>
            </w:tcBorders>
            <w:vAlign w:val="bottom"/>
          </w:tcPr>
          <w:p w14:paraId="191F1ED3"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71" w:type="dxa"/>
            <w:tcBorders>
              <w:top w:val="nil"/>
              <w:left w:val="nil"/>
              <w:bottom w:val="nil"/>
              <w:right w:val="nil"/>
            </w:tcBorders>
            <w:vAlign w:val="bottom"/>
          </w:tcPr>
          <w:p w14:paraId="59EE4D68" w14:textId="77777777" w:rsidR="00337A41" w:rsidRPr="005B2349" w:rsidRDefault="00337A41" w:rsidP="00337A41">
            <w:pPr>
              <w:tabs>
                <w:tab w:val="decimal" w:pos="577"/>
              </w:tabs>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972" w:type="dxa"/>
            <w:tcBorders>
              <w:top w:val="nil"/>
              <w:left w:val="nil"/>
              <w:bottom w:val="nil"/>
              <w:right w:val="nil"/>
            </w:tcBorders>
            <w:vAlign w:val="bottom"/>
          </w:tcPr>
          <w:p w14:paraId="261C76EF" w14:textId="77777777" w:rsidR="00337A41" w:rsidRPr="005B2349" w:rsidRDefault="00337A41" w:rsidP="00337A41">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68" w:type="dxa"/>
            <w:tcBorders>
              <w:top w:val="nil"/>
              <w:left w:val="nil"/>
              <w:bottom w:val="nil"/>
              <w:right w:val="nil"/>
            </w:tcBorders>
            <w:vAlign w:val="bottom"/>
          </w:tcPr>
          <w:p w14:paraId="2D0B74BC" w14:textId="77777777" w:rsidR="00337A41" w:rsidRPr="005B2349" w:rsidRDefault="00337A41" w:rsidP="00337A41">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expenses</w:t>
            </w:r>
          </w:p>
        </w:tc>
      </w:tr>
      <w:tr w:rsidR="00337A41" w:rsidRPr="005B2349" w14:paraId="01DB7F7D" w14:textId="77777777" w:rsidTr="00337A41">
        <w:tc>
          <w:tcPr>
            <w:tcW w:w="3663" w:type="dxa"/>
            <w:tcBorders>
              <w:top w:val="nil"/>
              <w:left w:val="nil"/>
              <w:bottom w:val="nil"/>
              <w:right w:val="nil"/>
            </w:tcBorders>
            <w:vAlign w:val="bottom"/>
          </w:tcPr>
          <w:p w14:paraId="6B74556F" w14:textId="77777777" w:rsidR="00337A41" w:rsidRPr="005B2349"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68FE60FC" w14:textId="77777777" w:rsidR="00337A41" w:rsidRPr="005B2349" w:rsidRDefault="00337A41" w:rsidP="00337A41">
            <w:pPr>
              <w:tabs>
                <w:tab w:val="decimal" w:pos="702"/>
              </w:tabs>
              <w:spacing w:line="240" w:lineRule="exact"/>
              <w:ind w:right="64"/>
              <w:jc w:val="center"/>
              <w:rPr>
                <w:rFonts w:ascii="CordiaUPC" w:eastAsia="Times New Roman" w:hAnsi="CordiaUPC" w:cs="CordiaUPC"/>
                <w:sz w:val="26"/>
                <w:szCs w:val="26"/>
              </w:rPr>
            </w:pPr>
            <w:r w:rsidRPr="005B2349">
              <w:rPr>
                <w:rFonts w:ascii="CordiaUPC" w:eastAsia="Times New Roman" w:hAnsi="CordiaUPC" w:cs="CordiaUPC" w:hint="cs"/>
                <w:i/>
                <w:iCs/>
                <w:sz w:val="26"/>
                <w:szCs w:val="26"/>
                <w:lang w:val="en-US"/>
              </w:rPr>
              <w:t>(</w:t>
            </w:r>
            <w:proofErr w:type="gramStart"/>
            <w:r w:rsidRPr="005B2349">
              <w:rPr>
                <w:rFonts w:ascii="CordiaUPC" w:eastAsia="Times New Roman" w:hAnsi="CordiaUPC" w:cs="CordiaUPC" w:hint="cs"/>
                <w:i/>
                <w:iCs/>
                <w:sz w:val="26"/>
                <w:szCs w:val="26"/>
                <w:lang w:val="en-US"/>
              </w:rPr>
              <w:t>in</w:t>
            </w:r>
            <w:proofErr w:type="gramEnd"/>
            <w:r w:rsidRPr="005B2349">
              <w:rPr>
                <w:rFonts w:ascii="CordiaUPC" w:eastAsia="Times New Roman" w:hAnsi="CordiaUPC" w:cs="CordiaUPC" w:hint="cs"/>
                <w:i/>
                <w:iCs/>
                <w:sz w:val="26"/>
                <w:szCs w:val="26"/>
                <w:lang w:val="en-US"/>
              </w:rPr>
              <w:t xml:space="preserve"> million Baht)</w:t>
            </w:r>
          </w:p>
        </w:tc>
      </w:tr>
      <w:tr w:rsidR="00B33C19" w:rsidRPr="005B2349" w14:paraId="5C16864D" w14:textId="77777777" w:rsidTr="00F75322">
        <w:tc>
          <w:tcPr>
            <w:tcW w:w="3663" w:type="dxa"/>
            <w:tcBorders>
              <w:top w:val="nil"/>
              <w:left w:val="nil"/>
              <w:bottom w:val="nil"/>
              <w:right w:val="nil"/>
            </w:tcBorders>
            <w:vAlign w:val="bottom"/>
          </w:tcPr>
          <w:p w14:paraId="5CB68D04" w14:textId="523B1E1B" w:rsidR="00B33C19" w:rsidRPr="005B2349" w:rsidRDefault="00B33C19" w:rsidP="005437DF">
            <w:pPr>
              <w:tabs>
                <w:tab w:val="left" w:pos="252"/>
              </w:tabs>
              <w:spacing w:line="240" w:lineRule="exact"/>
              <w:ind w:left="252" w:hanging="270"/>
              <w:rPr>
                <w:rFonts w:ascii="CordiaUPC" w:eastAsia="Times New Roman" w:hAnsi="CordiaUPC" w:cs="CordiaUPC"/>
                <w:sz w:val="26"/>
                <w:szCs w:val="26"/>
              </w:rPr>
            </w:pPr>
            <w:r w:rsidRPr="005B2349">
              <w:rPr>
                <w:rFonts w:ascii="CordiaUPC" w:eastAsia="Times New Roman" w:hAnsi="CordiaUPC" w:cs="CordiaUPC" w:hint="cs"/>
                <w:sz w:val="26"/>
                <w:szCs w:val="26"/>
                <w:lang w:val="en-US"/>
              </w:rPr>
              <w:t xml:space="preserve">1. Major shareholders </w:t>
            </w:r>
          </w:p>
        </w:tc>
        <w:tc>
          <w:tcPr>
            <w:tcW w:w="971" w:type="dxa"/>
            <w:vAlign w:val="bottom"/>
          </w:tcPr>
          <w:p w14:paraId="624CAB8B" w14:textId="7A237039"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120</w:t>
            </w:r>
          </w:p>
        </w:tc>
        <w:tc>
          <w:tcPr>
            <w:tcW w:w="972" w:type="dxa"/>
            <w:vAlign w:val="bottom"/>
          </w:tcPr>
          <w:p w14:paraId="325DE337" w14:textId="3C9533DE" w:rsidR="00B33C19" w:rsidRPr="005B2349" w:rsidRDefault="00B33C19" w:rsidP="00B33C19">
            <w:pPr>
              <w:tabs>
                <w:tab w:val="decimal" w:pos="702"/>
              </w:tabs>
              <w:spacing w:line="240" w:lineRule="exact"/>
              <w:rPr>
                <w:rFonts w:ascii="CordiaUPC" w:eastAsia="Times New Roman" w:hAnsi="CordiaUPC" w:cs="CordiaUPC"/>
                <w:sz w:val="26"/>
                <w:szCs w:val="26"/>
                <w:rtl/>
                <w:cs/>
                <w:lang w:val="en-US"/>
              </w:rPr>
            </w:pPr>
            <w:r w:rsidRPr="00B33C19">
              <w:rPr>
                <w:rFonts w:ascii="CordiaUPC" w:eastAsia="Times New Roman" w:hAnsi="CordiaUPC" w:cs="CordiaUPC" w:hint="cs"/>
                <w:sz w:val="26"/>
                <w:szCs w:val="26"/>
                <w:cs/>
                <w:lang w:val="en-US"/>
              </w:rPr>
              <w:t>13</w:t>
            </w:r>
          </w:p>
        </w:tc>
        <w:tc>
          <w:tcPr>
            <w:tcW w:w="1009" w:type="dxa"/>
            <w:vAlign w:val="bottom"/>
          </w:tcPr>
          <w:p w14:paraId="56E28826" w14:textId="42F39A8C" w:rsidR="00B33C19" w:rsidRPr="005B2349" w:rsidRDefault="00B33C19" w:rsidP="00B33C19">
            <w:pPr>
              <w:tabs>
                <w:tab w:val="decimal" w:pos="649"/>
              </w:tabs>
              <w:spacing w:line="240" w:lineRule="exact"/>
              <w:rPr>
                <w:rFonts w:ascii="CordiaUPC" w:eastAsia="Times New Roman" w:hAnsi="CordiaUPC" w:cs="CordiaUPC"/>
                <w:sz w:val="26"/>
                <w:szCs w:val="26"/>
                <w:rtl/>
                <w:cs/>
                <w:lang w:val="en-US"/>
              </w:rPr>
            </w:pPr>
            <w:r w:rsidRPr="00B33C19">
              <w:rPr>
                <w:rFonts w:ascii="CordiaUPC" w:eastAsia="Times New Roman" w:hAnsi="CordiaUPC" w:cs="CordiaUPC" w:hint="cs"/>
                <w:sz w:val="26"/>
                <w:szCs w:val="26"/>
                <w:cs/>
                <w:lang w:val="en-US"/>
              </w:rPr>
              <w:t>1</w:t>
            </w:r>
          </w:p>
        </w:tc>
        <w:tc>
          <w:tcPr>
            <w:tcW w:w="971" w:type="dxa"/>
            <w:vAlign w:val="bottom"/>
          </w:tcPr>
          <w:p w14:paraId="4B8E0B78" w14:textId="167CD0F7" w:rsidR="00B33C19" w:rsidRPr="005B2349" w:rsidRDefault="00B33C19" w:rsidP="00B33C19">
            <w:pPr>
              <w:tabs>
                <w:tab w:val="decimal" w:pos="649"/>
              </w:tabs>
              <w:spacing w:line="240" w:lineRule="exact"/>
              <w:rPr>
                <w:rFonts w:ascii="CordiaUPC" w:eastAsia="Times New Roman" w:hAnsi="CordiaUPC" w:cs="CordiaUPC"/>
                <w:sz w:val="26"/>
                <w:szCs w:val="26"/>
                <w:rtl/>
                <w:cs/>
                <w:lang w:val="en-US"/>
              </w:rPr>
            </w:pPr>
            <w:r w:rsidRPr="00B33C19">
              <w:rPr>
                <w:rFonts w:ascii="CordiaUPC" w:eastAsia="Times New Roman" w:hAnsi="CordiaUPC" w:cs="CordiaUPC" w:hint="cs"/>
                <w:sz w:val="26"/>
                <w:szCs w:val="26"/>
                <w:cs/>
                <w:lang w:val="en-US"/>
              </w:rPr>
              <w:t>-</w:t>
            </w:r>
          </w:p>
        </w:tc>
        <w:tc>
          <w:tcPr>
            <w:tcW w:w="972" w:type="dxa"/>
            <w:vAlign w:val="bottom"/>
          </w:tcPr>
          <w:p w14:paraId="235AE97D" w14:textId="4D6960FB" w:rsidR="00B33C19" w:rsidRPr="005B2349" w:rsidRDefault="00B33C19" w:rsidP="00B33C19">
            <w:pPr>
              <w:tabs>
                <w:tab w:val="decimal" w:pos="702"/>
              </w:tabs>
              <w:spacing w:line="240" w:lineRule="exact"/>
              <w:rPr>
                <w:rFonts w:ascii="CordiaUPC" w:eastAsia="Times New Roman" w:hAnsi="CordiaUPC" w:cs="CordiaUPC"/>
                <w:sz w:val="26"/>
                <w:szCs w:val="26"/>
                <w:rtl/>
                <w:cs/>
                <w:lang w:val="en-US"/>
              </w:rPr>
            </w:pPr>
            <w:r w:rsidRPr="00B33C19">
              <w:rPr>
                <w:rFonts w:ascii="CordiaUPC" w:eastAsia="Times New Roman" w:hAnsi="CordiaUPC" w:cs="CordiaUPC" w:hint="cs"/>
                <w:sz w:val="26"/>
                <w:szCs w:val="26"/>
                <w:cs/>
                <w:lang w:val="en-US"/>
              </w:rPr>
              <w:t>-</w:t>
            </w:r>
          </w:p>
        </w:tc>
        <w:tc>
          <w:tcPr>
            <w:tcW w:w="968" w:type="dxa"/>
            <w:vAlign w:val="bottom"/>
          </w:tcPr>
          <w:p w14:paraId="71BC33A7" w14:textId="5EBA6170"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6</w:t>
            </w:r>
          </w:p>
        </w:tc>
      </w:tr>
      <w:tr w:rsidR="00B33C19" w:rsidRPr="005B2349" w14:paraId="338EAD4E" w14:textId="77777777" w:rsidTr="00F75322">
        <w:tc>
          <w:tcPr>
            <w:tcW w:w="3663" w:type="dxa"/>
            <w:tcBorders>
              <w:top w:val="nil"/>
              <w:left w:val="nil"/>
              <w:bottom w:val="nil"/>
              <w:right w:val="nil"/>
            </w:tcBorders>
            <w:vAlign w:val="bottom"/>
          </w:tcPr>
          <w:p w14:paraId="672B22E5" w14:textId="544ABCD5" w:rsidR="00B33C19" w:rsidRPr="005B2349" w:rsidRDefault="00B33C19" w:rsidP="005437DF">
            <w:pPr>
              <w:tabs>
                <w:tab w:val="left" w:pos="163"/>
              </w:tabs>
              <w:spacing w:line="240" w:lineRule="exact"/>
              <w:ind w:left="252" w:hanging="270"/>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 Subsidiaries</w:t>
            </w:r>
          </w:p>
        </w:tc>
        <w:tc>
          <w:tcPr>
            <w:tcW w:w="971" w:type="dxa"/>
            <w:vAlign w:val="bottom"/>
          </w:tcPr>
          <w:p w14:paraId="7CE68CBF" w14:textId="2F38E0E0" w:rsidR="00B33C19" w:rsidRPr="005B2349" w:rsidRDefault="00B33C19" w:rsidP="00B33C19">
            <w:pPr>
              <w:tabs>
                <w:tab w:val="decimal" w:pos="702"/>
              </w:tabs>
              <w:spacing w:line="240" w:lineRule="exact"/>
              <w:rPr>
                <w:rFonts w:ascii="CordiaUPC" w:eastAsia="Times New Roman" w:hAnsi="CordiaUPC" w:cs="CordiaUPC"/>
                <w:sz w:val="26"/>
                <w:szCs w:val="26"/>
                <w:cs/>
                <w:lang w:val="en-US"/>
              </w:rPr>
            </w:pPr>
            <w:r w:rsidRPr="00B33C19">
              <w:rPr>
                <w:rFonts w:ascii="CordiaUPC" w:eastAsia="Times New Roman" w:hAnsi="CordiaUPC" w:cs="CordiaUPC" w:hint="cs"/>
                <w:sz w:val="26"/>
                <w:szCs w:val="26"/>
                <w:cs/>
                <w:lang w:val="en-US"/>
              </w:rPr>
              <w:t>1</w:t>
            </w:r>
          </w:p>
        </w:tc>
        <w:tc>
          <w:tcPr>
            <w:tcW w:w="972" w:type="dxa"/>
            <w:vAlign w:val="bottom"/>
          </w:tcPr>
          <w:p w14:paraId="33B26842" w14:textId="3417CD63"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6</w:t>
            </w:r>
          </w:p>
        </w:tc>
        <w:tc>
          <w:tcPr>
            <w:tcW w:w="1009" w:type="dxa"/>
            <w:vAlign w:val="bottom"/>
          </w:tcPr>
          <w:p w14:paraId="5E5682F7" w14:textId="102F2AE8" w:rsidR="00B33C19" w:rsidRPr="005B2349" w:rsidRDefault="00B33C19" w:rsidP="00B33C19">
            <w:pPr>
              <w:tabs>
                <w:tab w:val="decimal" w:pos="649"/>
              </w:tabs>
              <w:spacing w:line="240" w:lineRule="exact"/>
              <w:rPr>
                <w:rFonts w:ascii="CordiaUPC" w:eastAsia="Times New Roman" w:hAnsi="CordiaUPC" w:cs="CordiaUPC"/>
                <w:sz w:val="26"/>
                <w:szCs w:val="26"/>
                <w:cs/>
                <w:lang w:val="en-US"/>
              </w:rPr>
            </w:pPr>
            <w:r w:rsidRPr="00B33C19">
              <w:rPr>
                <w:rFonts w:ascii="CordiaUPC" w:eastAsia="Times New Roman" w:hAnsi="CordiaUPC" w:cs="CordiaUPC" w:hint="cs"/>
                <w:sz w:val="26"/>
                <w:szCs w:val="26"/>
                <w:cs/>
                <w:lang w:val="en-US"/>
              </w:rPr>
              <w:t>104</w:t>
            </w:r>
          </w:p>
        </w:tc>
        <w:tc>
          <w:tcPr>
            <w:tcW w:w="971" w:type="dxa"/>
            <w:vAlign w:val="bottom"/>
          </w:tcPr>
          <w:p w14:paraId="37EB3983" w14:textId="7C8DB4E2" w:rsidR="00B33C19" w:rsidRPr="005B2349" w:rsidRDefault="00B33C19" w:rsidP="00B33C19">
            <w:pPr>
              <w:tabs>
                <w:tab w:val="decimal" w:pos="649"/>
              </w:tabs>
              <w:spacing w:line="240" w:lineRule="exact"/>
              <w:rPr>
                <w:rFonts w:ascii="CordiaUPC" w:eastAsia="Times New Roman" w:hAnsi="CordiaUPC" w:cs="CordiaUPC"/>
                <w:sz w:val="26"/>
                <w:szCs w:val="26"/>
                <w:cs/>
                <w:lang w:val="en-US"/>
              </w:rPr>
            </w:pPr>
            <w:r w:rsidRPr="00B33C19">
              <w:rPr>
                <w:rFonts w:ascii="CordiaUPC" w:eastAsia="Times New Roman" w:hAnsi="CordiaUPC" w:cs="CordiaUPC" w:hint="cs"/>
                <w:sz w:val="26"/>
                <w:szCs w:val="26"/>
                <w:cs/>
                <w:lang w:val="en-US"/>
              </w:rPr>
              <w:t>214</w:t>
            </w:r>
          </w:p>
        </w:tc>
        <w:tc>
          <w:tcPr>
            <w:tcW w:w="972" w:type="dxa"/>
            <w:vAlign w:val="bottom"/>
          </w:tcPr>
          <w:p w14:paraId="560A3320" w14:textId="30C585A8" w:rsidR="00B33C19" w:rsidRPr="005B2349" w:rsidRDefault="00E07CB5" w:rsidP="00B33C19">
            <w:pPr>
              <w:tabs>
                <w:tab w:val="decimal" w:pos="702"/>
              </w:tabs>
              <w:spacing w:line="240" w:lineRule="exact"/>
              <w:rPr>
                <w:rFonts w:ascii="CordiaUPC" w:eastAsia="Times New Roman" w:hAnsi="CordiaUPC" w:cs="CordiaUPC"/>
                <w:sz w:val="26"/>
                <w:szCs w:val="26"/>
                <w:lang w:val="en-US"/>
              </w:rPr>
            </w:pPr>
            <w:r>
              <w:rPr>
                <w:rFonts w:ascii="CordiaUPC" w:eastAsia="Times New Roman" w:hAnsi="CordiaUPC" w:cs="CordiaUPC"/>
                <w:sz w:val="26"/>
                <w:szCs w:val="26"/>
                <w:lang w:val="en-US"/>
              </w:rPr>
              <w:t>215</w:t>
            </w:r>
          </w:p>
        </w:tc>
        <w:tc>
          <w:tcPr>
            <w:tcW w:w="968" w:type="dxa"/>
            <w:vAlign w:val="bottom"/>
          </w:tcPr>
          <w:p w14:paraId="605838FA" w14:textId="251CBD61"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9</w:t>
            </w:r>
          </w:p>
        </w:tc>
      </w:tr>
      <w:tr w:rsidR="00B33C19" w:rsidRPr="005B2349" w14:paraId="23237891" w14:textId="77777777" w:rsidTr="00F75322">
        <w:tc>
          <w:tcPr>
            <w:tcW w:w="3663" w:type="dxa"/>
            <w:tcBorders>
              <w:top w:val="nil"/>
              <w:left w:val="nil"/>
              <w:bottom w:val="nil"/>
              <w:right w:val="nil"/>
            </w:tcBorders>
            <w:vAlign w:val="bottom"/>
          </w:tcPr>
          <w:p w14:paraId="039B650D" w14:textId="56A6B3C0" w:rsidR="00B33C19" w:rsidRPr="005B2349" w:rsidRDefault="00B33C19" w:rsidP="005437DF">
            <w:pPr>
              <w:tabs>
                <w:tab w:val="left" w:pos="25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3. Associate</w:t>
            </w:r>
            <w:r>
              <w:rPr>
                <w:rFonts w:ascii="CordiaUPC" w:eastAsia="Times New Roman" w:hAnsi="CordiaUPC" w:cs="CordiaUPC"/>
                <w:sz w:val="26"/>
                <w:szCs w:val="26"/>
                <w:lang w:val="en-US"/>
              </w:rPr>
              <w:t>s</w:t>
            </w:r>
          </w:p>
        </w:tc>
        <w:tc>
          <w:tcPr>
            <w:tcW w:w="971" w:type="dxa"/>
            <w:vAlign w:val="bottom"/>
          </w:tcPr>
          <w:p w14:paraId="7B8063C8" w14:textId="5A99EF14"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w:t>
            </w:r>
          </w:p>
        </w:tc>
        <w:tc>
          <w:tcPr>
            <w:tcW w:w="972" w:type="dxa"/>
            <w:vAlign w:val="bottom"/>
          </w:tcPr>
          <w:p w14:paraId="0780FB7A" w14:textId="5E75BEFC"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w:t>
            </w:r>
          </w:p>
        </w:tc>
        <w:tc>
          <w:tcPr>
            <w:tcW w:w="1009" w:type="dxa"/>
            <w:vAlign w:val="bottom"/>
          </w:tcPr>
          <w:p w14:paraId="7A3C28B2" w14:textId="662CB8E3" w:rsidR="00B33C19" w:rsidRPr="005B2349" w:rsidRDefault="00B33C19" w:rsidP="00B33C19">
            <w:pPr>
              <w:tabs>
                <w:tab w:val="decimal" w:pos="649"/>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926</w:t>
            </w:r>
          </w:p>
        </w:tc>
        <w:tc>
          <w:tcPr>
            <w:tcW w:w="971" w:type="dxa"/>
            <w:vAlign w:val="bottom"/>
          </w:tcPr>
          <w:p w14:paraId="70F22966" w14:textId="5CBDD985" w:rsidR="00B33C19" w:rsidRPr="005B2349" w:rsidRDefault="00B33C19" w:rsidP="00B33C19">
            <w:pPr>
              <w:tabs>
                <w:tab w:val="decimal" w:pos="649"/>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w:t>
            </w:r>
          </w:p>
        </w:tc>
        <w:tc>
          <w:tcPr>
            <w:tcW w:w="972" w:type="dxa"/>
            <w:vAlign w:val="bottom"/>
          </w:tcPr>
          <w:p w14:paraId="152B2E43" w14:textId="7A4EA339"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153</w:t>
            </w:r>
          </w:p>
        </w:tc>
        <w:tc>
          <w:tcPr>
            <w:tcW w:w="968" w:type="dxa"/>
            <w:vAlign w:val="bottom"/>
          </w:tcPr>
          <w:p w14:paraId="349A6BB9" w14:textId="35D8AEBB" w:rsidR="00B33C19" w:rsidRPr="005B2349" w:rsidRDefault="00B33C19" w:rsidP="00B33C1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w:t>
            </w:r>
          </w:p>
        </w:tc>
      </w:tr>
      <w:tr w:rsidR="00830849" w:rsidRPr="005B2349" w14:paraId="514DB662" w14:textId="77777777" w:rsidTr="00337A41">
        <w:tc>
          <w:tcPr>
            <w:tcW w:w="3663" w:type="dxa"/>
            <w:tcBorders>
              <w:top w:val="nil"/>
              <w:left w:val="nil"/>
              <w:bottom w:val="nil"/>
              <w:right w:val="nil"/>
            </w:tcBorders>
            <w:vAlign w:val="bottom"/>
          </w:tcPr>
          <w:p w14:paraId="22D51CC8" w14:textId="1B115A87" w:rsidR="00830849" w:rsidRPr="005B2349" w:rsidRDefault="00830849" w:rsidP="00830849">
            <w:pPr>
              <w:tabs>
                <w:tab w:val="left" w:pos="25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 Key management personnel</w:t>
            </w:r>
            <w:r>
              <w:rPr>
                <w:rFonts w:ascii="CordiaUPC" w:eastAsia="Times New Roman" w:hAnsi="CordiaUPC" w:cs="CordiaUPC"/>
                <w:sz w:val="26"/>
                <w:szCs w:val="26"/>
                <w:lang w:val="en-US"/>
              </w:rPr>
              <w:t xml:space="preserve"> </w:t>
            </w:r>
            <w:r w:rsidRPr="005B2349">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64BDF0C8" w14:textId="6B65FD6F"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w:t>
            </w:r>
          </w:p>
        </w:tc>
        <w:tc>
          <w:tcPr>
            <w:tcW w:w="972" w:type="dxa"/>
            <w:tcBorders>
              <w:top w:val="nil"/>
              <w:left w:val="nil"/>
              <w:bottom w:val="nil"/>
              <w:right w:val="nil"/>
            </w:tcBorders>
            <w:vAlign w:val="bottom"/>
          </w:tcPr>
          <w:p w14:paraId="65CB1779" w14:textId="42B888E7"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4</w:t>
            </w:r>
          </w:p>
        </w:tc>
        <w:tc>
          <w:tcPr>
            <w:tcW w:w="1009" w:type="dxa"/>
            <w:tcBorders>
              <w:top w:val="nil"/>
              <w:left w:val="nil"/>
              <w:bottom w:val="nil"/>
              <w:right w:val="nil"/>
            </w:tcBorders>
            <w:vAlign w:val="bottom"/>
          </w:tcPr>
          <w:p w14:paraId="3B506F99" w14:textId="3C68F03E" w:rsidR="00830849" w:rsidRPr="005B2349" w:rsidRDefault="00830849" w:rsidP="00830849">
            <w:pPr>
              <w:tabs>
                <w:tab w:val="decimal" w:pos="649"/>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w:t>
            </w:r>
          </w:p>
        </w:tc>
        <w:tc>
          <w:tcPr>
            <w:tcW w:w="971" w:type="dxa"/>
            <w:tcBorders>
              <w:top w:val="nil"/>
              <w:left w:val="nil"/>
              <w:bottom w:val="nil"/>
              <w:right w:val="nil"/>
            </w:tcBorders>
            <w:vAlign w:val="bottom"/>
          </w:tcPr>
          <w:p w14:paraId="17D616FA" w14:textId="20D54AB3" w:rsidR="00830849" w:rsidRPr="005B2349" w:rsidRDefault="00830849" w:rsidP="00830849">
            <w:pPr>
              <w:tabs>
                <w:tab w:val="decimal" w:pos="649"/>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0B3C38DC" w14:textId="319F7624"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w:t>
            </w:r>
          </w:p>
        </w:tc>
        <w:tc>
          <w:tcPr>
            <w:tcW w:w="968" w:type="dxa"/>
            <w:tcBorders>
              <w:top w:val="nil"/>
              <w:left w:val="nil"/>
              <w:bottom w:val="nil"/>
              <w:right w:val="nil"/>
            </w:tcBorders>
            <w:vAlign w:val="bottom"/>
          </w:tcPr>
          <w:p w14:paraId="205E00B4" w14:textId="4D8416FF"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w:t>
            </w:r>
          </w:p>
        </w:tc>
      </w:tr>
      <w:tr w:rsidR="00830849" w:rsidRPr="005B2349" w14:paraId="4AB416E0" w14:textId="77777777" w:rsidTr="00F75322">
        <w:tc>
          <w:tcPr>
            <w:tcW w:w="3663" w:type="dxa"/>
            <w:tcBorders>
              <w:top w:val="nil"/>
              <w:left w:val="nil"/>
              <w:bottom w:val="nil"/>
              <w:right w:val="nil"/>
            </w:tcBorders>
            <w:vAlign w:val="bottom"/>
          </w:tcPr>
          <w:p w14:paraId="4BC6DD52" w14:textId="77777777" w:rsidR="00830849" w:rsidRPr="005B2349" w:rsidRDefault="00830849" w:rsidP="00830849">
            <w:pPr>
              <w:tabs>
                <w:tab w:val="left" w:pos="252"/>
              </w:tabs>
              <w:spacing w:line="240" w:lineRule="exact"/>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w:t>
            </w:r>
            <w:r w:rsidRPr="005B2349">
              <w:rPr>
                <w:rFonts w:ascii="CordiaUPC" w:eastAsia="Times New Roman" w:hAnsi="CordiaUPC" w:cs="CordiaUPC" w:hint="cs"/>
                <w:sz w:val="26"/>
                <w:szCs w:val="26"/>
                <w:lang w:val="en-US"/>
              </w:rPr>
              <w:t xml:space="preserve"> Other related parties</w:t>
            </w:r>
          </w:p>
        </w:tc>
        <w:tc>
          <w:tcPr>
            <w:tcW w:w="971" w:type="dxa"/>
            <w:vAlign w:val="bottom"/>
          </w:tcPr>
          <w:p w14:paraId="27257D90" w14:textId="7B75DDED" w:rsidR="00830849" w:rsidRPr="005B2349" w:rsidRDefault="00830849" w:rsidP="00830849">
            <w:pPr>
              <w:tabs>
                <w:tab w:val="decimal" w:pos="702"/>
              </w:tabs>
              <w:spacing w:line="240" w:lineRule="exact"/>
              <w:rPr>
                <w:rFonts w:ascii="CordiaUPC" w:eastAsia="Times New Roman" w:hAnsi="CordiaUPC" w:cs="CordiaUPC"/>
                <w:sz w:val="26"/>
                <w:szCs w:val="26"/>
                <w:cs/>
                <w:lang w:val="en-US" w:bidi="th-TH"/>
              </w:rPr>
            </w:pPr>
            <w:r w:rsidRPr="00B33C19">
              <w:rPr>
                <w:rFonts w:ascii="CordiaUPC" w:eastAsia="Times New Roman" w:hAnsi="CordiaUPC" w:cs="CordiaUPC" w:hint="cs"/>
                <w:sz w:val="26"/>
                <w:szCs w:val="26"/>
                <w:cs/>
                <w:lang w:val="en-US"/>
              </w:rPr>
              <w:t>600</w:t>
            </w:r>
          </w:p>
        </w:tc>
        <w:tc>
          <w:tcPr>
            <w:tcW w:w="972" w:type="dxa"/>
            <w:vAlign w:val="bottom"/>
          </w:tcPr>
          <w:p w14:paraId="644ED0EE" w14:textId="73CFC4E8"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154</w:t>
            </w:r>
          </w:p>
        </w:tc>
        <w:tc>
          <w:tcPr>
            <w:tcW w:w="1009" w:type="dxa"/>
            <w:vAlign w:val="bottom"/>
          </w:tcPr>
          <w:p w14:paraId="3EB22F93" w14:textId="04C1E335" w:rsidR="00830849" w:rsidRPr="005B2349" w:rsidRDefault="00830849" w:rsidP="00830849">
            <w:pPr>
              <w:tabs>
                <w:tab w:val="decimal" w:pos="649"/>
              </w:tabs>
              <w:spacing w:line="240" w:lineRule="exact"/>
              <w:rPr>
                <w:rFonts w:ascii="CordiaUPC" w:eastAsia="Times New Roman" w:hAnsi="CordiaUPC" w:cs="CordiaUPC"/>
                <w:sz w:val="26"/>
                <w:szCs w:val="26"/>
                <w:cs/>
                <w:lang w:val="en-US"/>
              </w:rPr>
            </w:pPr>
            <w:r w:rsidRPr="00B33C19">
              <w:rPr>
                <w:rFonts w:ascii="CordiaUPC" w:eastAsia="Times New Roman" w:hAnsi="CordiaUPC" w:cs="CordiaUPC" w:hint="cs"/>
                <w:sz w:val="26"/>
                <w:szCs w:val="26"/>
                <w:cs/>
                <w:lang w:val="en-US"/>
              </w:rPr>
              <w:t>779</w:t>
            </w:r>
          </w:p>
        </w:tc>
        <w:tc>
          <w:tcPr>
            <w:tcW w:w="971" w:type="dxa"/>
            <w:vAlign w:val="bottom"/>
          </w:tcPr>
          <w:p w14:paraId="54D7F092" w14:textId="1D362386" w:rsidR="00830849" w:rsidRPr="005B2349" w:rsidRDefault="00830849" w:rsidP="00830849">
            <w:pPr>
              <w:tabs>
                <w:tab w:val="decimal" w:pos="649"/>
              </w:tabs>
              <w:spacing w:line="240" w:lineRule="exact"/>
              <w:rPr>
                <w:rFonts w:ascii="CordiaUPC" w:eastAsia="Times New Roman" w:hAnsi="CordiaUPC" w:cs="CordiaUPC"/>
                <w:sz w:val="26"/>
                <w:szCs w:val="26"/>
                <w:cs/>
                <w:lang w:val="en-US"/>
              </w:rPr>
            </w:pPr>
            <w:r w:rsidRPr="00B33C19">
              <w:rPr>
                <w:rFonts w:ascii="CordiaUPC" w:eastAsia="Times New Roman" w:hAnsi="CordiaUPC" w:cs="CordiaUPC" w:hint="cs"/>
                <w:sz w:val="26"/>
                <w:szCs w:val="26"/>
                <w:cs/>
                <w:lang w:val="en-US"/>
              </w:rPr>
              <w:t>1</w:t>
            </w:r>
          </w:p>
        </w:tc>
        <w:tc>
          <w:tcPr>
            <w:tcW w:w="972" w:type="dxa"/>
            <w:vAlign w:val="bottom"/>
          </w:tcPr>
          <w:p w14:paraId="7B34E687" w14:textId="40FD9928"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142</w:t>
            </w:r>
          </w:p>
        </w:tc>
        <w:tc>
          <w:tcPr>
            <w:tcW w:w="968" w:type="dxa"/>
            <w:vAlign w:val="bottom"/>
          </w:tcPr>
          <w:p w14:paraId="377CD2E9" w14:textId="5BE96653" w:rsidR="00830849" w:rsidRPr="005B2349" w:rsidRDefault="00830849" w:rsidP="00830849">
            <w:pPr>
              <w:tabs>
                <w:tab w:val="decimal" w:pos="702"/>
              </w:tabs>
              <w:spacing w:line="240" w:lineRule="exact"/>
              <w:rPr>
                <w:rFonts w:ascii="CordiaUPC" w:eastAsia="Times New Roman" w:hAnsi="CordiaUPC" w:cs="CordiaUPC"/>
                <w:sz w:val="26"/>
                <w:szCs w:val="26"/>
                <w:lang w:val="en-US"/>
              </w:rPr>
            </w:pPr>
            <w:r w:rsidRPr="00B33C19">
              <w:rPr>
                <w:rFonts w:ascii="CordiaUPC" w:eastAsia="Times New Roman" w:hAnsi="CordiaUPC" w:cs="CordiaUPC" w:hint="cs"/>
                <w:sz w:val="26"/>
                <w:szCs w:val="26"/>
                <w:cs/>
                <w:lang w:val="en-US"/>
              </w:rPr>
              <w:t>364</w:t>
            </w:r>
          </w:p>
        </w:tc>
      </w:tr>
    </w:tbl>
    <w:p w14:paraId="573975ED" w14:textId="77777777" w:rsidR="00337A41" w:rsidRDefault="00337A41" w:rsidP="00337A41">
      <w:pPr>
        <w:spacing w:line="240" w:lineRule="exact"/>
        <w:ind w:left="540"/>
        <w:jc w:val="both"/>
        <w:rPr>
          <w:rFonts w:ascii="CordiaUPC" w:eastAsia="Times New Roman" w:hAnsi="CordiaUPC" w:cs="CordiaUPC"/>
          <w:sz w:val="26"/>
          <w:szCs w:val="26"/>
          <w:lang w:bidi="th-TH"/>
        </w:rPr>
      </w:pPr>
    </w:p>
    <w:tbl>
      <w:tblPr>
        <w:tblW w:w="9526" w:type="dxa"/>
        <w:tblInd w:w="450" w:type="dxa"/>
        <w:tblLayout w:type="fixed"/>
        <w:tblLook w:val="0000" w:firstRow="0" w:lastRow="0" w:firstColumn="0" w:lastColumn="0" w:noHBand="0" w:noVBand="0"/>
      </w:tblPr>
      <w:tblGrid>
        <w:gridCol w:w="3663"/>
        <w:gridCol w:w="971"/>
        <w:gridCol w:w="972"/>
        <w:gridCol w:w="1009"/>
        <w:gridCol w:w="971"/>
        <w:gridCol w:w="972"/>
        <w:gridCol w:w="968"/>
      </w:tblGrid>
      <w:tr w:rsidR="00337A41" w:rsidRPr="005B2349" w14:paraId="2E9AA909" w14:textId="77777777" w:rsidTr="006B1063">
        <w:tc>
          <w:tcPr>
            <w:tcW w:w="3663" w:type="dxa"/>
            <w:tcBorders>
              <w:top w:val="nil"/>
              <w:left w:val="nil"/>
              <w:bottom w:val="nil"/>
              <w:right w:val="nil"/>
            </w:tcBorders>
            <w:vAlign w:val="bottom"/>
          </w:tcPr>
          <w:p w14:paraId="526DE5FB"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5D1CA2B4"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b/>
                <w:bCs/>
                <w:sz w:val="26"/>
                <w:szCs w:val="26"/>
                <w:lang w:val="en-US"/>
              </w:rPr>
              <w:t>Bank only</w:t>
            </w:r>
          </w:p>
        </w:tc>
      </w:tr>
      <w:tr w:rsidR="00337A41" w:rsidRPr="005B2349" w14:paraId="69782A78" w14:textId="77777777" w:rsidTr="006B1063">
        <w:tc>
          <w:tcPr>
            <w:tcW w:w="3663" w:type="dxa"/>
            <w:tcBorders>
              <w:top w:val="nil"/>
              <w:left w:val="nil"/>
              <w:bottom w:val="nil"/>
              <w:right w:val="nil"/>
            </w:tcBorders>
            <w:vAlign w:val="bottom"/>
          </w:tcPr>
          <w:p w14:paraId="7E538958"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65C8F552"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Nine-month period ended 30 September 202</w:t>
            </w:r>
            <w:r w:rsidRPr="005B2349">
              <w:rPr>
                <w:rFonts w:ascii="CordiaUPC" w:eastAsia="Times New Roman" w:hAnsi="CordiaUPC" w:cs="CordiaUPC"/>
                <w:sz w:val="26"/>
                <w:szCs w:val="26"/>
              </w:rPr>
              <w:t>1</w:t>
            </w:r>
          </w:p>
        </w:tc>
      </w:tr>
      <w:tr w:rsidR="00337A41" w:rsidRPr="005B2349" w14:paraId="57AB3B33" w14:textId="77777777" w:rsidTr="006B1063">
        <w:tc>
          <w:tcPr>
            <w:tcW w:w="3663" w:type="dxa"/>
            <w:tcBorders>
              <w:top w:val="nil"/>
              <w:left w:val="nil"/>
              <w:bottom w:val="nil"/>
              <w:right w:val="nil"/>
            </w:tcBorders>
            <w:vAlign w:val="bottom"/>
          </w:tcPr>
          <w:p w14:paraId="42023C13"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6AC76FC1"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p>
        </w:tc>
        <w:tc>
          <w:tcPr>
            <w:tcW w:w="972" w:type="dxa"/>
            <w:tcBorders>
              <w:top w:val="nil"/>
              <w:left w:val="nil"/>
              <w:bottom w:val="nil"/>
              <w:right w:val="nil"/>
            </w:tcBorders>
            <w:vAlign w:val="bottom"/>
          </w:tcPr>
          <w:p w14:paraId="00172A91"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p>
        </w:tc>
        <w:tc>
          <w:tcPr>
            <w:tcW w:w="1009" w:type="dxa"/>
            <w:tcBorders>
              <w:top w:val="nil"/>
              <w:left w:val="nil"/>
              <w:bottom w:val="nil"/>
              <w:right w:val="nil"/>
            </w:tcBorders>
            <w:vAlign w:val="bottom"/>
          </w:tcPr>
          <w:p w14:paraId="13C89C13"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Fees and</w:t>
            </w:r>
          </w:p>
        </w:tc>
        <w:tc>
          <w:tcPr>
            <w:tcW w:w="971" w:type="dxa"/>
            <w:tcBorders>
              <w:top w:val="nil"/>
              <w:left w:val="nil"/>
              <w:bottom w:val="nil"/>
              <w:right w:val="nil"/>
            </w:tcBorders>
            <w:vAlign w:val="bottom"/>
          </w:tcPr>
          <w:p w14:paraId="12183C81"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Fees and</w:t>
            </w:r>
          </w:p>
        </w:tc>
        <w:tc>
          <w:tcPr>
            <w:tcW w:w="972" w:type="dxa"/>
            <w:tcBorders>
              <w:top w:val="nil"/>
              <w:left w:val="nil"/>
              <w:bottom w:val="nil"/>
              <w:right w:val="nil"/>
            </w:tcBorders>
            <w:vAlign w:val="bottom"/>
          </w:tcPr>
          <w:p w14:paraId="46D5D974"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Other</w:t>
            </w:r>
          </w:p>
        </w:tc>
        <w:tc>
          <w:tcPr>
            <w:tcW w:w="968" w:type="dxa"/>
            <w:tcBorders>
              <w:top w:val="nil"/>
              <w:left w:val="nil"/>
              <w:bottom w:val="nil"/>
              <w:right w:val="nil"/>
            </w:tcBorders>
            <w:vAlign w:val="bottom"/>
          </w:tcPr>
          <w:p w14:paraId="15040E74"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Other</w:t>
            </w:r>
          </w:p>
        </w:tc>
      </w:tr>
      <w:tr w:rsidR="00337A41" w:rsidRPr="005B2349" w14:paraId="14E738BE" w14:textId="77777777" w:rsidTr="006B1063">
        <w:tc>
          <w:tcPr>
            <w:tcW w:w="3663" w:type="dxa"/>
            <w:tcBorders>
              <w:top w:val="nil"/>
              <w:left w:val="nil"/>
              <w:bottom w:val="nil"/>
              <w:right w:val="nil"/>
            </w:tcBorders>
            <w:vAlign w:val="bottom"/>
          </w:tcPr>
          <w:p w14:paraId="5F0B032B" w14:textId="77777777" w:rsidR="00337A41" w:rsidRPr="005B2349" w:rsidRDefault="00337A41" w:rsidP="006B1063">
            <w:pPr>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4857B30" w14:textId="77777777" w:rsidR="00337A41" w:rsidRPr="005B2349" w:rsidRDefault="00337A41" w:rsidP="006B1063">
            <w:pPr>
              <w:spacing w:line="240" w:lineRule="exact"/>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Interest</w:t>
            </w:r>
          </w:p>
        </w:tc>
        <w:tc>
          <w:tcPr>
            <w:tcW w:w="972" w:type="dxa"/>
            <w:tcBorders>
              <w:top w:val="nil"/>
              <w:left w:val="nil"/>
              <w:bottom w:val="nil"/>
              <w:right w:val="nil"/>
            </w:tcBorders>
            <w:vAlign w:val="bottom"/>
          </w:tcPr>
          <w:p w14:paraId="4FD3AFDC"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Interest</w:t>
            </w:r>
          </w:p>
        </w:tc>
        <w:tc>
          <w:tcPr>
            <w:tcW w:w="1009" w:type="dxa"/>
            <w:tcBorders>
              <w:top w:val="nil"/>
              <w:left w:val="nil"/>
              <w:bottom w:val="nil"/>
              <w:right w:val="nil"/>
            </w:tcBorders>
            <w:vAlign w:val="bottom"/>
          </w:tcPr>
          <w:p w14:paraId="070E7972"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1" w:type="dxa"/>
            <w:tcBorders>
              <w:top w:val="nil"/>
              <w:left w:val="nil"/>
              <w:bottom w:val="nil"/>
              <w:right w:val="nil"/>
            </w:tcBorders>
            <w:vAlign w:val="bottom"/>
          </w:tcPr>
          <w:p w14:paraId="5155BAD1"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2" w:type="dxa"/>
            <w:tcBorders>
              <w:top w:val="nil"/>
              <w:left w:val="nil"/>
              <w:bottom w:val="nil"/>
              <w:right w:val="nil"/>
            </w:tcBorders>
            <w:vAlign w:val="bottom"/>
          </w:tcPr>
          <w:p w14:paraId="60ECCACD"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operating</w:t>
            </w:r>
          </w:p>
        </w:tc>
        <w:tc>
          <w:tcPr>
            <w:tcW w:w="968" w:type="dxa"/>
            <w:tcBorders>
              <w:top w:val="nil"/>
              <w:left w:val="nil"/>
              <w:bottom w:val="nil"/>
              <w:right w:val="nil"/>
            </w:tcBorders>
            <w:vAlign w:val="bottom"/>
          </w:tcPr>
          <w:p w14:paraId="772D035F"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operating</w:t>
            </w:r>
          </w:p>
        </w:tc>
      </w:tr>
      <w:tr w:rsidR="00337A41" w:rsidRPr="005B2349" w14:paraId="14D52F97" w14:textId="77777777" w:rsidTr="006B1063">
        <w:tc>
          <w:tcPr>
            <w:tcW w:w="3663" w:type="dxa"/>
            <w:tcBorders>
              <w:top w:val="nil"/>
              <w:left w:val="nil"/>
              <w:bottom w:val="nil"/>
              <w:right w:val="nil"/>
            </w:tcBorders>
            <w:vAlign w:val="bottom"/>
          </w:tcPr>
          <w:p w14:paraId="057893CA"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7DCA59C9" w14:textId="77777777" w:rsidR="00337A41" w:rsidRPr="005B2349" w:rsidRDefault="00337A41" w:rsidP="006B1063">
            <w:pPr>
              <w:spacing w:line="240" w:lineRule="exact"/>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income</w:t>
            </w:r>
          </w:p>
        </w:tc>
        <w:tc>
          <w:tcPr>
            <w:tcW w:w="972" w:type="dxa"/>
            <w:tcBorders>
              <w:top w:val="nil"/>
              <w:left w:val="nil"/>
              <w:bottom w:val="nil"/>
              <w:right w:val="nil"/>
            </w:tcBorders>
            <w:vAlign w:val="bottom"/>
          </w:tcPr>
          <w:p w14:paraId="56E37711"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1009" w:type="dxa"/>
            <w:tcBorders>
              <w:top w:val="nil"/>
              <w:left w:val="nil"/>
              <w:bottom w:val="nil"/>
              <w:right w:val="nil"/>
            </w:tcBorders>
            <w:vAlign w:val="bottom"/>
          </w:tcPr>
          <w:p w14:paraId="6F5BBB89"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71" w:type="dxa"/>
            <w:tcBorders>
              <w:top w:val="nil"/>
              <w:left w:val="nil"/>
              <w:bottom w:val="nil"/>
              <w:right w:val="nil"/>
            </w:tcBorders>
            <w:vAlign w:val="bottom"/>
          </w:tcPr>
          <w:p w14:paraId="2D367A58" w14:textId="77777777" w:rsidR="00337A41" w:rsidRPr="005B2349" w:rsidRDefault="00337A41" w:rsidP="006B1063">
            <w:pPr>
              <w:tabs>
                <w:tab w:val="decimal" w:pos="577"/>
              </w:tabs>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972" w:type="dxa"/>
            <w:tcBorders>
              <w:top w:val="nil"/>
              <w:left w:val="nil"/>
              <w:bottom w:val="nil"/>
              <w:right w:val="nil"/>
            </w:tcBorders>
            <w:vAlign w:val="bottom"/>
          </w:tcPr>
          <w:p w14:paraId="1E005A50" w14:textId="77777777" w:rsidR="00337A41" w:rsidRPr="005B2349" w:rsidRDefault="00337A41" w:rsidP="006B1063">
            <w:pPr>
              <w:spacing w:line="240" w:lineRule="exact"/>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68" w:type="dxa"/>
            <w:tcBorders>
              <w:top w:val="nil"/>
              <w:left w:val="nil"/>
              <w:bottom w:val="nil"/>
              <w:right w:val="nil"/>
            </w:tcBorders>
            <w:vAlign w:val="bottom"/>
          </w:tcPr>
          <w:p w14:paraId="0E956876" w14:textId="77777777" w:rsidR="00337A41" w:rsidRPr="005B2349" w:rsidRDefault="00337A41" w:rsidP="006B1063">
            <w:pPr>
              <w:spacing w:line="240" w:lineRule="exact"/>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expenses</w:t>
            </w:r>
          </w:p>
        </w:tc>
      </w:tr>
      <w:tr w:rsidR="00337A41" w:rsidRPr="005B2349" w14:paraId="34D1BD83" w14:textId="77777777" w:rsidTr="006B1063">
        <w:tc>
          <w:tcPr>
            <w:tcW w:w="3663" w:type="dxa"/>
            <w:tcBorders>
              <w:top w:val="nil"/>
              <w:left w:val="nil"/>
              <w:bottom w:val="nil"/>
              <w:right w:val="nil"/>
            </w:tcBorders>
            <w:vAlign w:val="bottom"/>
          </w:tcPr>
          <w:p w14:paraId="518F7A96" w14:textId="77777777"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085EB851" w14:textId="77777777" w:rsidR="00337A41" w:rsidRPr="005B2349" w:rsidRDefault="00337A41" w:rsidP="006B1063">
            <w:pPr>
              <w:tabs>
                <w:tab w:val="decimal" w:pos="702"/>
              </w:tabs>
              <w:spacing w:line="240" w:lineRule="exact"/>
              <w:ind w:right="64"/>
              <w:jc w:val="center"/>
              <w:rPr>
                <w:rFonts w:ascii="CordiaUPC" w:eastAsia="Times New Roman" w:hAnsi="CordiaUPC" w:cs="CordiaUPC"/>
                <w:sz w:val="26"/>
                <w:szCs w:val="26"/>
              </w:rPr>
            </w:pPr>
            <w:r w:rsidRPr="005B2349">
              <w:rPr>
                <w:rFonts w:ascii="CordiaUPC" w:eastAsia="Times New Roman" w:hAnsi="CordiaUPC" w:cs="CordiaUPC" w:hint="cs"/>
                <w:i/>
                <w:iCs/>
                <w:sz w:val="26"/>
                <w:szCs w:val="26"/>
                <w:lang w:val="en-US"/>
              </w:rPr>
              <w:t>(</w:t>
            </w:r>
            <w:proofErr w:type="gramStart"/>
            <w:r w:rsidRPr="005B2349">
              <w:rPr>
                <w:rFonts w:ascii="CordiaUPC" w:eastAsia="Times New Roman" w:hAnsi="CordiaUPC" w:cs="CordiaUPC" w:hint="cs"/>
                <w:i/>
                <w:iCs/>
                <w:sz w:val="26"/>
                <w:szCs w:val="26"/>
                <w:lang w:val="en-US"/>
              </w:rPr>
              <w:t>in</w:t>
            </w:r>
            <w:proofErr w:type="gramEnd"/>
            <w:r w:rsidRPr="005B2349">
              <w:rPr>
                <w:rFonts w:ascii="CordiaUPC" w:eastAsia="Times New Roman" w:hAnsi="CordiaUPC" w:cs="CordiaUPC" w:hint="cs"/>
                <w:i/>
                <w:iCs/>
                <w:sz w:val="26"/>
                <w:szCs w:val="26"/>
                <w:lang w:val="en-US"/>
              </w:rPr>
              <w:t xml:space="preserve"> million Baht)</w:t>
            </w:r>
          </w:p>
        </w:tc>
      </w:tr>
      <w:tr w:rsidR="00337A41" w:rsidRPr="005B2349" w14:paraId="678EB647" w14:textId="77777777" w:rsidTr="006B1063">
        <w:tc>
          <w:tcPr>
            <w:tcW w:w="3663" w:type="dxa"/>
            <w:tcBorders>
              <w:top w:val="nil"/>
              <w:left w:val="nil"/>
              <w:bottom w:val="nil"/>
              <w:right w:val="nil"/>
            </w:tcBorders>
            <w:vAlign w:val="bottom"/>
          </w:tcPr>
          <w:p w14:paraId="6D602C5E" w14:textId="373691D9" w:rsidR="00337A41" w:rsidRPr="005B2349" w:rsidRDefault="00337A41" w:rsidP="006B1063">
            <w:pPr>
              <w:tabs>
                <w:tab w:val="left" w:pos="252"/>
              </w:tabs>
              <w:spacing w:line="240" w:lineRule="exact"/>
              <w:ind w:left="252" w:hanging="270"/>
              <w:rPr>
                <w:rFonts w:ascii="CordiaUPC" w:eastAsia="Times New Roman" w:hAnsi="CordiaUPC" w:cs="CordiaUPC"/>
                <w:sz w:val="26"/>
                <w:szCs w:val="26"/>
              </w:rPr>
            </w:pPr>
            <w:r w:rsidRPr="005B2349">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1D9313ED"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104</w:t>
            </w:r>
          </w:p>
        </w:tc>
        <w:tc>
          <w:tcPr>
            <w:tcW w:w="972" w:type="dxa"/>
            <w:tcBorders>
              <w:top w:val="nil"/>
              <w:left w:val="nil"/>
              <w:bottom w:val="nil"/>
              <w:right w:val="nil"/>
            </w:tcBorders>
            <w:vAlign w:val="bottom"/>
          </w:tcPr>
          <w:p w14:paraId="2E7035A7" w14:textId="77777777" w:rsidR="00337A41" w:rsidRPr="005B2349" w:rsidRDefault="00337A41" w:rsidP="006B1063">
            <w:pPr>
              <w:tabs>
                <w:tab w:val="decimal" w:pos="702"/>
              </w:tabs>
              <w:spacing w:line="240" w:lineRule="exact"/>
              <w:rPr>
                <w:rFonts w:ascii="CordiaUPC" w:eastAsia="Times New Roman" w:hAnsi="CordiaUPC" w:cs="CordiaUPC"/>
                <w:sz w:val="26"/>
                <w:szCs w:val="26"/>
                <w:rtl/>
                <w:cs/>
                <w:lang w:val="en-US"/>
              </w:rPr>
            </w:pPr>
            <w:r w:rsidRPr="005B2349">
              <w:rPr>
                <w:rFonts w:ascii="CordiaUPC" w:eastAsia="Times New Roman" w:hAnsi="CordiaUPC" w:cs="CordiaUPC"/>
                <w:sz w:val="26"/>
                <w:szCs w:val="26"/>
                <w:lang w:val="en-US"/>
              </w:rPr>
              <w:t>2</w:t>
            </w:r>
          </w:p>
        </w:tc>
        <w:tc>
          <w:tcPr>
            <w:tcW w:w="1009" w:type="dxa"/>
            <w:tcBorders>
              <w:top w:val="nil"/>
              <w:left w:val="nil"/>
              <w:bottom w:val="nil"/>
              <w:right w:val="nil"/>
            </w:tcBorders>
            <w:vAlign w:val="bottom"/>
          </w:tcPr>
          <w:p w14:paraId="21C7173E" w14:textId="77777777" w:rsidR="00337A41" w:rsidRPr="005B2349" w:rsidRDefault="00337A41" w:rsidP="006B1063">
            <w:pPr>
              <w:tabs>
                <w:tab w:val="decimal" w:pos="649"/>
              </w:tabs>
              <w:spacing w:line="240" w:lineRule="exact"/>
              <w:rPr>
                <w:rFonts w:ascii="CordiaUPC" w:eastAsia="Times New Roman" w:hAnsi="CordiaUPC" w:cs="CordiaUPC"/>
                <w:sz w:val="26"/>
                <w:szCs w:val="26"/>
                <w:rtl/>
                <w:cs/>
                <w:lang w:val="en-US"/>
              </w:rPr>
            </w:pPr>
            <w:r w:rsidRPr="005B2349">
              <w:rPr>
                <w:rFonts w:ascii="CordiaUPC" w:eastAsia="Times New Roman" w:hAnsi="CordiaUPC" w:cs="CordiaUPC"/>
                <w:sz w:val="26"/>
                <w:szCs w:val="26"/>
                <w:lang w:val="en-US"/>
              </w:rPr>
              <w:t>1</w:t>
            </w:r>
          </w:p>
        </w:tc>
        <w:tc>
          <w:tcPr>
            <w:tcW w:w="971" w:type="dxa"/>
            <w:tcBorders>
              <w:top w:val="nil"/>
              <w:left w:val="nil"/>
              <w:bottom w:val="nil"/>
              <w:right w:val="nil"/>
            </w:tcBorders>
            <w:vAlign w:val="bottom"/>
          </w:tcPr>
          <w:p w14:paraId="6DD37B9D" w14:textId="77777777" w:rsidR="00337A41" w:rsidRPr="005B2349" w:rsidRDefault="00337A41" w:rsidP="006B1063">
            <w:pPr>
              <w:tabs>
                <w:tab w:val="decimal" w:pos="649"/>
              </w:tabs>
              <w:spacing w:line="240" w:lineRule="exact"/>
              <w:rPr>
                <w:rFonts w:ascii="CordiaUPC" w:eastAsia="Times New Roman" w:hAnsi="CordiaUPC" w:cs="CordiaUPC"/>
                <w:sz w:val="26"/>
                <w:szCs w:val="26"/>
                <w:rtl/>
                <w:cs/>
                <w:lang w:val="en-US"/>
              </w:rPr>
            </w:pPr>
            <w:r w:rsidRPr="005B2349">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653A2AEC" w14:textId="77777777" w:rsidR="00337A41" w:rsidRPr="005B2349" w:rsidRDefault="00337A41" w:rsidP="006B1063">
            <w:pPr>
              <w:tabs>
                <w:tab w:val="decimal" w:pos="702"/>
              </w:tabs>
              <w:spacing w:line="240" w:lineRule="exact"/>
              <w:rPr>
                <w:rFonts w:ascii="CordiaUPC" w:eastAsia="Times New Roman" w:hAnsi="CordiaUPC" w:cs="CordiaUPC"/>
                <w:sz w:val="26"/>
                <w:szCs w:val="26"/>
                <w:rtl/>
                <w:cs/>
                <w:lang w:val="en-US"/>
              </w:rPr>
            </w:pPr>
            <w:r w:rsidRPr="005B2349">
              <w:rPr>
                <w:rFonts w:ascii="CordiaUPC" w:eastAsia="Times New Roman" w:hAnsi="CordiaUPC" w:cs="CordiaUPC"/>
                <w:sz w:val="26"/>
                <w:szCs w:val="26"/>
                <w:lang w:val="en-US"/>
              </w:rPr>
              <w:t>-</w:t>
            </w:r>
          </w:p>
        </w:tc>
        <w:tc>
          <w:tcPr>
            <w:tcW w:w="968" w:type="dxa"/>
            <w:tcBorders>
              <w:top w:val="nil"/>
              <w:left w:val="nil"/>
              <w:bottom w:val="nil"/>
              <w:right w:val="nil"/>
            </w:tcBorders>
            <w:vAlign w:val="bottom"/>
          </w:tcPr>
          <w:p w14:paraId="038D875D"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17</w:t>
            </w:r>
          </w:p>
        </w:tc>
      </w:tr>
      <w:tr w:rsidR="00337A41" w:rsidRPr="005B2349" w14:paraId="59869155" w14:textId="77777777" w:rsidTr="006B1063">
        <w:tc>
          <w:tcPr>
            <w:tcW w:w="3663" w:type="dxa"/>
            <w:tcBorders>
              <w:top w:val="nil"/>
              <w:left w:val="nil"/>
              <w:bottom w:val="nil"/>
              <w:right w:val="nil"/>
            </w:tcBorders>
            <w:vAlign w:val="bottom"/>
          </w:tcPr>
          <w:p w14:paraId="68F3A42C" w14:textId="4385FCD6" w:rsidR="00337A41" w:rsidRPr="005B2349" w:rsidRDefault="00337A41" w:rsidP="006B1063">
            <w:pPr>
              <w:tabs>
                <w:tab w:val="left" w:pos="252"/>
              </w:tabs>
              <w:spacing w:line="240" w:lineRule="exact"/>
              <w:ind w:left="252" w:hanging="270"/>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5EE18C7" w14:textId="77777777" w:rsidR="00337A41" w:rsidRPr="005B2349" w:rsidRDefault="00337A41" w:rsidP="006B1063">
            <w:pPr>
              <w:tabs>
                <w:tab w:val="decimal" w:pos="702"/>
              </w:tabs>
              <w:spacing w:line="240" w:lineRule="exact"/>
              <w:rPr>
                <w:rFonts w:ascii="CordiaUPC" w:eastAsia="Times New Roman" w:hAnsi="CordiaUPC" w:cs="CordiaUPC"/>
                <w:sz w:val="26"/>
                <w:szCs w:val="26"/>
                <w:cs/>
                <w:lang w:val="en-US"/>
              </w:rPr>
            </w:pPr>
            <w:r w:rsidRPr="005B2349">
              <w:rPr>
                <w:rFonts w:ascii="CordiaUPC" w:eastAsia="Times New Roman" w:hAnsi="CordiaUPC" w:cs="CordiaUPC"/>
                <w:sz w:val="26"/>
                <w:szCs w:val="26"/>
                <w:lang w:val="en-US"/>
              </w:rPr>
              <w:t>283</w:t>
            </w:r>
          </w:p>
        </w:tc>
        <w:tc>
          <w:tcPr>
            <w:tcW w:w="972" w:type="dxa"/>
            <w:tcBorders>
              <w:top w:val="nil"/>
              <w:left w:val="nil"/>
              <w:bottom w:val="nil"/>
              <w:right w:val="nil"/>
            </w:tcBorders>
            <w:vAlign w:val="bottom"/>
          </w:tcPr>
          <w:p w14:paraId="7A39809A"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135</w:t>
            </w:r>
          </w:p>
        </w:tc>
        <w:tc>
          <w:tcPr>
            <w:tcW w:w="1009" w:type="dxa"/>
            <w:tcBorders>
              <w:top w:val="nil"/>
              <w:left w:val="nil"/>
              <w:bottom w:val="nil"/>
              <w:right w:val="nil"/>
            </w:tcBorders>
            <w:vAlign w:val="bottom"/>
          </w:tcPr>
          <w:p w14:paraId="0B078CE2" w14:textId="77777777" w:rsidR="00337A41" w:rsidRPr="005B2349" w:rsidRDefault="00337A41" w:rsidP="006B1063">
            <w:pPr>
              <w:tabs>
                <w:tab w:val="decimal" w:pos="649"/>
              </w:tabs>
              <w:spacing w:line="240" w:lineRule="exact"/>
              <w:rPr>
                <w:rFonts w:ascii="CordiaUPC" w:eastAsia="Times New Roman" w:hAnsi="CordiaUPC" w:cs="CordiaUPC"/>
                <w:sz w:val="26"/>
                <w:szCs w:val="26"/>
                <w:cs/>
                <w:lang w:val="en-US"/>
              </w:rPr>
            </w:pPr>
            <w:r w:rsidRPr="005B2349">
              <w:rPr>
                <w:rFonts w:ascii="CordiaUPC" w:eastAsia="Times New Roman" w:hAnsi="CordiaUPC" w:cs="CordiaUPC"/>
                <w:sz w:val="26"/>
                <w:szCs w:val="26"/>
                <w:lang w:val="en-US"/>
              </w:rPr>
              <w:t>405</w:t>
            </w:r>
          </w:p>
        </w:tc>
        <w:tc>
          <w:tcPr>
            <w:tcW w:w="971" w:type="dxa"/>
            <w:tcBorders>
              <w:top w:val="nil"/>
              <w:left w:val="nil"/>
              <w:bottom w:val="nil"/>
              <w:right w:val="nil"/>
            </w:tcBorders>
            <w:vAlign w:val="bottom"/>
          </w:tcPr>
          <w:p w14:paraId="3BB4742C" w14:textId="77777777" w:rsidR="00337A41" w:rsidRPr="005B2349" w:rsidRDefault="00337A41" w:rsidP="006B1063">
            <w:pPr>
              <w:tabs>
                <w:tab w:val="decimal" w:pos="649"/>
              </w:tabs>
              <w:spacing w:line="240" w:lineRule="exact"/>
              <w:rPr>
                <w:rFonts w:ascii="CordiaUPC" w:eastAsia="Times New Roman" w:hAnsi="CordiaUPC" w:cs="CordiaUPC"/>
                <w:sz w:val="26"/>
                <w:szCs w:val="26"/>
                <w:cs/>
                <w:lang w:val="en-US"/>
              </w:rPr>
            </w:pPr>
            <w:r w:rsidRPr="005B2349">
              <w:rPr>
                <w:rFonts w:ascii="CordiaUPC" w:eastAsia="Times New Roman" w:hAnsi="CordiaUPC" w:cs="CordiaUPC"/>
                <w:sz w:val="26"/>
                <w:szCs w:val="26"/>
                <w:lang w:val="en-US"/>
              </w:rPr>
              <w:t>172</w:t>
            </w:r>
          </w:p>
        </w:tc>
        <w:tc>
          <w:tcPr>
            <w:tcW w:w="972" w:type="dxa"/>
            <w:tcBorders>
              <w:top w:val="nil"/>
              <w:left w:val="nil"/>
              <w:bottom w:val="nil"/>
              <w:right w:val="nil"/>
            </w:tcBorders>
            <w:vAlign w:val="bottom"/>
          </w:tcPr>
          <w:p w14:paraId="14D98D0F"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93,886</w:t>
            </w:r>
          </w:p>
        </w:tc>
        <w:tc>
          <w:tcPr>
            <w:tcW w:w="968" w:type="dxa"/>
            <w:tcBorders>
              <w:top w:val="nil"/>
              <w:left w:val="nil"/>
              <w:bottom w:val="nil"/>
              <w:right w:val="nil"/>
            </w:tcBorders>
            <w:vAlign w:val="bottom"/>
          </w:tcPr>
          <w:p w14:paraId="79054074"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37</w:t>
            </w:r>
          </w:p>
        </w:tc>
      </w:tr>
      <w:tr w:rsidR="00337A41" w:rsidRPr="005B2349" w14:paraId="52E959A9" w14:textId="77777777" w:rsidTr="006B1063">
        <w:tc>
          <w:tcPr>
            <w:tcW w:w="3663" w:type="dxa"/>
            <w:tcBorders>
              <w:top w:val="nil"/>
              <w:left w:val="nil"/>
              <w:bottom w:val="nil"/>
              <w:right w:val="nil"/>
            </w:tcBorders>
            <w:vAlign w:val="bottom"/>
          </w:tcPr>
          <w:p w14:paraId="1A825900" w14:textId="064170C4" w:rsidR="00337A41" w:rsidRPr="005B2349" w:rsidRDefault="00337A41" w:rsidP="007A1DF3">
            <w:pPr>
              <w:tabs>
                <w:tab w:val="left" w:pos="160"/>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3.</w:t>
            </w:r>
            <w:r w:rsidR="002B273D">
              <w:rPr>
                <w:rFonts w:ascii="CordiaUPC" w:eastAsia="Times New Roman" w:hAnsi="CordiaUPC" w:cs="CordiaUPC"/>
                <w:sz w:val="26"/>
                <w:szCs w:val="26"/>
                <w:lang w:val="en-US"/>
              </w:rPr>
              <w:t xml:space="preserve"> </w:t>
            </w:r>
            <w:r w:rsidRPr="005B2349">
              <w:rPr>
                <w:rFonts w:ascii="CordiaUPC" w:eastAsia="Times New Roman" w:hAnsi="CordiaUPC" w:cs="CordiaUPC" w:hint="cs"/>
                <w:sz w:val="26"/>
                <w:szCs w:val="26"/>
                <w:lang w:val="en-US"/>
              </w:rPr>
              <w:t>Associate</w:t>
            </w:r>
            <w:r w:rsidR="002B273D">
              <w:rPr>
                <w:rFonts w:ascii="CordiaUPC" w:eastAsia="Times New Roman" w:hAnsi="CordiaUPC" w:cs="CordiaUPC"/>
                <w:sz w:val="26"/>
                <w:szCs w:val="26"/>
                <w:lang w:val="en-US"/>
              </w:rPr>
              <w:t>s</w:t>
            </w:r>
          </w:p>
        </w:tc>
        <w:tc>
          <w:tcPr>
            <w:tcW w:w="971" w:type="dxa"/>
            <w:tcBorders>
              <w:top w:val="nil"/>
              <w:left w:val="nil"/>
              <w:bottom w:val="nil"/>
              <w:right w:val="nil"/>
            </w:tcBorders>
            <w:vAlign w:val="bottom"/>
          </w:tcPr>
          <w:p w14:paraId="159D16CA"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4680094A"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c>
          <w:tcPr>
            <w:tcW w:w="1009" w:type="dxa"/>
            <w:tcBorders>
              <w:top w:val="nil"/>
              <w:left w:val="nil"/>
              <w:bottom w:val="nil"/>
              <w:right w:val="nil"/>
            </w:tcBorders>
            <w:vAlign w:val="bottom"/>
          </w:tcPr>
          <w:p w14:paraId="38F147C8" w14:textId="77777777" w:rsidR="00337A41" w:rsidRPr="005B2349" w:rsidRDefault="00337A41" w:rsidP="006B1063">
            <w:pPr>
              <w:tabs>
                <w:tab w:val="decimal" w:pos="649"/>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1,072</w:t>
            </w:r>
          </w:p>
        </w:tc>
        <w:tc>
          <w:tcPr>
            <w:tcW w:w="971" w:type="dxa"/>
            <w:tcBorders>
              <w:top w:val="nil"/>
              <w:left w:val="nil"/>
              <w:bottom w:val="nil"/>
              <w:right w:val="nil"/>
            </w:tcBorders>
            <w:vAlign w:val="bottom"/>
          </w:tcPr>
          <w:p w14:paraId="1B5B8CB7" w14:textId="77777777" w:rsidR="00337A41" w:rsidRPr="005B2349" w:rsidRDefault="00337A41" w:rsidP="006B1063">
            <w:pPr>
              <w:tabs>
                <w:tab w:val="decimal" w:pos="649"/>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2231FFC8"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81</w:t>
            </w:r>
          </w:p>
        </w:tc>
        <w:tc>
          <w:tcPr>
            <w:tcW w:w="968" w:type="dxa"/>
            <w:tcBorders>
              <w:top w:val="nil"/>
              <w:left w:val="nil"/>
              <w:bottom w:val="nil"/>
              <w:right w:val="nil"/>
            </w:tcBorders>
            <w:vAlign w:val="bottom"/>
          </w:tcPr>
          <w:p w14:paraId="732E5114" w14:textId="77777777" w:rsidR="00337A41" w:rsidRPr="005B2349" w:rsidRDefault="00337A41" w:rsidP="006B1063">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r>
      <w:tr w:rsidR="0063780E" w:rsidRPr="005B2349" w14:paraId="60FFECA3" w14:textId="77777777" w:rsidTr="006B1063">
        <w:tc>
          <w:tcPr>
            <w:tcW w:w="3663" w:type="dxa"/>
            <w:tcBorders>
              <w:top w:val="nil"/>
              <w:left w:val="nil"/>
              <w:bottom w:val="nil"/>
              <w:right w:val="nil"/>
            </w:tcBorders>
            <w:vAlign w:val="bottom"/>
          </w:tcPr>
          <w:p w14:paraId="5D2189BA" w14:textId="5C8CC839" w:rsidR="0063780E" w:rsidRPr="005B2349" w:rsidRDefault="0063780E" w:rsidP="0063780E">
            <w:pPr>
              <w:tabs>
                <w:tab w:val="left" w:pos="252"/>
              </w:tabs>
              <w:spacing w:line="240" w:lineRule="exact"/>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 Key management personnel</w:t>
            </w:r>
            <w:r>
              <w:rPr>
                <w:rFonts w:ascii="CordiaUPC" w:eastAsia="Times New Roman" w:hAnsi="CordiaUPC" w:cs="CordiaUPC"/>
                <w:sz w:val="26"/>
                <w:szCs w:val="26"/>
                <w:lang w:val="en-US"/>
              </w:rPr>
              <w:t xml:space="preserve"> </w:t>
            </w:r>
            <w:r w:rsidRPr="005B2349">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6AAD7C89" w14:textId="4DA2BEB4" w:rsidR="0063780E" w:rsidRPr="005B2349" w:rsidRDefault="0063780E" w:rsidP="0063780E">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1</w:t>
            </w:r>
          </w:p>
        </w:tc>
        <w:tc>
          <w:tcPr>
            <w:tcW w:w="972" w:type="dxa"/>
            <w:tcBorders>
              <w:top w:val="nil"/>
              <w:left w:val="nil"/>
              <w:bottom w:val="nil"/>
              <w:right w:val="nil"/>
            </w:tcBorders>
            <w:vAlign w:val="bottom"/>
          </w:tcPr>
          <w:p w14:paraId="1C8F770D" w14:textId="777AD57B" w:rsidR="0063780E" w:rsidRPr="005B2349" w:rsidRDefault="0063780E" w:rsidP="0063780E">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4</w:t>
            </w:r>
          </w:p>
        </w:tc>
        <w:tc>
          <w:tcPr>
            <w:tcW w:w="1009" w:type="dxa"/>
            <w:tcBorders>
              <w:top w:val="nil"/>
              <w:left w:val="nil"/>
              <w:bottom w:val="nil"/>
              <w:right w:val="nil"/>
            </w:tcBorders>
            <w:vAlign w:val="bottom"/>
          </w:tcPr>
          <w:p w14:paraId="46D6FB0C" w14:textId="3E5CC492" w:rsidR="0063780E" w:rsidRPr="005B2349" w:rsidRDefault="0063780E" w:rsidP="0063780E">
            <w:pPr>
              <w:tabs>
                <w:tab w:val="decimal" w:pos="649"/>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c>
          <w:tcPr>
            <w:tcW w:w="971" w:type="dxa"/>
            <w:tcBorders>
              <w:top w:val="nil"/>
              <w:left w:val="nil"/>
              <w:bottom w:val="nil"/>
              <w:right w:val="nil"/>
            </w:tcBorders>
            <w:vAlign w:val="bottom"/>
          </w:tcPr>
          <w:p w14:paraId="4069E695" w14:textId="07EDFCAB" w:rsidR="0063780E" w:rsidRPr="005B2349" w:rsidRDefault="0063780E" w:rsidP="0063780E">
            <w:pPr>
              <w:tabs>
                <w:tab w:val="decimal" w:pos="649"/>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39BFB932" w14:textId="5002E79D" w:rsidR="0063780E" w:rsidRPr="005B2349" w:rsidRDefault="0063780E" w:rsidP="0063780E">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c>
          <w:tcPr>
            <w:tcW w:w="968" w:type="dxa"/>
            <w:tcBorders>
              <w:top w:val="nil"/>
              <w:left w:val="nil"/>
              <w:bottom w:val="nil"/>
              <w:right w:val="nil"/>
            </w:tcBorders>
            <w:vAlign w:val="bottom"/>
          </w:tcPr>
          <w:p w14:paraId="0B308F8E" w14:textId="1A7C546B" w:rsidR="0063780E" w:rsidRPr="005B2349" w:rsidRDefault="0063780E" w:rsidP="0063780E">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r>
      <w:tr w:rsidR="0063780E" w:rsidRPr="005B2349" w14:paraId="3766C41C" w14:textId="77777777" w:rsidTr="006B1063">
        <w:tc>
          <w:tcPr>
            <w:tcW w:w="3663" w:type="dxa"/>
            <w:tcBorders>
              <w:top w:val="nil"/>
              <w:left w:val="nil"/>
              <w:bottom w:val="nil"/>
              <w:right w:val="nil"/>
            </w:tcBorders>
            <w:vAlign w:val="bottom"/>
          </w:tcPr>
          <w:p w14:paraId="2DCEE575" w14:textId="77777777" w:rsidR="0063780E" w:rsidRPr="005B2349" w:rsidRDefault="0063780E" w:rsidP="0063780E">
            <w:pPr>
              <w:tabs>
                <w:tab w:val="left" w:pos="252"/>
              </w:tabs>
              <w:spacing w:line="240" w:lineRule="exact"/>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w:t>
            </w:r>
            <w:r w:rsidRPr="005B2349">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vAlign w:val="bottom"/>
          </w:tcPr>
          <w:p w14:paraId="75458448" w14:textId="77777777" w:rsidR="0063780E" w:rsidRPr="005B2349" w:rsidRDefault="0063780E" w:rsidP="0063780E">
            <w:pPr>
              <w:tabs>
                <w:tab w:val="decimal" w:pos="702"/>
              </w:tabs>
              <w:spacing w:line="240" w:lineRule="exact"/>
              <w:rPr>
                <w:rFonts w:ascii="CordiaUPC" w:eastAsia="Times New Roman" w:hAnsi="CordiaUPC" w:cs="CordiaUPC"/>
                <w:sz w:val="26"/>
                <w:szCs w:val="26"/>
                <w:cs/>
                <w:lang w:val="en-US" w:bidi="th-TH"/>
              </w:rPr>
            </w:pPr>
            <w:r w:rsidRPr="005B2349">
              <w:rPr>
                <w:rFonts w:ascii="CordiaUPC" w:eastAsia="Times New Roman" w:hAnsi="CordiaUPC" w:cs="CordiaUPC"/>
                <w:sz w:val="26"/>
                <w:szCs w:val="26"/>
                <w:lang w:val="en-US"/>
              </w:rPr>
              <w:t>378</w:t>
            </w:r>
          </w:p>
        </w:tc>
        <w:tc>
          <w:tcPr>
            <w:tcW w:w="972" w:type="dxa"/>
            <w:tcBorders>
              <w:top w:val="nil"/>
              <w:left w:val="nil"/>
              <w:bottom w:val="nil"/>
              <w:right w:val="nil"/>
            </w:tcBorders>
            <w:vAlign w:val="bottom"/>
          </w:tcPr>
          <w:p w14:paraId="06F0A2A4" w14:textId="77777777" w:rsidR="0063780E" w:rsidRPr="005B2349" w:rsidRDefault="0063780E" w:rsidP="0063780E">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100</w:t>
            </w:r>
          </w:p>
        </w:tc>
        <w:tc>
          <w:tcPr>
            <w:tcW w:w="1009" w:type="dxa"/>
            <w:tcBorders>
              <w:top w:val="nil"/>
              <w:left w:val="nil"/>
              <w:bottom w:val="nil"/>
              <w:right w:val="nil"/>
            </w:tcBorders>
            <w:vAlign w:val="bottom"/>
          </w:tcPr>
          <w:p w14:paraId="589C1105" w14:textId="77777777" w:rsidR="0063780E" w:rsidRPr="005B2349" w:rsidRDefault="0063780E" w:rsidP="0063780E">
            <w:pPr>
              <w:tabs>
                <w:tab w:val="decimal" w:pos="649"/>
              </w:tabs>
              <w:spacing w:line="240" w:lineRule="exact"/>
              <w:rPr>
                <w:rFonts w:ascii="CordiaUPC" w:eastAsia="Times New Roman" w:hAnsi="CordiaUPC" w:cs="CordiaUPC"/>
                <w:sz w:val="26"/>
                <w:szCs w:val="26"/>
                <w:cs/>
                <w:lang w:val="en-US"/>
              </w:rPr>
            </w:pPr>
            <w:r w:rsidRPr="005B2349">
              <w:rPr>
                <w:rFonts w:ascii="CordiaUPC" w:eastAsia="Times New Roman" w:hAnsi="CordiaUPC" w:cs="CordiaUPC"/>
                <w:sz w:val="26"/>
                <w:szCs w:val="26"/>
                <w:lang w:val="en-US"/>
              </w:rPr>
              <w:t>707</w:t>
            </w:r>
          </w:p>
        </w:tc>
        <w:tc>
          <w:tcPr>
            <w:tcW w:w="971" w:type="dxa"/>
            <w:tcBorders>
              <w:top w:val="nil"/>
              <w:left w:val="nil"/>
              <w:bottom w:val="nil"/>
              <w:right w:val="nil"/>
            </w:tcBorders>
            <w:vAlign w:val="bottom"/>
          </w:tcPr>
          <w:p w14:paraId="7645C36E" w14:textId="77777777" w:rsidR="0063780E" w:rsidRPr="005B2349" w:rsidRDefault="0063780E" w:rsidP="0063780E">
            <w:pPr>
              <w:tabs>
                <w:tab w:val="decimal" w:pos="649"/>
              </w:tabs>
              <w:spacing w:line="240" w:lineRule="exact"/>
              <w:rPr>
                <w:rFonts w:ascii="CordiaUPC" w:eastAsia="Times New Roman" w:hAnsi="CordiaUPC" w:cs="CordiaUPC"/>
                <w:sz w:val="26"/>
                <w:szCs w:val="26"/>
                <w:cs/>
                <w:lang w:val="en-US"/>
              </w:rPr>
            </w:pPr>
            <w:r w:rsidRPr="005B2349">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6D675243" w14:textId="77777777" w:rsidR="0063780E" w:rsidRPr="005B2349" w:rsidRDefault="0063780E" w:rsidP="0063780E">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50</w:t>
            </w:r>
          </w:p>
        </w:tc>
        <w:tc>
          <w:tcPr>
            <w:tcW w:w="968" w:type="dxa"/>
            <w:tcBorders>
              <w:top w:val="nil"/>
              <w:left w:val="nil"/>
              <w:bottom w:val="nil"/>
              <w:right w:val="nil"/>
            </w:tcBorders>
            <w:vAlign w:val="bottom"/>
          </w:tcPr>
          <w:p w14:paraId="2FCBC58F" w14:textId="77777777" w:rsidR="0063780E" w:rsidRPr="005B2349" w:rsidRDefault="0063780E" w:rsidP="0063780E">
            <w:pPr>
              <w:tabs>
                <w:tab w:val="decimal" w:pos="702"/>
              </w:tabs>
              <w:spacing w:line="240" w:lineRule="exact"/>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274</w:t>
            </w:r>
          </w:p>
        </w:tc>
      </w:tr>
    </w:tbl>
    <w:p w14:paraId="240AD16A" w14:textId="1658498A" w:rsidR="003125A8" w:rsidRDefault="003125A8" w:rsidP="006C6AC9">
      <w:pPr>
        <w:spacing w:line="240" w:lineRule="exact"/>
        <w:jc w:val="thaiDistribute"/>
        <w:rPr>
          <w:rFonts w:ascii="CordiaUPC" w:hAnsi="CordiaUPC" w:cs="CordiaUPC"/>
          <w:spacing w:val="4"/>
          <w:sz w:val="26"/>
          <w:szCs w:val="26"/>
          <w:lang w:val="en-US" w:bidi="th-TH"/>
        </w:rPr>
      </w:pPr>
    </w:p>
    <w:p w14:paraId="6AB701F7" w14:textId="426AF802" w:rsidR="006C6AC9" w:rsidRPr="005D4DFF" w:rsidRDefault="00706273" w:rsidP="005D4DFF">
      <w:pPr>
        <w:spacing w:line="240" w:lineRule="exact"/>
        <w:ind w:left="720"/>
        <w:jc w:val="thaiDistribute"/>
        <w:rPr>
          <w:rFonts w:ascii="CordiaUPC" w:hAnsi="CordiaUPC" w:cs="CordiaUPC"/>
          <w:spacing w:val="2"/>
          <w:sz w:val="26"/>
          <w:szCs w:val="26"/>
        </w:rPr>
      </w:pPr>
      <w:bookmarkStart w:id="23" w:name="OLE_LINK1"/>
      <w:r w:rsidRPr="00406D89">
        <w:rPr>
          <w:rFonts w:ascii="CordiaUPC" w:hAnsi="CordiaUPC" w:cs="CordiaUPC"/>
          <w:spacing w:val="2"/>
          <w:sz w:val="26"/>
          <w:szCs w:val="26"/>
        </w:rPr>
        <w:t>During the nine-month period ended 30 September 2022 and 2021, t</w:t>
      </w:r>
      <w:r w:rsidR="0014352C" w:rsidRPr="00406D89">
        <w:rPr>
          <w:rFonts w:ascii="CordiaUPC" w:hAnsi="CordiaUPC" w:cs="CordiaUPC" w:hint="cs"/>
          <w:spacing w:val="2"/>
          <w:sz w:val="26"/>
          <w:szCs w:val="26"/>
        </w:rPr>
        <w:t>he Bank sold written-off non-performing loans to a subsidiary at selling price of Baht</w:t>
      </w:r>
      <w:r w:rsidR="00FA032F" w:rsidRPr="00406D89">
        <w:rPr>
          <w:rFonts w:ascii="CordiaUPC" w:hAnsi="CordiaUPC" w:cs="CordiaUPC" w:hint="cs"/>
          <w:spacing w:val="2"/>
          <w:sz w:val="26"/>
          <w:szCs w:val="26"/>
          <w:cs/>
          <w:lang w:bidi="th-TH"/>
        </w:rPr>
        <w:t xml:space="preserve"> </w:t>
      </w:r>
      <w:r w:rsidR="00406D89">
        <w:rPr>
          <w:rFonts w:ascii="CordiaUPC" w:hAnsi="CordiaUPC" w:cs="CordiaUPC"/>
          <w:spacing w:val="2"/>
          <w:sz w:val="26"/>
          <w:szCs w:val="26"/>
          <w:lang w:bidi="th-TH"/>
        </w:rPr>
        <w:t>66</w:t>
      </w:r>
      <w:r w:rsidR="0014352C" w:rsidRPr="00406D89">
        <w:rPr>
          <w:rFonts w:ascii="CordiaUPC" w:hAnsi="CordiaUPC" w:cs="CordiaUPC"/>
          <w:spacing w:val="2"/>
          <w:sz w:val="26"/>
          <w:szCs w:val="26"/>
        </w:rPr>
        <w:t xml:space="preserve"> million and</w:t>
      </w:r>
      <w:r w:rsidR="0014352C" w:rsidRPr="00406D89">
        <w:rPr>
          <w:rFonts w:ascii="CordiaUPC" w:hAnsi="CordiaUPC" w:cs="CordiaUPC" w:hint="cs"/>
          <w:spacing w:val="2"/>
          <w:sz w:val="26"/>
          <w:szCs w:val="26"/>
        </w:rPr>
        <w:t xml:space="preserve"> 763 million which presented as a deduction from “Expected credit loss” in the Bank only statement of profit or loss </w:t>
      </w:r>
      <w:r w:rsidR="00904400">
        <w:rPr>
          <w:rFonts w:ascii="CordiaUPC" w:hAnsi="CordiaUPC" w:cs="CordiaUPC"/>
          <w:spacing w:val="2"/>
          <w:sz w:val="26"/>
          <w:szCs w:val="26"/>
        </w:rPr>
        <w:t xml:space="preserve">and other comprehensive income </w:t>
      </w:r>
      <w:r w:rsidR="0014352C" w:rsidRPr="00406D89">
        <w:rPr>
          <w:rFonts w:ascii="CordiaUPC" w:hAnsi="CordiaUPC" w:cs="CordiaUPC" w:hint="cs"/>
          <w:spacing w:val="2"/>
          <w:sz w:val="26"/>
          <w:szCs w:val="26"/>
        </w:rPr>
        <w:t xml:space="preserve">for </w:t>
      </w:r>
      <w:r w:rsidR="002B273D" w:rsidRPr="00406D89">
        <w:rPr>
          <w:rFonts w:ascii="CordiaUPC" w:hAnsi="CordiaUPC" w:cs="CordiaUPC"/>
          <w:spacing w:val="2"/>
          <w:sz w:val="26"/>
          <w:szCs w:val="26"/>
        </w:rPr>
        <w:t xml:space="preserve">the nine-month period </w:t>
      </w:r>
      <w:r w:rsidR="0014352C" w:rsidRPr="00406D89">
        <w:rPr>
          <w:rFonts w:ascii="CordiaUPC" w:hAnsi="CordiaUPC" w:cs="CordiaUPC" w:hint="cs"/>
          <w:spacing w:val="2"/>
          <w:sz w:val="26"/>
          <w:szCs w:val="26"/>
        </w:rPr>
        <w:t xml:space="preserve">ended </w:t>
      </w:r>
      <w:bookmarkStart w:id="24" w:name="_Hlk114651921"/>
      <w:r w:rsidR="0014352C" w:rsidRPr="00406D89">
        <w:rPr>
          <w:rFonts w:ascii="CordiaUPC" w:hAnsi="CordiaUPC" w:cs="CordiaUPC"/>
          <w:spacing w:val="2"/>
          <w:sz w:val="26"/>
          <w:szCs w:val="26"/>
        </w:rPr>
        <w:t>30 September 2022 and 2021</w:t>
      </w:r>
      <w:bookmarkEnd w:id="24"/>
      <w:r w:rsidR="0014352C" w:rsidRPr="00406D89">
        <w:rPr>
          <w:rFonts w:ascii="CordiaUPC" w:hAnsi="CordiaUPC" w:cs="CordiaUPC" w:hint="cs"/>
          <w:spacing w:val="2"/>
          <w:sz w:val="26"/>
          <w:szCs w:val="26"/>
        </w:rPr>
        <w:t>, respectively</w:t>
      </w:r>
      <w:r w:rsidR="0014352C" w:rsidRPr="00406D89">
        <w:rPr>
          <w:rFonts w:ascii="CordiaUPC" w:hAnsi="CordiaUPC" w:cs="CordiaUPC"/>
          <w:spacing w:val="2"/>
          <w:sz w:val="26"/>
          <w:szCs w:val="26"/>
        </w:rPr>
        <w:t>.</w:t>
      </w:r>
    </w:p>
    <w:p w14:paraId="3A46BC43" w14:textId="0D78BE05" w:rsidR="0014352C" w:rsidRPr="00BB035B" w:rsidRDefault="006C6AC9" w:rsidP="006C6AC9">
      <w:pPr>
        <w:spacing w:line="240" w:lineRule="exact"/>
        <w:ind w:left="720"/>
        <w:jc w:val="thaiDistribute"/>
        <w:rPr>
          <w:rFonts w:ascii="CordiaUPC" w:hAnsi="CordiaUPC" w:cs="CordiaUPC"/>
          <w:spacing w:val="2"/>
          <w:sz w:val="26"/>
          <w:szCs w:val="26"/>
          <w:lang w:val="en-US" w:bidi="th-TH"/>
        </w:rPr>
      </w:pPr>
      <w:r w:rsidRPr="00F54C55">
        <w:rPr>
          <w:rFonts w:ascii="CordiaUPC" w:hAnsi="CordiaUPC" w:cs="CordiaUPC"/>
          <w:spacing w:val="2"/>
          <w:sz w:val="26"/>
          <w:szCs w:val="26"/>
        </w:rPr>
        <w:lastRenderedPageBreak/>
        <w:t>During the nine-month period ended 30 September 2022, t</w:t>
      </w:r>
      <w:r w:rsidR="0014352C" w:rsidRPr="00F54C55">
        <w:rPr>
          <w:rFonts w:ascii="CordiaUPC" w:hAnsi="CordiaUPC" w:cs="CordiaUPC" w:hint="cs"/>
          <w:spacing w:val="2"/>
          <w:sz w:val="26"/>
          <w:szCs w:val="26"/>
        </w:rPr>
        <w:t xml:space="preserve">he Bank sold non-performing loans, with principal totalling approximately Baht </w:t>
      </w:r>
      <w:r w:rsidR="00315328" w:rsidRPr="00F54C55">
        <w:rPr>
          <w:rFonts w:ascii="CordiaUPC" w:hAnsi="CordiaUPC" w:cs="CordiaUPC"/>
          <w:spacing w:val="2"/>
          <w:sz w:val="26"/>
          <w:szCs w:val="26"/>
        </w:rPr>
        <w:t>4,</w:t>
      </w:r>
      <w:r w:rsidR="00CC2338" w:rsidRPr="00F54C55">
        <w:rPr>
          <w:rFonts w:ascii="CordiaUPC" w:hAnsi="CordiaUPC" w:cs="CordiaUPC"/>
          <w:spacing w:val="2"/>
          <w:sz w:val="26"/>
          <w:szCs w:val="26"/>
        </w:rPr>
        <w:t>122</w:t>
      </w:r>
      <w:r w:rsidR="00FA032F" w:rsidRPr="00F54C55">
        <w:rPr>
          <w:rFonts w:ascii="CordiaUPC" w:hAnsi="CordiaUPC" w:cs="CordiaUPC"/>
          <w:spacing w:val="2"/>
          <w:sz w:val="26"/>
          <w:szCs w:val="26"/>
        </w:rPr>
        <w:t xml:space="preserve"> </w:t>
      </w:r>
      <w:r w:rsidR="0014352C" w:rsidRPr="00F54C55">
        <w:rPr>
          <w:rFonts w:ascii="CordiaUPC" w:hAnsi="CordiaUPC" w:cs="CordiaUPC" w:hint="cs"/>
          <w:spacing w:val="2"/>
          <w:sz w:val="26"/>
          <w:szCs w:val="26"/>
        </w:rPr>
        <w:t>million</w:t>
      </w:r>
      <w:r w:rsidR="00FA032F" w:rsidRPr="00F54C55">
        <w:rPr>
          <w:rFonts w:ascii="CordiaUPC" w:hAnsi="CordiaUPC" w:cs="CordiaUPC" w:hint="cs"/>
          <w:spacing w:val="2"/>
          <w:sz w:val="26"/>
          <w:szCs w:val="26"/>
          <w:cs/>
          <w:lang w:bidi="th-TH"/>
        </w:rPr>
        <w:t xml:space="preserve"> </w:t>
      </w:r>
      <w:r w:rsidR="0014352C" w:rsidRPr="00F54C55">
        <w:rPr>
          <w:rFonts w:ascii="CordiaUPC" w:hAnsi="CordiaUPC" w:cs="CordiaUPC" w:hint="cs"/>
          <w:spacing w:val="2"/>
          <w:sz w:val="26"/>
          <w:szCs w:val="26"/>
        </w:rPr>
        <w:t xml:space="preserve">to a subsidiary. The selling price </w:t>
      </w:r>
      <w:proofErr w:type="gramStart"/>
      <w:r w:rsidR="0014352C" w:rsidRPr="00F54C55">
        <w:rPr>
          <w:rFonts w:ascii="CordiaUPC" w:hAnsi="CordiaUPC" w:cs="CordiaUPC" w:hint="cs"/>
          <w:spacing w:val="2"/>
          <w:sz w:val="26"/>
          <w:szCs w:val="26"/>
        </w:rPr>
        <w:t xml:space="preserve">in </w:t>
      </w:r>
      <w:r w:rsidRPr="00F54C55">
        <w:rPr>
          <w:rFonts w:ascii="CordiaUPC" w:hAnsi="CordiaUPC" w:cs="CordiaUPC"/>
          <w:spacing w:val="2"/>
          <w:sz w:val="26"/>
          <w:szCs w:val="26"/>
        </w:rPr>
        <w:t>excess</w:t>
      </w:r>
      <w:r w:rsidR="0014352C" w:rsidRPr="00F54C55">
        <w:rPr>
          <w:rFonts w:ascii="CordiaUPC" w:hAnsi="CordiaUPC" w:cs="CordiaUPC" w:hint="cs"/>
          <w:spacing w:val="2"/>
          <w:sz w:val="26"/>
          <w:szCs w:val="26"/>
        </w:rPr>
        <w:t xml:space="preserve"> of</w:t>
      </w:r>
      <w:proofErr w:type="gramEnd"/>
      <w:r w:rsidR="0014352C" w:rsidRPr="00F54C55">
        <w:rPr>
          <w:rFonts w:ascii="CordiaUPC" w:hAnsi="CordiaUPC" w:cs="CordiaUPC" w:hint="cs"/>
          <w:spacing w:val="2"/>
          <w:sz w:val="26"/>
          <w:szCs w:val="26"/>
        </w:rPr>
        <w:t xml:space="preserve"> the carrying amount of those non-performing loans was presented</w:t>
      </w:r>
      <w:r w:rsidRPr="00F54C55">
        <w:rPr>
          <w:rFonts w:ascii="CordiaUPC" w:hAnsi="CordiaUPC" w:cs="CordiaUPC"/>
          <w:spacing w:val="2"/>
          <w:sz w:val="26"/>
          <w:szCs w:val="26"/>
        </w:rPr>
        <w:t xml:space="preserve"> as a deduction from</w:t>
      </w:r>
      <w:r w:rsidR="0014352C" w:rsidRPr="00F54C55">
        <w:rPr>
          <w:rFonts w:ascii="CordiaUPC" w:hAnsi="CordiaUPC" w:cs="CordiaUPC" w:hint="cs"/>
          <w:spacing w:val="2"/>
          <w:sz w:val="26"/>
          <w:szCs w:val="26"/>
        </w:rPr>
        <w:t xml:space="preserve"> “Expected credit loss” in the Bank only statement of profit or loss </w:t>
      </w:r>
      <w:r w:rsidR="00904400">
        <w:rPr>
          <w:rFonts w:ascii="CordiaUPC" w:hAnsi="CordiaUPC" w:cs="CordiaUPC"/>
          <w:spacing w:val="2"/>
          <w:sz w:val="26"/>
          <w:szCs w:val="26"/>
        </w:rPr>
        <w:t xml:space="preserve">and other comprehensive income </w:t>
      </w:r>
      <w:r w:rsidR="0014352C" w:rsidRPr="00F54C55">
        <w:rPr>
          <w:rFonts w:ascii="CordiaUPC" w:hAnsi="CordiaUPC" w:cs="CordiaUPC" w:hint="cs"/>
          <w:spacing w:val="2"/>
          <w:sz w:val="26"/>
          <w:szCs w:val="26"/>
        </w:rPr>
        <w:t xml:space="preserve">for </w:t>
      </w:r>
      <w:r w:rsidRPr="00F54C55">
        <w:rPr>
          <w:rFonts w:ascii="CordiaUPC" w:hAnsi="CordiaUPC" w:cs="CordiaUPC"/>
          <w:spacing w:val="2"/>
          <w:sz w:val="26"/>
          <w:szCs w:val="26"/>
        </w:rPr>
        <w:t xml:space="preserve">the nine-month period </w:t>
      </w:r>
      <w:r w:rsidRPr="00F54C55">
        <w:rPr>
          <w:rFonts w:ascii="CordiaUPC" w:hAnsi="CordiaUPC" w:cs="CordiaUPC" w:hint="cs"/>
          <w:spacing w:val="2"/>
          <w:sz w:val="26"/>
          <w:szCs w:val="26"/>
        </w:rPr>
        <w:t xml:space="preserve">ended </w:t>
      </w:r>
      <w:r w:rsidR="0014352C" w:rsidRPr="00F54C55">
        <w:rPr>
          <w:rFonts w:ascii="CordiaUPC" w:hAnsi="CordiaUPC" w:cs="CordiaUPC"/>
          <w:spacing w:val="2"/>
          <w:sz w:val="26"/>
          <w:szCs w:val="26"/>
        </w:rPr>
        <w:t>30 September 2022.</w:t>
      </w:r>
      <w:r w:rsidR="00CC2338" w:rsidRPr="00F54C55">
        <w:t xml:space="preserve"> </w:t>
      </w:r>
      <w:r w:rsidR="00CC2338" w:rsidRPr="00F54C55">
        <w:rPr>
          <w:rFonts w:ascii="CordiaUPC" w:hAnsi="CordiaUPC" w:cs="CordiaUPC"/>
          <w:spacing w:val="2"/>
          <w:sz w:val="26"/>
          <w:szCs w:val="26"/>
        </w:rPr>
        <w:t>(</w:t>
      </w:r>
      <w:r w:rsidR="00406D89" w:rsidRPr="00F54C55">
        <w:rPr>
          <w:rFonts w:ascii="CordiaUPC" w:hAnsi="CordiaUPC" w:cs="CordiaUPC"/>
          <w:spacing w:val="2"/>
          <w:sz w:val="26"/>
          <w:szCs w:val="26"/>
        </w:rPr>
        <w:t xml:space="preserve">During the nine-month period ended 30 September </w:t>
      </w:r>
      <w:r w:rsidR="00406D89" w:rsidRPr="00BB035B">
        <w:rPr>
          <w:rFonts w:ascii="CordiaUPC" w:hAnsi="CordiaUPC" w:cs="CordiaUPC"/>
          <w:spacing w:val="2"/>
          <w:sz w:val="26"/>
          <w:szCs w:val="26"/>
        </w:rPr>
        <w:t>202</w:t>
      </w:r>
      <w:r w:rsidR="00BB035B" w:rsidRPr="00BB035B">
        <w:rPr>
          <w:rFonts w:ascii="CordiaUPC" w:hAnsi="CordiaUPC" w:cs="CordiaUPC"/>
          <w:spacing w:val="2"/>
          <w:sz w:val="26"/>
          <w:szCs w:val="26"/>
        </w:rPr>
        <w:t>1</w:t>
      </w:r>
      <w:r w:rsidR="00406D89" w:rsidRPr="00BB035B">
        <w:rPr>
          <w:rFonts w:ascii="CordiaUPC" w:hAnsi="CordiaUPC" w:cs="CordiaUPC"/>
          <w:spacing w:val="2"/>
          <w:sz w:val="26"/>
          <w:szCs w:val="26"/>
        </w:rPr>
        <w:t>, the Bank did not sell non-performing loans to subsidiary.)</w:t>
      </w:r>
    </w:p>
    <w:p w14:paraId="6B4FD41E" w14:textId="708978AF" w:rsidR="006C6AC9" w:rsidRPr="00BB035B" w:rsidRDefault="006C6AC9" w:rsidP="006C6AC9">
      <w:pPr>
        <w:spacing w:line="240" w:lineRule="exact"/>
        <w:ind w:left="720"/>
        <w:jc w:val="thaiDistribute"/>
        <w:rPr>
          <w:rFonts w:ascii="CordiaUPC" w:hAnsi="CordiaUPC" w:cs="CordiaUPC"/>
          <w:spacing w:val="2"/>
          <w:sz w:val="26"/>
          <w:szCs w:val="26"/>
        </w:rPr>
      </w:pPr>
    </w:p>
    <w:p w14:paraId="46B12F5B" w14:textId="6C1E88BA" w:rsidR="0014352C" w:rsidRPr="009638C2" w:rsidRDefault="006C6AC9" w:rsidP="00932E6D">
      <w:pPr>
        <w:spacing w:line="240" w:lineRule="exact"/>
        <w:ind w:left="720"/>
        <w:jc w:val="thaiDistribute"/>
        <w:rPr>
          <w:rFonts w:ascii="CordiaUPC" w:hAnsi="CordiaUPC" w:cs="CordiaUPC"/>
          <w:spacing w:val="2"/>
          <w:sz w:val="26"/>
          <w:szCs w:val="26"/>
        </w:rPr>
      </w:pPr>
      <w:r w:rsidRPr="00BB035B">
        <w:rPr>
          <w:rFonts w:ascii="CordiaUPC" w:hAnsi="CordiaUPC" w:cs="CordiaUPC"/>
          <w:spacing w:val="2"/>
          <w:sz w:val="26"/>
          <w:szCs w:val="26"/>
        </w:rPr>
        <w:t>During the nine-month period ended 30 September 2022, t</w:t>
      </w:r>
      <w:r w:rsidRPr="00BB035B">
        <w:rPr>
          <w:rFonts w:ascii="CordiaUPC" w:hAnsi="CordiaUPC" w:cs="CordiaUPC" w:hint="cs"/>
          <w:spacing w:val="2"/>
          <w:sz w:val="26"/>
          <w:szCs w:val="26"/>
        </w:rPr>
        <w:t xml:space="preserve">he Bank sold </w:t>
      </w:r>
      <w:r w:rsidR="00626AA6" w:rsidRPr="00BB035B">
        <w:rPr>
          <w:rFonts w:ascii="CordiaUPC" w:hAnsi="CordiaUPC" w:cs="CordiaUPC"/>
          <w:spacing w:val="2"/>
          <w:sz w:val="26"/>
          <w:szCs w:val="26"/>
        </w:rPr>
        <w:t>properties for sale</w:t>
      </w:r>
      <w:r w:rsidRPr="00BB035B">
        <w:rPr>
          <w:rFonts w:ascii="CordiaUPC" w:hAnsi="CordiaUPC" w:cs="CordiaUPC" w:hint="cs"/>
          <w:spacing w:val="2"/>
          <w:sz w:val="26"/>
          <w:szCs w:val="26"/>
        </w:rPr>
        <w:t xml:space="preserve">, with </w:t>
      </w:r>
      <w:r w:rsidR="00626AA6" w:rsidRPr="00BB035B">
        <w:rPr>
          <w:rFonts w:ascii="CordiaUPC" w:hAnsi="CordiaUPC" w:cs="CordiaUPC" w:hint="cs"/>
          <w:spacing w:val="2"/>
          <w:sz w:val="26"/>
          <w:szCs w:val="26"/>
        </w:rPr>
        <w:t xml:space="preserve">carrying amount </w:t>
      </w:r>
      <w:r w:rsidRPr="00BB035B">
        <w:rPr>
          <w:rFonts w:ascii="CordiaUPC" w:hAnsi="CordiaUPC" w:cs="CordiaUPC" w:hint="cs"/>
          <w:spacing w:val="2"/>
          <w:sz w:val="26"/>
          <w:szCs w:val="26"/>
        </w:rPr>
        <w:t xml:space="preserve">totalling Baht </w:t>
      </w:r>
      <w:r w:rsidR="00626AA6" w:rsidRPr="00BB035B">
        <w:rPr>
          <w:rFonts w:ascii="CordiaUPC" w:hAnsi="CordiaUPC" w:cs="CordiaUPC"/>
          <w:spacing w:val="2"/>
          <w:sz w:val="26"/>
          <w:szCs w:val="26"/>
        </w:rPr>
        <w:t>1,566</w:t>
      </w:r>
      <w:r w:rsidRPr="00BB035B">
        <w:rPr>
          <w:rFonts w:ascii="CordiaUPC" w:hAnsi="CordiaUPC" w:cs="CordiaUPC"/>
          <w:spacing w:val="2"/>
          <w:sz w:val="26"/>
          <w:szCs w:val="26"/>
        </w:rPr>
        <w:t xml:space="preserve"> </w:t>
      </w:r>
      <w:r w:rsidRPr="00BB035B">
        <w:rPr>
          <w:rFonts w:ascii="CordiaUPC" w:hAnsi="CordiaUPC" w:cs="CordiaUPC" w:hint="cs"/>
          <w:spacing w:val="2"/>
          <w:sz w:val="26"/>
          <w:szCs w:val="26"/>
        </w:rPr>
        <w:t>million</w:t>
      </w:r>
      <w:r w:rsidRPr="00BB035B">
        <w:rPr>
          <w:rFonts w:ascii="CordiaUPC" w:hAnsi="CordiaUPC" w:cs="CordiaUPC" w:hint="cs"/>
          <w:spacing w:val="2"/>
          <w:sz w:val="26"/>
          <w:szCs w:val="26"/>
          <w:cs/>
          <w:lang w:bidi="th-TH"/>
        </w:rPr>
        <w:t xml:space="preserve"> </w:t>
      </w:r>
      <w:r w:rsidRPr="00BB035B">
        <w:rPr>
          <w:rFonts w:ascii="CordiaUPC" w:hAnsi="CordiaUPC" w:cs="CordiaUPC" w:hint="cs"/>
          <w:spacing w:val="2"/>
          <w:sz w:val="26"/>
          <w:szCs w:val="26"/>
        </w:rPr>
        <w:t xml:space="preserve">to a subsidiary. The selling price </w:t>
      </w:r>
      <w:proofErr w:type="gramStart"/>
      <w:r w:rsidRPr="00BB035B">
        <w:rPr>
          <w:rFonts w:ascii="CordiaUPC" w:hAnsi="CordiaUPC" w:cs="CordiaUPC" w:hint="cs"/>
          <w:spacing w:val="2"/>
          <w:sz w:val="26"/>
          <w:szCs w:val="26"/>
        </w:rPr>
        <w:t xml:space="preserve">in </w:t>
      </w:r>
      <w:r w:rsidRPr="00BB035B">
        <w:rPr>
          <w:rFonts w:ascii="CordiaUPC" w:hAnsi="CordiaUPC" w:cs="CordiaUPC"/>
          <w:spacing w:val="2"/>
          <w:sz w:val="26"/>
          <w:szCs w:val="26"/>
        </w:rPr>
        <w:t>excess</w:t>
      </w:r>
      <w:r w:rsidRPr="00BB035B">
        <w:rPr>
          <w:rFonts w:ascii="CordiaUPC" w:hAnsi="CordiaUPC" w:cs="CordiaUPC" w:hint="cs"/>
          <w:spacing w:val="2"/>
          <w:sz w:val="26"/>
          <w:szCs w:val="26"/>
        </w:rPr>
        <w:t xml:space="preserve"> of</w:t>
      </w:r>
      <w:proofErr w:type="gramEnd"/>
      <w:r w:rsidRPr="00BB035B">
        <w:rPr>
          <w:rFonts w:ascii="CordiaUPC" w:hAnsi="CordiaUPC" w:cs="CordiaUPC" w:hint="cs"/>
          <w:spacing w:val="2"/>
          <w:sz w:val="26"/>
          <w:szCs w:val="26"/>
        </w:rPr>
        <w:t xml:space="preserve"> the carrying amount of those </w:t>
      </w:r>
      <w:r w:rsidR="00626AA6" w:rsidRPr="00BB035B">
        <w:rPr>
          <w:rFonts w:ascii="CordiaUPC" w:hAnsi="CordiaUPC" w:cs="CordiaUPC"/>
          <w:spacing w:val="2"/>
          <w:sz w:val="26"/>
          <w:szCs w:val="26"/>
        </w:rPr>
        <w:t>properties for sale</w:t>
      </w:r>
      <w:r w:rsidRPr="00BB035B">
        <w:rPr>
          <w:rFonts w:ascii="CordiaUPC" w:hAnsi="CordiaUPC" w:cs="CordiaUPC" w:hint="cs"/>
          <w:spacing w:val="2"/>
          <w:sz w:val="26"/>
          <w:szCs w:val="26"/>
        </w:rPr>
        <w:t xml:space="preserve"> was presented</w:t>
      </w:r>
      <w:r w:rsidRPr="00BB035B">
        <w:rPr>
          <w:rFonts w:ascii="CordiaUPC" w:hAnsi="CordiaUPC" w:cs="CordiaUPC"/>
          <w:spacing w:val="2"/>
          <w:sz w:val="26"/>
          <w:szCs w:val="26"/>
        </w:rPr>
        <w:t xml:space="preserve"> </w:t>
      </w:r>
      <w:r w:rsidR="00626AA6" w:rsidRPr="00BB035B">
        <w:rPr>
          <w:rFonts w:ascii="CordiaUPC" w:hAnsi="CordiaUPC" w:cs="CordiaUPC"/>
          <w:spacing w:val="2"/>
          <w:sz w:val="26"/>
          <w:szCs w:val="26"/>
        </w:rPr>
        <w:t xml:space="preserve">in </w:t>
      </w:r>
      <w:r w:rsidRPr="00BB035B">
        <w:rPr>
          <w:rFonts w:ascii="CordiaUPC" w:hAnsi="CordiaUPC" w:cs="CordiaUPC" w:hint="cs"/>
          <w:spacing w:val="2"/>
          <w:sz w:val="26"/>
          <w:szCs w:val="26"/>
        </w:rPr>
        <w:t>“</w:t>
      </w:r>
      <w:r w:rsidR="00626AA6" w:rsidRPr="00BB035B">
        <w:rPr>
          <w:rFonts w:ascii="CordiaUPC" w:hAnsi="CordiaUPC" w:cs="CordiaUPC"/>
          <w:spacing w:val="2"/>
          <w:sz w:val="26"/>
          <w:szCs w:val="26"/>
        </w:rPr>
        <w:t>Other operating income</w:t>
      </w:r>
      <w:r w:rsidRPr="00BB035B">
        <w:rPr>
          <w:rFonts w:ascii="CordiaUPC" w:hAnsi="CordiaUPC" w:cs="CordiaUPC" w:hint="cs"/>
          <w:spacing w:val="2"/>
          <w:sz w:val="26"/>
          <w:szCs w:val="26"/>
        </w:rPr>
        <w:t xml:space="preserve">” in the Bank only statement of profit or loss </w:t>
      </w:r>
      <w:r w:rsidR="00904400">
        <w:rPr>
          <w:rFonts w:ascii="CordiaUPC" w:hAnsi="CordiaUPC" w:cs="CordiaUPC"/>
          <w:spacing w:val="2"/>
          <w:sz w:val="26"/>
          <w:szCs w:val="26"/>
        </w:rPr>
        <w:t xml:space="preserve">and other comprehensive income </w:t>
      </w:r>
      <w:r w:rsidRPr="00BB035B">
        <w:rPr>
          <w:rFonts w:ascii="CordiaUPC" w:hAnsi="CordiaUPC" w:cs="CordiaUPC" w:hint="cs"/>
          <w:spacing w:val="2"/>
          <w:sz w:val="26"/>
          <w:szCs w:val="26"/>
        </w:rPr>
        <w:t xml:space="preserve">for </w:t>
      </w:r>
      <w:r w:rsidRPr="00BB035B">
        <w:rPr>
          <w:rFonts w:ascii="CordiaUPC" w:hAnsi="CordiaUPC" w:cs="CordiaUPC"/>
          <w:spacing w:val="2"/>
          <w:sz w:val="26"/>
          <w:szCs w:val="26"/>
        </w:rPr>
        <w:t xml:space="preserve">the nine-month period </w:t>
      </w:r>
      <w:r w:rsidRPr="00BB035B">
        <w:rPr>
          <w:rFonts w:ascii="CordiaUPC" w:hAnsi="CordiaUPC" w:cs="CordiaUPC" w:hint="cs"/>
          <w:spacing w:val="2"/>
          <w:sz w:val="26"/>
          <w:szCs w:val="26"/>
        </w:rPr>
        <w:t xml:space="preserve">ended </w:t>
      </w:r>
      <w:r w:rsidRPr="00BB035B">
        <w:rPr>
          <w:rFonts w:ascii="CordiaUPC" w:hAnsi="CordiaUPC" w:cs="CordiaUPC"/>
          <w:spacing w:val="2"/>
          <w:sz w:val="26"/>
          <w:szCs w:val="26"/>
        </w:rPr>
        <w:t>30 September 2022.</w:t>
      </w:r>
      <w:r w:rsidR="00F54C55" w:rsidRPr="00BB035B">
        <w:rPr>
          <w:rFonts w:ascii="CordiaUPC" w:hAnsi="CordiaUPC" w:cs="CordiaUPC"/>
          <w:spacing w:val="2"/>
          <w:sz w:val="26"/>
          <w:szCs w:val="26"/>
        </w:rPr>
        <w:t xml:space="preserve"> (During the nine-month period ended 30 September 202</w:t>
      </w:r>
      <w:r w:rsidR="00BB035B" w:rsidRPr="00BB035B">
        <w:rPr>
          <w:rFonts w:ascii="CordiaUPC" w:hAnsi="CordiaUPC" w:cs="CordiaUPC"/>
          <w:spacing w:val="2"/>
          <w:sz w:val="26"/>
          <w:szCs w:val="26"/>
        </w:rPr>
        <w:t>1</w:t>
      </w:r>
      <w:r w:rsidR="00F54C55" w:rsidRPr="00BB035B">
        <w:rPr>
          <w:rFonts w:ascii="CordiaUPC" w:hAnsi="CordiaUPC" w:cs="CordiaUPC"/>
          <w:spacing w:val="2"/>
          <w:sz w:val="26"/>
          <w:szCs w:val="26"/>
        </w:rPr>
        <w:t>, the</w:t>
      </w:r>
      <w:r w:rsidR="00F54C55" w:rsidRPr="009638C2">
        <w:rPr>
          <w:rFonts w:ascii="CordiaUPC" w:hAnsi="CordiaUPC" w:cs="CordiaUPC"/>
          <w:spacing w:val="2"/>
          <w:sz w:val="26"/>
          <w:szCs w:val="26"/>
        </w:rPr>
        <w:t xml:space="preserve"> Bank did not sell properties for sale to subsidiary.)</w:t>
      </w:r>
    </w:p>
    <w:bookmarkEnd w:id="23"/>
    <w:p w14:paraId="5409FE23" w14:textId="77777777" w:rsidR="0014352C" w:rsidRPr="0014352C" w:rsidRDefault="0014352C" w:rsidP="00AD7C76">
      <w:pPr>
        <w:spacing w:line="240" w:lineRule="exact"/>
        <w:ind w:left="720" w:hanging="720"/>
        <w:jc w:val="thaiDistribute"/>
        <w:rPr>
          <w:rFonts w:ascii="CordiaUPC" w:hAnsi="CordiaUPC" w:cs="CordiaUPC"/>
          <w:spacing w:val="4"/>
          <w:sz w:val="26"/>
          <w:szCs w:val="26"/>
          <w:lang w:bidi="th-TH"/>
        </w:rPr>
      </w:pPr>
    </w:p>
    <w:p w14:paraId="329B2DB6" w14:textId="23B181E4" w:rsidR="008A6676" w:rsidRPr="00392524" w:rsidRDefault="00227C59" w:rsidP="00AD7C76">
      <w:pPr>
        <w:spacing w:line="240" w:lineRule="exact"/>
        <w:ind w:left="720" w:hanging="720"/>
        <w:jc w:val="thaiDistribute"/>
        <w:rPr>
          <w:rFonts w:ascii="CordiaUPC" w:hAnsi="CordiaUPC" w:cs="CordiaUPC"/>
          <w:b/>
          <w:bCs/>
          <w:sz w:val="26"/>
          <w:szCs w:val="26"/>
        </w:rPr>
      </w:pPr>
      <w:r w:rsidRPr="00392524">
        <w:rPr>
          <w:rFonts w:ascii="CordiaUPC" w:hAnsi="CordiaUPC" w:cs="CordiaUPC" w:hint="cs"/>
          <w:b/>
          <w:bCs/>
          <w:sz w:val="26"/>
          <w:szCs w:val="26"/>
        </w:rPr>
        <w:t>1</w:t>
      </w:r>
      <w:r w:rsidR="00A7166D" w:rsidRPr="00392524">
        <w:rPr>
          <w:rFonts w:ascii="CordiaUPC" w:hAnsi="CordiaUPC" w:cs="CordiaUPC"/>
          <w:b/>
          <w:bCs/>
          <w:sz w:val="26"/>
          <w:szCs w:val="26"/>
        </w:rPr>
        <w:t>2</w:t>
      </w:r>
      <w:r w:rsidR="00B23B41" w:rsidRPr="00392524">
        <w:rPr>
          <w:rFonts w:ascii="CordiaUPC" w:hAnsi="CordiaUPC" w:cs="CordiaUPC" w:hint="cs"/>
          <w:b/>
          <w:bCs/>
          <w:sz w:val="26"/>
          <w:szCs w:val="26"/>
        </w:rPr>
        <w:t>.2</w:t>
      </w:r>
      <w:r w:rsidR="00B23B41" w:rsidRPr="00392524">
        <w:rPr>
          <w:rFonts w:ascii="CordiaUPC" w:hAnsi="CordiaUPC" w:cs="CordiaUPC" w:hint="cs"/>
          <w:b/>
          <w:bCs/>
          <w:sz w:val="26"/>
          <w:szCs w:val="26"/>
        </w:rPr>
        <w:tab/>
      </w:r>
      <w:r w:rsidR="008A6676" w:rsidRPr="00392524">
        <w:rPr>
          <w:rFonts w:ascii="CordiaUPC" w:hAnsi="CordiaUPC" w:cs="CordiaUPC" w:hint="cs"/>
          <w:b/>
          <w:bCs/>
          <w:sz w:val="26"/>
          <w:szCs w:val="26"/>
        </w:rPr>
        <w:t xml:space="preserve">Outstanding balances with related parties </w:t>
      </w:r>
    </w:p>
    <w:p w14:paraId="06357284" w14:textId="77777777" w:rsidR="008F40BD" w:rsidRPr="00392524" w:rsidRDefault="008F40BD" w:rsidP="00AD7C76">
      <w:pPr>
        <w:spacing w:line="240" w:lineRule="exact"/>
        <w:ind w:left="540"/>
        <w:jc w:val="both"/>
        <w:rPr>
          <w:rFonts w:ascii="CordiaUPC" w:hAnsi="CordiaUPC" w:cs="CordiaUPC"/>
          <w:sz w:val="26"/>
          <w:szCs w:val="26"/>
        </w:rPr>
      </w:pPr>
    </w:p>
    <w:p w14:paraId="4B76EBCC" w14:textId="4306371E" w:rsidR="008A6676" w:rsidRPr="00392524" w:rsidRDefault="0038316A" w:rsidP="00AD7C76">
      <w:pPr>
        <w:spacing w:line="240" w:lineRule="exact"/>
        <w:ind w:left="720"/>
        <w:jc w:val="thaiDistribute"/>
        <w:rPr>
          <w:rFonts w:ascii="CordiaUPC" w:hAnsi="CordiaUPC" w:cs="CordiaUPC"/>
          <w:sz w:val="26"/>
          <w:szCs w:val="26"/>
        </w:rPr>
      </w:pPr>
      <w:r w:rsidRPr="00392524">
        <w:rPr>
          <w:rFonts w:ascii="CordiaUPC" w:hAnsi="CordiaUPC" w:cs="CordiaUPC" w:hint="cs"/>
          <w:sz w:val="26"/>
          <w:szCs w:val="26"/>
        </w:rPr>
        <w:t xml:space="preserve">As </w:t>
      </w:r>
      <w:proofErr w:type="gramStart"/>
      <w:r w:rsidRPr="00392524">
        <w:rPr>
          <w:rFonts w:ascii="CordiaUPC" w:hAnsi="CordiaUPC" w:cs="CordiaUPC" w:hint="cs"/>
          <w:sz w:val="26"/>
          <w:szCs w:val="26"/>
        </w:rPr>
        <w:t>at</w:t>
      </w:r>
      <w:proofErr w:type="gramEnd"/>
      <w:r w:rsidRPr="00392524">
        <w:rPr>
          <w:rFonts w:ascii="CordiaUPC" w:hAnsi="CordiaUPC" w:cs="CordiaUPC" w:hint="cs"/>
          <w:sz w:val="26"/>
          <w:szCs w:val="26"/>
        </w:rPr>
        <w:t xml:space="preserve"> </w:t>
      </w:r>
      <w:bookmarkStart w:id="25" w:name="_Hlk34233663"/>
      <w:r w:rsidR="00337A41" w:rsidRPr="005B2349">
        <w:rPr>
          <w:rFonts w:ascii="CordiaUPC" w:hAnsi="CordiaUPC" w:cs="CordiaUPC"/>
          <w:spacing w:val="2"/>
          <w:sz w:val="26"/>
          <w:szCs w:val="26"/>
        </w:rPr>
        <w:t xml:space="preserve">30 September </w:t>
      </w:r>
      <w:r w:rsidR="00122782" w:rsidRPr="00392524">
        <w:rPr>
          <w:rFonts w:ascii="CordiaUPC" w:eastAsia="Times New Roman" w:hAnsi="CordiaUPC" w:cs="CordiaUPC"/>
          <w:sz w:val="26"/>
          <w:szCs w:val="26"/>
          <w:lang w:bidi="th-TH"/>
        </w:rPr>
        <w:t>2022</w:t>
      </w:r>
      <w:r w:rsidR="00DB51EE" w:rsidRPr="00392524">
        <w:rPr>
          <w:rFonts w:ascii="CordiaUPC" w:hAnsi="CordiaUPC" w:cs="CordiaUPC" w:hint="cs"/>
          <w:sz w:val="26"/>
          <w:szCs w:val="26"/>
        </w:rPr>
        <w:t xml:space="preserve"> and 31 December 20</w:t>
      </w:r>
      <w:bookmarkEnd w:id="25"/>
      <w:r w:rsidR="00CA0CEB" w:rsidRPr="00392524">
        <w:rPr>
          <w:rFonts w:ascii="CordiaUPC" w:hAnsi="CordiaUPC" w:cs="CordiaUPC" w:hint="cs"/>
          <w:sz w:val="26"/>
          <w:szCs w:val="26"/>
        </w:rPr>
        <w:t>2</w:t>
      </w:r>
      <w:r w:rsidR="00122782" w:rsidRPr="00392524">
        <w:rPr>
          <w:rFonts w:ascii="CordiaUPC" w:hAnsi="CordiaUPC" w:cs="CordiaUPC"/>
          <w:sz w:val="26"/>
          <w:szCs w:val="26"/>
        </w:rPr>
        <w:t>1</w:t>
      </w:r>
      <w:r w:rsidR="008A6676" w:rsidRPr="00392524">
        <w:rPr>
          <w:rFonts w:ascii="CordiaUPC" w:hAnsi="CordiaUPC" w:cs="CordiaUPC" w:hint="cs"/>
          <w:sz w:val="26"/>
          <w:szCs w:val="26"/>
        </w:rPr>
        <w:t xml:space="preserve">, </w:t>
      </w:r>
      <w:r w:rsidR="003B53C4" w:rsidRPr="00392524">
        <w:rPr>
          <w:rFonts w:ascii="CordiaUPC" w:hAnsi="CordiaUPC" w:cs="CordiaUPC" w:hint="cs"/>
          <w:sz w:val="26"/>
          <w:szCs w:val="26"/>
        </w:rPr>
        <w:t xml:space="preserve">significant </w:t>
      </w:r>
      <w:r w:rsidR="008A6676" w:rsidRPr="00392524">
        <w:rPr>
          <w:rFonts w:ascii="CordiaUPC" w:hAnsi="CordiaUPC" w:cs="CordiaUPC" w:hint="cs"/>
          <w:sz w:val="26"/>
          <w:szCs w:val="26"/>
        </w:rPr>
        <w:t xml:space="preserve">outstanding balances with related persons or parties </w:t>
      </w:r>
      <w:r w:rsidR="00B76F8F" w:rsidRPr="00392524">
        <w:rPr>
          <w:rFonts w:ascii="CordiaUPC" w:hAnsi="CordiaUPC" w:cs="CordiaUPC" w:hint="cs"/>
          <w:sz w:val="26"/>
          <w:szCs w:val="26"/>
        </w:rPr>
        <w:t>we</w:t>
      </w:r>
      <w:r w:rsidR="008A6676" w:rsidRPr="00392524">
        <w:rPr>
          <w:rFonts w:ascii="CordiaUPC" w:hAnsi="CordiaUPC" w:cs="CordiaUPC" w:hint="cs"/>
          <w:sz w:val="26"/>
          <w:szCs w:val="26"/>
        </w:rPr>
        <w:t>re as follows:</w:t>
      </w:r>
    </w:p>
    <w:p w14:paraId="2E44808D" w14:textId="77777777" w:rsidR="00816C28" w:rsidRPr="00392524" w:rsidRDefault="00816C28" w:rsidP="00AD7C76">
      <w:pPr>
        <w:spacing w:line="240" w:lineRule="exact"/>
        <w:ind w:left="540"/>
        <w:jc w:val="both"/>
        <w:rPr>
          <w:rFonts w:ascii="CordiaUPC" w:hAnsi="CordiaUPC" w:cs="CordiaUPC"/>
          <w:sz w:val="26"/>
          <w:szCs w:val="26"/>
        </w:rPr>
      </w:pPr>
    </w:p>
    <w:p w14:paraId="4E040EF2" w14:textId="345B66FB" w:rsidR="008A6676" w:rsidRPr="00392524" w:rsidRDefault="00227C59" w:rsidP="00AD7C76">
      <w:pPr>
        <w:spacing w:line="240" w:lineRule="exact"/>
        <w:ind w:left="720" w:right="-95" w:hanging="720"/>
        <w:jc w:val="thaiDistribute"/>
        <w:rPr>
          <w:rFonts w:ascii="CordiaUPC" w:hAnsi="CordiaUPC" w:cs="CordiaUPC"/>
          <w:sz w:val="26"/>
          <w:szCs w:val="26"/>
          <w:lang w:val="en-US"/>
        </w:rPr>
      </w:pPr>
      <w:r w:rsidRPr="00392524">
        <w:rPr>
          <w:rFonts w:ascii="CordiaUPC" w:hAnsi="CordiaUPC" w:cs="CordiaUPC" w:hint="cs"/>
          <w:sz w:val="26"/>
          <w:szCs w:val="26"/>
          <w:lang w:val="en-US"/>
        </w:rPr>
        <w:t>1</w:t>
      </w:r>
      <w:r w:rsidR="00A7166D" w:rsidRPr="00392524">
        <w:rPr>
          <w:rFonts w:ascii="CordiaUPC" w:hAnsi="CordiaUPC" w:cs="CordiaUPC"/>
          <w:sz w:val="26"/>
          <w:szCs w:val="26"/>
          <w:lang w:val="en-US"/>
        </w:rPr>
        <w:t>2</w:t>
      </w:r>
      <w:r w:rsidR="008A6676" w:rsidRPr="00392524">
        <w:rPr>
          <w:rFonts w:ascii="CordiaUPC" w:hAnsi="CordiaUPC" w:cs="CordiaUPC" w:hint="cs"/>
          <w:sz w:val="26"/>
          <w:szCs w:val="26"/>
          <w:lang w:val="en-US"/>
        </w:rPr>
        <w:t>.2.1</w:t>
      </w:r>
      <w:r w:rsidR="007F58EC" w:rsidRPr="00392524">
        <w:rPr>
          <w:rFonts w:ascii="CordiaUPC" w:hAnsi="CordiaUPC" w:cs="CordiaUPC" w:hint="cs"/>
          <w:sz w:val="26"/>
          <w:szCs w:val="26"/>
          <w:lang w:val="en-US"/>
        </w:rPr>
        <w:tab/>
      </w:r>
      <w:r w:rsidR="008A6676" w:rsidRPr="00392524">
        <w:rPr>
          <w:rFonts w:ascii="CordiaUPC" w:hAnsi="CordiaUPC" w:cs="CordiaUPC" w:hint="cs"/>
          <w:spacing w:val="-4"/>
          <w:sz w:val="26"/>
          <w:szCs w:val="26"/>
          <w:lang w:val="en-US"/>
        </w:rPr>
        <w:t>Significan</w:t>
      </w:r>
      <w:r w:rsidR="00013E96" w:rsidRPr="00392524">
        <w:rPr>
          <w:rFonts w:ascii="CordiaUPC" w:hAnsi="CordiaUPC" w:cs="CordiaUPC" w:hint="cs"/>
          <w:spacing w:val="-4"/>
          <w:sz w:val="26"/>
          <w:szCs w:val="26"/>
          <w:lang w:val="en-US"/>
        </w:rPr>
        <w:t xml:space="preserve">t </w:t>
      </w:r>
      <w:r w:rsidR="008A6676" w:rsidRPr="00392524">
        <w:rPr>
          <w:rFonts w:ascii="CordiaUPC" w:hAnsi="CordiaUPC" w:cs="CordiaUPC" w:hint="cs"/>
          <w:spacing w:val="-4"/>
          <w:sz w:val="26"/>
          <w:szCs w:val="26"/>
          <w:lang w:val="en-US"/>
        </w:rPr>
        <w:t>balances</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between</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the Bank</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and</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its</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subsidiaries and</w:t>
      </w:r>
      <w:r w:rsidR="00013E96" w:rsidRPr="00392524">
        <w:rPr>
          <w:rFonts w:ascii="CordiaUPC" w:hAnsi="CordiaUPC" w:cs="CordiaUPC" w:hint="cs"/>
          <w:spacing w:val="-4"/>
          <w:sz w:val="26"/>
          <w:szCs w:val="26"/>
          <w:lang w:val="en-US"/>
        </w:rPr>
        <w:t xml:space="preserve"> </w:t>
      </w:r>
      <w:r w:rsidR="008A6676" w:rsidRPr="00392524">
        <w:rPr>
          <w:rFonts w:ascii="CordiaUPC" w:hAnsi="CordiaUPC" w:cs="CordiaUPC" w:hint="cs"/>
          <w:spacing w:val="-4"/>
          <w:sz w:val="26"/>
          <w:szCs w:val="26"/>
          <w:lang w:val="en-US"/>
        </w:rPr>
        <w:t>their major sha</w:t>
      </w:r>
      <w:r w:rsidR="0038316A" w:rsidRPr="00392524">
        <w:rPr>
          <w:rFonts w:ascii="CordiaUPC" w:hAnsi="CordiaUPC" w:cs="CordiaUPC" w:hint="cs"/>
          <w:spacing w:val="-4"/>
          <w:sz w:val="26"/>
          <w:szCs w:val="26"/>
          <w:lang w:val="en-US"/>
        </w:rPr>
        <w:t>reholders as</w:t>
      </w:r>
      <w:r w:rsidR="00013E96" w:rsidRPr="00392524">
        <w:rPr>
          <w:rFonts w:ascii="CordiaUPC" w:hAnsi="CordiaUPC" w:cs="CordiaUPC" w:hint="cs"/>
          <w:spacing w:val="-4"/>
          <w:sz w:val="26"/>
          <w:szCs w:val="26"/>
          <w:lang w:val="en-US"/>
        </w:rPr>
        <w:t xml:space="preserve"> </w:t>
      </w:r>
      <w:proofErr w:type="gramStart"/>
      <w:r w:rsidR="0038316A" w:rsidRPr="00392524">
        <w:rPr>
          <w:rFonts w:ascii="CordiaUPC" w:hAnsi="CordiaUPC" w:cs="CordiaUPC" w:hint="cs"/>
          <w:spacing w:val="-4"/>
          <w:sz w:val="26"/>
          <w:szCs w:val="26"/>
          <w:lang w:val="en-US"/>
        </w:rPr>
        <w:t>at</w:t>
      </w:r>
      <w:proofErr w:type="gramEnd"/>
      <w:r w:rsidR="001E5423" w:rsidRPr="00392524">
        <w:rPr>
          <w:rFonts w:ascii="CordiaUPC" w:hAnsi="CordiaUPC" w:cs="CordiaUPC" w:hint="cs"/>
          <w:spacing w:val="-4"/>
          <w:sz w:val="26"/>
          <w:szCs w:val="26"/>
          <w:lang w:val="en-US"/>
        </w:rPr>
        <w:t xml:space="preserve"> </w:t>
      </w:r>
      <w:bookmarkStart w:id="26" w:name="_Hlk113541607"/>
      <w:r w:rsidR="00337A41" w:rsidRPr="005B2349">
        <w:rPr>
          <w:rFonts w:ascii="CordiaUPC" w:hAnsi="CordiaUPC" w:cs="CordiaUPC"/>
          <w:spacing w:val="2"/>
          <w:sz w:val="26"/>
          <w:szCs w:val="26"/>
        </w:rPr>
        <w:t xml:space="preserve">30 September </w:t>
      </w:r>
      <w:bookmarkEnd w:id="26"/>
      <w:r w:rsidR="00122782" w:rsidRPr="00392524">
        <w:rPr>
          <w:rFonts w:ascii="CordiaUPC" w:eastAsia="Times New Roman" w:hAnsi="CordiaUPC" w:cs="CordiaUPC"/>
          <w:sz w:val="26"/>
          <w:szCs w:val="26"/>
          <w:lang w:bidi="th-TH"/>
        </w:rPr>
        <w:t>2022</w:t>
      </w:r>
      <w:r w:rsidR="00DB51EE" w:rsidRPr="00392524">
        <w:rPr>
          <w:rFonts w:ascii="CordiaUPC" w:hAnsi="CordiaUPC" w:cs="CordiaUPC" w:hint="cs"/>
          <w:sz w:val="26"/>
          <w:szCs w:val="26"/>
        </w:rPr>
        <w:t xml:space="preserve"> and </w:t>
      </w:r>
      <w:r w:rsidR="00E96B53" w:rsidRPr="00392524">
        <w:rPr>
          <w:rFonts w:ascii="CordiaUPC" w:hAnsi="CordiaUPC" w:cs="CordiaUPC"/>
          <w:sz w:val="26"/>
          <w:szCs w:val="26"/>
        </w:rPr>
        <w:br/>
      </w:r>
      <w:r w:rsidR="00DB51EE" w:rsidRPr="00392524">
        <w:rPr>
          <w:rFonts w:ascii="CordiaUPC" w:hAnsi="CordiaUPC" w:cs="CordiaUPC" w:hint="cs"/>
          <w:sz w:val="26"/>
          <w:szCs w:val="26"/>
        </w:rPr>
        <w:t>31 December 20</w:t>
      </w:r>
      <w:r w:rsidR="00CA0CEB" w:rsidRPr="00392524">
        <w:rPr>
          <w:rFonts w:ascii="CordiaUPC" w:hAnsi="CordiaUPC" w:cs="CordiaUPC" w:hint="cs"/>
          <w:sz w:val="26"/>
          <w:szCs w:val="26"/>
        </w:rPr>
        <w:t>2</w:t>
      </w:r>
      <w:r w:rsidR="00122782" w:rsidRPr="00392524">
        <w:rPr>
          <w:rFonts w:ascii="CordiaUPC" w:hAnsi="CordiaUPC" w:cs="CordiaUPC"/>
          <w:sz w:val="26"/>
          <w:szCs w:val="26"/>
        </w:rPr>
        <w:t>1</w:t>
      </w:r>
      <w:r w:rsidR="00670A92" w:rsidRPr="00392524">
        <w:rPr>
          <w:rFonts w:ascii="CordiaUPC" w:hAnsi="CordiaUPC" w:cs="CordiaUPC" w:hint="cs"/>
          <w:color w:val="000000"/>
          <w:sz w:val="26"/>
          <w:szCs w:val="26"/>
          <w:lang w:val="en-US" w:eastAsia="en-GB" w:bidi="th-TH"/>
        </w:rPr>
        <w:t xml:space="preserve"> </w:t>
      </w:r>
      <w:r w:rsidR="00B76F8F" w:rsidRPr="00392524">
        <w:rPr>
          <w:rFonts w:ascii="CordiaUPC" w:hAnsi="CordiaUPC" w:cs="CordiaUPC" w:hint="cs"/>
          <w:sz w:val="26"/>
          <w:szCs w:val="26"/>
          <w:lang w:val="en-US"/>
        </w:rPr>
        <w:t>we</w:t>
      </w:r>
      <w:r w:rsidR="008A6676" w:rsidRPr="00392524">
        <w:rPr>
          <w:rFonts w:ascii="CordiaUPC" w:hAnsi="CordiaUPC" w:cs="CordiaUPC" w:hint="cs"/>
          <w:sz w:val="26"/>
          <w:szCs w:val="26"/>
          <w:lang w:val="en-US"/>
        </w:rPr>
        <w:t>re as follows:</w:t>
      </w:r>
    </w:p>
    <w:p w14:paraId="387367E5" w14:textId="77777777" w:rsidR="00122782" w:rsidRPr="00392524" w:rsidRDefault="00122782" w:rsidP="00AD7C76">
      <w:pPr>
        <w:spacing w:line="240" w:lineRule="exact"/>
        <w:ind w:left="1267" w:right="-58" w:hanging="720"/>
        <w:jc w:val="thaiDistribute"/>
        <w:rPr>
          <w:rFonts w:ascii="CordiaUPC" w:hAnsi="CordiaUPC" w:cs="CordiaUPC"/>
          <w:sz w:val="26"/>
          <w:szCs w:val="26"/>
          <w:lang w:val="en-US"/>
        </w:rPr>
      </w:pPr>
    </w:p>
    <w:tbl>
      <w:tblPr>
        <w:tblW w:w="9189" w:type="dxa"/>
        <w:tblInd w:w="621" w:type="dxa"/>
        <w:tblLayout w:type="fixed"/>
        <w:tblLook w:val="01E0" w:firstRow="1" w:lastRow="1" w:firstColumn="1" w:lastColumn="1" w:noHBand="0" w:noVBand="0"/>
      </w:tblPr>
      <w:tblGrid>
        <w:gridCol w:w="3609"/>
        <w:gridCol w:w="1440"/>
        <w:gridCol w:w="1260"/>
        <w:gridCol w:w="1530"/>
        <w:gridCol w:w="1350"/>
      </w:tblGrid>
      <w:tr w:rsidR="00122782" w:rsidRPr="005D4DFF" w14:paraId="218394B0" w14:textId="77777777" w:rsidTr="006C5391">
        <w:trPr>
          <w:tblHeader/>
        </w:trPr>
        <w:tc>
          <w:tcPr>
            <w:tcW w:w="3609" w:type="dxa"/>
            <w:vAlign w:val="bottom"/>
          </w:tcPr>
          <w:p w14:paraId="3E659428" w14:textId="77777777" w:rsidR="00122782" w:rsidRPr="00392524" w:rsidRDefault="00122782" w:rsidP="00AD7C76">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59F1A5CF" w14:textId="77777777" w:rsidR="00122782" w:rsidRPr="005D4DFF" w:rsidRDefault="00122782" w:rsidP="00AD7C76">
            <w:pPr>
              <w:spacing w:line="240" w:lineRule="exact"/>
              <w:ind w:right="-45"/>
              <w:jc w:val="center"/>
              <w:rPr>
                <w:rFonts w:ascii="CordiaUPC" w:hAnsi="CordiaUPC" w:cs="CordiaUPC"/>
                <w:b/>
                <w:bCs/>
                <w:sz w:val="26"/>
                <w:szCs w:val="26"/>
                <w:lang w:val="en-US"/>
              </w:rPr>
            </w:pPr>
            <w:r w:rsidRPr="005D4DFF">
              <w:rPr>
                <w:rFonts w:ascii="CordiaUPC" w:hAnsi="CordiaUPC" w:cs="CordiaUPC" w:hint="cs"/>
                <w:b/>
                <w:bCs/>
                <w:sz w:val="26"/>
                <w:szCs w:val="26"/>
                <w:lang w:val="en-US"/>
              </w:rPr>
              <w:t xml:space="preserve">Consolidated </w:t>
            </w:r>
          </w:p>
        </w:tc>
        <w:tc>
          <w:tcPr>
            <w:tcW w:w="2880" w:type="dxa"/>
            <w:gridSpan w:val="2"/>
          </w:tcPr>
          <w:p w14:paraId="2672E9E4" w14:textId="77777777" w:rsidR="00122782" w:rsidRPr="005D4DFF" w:rsidRDefault="00122782" w:rsidP="00AD7C76">
            <w:pPr>
              <w:spacing w:line="240" w:lineRule="exact"/>
              <w:ind w:right="-45"/>
              <w:jc w:val="center"/>
              <w:rPr>
                <w:rFonts w:ascii="CordiaUPC" w:hAnsi="CordiaUPC" w:cs="CordiaUPC"/>
                <w:b/>
                <w:bCs/>
                <w:sz w:val="26"/>
                <w:szCs w:val="26"/>
                <w:lang w:val="en-US"/>
              </w:rPr>
            </w:pPr>
            <w:r w:rsidRPr="005D4DFF">
              <w:rPr>
                <w:rFonts w:ascii="CordiaUPC" w:hAnsi="CordiaUPC" w:cs="CordiaUPC" w:hint="cs"/>
                <w:b/>
                <w:bCs/>
                <w:sz w:val="26"/>
                <w:szCs w:val="26"/>
                <w:lang w:val="en-US"/>
              </w:rPr>
              <w:t>Bank only</w:t>
            </w:r>
          </w:p>
        </w:tc>
      </w:tr>
      <w:tr w:rsidR="00122782" w:rsidRPr="005D4DFF" w14:paraId="559B189A" w14:textId="77777777" w:rsidTr="006C5391">
        <w:trPr>
          <w:tblHeader/>
        </w:trPr>
        <w:tc>
          <w:tcPr>
            <w:tcW w:w="3609" w:type="dxa"/>
            <w:vAlign w:val="bottom"/>
          </w:tcPr>
          <w:p w14:paraId="4E8FB915" w14:textId="77777777" w:rsidR="00122782" w:rsidRPr="005D4DFF" w:rsidRDefault="00122782" w:rsidP="00AD7C76">
            <w:pPr>
              <w:spacing w:line="240" w:lineRule="exact"/>
              <w:ind w:left="162" w:right="-288" w:hanging="162"/>
              <w:jc w:val="both"/>
              <w:rPr>
                <w:rFonts w:ascii="CordiaUPC" w:hAnsi="CordiaUPC" w:cs="CordiaUPC"/>
                <w:sz w:val="26"/>
                <w:szCs w:val="26"/>
                <w:lang w:val="en-US"/>
              </w:rPr>
            </w:pPr>
          </w:p>
        </w:tc>
        <w:tc>
          <w:tcPr>
            <w:tcW w:w="1440" w:type="dxa"/>
            <w:vAlign w:val="bottom"/>
          </w:tcPr>
          <w:p w14:paraId="7ABC482C" w14:textId="2A12895F" w:rsidR="00122782" w:rsidRPr="005D4DFF" w:rsidRDefault="00337A41" w:rsidP="006C5391">
            <w:pPr>
              <w:tabs>
                <w:tab w:val="left" w:pos="968"/>
              </w:tabs>
              <w:spacing w:line="240" w:lineRule="exact"/>
              <w:ind w:left="-104"/>
              <w:jc w:val="center"/>
              <w:rPr>
                <w:rFonts w:ascii="CordiaUPC" w:hAnsi="CordiaUPC" w:cs="CordiaUPC"/>
                <w:spacing w:val="-6"/>
                <w:sz w:val="26"/>
                <w:szCs w:val="26"/>
                <w:lang w:val="en-US"/>
              </w:rPr>
            </w:pPr>
            <w:r w:rsidRPr="005D4DFF">
              <w:rPr>
                <w:rFonts w:ascii="CordiaUPC" w:hAnsi="CordiaUPC" w:cs="CordiaUPC"/>
                <w:spacing w:val="-6"/>
                <w:sz w:val="26"/>
                <w:szCs w:val="26"/>
              </w:rPr>
              <w:t>30 September</w:t>
            </w:r>
          </w:p>
        </w:tc>
        <w:tc>
          <w:tcPr>
            <w:tcW w:w="1260" w:type="dxa"/>
            <w:vAlign w:val="bottom"/>
          </w:tcPr>
          <w:p w14:paraId="2429AF41" w14:textId="4E925334" w:rsidR="00122782" w:rsidRPr="005D4DFF" w:rsidRDefault="00122782" w:rsidP="00AD7C76">
            <w:pPr>
              <w:spacing w:line="240" w:lineRule="exact"/>
              <w:ind w:left="-111" w:right="-109"/>
              <w:jc w:val="center"/>
              <w:rPr>
                <w:rFonts w:ascii="CordiaUPC" w:hAnsi="CordiaUPC" w:cs="CordiaUPC"/>
                <w:sz w:val="26"/>
                <w:szCs w:val="26"/>
                <w:lang w:val="en-US"/>
              </w:rPr>
            </w:pPr>
            <w:r w:rsidRPr="005D4DFF">
              <w:rPr>
                <w:rFonts w:ascii="CordiaUPC" w:hAnsi="CordiaUPC" w:cs="CordiaUPC"/>
                <w:sz w:val="26"/>
                <w:szCs w:val="26"/>
                <w:lang w:val="en-US"/>
              </w:rPr>
              <w:t>31 December</w:t>
            </w:r>
          </w:p>
        </w:tc>
        <w:tc>
          <w:tcPr>
            <w:tcW w:w="1530" w:type="dxa"/>
            <w:vAlign w:val="bottom"/>
          </w:tcPr>
          <w:p w14:paraId="6E352069" w14:textId="0DD2442F" w:rsidR="00122782" w:rsidRPr="005D4DFF" w:rsidRDefault="00337A41" w:rsidP="003915AE">
            <w:pPr>
              <w:tabs>
                <w:tab w:val="left" w:pos="1246"/>
              </w:tabs>
              <w:spacing w:line="240" w:lineRule="exact"/>
              <w:ind w:left="-103" w:right="-288"/>
              <w:jc w:val="center"/>
              <w:rPr>
                <w:rFonts w:ascii="CordiaUPC" w:hAnsi="CordiaUPC" w:cs="CordiaUPC"/>
                <w:spacing w:val="-6"/>
                <w:sz w:val="26"/>
                <w:szCs w:val="26"/>
                <w:lang w:val="en-US"/>
              </w:rPr>
            </w:pPr>
            <w:r w:rsidRPr="005D4DFF">
              <w:rPr>
                <w:rFonts w:ascii="CordiaUPC" w:hAnsi="CordiaUPC" w:cs="CordiaUPC"/>
                <w:spacing w:val="-6"/>
                <w:sz w:val="26"/>
                <w:szCs w:val="26"/>
              </w:rPr>
              <w:t>30 September</w:t>
            </w:r>
          </w:p>
        </w:tc>
        <w:tc>
          <w:tcPr>
            <w:tcW w:w="1350" w:type="dxa"/>
            <w:vAlign w:val="bottom"/>
          </w:tcPr>
          <w:p w14:paraId="07294725" w14:textId="323BA54E" w:rsidR="00122782" w:rsidRPr="005D4DFF" w:rsidRDefault="00122782" w:rsidP="003915AE">
            <w:pPr>
              <w:tabs>
                <w:tab w:val="left" w:pos="1074"/>
              </w:tabs>
              <w:spacing w:line="240" w:lineRule="exact"/>
              <w:ind w:left="-111" w:right="-287"/>
              <w:jc w:val="center"/>
              <w:rPr>
                <w:rFonts w:ascii="CordiaUPC" w:hAnsi="CordiaUPC" w:cs="CordiaUPC"/>
                <w:sz w:val="26"/>
                <w:szCs w:val="26"/>
                <w:lang w:val="en-US"/>
              </w:rPr>
            </w:pPr>
            <w:r w:rsidRPr="005D4DFF">
              <w:rPr>
                <w:rFonts w:ascii="CordiaUPC" w:hAnsi="CordiaUPC" w:cs="CordiaUPC"/>
                <w:sz w:val="26"/>
                <w:szCs w:val="26"/>
                <w:lang w:val="en-US"/>
              </w:rPr>
              <w:t>31 December</w:t>
            </w:r>
          </w:p>
        </w:tc>
      </w:tr>
      <w:tr w:rsidR="00122782" w:rsidRPr="005D4DFF" w14:paraId="36AE5EB3" w14:textId="77777777" w:rsidTr="006C5391">
        <w:trPr>
          <w:tblHeader/>
        </w:trPr>
        <w:tc>
          <w:tcPr>
            <w:tcW w:w="3609" w:type="dxa"/>
            <w:vAlign w:val="bottom"/>
          </w:tcPr>
          <w:p w14:paraId="4FEBFB01" w14:textId="77777777" w:rsidR="00122782" w:rsidRPr="005D4DFF" w:rsidRDefault="00122782" w:rsidP="00AD7C76">
            <w:pPr>
              <w:spacing w:line="240" w:lineRule="exact"/>
              <w:ind w:left="162" w:right="-288" w:hanging="162"/>
              <w:jc w:val="both"/>
              <w:rPr>
                <w:rFonts w:ascii="CordiaUPC" w:hAnsi="CordiaUPC" w:cs="CordiaUPC"/>
                <w:sz w:val="26"/>
                <w:szCs w:val="26"/>
                <w:lang w:val="en-US"/>
              </w:rPr>
            </w:pPr>
          </w:p>
        </w:tc>
        <w:tc>
          <w:tcPr>
            <w:tcW w:w="1440" w:type="dxa"/>
            <w:vAlign w:val="bottom"/>
          </w:tcPr>
          <w:p w14:paraId="2B0931C0" w14:textId="10EA4A60" w:rsidR="00122782" w:rsidRPr="005D4DFF" w:rsidRDefault="00122782" w:rsidP="006C5391">
            <w:pPr>
              <w:tabs>
                <w:tab w:val="left" w:pos="968"/>
              </w:tabs>
              <w:spacing w:line="240" w:lineRule="exact"/>
              <w:ind w:left="-104"/>
              <w:jc w:val="center"/>
              <w:rPr>
                <w:rFonts w:ascii="CordiaUPC" w:hAnsi="CordiaUPC" w:cs="CordiaUPC"/>
                <w:spacing w:val="-6"/>
                <w:sz w:val="26"/>
                <w:szCs w:val="26"/>
                <w:lang w:val="en-US"/>
              </w:rPr>
            </w:pPr>
            <w:r w:rsidRPr="005D4DFF">
              <w:rPr>
                <w:rFonts w:ascii="CordiaUPC" w:hAnsi="CordiaUPC" w:cs="CordiaUPC"/>
                <w:spacing w:val="-6"/>
                <w:sz w:val="26"/>
                <w:szCs w:val="26"/>
                <w:lang w:val="en-US"/>
              </w:rPr>
              <w:t>2022</w:t>
            </w:r>
          </w:p>
        </w:tc>
        <w:tc>
          <w:tcPr>
            <w:tcW w:w="1260" w:type="dxa"/>
            <w:vAlign w:val="bottom"/>
          </w:tcPr>
          <w:p w14:paraId="1AC66B2B" w14:textId="25F927DE" w:rsidR="00122782" w:rsidRPr="005D4DFF" w:rsidRDefault="00122782" w:rsidP="00AD7C76">
            <w:pPr>
              <w:spacing w:line="240" w:lineRule="exact"/>
              <w:ind w:left="-111" w:right="-109"/>
              <w:jc w:val="center"/>
              <w:rPr>
                <w:rFonts w:ascii="CordiaUPC" w:hAnsi="CordiaUPC" w:cs="CordiaUPC"/>
                <w:sz w:val="26"/>
                <w:szCs w:val="26"/>
                <w:lang w:val="en-US"/>
              </w:rPr>
            </w:pPr>
            <w:r w:rsidRPr="005D4DFF">
              <w:rPr>
                <w:rFonts w:ascii="CordiaUPC" w:hAnsi="CordiaUPC" w:cs="CordiaUPC"/>
                <w:sz w:val="26"/>
                <w:szCs w:val="26"/>
                <w:lang w:val="en-US"/>
              </w:rPr>
              <w:t>2021</w:t>
            </w:r>
          </w:p>
        </w:tc>
        <w:tc>
          <w:tcPr>
            <w:tcW w:w="1530" w:type="dxa"/>
            <w:vAlign w:val="bottom"/>
          </w:tcPr>
          <w:p w14:paraId="490A10FC" w14:textId="28734950" w:rsidR="00122782" w:rsidRPr="005D4DFF" w:rsidRDefault="00122782" w:rsidP="003915AE">
            <w:pPr>
              <w:tabs>
                <w:tab w:val="left" w:pos="1246"/>
              </w:tabs>
              <w:spacing w:line="240" w:lineRule="exact"/>
              <w:ind w:left="-103" w:right="-288"/>
              <w:jc w:val="center"/>
              <w:rPr>
                <w:rFonts w:ascii="CordiaUPC" w:hAnsi="CordiaUPC" w:cs="CordiaUPC"/>
                <w:spacing w:val="-6"/>
                <w:sz w:val="26"/>
                <w:szCs w:val="26"/>
                <w:lang w:val="en-US"/>
              </w:rPr>
            </w:pPr>
            <w:r w:rsidRPr="005D4DFF">
              <w:rPr>
                <w:rFonts w:ascii="CordiaUPC" w:hAnsi="CordiaUPC" w:cs="CordiaUPC"/>
                <w:spacing w:val="-6"/>
                <w:sz w:val="26"/>
                <w:szCs w:val="26"/>
                <w:lang w:val="en-US"/>
              </w:rPr>
              <w:t>2022</w:t>
            </w:r>
          </w:p>
        </w:tc>
        <w:tc>
          <w:tcPr>
            <w:tcW w:w="1350" w:type="dxa"/>
            <w:vAlign w:val="bottom"/>
          </w:tcPr>
          <w:p w14:paraId="223A6E83" w14:textId="744C592C" w:rsidR="00122782" w:rsidRPr="005D4DFF" w:rsidRDefault="00122782" w:rsidP="003915AE">
            <w:pPr>
              <w:spacing w:line="240" w:lineRule="exact"/>
              <w:ind w:left="-111" w:right="-287"/>
              <w:jc w:val="center"/>
              <w:rPr>
                <w:rFonts w:ascii="CordiaUPC" w:hAnsi="CordiaUPC" w:cs="CordiaUPC"/>
                <w:sz w:val="26"/>
                <w:szCs w:val="26"/>
                <w:lang w:val="en-US"/>
              </w:rPr>
            </w:pPr>
            <w:r w:rsidRPr="005D4DFF">
              <w:rPr>
                <w:rFonts w:ascii="CordiaUPC" w:hAnsi="CordiaUPC" w:cs="CordiaUPC"/>
                <w:sz w:val="26"/>
                <w:szCs w:val="26"/>
                <w:lang w:val="en-US"/>
              </w:rPr>
              <w:t>2021</w:t>
            </w:r>
          </w:p>
        </w:tc>
      </w:tr>
      <w:tr w:rsidR="00122782" w:rsidRPr="005D4DFF" w14:paraId="1D57100F" w14:textId="77777777" w:rsidTr="006C5391">
        <w:trPr>
          <w:tblHeader/>
        </w:trPr>
        <w:tc>
          <w:tcPr>
            <w:tcW w:w="3609" w:type="dxa"/>
            <w:vAlign w:val="bottom"/>
          </w:tcPr>
          <w:p w14:paraId="5A73BAF7" w14:textId="77777777" w:rsidR="00122782" w:rsidRPr="005D4DFF" w:rsidRDefault="00122782" w:rsidP="00AD7C76">
            <w:pPr>
              <w:spacing w:line="240" w:lineRule="exact"/>
              <w:ind w:left="162" w:right="-288" w:hanging="162"/>
              <w:jc w:val="both"/>
              <w:rPr>
                <w:rFonts w:ascii="CordiaUPC" w:hAnsi="CordiaUPC" w:cs="CordiaUPC"/>
                <w:sz w:val="26"/>
                <w:szCs w:val="26"/>
                <w:lang w:val="en-US"/>
              </w:rPr>
            </w:pPr>
          </w:p>
        </w:tc>
        <w:tc>
          <w:tcPr>
            <w:tcW w:w="5580" w:type="dxa"/>
            <w:gridSpan w:val="4"/>
            <w:vAlign w:val="bottom"/>
          </w:tcPr>
          <w:p w14:paraId="24D86994" w14:textId="77777777" w:rsidR="00122782" w:rsidRPr="005D4DFF" w:rsidRDefault="00122782" w:rsidP="00AD7C76">
            <w:pPr>
              <w:spacing w:line="240" w:lineRule="exact"/>
              <w:ind w:right="-45"/>
              <w:jc w:val="center"/>
              <w:rPr>
                <w:rFonts w:ascii="CordiaUPC" w:hAnsi="CordiaUPC" w:cs="CordiaUPC"/>
                <w:i/>
                <w:iCs/>
                <w:sz w:val="26"/>
                <w:szCs w:val="26"/>
                <w:lang w:val="en-US"/>
              </w:rPr>
            </w:pPr>
            <w:r w:rsidRPr="005D4DFF">
              <w:rPr>
                <w:rFonts w:ascii="CordiaUPC" w:hAnsi="CordiaUPC" w:cs="CordiaUPC" w:hint="cs"/>
                <w:i/>
                <w:iCs/>
                <w:sz w:val="26"/>
                <w:szCs w:val="26"/>
                <w:lang w:val="en-US"/>
              </w:rPr>
              <w:t>(</w:t>
            </w:r>
            <w:proofErr w:type="gramStart"/>
            <w:r w:rsidRPr="005D4DFF">
              <w:rPr>
                <w:rFonts w:ascii="CordiaUPC" w:hAnsi="CordiaUPC" w:cs="CordiaUPC" w:hint="cs"/>
                <w:i/>
                <w:iCs/>
                <w:sz w:val="26"/>
                <w:szCs w:val="26"/>
                <w:lang w:val="en-US"/>
              </w:rPr>
              <w:t>in</w:t>
            </w:r>
            <w:proofErr w:type="gramEnd"/>
            <w:r w:rsidRPr="005D4DFF">
              <w:rPr>
                <w:rFonts w:ascii="CordiaUPC" w:hAnsi="CordiaUPC" w:cs="CordiaUPC" w:hint="cs"/>
                <w:i/>
                <w:iCs/>
                <w:sz w:val="26"/>
                <w:szCs w:val="26"/>
                <w:lang w:val="en-US"/>
              </w:rPr>
              <w:t xml:space="preserve"> million Baht)</w:t>
            </w:r>
          </w:p>
        </w:tc>
      </w:tr>
      <w:tr w:rsidR="00122782" w:rsidRPr="005D4DFF" w14:paraId="4E7FC26D" w14:textId="77777777" w:rsidTr="006C5391">
        <w:tc>
          <w:tcPr>
            <w:tcW w:w="3609" w:type="dxa"/>
          </w:tcPr>
          <w:p w14:paraId="300FD941" w14:textId="77777777" w:rsidR="00122782" w:rsidRPr="005D4DFF" w:rsidRDefault="00122782" w:rsidP="00AD7C76">
            <w:pPr>
              <w:spacing w:line="240" w:lineRule="exact"/>
              <w:ind w:right="-288"/>
              <w:rPr>
                <w:rFonts w:ascii="CordiaUPC" w:hAnsi="CordiaUPC" w:cs="CordiaUPC"/>
                <w:sz w:val="26"/>
                <w:szCs w:val="26"/>
                <w:lang w:val="en-US"/>
              </w:rPr>
            </w:pPr>
            <w:r w:rsidRPr="005D4DFF">
              <w:rPr>
                <w:rFonts w:ascii="CordiaUPC" w:hAnsi="CordiaUPC" w:cs="CordiaUPC" w:hint="cs"/>
                <w:b/>
                <w:bCs/>
                <w:sz w:val="26"/>
                <w:szCs w:val="26"/>
                <w:lang w:val="en-US"/>
              </w:rPr>
              <w:t xml:space="preserve">Loans to customers and accrued </w:t>
            </w:r>
            <w:r w:rsidRPr="005D4DFF">
              <w:rPr>
                <w:rFonts w:ascii="CordiaUPC" w:hAnsi="CordiaUPC" w:cs="CordiaUPC"/>
                <w:b/>
                <w:bCs/>
                <w:sz w:val="26"/>
                <w:szCs w:val="26"/>
                <w:lang w:val="en-US"/>
              </w:rPr>
              <w:t>interest receivables, net</w:t>
            </w:r>
          </w:p>
        </w:tc>
        <w:tc>
          <w:tcPr>
            <w:tcW w:w="1440" w:type="dxa"/>
            <w:vAlign w:val="bottom"/>
          </w:tcPr>
          <w:p w14:paraId="6B0E693A" w14:textId="77777777" w:rsidR="00122782" w:rsidRPr="00EF24C1" w:rsidRDefault="00122782" w:rsidP="00AD7C76">
            <w:pPr>
              <w:tabs>
                <w:tab w:val="decimal" w:pos="1152"/>
              </w:tabs>
              <w:spacing w:line="240" w:lineRule="exact"/>
              <w:ind w:right="259"/>
              <w:rPr>
                <w:rFonts w:ascii="CordiaUPC" w:hAnsi="CordiaUPC" w:cs="CordiaUPC"/>
                <w:sz w:val="26"/>
                <w:szCs w:val="26"/>
                <w:lang w:val="en-US"/>
              </w:rPr>
            </w:pPr>
          </w:p>
        </w:tc>
        <w:tc>
          <w:tcPr>
            <w:tcW w:w="1260" w:type="dxa"/>
            <w:vAlign w:val="bottom"/>
          </w:tcPr>
          <w:p w14:paraId="22E7D560" w14:textId="77777777" w:rsidR="00122782" w:rsidRPr="005D4DFF" w:rsidRDefault="00122782" w:rsidP="00AD7C76">
            <w:pPr>
              <w:tabs>
                <w:tab w:val="decimal" w:pos="1152"/>
              </w:tabs>
              <w:spacing w:line="240" w:lineRule="exact"/>
              <w:ind w:right="259"/>
              <w:rPr>
                <w:rFonts w:ascii="CordiaUPC" w:hAnsi="CordiaUPC" w:cs="CordiaUPC"/>
                <w:sz w:val="26"/>
                <w:szCs w:val="26"/>
              </w:rPr>
            </w:pPr>
          </w:p>
        </w:tc>
        <w:tc>
          <w:tcPr>
            <w:tcW w:w="1530" w:type="dxa"/>
            <w:vAlign w:val="bottom"/>
          </w:tcPr>
          <w:p w14:paraId="32F18EBB" w14:textId="77777777" w:rsidR="00122782" w:rsidRPr="005D4DFF" w:rsidRDefault="00122782" w:rsidP="00AD7C76">
            <w:pPr>
              <w:tabs>
                <w:tab w:val="decimal" w:pos="1152"/>
              </w:tabs>
              <w:spacing w:line="240" w:lineRule="exact"/>
              <w:ind w:right="259"/>
              <w:rPr>
                <w:rFonts w:ascii="CordiaUPC" w:hAnsi="CordiaUPC" w:cs="CordiaUPC"/>
                <w:sz w:val="26"/>
                <w:szCs w:val="26"/>
              </w:rPr>
            </w:pPr>
          </w:p>
        </w:tc>
        <w:tc>
          <w:tcPr>
            <w:tcW w:w="1350" w:type="dxa"/>
            <w:vAlign w:val="bottom"/>
          </w:tcPr>
          <w:p w14:paraId="77FD6104" w14:textId="77777777" w:rsidR="00122782" w:rsidRPr="005D4DFF" w:rsidRDefault="00122782" w:rsidP="00AD7C76">
            <w:pPr>
              <w:tabs>
                <w:tab w:val="decimal" w:pos="1152"/>
              </w:tabs>
              <w:spacing w:line="240" w:lineRule="exact"/>
              <w:ind w:right="259"/>
              <w:rPr>
                <w:rFonts w:ascii="CordiaUPC" w:hAnsi="CordiaUPC" w:cs="CordiaUPC"/>
                <w:sz w:val="26"/>
                <w:szCs w:val="26"/>
              </w:rPr>
            </w:pPr>
          </w:p>
        </w:tc>
      </w:tr>
      <w:tr w:rsidR="001C1A00" w:rsidRPr="005D4DFF" w14:paraId="00CC619F" w14:textId="77777777" w:rsidTr="006C5391">
        <w:tc>
          <w:tcPr>
            <w:tcW w:w="3609" w:type="dxa"/>
            <w:vAlign w:val="bottom"/>
          </w:tcPr>
          <w:p w14:paraId="16529FB3" w14:textId="77777777" w:rsidR="001C1A00" w:rsidRPr="005D4DFF" w:rsidRDefault="001C1A00" w:rsidP="001C1A00">
            <w:pPr>
              <w:spacing w:line="240" w:lineRule="exact"/>
              <w:ind w:right="-288"/>
              <w:rPr>
                <w:rFonts w:ascii="CordiaUPC" w:hAnsi="CordiaUPC" w:cs="CordiaUPC"/>
                <w:sz w:val="26"/>
                <w:szCs w:val="26"/>
                <w:lang w:val="en-US"/>
              </w:rPr>
            </w:pPr>
            <w:r w:rsidRPr="005D4DFF">
              <w:rPr>
                <w:rFonts w:ascii="CordiaUPC" w:hAnsi="CordiaUPC" w:cs="CordiaUPC" w:hint="cs"/>
                <w:sz w:val="26"/>
                <w:szCs w:val="26"/>
                <w:lang w:val="en-US"/>
              </w:rPr>
              <w:t>Ministry of Finance</w:t>
            </w:r>
          </w:p>
        </w:tc>
        <w:tc>
          <w:tcPr>
            <w:tcW w:w="1440" w:type="dxa"/>
            <w:vAlign w:val="bottom"/>
          </w:tcPr>
          <w:p w14:paraId="7AC5502B" w14:textId="569192C1" w:rsidR="001C1A00" w:rsidRPr="005D4DFF" w:rsidRDefault="001C1A00" w:rsidP="00EF24C1">
            <w:pPr>
              <w:tabs>
                <w:tab w:val="decimal" w:pos="878"/>
              </w:tabs>
              <w:spacing w:line="240" w:lineRule="exact"/>
              <w:rPr>
                <w:rFonts w:ascii="CordiaUPC" w:hAnsi="CordiaUPC" w:cs="CordiaUPC"/>
                <w:sz w:val="26"/>
                <w:szCs w:val="26"/>
              </w:rPr>
            </w:pPr>
            <w:r w:rsidRPr="005D4DFF">
              <w:rPr>
                <w:rFonts w:ascii="CordiaUPC" w:eastAsia="Times New Roman" w:hAnsi="CordiaUPC" w:cs="CordiaUPC"/>
                <w:sz w:val="26"/>
                <w:szCs w:val="26"/>
              </w:rPr>
              <w:t>25,166</w:t>
            </w:r>
          </w:p>
        </w:tc>
        <w:tc>
          <w:tcPr>
            <w:tcW w:w="1260" w:type="dxa"/>
            <w:vAlign w:val="bottom"/>
          </w:tcPr>
          <w:p w14:paraId="7EA18006" w14:textId="0E74B580" w:rsidR="001C1A00" w:rsidRPr="005D4DFF" w:rsidRDefault="001C1A00" w:rsidP="006C5391">
            <w:pPr>
              <w:tabs>
                <w:tab w:val="decimal" w:pos="884"/>
              </w:tabs>
              <w:spacing w:line="240" w:lineRule="exact"/>
              <w:rPr>
                <w:rFonts w:ascii="CordiaUPC" w:hAnsi="CordiaUPC" w:cs="CordiaUPC"/>
                <w:sz w:val="26"/>
                <w:szCs w:val="26"/>
              </w:rPr>
            </w:pPr>
            <w:r w:rsidRPr="005D4DFF">
              <w:rPr>
                <w:rFonts w:ascii="CordiaUPC" w:eastAsia="Times New Roman" w:hAnsi="CordiaUPC" w:cs="CordiaUPC"/>
                <w:sz w:val="26"/>
                <w:szCs w:val="26"/>
              </w:rPr>
              <w:t>4,266</w:t>
            </w:r>
          </w:p>
        </w:tc>
        <w:tc>
          <w:tcPr>
            <w:tcW w:w="1530" w:type="dxa"/>
            <w:vAlign w:val="bottom"/>
          </w:tcPr>
          <w:p w14:paraId="14B95082" w14:textId="2E63B88E" w:rsidR="001C1A00" w:rsidRPr="005D4DFF" w:rsidRDefault="001C1A00" w:rsidP="006C5391">
            <w:pPr>
              <w:tabs>
                <w:tab w:val="decimal" w:pos="1156"/>
              </w:tabs>
              <w:spacing w:line="240" w:lineRule="exact"/>
              <w:rPr>
                <w:rFonts w:ascii="CordiaUPC" w:hAnsi="CordiaUPC" w:cs="CordiaUPC"/>
                <w:sz w:val="26"/>
                <w:szCs w:val="26"/>
              </w:rPr>
            </w:pPr>
            <w:r w:rsidRPr="005D4DFF">
              <w:rPr>
                <w:rFonts w:ascii="CordiaUPC" w:eastAsia="Times New Roman" w:hAnsi="CordiaUPC" w:cs="CordiaUPC"/>
                <w:sz w:val="26"/>
                <w:szCs w:val="26"/>
              </w:rPr>
              <w:t>25,166</w:t>
            </w:r>
          </w:p>
        </w:tc>
        <w:tc>
          <w:tcPr>
            <w:tcW w:w="1350" w:type="dxa"/>
            <w:vAlign w:val="bottom"/>
          </w:tcPr>
          <w:p w14:paraId="2452351D" w14:textId="5B1F35AC" w:rsidR="001C1A00" w:rsidRPr="005D4DFF" w:rsidRDefault="001C1A00" w:rsidP="006C5391">
            <w:pPr>
              <w:tabs>
                <w:tab w:val="decimal" w:pos="1056"/>
              </w:tabs>
              <w:spacing w:line="240" w:lineRule="exact"/>
              <w:ind w:right="-106"/>
              <w:rPr>
                <w:rFonts w:ascii="CordiaUPC" w:hAnsi="CordiaUPC" w:cs="CordiaUPC"/>
                <w:sz w:val="26"/>
                <w:szCs w:val="26"/>
              </w:rPr>
            </w:pPr>
            <w:r w:rsidRPr="005D4DFF">
              <w:rPr>
                <w:rFonts w:ascii="CordiaUPC" w:eastAsia="Times New Roman" w:hAnsi="CordiaUPC" w:cs="CordiaUPC"/>
                <w:sz w:val="26"/>
                <w:szCs w:val="26"/>
              </w:rPr>
              <w:t>4,266</w:t>
            </w:r>
          </w:p>
        </w:tc>
      </w:tr>
      <w:tr w:rsidR="001C1A00" w:rsidRPr="005D4DFF" w14:paraId="5C244E5F" w14:textId="77777777" w:rsidTr="006C5391">
        <w:tc>
          <w:tcPr>
            <w:tcW w:w="3609" w:type="dxa"/>
            <w:vAlign w:val="bottom"/>
          </w:tcPr>
          <w:p w14:paraId="0AEDE50A" w14:textId="096C48EA" w:rsidR="001C1A00" w:rsidRPr="005D4DFF" w:rsidRDefault="001C1A00" w:rsidP="001C1A00">
            <w:pPr>
              <w:spacing w:line="240" w:lineRule="exact"/>
              <w:ind w:right="-288"/>
              <w:rPr>
                <w:rFonts w:ascii="CordiaUPC" w:hAnsi="CordiaUPC" w:cs="CordiaUPC"/>
                <w:strike/>
                <w:sz w:val="26"/>
                <w:szCs w:val="26"/>
                <w:lang w:val="en-US"/>
              </w:rPr>
            </w:pPr>
          </w:p>
        </w:tc>
        <w:tc>
          <w:tcPr>
            <w:tcW w:w="1440" w:type="dxa"/>
            <w:vAlign w:val="bottom"/>
          </w:tcPr>
          <w:p w14:paraId="63787245" w14:textId="77777777" w:rsidR="001C1A00" w:rsidRPr="005D4DFF" w:rsidRDefault="001C1A00" w:rsidP="00EF24C1">
            <w:pPr>
              <w:tabs>
                <w:tab w:val="decimal" w:pos="878"/>
              </w:tabs>
              <w:spacing w:line="240" w:lineRule="exact"/>
              <w:rPr>
                <w:rFonts w:ascii="CordiaUPC" w:hAnsi="CordiaUPC" w:cs="CordiaUPC"/>
                <w:sz w:val="26"/>
                <w:szCs w:val="26"/>
              </w:rPr>
            </w:pPr>
          </w:p>
        </w:tc>
        <w:tc>
          <w:tcPr>
            <w:tcW w:w="1260" w:type="dxa"/>
            <w:vAlign w:val="bottom"/>
          </w:tcPr>
          <w:p w14:paraId="1EC49F67" w14:textId="77777777" w:rsidR="001C1A00" w:rsidRPr="005D4DFF" w:rsidRDefault="001C1A00" w:rsidP="006C5391">
            <w:pPr>
              <w:tabs>
                <w:tab w:val="decimal" w:pos="884"/>
              </w:tabs>
              <w:spacing w:line="240" w:lineRule="exact"/>
              <w:rPr>
                <w:rFonts w:ascii="CordiaUPC" w:hAnsi="CordiaUPC" w:cs="CordiaUPC"/>
                <w:sz w:val="26"/>
                <w:szCs w:val="26"/>
              </w:rPr>
            </w:pPr>
          </w:p>
        </w:tc>
        <w:tc>
          <w:tcPr>
            <w:tcW w:w="1530" w:type="dxa"/>
            <w:vAlign w:val="bottom"/>
          </w:tcPr>
          <w:p w14:paraId="78240031" w14:textId="0BBADD4E" w:rsidR="001C1A00" w:rsidRPr="005D4DFF" w:rsidRDefault="001C1A00" w:rsidP="006C5391">
            <w:pPr>
              <w:tabs>
                <w:tab w:val="decimal" w:pos="1156"/>
              </w:tabs>
              <w:spacing w:line="240" w:lineRule="exact"/>
              <w:rPr>
                <w:rFonts w:ascii="CordiaUPC" w:hAnsi="CordiaUPC" w:cs="CordiaUPC"/>
                <w:sz w:val="26"/>
                <w:szCs w:val="26"/>
              </w:rPr>
            </w:pPr>
          </w:p>
        </w:tc>
        <w:tc>
          <w:tcPr>
            <w:tcW w:w="1350" w:type="dxa"/>
            <w:vAlign w:val="bottom"/>
          </w:tcPr>
          <w:p w14:paraId="18284679" w14:textId="77777777" w:rsidR="001C1A00" w:rsidRPr="005D4DFF" w:rsidRDefault="001C1A00" w:rsidP="006C5391">
            <w:pPr>
              <w:tabs>
                <w:tab w:val="decimal" w:pos="1056"/>
              </w:tabs>
              <w:spacing w:line="240" w:lineRule="exact"/>
              <w:ind w:right="-106"/>
              <w:rPr>
                <w:rFonts w:ascii="CordiaUPC" w:hAnsi="CordiaUPC" w:cs="CordiaUPC"/>
                <w:sz w:val="26"/>
                <w:szCs w:val="26"/>
              </w:rPr>
            </w:pPr>
          </w:p>
        </w:tc>
      </w:tr>
      <w:tr w:rsidR="001C1A00" w:rsidRPr="005D4DFF" w14:paraId="53F4B4D7" w14:textId="77777777" w:rsidTr="006C5391">
        <w:tc>
          <w:tcPr>
            <w:tcW w:w="3609" w:type="dxa"/>
            <w:vAlign w:val="bottom"/>
          </w:tcPr>
          <w:p w14:paraId="77DF781D" w14:textId="22539BFF" w:rsidR="001C1A00" w:rsidRPr="005D4DFF" w:rsidRDefault="001C1A00" w:rsidP="001C1A00">
            <w:pPr>
              <w:spacing w:line="240" w:lineRule="exact"/>
              <w:ind w:right="-288"/>
              <w:rPr>
                <w:rFonts w:ascii="CordiaUPC" w:hAnsi="CordiaUPC" w:cs="CordiaUPC"/>
                <w:b/>
                <w:bCs/>
                <w:strike/>
                <w:sz w:val="26"/>
                <w:szCs w:val="26"/>
                <w:lang w:val="en-US"/>
              </w:rPr>
            </w:pPr>
            <w:r w:rsidRPr="005D4DFF">
              <w:rPr>
                <w:rFonts w:ascii="CordiaUPC" w:hAnsi="CordiaUPC" w:cs="CordiaUPC" w:hint="cs"/>
                <w:b/>
                <w:bCs/>
                <w:spacing w:val="-6"/>
                <w:sz w:val="26"/>
                <w:szCs w:val="26"/>
                <w:lang w:val="en-US"/>
              </w:rPr>
              <w:t>Deposits (including interbank and money market items - liabilities)</w:t>
            </w:r>
          </w:p>
        </w:tc>
        <w:tc>
          <w:tcPr>
            <w:tcW w:w="1440" w:type="dxa"/>
            <w:vAlign w:val="bottom"/>
          </w:tcPr>
          <w:p w14:paraId="530FD610" w14:textId="7C94488B" w:rsidR="001C1A00" w:rsidRPr="005D4DFF" w:rsidRDefault="001C1A00" w:rsidP="00EF24C1">
            <w:pPr>
              <w:tabs>
                <w:tab w:val="decimal" w:pos="878"/>
              </w:tabs>
              <w:spacing w:line="240" w:lineRule="exact"/>
              <w:rPr>
                <w:rFonts w:ascii="CordiaUPC" w:hAnsi="CordiaUPC" w:cs="CordiaUPC"/>
                <w:sz w:val="26"/>
                <w:szCs w:val="26"/>
              </w:rPr>
            </w:pPr>
          </w:p>
        </w:tc>
        <w:tc>
          <w:tcPr>
            <w:tcW w:w="1260" w:type="dxa"/>
            <w:vAlign w:val="bottom"/>
          </w:tcPr>
          <w:p w14:paraId="21940273" w14:textId="5FB00490" w:rsidR="001C1A00" w:rsidRPr="005D4DFF" w:rsidRDefault="001C1A00" w:rsidP="006C5391">
            <w:pPr>
              <w:tabs>
                <w:tab w:val="decimal" w:pos="884"/>
              </w:tabs>
              <w:spacing w:line="240" w:lineRule="exact"/>
              <w:rPr>
                <w:rFonts w:ascii="CordiaUPC" w:hAnsi="CordiaUPC" w:cs="CordiaUPC"/>
                <w:sz w:val="26"/>
                <w:szCs w:val="26"/>
              </w:rPr>
            </w:pPr>
          </w:p>
        </w:tc>
        <w:tc>
          <w:tcPr>
            <w:tcW w:w="1530" w:type="dxa"/>
            <w:vAlign w:val="bottom"/>
          </w:tcPr>
          <w:p w14:paraId="462EB910" w14:textId="7EAC031E" w:rsidR="001C1A00" w:rsidRPr="005D4DFF" w:rsidRDefault="001C1A00" w:rsidP="006C5391">
            <w:pPr>
              <w:tabs>
                <w:tab w:val="decimal" w:pos="1156"/>
              </w:tabs>
              <w:spacing w:line="240" w:lineRule="exact"/>
              <w:rPr>
                <w:rFonts w:ascii="CordiaUPC" w:hAnsi="CordiaUPC" w:cs="CordiaUPC"/>
                <w:sz w:val="26"/>
                <w:szCs w:val="26"/>
              </w:rPr>
            </w:pPr>
          </w:p>
        </w:tc>
        <w:tc>
          <w:tcPr>
            <w:tcW w:w="1350" w:type="dxa"/>
            <w:vAlign w:val="bottom"/>
          </w:tcPr>
          <w:p w14:paraId="097E7900" w14:textId="28008AF0" w:rsidR="001C1A00" w:rsidRPr="005D4DFF" w:rsidRDefault="001C1A00" w:rsidP="006C5391">
            <w:pPr>
              <w:tabs>
                <w:tab w:val="decimal" w:pos="1056"/>
              </w:tabs>
              <w:spacing w:line="240" w:lineRule="exact"/>
              <w:ind w:right="-106"/>
              <w:rPr>
                <w:rFonts w:ascii="CordiaUPC" w:hAnsi="CordiaUPC" w:cs="CordiaUPC"/>
                <w:sz w:val="26"/>
                <w:szCs w:val="26"/>
              </w:rPr>
            </w:pPr>
          </w:p>
        </w:tc>
      </w:tr>
      <w:tr w:rsidR="001C1A00" w:rsidRPr="005D4DFF" w14:paraId="41F5160D" w14:textId="77777777" w:rsidTr="006C5391">
        <w:tc>
          <w:tcPr>
            <w:tcW w:w="3609" w:type="dxa"/>
            <w:vAlign w:val="bottom"/>
          </w:tcPr>
          <w:p w14:paraId="6DCA6CA7" w14:textId="7D8BB751" w:rsidR="001C1A00" w:rsidRPr="005D4DFF" w:rsidRDefault="001C1A00" w:rsidP="001C1A00">
            <w:pPr>
              <w:tabs>
                <w:tab w:val="left" w:pos="162"/>
              </w:tabs>
              <w:spacing w:line="240" w:lineRule="exact"/>
              <w:ind w:left="158" w:right="-288" w:hanging="158"/>
              <w:jc w:val="both"/>
              <w:rPr>
                <w:rFonts w:ascii="CordiaUPC" w:hAnsi="CordiaUPC" w:cs="CordiaUPC"/>
                <w:strike/>
                <w:sz w:val="26"/>
                <w:szCs w:val="26"/>
                <w:lang w:val="en-US"/>
              </w:rPr>
            </w:pPr>
            <w:r w:rsidRPr="005D4DFF">
              <w:rPr>
                <w:rFonts w:ascii="CordiaUPC" w:hAnsi="CordiaUPC" w:cs="CordiaUPC" w:hint="cs"/>
                <w:sz w:val="26"/>
                <w:szCs w:val="26"/>
                <w:lang w:val="en-US"/>
              </w:rPr>
              <w:t>ING Bank N.V.</w:t>
            </w:r>
          </w:p>
        </w:tc>
        <w:tc>
          <w:tcPr>
            <w:tcW w:w="1440" w:type="dxa"/>
            <w:vAlign w:val="bottom"/>
          </w:tcPr>
          <w:p w14:paraId="09B726A0" w14:textId="575AF4E1" w:rsidR="001C1A00" w:rsidRPr="005D4DFF" w:rsidRDefault="001C1A00" w:rsidP="00EF24C1">
            <w:pPr>
              <w:tabs>
                <w:tab w:val="decimal" w:pos="878"/>
              </w:tabs>
              <w:spacing w:line="240" w:lineRule="exact"/>
              <w:rPr>
                <w:rFonts w:ascii="CordiaUPC" w:hAnsi="CordiaUPC" w:cs="CordiaUPC"/>
                <w:sz w:val="26"/>
                <w:szCs w:val="26"/>
              </w:rPr>
            </w:pPr>
            <w:r w:rsidRPr="005D4DFF">
              <w:rPr>
                <w:rFonts w:ascii="CordiaUPC" w:eastAsia="Times New Roman" w:hAnsi="CordiaUPC" w:cs="CordiaUPC"/>
                <w:sz w:val="26"/>
                <w:szCs w:val="26"/>
              </w:rPr>
              <w:t>3</w:t>
            </w:r>
          </w:p>
        </w:tc>
        <w:tc>
          <w:tcPr>
            <w:tcW w:w="1260" w:type="dxa"/>
            <w:vAlign w:val="bottom"/>
          </w:tcPr>
          <w:p w14:paraId="52518797" w14:textId="2E40B382" w:rsidR="001C1A00" w:rsidRPr="005D4DFF" w:rsidRDefault="001C1A00" w:rsidP="006C5391">
            <w:pPr>
              <w:tabs>
                <w:tab w:val="decimal" w:pos="884"/>
              </w:tabs>
              <w:spacing w:line="240" w:lineRule="exact"/>
              <w:rPr>
                <w:rFonts w:ascii="CordiaUPC" w:hAnsi="CordiaUPC" w:cs="CordiaUPC"/>
                <w:sz w:val="26"/>
                <w:szCs w:val="26"/>
              </w:rPr>
            </w:pPr>
            <w:r w:rsidRPr="005D4DFF">
              <w:rPr>
                <w:rFonts w:ascii="CordiaUPC" w:eastAsia="Times New Roman" w:hAnsi="CordiaUPC" w:cs="CordiaUPC"/>
                <w:sz w:val="26"/>
                <w:szCs w:val="26"/>
              </w:rPr>
              <w:t>4</w:t>
            </w:r>
          </w:p>
        </w:tc>
        <w:tc>
          <w:tcPr>
            <w:tcW w:w="1530" w:type="dxa"/>
            <w:vAlign w:val="bottom"/>
          </w:tcPr>
          <w:p w14:paraId="1CCB7FED" w14:textId="03333F26" w:rsidR="001C1A00" w:rsidRPr="005D4DFF" w:rsidRDefault="001C1A00" w:rsidP="006C5391">
            <w:pPr>
              <w:tabs>
                <w:tab w:val="decimal" w:pos="1156"/>
              </w:tabs>
              <w:spacing w:line="240" w:lineRule="exact"/>
              <w:rPr>
                <w:rFonts w:ascii="CordiaUPC" w:hAnsi="CordiaUPC" w:cs="CordiaUPC"/>
                <w:sz w:val="26"/>
                <w:szCs w:val="26"/>
              </w:rPr>
            </w:pPr>
            <w:r w:rsidRPr="005D4DFF">
              <w:rPr>
                <w:rFonts w:ascii="CordiaUPC" w:eastAsia="Times New Roman" w:hAnsi="CordiaUPC" w:cs="CordiaUPC"/>
                <w:sz w:val="26"/>
                <w:szCs w:val="26"/>
              </w:rPr>
              <w:t>3</w:t>
            </w:r>
          </w:p>
        </w:tc>
        <w:tc>
          <w:tcPr>
            <w:tcW w:w="1350" w:type="dxa"/>
            <w:vAlign w:val="bottom"/>
          </w:tcPr>
          <w:p w14:paraId="45F7794B" w14:textId="03A3B96F" w:rsidR="001C1A00" w:rsidRPr="005D4DFF" w:rsidRDefault="001C1A00" w:rsidP="006C5391">
            <w:pPr>
              <w:tabs>
                <w:tab w:val="decimal" w:pos="1056"/>
              </w:tabs>
              <w:spacing w:line="240" w:lineRule="exact"/>
              <w:ind w:right="-106"/>
              <w:rPr>
                <w:rFonts w:ascii="CordiaUPC" w:hAnsi="CordiaUPC" w:cs="CordiaUPC"/>
                <w:sz w:val="26"/>
                <w:szCs w:val="26"/>
              </w:rPr>
            </w:pPr>
            <w:r w:rsidRPr="005D4DFF">
              <w:rPr>
                <w:rFonts w:ascii="CordiaUPC" w:eastAsia="Times New Roman" w:hAnsi="CordiaUPC" w:cs="CordiaUPC"/>
                <w:sz w:val="26"/>
                <w:szCs w:val="26"/>
              </w:rPr>
              <w:t>4</w:t>
            </w:r>
          </w:p>
        </w:tc>
      </w:tr>
      <w:tr w:rsidR="001C1A00" w:rsidRPr="005D4DFF" w14:paraId="7E618B57" w14:textId="77777777" w:rsidTr="006C5391">
        <w:tc>
          <w:tcPr>
            <w:tcW w:w="3609" w:type="dxa"/>
            <w:vAlign w:val="bottom"/>
          </w:tcPr>
          <w:p w14:paraId="725BC876" w14:textId="5362A0D5" w:rsidR="001C1A00" w:rsidRPr="005D4DFF" w:rsidRDefault="001C1A00" w:rsidP="001C1A00">
            <w:pPr>
              <w:tabs>
                <w:tab w:val="left" w:pos="162"/>
              </w:tabs>
              <w:spacing w:line="240" w:lineRule="exact"/>
              <w:ind w:right="-288"/>
              <w:rPr>
                <w:rFonts w:ascii="CordiaUPC" w:hAnsi="CordiaUPC" w:cs="CordiaUPC"/>
                <w:b/>
                <w:bCs/>
                <w:sz w:val="26"/>
                <w:szCs w:val="26"/>
                <w:lang w:val="en-US"/>
              </w:rPr>
            </w:pPr>
            <w:proofErr w:type="spellStart"/>
            <w:r w:rsidRPr="005D4DFF">
              <w:rPr>
                <w:rFonts w:ascii="CordiaUPC" w:hAnsi="CordiaUPC" w:cs="CordiaUPC" w:hint="cs"/>
                <w:sz w:val="26"/>
                <w:szCs w:val="26"/>
                <w:lang w:val="en-US"/>
              </w:rPr>
              <w:t>Thanachart</w:t>
            </w:r>
            <w:proofErr w:type="spellEnd"/>
            <w:r w:rsidRPr="005D4DFF">
              <w:rPr>
                <w:rFonts w:ascii="CordiaUPC" w:hAnsi="CordiaUPC" w:cs="CordiaUPC" w:hint="cs"/>
                <w:sz w:val="26"/>
                <w:szCs w:val="26"/>
                <w:lang w:val="en-US"/>
              </w:rPr>
              <w:t xml:space="preserve"> Capital </w:t>
            </w:r>
            <w:r w:rsidRPr="005D4DFF">
              <w:rPr>
                <w:rFonts w:ascii="CordiaUPC" w:hAnsi="CordiaUPC" w:cs="CordiaUPC"/>
                <w:sz w:val="26"/>
                <w:szCs w:val="26"/>
                <w:lang w:val="en-US"/>
              </w:rPr>
              <w:t>Public Company Limited</w:t>
            </w:r>
          </w:p>
        </w:tc>
        <w:tc>
          <w:tcPr>
            <w:tcW w:w="1440" w:type="dxa"/>
            <w:vAlign w:val="bottom"/>
          </w:tcPr>
          <w:p w14:paraId="46264B9B" w14:textId="3B0D78AB" w:rsidR="001C1A00" w:rsidRPr="005D4DFF" w:rsidRDefault="001C1A00" w:rsidP="00EF24C1">
            <w:pPr>
              <w:tabs>
                <w:tab w:val="decimal" w:pos="878"/>
              </w:tabs>
              <w:spacing w:line="240" w:lineRule="exact"/>
              <w:rPr>
                <w:rFonts w:ascii="CordiaUPC" w:hAnsi="CordiaUPC" w:cs="CordiaUPC"/>
                <w:sz w:val="26"/>
                <w:szCs w:val="26"/>
              </w:rPr>
            </w:pPr>
            <w:r w:rsidRPr="005D4DFF">
              <w:rPr>
                <w:rFonts w:ascii="CordiaUPC" w:eastAsia="Times New Roman" w:hAnsi="CordiaUPC" w:cs="CordiaUPC"/>
                <w:sz w:val="26"/>
                <w:szCs w:val="26"/>
              </w:rPr>
              <w:t>6,692</w:t>
            </w:r>
          </w:p>
        </w:tc>
        <w:tc>
          <w:tcPr>
            <w:tcW w:w="1260" w:type="dxa"/>
            <w:vAlign w:val="bottom"/>
          </w:tcPr>
          <w:p w14:paraId="462F5326" w14:textId="0452C74B" w:rsidR="001C1A00" w:rsidRPr="005D4DFF" w:rsidRDefault="001C1A00" w:rsidP="006C5391">
            <w:pPr>
              <w:tabs>
                <w:tab w:val="decimal" w:pos="884"/>
              </w:tabs>
              <w:spacing w:line="240" w:lineRule="exact"/>
              <w:rPr>
                <w:rFonts w:ascii="CordiaUPC" w:hAnsi="CordiaUPC" w:cs="CordiaUPC"/>
                <w:sz w:val="26"/>
                <w:szCs w:val="26"/>
              </w:rPr>
            </w:pPr>
            <w:r w:rsidRPr="005D4DFF">
              <w:rPr>
                <w:rFonts w:ascii="CordiaUPC" w:eastAsia="Times New Roman" w:hAnsi="CordiaUPC" w:cs="CordiaUPC"/>
                <w:sz w:val="26"/>
                <w:szCs w:val="26"/>
              </w:rPr>
              <w:t>1,353</w:t>
            </w:r>
          </w:p>
        </w:tc>
        <w:tc>
          <w:tcPr>
            <w:tcW w:w="1530" w:type="dxa"/>
          </w:tcPr>
          <w:p w14:paraId="2095AA7B" w14:textId="76B44888" w:rsidR="001C1A00" w:rsidRPr="005D4DFF" w:rsidRDefault="001C1A00" w:rsidP="006C5391">
            <w:pPr>
              <w:tabs>
                <w:tab w:val="decimal" w:pos="1156"/>
              </w:tabs>
              <w:spacing w:line="240" w:lineRule="exact"/>
              <w:rPr>
                <w:rFonts w:ascii="CordiaUPC" w:hAnsi="CordiaUPC" w:cs="CordiaUPC"/>
                <w:sz w:val="26"/>
                <w:szCs w:val="26"/>
              </w:rPr>
            </w:pPr>
            <w:r w:rsidRPr="005D4DFF">
              <w:rPr>
                <w:rFonts w:ascii="CordiaUPC" w:eastAsia="Times New Roman" w:hAnsi="CordiaUPC" w:cs="CordiaUPC"/>
                <w:sz w:val="26"/>
                <w:szCs w:val="26"/>
              </w:rPr>
              <w:t>6,692</w:t>
            </w:r>
          </w:p>
        </w:tc>
        <w:tc>
          <w:tcPr>
            <w:tcW w:w="1350" w:type="dxa"/>
          </w:tcPr>
          <w:p w14:paraId="28B9E3B6" w14:textId="6E7EC181" w:rsidR="001C1A00" w:rsidRPr="005D4DFF" w:rsidRDefault="001C1A00" w:rsidP="006C5391">
            <w:pPr>
              <w:tabs>
                <w:tab w:val="decimal" w:pos="1056"/>
              </w:tabs>
              <w:spacing w:line="240" w:lineRule="exact"/>
              <w:ind w:right="-106"/>
              <w:rPr>
                <w:rFonts w:ascii="CordiaUPC" w:hAnsi="CordiaUPC" w:cs="CordiaUPC"/>
                <w:sz w:val="26"/>
                <w:szCs w:val="26"/>
              </w:rPr>
            </w:pPr>
            <w:r w:rsidRPr="005D4DFF">
              <w:rPr>
                <w:rFonts w:ascii="CordiaUPC" w:eastAsia="Times New Roman" w:hAnsi="CordiaUPC" w:cs="CordiaUPC"/>
                <w:sz w:val="26"/>
                <w:szCs w:val="26"/>
              </w:rPr>
              <w:t>1,353</w:t>
            </w:r>
          </w:p>
        </w:tc>
      </w:tr>
      <w:tr w:rsidR="001C1A00" w:rsidRPr="005D4DFF" w14:paraId="7065BC64" w14:textId="77777777" w:rsidTr="006C5391">
        <w:tc>
          <w:tcPr>
            <w:tcW w:w="3609" w:type="dxa"/>
            <w:vAlign w:val="bottom"/>
          </w:tcPr>
          <w:p w14:paraId="752BF72B" w14:textId="77777777" w:rsidR="001C1A00" w:rsidRPr="005D4DFF" w:rsidRDefault="001C1A00" w:rsidP="001C1A00">
            <w:pPr>
              <w:tabs>
                <w:tab w:val="left" w:pos="162"/>
              </w:tabs>
              <w:spacing w:line="240" w:lineRule="exact"/>
              <w:ind w:right="-288"/>
              <w:rPr>
                <w:rFonts w:ascii="CordiaUPC" w:hAnsi="CordiaUPC" w:cs="CordiaUPC"/>
                <w:sz w:val="26"/>
                <w:szCs w:val="26"/>
                <w:lang w:val="en-US"/>
              </w:rPr>
            </w:pPr>
          </w:p>
        </w:tc>
        <w:tc>
          <w:tcPr>
            <w:tcW w:w="1440" w:type="dxa"/>
            <w:vAlign w:val="bottom"/>
          </w:tcPr>
          <w:p w14:paraId="32B61513" w14:textId="77777777" w:rsidR="001C1A00" w:rsidRPr="005D4DFF" w:rsidRDefault="001C1A00" w:rsidP="00EF24C1">
            <w:pPr>
              <w:tabs>
                <w:tab w:val="decimal" w:pos="878"/>
              </w:tabs>
              <w:spacing w:line="240" w:lineRule="exact"/>
              <w:rPr>
                <w:rFonts w:ascii="CordiaUPC" w:hAnsi="CordiaUPC" w:cs="CordiaUPC"/>
                <w:sz w:val="26"/>
                <w:szCs w:val="26"/>
              </w:rPr>
            </w:pPr>
          </w:p>
        </w:tc>
        <w:tc>
          <w:tcPr>
            <w:tcW w:w="1260" w:type="dxa"/>
            <w:vAlign w:val="bottom"/>
          </w:tcPr>
          <w:p w14:paraId="0E533579" w14:textId="77777777" w:rsidR="001C1A00" w:rsidRPr="005D4DFF" w:rsidRDefault="001C1A00" w:rsidP="006C5391">
            <w:pPr>
              <w:tabs>
                <w:tab w:val="decimal" w:pos="884"/>
              </w:tabs>
              <w:spacing w:line="240" w:lineRule="exact"/>
              <w:rPr>
                <w:rFonts w:ascii="CordiaUPC" w:eastAsia="Times New Roman" w:hAnsi="CordiaUPC" w:cs="CordiaUPC"/>
                <w:sz w:val="26"/>
                <w:szCs w:val="26"/>
              </w:rPr>
            </w:pPr>
          </w:p>
        </w:tc>
        <w:tc>
          <w:tcPr>
            <w:tcW w:w="1530" w:type="dxa"/>
          </w:tcPr>
          <w:p w14:paraId="293725F2" w14:textId="77777777" w:rsidR="001C1A00" w:rsidRPr="005D4DFF" w:rsidRDefault="001C1A00" w:rsidP="006C5391">
            <w:pPr>
              <w:tabs>
                <w:tab w:val="decimal" w:pos="1156"/>
              </w:tabs>
              <w:spacing w:line="240" w:lineRule="exact"/>
              <w:rPr>
                <w:rFonts w:ascii="CordiaUPC" w:hAnsi="CordiaUPC" w:cs="CordiaUPC"/>
                <w:sz w:val="26"/>
                <w:szCs w:val="26"/>
              </w:rPr>
            </w:pPr>
          </w:p>
        </w:tc>
        <w:tc>
          <w:tcPr>
            <w:tcW w:w="1350" w:type="dxa"/>
          </w:tcPr>
          <w:p w14:paraId="43B7773A" w14:textId="77777777" w:rsidR="001C1A00" w:rsidRPr="005D4DFF" w:rsidRDefault="001C1A00" w:rsidP="006C5391">
            <w:pPr>
              <w:tabs>
                <w:tab w:val="decimal" w:pos="1056"/>
              </w:tabs>
              <w:spacing w:line="240" w:lineRule="exact"/>
              <w:ind w:right="-106"/>
              <w:rPr>
                <w:rFonts w:ascii="CordiaUPC" w:eastAsia="Times New Roman" w:hAnsi="CordiaUPC" w:cs="CordiaUPC"/>
                <w:sz w:val="26"/>
                <w:szCs w:val="26"/>
              </w:rPr>
            </w:pPr>
          </w:p>
        </w:tc>
      </w:tr>
      <w:tr w:rsidR="001C1A00" w:rsidRPr="005D4DFF" w14:paraId="6E899E5C" w14:textId="77777777" w:rsidTr="006C5391">
        <w:tc>
          <w:tcPr>
            <w:tcW w:w="3609" w:type="dxa"/>
            <w:vAlign w:val="bottom"/>
          </w:tcPr>
          <w:p w14:paraId="4BF60F9F" w14:textId="0D93463E" w:rsidR="001C1A00" w:rsidRPr="005D4DFF" w:rsidRDefault="001C1A00" w:rsidP="001C1A00">
            <w:pPr>
              <w:tabs>
                <w:tab w:val="left" w:pos="162"/>
              </w:tabs>
              <w:spacing w:line="240" w:lineRule="exact"/>
              <w:ind w:right="-288"/>
              <w:rPr>
                <w:rFonts w:ascii="CordiaUPC" w:hAnsi="CordiaUPC" w:cs="CordiaUPC"/>
                <w:b/>
                <w:bCs/>
                <w:sz w:val="26"/>
                <w:szCs w:val="26"/>
                <w:lang w:val="en-US"/>
              </w:rPr>
            </w:pPr>
            <w:r w:rsidRPr="005D4DFF">
              <w:rPr>
                <w:rFonts w:ascii="CordiaUPC" w:hAnsi="CordiaUPC" w:cs="CordiaUPC"/>
                <w:b/>
                <w:bCs/>
                <w:sz w:val="26"/>
                <w:szCs w:val="26"/>
                <w:lang w:val="en-US"/>
              </w:rPr>
              <w:t>Other liabilities</w:t>
            </w:r>
          </w:p>
        </w:tc>
        <w:tc>
          <w:tcPr>
            <w:tcW w:w="1440" w:type="dxa"/>
            <w:vAlign w:val="bottom"/>
          </w:tcPr>
          <w:p w14:paraId="39C23415" w14:textId="77777777" w:rsidR="001C1A00" w:rsidRPr="005D4DFF" w:rsidRDefault="001C1A00" w:rsidP="00EF24C1">
            <w:pPr>
              <w:tabs>
                <w:tab w:val="decimal" w:pos="878"/>
              </w:tabs>
              <w:spacing w:line="240" w:lineRule="exact"/>
              <w:rPr>
                <w:rFonts w:ascii="CordiaUPC" w:hAnsi="CordiaUPC" w:cs="CordiaUPC"/>
                <w:sz w:val="26"/>
                <w:szCs w:val="26"/>
              </w:rPr>
            </w:pPr>
          </w:p>
        </w:tc>
        <w:tc>
          <w:tcPr>
            <w:tcW w:w="1260" w:type="dxa"/>
            <w:vAlign w:val="bottom"/>
          </w:tcPr>
          <w:p w14:paraId="6A54E3FD" w14:textId="77777777" w:rsidR="001C1A00" w:rsidRPr="005D4DFF" w:rsidRDefault="001C1A00" w:rsidP="006C5391">
            <w:pPr>
              <w:tabs>
                <w:tab w:val="decimal" w:pos="884"/>
              </w:tabs>
              <w:spacing w:line="240" w:lineRule="exact"/>
              <w:rPr>
                <w:rFonts w:ascii="CordiaUPC" w:eastAsia="Times New Roman" w:hAnsi="CordiaUPC" w:cs="CordiaUPC"/>
                <w:sz w:val="26"/>
                <w:szCs w:val="26"/>
              </w:rPr>
            </w:pPr>
          </w:p>
        </w:tc>
        <w:tc>
          <w:tcPr>
            <w:tcW w:w="1530" w:type="dxa"/>
          </w:tcPr>
          <w:p w14:paraId="55BB635C" w14:textId="77777777" w:rsidR="001C1A00" w:rsidRPr="005D4DFF" w:rsidRDefault="001C1A00" w:rsidP="006C5391">
            <w:pPr>
              <w:tabs>
                <w:tab w:val="decimal" w:pos="1156"/>
              </w:tabs>
              <w:spacing w:line="240" w:lineRule="exact"/>
              <w:rPr>
                <w:rFonts w:ascii="CordiaUPC" w:hAnsi="CordiaUPC" w:cs="CordiaUPC"/>
                <w:sz w:val="26"/>
                <w:szCs w:val="26"/>
              </w:rPr>
            </w:pPr>
          </w:p>
        </w:tc>
        <w:tc>
          <w:tcPr>
            <w:tcW w:w="1350" w:type="dxa"/>
          </w:tcPr>
          <w:p w14:paraId="10DFA355" w14:textId="77777777" w:rsidR="001C1A00" w:rsidRPr="005D4DFF" w:rsidRDefault="001C1A00" w:rsidP="006C5391">
            <w:pPr>
              <w:tabs>
                <w:tab w:val="decimal" w:pos="1056"/>
              </w:tabs>
              <w:spacing w:line="240" w:lineRule="exact"/>
              <w:ind w:right="-106"/>
              <w:rPr>
                <w:rFonts w:ascii="CordiaUPC" w:eastAsia="Times New Roman" w:hAnsi="CordiaUPC" w:cs="CordiaUPC"/>
                <w:sz w:val="26"/>
                <w:szCs w:val="26"/>
                <w:cs/>
                <w:lang w:bidi="th-TH"/>
              </w:rPr>
            </w:pPr>
          </w:p>
        </w:tc>
      </w:tr>
      <w:tr w:rsidR="001C1A00" w:rsidRPr="00392524" w14:paraId="75778F61" w14:textId="77777777" w:rsidTr="006C5391">
        <w:tc>
          <w:tcPr>
            <w:tcW w:w="3609" w:type="dxa"/>
            <w:vAlign w:val="bottom"/>
          </w:tcPr>
          <w:p w14:paraId="210CEC56" w14:textId="665EE942" w:rsidR="001C1A00" w:rsidRPr="005D4DFF" w:rsidRDefault="001C1A00" w:rsidP="001C1A00">
            <w:pPr>
              <w:tabs>
                <w:tab w:val="left" w:pos="162"/>
              </w:tabs>
              <w:spacing w:line="240" w:lineRule="exact"/>
              <w:ind w:right="-288"/>
              <w:rPr>
                <w:rFonts w:ascii="CordiaUPC" w:hAnsi="CordiaUPC" w:cs="CordiaUPC"/>
                <w:sz w:val="26"/>
                <w:szCs w:val="26"/>
                <w:lang w:val="en-US"/>
              </w:rPr>
            </w:pPr>
            <w:proofErr w:type="spellStart"/>
            <w:r w:rsidRPr="005D4DFF">
              <w:rPr>
                <w:rFonts w:ascii="CordiaUPC" w:hAnsi="CordiaUPC" w:cs="CordiaUPC"/>
                <w:sz w:val="26"/>
                <w:szCs w:val="26"/>
                <w:lang w:val="en-US"/>
              </w:rPr>
              <w:t>Thanachart</w:t>
            </w:r>
            <w:proofErr w:type="spellEnd"/>
            <w:r w:rsidRPr="005D4DFF">
              <w:rPr>
                <w:rFonts w:ascii="CordiaUPC" w:hAnsi="CordiaUPC" w:cs="CordiaUPC"/>
                <w:sz w:val="26"/>
                <w:szCs w:val="26"/>
                <w:lang w:val="en-US"/>
              </w:rPr>
              <w:t xml:space="preserve"> Capital Public Company Limited</w:t>
            </w:r>
          </w:p>
        </w:tc>
        <w:tc>
          <w:tcPr>
            <w:tcW w:w="1440" w:type="dxa"/>
            <w:vAlign w:val="bottom"/>
          </w:tcPr>
          <w:p w14:paraId="07D373EA" w14:textId="0FD260D6" w:rsidR="001C1A00" w:rsidRPr="005D4DFF" w:rsidRDefault="001C1A00" w:rsidP="00EF24C1">
            <w:pPr>
              <w:tabs>
                <w:tab w:val="decimal" w:pos="878"/>
              </w:tabs>
              <w:spacing w:line="240" w:lineRule="exact"/>
              <w:rPr>
                <w:rFonts w:ascii="CordiaUPC" w:hAnsi="CordiaUPC" w:cs="CordiaUPC"/>
                <w:sz w:val="26"/>
                <w:szCs w:val="26"/>
              </w:rPr>
            </w:pPr>
            <w:r w:rsidRPr="005D4DFF">
              <w:rPr>
                <w:rFonts w:ascii="CordiaUPC" w:eastAsia="Times New Roman" w:hAnsi="CordiaUPC" w:cs="CordiaUPC" w:hint="cs"/>
                <w:sz w:val="26"/>
                <w:szCs w:val="26"/>
                <w:cs/>
              </w:rPr>
              <w:t>7</w:t>
            </w:r>
          </w:p>
        </w:tc>
        <w:tc>
          <w:tcPr>
            <w:tcW w:w="1260" w:type="dxa"/>
            <w:vAlign w:val="bottom"/>
          </w:tcPr>
          <w:p w14:paraId="56129539" w14:textId="14D9A5AC" w:rsidR="001C1A00" w:rsidRPr="005D4DFF" w:rsidRDefault="001C1A00" w:rsidP="006C5391">
            <w:pPr>
              <w:tabs>
                <w:tab w:val="decimal" w:pos="884"/>
              </w:tabs>
              <w:spacing w:line="240" w:lineRule="exact"/>
              <w:rPr>
                <w:rFonts w:ascii="CordiaUPC" w:eastAsia="Times New Roman" w:hAnsi="CordiaUPC" w:cs="CordiaUPC"/>
                <w:sz w:val="26"/>
                <w:szCs w:val="26"/>
              </w:rPr>
            </w:pPr>
            <w:r w:rsidRPr="005D4DFF">
              <w:rPr>
                <w:rFonts w:ascii="CordiaUPC" w:eastAsia="Times New Roman" w:hAnsi="CordiaUPC" w:cs="CordiaUPC" w:hint="cs"/>
                <w:sz w:val="26"/>
                <w:szCs w:val="26"/>
                <w:cs/>
              </w:rPr>
              <w:t>-</w:t>
            </w:r>
          </w:p>
        </w:tc>
        <w:tc>
          <w:tcPr>
            <w:tcW w:w="1530" w:type="dxa"/>
          </w:tcPr>
          <w:p w14:paraId="21F394E9" w14:textId="7CB5663C" w:rsidR="001C1A00" w:rsidRPr="005D4DFF" w:rsidRDefault="001C1A00" w:rsidP="006C5391">
            <w:pPr>
              <w:tabs>
                <w:tab w:val="decimal" w:pos="1156"/>
              </w:tabs>
              <w:spacing w:line="240" w:lineRule="exact"/>
              <w:rPr>
                <w:rFonts w:ascii="CordiaUPC" w:hAnsi="CordiaUPC" w:cs="CordiaUPC"/>
                <w:sz w:val="26"/>
                <w:szCs w:val="26"/>
              </w:rPr>
            </w:pPr>
            <w:r w:rsidRPr="005D4DFF">
              <w:rPr>
                <w:rFonts w:ascii="CordiaUPC" w:eastAsia="Times New Roman" w:hAnsi="CordiaUPC" w:cs="CordiaUPC" w:hint="cs"/>
                <w:sz w:val="26"/>
                <w:szCs w:val="26"/>
                <w:cs/>
              </w:rPr>
              <w:t>7</w:t>
            </w:r>
          </w:p>
        </w:tc>
        <w:tc>
          <w:tcPr>
            <w:tcW w:w="1350" w:type="dxa"/>
          </w:tcPr>
          <w:p w14:paraId="18A46306" w14:textId="5620192F" w:rsidR="001C1A00" w:rsidRPr="00392524" w:rsidRDefault="001C1A00" w:rsidP="006C5391">
            <w:pPr>
              <w:tabs>
                <w:tab w:val="decimal" w:pos="1056"/>
              </w:tabs>
              <w:spacing w:line="240" w:lineRule="exact"/>
              <w:ind w:right="-106"/>
              <w:rPr>
                <w:rFonts w:ascii="CordiaUPC" w:eastAsia="Times New Roman" w:hAnsi="CordiaUPC" w:cs="CordiaUPC"/>
                <w:sz w:val="26"/>
                <w:szCs w:val="26"/>
              </w:rPr>
            </w:pPr>
            <w:r w:rsidRPr="005D4DFF">
              <w:rPr>
                <w:rFonts w:ascii="CordiaUPC" w:eastAsia="Times New Roman" w:hAnsi="CordiaUPC" w:cs="CordiaUPC" w:hint="cs"/>
                <w:sz w:val="26"/>
                <w:szCs w:val="26"/>
                <w:cs/>
              </w:rPr>
              <w:t>-</w:t>
            </w:r>
          </w:p>
        </w:tc>
      </w:tr>
    </w:tbl>
    <w:p w14:paraId="79C991A6" w14:textId="5BC874AA" w:rsidR="00122782" w:rsidRPr="00392524" w:rsidRDefault="00122782" w:rsidP="00AD7C76">
      <w:pPr>
        <w:spacing w:line="240" w:lineRule="exact"/>
        <w:ind w:left="540"/>
        <w:jc w:val="both"/>
        <w:rPr>
          <w:rFonts w:ascii="CordiaUPC" w:hAnsi="CordiaUPC" w:cs="CordiaUPC"/>
          <w:sz w:val="26"/>
          <w:szCs w:val="26"/>
          <w:lang w:val="en-US"/>
        </w:rPr>
      </w:pPr>
    </w:p>
    <w:p w14:paraId="4C971757" w14:textId="2CB27396" w:rsidR="003B4C37" w:rsidRPr="00392524" w:rsidRDefault="00227C59" w:rsidP="00AD7C76">
      <w:pPr>
        <w:spacing w:line="240" w:lineRule="exact"/>
        <w:ind w:left="720" w:right="-58" w:hanging="720"/>
        <w:jc w:val="thaiDistribute"/>
        <w:rPr>
          <w:rFonts w:ascii="CordiaUPC" w:hAnsi="CordiaUPC" w:cs="CordiaUPC"/>
          <w:sz w:val="26"/>
          <w:szCs w:val="26"/>
          <w:lang w:val="en-US"/>
        </w:rPr>
      </w:pPr>
      <w:r w:rsidRPr="00392524">
        <w:rPr>
          <w:rFonts w:ascii="CordiaUPC" w:hAnsi="CordiaUPC" w:cs="CordiaUPC" w:hint="cs"/>
          <w:sz w:val="26"/>
          <w:szCs w:val="26"/>
          <w:lang w:val="en-US"/>
        </w:rPr>
        <w:t>1</w:t>
      </w:r>
      <w:r w:rsidR="00A7166D" w:rsidRPr="00392524">
        <w:rPr>
          <w:rFonts w:ascii="CordiaUPC" w:hAnsi="CordiaUPC" w:cs="CordiaUPC"/>
          <w:sz w:val="26"/>
          <w:szCs w:val="26"/>
          <w:lang w:val="en-US"/>
        </w:rPr>
        <w:t>2</w:t>
      </w:r>
      <w:r w:rsidR="003B4C37" w:rsidRPr="00392524">
        <w:rPr>
          <w:rFonts w:ascii="CordiaUPC" w:hAnsi="CordiaUPC" w:cs="CordiaUPC" w:hint="cs"/>
          <w:sz w:val="26"/>
          <w:szCs w:val="26"/>
          <w:lang w:val="en-US"/>
        </w:rPr>
        <w:t>.2.</w:t>
      </w:r>
      <w:r w:rsidR="00EE3D97" w:rsidRPr="00392524">
        <w:rPr>
          <w:rFonts w:ascii="CordiaUPC" w:hAnsi="CordiaUPC" w:cs="CordiaUPC" w:hint="cs"/>
          <w:sz w:val="26"/>
          <w:szCs w:val="26"/>
          <w:lang w:val="en-US"/>
        </w:rPr>
        <w:t>2</w:t>
      </w:r>
      <w:r w:rsidR="003B4C37" w:rsidRPr="00392524">
        <w:rPr>
          <w:rFonts w:ascii="CordiaUPC" w:hAnsi="CordiaUPC" w:cs="CordiaUPC" w:hint="cs"/>
          <w:sz w:val="26"/>
          <w:szCs w:val="26"/>
          <w:lang w:val="en-US"/>
        </w:rPr>
        <w:tab/>
        <w:t>Significant balances between the Bank and its subsidiar</w:t>
      </w:r>
      <w:r w:rsidR="00CC7CC5" w:rsidRPr="00392524">
        <w:rPr>
          <w:rFonts w:ascii="CordiaUPC" w:hAnsi="CordiaUPC" w:cs="CordiaUPC" w:hint="cs"/>
          <w:sz w:val="26"/>
          <w:szCs w:val="26"/>
          <w:lang w:val="en-US"/>
        </w:rPr>
        <w:t>ies</w:t>
      </w:r>
      <w:r w:rsidR="00782123" w:rsidRPr="00392524">
        <w:rPr>
          <w:rFonts w:ascii="CordiaUPC" w:hAnsi="CordiaUPC" w:cs="CordiaUPC" w:hint="cs"/>
          <w:sz w:val="26"/>
          <w:szCs w:val="26"/>
          <w:lang w:val="en-US"/>
        </w:rPr>
        <w:t xml:space="preserve"> and associate</w:t>
      </w:r>
      <w:r w:rsidR="006C748A">
        <w:rPr>
          <w:rFonts w:ascii="CordiaUPC" w:hAnsi="CordiaUPC" w:cs="CordiaUPC"/>
          <w:sz w:val="26"/>
          <w:szCs w:val="26"/>
          <w:lang w:val="en-US"/>
        </w:rPr>
        <w:t>s</w:t>
      </w:r>
      <w:r w:rsidR="00CC7CC5" w:rsidRPr="00392524">
        <w:rPr>
          <w:rFonts w:ascii="CordiaUPC" w:hAnsi="CordiaUPC" w:cs="CordiaUPC" w:hint="cs"/>
          <w:sz w:val="26"/>
          <w:szCs w:val="26"/>
          <w:lang w:val="en-US"/>
        </w:rPr>
        <w:t xml:space="preserve"> as </w:t>
      </w:r>
      <w:proofErr w:type="gramStart"/>
      <w:r w:rsidR="00CC7CC5" w:rsidRPr="00392524">
        <w:rPr>
          <w:rFonts w:ascii="CordiaUPC" w:hAnsi="CordiaUPC" w:cs="CordiaUPC" w:hint="cs"/>
          <w:sz w:val="26"/>
          <w:szCs w:val="26"/>
          <w:lang w:val="en-US"/>
        </w:rPr>
        <w:t>at</w:t>
      </w:r>
      <w:proofErr w:type="gramEnd"/>
      <w:r w:rsidR="00CC7CC5" w:rsidRPr="00392524">
        <w:rPr>
          <w:rFonts w:ascii="CordiaUPC" w:hAnsi="CordiaUPC" w:cs="CordiaUPC" w:hint="cs"/>
          <w:sz w:val="26"/>
          <w:szCs w:val="26"/>
          <w:lang w:val="en-US"/>
        </w:rPr>
        <w:t xml:space="preserve"> </w:t>
      </w:r>
      <w:r w:rsidR="00337A41" w:rsidRPr="005B2349">
        <w:rPr>
          <w:rFonts w:ascii="CordiaUPC" w:hAnsi="CordiaUPC" w:cs="CordiaUPC"/>
          <w:spacing w:val="2"/>
          <w:sz w:val="26"/>
          <w:szCs w:val="26"/>
        </w:rPr>
        <w:t xml:space="preserve">30 September </w:t>
      </w:r>
      <w:r w:rsidR="00DF09D0" w:rsidRPr="00392524">
        <w:rPr>
          <w:rFonts w:ascii="CordiaUPC" w:hAnsi="CordiaUPC" w:cs="CordiaUPC" w:hint="cs"/>
          <w:sz w:val="26"/>
          <w:szCs w:val="26"/>
        </w:rPr>
        <w:t>202</w:t>
      </w:r>
      <w:r w:rsidR="00122782" w:rsidRPr="00392524">
        <w:rPr>
          <w:rFonts w:ascii="CordiaUPC" w:hAnsi="CordiaUPC" w:cs="CordiaUPC"/>
          <w:sz w:val="26"/>
          <w:szCs w:val="26"/>
        </w:rPr>
        <w:t>2</w:t>
      </w:r>
      <w:r w:rsidR="00DF09D0" w:rsidRPr="00392524">
        <w:rPr>
          <w:rFonts w:ascii="CordiaUPC" w:hAnsi="CordiaUPC" w:cs="CordiaUPC" w:hint="cs"/>
          <w:sz w:val="26"/>
          <w:szCs w:val="26"/>
        </w:rPr>
        <w:t xml:space="preserve"> and 31 December 20</w:t>
      </w:r>
      <w:r w:rsidR="006C257B" w:rsidRPr="00392524">
        <w:rPr>
          <w:rFonts w:ascii="CordiaUPC" w:hAnsi="CordiaUPC" w:cs="CordiaUPC"/>
          <w:sz w:val="26"/>
          <w:szCs w:val="26"/>
        </w:rPr>
        <w:t>2</w:t>
      </w:r>
      <w:r w:rsidR="00122782" w:rsidRPr="00392524">
        <w:rPr>
          <w:rFonts w:ascii="CordiaUPC" w:hAnsi="CordiaUPC" w:cs="CordiaUPC"/>
          <w:sz w:val="26"/>
          <w:szCs w:val="26"/>
        </w:rPr>
        <w:t>1</w:t>
      </w:r>
      <w:r w:rsidR="001F0595" w:rsidRPr="00392524">
        <w:rPr>
          <w:rFonts w:ascii="CordiaUPC" w:hAnsi="CordiaUPC" w:cs="CordiaUPC" w:hint="cs"/>
          <w:color w:val="000000"/>
          <w:sz w:val="26"/>
          <w:szCs w:val="26"/>
          <w:lang w:val="en-US" w:eastAsia="en-GB" w:bidi="th-TH"/>
        </w:rPr>
        <w:t xml:space="preserve"> </w:t>
      </w:r>
      <w:r w:rsidR="008327A8" w:rsidRPr="00392524">
        <w:rPr>
          <w:rFonts w:ascii="CordiaUPC" w:hAnsi="CordiaUPC" w:cs="CordiaUPC" w:hint="cs"/>
          <w:sz w:val="26"/>
          <w:szCs w:val="26"/>
          <w:lang w:val="en-US"/>
        </w:rPr>
        <w:t>we</w:t>
      </w:r>
      <w:r w:rsidR="003B4C37" w:rsidRPr="00392524">
        <w:rPr>
          <w:rFonts w:ascii="CordiaUPC" w:hAnsi="CordiaUPC" w:cs="CordiaUPC" w:hint="cs"/>
          <w:sz w:val="26"/>
          <w:szCs w:val="26"/>
          <w:lang w:val="en-US"/>
        </w:rPr>
        <w:t>re as follows:</w:t>
      </w:r>
    </w:p>
    <w:p w14:paraId="5B67457D" w14:textId="33799489" w:rsidR="00DF09D0" w:rsidRDefault="00DF09D0" w:rsidP="00AD7C76">
      <w:pPr>
        <w:spacing w:line="240" w:lineRule="exact"/>
        <w:ind w:left="540"/>
        <w:jc w:val="both"/>
        <w:rPr>
          <w:rFonts w:ascii="CordiaUPC" w:hAnsi="CordiaUPC" w:cs="CordiaUPC"/>
          <w:sz w:val="26"/>
          <w:szCs w:val="26"/>
          <w:lang w:val="en-US"/>
        </w:rPr>
      </w:pPr>
    </w:p>
    <w:tbl>
      <w:tblPr>
        <w:tblW w:w="9186" w:type="dxa"/>
        <w:tblInd w:w="630" w:type="dxa"/>
        <w:tblLayout w:type="fixed"/>
        <w:tblLook w:val="0000" w:firstRow="0" w:lastRow="0" w:firstColumn="0" w:lastColumn="0" w:noHBand="0" w:noVBand="0"/>
      </w:tblPr>
      <w:tblGrid>
        <w:gridCol w:w="3600"/>
        <w:gridCol w:w="1260"/>
        <w:gridCol w:w="236"/>
        <w:gridCol w:w="1114"/>
        <w:gridCol w:w="241"/>
        <w:gridCol w:w="1291"/>
        <w:gridCol w:w="259"/>
        <w:gridCol w:w="15"/>
        <w:gridCol w:w="1170"/>
      </w:tblGrid>
      <w:tr w:rsidR="00542947" w:rsidRPr="00392524" w14:paraId="15FC6359" w14:textId="77777777" w:rsidTr="00542947">
        <w:trPr>
          <w:tblHeader/>
        </w:trPr>
        <w:tc>
          <w:tcPr>
            <w:tcW w:w="3600" w:type="dxa"/>
          </w:tcPr>
          <w:p w14:paraId="3C1EE0E5" w14:textId="77777777" w:rsidR="00542947" w:rsidRPr="00392524" w:rsidRDefault="00542947" w:rsidP="006572CA">
            <w:pPr>
              <w:spacing w:line="240" w:lineRule="exact"/>
              <w:ind w:right="-18"/>
              <w:rPr>
                <w:rFonts w:ascii="CordiaUPC" w:hAnsi="CordiaUPC" w:cs="CordiaUPC"/>
                <w:b/>
                <w:bCs/>
                <w:sz w:val="26"/>
                <w:szCs w:val="26"/>
                <w:lang w:val="en-US" w:bidi="th-TH"/>
              </w:rPr>
            </w:pPr>
          </w:p>
        </w:tc>
        <w:tc>
          <w:tcPr>
            <w:tcW w:w="2610" w:type="dxa"/>
            <w:gridSpan w:val="3"/>
          </w:tcPr>
          <w:p w14:paraId="07A68557" w14:textId="77777777" w:rsidR="00542947" w:rsidRPr="00392524" w:rsidRDefault="00542947" w:rsidP="006572CA">
            <w:pPr>
              <w:pStyle w:val="BodyText"/>
              <w:spacing w:after="0" w:line="240" w:lineRule="exact"/>
              <w:ind w:right="17"/>
              <w:jc w:val="center"/>
              <w:rPr>
                <w:rFonts w:ascii="CordiaUPC" w:hAnsi="CordiaUPC" w:cs="CordiaUPC"/>
                <w:sz w:val="26"/>
                <w:szCs w:val="26"/>
                <w:lang w:val="en-GB"/>
              </w:rPr>
            </w:pPr>
            <w:r w:rsidRPr="00392524">
              <w:rPr>
                <w:rFonts w:ascii="CordiaUPC" w:hAnsi="CordiaUPC" w:cs="CordiaUPC" w:hint="cs"/>
                <w:b/>
                <w:bCs/>
                <w:sz w:val="26"/>
                <w:szCs w:val="26"/>
                <w:lang w:val="en-US"/>
              </w:rPr>
              <w:t>Consolidated</w:t>
            </w:r>
          </w:p>
        </w:tc>
        <w:tc>
          <w:tcPr>
            <w:tcW w:w="241" w:type="dxa"/>
          </w:tcPr>
          <w:p w14:paraId="1A560D69" w14:textId="77777777" w:rsidR="00542947" w:rsidRPr="00392524" w:rsidRDefault="00542947" w:rsidP="006572CA">
            <w:pPr>
              <w:pStyle w:val="BodyText"/>
              <w:spacing w:after="0" w:line="240" w:lineRule="exact"/>
              <w:ind w:right="17"/>
              <w:jc w:val="center"/>
              <w:rPr>
                <w:rFonts w:ascii="CordiaUPC" w:hAnsi="CordiaUPC" w:cs="CordiaUPC"/>
                <w:sz w:val="26"/>
                <w:szCs w:val="26"/>
                <w:lang w:val="en-GB"/>
              </w:rPr>
            </w:pPr>
          </w:p>
        </w:tc>
        <w:tc>
          <w:tcPr>
            <w:tcW w:w="2735" w:type="dxa"/>
            <w:gridSpan w:val="4"/>
          </w:tcPr>
          <w:p w14:paraId="724D2E76" w14:textId="77777777" w:rsidR="00542947" w:rsidRPr="00392524" w:rsidRDefault="00542947" w:rsidP="006572CA">
            <w:pPr>
              <w:spacing w:line="240" w:lineRule="exact"/>
              <w:jc w:val="center"/>
              <w:rPr>
                <w:rFonts w:ascii="CordiaUPC" w:hAnsi="CordiaUPC" w:cs="CordiaUPC"/>
                <w:sz w:val="26"/>
                <w:szCs w:val="26"/>
                <w:lang w:bidi="th-TH"/>
              </w:rPr>
            </w:pPr>
            <w:r w:rsidRPr="00392524">
              <w:rPr>
                <w:rFonts w:ascii="CordiaUPC" w:hAnsi="CordiaUPC" w:cs="CordiaUPC" w:hint="cs"/>
                <w:b/>
                <w:bCs/>
                <w:sz w:val="26"/>
                <w:szCs w:val="26"/>
                <w:lang w:val="en-US"/>
              </w:rPr>
              <w:t>Bank only</w:t>
            </w:r>
          </w:p>
        </w:tc>
      </w:tr>
      <w:tr w:rsidR="00542947" w:rsidRPr="00392524" w14:paraId="34E4FF88" w14:textId="77777777" w:rsidTr="00542947">
        <w:trPr>
          <w:tblHeader/>
        </w:trPr>
        <w:tc>
          <w:tcPr>
            <w:tcW w:w="3600" w:type="dxa"/>
          </w:tcPr>
          <w:p w14:paraId="0E7C1830" w14:textId="77777777" w:rsidR="00542947" w:rsidRPr="00392524" w:rsidRDefault="00542947" w:rsidP="006572CA">
            <w:pPr>
              <w:spacing w:line="240" w:lineRule="exact"/>
              <w:ind w:right="-18"/>
              <w:rPr>
                <w:rFonts w:ascii="CordiaUPC" w:hAnsi="CordiaUPC" w:cs="CordiaUPC"/>
                <w:b/>
                <w:bCs/>
                <w:sz w:val="26"/>
                <w:szCs w:val="26"/>
                <w:lang w:val="en-US"/>
              </w:rPr>
            </w:pPr>
          </w:p>
        </w:tc>
        <w:tc>
          <w:tcPr>
            <w:tcW w:w="1260" w:type="dxa"/>
            <w:vAlign w:val="bottom"/>
          </w:tcPr>
          <w:p w14:paraId="49B8AE85" w14:textId="3A6866F9" w:rsidR="00542947" w:rsidRPr="00392524" w:rsidRDefault="00542947" w:rsidP="006572C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September</w:t>
            </w:r>
          </w:p>
        </w:tc>
        <w:tc>
          <w:tcPr>
            <w:tcW w:w="236" w:type="dxa"/>
          </w:tcPr>
          <w:p w14:paraId="4D0C104A" w14:textId="77777777" w:rsidR="00542947" w:rsidRPr="00392524" w:rsidRDefault="00542947" w:rsidP="006572CA">
            <w:pPr>
              <w:spacing w:line="240" w:lineRule="exact"/>
              <w:ind w:left="-108" w:right="-108"/>
              <w:rPr>
                <w:rFonts w:ascii="CordiaUPC" w:hAnsi="CordiaUPC" w:cs="CordiaUPC"/>
                <w:sz w:val="26"/>
                <w:szCs w:val="26"/>
                <w:rtl/>
                <w:cs/>
              </w:rPr>
            </w:pPr>
          </w:p>
        </w:tc>
        <w:tc>
          <w:tcPr>
            <w:tcW w:w="1114" w:type="dxa"/>
            <w:vAlign w:val="bottom"/>
          </w:tcPr>
          <w:p w14:paraId="62D9B6E8" w14:textId="77777777" w:rsidR="00542947" w:rsidRPr="00392524" w:rsidRDefault="00542947"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241" w:type="dxa"/>
          </w:tcPr>
          <w:p w14:paraId="554ABBD2" w14:textId="77777777" w:rsidR="00542947" w:rsidRPr="00392524" w:rsidRDefault="00542947"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2F144374" w14:textId="511B408D" w:rsidR="00542947" w:rsidRPr="00392524" w:rsidRDefault="00542947" w:rsidP="006C5391">
            <w:pPr>
              <w:tabs>
                <w:tab w:val="left" w:pos="964"/>
              </w:tabs>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September</w:t>
            </w:r>
          </w:p>
        </w:tc>
        <w:tc>
          <w:tcPr>
            <w:tcW w:w="259" w:type="dxa"/>
          </w:tcPr>
          <w:p w14:paraId="376C7CA7" w14:textId="77777777" w:rsidR="00542947" w:rsidRPr="00392524" w:rsidRDefault="00542947" w:rsidP="006572CA">
            <w:pPr>
              <w:spacing w:line="240" w:lineRule="exact"/>
              <w:ind w:left="-108" w:right="-108"/>
              <w:rPr>
                <w:rFonts w:ascii="CordiaUPC" w:hAnsi="CordiaUPC" w:cs="CordiaUPC"/>
                <w:sz w:val="26"/>
                <w:szCs w:val="26"/>
                <w:rtl/>
                <w:cs/>
              </w:rPr>
            </w:pPr>
          </w:p>
        </w:tc>
        <w:tc>
          <w:tcPr>
            <w:tcW w:w="1185" w:type="dxa"/>
            <w:gridSpan w:val="2"/>
            <w:vAlign w:val="bottom"/>
          </w:tcPr>
          <w:p w14:paraId="57F6DF65" w14:textId="77777777" w:rsidR="00542947" w:rsidRPr="00392524" w:rsidRDefault="00542947" w:rsidP="003915AE">
            <w:pPr>
              <w:tabs>
                <w:tab w:val="left" w:pos="864"/>
              </w:tabs>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542947" w:rsidRPr="00392524" w14:paraId="627FDA15" w14:textId="77777777" w:rsidTr="00542947">
        <w:trPr>
          <w:tblHeader/>
        </w:trPr>
        <w:tc>
          <w:tcPr>
            <w:tcW w:w="3600" w:type="dxa"/>
          </w:tcPr>
          <w:p w14:paraId="502BD614" w14:textId="77777777" w:rsidR="00542947" w:rsidRPr="00392524" w:rsidRDefault="00542947" w:rsidP="006572CA">
            <w:pPr>
              <w:spacing w:line="240" w:lineRule="exact"/>
              <w:ind w:right="-18"/>
              <w:rPr>
                <w:rFonts w:ascii="CordiaUPC" w:hAnsi="CordiaUPC" w:cs="CordiaUPC"/>
                <w:b/>
                <w:bCs/>
                <w:sz w:val="26"/>
                <w:szCs w:val="26"/>
                <w:lang w:val="en-US"/>
              </w:rPr>
            </w:pPr>
          </w:p>
        </w:tc>
        <w:tc>
          <w:tcPr>
            <w:tcW w:w="1260" w:type="dxa"/>
            <w:vAlign w:val="bottom"/>
          </w:tcPr>
          <w:p w14:paraId="3CC096A8" w14:textId="77777777" w:rsidR="00542947" w:rsidRPr="00392524" w:rsidRDefault="00542947" w:rsidP="006572CA">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236" w:type="dxa"/>
          </w:tcPr>
          <w:p w14:paraId="43607942" w14:textId="77777777" w:rsidR="00542947" w:rsidRPr="00392524" w:rsidRDefault="00542947" w:rsidP="006572CA">
            <w:pPr>
              <w:spacing w:line="240" w:lineRule="exact"/>
              <w:ind w:left="-108" w:right="-108"/>
              <w:rPr>
                <w:rFonts w:ascii="CordiaUPC" w:hAnsi="CordiaUPC" w:cs="CordiaUPC"/>
                <w:sz w:val="26"/>
                <w:szCs w:val="26"/>
                <w:rtl/>
                <w:cs/>
              </w:rPr>
            </w:pPr>
          </w:p>
        </w:tc>
        <w:tc>
          <w:tcPr>
            <w:tcW w:w="1114" w:type="dxa"/>
            <w:vAlign w:val="bottom"/>
          </w:tcPr>
          <w:p w14:paraId="6718A4BA" w14:textId="77777777" w:rsidR="00542947" w:rsidRPr="00392524" w:rsidRDefault="00542947"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c>
          <w:tcPr>
            <w:tcW w:w="241" w:type="dxa"/>
          </w:tcPr>
          <w:p w14:paraId="377465E9" w14:textId="77777777" w:rsidR="00542947" w:rsidRPr="00392524" w:rsidRDefault="00542947"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07767C88" w14:textId="77777777" w:rsidR="00542947" w:rsidRPr="00392524" w:rsidRDefault="00542947" w:rsidP="006572CA">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259" w:type="dxa"/>
          </w:tcPr>
          <w:p w14:paraId="67941B8F" w14:textId="77777777" w:rsidR="00542947" w:rsidRPr="00392524" w:rsidRDefault="00542947" w:rsidP="006572CA">
            <w:pPr>
              <w:spacing w:line="240" w:lineRule="exact"/>
              <w:ind w:left="-108" w:right="-108"/>
              <w:rPr>
                <w:rFonts w:ascii="CordiaUPC" w:hAnsi="CordiaUPC" w:cs="CordiaUPC"/>
                <w:sz w:val="26"/>
                <w:szCs w:val="26"/>
                <w:rtl/>
                <w:cs/>
              </w:rPr>
            </w:pPr>
          </w:p>
        </w:tc>
        <w:tc>
          <w:tcPr>
            <w:tcW w:w="1185" w:type="dxa"/>
            <w:gridSpan w:val="2"/>
            <w:vAlign w:val="bottom"/>
          </w:tcPr>
          <w:p w14:paraId="37F238F5" w14:textId="77777777" w:rsidR="00542947" w:rsidRPr="00392524" w:rsidRDefault="00542947"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r>
      <w:tr w:rsidR="00542947" w:rsidRPr="00392524" w14:paraId="30E3CFE0" w14:textId="77777777" w:rsidTr="00542947">
        <w:trPr>
          <w:tblHeader/>
        </w:trPr>
        <w:tc>
          <w:tcPr>
            <w:tcW w:w="3600" w:type="dxa"/>
          </w:tcPr>
          <w:p w14:paraId="5DDE319E" w14:textId="77777777" w:rsidR="00542947" w:rsidRPr="00392524" w:rsidRDefault="00542947" w:rsidP="006572CA">
            <w:pPr>
              <w:spacing w:line="240" w:lineRule="exact"/>
              <w:ind w:right="-18"/>
              <w:rPr>
                <w:rFonts w:ascii="CordiaUPC" w:hAnsi="CordiaUPC" w:cs="CordiaUPC"/>
                <w:b/>
                <w:bCs/>
                <w:sz w:val="26"/>
                <w:szCs w:val="26"/>
                <w:lang w:val="en-US"/>
              </w:rPr>
            </w:pPr>
          </w:p>
        </w:tc>
        <w:tc>
          <w:tcPr>
            <w:tcW w:w="5586" w:type="dxa"/>
            <w:gridSpan w:val="8"/>
          </w:tcPr>
          <w:p w14:paraId="30225A02" w14:textId="77777777" w:rsidR="00542947" w:rsidRPr="00392524" w:rsidRDefault="00542947" w:rsidP="006572CA">
            <w:pPr>
              <w:spacing w:line="240" w:lineRule="exact"/>
              <w:jc w:val="center"/>
              <w:rPr>
                <w:rFonts w:ascii="CordiaUPC" w:hAnsi="CordiaUPC" w:cs="CordiaUPC"/>
                <w:sz w:val="26"/>
                <w:szCs w:val="26"/>
                <w:lang w:bidi="th-TH"/>
              </w:rPr>
            </w:pPr>
            <w:r w:rsidRPr="00392524">
              <w:rPr>
                <w:rFonts w:ascii="CordiaUPC" w:hAnsi="CordiaUPC" w:cs="CordiaUPC" w:hint="cs"/>
                <w:i/>
                <w:iCs/>
                <w:sz w:val="26"/>
                <w:szCs w:val="26"/>
              </w:rPr>
              <w:t>(</w:t>
            </w:r>
            <w:proofErr w:type="gramStart"/>
            <w:r w:rsidRPr="00392524">
              <w:rPr>
                <w:rFonts w:ascii="CordiaUPC" w:hAnsi="CordiaUPC" w:cs="CordiaUPC" w:hint="cs"/>
                <w:i/>
                <w:iCs/>
                <w:sz w:val="26"/>
                <w:szCs w:val="26"/>
              </w:rPr>
              <w:t>in</w:t>
            </w:r>
            <w:proofErr w:type="gramEnd"/>
            <w:r w:rsidRPr="00392524">
              <w:rPr>
                <w:rFonts w:ascii="CordiaUPC" w:hAnsi="CordiaUPC" w:cs="CordiaUPC" w:hint="cs"/>
                <w:i/>
                <w:iCs/>
                <w:sz w:val="26"/>
                <w:szCs w:val="26"/>
              </w:rPr>
              <w:t xml:space="preserve"> million Baht)</w:t>
            </w:r>
          </w:p>
        </w:tc>
      </w:tr>
      <w:tr w:rsidR="00542947" w:rsidRPr="00392524" w14:paraId="1A578455" w14:textId="77777777" w:rsidTr="00542947">
        <w:tc>
          <w:tcPr>
            <w:tcW w:w="3600" w:type="dxa"/>
          </w:tcPr>
          <w:p w14:paraId="2EAA935A" w14:textId="2135495A" w:rsidR="00542947" w:rsidRPr="0063780E" w:rsidRDefault="00B97094" w:rsidP="006572CA">
            <w:pPr>
              <w:spacing w:line="240" w:lineRule="exact"/>
              <w:ind w:right="-18"/>
              <w:rPr>
                <w:rFonts w:ascii="CordiaUPC" w:hAnsi="CordiaUPC" w:cs="CordiaUPC"/>
                <w:b/>
                <w:bCs/>
                <w:sz w:val="26"/>
                <w:szCs w:val="26"/>
                <w:lang w:val="en-US"/>
              </w:rPr>
            </w:pPr>
            <w:r w:rsidRPr="0063780E">
              <w:rPr>
                <w:rFonts w:ascii="CordiaUPC" w:hAnsi="CordiaUPC" w:cs="CordiaUPC"/>
                <w:b/>
                <w:bCs/>
                <w:sz w:val="26"/>
                <w:szCs w:val="26"/>
                <w:lang w:val="en-US"/>
              </w:rPr>
              <w:t>Loans to customers and accrued interest receivables, net</w:t>
            </w:r>
          </w:p>
        </w:tc>
        <w:tc>
          <w:tcPr>
            <w:tcW w:w="1260" w:type="dxa"/>
          </w:tcPr>
          <w:p w14:paraId="60E3A867" w14:textId="77777777" w:rsidR="00542947" w:rsidRPr="00B97094" w:rsidRDefault="00542947" w:rsidP="006572CA">
            <w:pPr>
              <w:pStyle w:val="BodyText"/>
              <w:tabs>
                <w:tab w:val="decimal" w:pos="860"/>
              </w:tabs>
              <w:spacing w:after="0" w:line="240" w:lineRule="exact"/>
              <w:ind w:right="-115"/>
              <w:rPr>
                <w:rFonts w:ascii="CordiaUPC" w:hAnsi="CordiaUPC" w:cs="CordiaUPC"/>
                <w:sz w:val="26"/>
                <w:szCs w:val="26"/>
                <w:highlight w:val="yellow"/>
                <w:lang w:val="en-GB"/>
              </w:rPr>
            </w:pPr>
          </w:p>
        </w:tc>
        <w:tc>
          <w:tcPr>
            <w:tcW w:w="236" w:type="dxa"/>
          </w:tcPr>
          <w:p w14:paraId="18C066EA" w14:textId="77777777" w:rsidR="00542947" w:rsidRPr="00B97094" w:rsidRDefault="00542947" w:rsidP="006572CA">
            <w:pPr>
              <w:pStyle w:val="BodyText"/>
              <w:tabs>
                <w:tab w:val="decimal" w:pos="792"/>
              </w:tabs>
              <w:spacing w:after="0" w:line="240" w:lineRule="exact"/>
              <w:ind w:right="17"/>
              <w:rPr>
                <w:rFonts w:ascii="CordiaUPC" w:hAnsi="CordiaUPC" w:cs="CordiaUPC"/>
                <w:sz w:val="26"/>
                <w:szCs w:val="26"/>
                <w:highlight w:val="yellow"/>
                <w:lang w:val="en-GB"/>
              </w:rPr>
            </w:pPr>
          </w:p>
        </w:tc>
        <w:tc>
          <w:tcPr>
            <w:tcW w:w="1114" w:type="dxa"/>
          </w:tcPr>
          <w:p w14:paraId="2838DD46" w14:textId="77777777" w:rsidR="00542947" w:rsidRPr="00B97094" w:rsidRDefault="00542947" w:rsidP="006572CA">
            <w:pPr>
              <w:pStyle w:val="BodyText"/>
              <w:tabs>
                <w:tab w:val="decimal" w:pos="830"/>
              </w:tabs>
              <w:spacing w:after="0" w:line="240" w:lineRule="exact"/>
              <w:ind w:right="17"/>
              <w:rPr>
                <w:rFonts w:ascii="CordiaUPC" w:hAnsi="CordiaUPC" w:cs="CordiaUPC"/>
                <w:sz w:val="26"/>
                <w:szCs w:val="26"/>
                <w:highlight w:val="yellow"/>
                <w:lang w:val="en-GB"/>
              </w:rPr>
            </w:pPr>
          </w:p>
        </w:tc>
        <w:tc>
          <w:tcPr>
            <w:tcW w:w="241" w:type="dxa"/>
          </w:tcPr>
          <w:p w14:paraId="288D9E19" w14:textId="77777777" w:rsidR="00542947" w:rsidRPr="00B97094" w:rsidRDefault="00542947" w:rsidP="006572CA">
            <w:pPr>
              <w:pStyle w:val="BodyText"/>
              <w:tabs>
                <w:tab w:val="decimal" w:pos="792"/>
              </w:tabs>
              <w:spacing w:after="0" w:line="240" w:lineRule="exact"/>
              <w:ind w:right="17"/>
              <w:rPr>
                <w:rFonts w:ascii="CordiaUPC" w:hAnsi="CordiaUPC" w:cs="CordiaUPC"/>
                <w:sz w:val="26"/>
                <w:szCs w:val="26"/>
                <w:highlight w:val="yellow"/>
                <w:lang w:val="en-GB"/>
              </w:rPr>
            </w:pPr>
          </w:p>
        </w:tc>
        <w:tc>
          <w:tcPr>
            <w:tcW w:w="1291" w:type="dxa"/>
          </w:tcPr>
          <w:p w14:paraId="5BF6EC7D" w14:textId="77777777" w:rsidR="00542947" w:rsidRPr="00B97094" w:rsidRDefault="00542947" w:rsidP="006572CA">
            <w:pPr>
              <w:pStyle w:val="BodyText"/>
              <w:tabs>
                <w:tab w:val="decimal" w:pos="990"/>
              </w:tabs>
              <w:spacing w:after="0" w:line="240" w:lineRule="exact"/>
              <w:ind w:right="-110"/>
              <w:rPr>
                <w:rFonts w:ascii="CordiaUPC" w:hAnsi="CordiaUPC" w:cs="CordiaUPC"/>
                <w:sz w:val="26"/>
                <w:szCs w:val="26"/>
                <w:highlight w:val="yellow"/>
                <w:lang w:val="en-GB"/>
              </w:rPr>
            </w:pPr>
          </w:p>
        </w:tc>
        <w:tc>
          <w:tcPr>
            <w:tcW w:w="259" w:type="dxa"/>
          </w:tcPr>
          <w:p w14:paraId="2ADB5539" w14:textId="77777777" w:rsidR="00542947" w:rsidRPr="00B97094" w:rsidRDefault="00542947" w:rsidP="006572CA">
            <w:pPr>
              <w:tabs>
                <w:tab w:val="decimal" w:pos="792"/>
              </w:tabs>
              <w:spacing w:line="240" w:lineRule="exact"/>
              <w:jc w:val="right"/>
              <w:rPr>
                <w:rFonts w:ascii="CordiaUPC" w:hAnsi="CordiaUPC" w:cs="CordiaUPC"/>
                <w:sz w:val="26"/>
                <w:szCs w:val="26"/>
                <w:highlight w:val="yellow"/>
                <w:lang w:bidi="th-TH"/>
              </w:rPr>
            </w:pPr>
          </w:p>
        </w:tc>
        <w:tc>
          <w:tcPr>
            <w:tcW w:w="1185" w:type="dxa"/>
            <w:gridSpan w:val="2"/>
          </w:tcPr>
          <w:p w14:paraId="3B612F11" w14:textId="77777777" w:rsidR="00542947" w:rsidRPr="00B97094" w:rsidRDefault="00542947" w:rsidP="006572CA">
            <w:pPr>
              <w:tabs>
                <w:tab w:val="decimal" w:pos="890"/>
              </w:tabs>
              <w:spacing w:line="240" w:lineRule="exact"/>
              <w:rPr>
                <w:rFonts w:ascii="CordiaUPC" w:hAnsi="CordiaUPC" w:cs="CordiaUPC"/>
                <w:sz w:val="26"/>
                <w:szCs w:val="26"/>
                <w:highlight w:val="yellow"/>
                <w:lang w:bidi="th-TH"/>
              </w:rPr>
            </w:pPr>
          </w:p>
        </w:tc>
      </w:tr>
      <w:tr w:rsidR="00B97094" w:rsidRPr="00392524" w14:paraId="3A5DD433" w14:textId="77777777" w:rsidTr="00542947">
        <w:tc>
          <w:tcPr>
            <w:tcW w:w="3600" w:type="dxa"/>
          </w:tcPr>
          <w:p w14:paraId="0A5155D1" w14:textId="5B16B3FC" w:rsidR="00B97094" w:rsidRPr="0063780E" w:rsidRDefault="00B97094" w:rsidP="006572CA">
            <w:pPr>
              <w:spacing w:line="240" w:lineRule="exact"/>
              <w:ind w:right="-18"/>
              <w:rPr>
                <w:rFonts w:ascii="CordiaUPC" w:hAnsi="CordiaUPC" w:cs="CordiaUPC"/>
                <w:sz w:val="26"/>
                <w:szCs w:val="26"/>
                <w:lang w:val="en-US"/>
              </w:rPr>
            </w:pPr>
            <w:proofErr w:type="spellStart"/>
            <w:r w:rsidRPr="0063780E">
              <w:rPr>
                <w:rFonts w:ascii="CordiaUPC" w:hAnsi="CordiaUPC" w:cs="CordiaUPC"/>
                <w:sz w:val="26"/>
                <w:szCs w:val="26"/>
                <w:lang w:val="en-US"/>
              </w:rPr>
              <w:t>Phahonyothin</w:t>
            </w:r>
            <w:proofErr w:type="spellEnd"/>
            <w:r w:rsidRPr="0063780E">
              <w:rPr>
                <w:rFonts w:ascii="CordiaUPC" w:hAnsi="CordiaUPC" w:cs="CordiaUPC"/>
                <w:sz w:val="26"/>
                <w:szCs w:val="26"/>
                <w:lang w:val="en-US"/>
              </w:rPr>
              <w:t xml:space="preserve"> Asset Management Co., Ltd</w:t>
            </w:r>
          </w:p>
        </w:tc>
        <w:tc>
          <w:tcPr>
            <w:tcW w:w="1260" w:type="dxa"/>
          </w:tcPr>
          <w:p w14:paraId="6D55F503" w14:textId="3AD3F236" w:rsidR="00B97094" w:rsidRPr="0063780E" w:rsidRDefault="00B97094" w:rsidP="006572CA">
            <w:pPr>
              <w:pStyle w:val="BodyText"/>
              <w:tabs>
                <w:tab w:val="decimal" w:pos="860"/>
              </w:tabs>
              <w:spacing w:after="0" w:line="240" w:lineRule="exact"/>
              <w:ind w:right="-115"/>
              <w:rPr>
                <w:rFonts w:ascii="CordiaUPC" w:hAnsi="CordiaUPC" w:cs="CordiaUPC"/>
                <w:sz w:val="26"/>
                <w:szCs w:val="26"/>
                <w:lang w:val="en-US"/>
              </w:rPr>
            </w:pPr>
            <w:r w:rsidRPr="0063780E">
              <w:rPr>
                <w:rFonts w:ascii="CordiaUPC" w:hAnsi="CordiaUPC" w:cs="CordiaUPC"/>
                <w:sz w:val="26"/>
                <w:szCs w:val="26"/>
                <w:lang w:val="en-US"/>
              </w:rPr>
              <w:t>-</w:t>
            </w:r>
          </w:p>
        </w:tc>
        <w:tc>
          <w:tcPr>
            <w:tcW w:w="236" w:type="dxa"/>
          </w:tcPr>
          <w:p w14:paraId="15A555E0" w14:textId="77777777" w:rsidR="00B97094" w:rsidRPr="0063780E" w:rsidRDefault="00B97094" w:rsidP="006572CA">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02DC2781" w14:textId="6FFFC8F2" w:rsidR="00B97094" w:rsidRPr="0063780E" w:rsidRDefault="00B97094" w:rsidP="006572CA">
            <w:pPr>
              <w:pStyle w:val="BodyText"/>
              <w:tabs>
                <w:tab w:val="decimal" w:pos="830"/>
              </w:tabs>
              <w:spacing w:after="0" w:line="240" w:lineRule="exact"/>
              <w:ind w:right="17"/>
              <w:rPr>
                <w:rFonts w:ascii="CordiaUPC" w:hAnsi="CordiaUPC" w:cs="CordiaUPC"/>
                <w:sz w:val="26"/>
                <w:szCs w:val="26"/>
                <w:lang w:val="en-GB"/>
              </w:rPr>
            </w:pPr>
            <w:r w:rsidRPr="0063780E">
              <w:rPr>
                <w:rFonts w:ascii="CordiaUPC" w:hAnsi="CordiaUPC" w:cs="CordiaUPC"/>
                <w:sz w:val="26"/>
                <w:szCs w:val="26"/>
                <w:lang w:val="en-GB"/>
              </w:rPr>
              <w:t>-</w:t>
            </w:r>
          </w:p>
        </w:tc>
        <w:tc>
          <w:tcPr>
            <w:tcW w:w="241" w:type="dxa"/>
          </w:tcPr>
          <w:p w14:paraId="52E42B05" w14:textId="77777777" w:rsidR="00B97094" w:rsidRPr="0063780E" w:rsidRDefault="00B97094" w:rsidP="006572CA">
            <w:pPr>
              <w:pStyle w:val="BodyText"/>
              <w:tabs>
                <w:tab w:val="decimal" w:pos="792"/>
              </w:tabs>
              <w:spacing w:after="0" w:line="240" w:lineRule="exact"/>
              <w:ind w:right="17"/>
              <w:rPr>
                <w:rFonts w:ascii="CordiaUPC" w:hAnsi="CordiaUPC" w:cs="CordiaUPC"/>
                <w:sz w:val="26"/>
                <w:szCs w:val="26"/>
                <w:lang w:val="en-GB"/>
              </w:rPr>
            </w:pPr>
          </w:p>
        </w:tc>
        <w:tc>
          <w:tcPr>
            <w:tcW w:w="1291" w:type="dxa"/>
          </w:tcPr>
          <w:p w14:paraId="165350A3" w14:textId="18706AAD" w:rsidR="00B97094" w:rsidRPr="0063780E" w:rsidRDefault="00B97094" w:rsidP="006572CA">
            <w:pPr>
              <w:pStyle w:val="BodyText"/>
              <w:tabs>
                <w:tab w:val="decimal" w:pos="990"/>
              </w:tabs>
              <w:spacing w:after="0" w:line="240" w:lineRule="exact"/>
              <w:ind w:right="-110"/>
              <w:rPr>
                <w:rFonts w:ascii="CordiaUPC" w:hAnsi="CordiaUPC" w:cs="CordiaUPC"/>
                <w:sz w:val="26"/>
                <w:szCs w:val="26"/>
                <w:lang w:val="en-GB"/>
              </w:rPr>
            </w:pPr>
            <w:r w:rsidRPr="0063780E">
              <w:rPr>
                <w:rFonts w:ascii="CordiaUPC" w:hAnsi="CordiaUPC" w:cs="CordiaUPC"/>
                <w:sz w:val="26"/>
                <w:szCs w:val="26"/>
                <w:lang w:val="en-GB"/>
              </w:rPr>
              <w:t>400</w:t>
            </w:r>
          </w:p>
        </w:tc>
        <w:tc>
          <w:tcPr>
            <w:tcW w:w="259" w:type="dxa"/>
          </w:tcPr>
          <w:p w14:paraId="15494453" w14:textId="77777777" w:rsidR="00B97094" w:rsidRPr="0063780E" w:rsidRDefault="00B97094" w:rsidP="006572CA">
            <w:pPr>
              <w:tabs>
                <w:tab w:val="decimal" w:pos="792"/>
              </w:tabs>
              <w:spacing w:line="240" w:lineRule="exact"/>
              <w:jc w:val="right"/>
              <w:rPr>
                <w:rFonts w:ascii="CordiaUPC" w:hAnsi="CordiaUPC" w:cs="CordiaUPC"/>
                <w:sz w:val="26"/>
                <w:szCs w:val="26"/>
                <w:lang w:bidi="th-TH"/>
              </w:rPr>
            </w:pPr>
          </w:p>
        </w:tc>
        <w:tc>
          <w:tcPr>
            <w:tcW w:w="1185" w:type="dxa"/>
            <w:gridSpan w:val="2"/>
          </w:tcPr>
          <w:p w14:paraId="36CEE617" w14:textId="2BB929F8" w:rsidR="00B97094" w:rsidRPr="0063780E" w:rsidRDefault="00B97094" w:rsidP="006572CA">
            <w:pPr>
              <w:tabs>
                <w:tab w:val="decimal" w:pos="890"/>
              </w:tabs>
              <w:spacing w:line="240" w:lineRule="exact"/>
              <w:rPr>
                <w:rFonts w:ascii="CordiaUPC" w:hAnsi="CordiaUPC" w:cs="CordiaUPC"/>
                <w:sz w:val="26"/>
                <w:szCs w:val="26"/>
                <w:lang w:bidi="th-TH"/>
              </w:rPr>
            </w:pPr>
            <w:r w:rsidRPr="0063780E">
              <w:rPr>
                <w:rFonts w:ascii="CordiaUPC" w:hAnsi="CordiaUPC" w:cs="CordiaUPC"/>
                <w:sz w:val="26"/>
                <w:szCs w:val="26"/>
                <w:lang w:bidi="th-TH"/>
              </w:rPr>
              <w:t>-</w:t>
            </w:r>
          </w:p>
        </w:tc>
      </w:tr>
      <w:tr w:rsidR="00B97094" w:rsidRPr="00392524" w14:paraId="49292CBF" w14:textId="77777777" w:rsidTr="00542947">
        <w:tc>
          <w:tcPr>
            <w:tcW w:w="3600" w:type="dxa"/>
          </w:tcPr>
          <w:p w14:paraId="2197C5E9" w14:textId="77777777" w:rsidR="00B97094" w:rsidRPr="00392524" w:rsidRDefault="00B97094" w:rsidP="006572CA">
            <w:pPr>
              <w:spacing w:line="240" w:lineRule="exact"/>
              <w:ind w:right="-18"/>
              <w:rPr>
                <w:rFonts w:ascii="CordiaUPC" w:hAnsi="CordiaUPC" w:cs="CordiaUPC"/>
                <w:b/>
                <w:bCs/>
                <w:sz w:val="26"/>
                <w:szCs w:val="26"/>
                <w:lang w:val="en-US"/>
              </w:rPr>
            </w:pPr>
          </w:p>
        </w:tc>
        <w:tc>
          <w:tcPr>
            <w:tcW w:w="1260" w:type="dxa"/>
          </w:tcPr>
          <w:p w14:paraId="56904D77" w14:textId="77777777" w:rsidR="00B97094" w:rsidRPr="00392524" w:rsidRDefault="00B97094" w:rsidP="006572CA">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78F8B58E" w14:textId="77777777" w:rsidR="00B97094" w:rsidRPr="00392524" w:rsidRDefault="00B97094" w:rsidP="006572CA">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7859F4EE" w14:textId="77777777" w:rsidR="00B97094" w:rsidRPr="00392524" w:rsidRDefault="00B97094" w:rsidP="006572CA">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2E16417A" w14:textId="77777777" w:rsidR="00B97094" w:rsidRPr="00392524" w:rsidRDefault="00B97094" w:rsidP="006572CA">
            <w:pPr>
              <w:pStyle w:val="BodyText"/>
              <w:tabs>
                <w:tab w:val="decimal" w:pos="792"/>
              </w:tabs>
              <w:spacing w:after="0" w:line="240" w:lineRule="exact"/>
              <w:ind w:right="17"/>
              <w:rPr>
                <w:rFonts w:ascii="CordiaUPC" w:hAnsi="CordiaUPC" w:cs="CordiaUPC"/>
                <w:sz w:val="26"/>
                <w:szCs w:val="26"/>
                <w:lang w:val="en-GB"/>
              </w:rPr>
            </w:pPr>
          </w:p>
        </w:tc>
        <w:tc>
          <w:tcPr>
            <w:tcW w:w="1291" w:type="dxa"/>
          </w:tcPr>
          <w:p w14:paraId="26DAB845" w14:textId="77777777" w:rsidR="00B97094" w:rsidRPr="00392524" w:rsidRDefault="00B97094" w:rsidP="006572CA">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FDBE577" w14:textId="77777777" w:rsidR="00B97094" w:rsidRPr="00392524" w:rsidRDefault="00B97094" w:rsidP="006572CA">
            <w:pPr>
              <w:tabs>
                <w:tab w:val="decimal" w:pos="792"/>
              </w:tabs>
              <w:spacing w:line="240" w:lineRule="exact"/>
              <w:jc w:val="right"/>
              <w:rPr>
                <w:rFonts w:ascii="CordiaUPC" w:hAnsi="CordiaUPC" w:cs="CordiaUPC"/>
                <w:sz w:val="26"/>
                <w:szCs w:val="26"/>
                <w:lang w:bidi="th-TH"/>
              </w:rPr>
            </w:pPr>
          </w:p>
        </w:tc>
        <w:tc>
          <w:tcPr>
            <w:tcW w:w="1185" w:type="dxa"/>
            <w:gridSpan w:val="2"/>
          </w:tcPr>
          <w:p w14:paraId="21FEDB20" w14:textId="77777777" w:rsidR="00B97094" w:rsidRPr="00392524" w:rsidRDefault="00B97094" w:rsidP="006572CA">
            <w:pPr>
              <w:tabs>
                <w:tab w:val="decimal" w:pos="890"/>
              </w:tabs>
              <w:spacing w:line="240" w:lineRule="exact"/>
              <w:rPr>
                <w:rFonts w:ascii="CordiaUPC" w:hAnsi="CordiaUPC" w:cs="CordiaUPC"/>
                <w:sz w:val="26"/>
                <w:szCs w:val="26"/>
                <w:lang w:bidi="th-TH"/>
              </w:rPr>
            </w:pPr>
          </w:p>
        </w:tc>
      </w:tr>
      <w:tr w:rsidR="00542947" w:rsidRPr="00392524" w14:paraId="5CABF775" w14:textId="77777777" w:rsidTr="00542947">
        <w:tc>
          <w:tcPr>
            <w:tcW w:w="3600" w:type="dxa"/>
          </w:tcPr>
          <w:p w14:paraId="2A7C6C99" w14:textId="77777777" w:rsidR="00542947" w:rsidRPr="001E24B8" w:rsidRDefault="00542947" w:rsidP="006572CA">
            <w:pPr>
              <w:spacing w:line="240" w:lineRule="exact"/>
              <w:ind w:right="-18"/>
              <w:rPr>
                <w:rFonts w:ascii="CordiaUPC" w:hAnsi="CordiaUPC" w:cs="CordiaUPC"/>
                <w:b/>
                <w:bCs/>
                <w:sz w:val="26"/>
                <w:szCs w:val="26"/>
                <w:lang w:val="en-US"/>
              </w:rPr>
            </w:pPr>
            <w:r w:rsidRPr="001E24B8">
              <w:rPr>
                <w:rFonts w:ascii="CordiaUPC" w:hAnsi="CordiaUPC" w:cs="CordiaUPC" w:hint="cs"/>
                <w:b/>
                <w:bCs/>
                <w:sz w:val="26"/>
                <w:szCs w:val="26"/>
                <w:lang w:val="en-US"/>
              </w:rPr>
              <w:t>Other assets</w:t>
            </w:r>
          </w:p>
        </w:tc>
        <w:tc>
          <w:tcPr>
            <w:tcW w:w="1260" w:type="dxa"/>
          </w:tcPr>
          <w:p w14:paraId="025EFA82" w14:textId="77777777" w:rsidR="00542947" w:rsidRPr="00B97094" w:rsidRDefault="00542947" w:rsidP="006572CA">
            <w:pPr>
              <w:pStyle w:val="BodyText"/>
              <w:tabs>
                <w:tab w:val="decimal" w:pos="860"/>
              </w:tabs>
              <w:spacing w:after="0" w:line="240" w:lineRule="exact"/>
              <w:ind w:right="-115"/>
              <w:rPr>
                <w:rFonts w:ascii="CordiaUPC" w:hAnsi="CordiaUPC" w:cs="CordiaUPC"/>
                <w:sz w:val="26"/>
                <w:szCs w:val="26"/>
                <w:lang w:val="en-US"/>
              </w:rPr>
            </w:pPr>
          </w:p>
        </w:tc>
        <w:tc>
          <w:tcPr>
            <w:tcW w:w="236" w:type="dxa"/>
          </w:tcPr>
          <w:p w14:paraId="10BD074D" w14:textId="77777777" w:rsidR="00542947" w:rsidRPr="001E24B8" w:rsidRDefault="00542947" w:rsidP="006572CA">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3ECDBFAF" w14:textId="77777777" w:rsidR="00542947" w:rsidRPr="001E24B8" w:rsidRDefault="00542947" w:rsidP="006572CA">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763F7B95" w14:textId="77777777" w:rsidR="00542947" w:rsidRPr="001E24B8" w:rsidRDefault="00542947" w:rsidP="006572CA">
            <w:pPr>
              <w:pStyle w:val="BodyText"/>
              <w:tabs>
                <w:tab w:val="decimal" w:pos="792"/>
              </w:tabs>
              <w:spacing w:after="0" w:line="240" w:lineRule="exact"/>
              <w:ind w:right="17"/>
              <w:rPr>
                <w:rFonts w:ascii="CordiaUPC" w:hAnsi="CordiaUPC" w:cs="CordiaUPC"/>
                <w:sz w:val="26"/>
                <w:szCs w:val="26"/>
                <w:lang w:val="en-GB"/>
              </w:rPr>
            </w:pPr>
          </w:p>
        </w:tc>
        <w:tc>
          <w:tcPr>
            <w:tcW w:w="1291" w:type="dxa"/>
          </w:tcPr>
          <w:p w14:paraId="7C74E941" w14:textId="77777777" w:rsidR="00542947" w:rsidRPr="001E24B8" w:rsidRDefault="00542947" w:rsidP="006572CA">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C2552A2" w14:textId="77777777" w:rsidR="00542947" w:rsidRPr="001E24B8" w:rsidRDefault="00542947" w:rsidP="006572CA">
            <w:pPr>
              <w:tabs>
                <w:tab w:val="decimal" w:pos="792"/>
              </w:tabs>
              <w:spacing w:line="240" w:lineRule="exact"/>
              <w:jc w:val="right"/>
              <w:rPr>
                <w:rFonts w:ascii="CordiaUPC" w:hAnsi="CordiaUPC" w:cs="CordiaUPC"/>
                <w:sz w:val="26"/>
                <w:szCs w:val="26"/>
                <w:lang w:bidi="th-TH"/>
              </w:rPr>
            </w:pPr>
          </w:p>
        </w:tc>
        <w:tc>
          <w:tcPr>
            <w:tcW w:w="1185" w:type="dxa"/>
            <w:gridSpan w:val="2"/>
          </w:tcPr>
          <w:p w14:paraId="2EDFD99C" w14:textId="77777777" w:rsidR="00542947" w:rsidRPr="001E24B8" w:rsidRDefault="00542947" w:rsidP="006572CA">
            <w:pPr>
              <w:tabs>
                <w:tab w:val="decimal" w:pos="890"/>
              </w:tabs>
              <w:spacing w:line="240" w:lineRule="exact"/>
              <w:rPr>
                <w:rFonts w:ascii="CordiaUPC" w:hAnsi="CordiaUPC" w:cs="CordiaUPC"/>
                <w:sz w:val="26"/>
                <w:szCs w:val="26"/>
                <w:lang w:bidi="th-TH"/>
              </w:rPr>
            </w:pPr>
          </w:p>
        </w:tc>
      </w:tr>
      <w:tr w:rsidR="00B97094" w:rsidRPr="00392524" w14:paraId="61038DF0" w14:textId="77777777" w:rsidTr="00542947">
        <w:tc>
          <w:tcPr>
            <w:tcW w:w="3600" w:type="dxa"/>
            <w:vAlign w:val="bottom"/>
          </w:tcPr>
          <w:p w14:paraId="4C412FC6" w14:textId="77777777" w:rsidR="00B97094" w:rsidRPr="001E24B8" w:rsidRDefault="00B97094" w:rsidP="00B97094">
            <w:pPr>
              <w:tabs>
                <w:tab w:val="left" w:pos="993"/>
              </w:tabs>
              <w:spacing w:line="240" w:lineRule="exact"/>
              <w:ind w:left="162" w:right="-108" w:hanging="153"/>
              <w:rPr>
                <w:rFonts w:ascii="CordiaUPC" w:hAnsi="CordiaUPC" w:cs="CordiaUPC"/>
                <w:sz w:val="26"/>
                <w:szCs w:val="26"/>
              </w:rPr>
            </w:pPr>
            <w:proofErr w:type="spellStart"/>
            <w:r w:rsidRPr="001E24B8">
              <w:rPr>
                <w:rFonts w:ascii="CordiaUPC" w:hAnsi="CordiaUPC" w:cs="CordiaUPC"/>
                <w:sz w:val="26"/>
                <w:szCs w:val="26"/>
              </w:rPr>
              <w:t>TMBThanachart</w:t>
            </w:r>
            <w:proofErr w:type="spellEnd"/>
            <w:r w:rsidRPr="001E24B8">
              <w:rPr>
                <w:rFonts w:ascii="CordiaUPC" w:hAnsi="CordiaUPC" w:cs="CordiaUPC"/>
                <w:sz w:val="26"/>
                <w:szCs w:val="26"/>
              </w:rPr>
              <w:t xml:space="preserve"> Broker Co., Ltd. </w:t>
            </w:r>
          </w:p>
        </w:tc>
        <w:tc>
          <w:tcPr>
            <w:tcW w:w="1260" w:type="dxa"/>
            <w:vAlign w:val="bottom"/>
          </w:tcPr>
          <w:p w14:paraId="7BD2AAD3" w14:textId="51D4A4C7" w:rsidR="00B97094" w:rsidRPr="001E24B8" w:rsidRDefault="00B97094" w:rsidP="00B97094">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hint="cs"/>
                <w:sz w:val="26"/>
                <w:szCs w:val="26"/>
                <w:cs/>
                <w:lang w:val="en-GB"/>
              </w:rPr>
              <w:t>-</w:t>
            </w:r>
          </w:p>
        </w:tc>
        <w:tc>
          <w:tcPr>
            <w:tcW w:w="236" w:type="dxa"/>
          </w:tcPr>
          <w:p w14:paraId="5BF05012" w14:textId="77777777" w:rsidR="00B97094" w:rsidRPr="001E24B8" w:rsidRDefault="00B97094" w:rsidP="00B97094">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D3CA047" w14:textId="50120978" w:rsidR="00B97094" w:rsidRPr="001E24B8" w:rsidRDefault="00B97094" w:rsidP="00B97094">
            <w:pPr>
              <w:pStyle w:val="BodyText"/>
              <w:tabs>
                <w:tab w:val="decimal" w:pos="830"/>
              </w:tabs>
              <w:spacing w:after="0" w:line="240" w:lineRule="exact"/>
              <w:ind w:right="17"/>
              <w:rPr>
                <w:rFonts w:ascii="CordiaUPC" w:hAnsi="CordiaUPC" w:cs="CordiaUPC"/>
                <w:sz w:val="26"/>
                <w:szCs w:val="26"/>
                <w:lang w:val="en-GB"/>
              </w:rPr>
            </w:pPr>
            <w:r w:rsidRPr="00360F27">
              <w:rPr>
                <w:rFonts w:ascii="CordiaUPC" w:eastAsia="Times New Roman" w:hAnsi="CordiaUPC" w:cs="CordiaUPC"/>
                <w:sz w:val="26"/>
                <w:szCs w:val="26"/>
                <w:lang w:val="en-GB"/>
              </w:rPr>
              <w:t>-</w:t>
            </w:r>
          </w:p>
        </w:tc>
        <w:tc>
          <w:tcPr>
            <w:tcW w:w="241" w:type="dxa"/>
          </w:tcPr>
          <w:p w14:paraId="09DD8030" w14:textId="77777777" w:rsidR="00B97094" w:rsidRPr="001E24B8" w:rsidRDefault="00B97094" w:rsidP="00B97094">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118B745A" w14:textId="7902CFA7" w:rsidR="00B97094" w:rsidRPr="00B97094" w:rsidRDefault="00B97094" w:rsidP="00B97094">
            <w:pPr>
              <w:pStyle w:val="BodyText"/>
              <w:tabs>
                <w:tab w:val="decimal" w:pos="990"/>
              </w:tabs>
              <w:spacing w:after="0" w:line="240" w:lineRule="exact"/>
              <w:ind w:right="-110"/>
              <w:rPr>
                <w:rFonts w:ascii="CordiaUPC" w:hAnsi="CordiaUPC" w:cs="CordiaUPC"/>
                <w:sz w:val="26"/>
                <w:szCs w:val="26"/>
                <w:lang w:val="en-US"/>
              </w:rPr>
            </w:pPr>
            <w:r>
              <w:rPr>
                <w:rFonts w:ascii="CordiaUPC" w:eastAsia="Times New Roman" w:hAnsi="CordiaUPC" w:cs="CordiaUPC" w:hint="cs"/>
                <w:sz w:val="26"/>
                <w:szCs w:val="26"/>
                <w:cs/>
                <w:lang w:val="en-GB"/>
              </w:rPr>
              <w:t>78</w:t>
            </w:r>
          </w:p>
        </w:tc>
        <w:tc>
          <w:tcPr>
            <w:tcW w:w="259" w:type="dxa"/>
          </w:tcPr>
          <w:p w14:paraId="2DFB5C0A" w14:textId="77777777" w:rsidR="00B97094" w:rsidRPr="001E24B8" w:rsidRDefault="00B97094" w:rsidP="00B97094">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1F06C014" w14:textId="04822757" w:rsidR="00B97094" w:rsidRPr="001E24B8" w:rsidRDefault="00B97094" w:rsidP="00B97094">
            <w:pPr>
              <w:pStyle w:val="BodyText"/>
              <w:tabs>
                <w:tab w:val="decimal" w:pos="890"/>
              </w:tabs>
              <w:spacing w:after="0" w:line="240" w:lineRule="exact"/>
              <w:ind w:right="17"/>
              <w:rPr>
                <w:rFonts w:ascii="CordiaUPC" w:hAnsi="CordiaUPC" w:cs="CordiaUPC"/>
                <w:sz w:val="26"/>
                <w:szCs w:val="26"/>
                <w:lang w:val="en-GB"/>
              </w:rPr>
            </w:pPr>
            <w:r w:rsidRPr="00360F27">
              <w:rPr>
                <w:rFonts w:ascii="CordiaUPC" w:eastAsia="Times New Roman" w:hAnsi="CordiaUPC" w:cs="CordiaUPC"/>
                <w:sz w:val="26"/>
                <w:szCs w:val="26"/>
                <w:lang w:val="en-GB"/>
              </w:rPr>
              <w:t>29</w:t>
            </w:r>
          </w:p>
        </w:tc>
      </w:tr>
      <w:tr w:rsidR="00B97094" w:rsidRPr="00392524" w14:paraId="702B5F31" w14:textId="77777777" w:rsidTr="00542947">
        <w:tc>
          <w:tcPr>
            <w:tcW w:w="3600" w:type="dxa"/>
            <w:vAlign w:val="bottom"/>
          </w:tcPr>
          <w:p w14:paraId="6B5E97FF" w14:textId="18479549" w:rsidR="00B97094" w:rsidRPr="0063780E" w:rsidRDefault="00B97094" w:rsidP="00B97094">
            <w:pPr>
              <w:tabs>
                <w:tab w:val="left" w:pos="993"/>
              </w:tabs>
              <w:spacing w:line="240" w:lineRule="exact"/>
              <w:ind w:left="162" w:right="-108" w:hanging="153"/>
              <w:rPr>
                <w:rFonts w:ascii="CordiaUPC" w:hAnsi="CordiaUPC" w:cs="CordiaUPC"/>
                <w:sz w:val="26"/>
                <w:szCs w:val="26"/>
                <w:lang w:val="en-US"/>
              </w:rPr>
            </w:pPr>
            <w:proofErr w:type="spellStart"/>
            <w:r w:rsidRPr="0063780E">
              <w:rPr>
                <w:rFonts w:ascii="CordiaUPC" w:hAnsi="CordiaUPC" w:cs="CordiaUPC"/>
                <w:sz w:val="26"/>
                <w:szCs w:val="26"/>
              </w:rPr>
              <w:t>Phahonyothin</w:t>
            </w:r>
            <w:proofErr w:type="spellEnd"/>
            <w:r w:rsidRPr="0063780E">
              <w:rPr>
                <w:rFonts w:ascii="CordiaUPC" w:hAnsi="CordiaUPC" w:cs="CordiaUPC"/>
                <w:sz w:val="26"/>
                <w:szCs w:val="26"/>
              </w:rPr>
              <w:t xml:space="preserve"> Asset Management Co., Ltd</w:t>
            </w:r>
          </w:p>
        </w:tc>
        <w:tc>
          <w:tcPr>
            <w:tcW w:w="1260" w:type="dxa"/>
            <w:vAlign w:val="bottom"/>
          </w:tcPr>
          <w:p w14:paraId="26FA0B2C" w14:textId="65C2387D" w:rsidR="00B97094" w:rsidRPr="0063780E" w:rsidRDefault="00B97094" w:rsidP="00B97094">
            <w:pPr>
              <w:pStyle w:val="BodyText"/>
              <w:tabs>
                <w:tab w:val="decimal" w:pos="860"/>
              </w:tabs>
              <w:spacing w:after="0" w:line="240" w:lineRule="exact"/>
              <w:ind w:right="-115"/>
              <w:rPr>
                <w:rFonts w:ascii="CordiaUPC" w:hAnsi="CordiaUPC" w:cs="CordiaUPC"/>
                <w:sz w:val="26"/>
                <w:szCs w:val="26"/>
                <w:lang w:val="en-GB"/>
              </w:rPr>
            </w:pPr>
            <w:r w:rsidRPr="0063780E">
              <w:rPr>
                <w:rFonts w:ascii="CordiaUPC" w:eastAsia="Times New Roman" w:hAnsi="CordiaUPC" w:cs="CordiaUPC" w:hint="cs"/>
                <w:sz w:val="26"/>
                <w:szCs w:val="26"/>
                <w:cs/>
                <w:lang w:val="en-GB"/>
              </w:rPr>
              <w:t>-</w:t>
            </w:r>
          </w:p>
        </w:tc>
        <w:tc>
          <w:tcPr>
            <w:tcW w:w="236" w:type="dxa"/>
          </w:tcPr>
          <w:p w14:paraId="618B626F" w14:textId="77777777" w:rsidR="00B97094" w:rsidRPr="0063780E" w:rsidRDefault="00B97094" w:rsidP="00B97094">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3B4C3928" w14:textId="709730A8" w:rsidR="00B97094" w:rsidRPr="0063780E" w:rsidRDefault="00B97094" w:rsidP="00B97094">
            <w:pPr>
              <w:pStyle w:val="BodyText"/>
              <w:tabs>
                <w:tab w:val="decimal" w:pos="830"/>
              </w:tabs>
              <w:spacing w:after="0" w:line="240" w:lineRule="exact"/>
              <w:ind w:right="17"/>
              <w:rPr>
                <w:rFonts w:ascii="CordiaUPC" w:hAnsi="CordiaUPC" w:cs="CordiaUPC"/>
                <w:sz w:val="26"/>
                <w:szCs w:val="26"/>
                <w:lang w:val="en-GB"/>
              </w:rPr>
            </w:pPr>
            <w:r w:rsidRPr="0063780E">
              <w:rPr>
                <w:rFonts w:ascii="CordiaUPC" w:eastAsia="Times New Roman" w:hAnsi="CordiaUPC" w:cs="CordiaUPC" w:hint="cs"/>
                <w:sz w:val="26"/>
                <w:szCs w:val="26"/>
                <w:cs/>
                <w:lang w:val="en-GB"/>
              </w:rPr>
              <w:t>-</w:t>
            </w:r>
          </w:p>
        </w:tc>
        <w:tc>
          <w:tcPr>
            <w:tcW w:w="241" w:type="dxa"/>
          </w:tcPr>
          <w:p w14:paraId="76397E88" w14:textId="77777777" w:rsidR="00B97094" w:rsidRPr="0063780E" w:rsidRDefault="00B97094" w:rsidP="00B97094">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16B820CB" w14:textId="7BE51F7E" w:rsidR="00B97094" w:rsidRPr="0063780E" w:rsidRDefault="00B97094" w:rsidP="00B97094">
            <w:pPr>
              <w:pStyle w:val="BodyText"/>
              <w:tabs>
                <w:tab w:val="decimal" w:pos="990"/>
              </w:tabs>
              <w:spacing w:after="0" w:line="240" w:lineRule="exact"/>
              <w:ind w:right="-110"/>
              <w:rPr>
                <w:rFonts w:ascii="CordiaUPC" w:hAnsi="CordiaUPC" w:cs="CordiaUPC"/>
                <w:sz w:val="26"/>
                <w:szCs w:val="26"/>
                <w:lang w:val="en-GB"/>
              </w:rPr>
            </w:pPr>
            <w:r w:rsidRPr="0063780E">
              <w:rPr>
                <w:rFonts w:ascii="CordiaUPC" w:eastAsia="Times New Roman" w:hAnsi="CordiaUPC" w:cs="CordiaUPC" w:hint="cs"/>
                <w:sz w:val="26"/>
                <w:szCs w:val="26"/>
                <w:cs/>
                <w:lang w:val="en-GB"/>
              </w:rPr>
              <w:t>1</w:t>
            </w:r>
          </w:p>
        </w:tc>
        <w:tc>
          <w:tcPr>
            <w:tcW w:w="259" w:type="dxa"/>
          </w:tcPr>
          <w:p w14:paraId="30CEC91D" w14:textId="77777777" w:rsidR="00B97094" w:rsidRPr="0063780E" w:rsidRDefault="00B97094" w:rsidP="00B97094">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08062E50" w14:textId="102BE3E3" w:rsidR="00B97094" w:rsidRPr="0063780E" w:rsidRDefault="00B97094" w:rsidP="00B97094">
            <w:pPr>
              <w:pStyle w:val="BodyText"/>
              <w:tabs>
                <w:tab w:val="decimal" w:pos="890"/>
              </w:tabs>
              <w:spacing w:after="0" w:line="240" w:lineRule="exact"/>
              <w:ind w:right="17"/>
              <w:rPr>
                <w:rFonts w:ascii="CordiaUPC" w:hAnsi="CordiaUPC" w:cs="CordiaUPC"/>
                <w:sz w:val="26"/>
                <w:szCs w:val="26"/>
                <w:lang w:val="en-GB"/>
              </w:rPr>
            </w:pPr>
            <w:r w:rsidRPr="0063780E">
              <w:rPr>
                <w:rFonts w:ascii="CordiaUPC" w:eastAsia="Times New Roman" w:hAnsi="CordiaUPC" w:cs="CordiaUPC" w:hint="cs"/>
                <w:sz w:val="26"/>
                <w:szCs w:val="26"/>
                <w:cs/>
                <w:lang w:val="en-GB"/>
              </w:rPr>
              <w:t>-</w:t>
            </w:r>
          </w:p>
        </w:tc>
      </w:tr>
      <w:tr w:rsidR="00B97094" w:rsidRPr="00392524" w14:paraId="3C45FBE5" w14:textId="77777777" w:rsidTr="00542947">
        <w:tc>
          <w:tcPr>
            <w:tcW w:w="3600" w:type="dxa"/>
          </w:tcPr>
          <w:p w14:paraId="606925C0" w14:textId="77777777" w:rsidR="00B97094" w:rsidRPr="0063780E" w:rsidRDefault="00B97094" w:rsidP="00B97094">
            <w:pPr>
              <w:tabs>
                <w:tab w:val="left" w:pos="993"/>
              </w:tabs>
              <w:spacing w:line="240" w:lineRule="exact"/>
              <w:ind w:left="162" w:right="-108" w:hanging="153"/>
              <w:rPr>
                <w:rFonts w:ascii="CordiaUPC" w:hAnsi="CordiaUPC" w:cs="CordiaUPC"/>
                <w:sz w:val="26"/>
                <w:szCs w:val="26"/>
              </w:rPr>
            </w:pPr>
            <w:r w:rsidRPr="0063780E">
              <w:rPr>
                <w:rFonts w:ascii="CordiaUPC" w:hAnsi="CordiaUPC" w:cs="CordiaUPC"/>
                <w:sz w:val="26"/>
                <w:szCs w:val="26"/>
              </w:rPr>
              <w:t>TTB Consumer</w:t>
            </w:r>
            <w:r w:rsidRPr="0063780E">
              <w:rPr>
                <w:rFonts w:ascii="CordiaUPC" w:hAnsi="CordiaUPC" w:cs="CordiaUPC" w:hint="cs"/>
                <w:sz w:val="26"/>
                <w:szCs w:val="26"/>
                <w:cs/>
                <w:lang w:bidi="th-TH"/>
              </w:rPr>
              <w:t xml:space="preserve"> </w:t>
            </w:r>
            <w:r w:rsidRPr="0063780E">
              <w:rPr>
                <w:rFonts w:ascii="CordiaUPC" w:hAnsi="CordiaUPC" w:cs="CordiaUPC"/>
                <w:sz w:val="26"/>
                <w:szCs w:val="26"/>
              </w:rPr>
              <w:t>Company Limited</w:t>
            </w:r>
          </w:p>
        </w:tc>
        <w:tc>
          <w:tcPr>
            <w:tcW w:w="1260" w:type="dxa"/>
            <w:vAlign w:val="bottom"/>
          </w:tcPr>
          <w:p w14:paraId="3CDA105D" w14:textId="66FDF736" w:rsidR="00B97094" w:rsidRPr="0063780E" w:rsidRDefault="00B97094" w:rsidP="00B97094">
            <w:pPr>
              <w:pStyle w:val="BodyText"/>
              <w:tabs>
                <w:tab w:val="decimal" w:pos="860"/>
              </w:tabs>
              <w:spacing w:after="0" w:line="240" w:lineRule="exact"/>
              <w:ind w:right="-115"/>
              <w:rPr>
                <w:rFonts w:ascii="CordiaUPC" w:hAnsi="CordiaUPC" w:cs="CordiaUPC"/>
                <w:sz w:val="26"/>
                <w:szCs w:val="26"/>
                <w:lang w:val="en-GB"/>
              </w:rPr>
            </w:pPr>
            <w:r w:rsidRPr="0063780E">
              <w:rPr>
                <w:rFonts w:ascii="CordiaUPC" w:eastAsia="Times New Roman" w:hAnsi="CordiaUPC" w:cs="CordiaUPC" w:hint="cs"/>
                <w:sz w:val="26"/>
                <w:szCs w:val="26"/>
                <w:cs/>
                <w:lang w:val="en-GB"/>
              </w:rPr>
              <w:t>-</w:t>
            </w:r>
          </w:p>
        </w:tc>
        <w:tc>
          <w:tcPr>
            <w:tcW w:w="236" w:type="dxa"/>
          </w:tcPr>
          <w:p w14:paraId="14B2A2EB" w14:textId="77777777" w:rsidR="00B97094" w:rsidRPr="0063780E" w:rsidRDefault="00B97094" w:rsidP="00B97094">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420D0C3" w14:textId="738B295F" w:rsidR="00B97094" w:rsidRPr="0063780E" w:rsidRDefault="00B97094" w:rsidP="00B97094">
            <w:pPr>
              <w:pStyle w:val="BodyText"/>
              <w:tabs>
                <w:tab w:val="decimal" w:pos="830"/>
              </w:tabs>
              <w:spacing w:after="0" w:line="240" w:lineRule="exact"/>
              <w:ind w:right="17"/>
              <w:rPr>
                <w:rFonts w:ascii="CordiaUPC" w:hAnsi="CordiaUPC" w:cs="CordiaUPC"/>
                <w:sz w:val="26"/>
                <w:szCs w:val="26"/>
                <w:lang w:val="en-GB"/>
              </w:rPr>
            </w:pPr>
            <w:r w:rsidRPr="0063780E">
              <w:rPr>
                <w:rFonts w:ascii="CordiaUPC" w:eastAsia="Times New Roman" w:hAnsi="CordiaUPC" w:cs="CordiaUPC" w:hint="cs"/>
                <w:sz w:val="26"/>
                <w:szCs w:val="26"/>
                <w:cs/>
                <w:lang w:val="en-GB"/>
              </w:rPr>
              <w:t>-</w:t>
            </w:r>
          </w:p>
        </w:tc>
        <w:tc>
          <w:tcPr>
            <w:tcW w:w="241" w:type="dxa"/>
          </w:tcPr>
          <w:p w14:paraId="19F595F2" w14:textId="77777777" w:rsidR="00B97094" w:rsidRPr="0063780E" w:rsidRDefault="00B97094" w:rsidP="00B97094">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7D8614DD" w14:textId="1FF61F49" w:rsidR="00B97094" w:rsidRPr="0063780E" w:rsidRDefault="00B97094" w:rsidP="00B97094">
            <w:pPr>
              <w:pStyle w:val="BodyText"/>
              <w:tabs>
                <w:tab w:val="decimal" w:pos="990"/>
              </w:tabs>
              <w:spacing w:after="0" w:line="240" w:lineRule="exact"/>
              <w:ind w:right="-110"/>
              <w:rPr>
                <w:rFonts w:ascii="CordiaUPC" w:hAnsi="CordiaUPC" w:cs="CordiaUPC"/>
                <w:sz w:val="26"/>
                <w:szCs w:val="26"/>
                <w:lang w:val="en-GB"/>
              </w:rPr>
            </w:pPr>
            <w:r w:rsidRPr="0063780E">
              <w:rPr>
                <w:rFonts w:ascii="CordiaUPC" w:eastAsia="Times New Roman" w:hAnsi="CordiaUPC" w:cs="CordiaUPC" w:hint="cs"/>
                <w:sz w:val="26"/>
                <w:szCs w:val="26"/>
                <w:cs/>
                <w:lang w:val="en-GB"/>
              </w:rPr>
              <w:t>2</w:t>
            </w:r>
          </w:p>
        </w:tc>
        <w:tc>
          <w:tcPr>
            <w:tcW w:w="259" w:type="dxa"/>
          </w:tcPr>
          <w:p w14:paraId="1BDB6C15" w14:textId="77777777" w:rsidR="00B97094" w:rsidRPr="0063780E" w:rsidRDefault="00B97094" w:rsidP="00B97094">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4BCE169A" w14:textId="63E91C7C" w:rsidR="00B97094" w:rsidRPr="0063780E" w:rsidRDefault="00B97094" w:rsidP="00B97094">
            <w:pPr>
              <w:pStyle w:val="BodyText"/>
              <w:tabs>
                <w:tab w:val="decimal" w:pos="890"/>
              </w:tabs>
              <w:spacing w:after="0" w:line="240" w:lineRule="exact"/>
              <w:ind w:right="17"/>
              <w:rPr>
                <w:rFonts w:ascii="CordiaUPC" w:hAnsi="CordiaUPC" w:cs="CordiaUPC"/>
                <w:sz w:val="26"/>
                <w:szCs w:val="26"/>
                <w:lang w:val="en-GB"/>
              </w:rPr>
            </w:pPr>
            <w:r w:rsidRPr="0063780E">
              <w:rPr>
                <w:rFonts w:ascii="CordiaUPC" w:eastAsia="Times New Roman" w:hAnsi="CordiaUPC" w:cs="CordiaUPC" w:hint="cs"/>
                <w:sz w:val="26"/>
                <w:szCs w:val="26"/>
                <w:cs/>
                <w:lang w:val="en-GB"/>
              </w:rPr>
              <w:t>-</w:t>
            </w:r>
          </w:p>
        </w:tc>
      </w:tr>
      <w:tr w:rsidR="00B97094" w:rsidRPr="00392524" w14:paraId="7BF3D57D" w14:textId="77777777" w:rsidTr="00F75322">
        <w:tc>
          <w:tcPr>
            <w:tcW w:w="3600" w:type="dxa"/>
          </w:tcPr>
          <w:p w14:paraId="26DC3BDF" w14:textId="48BCAF79" w:rsidR="00B97094" w:rsidRPr="0063780E" w:rsidRDefault="00B97094" w:rsidP="00B97094">
            <w:pPr>
              <w:tabs>
                <w:tab w:val="left" w:pos="993"/>
              </w:tabs>
              <w:spacing w:line="240" w:lineRule="exact"/>
              <w:ind w:left="162" w:right="-108" w:hanging="153"/>
              <w:rPr>
                <w:rFonts w:ascii="CordiaUPC" w:hAnsi="CordiaUPC" w:cs="CordiaUPC"/>
                <w:sz w:val="26"/>
                <w:szCs w:val="26"/>
              </w:rPr>
            </w:pPr>
            <w:r w:rsidRPr="0063780E">
              <w:rPr>
                <w:rFonts w:ascii="CordiaUPC" w:hAnsi="CordiaUPC" w:cs="CordiaUPC" w:hint="cs"/>
                <w:sz w:val="26"/>
                <w:szCs w:val="26"/>
              </w:rPr>
              <w:t>TMB Asset Management Co., Ltd.</w:t>
            </w:r>
            <w:r w:rsidRPr="0063780E">
              <w:rPr>
                <w:rFonts w:ascii="CordiaUPC" w:hAnsi="CordiaUPC" w:cs="CordiaUPC"/>
                <w:sz w:val="26"/>
                <w:szCs w:val="26"/>
                <w:vertAlign w:val="superscript"/>
              </w:rPr>
              <w:t xml:space="preserve"> (1)</w:t>
            </w:r>
          </w:p>
        </w:tc>
        <w:tc>
          <w:tcPr>
            <w:tcW w:w="1260" w:type="dxa"/>
            <w:vAlign w:val="bottom"/>
          </w:tcPr>
          <w:p w14:paraId="69F192E1" w14:textId="3801D0B9" w:rsidR="00B97094" w:rsidRPr="0063780E" w:rsidRDefault="00B97094" w:rsidP="00B97094">
            <w:pPr>
              <w:pStyle w:val="BodyText"/>
              <w:tabs>
                <w:tab w:val="decimal" w:pos="860"/>
              </w:tabs>
              <w:spacing w:after="0" w:line="240" w:lineRule="exact"/>
              <w:ind w:right="-115"/>
              <w:rPr>
                <w:rFonts w:ascii="CordiaUPC" w:hAnsi="CordiaUPC" w:cs="CordiaUPC"/>
                <w:sz w:val="26"/>
                <w:szCs w:val="26"/>
                <w:lang w:val="en-GB"/>
              </w:rPr>
            </w:pPr>
            <w:r w:rsidRPr="0063780E">
              <w:rPr>
                <w:rFonts w:ascii="CordiaUPC" w:eastAsia="Times New Roman" w:hAnsi="CordiaUPC" w:cs="CordiaUPC" w:hint="cs"/>
                <w:sz w:val="26"/>
                <w:szCs w:val="26"/>
                <w:cs/>
                <w:lang w:val="en-GB"/>
              </w:rPr>
              <w:t>-</w:t>
            </w:r>
          </w:p>
        </w:tc>
        <w:tc>
          <w:tcPr>
            <w:tcW w:w="236" w:type="dxa"/>
          </w:tcPr>
          <w:p w14:paraId="739CBCC5" w14:textId="77777777" w:rsidR="00B97094" w:rsidRPr="0063780E" w:rsidRDefault="00B97094" w:rsidP="00B97094">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F02B525" w14:textId="0AA2C50F" w:rsidR="00B97094" w:rsidRPr="0063780E" w:rsidRDefault="00B97094" w:rsidP="00B97094">
            <w:pPr>
              <w:pStyle w:val="BodyText"/>
              <w:tabs>
                <w:tab w:val="decimal" w:pos="830"/>
              </w:tabs>
              <w:spacing w:after="0" w:line="240" w:lineRule="exact"/>
              <w:ind w:right="17"/>
              <w:rPr>
                <w:rFonts w:ascii="CordiaUPC" w:hAnsi="CordiaUPC" w:cs="CordiaUPC"/>
                <w:sz w:val="26"/>
                <w:szCs w:val="26"/>
                <w:lang w:val="en-GB"/>
              </w:rPr>
            </w:pPr>
            <w:r w:rsidRPr="0063780E">
              <w:rPr>
                <w:rFonts w:ascii="CordiaUPC" w:eastAsia="Times New Roman" w:hAnsi="CordiaUPC" w:cs="CordiaUPC"/>
                <w:sz w:val="26"/>
                <w:szCs w:val="26"/>
                <w:lang w:val="en-GB"/>
              </w:rPr>
              <w:t>70</w:t>
            </w:r>
          </w:p>
        </w:tc>
        <w:tc>
          <w:tcPr>
            <w:tcW w:w="241" w:type="dxa"/>
          </w:tcPr>
          <w:p w14:paraId="05EC35B8" w14:textId="77777777" w:rsidR="00B97094" w:rsidRPr="0063780E" w:rsidRDefault="00B97094" w:rsidP="00B97094">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51D58F30" w14:textId="401AE665" w:rsidR="00B97094" w:rsidRPr="0063780E" w:rsidRDefault="00B97094" w:rsidP="00B97094">
            <w:pPr>
              <w:pStyle w:val="BodyText"/>
              <w:tabs>
                <w:tab w:val="decimal" w:pos="990"/>
              </w:tabs>
              <w:spacing w:after="0" w:line="240" w:lineRule="exact"/>
              <w:ind w:right="-110"/>
              <w:rPr>
                <w:rFonts w:ascii="CordiaUPC" w:hAnsi="CordiaUPC" w:cs="CordiaUPC"/>
                <w:sz w:val="26"/>
                <w:szCs w:val="26"/>
                <w:lang w:val="en-GB"/>
              </w:rPr>
            </w:pPr>
            <w:r w:rsidRPr="0063780E">
              <w:rPr>
                <w:rFonts w:ascii="CordiaUPC" w:eastAsia="Times New Roman" w:hAnsi="CordiaUPC" w:cs="CordiaUPC" w:hint="cs"/>
                <w:sz w:val="26"/>
                <w:szCs w:val="26"/>
                <w:cs/>
                <w:lang w:val="en-GB"/>
              </w:rPr>
              <w:t>-</w:t>
            </w:r>
          </w:p>
        </w:tc>
        <w:tc>
          <w:tcPr>
            <w:tcW w:w="259" w:type="dxa"/>
          </w:tcPr>
          <w:p w14:paraId="08E2F8E3" w14:textId="77777777" w:rsidR="00B97094" w:rsidRPr="0063780E" w:rsidRDefault="00B97094" w:rsidP="00B97094">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0672C4C8" w14:textId="1080FE0D" w:rsidR="00B97094" w:rsidRPr="0063780E" w:rsidRDefault="00B97094" w:rsidP="00B97094">
            <w:pPr>
              <w:pStyle w:val="BodyText"/>
              <w:tabs>
                <w:tab w:val="decimal" w:pos="890"/>
              </w:tabs>
              <w:spacing w:after="0" w:line="240" w:lineRule="exact"/>
              <w:ind w:right="17"/>
              <w:rPr>
                <w:rFonts w:ascii="CordiaUPC" w:hAnsi="CordiaUPC" w:cs="CordiaUPC"/>
                <w:sz w:val="26"/>
                <w:szCs w:val="26"/>
                <w:lang w:val="en-GB"/>
              </w:rPr>
            </w:pPr>
            <w:r w:rsidRPr="0063780E">
              <w:rPr>
                <w:rFonts w:ascii="CordiaUPC" w:hAnsi="CordiaUPC" w:cs="CordiaUPC"/>
                <w:sz w:val="26"/>
                <w:szCs w:val="26"/>
                <w:lang w:val="en-GB"/>
              </w:rPr>
              <w:t>70</w:t>
            </w:r>
          </w:p>
        </w:tc>
      </w:tr>
      <w:tr w:rsidR="00B97094" w:rsidRPr="00392524" w14:paraId="5A5ED36C" w14:textId="77777777" w:rsidTr="00F75322">
        <w:tc>
          <w:tcPr>
            <w:tcW w:w="3600" w:type="dxa"/>
            <w:vAlign w:val="bottom"/>
          </w:tcPr>
          <w:p w14:paraId="0E9E4B58" w14:textId="7E5F8C2F" w:rsidR="00B97094" w:rsidRPr="001E24B8" w:rsidRDefault="00B97094" w:rsidP="00B97094">
            <w:pPr>
              <w:tabs>
                <w:tab w:val="left" w:pos="250"/>
              </w:tabs>
              <w:spacing w:line="240" w:lineRule="exact"/>
              <w:ind w:left="160" w:right="-18" w:hanging="160"/>
              <w:rPr>
                <w:rFonts w:ascii="CordiaUPC" w:hAnsi="CordiaUPC" w:cs="CordiaUPC"/>
                <w:sz w:val="26"/>
                <w:szCs w:val="26"/>
                <w:lang w:val="en-US"/>
              </w:rPr>
            </w:pPr>
            <w:proofErr w:type="spellStart"/>
            <w:r w:rsidRPr="00B46807">
              <w:rPr>
                <w:rFonts w:ascii="CordiaUPC" w:hAnsi="CordiaUPC" w:cs="CordiaUPC"/>
                <w:sz w:val="26"/>
                <w:szCs w:val="26"/>
              </w:rPr>
              <w:t>Eastspring</w:t>
            </w:r>
            <w:proofErr w:type="spellEnd"/>
            <w:r w:rsidRPr="00B46807">
              <w:rPr>
                <w:rFonts w:ascii="CordiaUPC" w:hAnsi="CordiaUPC" w:cs="CordiaUPC"/>
                <w:sz w:val="26"/>
                <w:szCs w:val="26"/>
              </w:rPr>
              <w:t xml:space="preserve"> Asset Management (Thailand) </w:t>
            </w:r>
            <w:r w:rsidRPr="00B46807">
              <w:rPr>
                <w:rFonts w:ascii="CordiaUPC" w:hAnsi="CordiaUPC" w:cs="CordiaUPC" w:hint="cs"/>
                <w:sz w:val="26"/>
                <w:szCs w:val="26"/>
              </w:rPr>
              <w:t>Co., Ltd.</w:t>
            </w:r>
            <w:r w:rsidRPr="00B46807">
              <w:rPr>
                <w:rFonts w:ascii="CordiaUPC" w:hAnsi="CordiaUPC" w:cs="CordiaUPC"/>
                <w:sz w:val="26"/>
                <w:szCs w:val="26"/>
                <w:vertAlign w:val="superscript"/>
              </w:rPr>
              <w:t xml:space="preserve"> (1)</w:t>
            </w:r>
          </w:p>
        </w:tc>
        <w:tc>
          <w:tcPr>
            <w:tcW w:w="1260" w:type="dxa"/>
            <w:vAlign w:val="bottom"/>
          </w:tcPr>
          <w:p w14:paraId="69BD218B" w14:textId="38B11795" w:rsidR="00B97094" w:rsidRPr="001E24B8" w:rsidRDefault="00B97094" w:rsidP="00B97094">
            <w:pPr>
              <w:tabs>
                <w:tab w:val="decimal" w:pos="860"/>
              </w:tabs>
              <w:spacing w:line="240" w:lineRule="exact"/>
              <w:ind w:right="-115"/>
              <w:rPr>
                <w:rFonts w:ascii="CordiaUPC" w:hAnsi="CordiaUPC" w:cs="CordiaUPC"/>
                <w:sz w:val="26"/>
                <w:szCs w:val="26"/>
              </w:rPr>
            </w:pPr>
            <w:r>
              <w:rPr>
                <w:rFonts w:ascii="CordiaUPC" w:eastAsia="Times New Roman" w:hAnsi="CordiaUPC" w:cs="CordiaUPC" w:hint="cs"/>
                <w:sz w:val="26"/>
                <w:szCs w:val="26"/>
                <w:cs/>
              </w:rPr>
              <w:t>97</w:t>
            </w:r>
          </w:p>
        </w:tc>
        <w:tc>
          <w:tcPr>
            <w:tcW w:w="236" w:type="dxa"/>
          </w:tcPr>
          <w:p w14:paraId="17BCC2A4" w14:textId="77777777" w:rsidR="00B97094" w:rsidRPr="001E24B8" w:rsidRDefault="00B97094" w:rsidP="00B97094">
            <w:pPr>
              <w:tabs>
                <w:tab w:val="decimal" w:pos="792"/>
              </w:tabs>
              <w:spacing w:line="240" w:lineRule="exact"/>
              <w:ind w:right="201"/>
              <w:jc w:val="right"/>
              <w:rPr>
                <w:rFonts w:ascii="CordiaUPC" w:hAnsi="CordiaUPC" w:cs="CordiaUPC"/>
                <w:sz w:val="26"/>
                <w:szCs w:val="26"/>
              </w:rPr>
            </w:pPr>
          </w:p>
        </w:tc>
        <w:tc>
          <w:tcPr>
            <w:tcW w:w="1114" w:type="dxa"/>
          </w:tcPr>
          <w:p w14:paraId="3E844923" w14:textId="77777777" w:rsidR="00B97094" w:rsidRDefault="00B97094" w:rsidP="00B97094">
            <w:pPr>
              <w:tabs>
                <w:tab w:val="decimal" w:pos="830"/>
              </w:tabs>
              <w:spacing w:line="240" w:lineRule="exact"/>
              <w:ind w:right="-105"/>
              <w:rPr>
                <w:rFonts w:ascii="CordiaUPC" w:eastAsia="Times New Roman" w:hAnsi="CordiaUPC" w:cs="CordiaUPC"/>
                <w:sz w:val="26"/>
                <w:szCs w:val="26"/>
              </w:rPr>
            </w:pPr>
          </w:p>
          <w:p w14:paraId="3F83CBB2" w14:textId="4B4F5BDF" w:rsidR="00B97094" w:rsidRPr="001E24B8" w:rsidRDefault="00B97094" w:rsidP="00B97094">
            <w:pPr>
              <w:tabs>
                <w:tab w:val="decimal" w:pos="830"/>
              </w:tabs>
              <w:spacing w:line="240" w:lineRule="exact"/>
              <w:ind w:right="-105"/>
              <w:rPr>
                <w:rFonts w:ascii="CordiaUPC" w:hAnsi="CordiaUPC" w:cs="CordiaUPC"/>
                <w:sz w:val="26"/>
                <w:szCs w:val="26"/>
              </w:rPr>
            </w:pPr>
            <w:r w:rsidRPr="002772FF">
              <w:rPr>
                <w:rFonts w:ascii="CordiaUPC" w:eastAsia="Times New Roman" w:hAnsi="CordiaUPC" w:cs="CordiaUPC" w:hint="cs"/>
                <w:sz w:val="26"/>
                <w:szCs w:val="26"/>
                <w:cs/>
              </w:rPr>
              <w:t>-</w:t>
            </w:r>
          </w:p>
        </w:tc>
        <w:tc>
          <w:tcPr>
            <w:tcW w:w="241" w:type="dxa"/>
          </w:tcPr>
          <w:p w14:paraId="3E2A3565" w14:textId="77777777" w:rsidR="00B97094" w:rsidRPr="001E24B8" w:rsidRDefault="00B97094" w:rsidP="00B97094">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744F3356" w14:textId="63059757" w:rsidR="00B97094" w:rsidRPr="001E24B8" w:rsidRDefault="00B97094" w:rsidP="00B97094">
            <w:pPr>
              <w:tabs>
                <w:tab w:val="decimal" w:pos="990"/>
              </w:tabs>
              <w:spacing w:line="240" w:lineRule="exact"/>
              <w:ind w:right="-110"/>
              <w:rPr>
                <w:rFonts w:ascii="CordiaUPC" w:hAnsi="CordiaUPC" w:cs="CordiaUPC"/>
                <w:sz w:val="26"/>
                <w:szCs w:val="26"/>
              </w:rPr>
            </w:pPr>
            <w:r>
              <w:rPr>
                <w:rFonts w:ascii="CordiaUPC" w:eastAsia="Times New Roman" w:hAnsi="CordiaUPC" w:cs="CordiaUPC" w:hint="cs"/>
                <w:sz w:val="26"/>
                <w:szCs w:val="26"/>
                <w:cs/>
              </w:rPr>
              <w:t>97</w:t>
            </w:r>
          </w:p>
        </w:tc>
        <w:tc>
          <w:tcPr>
            <w:tcW w:w="259" w:type="dxa"/>
          </w:tcPr>
          <w:p w14:paraId="1D716DAB" w14:textId="77777777" w:rsidR="00B97094" w:rsidRPr="001E24B8" w:rsidRDefault="00B97094" w:rsidP="00B97094">
            <w:pPr>
              <w:tabs>
                <w:tab w:val="decimal" w:pos="792"/>
              </w:tabs>
              <w:spacing w:line="240" w:lineRule="exact"/>
              <w:ind w:right="201"/>
              <w:jc w:val="right"/>
              <w:rPr>
                <w:rFonts w:ascii="CordiaUPC" w:hAnsi="CordiaUPC" w:cs="CordiaUPC"/>
                <w:sz w:val="26"/>
                <w:szCs w:val="26"/>
              </w:rPr>
            </w:pPr>
          </w:p>
        </w:tc>
        <w:tc>
          <w:tcPr>
            <w:tcW w:w="1185" w:type="dxa"/>
            <w:gridSpan w:val="2"/>
            <w:vAlign w:val="bottom"/>
          </w:tcPr>
          <w:p w14:paraId="238903AD" w14:textId="5259155A" w:rsidR="00B97094" w:rsidRPr="001E24B8" w:rsidRDefault="00B97094" w:rsidP="00B97094">
            <w:pPr>
              <w:tabs>
                <w:tab w:val="decimal" w:pos="890"/>
              </w:tabs>
              <w:spacing w:line="240" w:lineRule="exact"/>
              <w:rPr>
                <w:rFonts w:ascii="CordiaUPC" w:hAnsi="CordiaUPC" w:cs="CordiaUPC"/>
                <w:sz w:val="26"/>
                <w:szCs w:val="26"/>
              </w:rPr>
            </w:pPr>
            <w:r w:rsidRPr="0099093D">
              <w:rPr>
                <w:rFonts w:ascii="CordiaUPC" w:hAnsi="CordiaUPC" w:cs="CordiaUPC" w:hint="cs"/>
                <w:sz w:val="26"/>
                <w:szCs w:val="26"/>
                <w:cs/>
              </w:rPr>
              <w:t>-</w:t>
            </w:r>
          </w:p>
        </w:tc>
      </w:tr>
      <w:tr w:rsidR="00B97094" w:rsidRPr="00392524" w14:paraId="4543BA21" w14:textId="77777777" w:rsidTr="00542947">
        <w:tc>
          <w:tcPr>
            <w:tcW w:w="3600" w:type="dxa"/>
          </w:tcPr>
          <w:p w14:paraId="02E1AC55" w14:textId="77777777" w:rsidR="00B97094" w:rsidRPr="001E24B8" w:rsidRDefault="00B97094" w:rsidP="00B97094">
            <w:pPr>
              <w:tabs>
                <w:tab w:val="left" w:pos="0"/>
              </w:tabs>
              <w:spacing w:line="240" w:lineRule="exact"/>
              <w:ind w:right="-18"/>
              <w:rPr>
                <w:rFonts w:ascii="CordiaUPC" w:hAnsi="CordiaUPC" w:cs="CordiaUPC"/>
                <w:sz w:val="26"/>
                <w:szCs w:val="26"/>
                <w:lang w:val="en-US"/>
              </w:rPr>
            </w:pPr>
            <w:r w:rsidRPr="001E24B8">
              <w:rPr>
                <w:rFonts w:ascii="CordiaUPC" w:hAnsi="CordiaUPC" w:cs="CordiaUPC" w:hint="cs"/>
                <w:b/>
                <w:bCs/>
                <w:sz w:val="26"/>
                <w:szCs w:val="26"/>
                <w:lang w:val="en-US"/>
              </w:rPr>
              <w:t>Total</w:t>
            </w:r>
          </w:p>
        </w:tc>
        <w:tc>
          <w:tcPr>
            <w:tcW w:w="1260" w:type="dxa"/>
            <w:tcBorders>
              <w:top w:val="single" w:sz="4" w:space="0" w:color="auto"/>
              <w:bottom w:val="double" w:sz="4" w:space="0" w:color="auto"/>
            </w:tcBorders>
            <w:vAlign w:val="bottom"/>
          </w:tcPr>
          <w:p w14:paraId="269CE10B" w14:textId="4F659F94" w:rsidR="00B97094" w:rsidRPr="001E24B8" w:rsidRDefault="00B97094" w:rsidP="00B97094">
            <w:pPr>
              <w:tabs>
                <w:tab w:val="decimal" w:pos="860"/>
              </w:tabs>
              <w:spacing w:line="240" w:lineRule="exact"/>
              <w:ind w:right="-115"/>
              <w:rPr>
                <w:rFonts w:ascii="CordiaUPC" w:hAnsi="CordiaUPC" w:cs="CordiaUPC"/>
                <w:b/>
                <w:bCs/>
                <w:sz w:val="26"/>
                <w:szCs w:val="26"/>
              </w:rPr>
            </w:pPr>
            <w:r>
              <w:rPr>
                <w:rFonts w:ascii="CordiaUPC" w:hAnsi="CordiaUPC" w:cs="CordiaUPC"/>
                <w:b/>
                <w:bCs/>
                <w:sz w:val="26"/>
                <w:szCs w:val="26"/>
              </w:rPr>
              <w:t>97</w:t>
            </w:r>
          </w:p>
        </w:tc>
        <w:tc>
          <w:tcPr>
            <w:tcW w:w="236" w:type="dxa"/>
          </w:tcPr>
          <w:p w14:paraId="6B722442" w14:textId="77777777" w:rsidR="00B97094" w:rsidRPr="001E24B8" w:rsidRDefault="00B97094" w:rsidP="00B97094">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14E5F0D7" w14:textId="77777777" w:rsidR="00B97094" w:rsidRPr="001E24B8" w:rsidRDefault="00B97094" w:rsidP="00B97094">
            <w:pPr>
              <w:tabs>
                <w:tab w:val="decimal" w:pos="830"/>
              </w:tabs>
              <w:spacing w:line="240" w:lineRule="exact"/>
              <w:ind w:right="-105"/>
              <w:rPr>
                <w:rFonts w:ascii="CordiaUPC" w:hAnsi="CordiaUPC" w:cs="CordiaUPC"/>
                <w:b/>
                <w:bCs/>
                <w:sz w:val="26"/>
                <w:szCs w:val="26"/>
              </w:rPr>
            </w:pPr>
            <w:r w:rsidRPr="001E24B8">
              <w:rPr>
                <w:rFonts w:ascii="CordiaUPC" w:hAnsi="CordiaUPC" w:cs="CordiaUPC"/>
                <w:b/>
                <w:bCs/>
                <w:sz w:val="26"/>
                <w:szCs w:val="26"/>
              </w:rPr>
              <w:t>70</w:t>
            </w:r>
          </w:p>
        </w:tc>
        <w:tc>
          <w:tcPr>
            <w:tcW w:w="241" w:type="dxa"/>
          </w:tcPr>
          <w:p w14:paraId="54551B21" w14:textId="77777777" w:rsidR="00B97094" w:rsidRPr="001E24B8" w:rsidRDefault="00B97094" w:rsidP="00B97094">
            <w:pPr>
              <w:tabs>
                <w:tab w:val="decimal" w:pos="792"/>
              </w:tabs>
              <w:spacing w:line="240" w:lineRule="exact"/>
              <w:ind w:right="201"/>
              <w:jc w:val="right"/>
              <w:rPr>
                <w:rFonts w:ascii="CordiaUPC" w:hAnsi="CordiaUPC" w:cs="CordiaUPC"/>
                <w:b/>
                <w:bCs/>
                <w:sz w:val="26"/>
                <w:szCs w:val="26"/>
                <w:rtl/>
                <w:cs/>
              </w:rPr>
            </w:pPr>
          </w:p>
        </w:tc>
        <w:tc>
          <w:tcPr>
            <w:tcW w:w="1291" w:type="dxa"/>
            <w:tcBorders>
              <w:top w:val="single" w:sz="4" w:space="0" w:color="auto"/>
              <w:bottom w:val="double" w:sz="4" w:space="0" w:color="auto"/>
            </w:tcBorders>
            <w:vAlign w:val="bottom"/>
          </w:tcPr>
          <w:p w14:paraId="5FFEB593" w14:textId="03432164" w:rsidR="00B97094" w:rsidRPr="001E24B8" w:rsidRDefault="00B97094" w:rsidP="00B97094">
            <w:pPr>
              <w:tabs>
                <w:tab w:val="decimal" w:pos="990"/>
              </w:tabs>
              <w:spacing w:line="240" w:lineRule="exact"/>
              <w:ind w:right="-110"/>
              <w:rPr>
                <w:rFonts w:ascii="CordiaUPC" w:hAnsi="CordiaUPC" w:cs="CordiaUPC"/>
                <w:b/>
                <w:bCs/>
                <w:sz w:val="26"/>
                <w:szCs w:val="26"/>
              </w:rPr>
            </w:pPr>
            <w:r>
              <w:rPr>
                <w:rFonts w:ascii="CordiaUPC" w:hAnsi="CordiaUPC" w:cs="CordiaUPC"/>
                <w:b/>
                <w:bCs/>
                <w:sz w:val="26"/>
                <w:szCs w:val="26"/>
              </w:rPr>
              <w:t>178</w:t>
            </w:r>
          </w:p>
        </w:tc>
        <w:tc>
          <w:tcPr>
            <w:tcW w:w="259" w:type="dxa"/>
          </w:tcPr>
          <w:p w14:paraId="4988BA85" w14:textId="77777777" w:rsidR="00B97094" w:rsidRPr="001E24B8" w:rsidRDefault="00B97094" w:rsidP="00B97094">
            <w:pPr>
              <w:tabs>
                <w:tab w:val="decimal" w:pos="792"/>
              </w:tabs>
              <w:spacing w:line="240" w:lineRule="exact"/>
              <w:ind w:right="201"/>
              <w:jc w:val="right"/>
              <w:rPr>
                <w:rFonts w:ascii="CordiaUPC" w:hAnsi="CordiaUPC" w:cs="CordiaUPC"/>
                <w:b/>
                <w:bCs/>
                <w:sz w:val="26"/>
                <w:szCs w:val="26"/>
              </w:rPr>
            </w:pPr>
          </w:p>
        </w:tc>
        <w:tc>
          <w:tcPr>
            <w:tcW w:w="1185" w:type="dxa"/>
            <w:gridSpan w:val="2"/>
            <w:tcBorders>
              <w:top w:val="single" w:sz="4" w:space="0" w:color="auto"/>
              <w:bottom w:val="double" w:sz="4" w:space="0" w:color="auto"/>
            </w:tcBorders>
            <w:vAlign w:val="bottom"/>
          </w:tcPr>
          <w:p w14:paraId="1D684C4C" w14:textId="77777777" w:rsidR="00B97094" w:rsidRPr="001E24B8" w:rsidRDefault="00B97094" w:rsidP="00B97094">
            <w:pPr>
              <w:tabs>
                <w:tab w:val="decimal" w:pos="890"/>
              </w:tabs>
              <w:spacing w:line="240" w:lineRule="exact"/>
              <w:rPr>
                <w:rFonts w:ascii="CordiaUPC" w:hAnsi="CordiaUPC" w:cs="CordiaUPC"/>
                <w:b/>
                <w:bCs/>
                <w:sz w:val="26"/>
                <w:szCs w:val="26"/>
              </w:rPr>
            </w:pPr>
            <w:r w:rsidRPr="001E24B8">
              <w:rPr>
                <w:rFonts w:ascii="CordiaUPC" w:hAnsi="CordiaUPC" w:cs="CordiaUPC"/>
                <w:b/>
                <w:bCs/>
                <w:sz w:val="26"/>
                <w:szCs w:val="26"/>
              </w:rPr>
              <w:t>99</w:t>
            </w:r>
          </w:p>
        </w:tc>
      </w:tr>
      <w:tr w:rsidR="005D4DFF" w:rsidRPr="00392524" w14:paraId="6939C8D0" w14:textId="77777777" w:rsidTr="00542947">
        <w:tc>
          <w:tcPr>
            <w:tcW w:w="3600" w:type="dxa"/>
          </w:tcPr>
          <w:p w14:paraId="562696C7" w14:textId="77777777" w:rsidR="005D4DFF" w:rsidRPr="00392524" w:rsidRDefault="005D4DFF" w:rsidP="00B97094">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260" w:type="dxa"/>
          </w:tcPr>
          <w:p w14:paraId="21733B11" w14:textId="77777777" w:rsidR="005D4DFF" w:rsidRPr="00392524" w:rsidRDefault="005D4DFF" w:rsidP="00B97094">
            <w:pPr>
              <w:tabs>
                <w:tab w:val="decimal" w:pos="860"/>
              </w:tabs>
              <w:spacing w:line="240" w:lineRule="exact"/>
              <w:ind w:right="-115"/>
              <w:rPr>
                <w:rFonts w:ascii="CordiaUPC" w:hAnsi="CordiaUPC" w:cs="CordiaUPC"/>
                <w:sz w:val="26"/>
                <w:szCs w:val="26"/>
              </w:rPr>
            </w:pPr>
          </w:p>
        </w:tc>
        <w:tc>
          <w:tcPr>
            <w:tcW w:w="236" w:type="dxa"/>
          </w:tcPr>
          <w:p w14:paraId="5CADCECB" w14:textId="77777777" w:rsidR="005D4DFF" w:rsidRPr="00392524" w:rsidRDefault="005D4DFF" w:rsidP="00B97094">
            <w:pPr>
              <w:tabs>
                <w:tab w:val="decimal" w:pos="792"/>
              </w:tabs>
              <w:spacing w:line="240" w:lineRule="exact"/>
              <w:ind w:right="201"/>
              <w:jc w:val="right"/>
              <w:rPr>
                <w:rFonts w:ascii="CordiaUPC" w:hAnsi="CordiaUPC" w:cs="CordiaUPC"/>
                <w:sz w:val="26"/>
                <w:szCs w:val="26"/>
              </w:rPr>
            </w:pPr>
          </w:p>
        </w:tc>
        <w:tc>
          <w:tcPr>
            <w:tcW w:w="1114" w:type="dxa"/>
          </w:tcPr>
          <w:p w14:paraId="12E336DD" w14:textId="77777777" w:rsidR="005D4DFF" w:rsidRPr="00392524" w:rsidRDefault="005D4DFF" w:rsidP="00B97094">
            <w:pPr>
              <w:tabs>
                <w:tab w:val="decimal" w:pos="830"/>
              </w:tabs>
              <w:spacing w:line="240" w:lineRule="exact"/>
              <w:ind w:right="-105"/>
              <w:rPr>
                <w:rFonts w:ascii="CordiaUPC" w:hAnsi="CordiaUPC" w:cs="CordiaUPC"/>
                <w:sz w:val="26"/>
                <w:szCs w:val="26"/>
              </w:rPr>
            </w:pPr>
          </w:p>
        </w:tc>
        <w:tc>
          <w:tcPr>
            <w:tcW w:w="241" w:type="dxa"/>
          </w:tcPr>
          <w:p w14:paraId="31BC6C17" w14:textId="77777777" w:rsidR="005D4DFF" w:rsidRPr="00392524" w:rsidRDefault="005D4DFF" w:rsidP="00B97094">
            <w:pPr>
              <w:tabs>
                <w:tab w:val="decimal" w:pos="792"/>
              </w:tabs>
              <w:spacing w:line="240" w:lineRule="exact"/>
              <w:ind w:right="201"/>
              <w:jc w:val="right"/>
              <w:rPr>
                <w:rFonts w:ascii="CordiaUPC" w:hAnsi="CordiaUPC" w:cs="CordiaUPC"/>
                <w:sz w:val="26"/>
                <w:szCs w:val="26"/>
              </w:rPr>
            </w:pPr>
          </w:p>
        </w:tc>
        <w:tc>
          <w:tcPr>
            <w:tcW w:w="1291" w:type="dxa"/>
            <w:vAlign w:val="bottom"/>
          </w:tcPr>
          <w:p w14:paraId="248B83DA" w14:textId="77777777" w:rsidR="005D4DFF" w:rsidRPr="00392524" w:rsidRDefault="005D4DFF" w:rsidP="00B97094">
            <w:pPr>
              <w:tabs>
                <w:tab w:val="decimal" w:pos="990"/>
              </w:tabs>
              <w:spacing w:line="240" w:lineRule="exact"/>
              <w:ind w:right="-110"/>
              <w:rPr>
                <w:rFonts w:ascii="CordiaUPC" w:hAnsi="CordiaUPC" w:cs="CordiaUPC"/>
                <w:sz w:val="26"/>
                <w:szCs w:val="26"/>
              </w:rPr>
            </w:pPr>
          </w:p>
        </w:tc>
        <w:tc>
          <w:tcPr>
            <w:tcW w:w="274" w:type="dxa"/>
            <w:gridSpan w:val="2"/>
          </w:tcPr>
          <w:p w14:paraId="174DFF57" w14:textId="77777777" w:rsidR="005D4DFF" w:rsidRPr="00392524" w:rsidRDefault="005D4DFF" w:rsidP="00B97094">
            <w:pPr>
              <w:tabs>
                <w:tab w:val="decimal" w:pos="792"/>
              </w:tabs>
              <w:spacing w:line="240" w:lineRule="exact"/>
              <w:ind w:right="201"/>
              <w:jc w:val="right"/>
              <w:rPr>
                <w:rFonts w:ascii="CordiaUPC" w:hAnsi="CordiaUPC" w:cs="CordiaUPC"/>
                <w:sz w:val="26"/>
                <w:szCs w:val="26"/>
              </w:rPr>
            </w:pPr>
          </w:p>
        </w:tc>
        <w:tc>
          <w:tcPr>
            <w:tcW w:w="1170" w:type="dxa"/>
            <w:vAlign w:val="bottom"/>
          </w:tcPr>
          <w:p w14:paraId="2649687A" w14:textId="77777777" w:rsidR="005D4DFF" w:rsidRPr="00392524" w:rsidRDefault="005D4DFF" w:rsidP="00B97094">
            <w:pPr>
              <w:tabs>
                <w:tab w:val="decimal" w:pos="890"/>
              </w:tabs>
              <w:spacing w:line="240" w:lineRule="exact"/>
              <w:rPr>
                <w:rFonts w:ascii="CordiaUPC" w:hAnsi="CordiaUPC" w:cs="CordiaUPC"/>
                <w:sz w:val="26"/>
                <w:szCs w:val="26"/>
              </w:rPr>
            </w:pPr>
          </w:p>
        </w:tc>
      </w:tr>
      <w:tr w:rsidR="005D4DFF" w:rsidRPr="00392524" w14:paraId="6866609C" w14:textId="77777777" w:rsidTr="00542947">
        <w:tc>
          <w:tcPr>
            <w:tcW w:w="3600" w:type="dxa"/>
          </w:tcPr>
          <w:p w14:paraId="6327D7EC" w14:textId="77777777" w:rsidR="005D4DFF" w:rsidRPr="00392524" w:rsidRDefault="005D4DFF" w:rsidP="00B97094">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260" w:type="dxa"/>
          </w:tcPr>
          <w:p w14:paraId="0A93586C" w14:textId="77777777" w:rsidR="005D4DFF" w:rsidRPr="00392524" w:rsidRDefault="005D4DFF" w:rsidP="00B97094">
            <w:pPr>
              <w:tabs>
                <w:tab w:val="decimal" w:pos="860"/>
              </w:tabs>
              <w:spacing w:line="240" w:lineRule="exact"/>
              <w:ind w:right="-115"/>
              <w:rPr>
                <w:rFonts w:ascii="CordiaUPC" w:hAnsi="CordiaUPC" w:cs="CordiaUPC"/>
                <w:sz w:val="26"/>
                <w:szCs w:val="26"/>
              </w:rPr>
            </w:pPr>
          </w:p>
        </w:tc>
        <w:tc>
          <w:tcPr>
            <w:tcW w:w="236" w:type="dxa"/>
          </w:tcPr>
          <w:p w14:paraId="51B3D8FC" w14:textId="77777777" w:rsidR="005D4DFF" w:rsidRPr="00392524" w:rsidRDefault="005D4DFF" w:rsidP="00B97094">
            <w:pPr>
              <w:tabs>
                <w:tab w:val="decimal" w:pos="792"/>
              </w:tabs>
              <w:spacing w:line="240" w:lineRule="exact"/>
              <w:ind w:right="201"/>
              <w:jc w:val="right"/>
              <w:rPr>
                <w:rFonts w:ascii="CordiaUPC" w:hAnsi="CordiaUPC" w:cs="CordiaUPC"/>
                <w:sz w:val="26"/>
                <w:szCs w:val="26"/>
              </w:rPr>
            </w:pPr>
          </w:p>
        </w:tc>
        <w:tc>
          <w:tcPr>
            <w:tcW w:w="1114" w:type="dxa"/>
          </w:tcPr>
          <w:p w14:paraId="7B982CC3" w14:textId="77777777" w:rsidR="005D4DFF" w:rsidRPr="00392524" w:rsidRDefault="005D4DFF" w:rsidP="00B97094">
            <w:pPr>
              <w:tabs>
                <w:tab w:val="decimal" w:pos="830"/>
              </w:tabs>
              <w:spacing w:line="240" w:lineRule="exact"/>
              <w:ind w:right="-105"/>
              <w:rPr>
                <w:rFonts w:ascii="CordiaUPC" w:hAnsi="CordiaUPC" w:cs="CordiaUPC"/>
                <w:sz w:val="26"/>
                <w:szCs w:val="26"/>
              </w:rPr>
            </w:pPr>
          </w:p>
        </w:tc>
        <w:tc>
          <w:tcPr>
            <w:tcW w:w="241" w:type="dxa"/>
          </w:tcPr>
          <w:p w14:paraId="17FA204A" w14:textId="77777777" w:rsidR="005D4DFF" w:rsidRPr="00392524" w:rsidRDefault="005D4DFF" w:rsidP="00B97094">
            <w:pPr>
              <w:tabs>
                <w:tab w:val="decimal" w:pos="792"/>
              </w:tabs>
              <w:spacing w:line="240" w:lineRule="exact"/>
              <w:ind w:right="201"/>
              <w:jc w:val="right"/>
              <w:rPr>
                <w:rFonts w:ascii="CordiaUPC" w:hAnsi="CordiaUPC" w:cs="CordiaUPC"/>
                <w:sz w:val="26"/>
                <w:szCs w:val="26"/>
              </w:rPr>
            </w:pPr>
          </w:p>
        </w:tc>
        <w:tc>
          <w:tcPr>
            <w:tcW w:w="1291" w:type="dxa"/>
            <w:vAlign w:val="bottom"/>
          </w:tcPr>
          <w:p w14:paraId="71B57CA3" w14:textId="77777777" w:rsidR="005D4DFF" w:rsidRPr="00392524" w:rsidRDefault="005D4DFF" w:rsidP="00B97094">
            <w:pPr>
              <w:tabs>
                <w:tab w:val="decimal" w:pos="990"/>
              </w:tabs>
              <w:spacing w:line="240" w:lineRule="exact"/>
              <w:ind w:right="-110"/>
              <w:rPr>
                <w:rFonts w:ascii="CordiaUPC" w:hAnsi="CordiaUPC" w:cs="CordiaUPC"/>
                <w:sz w:val="26"/>
                <w:szCs w:val="26"/>
              </w:rPr>
            </w:pPr>
          </w:p>
        </w:tc>
        <w:tc>
          <w:tcPr>
            <w:tcW w:w="274" w:type="dxa"/>
            <w:gridSpan w:val="2"/>
          </w:tcPr>
          <w:p w14:paraId="5A7B7D89" w14:textId="77777777" w:rsidR="005D4DFF" w:rsidRPr="00392524" w:rsidRDefault="005D4DFF" w:rsidP="00B97094">
            <w:pPr>
              <w:tabs>
                <w:tab w:val="decimal" w:pos="792"/>
              </w:tabs>
              <w:spacing w:line="240" w:lineRule="exact"/>
              <w:ind w:right="201"/>
              <w:jc w:val="right"/>
              <w:rPr>
                <w:rFonts w:ascii="CordiaUPC" w:hAnsi="CordiaUPC" w:cs="CordiaUPC"/>
                <w:sz w:val="26"/>
                <w:szCs w:val="26"/>
              </w:rPr>
            </w:pPr>
          </w:p>
        </w:tc>
        <w:tc>
          <w:tcPr>
            <w:tcW w:w="1170" w:type="dxa"/>
            <w:vAlign w:val="bottom"/>
          </w:tcPr>
          <w:p w14:paraId="4E8BE894" w14:textId="77777777" w:rsidR="005D4DFF" w:rsidRPr="00392524" w:rsidRDefault="005D4DFF" w:rsidP="00B97094">
            <w:pPr>
              <w:tabs>
                <w:tab w:val="decimal" w:pos="890"/>
              </w:tabs>
              <w:spacing w:line="240" w:lineRule="exact"/>
              <w:rPr>
                <w:rFonts w:ascii="CordiaUPC" w:hAnsi="CordiaUPC" w:cs="CordiaUPC"/>
                <w:sz w:val="26"/>
                <w:szCs w:val="26"/>
              </w:rPr>
            </w:pPr>
          </w:p>
        </w:tc>
      </w:tr>
      <w:tr w:rsidR="00B97094" w:rsidRPr="00392524" w14:paraId="62717971" w14:textId="77777777" w:rsidTr="00542947">
        <w:tc>
          <w:tcPr>
            <w:tcW w:w="3600" w:type="dxa"/>
          </w:tcPr>
          <w:p w14:paraId="44BC5229" w14:textId="77777777" w:rsidR="00B97094" w:rsidRPr="00392524" w:rsidRDefault="00B97094" w:rsidP="00B97094">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392524">
              <w:rPr>
                <w:rFonts w:ascii="CordiaUPC" w:hAnsi="CordiaUPC" w:cs="CordiaUPC" w:hint="cs"/>
                <w:b/>
                <w:bCs/>
                <w:sz w:val="26"/>
                <w:szCs w:val="26"/>
                <w:lang w:val="en-US"/>
              </w:rPr>
              <w:lastRenderedPageBreak/>
              <w:t>Deposits (including interbank and money market items - liabilities)</w:t>
            </w:r>
          </w:p>
        </w:tc>
        <w:tc>
          <w:tcPr>
            <w:tcW w:w="1260" w:type="dxa"/>
          </w:tcPr>
          <w:p w14:paraId="07A8C72A" w14:textId="77777777" w:rsidR="00B97094" w:rsidRPr="00392524" w:rsidRDefault="00B97094" w:rsidP="00B97094">
            <w:pPr>
              <w:tabs>
                <w:tab w:val="decimal" w:pos="860"/>
              </w:tabs>
              <w:spacing w:line="240" w:lineRule="exact"/>
              <w:ind w:right="-115"/>
              <w:rPr>
                <w:rFonts w:ascii="CordiaUPC" w:hAnsi="CordiaUPC" w:cs="CordiaUPC"/>
                <w:sz w:val="26"/>
                <w:szCs w:val="26"/>
              </w:rPr>
            </w:pPr>
          </w:p>
        </w:tc>
        <w:tc>
          <w:tcPr>
            <w:tcW w:w="236" w:type="dxa"/>
          </w:tcPr>
          <w:p w14:paraId="70ED48AF"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114" w:type="dxa"/>
          </w:tcPr>
          <w:p w14:paraId="5A0A44C7" w14:textId="77777777" w:rsidR="00B97094" w:rsidRPr="00392524" w:rsidRDefault="00B97094" w:rsidP="00B97094">
            <w:pPr>
              <w:tabs>
                <w:tab w:val="decimal" w:pos="830"/>
              </w:tabs>
              <w:spacing w:line="240" w:lineRule="exact"/>
              <w:ind w:right="-105"/>
              <w:rPr>
                <w:rFonts w:ascii="CordiaUPC" w:hAnsi="CordiaUPC" w:cs="CordiaUPC"/>
                <w:sz w:val="26"/>
                <w:szCs w:val="26"/>
              </w:rPr>
            </w:pPr>
          </w:p>
        </w:tc>
        <w:tc>
          <w:tcPr>
            <w:tcW w:w="241" w:type="dxa"/>
          </w:tcPr>
          <w:p w14:paraId="56FD7303"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291" w:type="dxa"/>
            <w:vAlign w:val="bottom"/>
          </w:tcPr>
          <w:p w14:paraId="5432296F" w14:textId="77777777" w:rsidR="00B97094" w:rsidRPr="00392524" w:rsidRDefault="00B97094" w:rsidP="00B97094">
            <w:pPr>
              <w:tabs>
                <w:tab w:val="decimal" w:pos="990"/>
              </w:tabs>
              <w:spacing w:line="240" w:lineRule="exact"/>
              <w:ind w:right="-110"/>
              <w:rPr>
                <w:rFonts w:ascii="CordiaUPC" w:hAnsi="CordiaUPC" w:cs="CordiaUPC"/>
                <w:sz w:val="26"/>
                <w:szCs w:val="26"/>
              </w:rPr>
            </w:pPr>
          </w:p>
        </w:tc>
        <w:tc>
          <w:tcPr>
            <w:tcW w:w="274" w:type="dxa"/>
            <w:gridSpan w:val="2"/>
          </w:tcPr>
          <w:p w14:paraId="236C5E05"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170" w:type="dxa"/>
            <w:vAlign w:val="bottom"/>
          </w:tcPr>
          <w:p w14:paraId="0F5F9F5D" w14:textId="77777777" w:rsidR="00B97094" w:rsidRPr="00392524" w:rsidRDefault="00B97094" w:rsidP="00B97094">
            <w:pPr>
              <w:tabs>
                <w:tab w:val="decimal" w:pos="890"/>
              </w:tabs>
              <w:spacing w:line="240" w:lineRule="exact"/>
              <w:rPr>
                <w:rFonts w:ascii="CordiaUPC" w:hAnsi="CordiaUPC" w:cs="CordiaUPC"/>
                <w:sz w:val="26"/>
                <w:szCs w:val="26"/>
              </w:rPr>
            </w:pPr>
          </w:p>
        </w:tc>
      </w:tr>
      <w:tr w:rsidR="00B97094" w:rsidRPr="00392524" w14:paraId="78BB2580" w14:textId="77777777" w:rsidTr="00542947">
        <w:tc>
          <w:tcPr>
            <w:tcW w:w="3600" w:type="dxa"/>
          </w:tcPr>
          <w:p w14:paraId="364CC8E8" w14:textId="77777777" w:rsidR="00B97094" w:rsidRPr="00392524" w:rsidRDefault="00B97094" w:rsidP="00B97094">
            <w:pPr>
              <w:tabs>
                <w:tab w:val="left" w:pos="993"/>
              </w:tabs>
              <w:spacing w:line="240" w:lineRule="exact"/>
              <w:ind w:left="162" w:right="-108" w:hanging="153"/>
              <w:rPr>
                <w:rFonts w:ascii="CordiaUPC" w:hAnsi="CordiaUPC" w:cs="CordiaUPC"/>
                <w:sz w:val="26"/>
                <w:szCs w:val="26"/>
                <w:lang w:val="en-US"/>
              </w:rPr>
            </w:pPr>
            <w:r w:rsidRPr="00392524">
              <w:rPr>
                <w:rFonts w:ascii="CordiaUPC" w:hAnsi="CordiaUPC" w:cs="CordiaUPC"/>
                <w:sz w:val="26"/>
                <w:szCs w:val="26"/>
              </w:rPr>
              <w:t>TBCO Public Company Limited</w:t>
            </w:r>
          </w:p>
        </w:tc>
        <w:tc>
          <w:tcPr>
            <w:tcW w:w="1260" w:type="dxa"/>
          </w:tcPr>
          <w:p w14:paraId="3AC4327D" w14:textId="0854C723" w:rsidR="00B97094" w:rsidRPr="00392524" w:rsidRDefault="00B97094" w:rsidP="00B97094">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36" w:type="dxa"/>
          </w:tcPr>
          <w:p w14:paraId="13D1C6D2"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114" w:type="dxa"/>
          </w:tcPr>
          <w:p w14:paraId="71C51EDB" w14:textId="77777777" w:rsidR="00B97094" w:rsidRPr="00392524" w:rsidRDefault="00B97094" w:rsidP="00B97094">
            <w:pPr>
              <w:tabs>
                <w:tab w:val="decimal" w:pos="830"/>
              </w:tabs>
              <w:spacing w:line="240" w:lineRule="exact"/>
              <w:ind w:right="-105"/>
              <w:rPr>
                <w:rFonts w:ascii="CordiaUPC" w:hAnsi="CordiaUPC" w:cs="CordiaUPC"/>
                <w:sz w:val="26"/>
                <w:szCs w:val="26"/>
              </w:rPr>
            </w:pPr>
            <w:r w:rsidRPr="00392524">
              <w:rPr>
                <w:rFonts w:ascii="CordiaUPC" w:hAnsi="CordiaUPC" w:cs="CordiaUPC"/>
                <w:sz w:val="26"/>
                <w:szCs w:val="26"/>
              </w:rPr>
              <w:t>-</w:t>
            </w:r>
          </w:p>
        </w:tc>
        <w:tc>
          <w:tcPr>
            <w:tcW w:w="241" w:type="dxa"/>
          </w:tcPr>
          <w:p w14:paraId="323DBD15"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291" w:type="dxa"/>
            <w:vAlign w:val="bottom"/>
          </w:tcPr>
          <w:p w14:paraId="058B9C7C" w14:textId="6C62A6BD" w:rsidR="00B97094" w:rsidRPr="00392524" w:rsidRDefault="00B97094" w:rsidP="00B97094">
            <w:pPr>
              <w:tabs>
                <w:tab w:val="decimal" w:pos="990"/>
              </w:tabs>
              <w:spacing w:line="240" w:lineRule="exact"/>
              <w:ind w:right="-110"/>
              <w:rPr>
                <w:rFonts w:ascii="CordiaUPC" w:hAnsi="CordiaUPC" w:cs="CordiaUPC"/>
                <w:sz w:val="26"/>
                <w:szCs w:val="26"/>
              </w:rPr>
            </w:pPr>
            <w:r>
              <w:rPr>
                <w:rFonts w:ascii="CordiaUPC" w:eastAsia="Times New Roman" w:hAnsi="CordiaUPC" w:cs="CordiaUPC" w:hint="cs"/>
                <w:sz w:val="26"/>
                <w:szCs w:val="26"/>
                <w:cs/>
              </w:rPr>
              <w:t>323</w:t>
            </w:r>
          </w:p>
        </w:tc>
        <w:tc>
          <w:tcPr>
            <w:tcW w:w="274" w:type="dxa"/>
            <w:gridSpan w:val="2"/>
          </w:tcPr>
          <w:p w14:paraId="57FEE9F5"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170" w:type="dxa"/>
            <w:vAlign w:val="bottom"/>
          </w:tcPr>
          <w:p w14:paraId="69623C96" w14:textId="77777777" w:rsidR="00B97094" w:rsidRPr="00392524" w:rsidRDefault="00B97094" w:rsidP="00B97094">
            <w:pPr>
              <w:tabs>
                <w:tab w:val="decimal" w:pos="890"/>
              </w:tabs>
              <w:spacing w:line="240" w:lineRule="exact"/>
              <w:rPr>
                <w:rFonts w:ascii="CordiaUPC" w:hAnsi="CordiaUPC" w:cs="CordiaUPC"/>
                <w:sz w:val="26"/>
                <w:szCs w:val="26"/>
              </w:rPr>
            </w:pPr>
            <w:r w:rsidRPr="00392524">
              <w:rPr>
                <w:rFonts w:ascii="CordiaUPC" w:hAnsi="CordiaUPC" w:cs="CordiaUPC"/>
                <w:sz w:val="26"/>
                <w:szCs w:val="26"/>
              </w:rPr>
              <w:t>352</w:t>
            </w:r>
          </w:p>
        </w:tc>
      </w:tr>
      <w:tr w:rsidR="00B97094" w:rsidRPr="00392524" w14:paraId="42645FE8" w14:textId="77777777" w:rsidTr="00542947">
        <w:tc>
          <w:tcPr>
            <w:tcW w:w="3600" w:type="dxa"/>
          </w:tcPr>
          <w:p w14:paraId="3E9A85A1" w14:textId="77777777" w:rsidR="00B97094" w:rsidRPr="00392524" w:rsidRDefault="00B97094" w:rsidP="00B97094">
            <w:pPr>
              <w:tabs>
                <w:tab w:val="left" w:pos="993"/>
              </w:tabs>
              <w:spacing w:line="240" w:lineRule="exact"/>
              <w:ind w:left="162" w:right="-108" w:hanging="153"/>
              <w:rPr>
                <w:rFonts w:ascii="CordiaUPC" w:hAnsi="CordiaUPC" w:cs="CordiaUPC"/>
                <w:sz w:val="26"/>
                <w:szCs w:val="26"/>
                <w:lang w:val="en-US"/>
              </w:rPr>
            </w:pPr>
            <w:proofErr w:type="spellStart"/>
            <w:r w:rsidRPr="00392524">
              <w:rPr>
                <w:rFonts w:ascii="CordiaUPC" w:hAnsi="CordiaUPC" w:cs="CordiaUPC"/>
                <w:sz w:val="26"/>
                <w:szCs w:val="26"/>
              </w:rPr>
              <w:t>TMBThanachart</w:t>
            </w:r>
            <w:proofErr w:type="spellEnd"/>
            <w:r w:rsidRPr="00392524">
              <w:rPr>
                <w:rFonts w:ascii="CordiaUPC" w:hAnsi="CordiaUPC" w:cs="CordiaUPC"/>
                <w:sz w:val="26"/>
                <w:szCs w:val="26"/>
              </w:rPr>
              <w:t xml:space="preserve"> Broker Co., Ltd. </w:t>
            </w:r>
          </w:p>
        </w:tc>
        <w:tc>
          <w:tcPr>
            <w:tcW w:w="1260" w:type="dxa"/>
          </w:tcPr>
          <w:p w14:paraId="49053B24" w14:textId="3768315A" w:rsidR="00B97094" w:rsidRPr="00392524" w:rsidRDefault="00B97094" w:rsidP="00B97094">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36" w:type="dxa"/>
          </w:tcPr>
          <w:p w14:paraId="68BAC31F"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114" w:type="dxa"/>
          </w:tcPr>
          <w:p w14:paraId="5FDC5D71" w14:textId="77777777" w:rsidR="00B97094" w:rsidRPr="00392524" w:rsidRDefault="00B97094" w:rsidP="00B97094">
            <w:pPr>
              <w:tabs>
                <w:tab w:val="decimal" w:pos="830"/>
              </w:tabs>
              <w:spacing w:line="240" w:lineRule="exact"/>
              <w:ind w:right="-105"/>
              <w:rPr>
                <w:rFonts w:ascii="CordiaUPC" w:hAnsi="CordiaUPC" w:cs="CordiaUPC"/>
                <w:sz w:val="26"/>
                <w:szCs w:val="26"/>
              </w:rPr>
            </w:pPr>
            <w:r w:rsidRPr="00392524">
              <w:rPr>
                <w:rFonts w:ascii="CordiaUPC" w:hAnsi="CordiaUPC" w:cs="CordiaUPC"/>
                <w:sz w:val="26"/>
                <w:szCs w:val="26"/>
              </w:rPr>
              <w:t>-</w:t>
            </w:r>
          </w:p>
        </w:tc>
        <w:tc>
          <w:tcPr>
            <w:tcW w:w="241" w:type="dxa"/>
          </w:tcPr>
          <w:p w14:paraId="23F9A872"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291" w:type="dxa"/>
            <w:vAlign w:val="bottom"/>
          </w:tcPr>
          <w:p w14:paraId="3BBFE293" w14:textId="1FA3A356" w:rsidR="00B97094" w:rsidRPr="00392524" w:rsidRDefault="00B97094" w:rsidP="00B97094">
            <w:pPr>
              <w:tabs>
                <w:tab w:val="decimal" w:pos="990"/>
              </w:tabs>
              <w:spacing w:line="240" w:lineRule="exact"/>
              <w:ind w:right="-110"/>
              <w:rPr>
                <w:rFonts w:ascii="CordiaUPC" w:hAnsi="CordiaUPC" w:cs="CordiaUPC"/>
                <w:sz w:val="26"/>
                <w:szCs w:val="26"/>
              </w:rPr>
            </w:pPr>
            <w:r>
              <w:rPr>
                <w:rFonts w:ascii="CordiaUPC" w:eastAsia="Times New Roman" w:hAnsi="CordiaUPC" w:cs="CordiaUPC" w:hint="cs"/>
                <w:sz w:val="26"/>
                <w:szCs w:val="26"/>
                <w:cs/>
              </w:rPr>
              <w:t>311</w:t>
            </w:r>
          </w:p>
        </w:tc>
        <w:tc>
          <w:tcPr>
            <w:tcW w:w="274" w:type="dxa"/>
            <w:gridSpan w:val="2"/>
          </w:tcPr>
          <w:p w14:paraId="4B63EDFB"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170" w:type="dxa"/>
            <w:vAlign w:val="bottom"/>
          </w:tcPr>
          <w:p w14:paraId="53AD8216" w14:textId="77777777" w:rsidR="00B97094" w:rsidRPr="00392524" w:rsidRDefault="00B97094" w:rsidP="00B97094">
            <w:pPr>
              <w:tabs>
                <w:tab w:val="decimal" w:pos="890"/>
              </w:tabs>
              <w:spacing w:line="240" w:lineRule="exact"/>
              <w:ind w:right="140"/>
              <w:rPr>
                <w:rFonts w:ascii="CordiaUPC" w:hAnsi="CordiaUPC" w:cs="CordiaUPC"/>
                <w:sz w:val="26"/>
                <w:szCs w:val="26"/>
              </w:rPr>
            </w:pPr>
            <w:r w:rsidRPr="00392524">
              <w:rPr>
                <w:rFonts w:ascii="CordiaUPC" w:hAnsi="CordiaUPC" w:cs="CordiaUPC"/>
                <w:sz w:val="26"/>
                <w:szCs w:val="26"/>
              </w:rPr>
              <w:t>295</w:t>
            </w:r>
          </w:p>
        </w:tc>
      </w:tr>
      <w:tr w:rsidR="00B97094" w:rsidRPr="00392524" w14:paraId="40CA6428" w14:textId="77777777" w:rsidTr="00542947">
        <w:tc>
          <w:tcPr>
            <w:tcW w:w="3600" w:type="dxa"/>
            <w:vAlign w:val="bottom"/>
          </w:tcPr>
          <w:p w14:paraId="1FC01FEC" w14:textId="77777777" w:rsidR="00B97094" w:rsidRPr="00392524" w:rsidRDefault="00B97094" w:rsidP="00B97094">
            <w:pPr>
              <w:tabs>
                <w:tab w:val="left" w:pos="993"/>
              </w:tabs>
              <w:spacing w:line="240" w:lineRule="exact"/>
              <w:ind w:right="-18"/>
              <w:rPr>
                <w:rFonts w:ascii="CordiaUPC" w:hAnsi="CordiaUPC" w:cs="CordiaUPC"/>
                <w:sz w:val="26"/>
                <w:szCs w:val="26"/>
                <w:lang w:val="en-US"/>
              </w:rPr>
            </w:pPr>
            <w:proofErr w:type="spellStart"/>
            <w:r w:rsidRPr="00392524">
              <w:rPr>
                <w:rFonts w:ascii="CordiaUPC" w:hAnsi="CordiaUPC" w:cs="CordiaUPC" w:hint="cs"/>
                <w:sz w:val="26"/>
                <w:szCs w:val="26"/>
                <w:lang w:val="en-US"/>
              </w:rPr>
              <w:t>Phahonyothin</w:t>
            </w:r>
            <w:proofErr w:type="spellEnd"/>
            <w:r w:rsidRPr="00392524">
              <w:rPr>
                <w:rFonts w:ascii="CordiaUPC" w:hAnsi="CordiaUPC" w:cs="CordiaUPC" w:hint="cs"/>
                <w:sz w:val="26"/>
                <w:szCs w:val="26"/>
                <w:lang w:val="en-US"/>
              </w:rPr>
              <w:t xml:space="preserve"> Asset Management Co., Ltd.</w:t>
            </w:r>
          </w:p>
        </w:tc>
        <w:tc>
          <w:tcPr>
            <w:tcW w:w="1260" w:type="dxa"/>
          </w:tcPr>
          <w:p w14:paraId="28957601" w14:textId="333A26E8" w:rsidR="00B97094" w:rsidRPr="00392524" w:rsidRDefault="00B97094" w:rsidP="00B97094">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36" w:type="dxa"/>
          </w:tcPr>
          <w:p w14:paraId="08DCD2F7"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114" w:type="dxa"/>
            <w:vAlign w:val="bottom"/>
          </w:tcPr>
          <w:p w14:paraId="1A9615F7" w14:textId="77777777" w:rsidR="00B97094" w:rsidRPr="00392524" w:rsidRDefault="00B97094" w:rsidP="00B97094">
            <w:pPr>
              <w:tabs>
                <w:tab w:val="decimal" w:pos="830"/>
              </w:tabs>
              <w:spacing w:line="240" w:lineRule="exact"/>
              <w:ind w:right="-105"/>
              <w:rPr>
                <w:rFonts w:ascii="CordiaUPC" w:hAnsi="CordiaUPC" w:cs="CordiaUPC"/>
                <w:sz w:val="26"/>
                <w:szCs w:val="26"/>
              </w:rPr>
            </w:pPr>
            <w:r w:rsidRPr="00392524">
              <w:rPr>
                <w:rFonts w:ascii="CordiaUPC" w:hAnsi="CordiaUPC" w:cs="CordiaUPC"/>
                <w:sz w:val="26"/>
                <w:szCs w:val="26"/>
              </w:rPr>
              <w:t>-</w:t>
            </w:r>
          </w:p>
        </w:tc>
        <w:tc>
          <w:tcPr>
            <w:tcW w:w="241" w:type="dxa"/>
          </w:tcPr>
          <w:p w14:paraId="0AD55C1B" w14:textId="77777777" w:rsidR="00B97094" w:rsidRPr="00392524" w:rsidRDefault="00B97094" w:rsidP="00B97094">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363B3434" w14:textId="63BDEBB0" w:rsidR="00B97094" w:rsidRPr="00392524" w:rsidRDefault="00B97094" w:rsidP="00B97094">
            <w:pPr>
              <w:tabs>
                <w:tab w:val="decimal" w:pos="990"/>
              </w:tabs>
              <w:spacing w:line="240" w:lineRule="exact"/>
              <w:ind w:right="-110"/>
              <w:rPr>
                <w:rFonts w:ascii="CordiaUPC" w:hAnsi="CordiaUPC" w:cs="CordiaUPC"/>
                <w:sz w:val="26"/>
                <w:szCs w:val="26"/>
              </w:rPr>
            </w:pPr>
            <w:r>
              <w:rPr>
                <w:rFonts w:ascii="CordiaUPC" w:eastAsia="Times New Roman" w:hAnsi="CordiaUPC" w:cs="CordiaUPC" w:hint="cs"/>
                <w:sz w:val="26"/>
                <w:szCs w:val="26"/>
                <w:cs/>
              </w:rPr>
              <w:t>153</w:t>
            </w:r>
          </w:p>
        </w:tc>
        <w:tc>
          <w:tcPr>
            <w:tcW w:w="274" w:type="dxa"/>
            <w:gridSpan w:val="2"/>
          </w:tcPr>
          <w:p w14:paraId="184E71CE"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170" w:type="dxa"/>
            <w:vAlign w:val="bottom"/>
          </w:tcPr>
          <w:p w14:paraId="1470A72F" w14:textId="77777777" w:rsidR="00B97094" w:rsidRPr="00392524" w:rsidRDefault="00B97094" w:rsidP="00B97094">
            <w:pPr>
              <w:tabs>
                <w:tab w:val="decimal" w:pos="890"/>
              </w:tabs>
              <w:spacing w:line="240" w:lineRule="exact"/>
              <w:rPr>
                <w:rFonts w:ascii="CordiaUPC" w:hAnsi="CordiaUPC" w:cs="CordiaUPC"/>
                <w:sz w:val="26"/>
                <w:szCs w:val="26"/>
              </w:rPr>
            </w:pPr>
            <w:r w:rsidRPr="00392524">
              <w:rPr>
                <w:rFonts w:ascii="CordiaUPC" w:hAnsi="CordiaUPC" w:cs="CordiaUPC"/>
                <w:sz w:val="26"/>
                <w:szCs w:val="26"/>
              </w:rPr>
              <w:t>4,239</w:t>
            </w:r>
          </w:p>
        </w:tc>
      </w:tr>
      <w:tr w:rsidR="00B97094" w:rsidRPr="00392524" w14:paraId="019D144C" w14:textId="77777777" w:rsidTr="00542947">
        <w:tc>
          <w:tcPr>
            <w:tcW w:w="3600" w:type="dxa"/>
          </w:tcPr>
          <w:p w14:paraId="2F712135" w14:textId="77777777" w:rsidR="00B97094" w:rsidRPr="00392524" w:rsidRDefault="00B97094" w:rsidP="00B97094">
            <w:pPr>
              <w:tabs>
                <w:tab w:val="left" w:pos="993"/>
              </w:tabs>
              <w:spacing w:line="240" w:lineRule="exact"/>
              <w:ind w:right="-18"/>
              <w:rPr>
                <w:rFonts w:ascii="CordiaUPC" w:hAnsi="CordiaUPC" w:cs="CordiaUPC"/>
                <w:sz w:val="26"/>
                <w:szCs w:val="26"/>
                <w:lang w:val="en-US"/>
              </w:rPr>
            </w:pPr>
            <w:r w:rsidRPr="00392524">
              <w:rPr>
                <w:rFonts w:ascii="CordiaUPC" w:hAnsi="CordiaUPC" w:cs="CordiaUPC"/>
                <w:sz w:val="26"/>
                <w:szCs w:val="26"/>
              </w:rPr>
              <w:t>TTB Consumer</w:t>
            </w:r>
            <w:r w:rsidRPr="00392524">
              <w:rPr>
                <w:rFonts w:ascii="CordiaUPC" w:hAnsi="CordiaUPC" w:cs="CordiaUPC" w:hint="cs"/>
                <w:sz w:val="26"/>
                <w:szCs w:val="26"/>
                <w:cs/>
                <w:lang w:bidi="th-TH"/>
              </w:rPr>
              <w:t xml:space="preserve"> </w:t>
            </w:r>
            <w:r w:rsidRPr="00392524">
              <w:rPr>
                <w:rFonts w:ascii="CordiaUPC" w:hAnsi="CordiaUPC" w:cs="CordiaUPC"/>
                <w:sz w:val="26"/>
                <w:szCs w:val="26"/>
              </w:rPr>
              <w:t>Company Limited</w:t>
            </w:r>
          </w:p>
        </w:tc>
        <w:tc>
          <w:tcPr>
            <w:tcW w:w="1260" w:type="dxa"/>
          </w:tcPr>
          <w:p w14:paraId="2213BD75" w14:textId="58F36A9F" w:rsidR="00B97094" w:rsidRPr="00392524" w:rsidRDefault="00B97094" w:rsidP="00B97094">
            <w:pPr>
              <w:tabs>
                <w:tab w:val="decimal" w:pos="860"/>
              </w:tabs>
              <w:spacing w:line="240" w:lineRule="exact"/>
              <w:ind w:right="-115"/>
              <w:rPr>
                <w:rFonts w:ascii="CordiaUPC" w:hAnsi="CordiaUPC" w:cs="CordiaUPC"/>
                <w:sz w:val="26"/>
                <w:szCs w:val="26"/>
                <w:lang w:val="en-US"/>
              </w:rPr>
            </w:pPr>
            <w:r>
              <w:rPr>
                <w:rFonts w:ascii="CordiaUPC" w:eastAsia="Times New Roman" w:hAnsi="CordiaUPC" w:cs="CordiaUPC"/>
                <w:sz w:val="26"/>
                <w:szCs w:val="26"/>
              </w:rPr>
              <w:t>-</w:t>
            </w:r>
          </w:p>
        </w:tc>
        <w:tc>
          <w:tcPr>
            <w:tcW w:w="236" w:type="dxa"/>
          </w:tcPr>
          <w:p w14:paraId="6A57E4C1"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114" w:type="dxa"/>
            <w:vAlign w:val="bottom"/>
          </w:tcPr>
          <w:p w14:paraId="48EFA33E" w14:textId="77777777" w:rsidR="00B97094" w:rsidRPr="00392524" w:rsidRDefault="00B97094" w:rsidP="00B97094">
            <w:pPr>
              <w:tabs>
                <w:tab w:val="decimal" w:pos="830"/>
              </w:tabs>
              <w:spacing w:line="240" w:lineRule="exact"/>
              <w:ind w:right="-105"/>
              <w:rPr>
                <w:rFonts w:ascii="CordiaUPC" w:hAnsi="CordiaUPC" w:cs="CordiaUPC"/>
                <w:sz w:val="26"/>
                <w:szCs w:val="26"/>
                <w:lang w:val="en-US"/>
              </w:rPr>
            </w:pPr>
            <w:r w:rsidRPr="00392524">
              <w:rPr>
                <w:rFonts w:ascii="CordiaUPC" w:hAnsi="CordiaUPC" w:cs="CordiaUPC"/>
                <w:sz w:val="26"/>
                <w:szCs w:val="26"/>
              </w:rPr>
              <w:t>-</w:t>
            </w:r>
          </w:p>
        </w:tc>
        <w:tc>
          <w:tcPr>
            <w:tcW w:w="241" w:type="dxa"/>
            <w:vAlign w:val="bottom"/>
          </w:tcPr>
          <w:p w14:paraId="2C566747" w14:textId="77777777" w:rsidR="00B97094" w:rsidRPr="00392524" w:rsidRDefault="00B97094" w:rsidP="00B97094">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09C4DBE6" w14:textId="0807A9CA" w:rsidR="00B97094" w:rsidRPr="00392524" w:rsidRDefault="00B97094" w:rsidP="00B97094">
            <w:pPr>
              <w:tabs>
                <w:tab w:val="decimal" w:pos="990"/>
              </w:tabs>
              <w:spacing w:line="240" w:lineRule="exact"/>
              <w:ind w:right="-110"/>
              <w:rPr>
                <w:rFonts w:ascii="CordiaUPC" w:hAnsi="CordiaUPC" w:cs="CordiaUPC"/>
                <w:sz w:val="26"/>
                <w:szCs w:val="26"/>
              </w:rPr>
            </w:pPr>
            <w:r>
              <w:rPr>
                <w:rFonts w:ascii="CordiaUPC" w:eastAsia="Times New Roman" w:hAnsi="CordiaUPC" w:cs="CordiaUPC" w:hint="cs"/>
                <w:sz w:val="26"/>
                <w:szCs w:val="26"/>
                <w:cs/>
              </w:rPr>
              <w:t>93</w:t>
            </w:r>
          </w:p>
        </w:tc>
        <w:tc>
          <w:tcPr>
            <w:tcW w:w="274" w:type="dxa"/>
            <w:gridSpan w:val="2"/>
          </w:tcPr>
          <w:p w14:paraId="6034B682" w14:textId="77777777" w:rsidR="00B97094" w:rsidRPr="00392524" w:rsidRDefault="00B97094" w:rsidP="00B97094">
            <w:pPr>
              <w:tabs>
                <w:tab w:val="decimal" w:pos="792"/>
              </w:tabs>
              <w:spacing w:line="240" w:lineRule="exact"/>
              <w:ind w:right="201"/>
              <w:jc w:val="right"/>
              <w:rPr>
                <w:rFonts w:ascii="CordiaUPC" w:hAnsi="CordiaUPC" w:cs="CordiaUPC"/>
                <w:sz w:val="26"/>
                <w:szCs w:val="26"/>
              </w:rPr>
            </w:pPr>
          </w:p>
        </w:tc>
        <w:tc>
          <w:tcPr>
            <w:tcW w:w="1170" w:type="dxa"/>
            <w:vAlign w:val="bottom"/>
          </w:tcPr>
          <w:p w14:paraId="614A7CA8" w14:textId="77777777" w:rsidR="00B97094" w:rsidRPr="00392524" w:rsidRDefault="00B97094" w:rsidP="00B97094">
            <w:pPr>
              <w:tabs>
                <w:tab w:val="decimal" w:pos="890"/>
              </w:tabs>
              <w:spacing w:line="240" w:lineRule="exact"/>
              <w:rPr>
                <w:rFonts w:ascii="CordiaUPC" w:hAnsi="CordiaUPC" w:cs="CordiaUPC"/>
                <w:sz w:val="26"/>
                <w:szCs w:val="26"/>
              </w:rPr>
            </w:pPr>
            <w:r w:rsidRPr="00392524">
              <w:rPr>
                <w:rFonts w:ascii="CordiaUPC" w:hAnsi="CordiaUPC" w:cs="CordiaUPC"/>
                <w:sz w:val="26"/>
                <w:szCs w:val="26"/>
              </w:rPr>
              <w:t>-</w:t>
            </w:r>
          </w:p>
        </w:tc>
      </w:tr>
      <w:tr w:rsidR="00B97094" w:rsidRPr="00392524" w14:paraId="061B7E5A" w14:textId="77777777" w:rsidTr="00542947">
        <w:tc>
          <w:tcPr>
            <w:tcW w:w="3600" w:type="dxa"/>
          </w:tcPr>
          <w:p w14:paraId="54FB87AA" w14:textId="1B9C1C51" w:rsidR="00B97094" w:rsidRPr="00F777DA" w:rsidRDefault="00283458" w:rsidP="00B97094">
            <w:pPr>
              <w:tabs>
                <w:tab w:val="left" w:pos="993"/>
              </w:tabs>
              <w:spacing w:line="240" w:lineRule="exact"/>
              <w:ind w:right="-18"/>
              <w:rPr>
                <w:rFonts w:ascii="CordiaUPC" w:hAnsi="CordiaUPC" w:cs="CordiaUPC"/>
                <w:sz w:val="26"/>
                <w:szCs w:val="26"/>
                <w:lang w:val="en-US"/>
              </w:rPr>
            </w:pPr>
            <w:r w:rsidRPr="0063780E">
              <w:rPr>
                <w:rFonts w:ascii="CordiaUPC" w:hAnsi="CordiaUPC" w:cs="CordiaUPC" w:hint="cs"/>
                <w:sz w:val="26"/>
                <w:szCs w:val="26"/>
              </w:rPr>
              <w:t>TMB Asset Management Co., Ltd.</w:t>
            </w:r>
            <w:r w:rsidRPr="0063780E">
              <w:rPr>
                <w:rFonts w:ascii="CordiaUPC" w:hAnsi="CordiaUPC" w:cs="CordiaUPC"/>
                <w:sz w:val="26"/>
                <w:szCs w:val="26"/>
                <w:vertAlign w:val="superscript"/>
              </w:rPr>
              <w:t xml:space="preserve"> (1)</w:t>
            </w:r>
          </w:p>
        </w:tc>
        <w:tc>
          <w:tcPr>
            <w:tcW w:w="1260" w:type="dxa"/>
          </w:tcPr>
          <w:p w14:paraId="50906CD5" w14:textId="0D4E3586" w:rsidR="00B97094" w:rsidRPr="0063780E" w:rsidRDefault="00B97094" w:rsidP="00B97094">
            <w:pPr>
              <w:tabs>
                <w:tab w:val="decimal" w:pos="860"/>
              </w:tabs>
              <w:spacing w:line="240" w:lineRule="exact"/>
              <w:ind w:right="-115"/>
              <w:rPr>
                <w:rFonts w:ascii="CordiaUPC" w:hAnsi="CordiaUPC" w:cs="CordiaUPC"/>
                <w:sz w:val="26"/>
                <w:szCs w:val="26"/>
                <w:lang w:val="en-US"/>
              </w:rPr>
            </w:pPr>
            <w:r w:rsidRPr="0063780E">
              <w:rPr>
                <w:rFonts w:ascii="CordiaUPC" w:eastAsia="Times New Roman" w:hAnsi="CordiaUPC" w:cs="CordiaUPC" w:hint="cs"/>
                <w:sz w:val="26"/>
                <w:szCs w:val="26"/>
                <w:cs/>
              </w:rPr>
              <w:t>-</w:t>
            </w:r>
          </w:p>
        </w:tc>
        <w:tc>
          <w:tcPr>
            <w:tcW w:w="236" w:type="dxa"/>
          </w:tcPr>
          <w:p w14:paraId="4FAC0CAE" w14:textId="77777777" w:rsidR="00B97094" w:rsidRPr="0063780E" w:rsidRDefault="00B97094" w:rsidP="00B97094">
            <w:pPr>
              <w:tabs>
                <w:tab w:val="decimal" w:pos="792"/>
              </w:tabs>
              <w:spacing w:line="240" w:lineRule="exact"/>
              <w:ind w:right="201"/>
              <w:jc w:val="right"/>
              <w:rPr>
                <w:rFonts w:ascii="CordiaUPC" w:hAnsi="CordiaUPC" w:cs="CordiaUPC"/>
                <w:sz w:val="26"/>
                <w:szCs w:val="26"/>
              </w:rPr>
            </w:pPr>
          </w:p>
        </w:tc>
        <w:tc>
          <w:tcPr>
            <w:tcW w:w="1114" w:type="dxa"/>
            <w:vAlign w:val="bottom"/>
          </w:tcPr>
          <w:p w14:paraId="166F5F3B" w14:textId="056DD92A" w:rsidR="00B97094" w:rsidRPr="0063780E" w:rsidRDefault="00B97094" w:rsidP="00B97094">
            <w:pPr>
              <w:tabs>
                <w:tab w:val="decimal" w:pos="830"/>
              </w:tabs>
              <w:spacing w:line="240" w:lineRule="exact"/>
              <w:ind w:right="-105"/>
              <w:rPr>
                <w:rFonts w:ascii="CordiaUPC" w:hAnsi="CordiaUPC" w:cs="CordiaUPC"/>
                <w:sz w:val="26"/>
                <w:szCs w:val="26"/>
              </w:rPr>
            </w:pPr>
            <w:r w:rsidRPr="0063780E">
              <w:rPr>
                <w:rFonts w:ascii="CordiaUPC" w:hAnsi="CordiaUPC" w:cs="CordiaUPC"/>
                <w:sz w:val="26"/>
                <w:szCs w:val="26"/>
              </w:rPr>
              <w:t>63</w:t>
            </w:r>
          </w:p>
        </w:tc>
        <w:tc>
          <w:tcPr>
            <w:tcW w:w="241" w:type="dxa"/>
            <w:vAlign w:val="bottom"/>
          </w:tcPr>
          <w:p w14:paraId="49A5231D" w14:textId="77777777" w:rsidR="00B97094" w:rsidRPr="0063780E" w:rsidRDefault="00B97094" w:rsidP="00B97094">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5F40F0B7" w14:textId="29095E9C" w:rsidR="00B97094" w:rsidRPr="0063780E" w:rsidRDefault="00B97094" w:rsidP="00B97094">
            <w:pPr>
              <w:tabs>
                <w:tab w:val="decimal" w:pos="990"/>
              </w:tabs>
              <w:spacing w:line="240" w:lineRule="exact"/>
              <w:ind w:right="-110"/>
              <w:rPr>
                <w:rFonts w:ascii="CordiaUPC" w:hAnsi="CordiaUPC" w:cs="CordiaUPC"/>
                <w:sz w:val="26"/>
                <w:szCs w:val="26"/>
              </w:rPr>
            </w:pPr>
            <w:r w:rsidRPr="0063780E">
              <w:rPr>
                <w:rFonts w:ascii="CordiaUPC" w:eastAsia="Times New Roman" w:hAnsi="CordiaUPC" w:cs="CordiaUPC" w:hint="cs"/>
                <w:sz w:val="26"/>
                <w:szCs w:val="26"/>
                <w:cs/>
              </w:rPr>
              <w:t>-</w:t>
            </w:r>
          </w:p>
        </w:tc>
        <w:tc>
          <w:tcPr>
            <w:tcW w:w="274" w:type="dxa"/>
            <w:gridSpan w:val="2"/>
          </w:tcPr>
          <w:p w14:paraId="595F8CDF" w14:textId="77777777" w:rsidR="00B97094" w:rsidRPr="0063780E" w:rsidRDefault="00B97094" w:rsidP="00B97094">
            <w:pPr>
              <w:tabs>
                <w:tab w:val="decimal" w:pos="792"/>
              </w:tabs>
              <w:spacing w:line="240" w:lineRule="exact"/>
              <w:ind w:right="201"/>
              <w:jc w:val="right"/>
              <w:rPr>
                <w:rFonts w:ascii="CordiaUPC" w:hAnsi="CordiaUPC" w:cs="CordiaUPC"/>
                <w:sz w:val="26"/>
                <w:szCs w:val="26"/>
              </w:rPr>
            </w:pPr>
          </w:p>
        </w:tc>
        <w:tc>
          <w:tcPr>
            <w:tcW w:w="1170" w:type="dxa"/>
            <w:vAlign w:val="bottom"/>
          </w:tcPr>
          <w:p w14:paraId="41AC3289" w14:textId="7F92BEDB" w:rsidR="00B97094" w:rsidRPr="0063780E" w:rsidRDefault="00B97094" w:rsidP="00B97094">
            <w:pPr>
              <w:tabs>
                <w:tab w:val="decimal" w:pos="890"/>
              </w:tabs>
              <w:spacing w:line="240" w:lineRule="exact"/>
              <w:rPr>
                <w:rFonts w:ascii="CordiaUPC" w:hAnsi="CordiaUPC" w:cs="CordiaUPC"/>
                <w:sz w:val="26"/>
                <w:szCs w:val="26"/>
              </w:rPr>
            </w:pPr>
            <w:r w:rsidRPr="0063780E">
              <w:rPr>
                <w:rFonts w:ascii="CordiaUPC" w:hAnsi="CordiaUPC" w:cs="CordiaUPC"/>
                <w:sz w:val="26"/>
                <w:szCs w:val="26"/>
              </w:rPr>
              <w:t>63</w:t>
            </w:r>
          </w:p>
        </w:tc>
      </w:tr>
      <w:tr w:rsidR="00283458" w:rsidRPr="00392524" w14:paraId="3EBFA50F" w14:textId="77777777" w:rsidTr="00542947">
        <w:tc>
          <w:tcPr>
            <w:tcW w:w="3600" w:type="dxa"/>
          </w:tcPr>
          <w:p w14:paraId="59DC3FA6" w14:textId="2B634D60" w:rsidR="00283458" w:rsidRPr="0063780E" w:rsidRDefault="00283458" w:rsidP="00283458">
            <w:pPr>
              <w:tabs>
                <w:tab w:val="left" w:pos="993"/>
              </w:tabs>
              <w:spacing w:line="240" w:lineRule="exact"/>
              <w:ind w:right="-18"/>
              <w:rPr>
                <w:rFonts w:ascii="CordiaUPC" w:hAnsi="CordiaUPC" w:cs="CordiaUPC"/>
                <w:sz w:val="26"/>
                <w:szCs w:val="26"/>
              </w:rPr>
            </w:pPr>
            <w:proofErr w:type="spellStart"/>
            <w:r w:rsidRPr="0063780E">
              <w:rPr>
                <w:rFonts w:ascii="CordiaUPC" w:hAnsi="CordiaUPC" w:cs="CordiaUPC" w:hint="cs"/>
                <w:sz w:val="26"/>
                <w:szCs w:val="26"/>
              </w:rPr>
              <w:t>Thanachart</w:t>
            </w:r>
            <w:proofErr w:type="spellEnd"/>
            <w:r w:rsidRPr="0063780E">
              <w:rPr>
                <w:rFonts w:ascii="CordiaUPC" w:hAnsi="CordiaUPC" w:cs="CordiaUPC" w:hint="cs"/>
                <w:sz w:val="26"/>
                <w:szCs w:val="26"/>
              </w:rPr>
              <w:t xml:space="preserve"> Fund Management Co., Ltd.</w:t>
            </w:r>
            <w:r w:rsidRPr="0063780E">
              <w:rPr>
                <w:rFonts w:ascii="CordiaUPC" w:hAnsi="CordiaUPC" w:cs="CordiaUPC"/>
                <w:sz w:val="26"/>
                <w:szCs w:val="26"/>
                <w:vertAlign w:val="superscript"/>
              </w:rPr>
              <w:t xml:space="preserve"> (1)</w:t>
            </w:r>
          </w:p>
        </w:tc>
        <w:tc>
          <w:tcPr>
            <w:tcW w:w="1260" w:type="dxa"/>
          </w:tcPr>
          <w:p w14:paraId="71829E7D" w14:textId="0C680E67" w:rsidR="00283458" w:rsidRPr="0063780E" w:rsidRDefault="00283458" w:rsidP="00283458">
            <w:pPr>
              <w:tabs>
                <w:tab w:val="decimal" w:pos="860"/>
              </w:tabs>
              <w:spacing w:line="240" w:lineRule="exact"/>
              <w:ind w:right="-115"/>
              <w:rPr>
                <w:rFonts w:ascii="CordiaUPC" w:hAnsi="CordiaUPC" w:cs="CordiaUPC"/>
                <w:sz w:val="26"/>
                <w:szCs w:val="26"/>
                <w:lang w:val="en-US"/>
              </w:rPr>
            </w:pPr>
            <w:r w:rsidRPr="0063780E">
              <w:rPr>
                <w:rFonts w:ascii="CordiaUPC" w:eastAsia="Times New Roman" w:hAnsi="CordiaUPC" w:cs="CordiaUPC" w:hint="cs"/>
                <w:sz w:val="26"/>
                <w:szCs w:val="26"/>
                <w:cs/>
              </w:rPr>
              <w:t>-</w:t>
            </w:r>
          </w:p>
        </w:tc>
        <w:tc>
          <w:tcPr>
            <w:tcW w:w="236" w:type="dxa"/>
          </w:tcPr>
          <w:p w14:paraId="3B0723C9" w14:textId="77777777" w:rsidR="00283458" w:rsidRPr="0063780E" w:rsidRDefault="00283458" w:rsidP="00283458">
            <w:pPr>
              <w:tabs>
                <w:tab w:val="decimal" w:pos="792"/>
              </w:tabs>
              <w:spacing w:line="240" w:lineRule="exact"/>
              <w:ind w:right="201"/>
              <w:jc w:val="right"/>
              <w:rPr>
                <w:rFonts w:ascii="CordiaUPC" w:hAnsi="CordiaUPC" w:cs="CordiaUPC"/>
                <w:sz w:val="26"/>
                <w:szCs w:val="26"/>
              </w:rPr>
            </w:pPr>
          </w:p>
        </w:tc>
        <w:tc>
          <w:tcPr>
            <w:tcW w:w="1114" w:type="dxa"/>
            <w:vAlign w:val="bottom"/>
          </w:tcPr>
          <w:p w14:paraId="1BF4B1F6" w14:textId="6230D9F3" w:rsidR="00283458" w:rsidRPr="0063780E" w:rsidRDefault="00283458" w:rsidP="00283458">
            <w:pPr>
              <w:tabs>
                <w:tab w:val="decimal" w:pos="830"/>
              </w:tabs>
              <w:spacing w:line="240" w:lineRule="exact"/>
              <w:ind w:right="-105"/>
              <w:rPr>
                <w:rFonts w:ascii="CordiaUPC" w:hAnsi="CordiaUPC" w:cs="CordiaUPC"/>
                <w:sz w:val="26"/>
                <w:szCs w:val="26"/>
              </w:rPr>
            </w:pPr>
            <w:r w:rsidRPr="0063780E">
              <w:rPr>
                <w:rFonts w:ascii="CordiaUPC" w:hAnsi="CordiaUPC" w:cs="CordiaUPC"/>
                <w:sz w:val="26"/>
                <w:szCs w:val="26"/>
                <w:lang w:val="en-US"/>
              </w:rPr>
              <w:t>449</w:t>
            </w:r>
          </w:p>
        </w:tc>
        <w:tc>
          <w:tcPr>
            <w:tcW w:w="241" w:type="dxa"/>
            <w:vAlign w:val="bottom"/>
          </w:tcPr>
          <w:p w14:paraId="155BD8FA" w14:textId="77777777" w:rsidR="00283458" w:rsidRPr="0063780E" w:rsidRDefault="00283458" w:rsidP="00283458">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7F9FA18B" w14:textId="677F514C" w:rsidR="00283458" w:rsidRPr="0063780E" w:rsidRDefault="00283458" w:rsidP="00283458">
            <w:pPr>
              <w:tabs>
                <w:tab w:val="decimal" w:pos="990"/>
              </w:tabs>
              <w:spacing w:line="240" w:lineRule="exact"/>
              <w:ind w:right="-110"/>
              <w:rPr>
                <w:rFonts w:ascii="CordiaUPC" w:hAnsi="CordiaUPC" w:cs="CordiaUPC"/>
                <w:sz w:val="26"/>
                <w:szCs w:val="26"/>
              </w:rPr>
            </w:pPr>
            <w:r w:rsidRPr="0063780E">
              <w:rPr>
                <w:rFonts w:ascii="CordiaUPC" w:eastAsia="Times New Roman" w:hAnsi="CordiaUPC" w:cs="CordiaUPC" w:hint="cs"/>
                <w:sz w:val="26"/>
                <w:szCs w:val="26"/>
                <w:cs/>
              </w:rPr>
              <w:t>-</w:t>
            </w:r>
          </w:p>
        </w:tc>
        <w:tc>
          <w:tcPr>
            <w:tcW w:w="274" w:type="dxa"/>
            <w:gridSpan w:val="2"/>
          </w:tcPr>
          <w:p w14:paraId="2A055093" w14:textId="77777777" w:rsidR="00283458" w:rsidRPr="0063780E" w:rsidRDefault="00283458" w:rsidP="00283458">
            <w:pPr>
              <w:tabs>
                <w:tab w:val="decimal" w:pos="792"/>
              </w:tabs>
              <w:spacing w:line="240" w:lineRule="exact"/>
              <w:ind w:right="201"/>
              <w:jc w:val="right"/>
              <w:rPr>
                <w:rFonts w:ascii="CordiaUPC" w:hAnsi="CordiaUPC" w:cs="CordiaUPC"/>
                <w:sz w:val="26"/>
                <w:szCs w:val="26"/>
              </w:rPr>
            </w:pPr>
          </w:p>
        </w:tc>
        <w:tc>
          <w:tcPr>
            <w:tcW w:w="1170" w:type="dxa"/>
            <w:vAlign w:val="bottom"/>
          </w:tcPr>
          <w:p w14:paraId="28F0F3A4" w14:textId="3BB0C2C8" w:rsidR="00283458" w:rsidRPr="0063780E" w:rsidRDefault="00283458" w:rsidP="00283458">
            <w:pPr>
              <w:tabs>
                <w:tab w:val="decimal" w:pos="890"/>
              </w:tabs>
              <w:spacing w:line="240" w:lineRule="exact"/>
              <w:rPr>
                <w:rFonts w:ascii="CordiaUPC" w:hAnsi="CordiaUPC" w:cs="CordiaUPC"/>
                <w:sz w:val="26"/>
                <w:szCs w:val="26"/>
              </w:rPr>
            </w:pPr>
            <w:r w:rsidRPr="0063780E">
              <w:rPr>
                <w:rFonts w:ascii="CordiaUPC" w:hAnsi="CordiaUPC" w:cs="CordiaUPC"/>
                <w:sz w:val="26"/>
                <w:szCs w:val="26"/>
              </w:rPr>
              <w:t>449</w:t>
            </w:r>
          </w:p>
        </w:tc>
      </w:tr>
      <w:tr w:rsidR="00283458" w:rsidRPr="00392524" w14:paraId="3887D8DC" w14:textId="77777777" w:rsidTr="00542947">
        <w:tc>
          <w:tcPr>
            <w:tcW w:w="3600" w:type="dxa"/>
            <w:vAlign w:val="bottom"/>
          </w:tcPr>
          <w:p w14:paraId="71683226" w14:textId="45CF7416" w:rsidR="00283458" w:rsidRPr="00176A79" w:rsidRDefault="00283458" w:rsidP="00283458">
            <w:pPr>
              <w:tabs>
                <w:tab w:val="left" w:pos="250"/>
              </w:tabs>
              <w:spacing w:line="240" w:lineRule="exact"/>
              <w:ind w:left="160" w:right="-18" w:hanging="160"/>
              <w:rPr>
                <w:rFonts w:ascii="CordiaUPC" w:hAnsi="CordiaUPC" w:cs="CordiaUPC"/>
                <w:color w:val="FF0000"/>
                <w:sz w:val="26"/>
                <w:szCs w:val="26"/>
                <w:lang w:val="en-US"/>
              </w:rPr>
            </w:pPr>
            <w:proofErr w:type="spellStart"/>
            <w:r w:rsidRPr="00B46807">
              <w:rPr>
                <w:rFonts w:ascii="CordiaUPC" w:hAnsi="CordiaUPC" w:cs="CordiaUPC"/>
                <w:sz w:val="26"/>
                <w:szCs w:val="26"/>
              </w:rPr>
              <w:t>Eastspring</w:t>
            </w:r>
            <w:proofErr w:type="spellEnd"/>
            <w:r w:rsidRPr="00B46807">
              <w:rPr>
                <w:rFonts w:ascii="CordiaUPC" w:hAnsi="CordiaUPC" w:cs="CordiaUPC"/>
                <w:sz w:val="26"/>
                <w:szCs w:val="26"/>
              </w:rPr>
              <w:t xml:space="preserve"> Asset Management (Thailand) </w:t>
            </w:r>
            <w:r w:rsidRPr="00B46807">
              <w:rPr>
                <w:rFonts w:ascii="CordiaUPC" w:hAnsi="CordiaUPC" w:cs="CordiaUPC" w:hint="cs"/>
                <w:sz w:val="26"/>
                <w:szCs w:val="26"/>
              </w:rPr>
              <w:t>Co., Ltd.</w:t>
            </w:r>
            <w:r w:rsidRPr="00B46807">
              <w:rPr>
                <w:rFonts w:ascii="CordiaUPC" w:hAnsi="CordiaUPC" w:cs="CordiaUPC"/>
                <w:sz w:val="26"/>
                <w:szCs w:val="26"/>
                <w:vertAlign w:val="superscript"/>
              </w:rPr>
              <w:t xml:space="preserve"> (1)</w:t>
            </w:r>
          </w:p>
        </w:tc>
        <w:tc>
          <w:tcPr>
            <w:tcW w:w="1260" w:type="dxa"/>
            <w:vAlign w:val="bottom"/>
          </w:tcPr>
          <w:p w14:paraId="4558BE56" w14:textId="0EFD4C27" w:rsidR="00283458" w:rsidRPr="00392524" w:rsidRDefault="00283458" w:rsidP="00283458">
            <w:pPr>
              <w:tabs>
                <w:tab w:val="decimal" w:pos="860"/>
              </w:tabs>
              <w:spacing w:line="240" w:lineRule="exact"/>
              <w:ind w:right="-115"/>
              <w:rPr>
                <w:rFonts w:ascii="CordiaUPC" w:hAnsi="CordiaUPC" w:cs="CordiaUPC"/>
                <w:sz w:val="26"/>
                <w:szCs w:val="26"/>
                <w:lang w:val="en-US"/>
              </w:rPr>
            </w:pPr>
            <w:r>
              <w:rPr>
                <w:rFonts w:ascii="CordiaUPC" w:eastAsia="Times New Roman" w:hAnsi="CordiaUPC" w:cs="CordiaUPC"/>
                <w:sz w:val="26"/>
                <w:szCs w:val="26"/>
              </w:rPr>
              <w:t>635</w:t>
            </w:r>
          </w:p>
        </w:tc>
        <w:tc>
          <w:tcPr>
            <w:tcW w:w="236" w:type="dxa"/>
          </w:tcPr>
          <w:p w14:paraId="788ABDAF"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c>
          <w:tcPr>
            <w:tcW w:w="1114" w:type="dxa"/>
            <w:tcBorders>
              <w:bottom w:val="single" w:sz="4" w:space="0" w:color="auto"/>
            </w:tcBorders>
            <w:vAlign w:val="bottom"/>
          </w:tcPr>
          <w:p w14:paraId="7D9BD79C" w14:textId="6F74FA76" w:rsidR="00283458" w:rsidRPr="00392524" w:rsidRDefault="00283458" w:rsidP="00283458">
            <w:pPr>
              <w:tabs>
                <w:tab w:val="decimal" w:pos="830"/>
              </w:tabs>
              <w:spacing w:line="240" w:lineRule="exact"/>
              <w:ind w:right="-105"/>
              <w:rPr>
                <w:rFonts w:ascii="CordiaUPC" w:hAnsi="CordiaUPC" w:cs="CordiaUPC"/>
                <w:sz w:val="26"/>
                <w:szCs w:val="26"/>
                <w:lang w:val="en-US" w:bidi="th-TH"/>
              </w:rPr>
            </w:pPr>
            <w:r>
              <w:rPr>
                <w:rFonts w:ascii="CordiaUPC" w:hAnsi="CordiaUPC" w:cs="CordiaUPC"/>
                <w:sz w:val="26"/>
                <w:szCs w:val="26"/>
                <w:lang w:val="en-US" w:bidi="th-TH"/>
              </w:rPr>
              <w:t>-</w:t>
            </w:r>
          </w:p>
        </w:tc>
        <w:tc>
          <w:tcPr>
            <w:tcW w:w="241" w:type="dxa"/>
          </w:tcPr>
          <w:p w14:paraId="5EAB7162" w14:textId="77777777" w:rsidR="00283458" w:rsidRPr="00392524" w:rsidRDefault="00283458" w:rsidP="00283458">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7229A43A" w14:textId="1A5ECD84" w:rsidR="00283458" w:rsidRPr="00392524" w:rsidRDefault="00283458" w:rsidP="00283458">
            <w:pPr>
              <w:tabs>
                <w:tab w:val="decimal" w:pos="990"/>
              </w:tabs>
              <w:spacing w:line="240" w:lineRule="exact"/>
              <w:ind w:right="-110"/>
              <w:rPr>
                <w:rFonts w:ascii="CordiaUPC" w:hAnsi="CordiaUPC" w:cs="CordiaUPC"/>
                <w:sz w:val="26"/>
                <w:szCs w:val="26"/>
              </w:rPr>
            </w:pPr>
            <w:r>
              <w:rPr>
                <w:rFonts w:ascii="CordiaUPC" w:eastAsia="Times New Roman" w:hAnsi="CordiaUPC" w:cs="CordiaUPC" w:hint="cs"/>
                <w:sz w:val="26"/>
                <w:szCs w:val="26"/>
                <w:cs/>
              </w:rPr>
              <w:t>635</w:t>
            </w:r>
          </w:p>
        </w:tc>
        <w:tc>
          <w:tcPr>
            <w:tcW w:w="274" w:type="dxa"/>
            <w:gridSpan w:val="2"/>
          </w:tcPr>
          <w:p w14:paraId="428E26ED"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c>
          <w:tcPr>
            <w:tcW w:w="1170" w:type="dxa"/>
            <w:tcBorders>
              <w:bottom w:val="single" w:sz="4" w:space="0" w:color="auto"/>
            </w:tcBorders>
            <w:vAlign w:val="bottom"/>
          </w:tcPr>
          <w:p w14:paraId="627834A0" w14:textId="67C4AADB" w:rsidR="00283458" w:rsidRPr="00392524" w:rsidRDefault="00283458" w:rsidP="00283458">
            <w:pPr>
              <w:tabs>
                <w:tab w:val="decimal" w:pos="890"/>
              </w:tabs>
              <w:spacing w:line="240" w:lineRule="exact"/>
              <w:rPr>
                <w:rFonts w:ascii="CordiaUPC" w:hAnsi="CordiaUPC" w:cs="CordiaUPC"/>
                <w:sz w:val="26"/>
                <w:szCs w:val="26"/>
              </w:rPr>
            </w:pPr>
            <w:r>
              <w:rPr>
                <w:rFonts w:ascii="CordiaUPC" w:hAnsi="CordiaUPC" w:cs="CordiaUPC"/>
                <w:sz w:val="26"/>
                <w:szCs w:val="26"/>
              </w:rPr>
              <w:t>-</w:t>
            </w:r>
          </w:p>
        </w:tc>
      </w:tr>
      <w:tr w:rsidR="00283458" w:rsidRPr="00392524" w14:paraId="3B6954DC" w14:textId="77777777" w:rsidTr="00542947">
        <w:tc>
          <w:tcPr>
            <w:tcW w:w="3600" w:type="dxa"/>
          </w:tcPr>
          <w:p w14:paraId="4E9737A1" w14:textId="77777777" w:rsidR="00283458" w:rsidRPr="00392524" w:rsidRDefault="00283458" w:rsidP="00283458">
            <w:pPr>
              <w:spacing w:line="240" w:lineRule="exact"/>
              <w:ind w:right="-18"/>
              <w:jc w:val="both"/>
              <w:rPr>
                <w:rFonts w:ascii="CordiaUPC" w:hAnsi="CordiaUPC" w:cs="CordiaUPC"/>
                <w:b/>
                <w:bCs/>
                <w:sz w:val="26"/>
                <w:szCs w:val="26"/>
                <w:lang w:val="en-US"/>
              </w:rPr>
            </w:pPr>
            <w:r w:rsidRPr="00392524">
              <w:rPr>
                <w:rFonts w:ascii="CordiaUPC" w:hAnsi="CordiaUPC" w:cs="CordiaUPC" w:hint="cs"/>
                <w:b/>
                <w:bCs/>
                <w:sz w:val="26"/>
                <w:szCs w:val="26"/>
                <w:lang w:val="en-US"/>
              </w:rPr>
              <w:t>Total</w:t>
            </w:r>
          </w:p>
        </w:tc>
        <w:tc>
          <w:tcPr>
            <w:tcW w:w="1260" w:type="dxa"/>
            <w:tcBorders>
              <w:top w:val="single" w:sz="4" w:space="0" w:color="auto"/>
              <w:bottom w:val="double" w:sz="4" w:space="0" w:color="auto"/>
            </w:tcBorders>
            <w:vAlign w:val="bottom"/>
          </w:tcPr>
          <w:p w14:paraId="1A3DEED0" w14:textId="7464633B" w:rsidR="00283458" w:rsidRPr="00392524" w:rsidRDefault="00283458" w:rsidP="00283458">
            <w:pPr>
              <w:tabs>
                <w:tab w:val="decimal" w:pos="860"/>
              </w:tabs>
              <w:spacing w:line="240" w:lineRule="exact"/>
              <w:ind w:right="-115"/>
              <w:rPr>
                <w:rFonts w:ascii="CordiaUPC" w:hAnsi="CordiaUPC" w:cs="CordiaUPC"/>
                <w:b/>
                <w:bCs/>
                <w:sz w:val="26"/>
                <w:szCs w:val="26"/>
                <w:rtl/>
                <w:cs/>
              </w:rPr>
            </w:pPr>
            <w:r>
              <w:rPr>
                <w:rFonts w:ascii="CordiaUPC" w:hAnsi="CordiaUPC" w:cs="CordiaUPC"/>
                <w:b/>
                <w:bCs/>
                <w:sz w:val="26"/>
                <w:szCs w:val="26"/>
              </w:rPr>
              <w:t>635</w:t>
            </w:r>
          </w:p>
        </w:tc>
        <w:tc>
          <w:tcPr>
            <w:tcW w:w="236" w:type="dxa"/>
          </w:tcPr>
          <w:p w14:paraId="54FF5470" w14:textId="77777777" w:rsidR="00283458" w:rsidRPr="00392524" w:rsidRDefault="00283458" w:rsidP="00283458">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62573356" w14:textId="77777777" w:rsidR="00283458" w:rsidRPr="00392524" w:rsidRDefault="00283458" w:rsidP="00283458">
            <w:pPr>
              <w:tabs>
                <w:tab w:val="decimal" w:pos="830"/>
              </w:tabs>
              <w:spacing w:line="240" w:lineRule="exact"/>
              <w:ind w:right="-105"/>
              <w:rPr>
                <w:rFonts w:ascii="CordiaUPC" w:hAnsi="CordiaUPC" w:cs="CordiaUPC"/>
                <w:b/>
                <w:bCs/>
                <w:sz w:val="26"/>
                <w:szCs w:val="26"/>
                <w:rtl/>
                <w:cs/>
              </w:rPr>
            </w:pPr>
            <w:r w:rsidRPr="00392524">
              <w:rPr>
                <w:rFonts w:ascii="CordiaUPC" w:hAnsi="CordiaUPC" w:cs="CordiaUPC"/>
                <w:b/>
                <w:bCs/>
                <w:sz w:val="26"/>
                <w:szCs w:val="26"/>
              </w:rPr>
              <w:t>512</w:t>
            </w:r>
          </w:p>
        </w:tc>
        <w:tc>
          <w:tcPr>
            <w:tcW w:w="241" w:type="dxa"/>
          </w:tcPr>
          <w:p w14:paraId="4659649A" w14:textId="77777777" w:rsidR="00283458" w:rsidRPr="00392524" w:rsidRDefault="00283458" w:rsidP="00283458">
            <w:pPr>
              <w:tabs>
                <w:tab w:val="decimal" w:pos="792"/>
              </w:tabs>
              <w:spacing w:line="240" w:lineRule="exact"/>
              <w:ind w:right="201"/>
              <w:jc w:val="right"/>
              <w:rPr>
                <w:rFonts w:ascii="CordiaUPC" w:hAnsi="CordiaUPC" w:cs="CordiaUPC"/>
                <w:b/>
                <w:bCs/>
                <w:sz w:val="26"/>
                <w:szCs w:val="26"/>
                <w:rtl/>
                <w:cs/>
              </w:rPr>
            </w:pPr>
          </w:p>
        </w:tc>
        <w:tc>
          <w:tcPr>
            <w:tcW w:w="1291" w:type="dxa"/>
            <w:tcBorders>
              <w:top w:val="single" w:sz="4" w:space="0" w:color="auto"/>
              <w:bottom w:val="double" w:sz="4" w:space="0" w:color="auto"/>
            </w:tcBorders>
            <w:vAlign w:val="bottom"/>
          </w:tcPr>
          <w:p w14:paraId="6E75332C" w14:textId="38E25464" w:rsidR="00283458" w:rsidRPr="00392524" w:rsidRDefault="00283458" w:rsidP="00283458">
            <w:pPr>
              <w:tabs>
                <w:tab w:val="decimal" w:pos="990"/>
              </w:tabs>
              <w:spacing w:line="240" w:lineRule="exact"/>
              <w:ind w:right="-110"/>
              <w:rPr>
                <w:rFonts w:ascii="CordiaUPC" w:hAnsi="CordiaUPC" w:cs="CordiaUPC"/>
                <w:b/>
                <w:bCs/>
                <w:sz w:val="26"/>
                <w:szCs w:val="26"/>
                <w:rtl/>
                <w:cs/>
              </w:rPr>
            </w:pPr>
            <w:r>
              <w:rPr>
                <w:rFonts w:ascii="CordiaUPC" w:hAnsi="CordiaUPC" w:cs="CordiaUPC"/>
                <w:b/>
                <w:bCs/>
                <w:sz w:val="26"/>
                <w:szCs w:val="26"/>
              </w:rPr>
              <w:t>1,515</w:t>
            </w:r>
          </w:p>
        </w:tc>
        <w:tc>
          <w:tcPr>
            <w:tcW w:w="274" w:type="dxa"/>
            <w:gridSpan w:val="2"/>
          </w:tcPr>
          <w:p w14:paraId="213906EA" w14:textId="77777777" w:rsidR="00283458" w:rsidRPr="00392524" w:rsidRDefault="00283458" w:rsidP="00283458">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bottom w:val="double" w:sz="4" w:space="0" w:color="auto"/>
            </w:tcBorders>
            <w:vAlign w:val="bottom"/>
          </w:tcPr>
          <w:p w14:paraId="23CAF017" w14:textId="77777777" w:rsidR="00283458" w:rsidRPr="00392524" w:rsidRDefault="00283458" w:rsidP="00283458">
            <w:pPr>
              <w:tabs>
                <w:tab w:val="decimal" w:pos="890"/>
              </w:tabs>
              <w:spacing w:line="240" w:lineRule="exact"/>
              <w:rPr>
                <w:rFonts w:ascii="CordiaUPC" w:hAnsi="CordiaUPC" w:cs="CordiaUPC"/>
                <w:b/>
                <w:bCs/>
                <w:sz w:val="26"/>
                <w:szCs w:val="26"/>
                <w:rtl/>
                <w:cs/>
              </w:rPr>
            </w:pPr>
            <w:r w:rsidRPr="00392524">
              <w:rPr>
                <w:rFonts w:ascii="CordiaUPC" w:hAnsi="CordiaUPC" w:cs="CordiaUPC"/>
                <w:b/>
                <w:bCs/>
                <w:sz w:val="26"/>
                <w:szCs w:val="26"/>
              </w:rPr>
              <w:t>5,398</w:t>
            </w:r>
          </w:p>
        </w:tc>
      </w:tr>
      <w:tr w:rsidR="00283458" w:rsidRPr="00392524" w14:paraId="664153A6" w14:textId="77777777" w:rsidTr="00542947">
        <w:tc>
          <w:tcPr>
            <w:tcW w:w="3600" w:type="dxa"/>
          </w:tcPr>
          <w:p w14:paraId="52E93FBB" w14:textId="77777777" w:rsidR="00283458" w:rsidRPr="00392524" w:rsidRDefault="00283458" w:rsidP="00283458">
            <w:pPr>
              <w:spacing w:line="240" w:lineRule="exact"/>
              <w:ind w:right="-18"/>
              <w:jc w:val="both"/>
              <w:rPr>
                <w:rFonts w:ascii="CordiaUPC" w:hAnsi="CordiaUPC" w:cs="CordiaUPC"/>
                <w:b/>
                <w:bCs/>
                <w:sz w:val="26"/>
                <w:szCs w:val="26"/>
                <w:lang w:val="en-US"/>
              </w:rPr>
            </w:pPr>
          </w:p>
        </w:tc>
        <w:tc>
          <w:tcPr>
            <w:tcW w:w="1260" w:type="dxa"/>
            <w:tcBorders>
              <w:top w:val="single" w:sz="4" w:space="0" w:color="auto"/>
            </w:tcBorders>
            <w:vAlign w:val="bottom"/>
          </w:tcPr>
          <w:p w14:paraId="593ED188" w14:textId="77777777" w:rsidR="00283458" w:rsidRPr="00392524" w:rsidRDefault="00283458" w:rsidP="00283458">
            <w:pPr>
              <w:tabs>
                <w:tab w:val="decimal" w:pos="860"/>
              </w:tabs>
              <w:spacing w:line="240" w:lineRule="exact"/>
              <w:ind w:right="-115"/>
              <w:rPr>
                <w:rFonts w:ascii="CordiaUPC" w:hAnsi="CordiaUPC" w:cs="CordiaUPC"/>
                <w:b/>
                <w:bCs/>
                <w:sz w:val="26"/>
                <w:szCs w:val="26"/>
                <w:cs/>
                <w:lang w:bidi="th-TH"/>
              </w:rPr>
            </w:pPr>
          </w:p>
        </w:tc>
        <w:tc>
          <w:tcPr>
            <w:tcW w:w="236" w:type="dxa"/>
          </w:tcPr>
          <w:p w14:paraId="59F93E20" w14:textId="77777777" w:rsidR="00283458" w:rsidRPr="00392524" w:rsidRDefault="00283458" w:rsidP="00283458">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tcBorders>
            <w:vAlign w:val="bottom"/>
          </w:tcPr>
          <w:p w14:paraId="49D124CC" w14:textId="77777777" w:rsidR="00283458" w:rsidRPr="00392524" w:rsidRDefault="00283458" w:rsidP="00283458">
            <w:pPr>
              <w:tabs>
                <w:tab w:val="decimal" w:pos="830"/>
              </w:tabs>
              <w:spacing w:line="240" w:lineRule="exact"/>
              <w:ind w:right="-105"/>
              <w:rPr>
                <w:rFonts w:ascii="CordiaUPC" w:hAnsi="CordiaUPC" w:cs="CordiaUPC"/>
                <w:b/>
                <w:bCs/>
                <w:sz w:val="26"/>
                <w:szCs w:val="26"/>
              </w:rPr>
            </w:pPr>
          </w:p>
        </w:tc>
        <w:tc>
          <w:tcPr>
            <w:tcW w:w="241" w:type="dxa"/>
          </w:tcPr>
          <w:p w14:paraId="777D7169" w14:textId="77777777" w:rsidR="00283458" w:rsidRPr="00392524" w:rsidRDefault="00283458" w:rsidP="00283458">
            <w:pPr>
              <w:tabs>
                <w:tab w:val="decimal" w:pos="792"/>
              </w:tabs>
              <w:spacing w:line="240" w:lineRule="exact"/>
              <w:ind w:right="201"/>
              <w:jc w:val="right"/>
              <w:rPr>
                <w:rFonts w:ascii="CordiaUPC" w:hAnsi="CordiaUPC" w:cs="CordiaUPC"/>
                <w:b/>
                <w:bCs/>
                <w:sz w:val="26"/>
                <w:szCs w:val="26"/>
                <w:rtl/>
                <w:cs/>
              </w:rPr>
            </w:pPr>
          </w:p>
        </w:tc>
        <w:tc>
          <w:tcPr>
            <w:tcW w:w="1291" w:type="dxa"/>
            <w:tcBorders>
              <w:top w:val="single" w:sz="4" w:space="0" w:color="auto"/>
            </w:tcBorders>
            <w:vAlign w:val="bottom"/>
          </w:tcPr>
          <w:p w14:paraId="2274B80A" w14:textId="77777777" w:rsidR="00283458" w:rsidRPr="00392524" w:rsidRDefault="00283458" w:rsidP="00283458">
            <w:pPr>
              <w:tabs>
                <w:tab w:val="decimal" w:pos="990"/>
              </w:tabs>
              <w:spacing w:line="240" w:lineRule="exact"/>
              <w:ind w:right="-110"/>
              <w:rPr>
                <w:rFonts w:ascii="CordiaUPC" w:hAnsi="CordiaUPC" w:cs="CordiaUPC"/>
                <w:b/>
                <w:bCs/>
                <w:sz w:val="26"/>
                <w:szCs w:val="26"/>
              </w:rPr>
            </w:pPr>
          </w:p>
        </w:tc>
        <w:tc>
          <w:tcPr>
            <w:tcW w:w="274" w:type="dxa"/>
            <w:gridSpan w:val="2"/>
          </w:tcPr>
          <w:p w14:paraId="72C52AE0" w14:textId="77777777" w:rsidR="00283458" w:rsidRPr="00392524" w:rsidRDefault="00283458" w:rsidP="00283458">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tcBorders>
            <w:vAlign w:val="bottom"/>
          </w:tcPr>
          <w:p w14:paraId="110ACC03" w14:textId="77777777" w:rsidR="00283458" w:rsidRPr="00392524" w:rsidRDefault="00283458" w:rsidP="00283458">
            <w:pPr>
              <w:tabs>
                <w:tab w:val="decimal" w:pos="890"/>
              </w:tabs>
              <w:spacing w:line="240" w:lineRule="exact"/>
              <w:rPr>
                <w:rFonts w:ascii="CordiaUPC" w:hAnsi="CordiaUPC" w:cs="CordiaUPC"/>
                <w:b/>
                <w:bCs/>
                <w:sz w:val="26"/>
                <w:szCs w:val="26"/>
              </w:rPr>
            </w:pPr>
          </w:p>
        </w:tc>
      </w:tr>
      <w:tr w:rsidR="00283458" w:rsidRPr="00392524" w14:paraId="436C81B7" w14:textId="77777777" w:rsidTr="00542947">
        <w:tc>
          <w:tcPr>
            <w:tcW w:w="3600" w:type="dxa"/>
          </w:tcPr>
          <w:p w14:paraId="7332E8DC" w14:textId="77777777" w:rsidR="00283458" w:rsidRPr="00392524" w:rsidRDefault="00283458" w:rsidP="00283458">
            <w:pPr>
              <w:spacing w:line="240" w:lineRule="exact"/>
              <w:ind w:right="-18"/>
              <w:jc w:val="both"/>
              <w:rPr>
                <w:rFonts w:ascii="CordiaUPC" w:hAnsi="CordiaUPC" w:cs="CordiaUPC"/>
                <w:b/>
                <w:bCs/>
                <w:sz w:val="26"/>
                <w:szCs w:val="26"/>
                <w:lang w:val="en-US"/>
              </w:rPr>
            </w:pPr>
            <w:r w:rsidRPr="00392524">
              <w:rPr>
                <w:rFonts w:ascii="CordiaUPC" w:hAnsi="CordiaUPC" w:cs="CordiaUPC" w:hint="cs"/>
                <w:b/>
                <w:bCs/>
                <w:sz w:val="26"/>
                <w:szCs w:val="26"/>
                <w:lang w:val="en-US"/>
              </w:rPr>
              <w:t>Other liabilities</w:t>
            </w:r>
          </w:p>
        </w:tc>
        <w:tc>
          <w:tcPr>
            <w:tcW w:w="1260" w:type="dxa"/>
            <w:vAlign w:val="bottom"/>
          </w:tcPr>
          <w:p w14:paraId="031C2CCC" w14:textId="77777777" w:rsidR="00283458" w:rsidRPr="00392524" w:rsidRDefault="00283458" w:rsidP="00283458">
            <w:pPr>
              <w:tabs>
                <w:tab w:val="decimal" w:pos="860"/>
              </w:tabs>
              <w:spacing w:line="240" w:lineRule="exact"/>
              <w:ind w:right="-115"/>
              <w:rPr>
                <w:rFonts w:ascii="CordiaUPC" w:hAnsi="CordiaUPC" w:cs="CordiaUPC"/>
                <w:b/>
                <w:bCs/>
                <w:sz w:val="26"/>
                <w:szCs w:val="26"/>
                <w:cs/>
                <w:lang w:bidi="th-TH"/>
              </w:rPr>
            </w:pPr>
          </w:p>
        </w:tc>
        <w:tc>
          <w:tcPr>
            <w:tcW w:w="236" w:type="dxa"/>
          </w:tcPr>
          <w:p w14:paraId="6AEF3EBC" w14:textId="77777777" w:rsidR="00283458" w:rsidRPr="00392524" w:rsidRDefault="00283458" w:rsidP="00283458">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7746AE14" w14:textId="77777777" w:rsidR="00283458" w:rsidRPr="00392524" w:rsidRDefault="00283458" w:rsidP="00283458">
            <w:pPr>
              <w:tabs>
                <w:tab w:val="decimal" w:pos="830"/>
              </w:tabs>
              <w:spacing w:line="240" w:lineRule="exact"/>
              <w:ind w:right="-105"/>
              <w:rPr>
                <w:rFonts w:ascii="CordiaUPC" w:hAnsi="CordiaUPC" w:cs="CordiaUPC"/>
                <w:b/>
                <w:bCs/>
                <w:sz w:val="26"/>
                <w:szCs w:val="26"/>
              </w:rPr>
            </w:pPr>
          </w:p>
        </w:tc>
        <w:tc>
          <w:tcPr>
            <w:tcW w:w="241" w:type="dxa"/>
          </w:tcPr>
          <w:p w14:paraId="6D9128E1" w14:textId="77777777" w:rsidR="00283458" w:rsidRPr="00392524" w:rsidRDefault="00283458" w:rsidP="00283458">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74DA2410" w14:textId="77777777" w:rsidR="00283458" w:rsidRPr="00392524" w:rsidRDefault="00283458" w:rsidP="00283458">
            <w:pPr>
              <w:tabs>
                <w:tab w:val="decimal" w:pos="990"/>
              </w:tabs>
              <w:spacing w:line="240" w:lineRule="exact"/>
              <w:ind w:right="-110"/>
              <w:rPr>
                <w:rFonts w:ascii="CordiaUPC" w:hAnsi="CordiaUPC" w:cs="CordiaUPC"/>
                <w:sz w:val="26"/>
                <w:szCs w:val="26"/>
              </w:rPr>
            </w:pPr>
          </w:p>
        </w:tc>
        <w:tc>
          <w:tcPr>
            <w:tcW w:w="274" w:type="dxa"/>
            <w:gridSpan w:val="2"/>
          </w:tcPr>
          <w:p w14:paraId="6FA68267" w14:textId="77777777" w:rsidR="00283458" w:rsidRPr="00392524" w:rsidRDefault="00283458" w:rsidP="00283458">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61E5AEB7" w14:textId="77777777" w:rsidR="00283458" w:rsidRPr="00392524" w:rsidRDefault="00283458" w:rsidP="00283458">
            <w:pPr>
              <w:tabs>
                <w:tab w:val="decimal" w:pos="890"/>
              </w:tabs>
              <w:spacing w:line="240" w:lineRule="exact"/>
              <w:rPr>
                <w:rFonts w:ascii="CordiaUPC" w:hAnsi="CordiaUPC" w:cs="CordiaUPC"/>
                <w:b/>
                <w:bCs/>
                <w:sz w:val="26"/>
                <w:szCs w:val="26"/>
              </w:rPr>
            </w:pPr>
          </w:p>
        </w:tc>
      </w:tr>
      <w:tr w:rsidR="00283458" w:rsidRPr="00392524" w14:paraId="70BF3AF1" w14:textId="77777777" w:rsidTr="00542947">
        <w:tc>
          <w:tcPr>
            <w:tcW w:w="3600" w:type="dxa"/>
          </w:tcPr>
          <w:p w14:paraId="34B91E27" w14:textId="77777777" w:rsidR="00283458" w:rsidRPr="001E24B8" w:rsidRDefault="00283458" w:rsidP="00283458">
            <w:pPr>
              <w:tabs>
                <w:tab w:val="left" w:pos="993"/>
              </w:tabs>
              <w:spacing w:line="240" w:lineRule="exact"/>
              <w:ind w:left="162" w:right="-108" w:hanging="153"/>
              <w:rPr>
                <w:rFonts w:ascii="CordiaUPC" w:hAnsi="CordiaUPC" w:cs="CordiaUPC"/>
                <w:sz w:val="26"/>
                <w:szCs w:val="26"/>
                <w:lang w:val="en-US"/>
              </w:rPr>
            </w:pPr>
            <w:r w:rsidRPr="001E24B8">
              <w:rPr>
                <w:rFonts w:ascii="CordiaUPC" w:hAnsi="CordiaUPC" w:cs="CordiaUPC"/>
                <w:sz w:val="26"/>
                <w:szCs w:val="26"/>
              </w:rPr>
              <w:t>TBCO Public Company Limited</w:t>
            </w:r>
            <w:r w:rsidRPr="001E24B8">
              <w:rPr>
                <w:rFonts w:ascii="CordiaUPC" w:hAnsi="CordiaUPC" w:cs="CordiaUPC" w:hint="cs"/>
                <w:sz w:val="26"/>
                <w:szCs w:val="26"/>
              </w:rPr>
              <w:t xml:space="preserve"> </w:t>
            </w:r>
          </w:p>
        </w:tc>
        <w:tc>
          <w:tcPr>
            <w:tcW w:w="1260" w:type="dxa"/>
            <w:vAlign w:val="bottom"/>
          </w:tcPr>
          <w:p w14:paraId="3CC67B63" w14:textId="0280480B" w:rsidR="00283458" w:rsidRPr="001E24B8" w:rsidRDefault="00283458" w:rsidP="00283458">
            <w:pPr>
              <w:tabs>
                <w:tab w:val="decimal" w:pos="860"/>
              </w:tabs>
              <w:spacing w:line="240" w:lineRule="exact"/>
              <w:ind w:right="-115"/>
              <w:rPr>
                <w:rFonts w:ascii="CordiaUPC" w:hAnsi="CordiaUPC" w:cs="CordiaUPC"/>
                <w:sz w:val="26"/>
                <w:szCs w:val="26"/>
                <w:lang w:val="en-US" w:bidi="th-TH"/>
              </w:rPr>
            </w:pPr>
            <w:r>
              <w:rPr>
                <w:rFonts w:ascii="CordiaUPC" w:hAnsi="CordiaUPC" w:cs="CordiaUPC" w:hint="cs"/>
                <w:sz w:val="26"/>
                <w:szCs w:val="26"/>
                <w:cs/>
                <w:lang w:val="en-US" w:bidi="th-TH"/>
              </w:rPr>
              <w:t>-</w:t>
            </w:r>
          </w:p>
        </w:tc>
        <w:tc>
          <w:tcPr>
            <w:tcW w:w="236" w:type="dxa"/>
          </w:tcPr>
          <w:p w14:paraId="257847CE" w14:textId="77777777" w:rsidR="00283458" w:rsidRPr="001E24B8" w:rsidRDefault="00283458" w:rsidP="00283458">
            <w:pPr>
              <w:tabs>
                <w:tab w:val="decimal" w:pos="792"/>
              </w:tabs>
              <w:spacing w:line="240" w:lineRule="exact"/>
              <w:ind w:right="201"/>
              <w:jc w:val="right"/>
              <w:rPr>
                <w:rFonts w:ascii="CordiaUPC" w:hAnsi="CordiaUPC" w:cs="CordiaUPC"/>
                <w:sz w:val="26"/>
                <w:szCs w:val="26"/>
              </w:rPr>
            </w:pPr>
          </w:p>
        </w:tc>
        <w:tc>
          <w:tcPr>
            <w:tcW w:w="1114" w:type="dxa"/>
            <w:vAlign w:val="bottom"/>
          </w:tcPr>
          <w:p w14:paraId="12675E37" w14:textId="77777777" w:rsidR="00283458" w:rsidRPr="001E24B8" w:rsidRDefault="00283458" w:rsidP="00283458">
            <w:pPr>
              <w:tabs>
                <w:tab w:val="decimal" w:pos="830"/>
              </w:tabs>
              <w:spacing w:line="240" w:lineRule="exact"/>
              <w:ind w:right="-105"/>
              <w:rPr>
                <w:rFonts w:ascii="CordiaUPC" w:hAnsi="CordiaUPC" w:cs="CordiaUPC"/>
                <w:sz w:val="26"/>
                <w:szCs w:val="26"/>
              </w:rPr>
            </w:pPr>
            <w:r w:rsidRPr="001E24B8">
              <w:rPr>
                <w:rFonts w:ascii="CordiaUPC" w:hAnsi="CordiaUPC" w:cs="CordiaUPC"/>
                <w:sz w:val="26"/>
                <w:szCs w:val="26"/>
                <w:lang w:val="en-US" w:bidi="th-TH"/>
              </w:rPr>
              <w:t>-</w:t>
            </w:r>
          </w:p>
        </w:tc>
        <w:tc>
          <w:tcPr>
            <w:tcW w:w="241" w:type="dxa"/>
          </w:tcPr>
          <w:p w14:paraId="2296162F" w14:textId="77777777" w:rsidR="00283458" w:rsidRPr="001E24B8" w:rsidRDefault="00283458" w:rsidP="00283458">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72DDD75F" w14:textId="1C0E14A5" w:rsidR="00283458" w:rsidRPr="001E24B8" w:rsidRDefault="00283458" w:rsidP="00283458">
            <w:pPr>
              <w:tabs>
                <w:tab w:val="decimal" w:pos="990"/>
              </w:tabs>
              <w:spacing w:line="240" w:lineRule="exact"/>
              <w:ind w:right="-110"/>
              <w:rPr>
                <w:rFonts w:ascii="CordiaUPC" w:hAnsi="CordiaUPC" w:cs="CordiaUPC"/>
                <w:sz w:val="26"/>
                <w:szCs w:val="26"/>
              </w:rPr>
            </w:pPr>
            <w:r>
              <w:rPr>
                <w:rFonts w:ascii="CordiaUPC" w:eastAsia="Times New Roman" w:hAnsi="CordiaUPC" w:cs="CordiaUPC" w:hint="cs"/>
                <w:sz w:val="26"/>
                <w:szCs w:val="26"/>
                <w:cs/>
              </w:rPr>
              <w:t>-</w:t>
            </w:r>
          </w:p>
        </w:tc>
        <w:tc>
          <w:tcPr>
            <w:tcW w:w="274" w:type="dxa"/>
            <w:gridSpan w:val="2"/>
          </w:tcPr>
          <w:p w14:paraId="439C5099" w14:textId="77777777" w:rsidR="00283458" w:rsidRPr="001E24B8" w:rsidRDefault="00283458" w:rsidP="00283458">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5ECCC570" w14:textId="77777777" w:rsidR="00283458" w:rsidRPr="001E24B8" w:rsidRDefault="00283458" w:rsidP="00283458">
            <w:pPr>
              <w:tabs>
                <w:tab w:val="decimal" w:pos="890"/>
              </w:tabs>
              <w:spacing w:line="240" w:lineRule="exact"/>
              <w:rPr>
                <w:rFonts w:ascii="CordiaUPC" w:hAnsi="CordiaUPC" w:cs="CordiaUPC"/>
                <w:b/>
                <w:bCs/>
                <w:sz w:val="26"/>
                <w:szCs w:val="26"/>
              </w:rPr>
            </w:pPr>
            <w:r w:rsidRPr="001E24B8">
              <w:rPr>
                <w:rFonts w:ascii="CordiaUPC" w:hAnsi="CordiaUPC" w:cs="CordiaUPC"/>
                <w:sz w:val="26"/>
                <w:szCs w:val="26"/>
              </w:rPr>
              <w:t>1</w:t>
            </w:r>
          </w:p>
        </w:tc>
      </w:tr>
      <w:tr w:rsidR="00283458" w:rsidRPr="00392524" w14:paraId="549075F0" w14:textId="77777777" w:rsidTr="00542947">
        <w:tc>
          <w:tcPr>
            <w:tcW w:w="3600" w:type="dxa"/>
          </w:tcPr>
          <w:p w14:paraId="734526E9" w14:textId="77777777" w:rsidR="00283458" w:rsidRPr="001E24B8" w:rsidRDefault="00283458" w:rsidP="00283458">
            <w:pPr>
              <w:spacing w:line="240" w:lineRule="exact"/>
              <w:ind w:right="-18"/>
              <w:jc w:val="both"/>
              <w:rPr>
                <w:rFonts w:ascii="CordiaUPC" w:hAnsi="CordiaUPC" w:cs="CordiaUPC"/>
                <w:sz w:val="26"/>
                <w:szCs w:val="26"/>
                <w:lang w:val="en-US"/>
              </w:rPr>
            </w:pPr>
            <w:proofErr w:type="spellStart"/>
            <w:r w:rsidRPr="001E24B8">
              <w:rPr>
                <w:rFonts w:ascii="CordiaUPC" w:hAnsi="CordiaUPC" w:cs="CordiaUPC"/>
                <w:sz w:val="26"/>
                <w:szCs w:val="26"/>
                <w:lang w:val="en-US"/>
              </w:rPr>
              <w:t>Phahonyothin</w:t>
            </w:r>
            <w:proofErr w:type="spellEnd"/>
            <w:r w:rsidRPr="001E24B8">
              <w:rPr>
                <w:rFonts w:ascii="CordiaUPC" w:hAnsi="CordiaUPC" w:cs="CordiaUPC"/>
                <w:sz w:val="26"/>
                <w:szCs w:val="26"/>
                <w:lang w:val="en-US"/>
              </w:rPr>
              <w:t xml:space="preserve"> Asset Management Co., Ltd.</w:t>
            </w:r>
          </w:p>
        </w:tc>
        <w:tc>
          <w:tcPr>
            <w:tcW w:w="1260" w:type="dxa"/>
            <w:vAlign w:val="bottom"/>
          </w:tcPr>
          <w:p w14:paraId="3EF2A01F" w14:textId="0E5870D7" w:rsidR="00283458" w:rsidRPr="001E24B8" w:rsidRDefault="00283458" w:rsidP="00283458">
            <w:pPr>
              <w:tabs>
                <w:tab w:val="decimal" w:pos="860"/>
              </w:tabs>
              <w:spacing w:line="240" w:lineRule="exact"/>
              <w:ind w:right="-115"/>
              <w:rPr>
                <w:rFonts w:ascii="CordiaUPC" w:hAnsi="CordiaUPC" w:cs="CordiaUPC"/>
                <w:sz w:val="26"/>
                <w:szCs w:val="26"/>
                <w:lang w:bidi="th-TH"/>
              </w:rPr>
            </w:pPr>
            <w:r>
              <w:rPr>
                <w:rFonts w:ascii="CordiaUPC" w:hAnsi="CordiaUPC" w:cs="CordiaUPC" w:hint="cs"/>
                <w:sz w:val="26"/>
                <w:szCs w:val="26"/>
                <w:cs/>
                <w:lang w:bidi="th-TH"/>
              </w:rPr>
              <w:t>-</w:t>
            </w:r>
          </w:p>
        </w:tc>
        <w:tc>
          <w:tcPr>
            <w:tcW w:w="236" w:type="dxa"/>
          </w:tcPr>
          <w:p w14:paraId="7CF59941" w14:textId="77777777" w:rsidR="00283458" w:rsidRPr="001E24B8" w:rsidRDefault="00283458" w:rsidP="00283458">
            <w:pPr>
              <w:tabs>
                <w:tab w:val="decimal" w:pos="792"/>
              </w:tabs>
              <w:spacing w:line="240" w:lineRule="exact"/>
              <w:ind w:right="201"/>
              <w:jc w:val="right"/>
              <w:rPr>
                <w:rFonts w:ascii="CordiaUPC" w:hAnsi="CordiaUPC" w:cs="CordiaUPC"/>
                <w:sz w:val="26"/>
                <w:szCs w:val="26"/>
              </w:rPr>
            </w:pPr>
          </w:p>
        </w:tc>
        <w:tc>
          <w:tcPr>
            <w:tcW w:w="1114" w:type="dxa"/>
            <w:vAlign w:val="bottom"/>
          </w:tcPr>
          <w:p w14:paraId="75054434" w14:textId="77777777" w:rsidR="00283458" w:rsidRPr="001E24B8" w:rsidRDefault="00283458" w:rsidP="00283458">
            <w:pPr>
              <w:tabs>
                <w:tab w:val="decimal" w:pos="830"/>
              </w:tabs>
              <w:spacing w:line="240" w:lineRule="exact"/>
              <w:ind w:right="-105"/>
              <w:rPr>
                <w:rFonts w:ascii="CordiaUPC" w:hAnsi="CordiaUPC" w:cs="CordiaUPC"/>
                <w:sz w:val="26"/>
                <w:szCs w:val="26"/>
              </w:rPr>
            </w:pPr>
            <w:r w:rsidRPr="001E24B8">
              <w:rPr>
                <w:rFonts w:ascii="CordiaUPC" w:hAnsi="CordiaUPC" w:cs="CordiaUPC"/>
                <w:sz w:val="26"/>
                <w:szCs w:val="26"/>
              </w:rPr>
              <w:t>-</w:t>
            </w:r>
          </w:p>
        </w:tc>
        <w:tc>
          <w:tcPr>
            <w:tcW w:w="241" w:type="dxa"/>
          </w:tcPr>
          <w:p w14:paraId="661666D0" w14:textId="77777777" w:rsidR="00283458" w:rsidRPr="001E24B8" w:rsidRDefault="00283458" w:rsidP="00283458">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0473375F" w14:textId="633AAC78" w:rsidR="00283458" w:rsidRPr="001E24B8" w:rsidRDefault="00283458" w:rsidP="00283458">
            <w:pPr>
              <w:tabs>
                <w:tab w:val="decimal" w:pos="990"/>
              </w:tabs>
              <w:spacing w:line="240" w:lineRule="exact"/>
              <w:ind w:right="-110"/>
              <w:rPr>
                <w:rFonts w:ascii="CordiaUPC" w:hAnsi="CordiaUPC" w:cs="CordiaUPC"/>
                <w:sz w:val="26"/>
                <w:szCs w:val="26"/>
              </w:rPr>
            </w:pPr>
            <w:r>
              <w:rPr>
                <w:rFonts w:ascii="CordiaUPC" w:eastAsia="Times New Roman" w:hAnsi="CordiaUPC" w:cs="CordiaUPC" w:hint="cs"/>
                <w:sz w:val="26"/>
                <w:szCs w:val="26"/>
                <w:cs/>
              </w:rPr>
              <w:t>41</w:t>
            </w:r>
          </w:p>
        </w:tc>
        <w:tc>
          <w:tcPr>
            <w:tcW w:w="274" w:type="dxa"/>
            <w:gridSpan w:val="2"/>
          </w:tcPr>
          <w:p w14:paraId="531FEA03" w14:textId="77777777" w:rsidR="00283458" w:rsidRPr="001E24B8" w:rsidRDefault="00283458" w:rsidP="00283458">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0A615F44" w14:textId="77777777" w:rsidR="00283458" w:rsidRPr="001E24B8" w:rsidRDefault="00283458" w:rsidP="00283458">
            <w:pPr>
              <w:tabs>
                <w:tab w:val="decimal" w:pos="890"/>
              </w:tabs>
              <w:spacing w:line="240" w:lineRule="exact"/>
              <w:rPr>
                <w:rFonts w:ascii="CordiaUPC" w:hAnsi="CordiaUPC" w:cs="CordiaUPC"/>
                <w:sz w:val="26"/>
                <w:szCs w:val="26"/>
              </w:rPr>
            </w:pPr>
            <w:r w:rsidRPr="001E24B8">
              <w:rPr>
                <w:rFonts w:ascii="CordiaUPC" w:hAnsi="CordiaUPC" w:cs="CordiaUPC"/>
                <w:sz w:val="26"/>
                <w:szCs w:val="26"/>
              </w:rPr>
              <w:t>4</w:t>
            </w:r>
          </w:p>
        </w:tc>
      </w:tr>
      <w:tr w:rsidR="00283458" w:rsidRPr="00392524" w14:paraId="3689D7B4" w14:textId="77777777" w:rsidTr="00542947">
        <w:tc>
          <w:tcPr>
            <w:tcW w:w="3600" w:type="dxa"/>
          </w:tcPr>
          <w:p w14:paraId="28A81A90" w14:textId="556E1ADF" w:rsidR="00283458" w:rsidRPr="001E24B8" w:rsidRDefault="00283458" w:rsidP="00283458">
            <w:pPr>
              <w:spacing w:line="240" w:lineRule="exact"/>
              <w:ind w:right="-18"/>
              <w:jc w:val="both"/>
              <w:rPr>
                <w:rFonts w:ascii="CordiaUPC" w:hAnsi="CordiaUPC" w:cs="CordiaUPC"/>
                <w:sz w:val="26"/>
                <w:szCs w:val="26"/>
              </w:rPr>
            </w:pPr>
            <w:r w:rsidRPr="001E24B8">
              <w:rPr>
                <w:rFonts w:ascii="CordiaUPC" w:hAnsi="CordiaUPC" w:cs="CordiaUPC"/>
                <w:sz w:val="26"/>
                <w:szCs w:val="26"/>
              </w:rPr>
              <w:t>TTB Consumer</w:t>
            </w:r>
            <w:r w:rsidRPr="001E24B8">
              <w:rPr>
                <w:rFonts w:ascii="CordiaUPC" w:hAnsi="CordiaUPC" w:cs="CordiaUPC" w:hint="cs"/>
                <w:sz w:val="26"/>
                <w:szCs w:val="26"/>
                <w:cs/>
                <w:lang w:bidi="th-TH"/>
              </w:rPr>
              <w:t xml:space="preserve"> </w:t>
            </w:r>
            <w:r w:rsidRPr="001E24B8">
              <w:rPr>
                <w:rFonts w:ascii="CordiaUPC" w:hAnsi="CordiaUPC" w:cs="CordiaUPC"/>
                <w:sz w:val="26"/>
                <w:szCs w:val="26"/>
              </w:rPr>
              <w:t>Company Limited</w:t>
            </w:r>
          </w:p>
        </w:tc>
        <w:tc>
          <w:tcPr>
            <w:tcW w:w="1260" w:type="dxa"/>
            <w:vAlign w:val="bottom"/>
          </w:tcPr>
          <w:p w14:paraId="540FD92F" w14:textId="7C09CE13" w:rsidR="00283458" w:rsidRDefault="00283458" w:rsidP="00283458">
            <w:pPr>
              <w:tabs>
                <w:tab w:val="decimal" w:pos="860"/>
              </w:tabs>
              <w:spacing w:line="240" w:lineRule="exact"/>
              <w:ind w:right="-115"/>
              <w:rPr>
                <w:rFonts w:ascii="CordiaUPC" w:hAnsi="CordiaUPC" w:cs="CordiaUPC"/>
                <w:sz w:val="26"/>
                <w:szCs w:val="26"/>
                <w:cs/>
                <w:lang w:bidi="th-TH"/>
              </w:rPr>
            </w:pPr>
            <w:r>
              <w:rPr>
                <w:rFonts w:ascii="CordiaUPC" w:hAnsi="CordiaUPC" w:cs="CordiaUPC" w:hint="cs"/>
                <w:sz w:val="26"/>
                <w:szCs w:val="26"/>
                <w:cs/>
                <w:lang w:bidi="th-TH"/>
              </w:rPr>
              <w:t>-</w:t>
            </w:r>
          </w:p>
        </w:tc>
        <w:tc>
          <w:tcPr>
            <w:tcW w:w="236" w:type="dxa"/>
          </w:tcPr>
          <w:p w14:paraId="7F0BB5DD" w14:textId="77777777" w:rsidR="00283458" w:rsidRPr="001E24B8" w:rsidRDefault="00283458" w:rsidP="00283458">
            <w:pPr>
              <w:tabs>
                <w:tab w:val="decimal" w:pos="792"/>
              </w:tabs>
              <w:spacing w:line="240" w:lineRule="exact"/>
              <w:ind w:right="201"/>
              <w:jc w:val="right"/>
              <w:rPr>
                <w:rFonts w:ascii="CordiaUPC" w:hAnsi="CordiaUPC" w:cs="CordiaUPC"/>
                <w:sz w:val="26"/>
                <w:szCs w:val="26"/>
              </w:rPr>
            </w:pPr>
          </w:p>
        </w:tc>
        <w:tc>
          <w:tcPr>
            <w:tcW w:w="1114" w:type="dxa"/>
            <w:vAlign w:val="bottom"/>
          </w:tcPr>
          <w:p w14:paraId="7F4CDEA9" w14:textId="1F33B2C7" w:rsidR="00283458" w:rsidRPr="001E24B8" w:rsidRDefault="00283458" w:rsidP="00283458">
            <w:pPr>
              <w:tabs>
                <w:tab w:val="decimal" w:pos="830"/>
              </w:tabs>
              <w:spacing w:line="240" w:lineRule="exact"/>
              <w:ind w:right="-105"/>
              <w:rPr>
                <w:rFonts w:ascii="CordiaUPC" w:hAnsi="CordiaUPC" w:cs="CordiaUPC"/>
                <w:sz w:val="26"/>
                <w:szCs w:val="26"/>
              </w:rPr>
            </w:pPr>
            <w:r w:rsidRPr="001E24B8">
              <w:rPr>
                <w:rFonts w:ascii="CordiaUPC" w:hAnsi="CordiaUPC" w:cs="CordiaUPC"/>
                <w:sz w:val="26"/>
                <w:szCs w:val="26"/>
              </w:rPr>
              <w:t>-</w:t>
            </w:r>
          </w:p>
        </w:tc>
        <w:tc>
          <w:tcPr>
            <w:tcW w:w="241" w:type="dxa"/>
          </w:tcPr>
          <w:p w14:paraId="4306F181" w14:textId="77777777" w:rsidR="00283458" w:rsidRPr="001E24B8" w:rsidRDefault="00283458" w:rsidP="00283458">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7C6BC24B" w14:textId="1D5E4A25" w:rsidR="00283458" w:rsidRPr="006923BB" w:rsidRDefault="00283458" w:rsidP="00283458">
            <w:pPr>
              <w:tabs>
                <w:tab w:val="decimal" w:pos="990"/>
              </w:tabs>
              <w:spacing w:line="240" w:lineRule="exact"/>
              <w:ind w:right="-110"/>
              <w:rPr>
                <w:rFonts w:ascii="CordiaUPC" w:eastAsia="Times New Roman" w:hAnsi="CordiaUPC" w:cs="CordiaUPC"/>
                <w:sz w:val="26"/>
                <w:szCs w:val="26"/>
                <w:cs/>
              </w:rPr>
            </w:pPr>
            <w:r w:rsidRPr="006923BB">
              <w:rPr>
                <w:rFonts w:ascii="CordiaUPC" w:eastAsia="Times New Roman" w:hAnsi="CordiaUPC" w:cs="CordiaUPC" w:hint="cs"/>
                <w:sz w:val="26"/>
                <w:szCs w:val="26"/>
                <w:cs/>
              </w:rPr>
              <w:t>49</w:t>
            </w:r>
          </w:p>
        </w:tc>
        <w:tc>
          <w:tcPr>
            <w:tcW w:w="274" w:type="dxa"/>
            <w:gridSpan w:val="2"/>
          </w:tcPr>
          <w:p w14:paraId="4D09AEAE" w14:textId="77777777" w:rsidR="00283458" w:rsidRPr="001E24B8" w:rsidRDefault="00283458" w:rsidP="00283458">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077F37BC" w14:textId="454F3CB7" w:rsidR="00283458" w:rsidRPr="001E24B8" w:rsidRDefault="00283458" w:rsidP="00283458">
            <w:pPr>
              <w:tabs>
                <w:tab w:val="decimal" w:pos="890"/>
              </w:tabs>
              <w:spacing w:line="240" w:lineRule="exact"/>
              <w:rPr>
                <w:rFonts w:ascii="CordiaUPC" w:hAnsi="CordiaUPC" w:cs="CordiaUPC"/>
                <w:sz w:val="26"/>
                <w:szCs w:val="26"/>
              </w:rPr>
            </w:pPr>
            <w:r w:rsidRPr="001E24B8">
              <w:rPr>
                <w:rFonts w:ascii="CordiaUPC" w:hAnsi="CordiaUPC" w:cs="CordiaUPC"/>
                <w:sz w:val="26"/>
                <w:szCs w:val="26"/>
              </w:rPr>
              <w:t>-</w:t>
            </w:r>
          </w:p>
        </w:tc>
      </w:tr>
      <w:tr w:rsidR="00283458" w:rsidRPr="00392524" w14:paraId="5D825FCB" w14:textId="77777777" w:rsidTr="00542947">
        <w:tc>
          <w:tcPr>
            <w:tcW w:w="3600" w:type="dxa"/>
          </w:tcPr>
          <w:p w14:paraId="450967E8" w14:textId="6FB9B36A" w:rsidR="00283458" w:rsidRPr="000D238F" w:rsidRDefault="00283458" w:rsidP="00283458">
            <w:pPr>
              <w:spacing w:line="240" w:lineRule="exact"/>
              <w:ind w:right="-18"/>
              <w:jc w:val="both"/>
              <w:rPr>
                <w:rFonts w:ascii="CordiaUPC" w:hAnsi="CordiaUPC" w:cs="CordiaUPC"/>
                <w:sz w:val="26"/>
                <w:szCs w:val="26"/>
                <w:lang w:val="en-US"/>
              </w:rPr>
            </w:pPr>
            <w:proofErr w:type="spellStart"/>
            <w:r w:rsidRPr="000D238F">
              <w:rPr>
                <w:rFonts w:ascii="CordiaUPC" w:hAnsi="CordiaUPC" w:cs="CordiaUPC"/>
                <w:sz w:val="26"/>
                <w:szCs w:val="26"/>
              </w:rPr>
              <w:t>Eastspring</w:t>
            </w:r>
            <w:proofErr w:type="spellEnd"/>
            <w:r w:rsidRPr="000D238F">
              <w:rPr>
                <w:rFonts w:ascii="CordiaUPC" w:hAnsi="CordiaUPC" w:cs="CordiaUPC"/>
                <w:sz w:val="26"/>
                <w:szCs w:val="26"/>
              </w:rPr>
              <w:t xml:space="preserve"> Asset Management (Thailand) </w:t>
            </w:r>
            <w:r w:rsidRPr="000D238F">
              <w:rPr>
                <w:rFonts w:ascii="CordiaUPC" w:hAnsi="CordiaUPC" w:cs="CordiaUPC" w:hint="cs"/>
                <w:sz w:val="26"/>
                <w:szCs w:val="26"/>
              </w:rPr>
              <w:t>Co., Ltd.</w:t>
            </w:r>
            <w:r w:rsidRPr="000D238F">
              <w:rPr>
                <w:rFonts w:ascii="CordiaUPC" w:hAnsi="CordiaUPC" w:cs="CordiaUPC"/>
                <w:sz w:val="26"/>
                <w:szCs w:val="26"/>
                <w:vertAlign w:val="superscript"/>
              </w:rPr>
              <w:t xml:space="preserve"> (</w:t>
            </w:r>
            <w:r w:rsidRPr="000D238F">
              <w:rPr>
                <w:rFonts w:ascii="CordiaUPC" w:hAnsi="CordiaUPC" w:cs="CordiaUPC"/>
                <w:sz w:val="26"/>
                <w:szCs w:val="26"/>
                <w:vertAlign w:val="superscript"/>
                <w:lang w:val="en-US" w:bidi="th-TH"/>
              </w:rPr>
              <w:t>1</w:t>
            </w:r>
            <w:r w:rsidRPr="000D238F">
              <w:rPr>
                <w:rFonts w:ascii="CordiaUPC" w:hAnsi="CordiaUPC" w:cs="CordiaUPC"/>
                <w:sz w:val="26"/>
                <w:szCs w:val="26"/>
                <w:vertAlign w:val="superscript"/>
              </w:rPr>
              <w:t>)</w:t>
            </w:r>
          </w:p>
        </w:tc>
        <w:tc>
          <w:tcPr>
            <w:tcW w:w="1260" w:type="dxa"/>
            <w:vAlign w:val="bottom"/>
          </w:tcPr>
          <w:p w14:paraId="14E40274" w14:textId="1AB6F901" w:rsidR="00283458" w:rsidRPr="000D238F" w:rsidRDefault="00283458" w:rsidP="00283458">
            <w:pPr>
              <w:tabs>
                <w:tab w:val="decimal" w:pos="860"/>
              </w:tabs>
              <w:spacing w:line="240" w:lineRule="exact"/>
              <w:ind w:right="-115"/>
              <w:rPr>
                <w:rFonts w:ascii="CordiaUPC" w:hAnsi="CordiaUPC" w:cs="CordiaUPC"/>
                <w:sz w:val="26"/>
                <w:szCs w:val="26"/>
                <w:lang w:val="en-US" w:bidi="th-TH"/>
              </w:rPr>
            </w:pPr>
            <w:r w:rsidRPr="000D238F">
              <w:rPr>
                <w:rFonts w:ascii="CordiaUPC" w:hAnsi="CordiaUPC" w:cs="CordiaUPC"/>
                <w:sz w:val="26"/>
                <w:szCs w:val="26"/>
                <w:lang w:val="en-US" w:bidi="th-TH"/>
              </w:rPr>
              <w:t>1</w:t>
            </w:r>
          </w:p>
        </w:tc>
        <w:tc>
          <w:tcPr>
            <w:tcW w:w="236" w:type="dxa"/>
          </w:tcPr>
          <w:p w14:paraId="0A3EE772" w14:textId="77777777" w:rsidR="00283458" w:rsidRPr="000D238F" w:rsidRDefault="00283458" w:rsidP="00283458">
            <w:pPr>
              <w:tabs>
                <w:tab w:val="decimal" w:pos="792"/>
              </w:tabs>
              <w:spacing w:line="240" w:lineRule="exact"/>
              <w:ind w:right="201"/>
              <w:jc w:val="right"/>
              <w:rPr>
                <w:rFonts w:ascii="CordiaUPC" w:hAnsi="CordiaUPC" w:cs="CordiaUPC"/>
                <w:sz w:val="26"/>
                <w:szCs w:val="26"/>
              </w:rPr>
            </w:pPr>
          </w:p>
        </w:tc>
        <w:tc>
          <w:tcPr>
            <w:tcW w:w="1114" w:type="dxa"/>
            <w:vAlign w:val="bottom"/>
          </w:tcPr>
          <w:p w14:paraId="2A41C8F2" w14:textId="77777777" w:rsidR="00283458" w:rsidRPr="000D238F" w:rsidRDefault="00283458" w:rsidP="00283458">
            <w:pPr>
              <w:tabs>
                <w:tab w:val="decimal" w:pos="830"/>
              </w:tabs>
              <w:spacing w:line="240" w:lineRule="exact"/>
              <w:ind w:right="-105"/>
              <w:rPr>
                <w:rFonts w:ascii="CordiaUPC" w:hAnsi="CordiaUPC" w:cs="CordiaUPC"/>
                <w:sz w:val="26"/>
                <w:szCs w:val="26"/>
              </w:rPr>
            </w:pPr>
            <w:r w:rsidRPr="000D238F">
              <w:rPr>
                <w:rFonts w:ascii="CordiaUPC" w:hAnsi="CordiaUPC" w:cs="CordiaUPC"/>
                <w:sz w:val="26"/>
                <w:szCs w:val="26"/>
              </w:rPr>
              <w:t>-</w:t>
            </w:r>
          </w:p>
        </w:tc>
        <w:tc>
          <w:tcPr>
            <w:tcW w:w="241" w:type="dxa"/>
          </w:tcPr>
          <w:p w14:paraId="38C6BF29" w14:textId="77777777" w:rsidR="00283458" w:rsidRPr="000D238F" w:rsidRDefault="00283458" w:rsidP="00283458">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3BA05A2B" w14:textId="315AD3F0" w:rsidR="00283458" w:rsidRPr="000D238F" w:rsidRDefault="00283458" w:rsidP="00283458">
            <w:pPr>
              <w:tabs>
                <w:tab w:val="decimal" w:pos="990"/>
              </w:tabs>
              <w:spacing w:line="240" w:lineRule="exact"/>
              <w:ind w:right="-110"/>
              <w:rPr>
                <w:rFonts w:ascii="CordiaUPC" w:hAnsi="CordiaUPC" w:cs="CordiaUPC"/>
                <w:sz w:val="26"/>
                <w:szCs w:val="26"/>
              </w:rPr>
            </w:pPr>
            <w:r w:rsidRPr="000D238F">
              <w:rPr>
                <w:rFonts w:ascii="CordiaUPC" w:eastAsia="Times New Roman" w:hAnsi="CordiaUPC" w:cs="CordiaUPC"/>
                <w:sz w:val="26"/>
                <w:szCs w:val="26"/>
              </w:rPr>
              <w:t>1</w:t>
            </w:r>
          </w:p>
        </w:tc>
        <w:tc>
          <w:tcPr>
            <w:tcW w:w="274" w:type="dxa"/>
            <w:gridSpan w:val="2"/>
          </w:tcPr>
          <w:p w14:paraId="11AFE809" w14:textId="77777777" w:rsidR="00283458" w:rsidRPr="000D238F" w:rsidRDefault="00283458" w:rsidP="00283458">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24654E87" w14:textId="77777777" w:rsidR="00283458" w:rsidRPr="000D238F" w:rsidRDefault="00283458" w:rsidP="00283458">
            <w:pPr>
              <w:tabs>
                <w:tab w:val="decimal" w:pos="890"/>
              </w:tabs>
              <w:spacing w:line="240" w:lineRule="exact"/>
              <w:rPr>
                <w:rFonts w:ascii="CordiaUPC" w:hAnsi="CordiaUPC" w:cs="CordiaUPC"/>
                <w:sz w:val="26"/>
                <w:szCs w:val="26"/>
              </w:rPr>
            </w:pPr>
            <w:r w:rsidRPr="000D238F">
              <w:rPr>
                <w:rFonts w:ascii="CordiaUPC" w:hAnsi="CordiaUPC" w:cs="CordiaUPC"/>
                <w:sz w:val="26"/>
                <w:szCs w:val="26"/>
              </w:rPr>
              <w:t>-</w:t>
            </w:r>
          </w:p>
        </w:tc>
      </w:tr>
      <w:tr w:rsidR="00283458" w:rsidRPr="00392524" w14:paraId="0B2EC62D" w14:textId="77777777" w:rsidTr="00F75322">
        <w:tc>
          <w:tcPr>
            <w:tcW w:w="3600" w:type="dxa"/>
          </w:tcPr>
          <w:p w14:paraId="5FEF1EA5" w14:textId="4ECA7470" w:rsidR="00283458" w:rsidRPr="000D238F" w:rsidRDefault="00283458" w:rsidP="00283458">
            <w:pPr>
              <w:spacing w:line="240" w:lineRule="exact"/>
              <w:ind w:right="-18"/>
              <w:jc w:val="both"/>
              <w:rPr>
                <w:rFonts w:ascii="CordiaUPC" w:hAnsi="CordiaUPC" w:cs="CordiaUPC"/>
                <w:sz w:val="26"/>
                <w:szCs w:val="26"/>
              </w:rPr>
            </w:pPr>
            <w:r w:rsidRPr="000D238F">
              <w:rPr>
                <w:rFonts w:ascii="CordiaUPC" w:hAnsi="CordiaUPC" w:cs="CordiaUPC" w:hint="cs"/>
                <w:b/>
                <w:bCs/>
                <w:sz w:val="26"/>
                <w:szCs w:val="26"/>
                <w:lang w:val="en-US"/>
              </w:rPr>
              <w:t>Total</w:t>
            </w:r>
          </w:p>
        </w:tc>
        <w:tc>
          <w:tcPr>
            <w:tcW w:w="1260" w:type="dxa"/>
            <w:tcBorders>
              <w:top w:val="single" w:sz="4" w:space="0" w:color="auto"/>
              <w:bottom w:val="double" w:sz="4" w:space="0" w:color="auto"/>
            </w:tcBorders>
            <w:vAlign w:val="bottom"/>
          </w:tcPr>
          <w:p w14:paraId="7377938E" w14:textId="0542BF9D" w:rsidR="00283458" w:rsidRPr="000D238F" w:rsidRDefault="00283458" w:rsidP="00283458">
            <w:pPr>
              <w:tabs>
                <w:tab w:val="decimal" w:pos="860"/>
              </w:tabs>
              <w:spacing w:line="240" w:lineRule="exact"/>
              <w:ind w:right="-115"/>
              <w:rPr>
                <w:rFonts w:ascii="CordiaUPC" w:hAnsi="CordiaUPC" w:cs="CordiaUPC"/>
                <w:sz w:val="26"/>
                <w:szCs w:val="26"/>
                <w:lang w:bidi="th-TH"/>
              </w:rPr>
            </w:pPr>
            <w:r w:rsidRPr="000D238F">
              <w:rPr>
                <w:rFonts w:ascii="CordiaUPC" w:hAnsi="CordiaUPC" w:cs="CordiaUPC"/>
                <w:b/>
                <w:bCs/>
                <w:sz w:val="26"/>
                <w:szCs w:val="26"/>
                <w:lang w:bidi="th-TH"/>
              </w:rPr>
              <w:t>1</w:t>
            </w:r>
          </w:p>
        </w:tc>
        <w:tc>
          <w:tcPr>
            <w:tcW w:w="236" w:type="dxa"/>
          </w:tcPr>
          <w:p w14:paraId="4D6492D7" w14:textId="77777777" w:rsidR="00283458" w:rsidRPr="000D238F" w:rsidRDefault="00283458" w:rsidP="00283458">
            <w:pPr>
              <w:tabs>
                <w:tab w:val="decimal" w:pos="792"/>
              </w:tabs>
              <w:spacing w:line="240" w:lineRule="exact"/>
              <w:ind w:right="201"/>
              <w:jc w:val="right"/>
              <w:rPr>
                <w:rFonts w:ascii="CordiaUPC" w:hAnsi="CordiaUPC" w:cs="CordiaUPC"/>
                <w:sz w:val="26"/>
                <w:szCs w:val="26"/>
              </w:rPr>
            </w:pPr>
          </w:p>
        </w:tc>
        <w:tc>
          <w:tcPr>
            <w:tcW w:w="1114" w:type="dxa"/>
            <w:tcBorders>
              <w:top w:val="single" w:sz="4" w:space="0" w:color="auto"/>
              <w:bottom w:val="double" w:sz="4" w:space="0" w:color="auto"/>
            </w:tcBorders>
            <w:vAlign w:val="bottom"/>
          </w:tcPr>
          <w:p w14:paraId="26621D72" w14:textId="72BEACDC" w:rsidR="00283458" w:rsidRPr="000D238F" w:rsidRDefault="00283458" w:rsidP="00283458">
            <w:pPr>
              <w:tabs>
                <w:tab w:val="decimal" w:pos="830"/>
              </w:tabs>
              <w:spacing w:line="240" w:lineRule="exact"/>
              <w:ind w:right="-105"/>
              <w:rPr>
                <w:rFonts w:ascii="CordiaUPC" w:hAnsi="CordiaUPC" w:cs="CordiaUPC"/>
                <w:sz w:val="26"/>
                <w:szCs w:val="26"/>
                <w:lang w:bidi="th-TH"/>
              </w:rPr>
            </w:pPr>
            <w:r w:rsidRPr="000D238F">
              <w:rPr>
                <w:rFonts w:ascii="CordiaUPC" w:hAnsi="CordiaUPC" w:cs="CordiaUPC" w:hint="cs"/>
                <w:b/>
                <w:bCs/>
                <w:sz w:val="26"/>
                <w:szCs w:val="26"/>
                <w:cs/>
                <w:lang w:bidi="th-TH"/>
              </w:rPr>
              <w:t>-</w:t>
            </w:r>
          </w:p>
        </w:tc>
        <w:tc>
          <w:tcPr>
            <w:tcW w:w="241" w:type="dxa"/>
          </w:tcPr>
          <w:p w14:paraId="1D106200" w14:textId="77777777" w:rsidR="00283458" w:rsidRPr="000D238F" w:rsidRDefault="00283458" w:rsidP="00283458">
            <w:pPr>
              <w:tabs>
                <w:tab w:val="decimal" w:pos="792"/>
              </w:tabs>
              <w:spacing w:line="240" w:lineRule="exact"/>
              <w:ind w:right="201"/>
              <w:jc w:val="right"/>
              <w:rPr>
                <w:rFonts w:ascii="CordiaUPC" w:hAnsi="CordiaUPC" w:cs="CordiaUPC"/>
                <w:b/>
                <w:bCs/>
                <w:sz w:val="26"/>
                <w:szCs w:val="26"/>
                <w:rtl/>
                <w:cs/>
              </w:rPr>
            </w:pPr>
          </w:p>
        </w:tc>
        <w:tc>
          <w:tcPr>
            <w:tcW w:w="1291" w:type="dxa"/>
            <w:tcBorders>
              <w:top w:val="single" w:sz="4" w:space="0" w:color="auto"/>
              <w:bottom w:val="double" w:sz="4" w:space="0" w:color="auto"/>
            </w:tcBorders>
            <w:vAlign w:val="bottom"/>
          </w:tcPr>
          <w:p w14:paraId="188C6DB3" w14:textId="7373D268" w:rsidR="00283458" w:rsidRPr="000D238F" w:rsidRDefault="00283458" w:rsidP="00283458">
            <w:pPr>
              <w:tabs>
                <w:tab w:val="decimal" w:pos="990"/>
              </w:tabs>
              <w:spacing w:line="240" w:lineRule="exact"/>
              <w:ind w:right="-110"/>
              <w:rPr>
                <w:rFonts w:ascii="CordiaUPC" w:eastAsia="Times New Roman" w:hAnsi="CordiaUPC" w:cs="CordiaUPC"/>
                <w:sz w:val="26"/>
                <w:szCs w:val="26"/>
                <w:cs/>
                <w:lang w:bidi="th-TH"/>
              </w:rPr>
            </w:pPr>
            <w:r w:rsidRPr="000D238F">
              <w:rPr>
                <w:rFonts w:ascii="CordiaUPC" w:hAnsi="CordiaUPC" w:cs="CordiaUPC" w:hint="cs"/>
                <w:b/>
                <w:bCs/>
                <w:sz w:val="26"/>
                <w:szCs w:val="26"/>
                <w:cs/>
                <w:lang w:bidi="th-TH"/>
              </w:rPr>
              <w:t>9</w:t>
            </w:r>
            <w:r w:rsidRPr="000D238F">
              <w:rPr>
                <w:rFonts w:ascii="CordiaUPC" w:hAnsi="CordiaUPC" w:cs="CordiaUPC"/>
                <w:b/>
                <w:bCs/>
                <w:sz w:val="26"/>
                <w:szCs w:val="26"/>
                <w:lang w:bidi="th-TH"/>
              </w:rPr>
              <w:t>1</w:t>
            </w:r>
          </w:p>
        </w:tc>
        <w:tc>
          <w:tcPr>
            <w:tcW w:w="274" w:type="dxa"/>
            <w:gridSpan w:val="2"/>
          </w:tcPr>
          <w:p w14:paraId="5E591B61" w14:textId="77777777" w:rsidR="00283458" w:rsidRPr="000D238F" w:rsidRDefault="00283458" w:rsidP="00283458">
            <w:pPr>
              <w:tabs>
                <w:tab w:val="decimal" w:pos="792"/>
              </w:tabs>
              <w:spacing w:line="240" w:lineRule="exact"/>
              <w:ind w:right="201"/>
              <w:jc w:val="right"/>
              <w:rPr>
                <w:rFonts w:ascii="CordiaUPC" w:hAnsi="CordiaUPC" w:cs="CordiaUPC"/>
                <w:b/>
                <w:bCs/>
                <w:sz w:val="26"/>
                <w:szCs w:val="26"/>
                <w:cs/>
                <w:lang w:bidi="th-TH"/>
              </w:rPr>
            </w:pPr>
          </w:p>
        </w:tc>
        <w:tc>
          <w:tcPr>
            <w:tcW w:w="1170" w:type="dxa"/>
            <w:tcBorders>
              <w:top w:val="single" w:sz="4" w:space="0" w:color="auto"/>
              <w:bottom w:val="double" w:sz="4" w:space="0" w:color="auto"/>
            </w:tcBorders>
            <w:vAlign w:val="bottom"/>
          </w:tcPr>
          <w:p w14:paraId="1B7C50A7" w14:textId="05EA2453" w:rsidR="00283458" w:rsidRPr="000D238F" w:rsidRDefault="00283458" w:rsidP="00283458">
            <w:pPr>
              <w:tabs>
                <w:tab w:val="decimal" w:pos="890"/>
              </w:tabs>
              <w:spacing w:line="240" w:lineRule="exact"/>
              <w:rPr>
                <w:rFonts w:ascii="CordiaUPC" w:hAnsi="CordiaUPC" w:cs="CordiaUPC"/>
                <w:sz w:val="26"/>
                <w:szCs w:val="26"/>
                <w:lang w:bidi="th-TH"/>
              </w:rPr>
            </w:pPr>
            <w:r w:rsidRPr="000D238F">
              <w:rPr>
                <w:rFonts w:ascii="CordiaUPC" w:hAnsi="CordiaUPC" w:cs="CordiaUPC" w:hint="cs"/>
                <w:b/>
                <w:bCs/>
                <w:sz w:val="26"/>
                <w:szCs w:val="26"/>
                <w:cs/>
                <w:lang w:bidi="th-TH"/>
              </w:rPr>
              <w:t>5</w:t>
            </w:r>
          </w:p>
        </w:tc>
      </w:tr>
      <w:tr w:rsidR="00283458" w:rsidRPr="00392524" w14:paraId="64A38308" w14:textId="77777777" w:rsidTr="00542947">
        <w:tc>
          <w:tcPr>
            <w:tcW w:w="3600" w:type="dxa"/>
          </w:tcPr>
          <w:p w14:paraId="4795F32A" w14:textId="77777777" w:rsidR="00283458" w:rsidRPr="001E24B8" w:rsidRDefault="00283458" w:rsidP="00283458">
            <w:pPr>
              <w:spacing w:line="240" w:lineRule="exact"/>
              <w:ind w:right="-18"/>
              <w:jc w:val="both"/>
              <w:rPr>
                <w:rFonts w:ascii="CordiaUPC" w:hAnsi="CordiaUPC" w:cs="CordiaUPC"/>
                <w:sz w:val="26"/>
                <w:szCs w:val="26"/>
              </w:rPr>
            </w:pPr>
          </w:p>
        </w:tc>
        <w:tc>
          <w:tcPr>
            <w:tcW w:w="1260" w:type="dxa"/>
            <w:vAlign w:val="bottom"/>
          </w:tcPr>
          <w:p w14:paraId="5E9E5BB0" w14:textId="77777777" w:rsidR="00283458" w:rsidRPr="001E24B8" w:rsidRDefault="00283458" w:rsidP="00283458">
            <w:pPr>
              <w:tabs>
                <w:tab w:val="decimal" w:pos="860"/>
              </w:tabs>
              <w:spacing w:line="240" w:lineRule="exact"/>
              <w:ind w:right="-115"/>
              <w:rPr>
                <w:rFonts w:ascii="CordiaUPC" w:hAnsi="CordiaUPC" w:cs="CordiaUPC"/>
                <w:sz w:val="26"/>
                <w:szCs w:val="26"/>
              </w:rPr>
            </w:pPr>
          </w:p>
        </w:tc>
        <w:tc>
          <w:tcPr>
            <w:tcW w:w="236" w:type="dxa"/>
          </w:tcPr>
          <w:p w14:paraId="7C304913" w14:textId="77777777" w:rsidR="00283458" w:rsidRPr="001E24B8" w:rsidRDefault="00283458" w:rsidP="00283458">
            <w:pPr>
              <w:tabs>
                <w:tab w:val="decimal" w:pos="792"/>
              </w:tabs>
              <w:spacing w:line="240" w:lineRule="exact"/>
              <w:ind w:right="201"/>
              <w:jc w:val="right"/>
              <w:rPr>
                <w:rFonts w:ascii="CordiaUPC" w:hAnsi="CordiaUPC" w:cs="CordiaUPC"/>
                <w:sz w:val="26"/>
                <w:szCs w:val="26"/>
              </w:rPr>
            </w:pPr>
          </w:p>
        </w:tc>
        <w:tc>
          <w:tcPr>
            <w:tcW w:w="1114" w:type="dxa"/>
            <w:vAlign w:val="bottom"/>
          </w:tcPr>
          <w:p w14:paraId="63704B72" w14:textId="77777777" w:rsidR="00283458" w:rsidRPr="001E24B8" w:rsidRDefault="00283458" w:rsidP="00283458">
            <w:pPr>
              <w:tabs>
                <w:tab w:val="decimal" w:pos="830"/>
              </w:tabs>
              <w:spacing w:line="240" w:lineRule="exact"/>
              <w:ind w:right="-105"/>
              <w:rPr>
                <w:rFonts w:ascii="CordiaUPC" w:hAnsi="CordiaUPC" w:cs="CordiaUPC"/>
                <w:sz w:val="26"/>
                <w:szCs w:val="26"/>
              </w:rPr>
            </w:pPr>
          </w:p>
        </w:tc>
        <w:tc>
          <w:tcPr>
            <w:tcW w:w="241" w:type="dxa"/>
          </w:tcPr>
          <w:p w14:paraId="660B43D5" w14:textId="77777777" w:rsidR="00283458" w:rsidRPr="001E24B8" w:rsidRDefault="00283458" w:rsidP="00283458">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5936200A" w14:textId="77777777" w:rsidR="00283458" w:rsidRPr="001E24B8" w:rsidRDefault="00283458" w:rsidP="00283458">
            <w:pPr>
              <w:tabs>
                <w:tab w:val="decimal" w:pos="990"/>
              </w:tabs>
              <w:spacing w:line="240" w:lineRule="exact"/>
              <w:ind w:right="-110"/>
              <w:rPr>
                <w:rFonts w:ascii="CordiaUPC" w:hAnsi="CordiaUPC" w:cs="CordiaUPC"/>
                <w:sz w:val="26"/>
                <w:szCs w:val="26"/>
              </w:rPr>
            </w:pPr>
          </w:p>
        </w:tc>
        <w:tc>
          <w:tcPr>
            <w:tcW w:w="274" w:type="dxa"/>
            <w:gridSpan w:val="2"/>
          </w:tcPr>
          <w:p w14:paraId="0C77FB6C" w14:textId="77777777" w:rsidR="00283458" w:rsidRPr="001E24B8" w:rsidRDefault="00283458" w:rsidP="00283458">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71F52544" w14:textId="77777777" w:rsidR="00283458" w:rsidRPr="001E24B8" w:rsidRDefault="00283458" w:rsidP="00283458">
            <w:pPr>
              <w:tabs>
                <w:tab w:val="decimal" w:pos="890"/>
              </w:tabs>
              <w:spacing w:line="240" w:lineRule="exact"/>
              <w:rPr>
                <w:rFonts w:ascii="CordiaUPC" w:hAnsi="CordiaUPC" w:cs="CordiaUPC"/>
                <w:sz w:val="26"/>
                <w:szCs w:val="26"/>
              </w:rPr>
            </w:pPr>
          </w:p>
        </w:tc>
      </w:tr>
      <w:tr w:rsidR="00283458" w:rsidRPr="00392524" w14:paraId="3079493B" w14:textId="77777777" w:rsidTr="00542947">
        <w:tc>
          <w:tcPr>
            <w:tcW w:w="3600" w:type="dxa"/>
            <w:vAlign w:val="bottom"/>
          </w:tcPr>
          <w:p w14:paraId="4E36F153" w14:textId="43B2EBB5" w:rsidR="00283458" w:rsidRPr="0063780E" w:rsidRDefault="00283458" w:rsidP="00283458">
            <w:pPr>
              <w:spacing w:line="240" w:lineRule="exact"/>
              <w:ind w:right="-18"/>
              <w:rPr>
                <w:rFonts w:ascii="CordiaUPC" w:hAnsi="CordiaUPC" w:cs="CordiaUPC"/>
                <w:sz w:val="26"/>
                <w:szCs w:val="26"/>
                <w:lang w:val="en-US"/>
              </w:rPr>
            </w:pPr>
            <w:r w:rsidRPr="0063780E">
              <w:rPr>
                <w:rFonts w:ascii="CordiaUPC" w:hAnsi="CordiaUPC" w:cs="CordiaUPC" w:hint="cs"/>
                <w:b/>
                <w:bCs/>
                <w:sz w:val="26"/>
                <w:szCs w:val="26"/>
                <w:lang w:val="en-US" w:bidi="th-TH"/>
              </w:rPr>
              <w:t xml:space="preserve">Commitments </w:t>
            </w:r>
            <w:r w:rsidRPr="0063780E">
              <w:rPr>
                <w:rFonts w:ascii="CordiaUPC" w:hAnsi="CordiaUPC" w:cs="CordiaUPC"/>
                <w:b/>
                <w:bCs/>
                <w:sz w:val="26"/>
                <w:szCs w:val="26"/>
                <w:lang w:val="en-US" w:bidi="th-TH"/>
              </w:rPr>
              <w:t>-</w:t>
            </w:r>
            <w:r w:rsidRPr="0063780E">
              <w:rPr>
                <w:rFonts w:ascii="CordiaUPC" w:hAnsi="CordiaUPC" w:cs="CordiaUPC" w:hint="cs"/>
                <w:b/>
                <w:bCs/>
                <w:sz w:val="26"/>
                <w:szCs w:val="26"/>
                <w:lang w:val="en-US" w:bidi="th-TH"/>
              </w:rPr>
              <w:t xml:space="preserve"> Derivatives </w:t>
            </w:r>
            <w:r w:rsidRPr="0063780E">
              <w:rPr>
                <w:rFonts w:ascii="CordiaUPC" w:hAnsi="CordiaUPC" w:cs="CordiaUPC" w:hint="cs"/>
                <w:b/>
                <w:bCs/>
                <w:sz w:val="26"/>
                <w:szCs w:val="26"/>
                <w:vertAlign w:val="superscript"/>
                <w:lang w:val="en-US" w:bidi="th-TH"/>
              </w:rPr>
              <w:t>(</w:t>
            </w:r>
            <w:r w:rsidRPr="0063780E">
              <w:rPr>
                <w:rFonts w:ascii="CordiaUPC" w:hAnsi="CordiaUPC" w:cs="CordiaUPC"/>
                <w:b/>
                <w:bCs/>
                <w:sz w:val="26"/>
                <w:szCs w:val="26"/>
                <w:vertAlign w:val="superscript"/>
                <w:lang w:val="en-US" w:bidi="th-TH"/>
              </w:rPr>
              <w:t>2</w:t>
            </w:r>
            <w:r w:rsidRPr="0063780E">
              <w:rPr>
                <w:rFonts w:ascii="CordiaUPC" w:hAnsi="CordiaUPC" w:cs="CordiaUPC" w:hint="cs"/>
                <w:b/>
                <w:bCs/>
                <w:sz w:val="26"/>
                <w:szCs w:val="26"/>
                <w:vertAlign w:val="superscript"/>
                <w:lang w:val="en-US" w:bidi="th-TH"/>
              </w:rPr>
              <w:t>)</w:t>
            </w:r>
          </w:p>
        </w:tc>
        <w:tc>
          <w:tcPr>
            <w:tcW w:w="1260" w:type="dxa"/>
            <w:vAlign w:val="bottom"/>
          </w:tcPr>
          <w:p w14:paraId="2CD4D857" w14:textId="77777777" w:rsidR="00283458" w:rsidRPr="0063780E" w:rsidRDefault="00283458" w:rsidP="00283458">
            <w:pPr>
              <w:tabs>
                <w:tab w:val="decimal" w:pos="860"/>
              </w:tabs>
              <w:spacing w:line="240" w:lineRule="exact"/>
              <w:ind w:right="-115"/>
              <w:rPr>
                <w:rFonts w:ascii="CordiaUPC" w:hAnsi="CordiaUPC" w:cs="CordiaUPC"/>
                <w:sz w:val="26"/>
                <w:szCs w:val="26"/>
                <w:lang w:bidi="th-TH"/>
              </w:rPr>
            </w:pPr>
          </w:p>
        </w:tc>
        <w:tc>
          <w:tcPr>
            <w:tcW w:w="236" w:type="dxa"/>
          </w:tcPr>
          <w:p w14:paraId="7C7C5D9D" w14:textId="77777777" w:rsidR="00283458" w:rsidRPr="0063780E" w:rsidRDefault="00283458" w:rsidP="00283458">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4A205256" w14:textId="77777777" w:rsidR="00283458" w:rsidRPr="0063780E" w:rsidRDefault="00283458" w:rsidP="00283458">
            <w:pPr>
              <w:tabs>
                <w:tab w:val="decimal" w:pos="830"/>
              </w:tabs>
              <w:spacing w:line="240" w:lineRule="exact"/>
              <w:ind w:right="-105"/>
              <w:rPr>
                <w:rFonts w:ascii="CordiaUPC" w:hAnsi="CordiaUPC" w:cs="CordiaUPC"/>
                <w:sz w:val="26"/>
                <w:szCs w:val="26"/>
                <w:lang w:bidi="th-TH"/>
              </w:rPr>
            </w:pPr>
          </w:p>
        </w:tc>
        <w:tc>
          <w:tcPr>
            <w:tcW w:w="241" w:type="dxa"/>
          </w:tcPr>
          <w:p w14:paraId="55038249" w14:textId="77777777" w:rsidR="00283458" w:rsidRPr="0063780E" w:rsidRDefault="00283458" w:rsidP="00283458">
            <w:pPr>
              <w:tabs>
                <w:tab w:val="decimal" w:pos="792"/>
              </w:tabs>
              <w:spacing w:line="240" w:lineRule="exact"/>
              <w:ind w:right="201"/>
              <w:jc w:val="right"/>
              <w:rPr>
                <w:rFonts w:ascii="CordiaUPC" w:hAnsi="CordiaUPC" w:cs="CordiaUPC"/>
                <w:sz w:val="26"/>
                <w:szCs w:val="26"/>
              </w:rPr>
            </w:pPr>
          </w:p>
        </w:tc>
        <w:tc>
          <w:tcPr>
            <w:tcW w:w="1291" w:type="dxa"/>
            <w:vAlign w:val="bottom"/>
          </w:tcPr>
          <w:p w14:paraId="02AA0A95" w14:textId="77777777" w:rsidR="00283458" w:rsidRPr="0063780E" w:rsidRDefault="00283458" w:rsidP="00283458">
            <w:pPr>
              <w:tabs>
                <w:tab w:val="decimal" w:pos="990"/>
              </w:tabs>
              <w:spacing w:line="240" w:lineRule="exact"/>
              <w:ind w:right="-110"/>
              <w:rPr>
                <w:rFonts w:ascii="CordiaUPC" w:hAnsi="CordiaUPC" w:cs="CordiaUPC"/>
                <w:sz w:val="26"/>
                <w:szCs w:val="26"/>
                <w:lang w:val="en-US" w:bidi="th-TH"/>
              </w:rPr>
            </w:pPr>
          </w:p>
        </w:tc>
        <w:tc>
          <w:tcPr>
            <w:tcW w:w="274" w:type="dxa"/>
            <w:gridSpan w:val="2"/>
          </w:tcPr>
          <w:p w14:paraId="5064A45C" w14:textId="77777777" w:rsidR="00283458" w:rsidRPr="0063780E" w:rsidRDefault="00283458" w:rsidP="00283458">
            <w:pPr>
              <w:tabs>
                <w:tab w:val="decimal" w:pos="792"/>
              </w:tabs>
              <w:spacing w:line="240" w:lineRule="exact"/>
              <w:ind w:right="201"/>
              <w:jc w:val="right"/>
              <w:rPr>
                <w:rFonts w:ascii="CordiaUPC" w:hAnsi="CordiaUPC" w:cs="CordiaUPC"/>
                <w:sz w:val="26"/>
                <w:szCs w:val="26"/>
              </w:rPr>
            </w:pPr>
          </w:p>
        </w:tc>
        <w:tc>
          <w:tcPr>
            <w:tcW w:w="1170" w:type="dxa"/>
            <w:vAlign w:val="bottom"/>
          </w:tcPr>
          <w:p w14:paraId="40023A09" w14:textId="77777777" w:rsidR="00283458" w:rsidRPr="0063780E" w:rsidRDefault="00283458" w:rsidP="00283458">
            <w:pPr>
              <w:tabs>
                <w:tab w:val="decimal" w:pos="890"/>
              </w:tabs>
              <w:spacing w:line="240" w:lineRule="exact"/>
              <w:rPr>
                <w:rFonts w:ascii="CordiaUPC" w:hAnsi="CordiaUPC" w:cs="CordiaUPC"/>
                <w:sz w:val="26"/>
                <w:szCs w:val="26"/>
                <w:lang w:val="en-US" w:bidi="th-TH"/>
              </w:rPr>
            </w:pPr>
          </w:p>
        </w:tc>
      </w:tr>
      <w:tr w:rsidR="00283458" w:rsidRPr="00392524" w14:paraId="3120D21D" w14:textId="77777777" w:rsidTr="00542947">
        <w:tc>
          <w:tcPr>
            <w:tcW w:w="3600" w:type="dxa"/>
            <w:vAlign w:val="bottom"/>
          </w:tcPr>
          <w:p w14:paraId="1C7ACA5B" w14:textId="2770303E" w:rsidR="00283458" w:rsidRPr="0063780E" w:rsidRDefault="00283458" w:rsidP="00283458">
            <w:pPr>
              <w:spacing w:line="240" w:lineRule="exact"/>
              <w:ind w:right="-18"/>
              <w:rPr>
                <w:rFonts w:ascii="CordiaUPC" w:hAnsi="CordiaUPC" w:cs="CordiaUPC"/>
                <w:b/>
                <w:bCs/>
                <w:sz w:val="26"/>
                <w:szCs w:val="26"/>
                <w:lang w:val="en-US" w:bidi="th-TH"/>
              </w:rPr>
            </w:pPr>
            <w:r w:rsidRPr="0063780E">
              <w:rPr>
                <w:rFonts w:ascii="CordiaUPC" w:hAnsi="CordiaUPC" w:cs="CordiaUPC" w:hint="cs"/>
                <w:sz w:val="26"/>
                <w:szCs w:val="26"/>
              </w:rPr>
              <w:t>TMB Asset Management Co., Ltd.</w:t>
            </w:r>
            <w:r w:rsidRPr="0063780E">
              <w:rPr>
                <w:rFonts w:ascii="CordiaUPC" w:hAnsi="CordiaUPC" w:cs="CordiaUPC"/>
                <w:sz w:val="26"/>
                <w:szCs w:val="26"/>
                <w:vertAlign w:val="superscript"/>
              </w:rPr>
              <w:t xml:space="preserve"> (1)</w:t>
            </w:r>
          </w:p>
        </w:tc>
        <w:tc>
          <w:tcPr>
            <w:tcW w:w="1260" w:type="dxa"/>
            <w:vAlign w:val="bottom"/>
          </w:tcPr>
          <w:p w14:paraId="2DB1C8A5" w14:textId="53AF4DC8" w:rsidR="00283458" w:rsidRPr="0063780E" w:rsidRDefault="00283458" w:rsidP="00283458">
            <w:pPr>
              <w:tabs>
                <w:tab w:val="decimal" w:pos="860"/>
              </w:tabs>
              <w:spacing w:line="240" w:lineRule="exact"/>
              <w:ind w:right="-115"/>
              <w:rPr>
                <w:rFonts w:ascii="CordiaUPC" w:hAnsi="CordiaUPC" w:cs="CordiaUPC"/>
                <w:sz w:val="26"/>
                <w:szCs w:val="26"/>
                <w:lang w:val="en-US" w:bidi="th-TH"/>
              </w:rPr>
            </w:pPr>
            <w:r w:rsidRPr="0063780E">
              <w:rPr>
                <w:rFonts w:ascii="CordiaUPC" w:hAnsi="CordiaUPC" w:cs="CordiaUPC" w:hint="cs"/>
                <w:sz w:val="26"/>
                <w:szCs w:val="26"/>
                <w:cs/>
                <w:lang w:val="en-US" w:bidi="th-TH"/>
              </w:rPr>
              <w:t>-</w:t>
            </w:r>
          </w:p>
        </w:tc>
        <w:tc>
          <w:tcPr>
            <w:tcW w:w="236" w:type="dxa"/>
          </w:tcPr>
          <w:p w14:paraId="186B35A4" w14:textId="77777777" w:rsidR="00283458" w:rsidRPr="0063780E" w:rsidRDefault="00283458" w:rsidP="00283458">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63F583EE" w14:textId="266A8F9D" w:rsidR="00283458" w:rsidRPr="0063780E" w:rsidRDefault="00283458" w:rsidP="00283458">
            <w:pPr>
              <w:tabs>
                <w:tab w:val="decimal" w:pos="830"/>
              </w:tabs>
              <w:spacing w:line="240" w:lineRule="exact"/>
              <w:ind w:right="-105"/>
              <w:rPr>
                <w:rFonts w:ascii="CordiaUPC" w:hAnsi="CordiaUPC" w:cs="CordiaUPC"/>
                <w:sz w:val="26"/>
                <w:szCs w:val="26"/>
                <w:lang w:bidi="th-TH"/>
              </w:rPr>
            </w:pPr>
            <w:r w:rsidRPr="0063780E">
              <w:rPr>
                <w:rFonts w:ascii="CordiaUPC" w:hAnsi="CordiaUPC" w:cs="CordiaUPC"/>
                <w:sz w:val="26"/>
                <w:szCs w:val="26"/>
                <w:lang w:bidi="th-TH"/>
              </w:rPr>
              <w:t>431</w:t>
            </w:r>
          </w:p>
        </w:tc>
        <w:tc>
          <w:tcPr>
            <w:tcW w:w="241" w:type="dxa"/>
          </w:tcPr>
          <w:p w14:paraId="5CD339DF" w14:textId="77777777" w:rsidR="00283458" w:rsidRPr="0063780E" w:rsidRDefault="00283458" w:rsidP="00283458">
            <w:pPr>
              <w:tabs>
                <w:tab w:val="decimal" w:pos="792"/>
              </w:tabs>
              <w:spacing w:line="240" w:lineRule="exact"/>
              <w:ind w:right="201"/>
              <w:jc w:val="right"/>
              <w:rPr>
                <w:rFonts w:ascii="CordiaUPC" w:hAnsi="CordiaUPC" w:cs="CordiaUPC"/>
                <w:sz w:val="26"/>
                <w:szCs w:val="26"/>
              </w:rPr>
            </w:pPr>
          </w:p>
        </w:tc>
        <w:tc>
          <w:tcPr>
            <w:tcW w:w="1291" w:type="dxa"/>
            <w:vAlign w:val="bottom"/>
          </w:tcPr>
          <w:p w14:paraId="2E5FF5E2" w14:textId="0747DE02" w:rsidR="00283458" w:rsidRPr="0063780E" w:rsidRDefault="00283458" w:rsidP="00283458">
            <w:pPr>
              <w:tabs>
                <w:tab w:val="decimal" w:pos="990"/>
              </w:tabs>
              <w:spacing w:line="240" w:lineRule="exact"/>
              <w:ind w:right="-110"/>
              <w:rPr>
                <w:rFonts w:ascii="CordiaUPC" w:hAnsi="CordiaUPC" w:cs="CordiaUPC"/>
                <w:sz w:val="26"/>
                <w:szCs w:val="26"/>
                <w:lang w:val="en-US" w:bidi="th-TH"/>
              </w:rPr>
            </w:pPr>
            <w:r w:rsidRPr="0063780E">
              <w:rPr>
                <w:rFonts w:ascii="CordiaUPC" w:hAnsi="CordiaUPC" w:cs="CordiaUPC" w:hint="cs"/>
                <w:sz w:val="26"/>
                <w:szCs w:val="26"/>
                <w:cs/>
                <w:lang w:val="en-US" w:bidi="th-TH"/>
              </w:rPr>
              <w:t>-</w:t>
            </w:r>
          </w:p>
        </w:tc>
        <w:tc>
          <w:tcPr>
            <w:tcW w:w="274" w:type="dxa"/>
            <w:gridSpan w:val="2"/>
          </w:tcPr>
          <w:p w14:paraId="326898B9" w14:textId="77777777" w:rsidR="00283458" w:rsidRPr="0063780E" w:rsidRDefault="00283458" w:rsidP="00283458">
            <w:pPr>
              <w:tabs>
                <w:tab w:val="decimal" w:pos="792"/>
              </w:tabs>
              <w:spacing w:line="240" w:lineRule="exact"/>
              <w:ind w:right="201"/>
              <w:jc w:val="right"/>
              <w:rPr>
                <w:rFonts w:ascii="CordiaUPC" w:hAnsi="CordiaUPC" w:cs="CordiaUPC"/>
                <w:sz w:val="26"/>
                <w:szCs w:val="26"/>
              </w:rPr>
            </w:pPr>
          </w:p>
        </w:tc>
        <w:tc>
          <w:tcPr>
            <w:tcW w:w="1170" w:type="dxa"/>
            <w:vAlign w:val="bottom"/>
          </w:tcPr>
          <w:p w14:paraId="71B7BED4" w14:textId="61143D78" w:rsidR="00283458" w:rsidRPr="0063780E" w:rsidRDefault="00283458" w:rsidP="00283458">
            <w:pPr>
              <w:tabs>
                <w:tab w:val="decimal" w:pos="890"/>
              </w:tabs>
              <w:spacing w:line="240" w:lineRule="exact"/>
              <w:rPr>
                <w:rFonts w:ascii="CordiaUPC" w:hAnsi="CordiaUPC" w:cs="CordiaUPC"/>
                <w:sz w:val="26"/>
                <w:szCs w:val="26"/>
                <w:lang w:val="en-US" w:bidi="th-TH"/>
              </w:rPr>
            </w:pPr>
            <w:r w:rsidRPr="0063780E">
              <w:rPr>
                <w:rFonts w:ascii="CordiaUPC" w:hAnsi="CordiaUPC" w:cs="CordiaUPC"/>
                <w:sz w:val="26"/>
                <w:szCs w:val="26"/>
              </w:rPr>
              <w:t>431</w:t>
            </w:r>
          </w:p>
        </w:tc>
      </w:tr>
      <w:tr w:rsidR="00283458" w:rsidRPr="00392524" w14:paraId="7A9539C8" w14:textId="77777777" w:rsidTr="00542947">
        <w:tc>
          <w:tcPr>
            <w:tcW w:w="3600" w:type="dxa"/>
            <w:vAlign w:val="bottom"/>
          </w:tcPr>
          <w:p w14:paraId="37FB2DBB" w14:textId="207FFC69" w:rsidR="00283458" w:rsidRPr="0063780E" w:rsidRDefault="00283458" w:rsidP="00283458">
            <w:pPr>
              <w:spacing w:line="240" w:lineRule="exact"/>
              <w:ind w:left="160" w:right="-18" w:hanging="160"/>
              <w:rPr>
                <w:rFonts w:ascii="CordiaUPC" w:hAnsi="CordiaUPC" w:cs="CordiaUPC"/>
                <w:color w:val="FF0000"/>
                <w:sz w:val="26"/>
                <w:szCs w:val="26"/>
                <w:lang w:val="en-US"/>
              </w:rPr>
            </w:pPr>
            <w:proofErr w:type="spellStart"/>
            <w:r w:rsidRPr="0063780E">
              <w:rPr>
                <w:rFonts w:ascii="CordiaUPC" w:hAnsi="CordiaUPC" w:cs="CordiaUPC"/>
                <w:sz w:val="26"/>
                <w:szCs w:val="26"/>
              </w:rPr>
              <w:t>Eastspring</w:t>
            </w:r>
            <w:proofErr w:type="spellEnd"/>
            <w:r w:rsidRPr="0063780E">
              <w:rPr>
                <w:rFonts w:ascii="CordiaUPC" w:hAnsi="CordiaUPC" w:cs="CordiaUPC"/>
                <w:sz w:val="26"/>
                <w:szCs w:val="26"/>
              </w:rPr>
              <w:t xml:space="preserve"> Asset Management (Thailand) </w:t>
            </w:r>
            <w:r w:rsidRPr="0063780E">
              <w:rPr>
                <w:rFonts w:ascii="CordiaUPC" w:hAnsi="CordiaUPC" w:cs="CordiaUPC" w:hint="cs"/>
                <w:sz w:val="26"/>
                <w:szCs w:val="26"/>
              </w:rPr>
              <w:t>Co., Ltd.</w:t>
            </w:r>
            <w:r w:rsidRPr="0063780E">
              <w:rPr>
                <w:rFonts w:ascii="CordiaUPC" w:hAnsi="CordiaUPC" w:cs="CordiaUPC"/>
                <w:sz w:val="26"/>
                <w:szCs w:val="26"/>
                <w:vertAlign w:val="superscript"/>
              </w:rPr>
              <w:t xml:space="preserve"> (</w:t>
            </w:r>
            <w:r w:rsidRPr="0063780E">
              <w:rPr>
                <w:rFonts w:ascii="CordiaUPC" w:hAnsi="CordiaUPC" w:cs="CordiaUPC"/>
                <w:sz w:val="26"/>
                <w:szCs w:val="26"/>
                <w:vertAlign w:val="superscript"/>
                <w:lang w:val="en-US" w:bidi="th-TH"/>
              </w:rPr>
              <w:t>1</w:t>
            </w:r>
            <w:r w:rsidRPr="0063780E">
              <w:rPr>
                <w:rFonts w:ascii="CordiaUPC" w:hAnsi="CordiaUPC" w:cs="CordiaUPC"/>
                <w:sz w:val="26"/>
                <w:szCs w:val="26"/>
                <w:vertAlign w:val="superscript"/>
              </w:rPr>
              <w:t>)</w:t>
            </w:r>
          </w:p>
        </w:tc>
        <w:tc>
          <w:tcPr>
            <w:tcW w:w="1260" w:type="dxa"/>
            <w:vAlign w:val="bottom"/>
          </w:tcPr>
          <w:p w14:paraId="3A163BD8" w14:textId="76A3B2CA" w:rsidR="00283458" w:rsidRPr="0063780E" w:rsidRDefault="00283458" w:rsidP="00283458">
            <w:pPr>
              <w:tabs>
                <w:tab w:val="decimal" w:pos="860"/>
              </w:tabs>
              <w:spacing w:line="240" w:lineRule="exact"/>
              <w:ind w:right="-115"/>
              <w:rPr>
                <w:rFonts w:ascii="CordiaUPC" w:hAnsi="CordiaUPC" w:cs="CordiaUPC"/>
                <w:sz w:val="26"/>
                <w:szCs w:val="26"/>
                <w:cs/>
                <w:lang w:bidi="th-TH"/>
              </w:rPr>
            </w:pPr>
            <w:r w:rsidRPr="0063780E">
              <w:rPr>
                <w:rFonts w:ascii="CordiaUPC" w:hAnsi="CordiaUPC" w:cs="CordiaUPC" w:hint="cs"/>
                <w:sz w:val="26"/>
                <w:szCs w:val="26"/>
                <w:cs/>
                <w:lang w:bidi="th-TH"/>
              </w:rPr>
              <w:t>224</w:t>
            </w:r>
          </w:p>
        </w:tc>
        <w:tc>
          <w:tcPr>
            <w:tcW w:w="236" w:type="dxa"/>
          </w:tcPr>
          <w:p w14:paraId="0202B04E" w14:textId="77777777" w:rsidR="00283458" w:rsidRPr="0063780E" w:rsidRDefault="00283458" w:rsidP="00283458">
            <w:pPr>
              <w:tabs>
                <w:tab w:val="decimal" w:pos="792"/>
              </w:tabs>
              <w:spacing w:line="240" w:lineRule="exact"/>
              <w:ind w:right="201"/>
              <w:jc w:val="right"/>
              <w:rPr>
                <w:rFonts w:ascii="CordiaUPC" w:hAnsi="CordiaUPC" w:cs="CordiaUPC"/>
                <w:sz w:val="26"/>
                <w:szCs w:val="26"/>
              </w:rPr>
            </w:pPr>
          </w:p>
        </w:tc>
        <w:tc>
          <w:tcPr>
            <w:tcW w:w="1114" w:type="dxa"/>
            <w:vAlign w:val="bottom"/>
          </w:tcPr>
          <w:p w14:paraId="3C3243DA" w14:textId="38991A71" w:rsidR="00283458" w:rsidRPr="0063780E" w:rsidRDefault="00283458" w:rsidP="00283458">
            <w:pPr>
              <w:tabs>
                <w:tab w:val="decimal" w:pos="830"/>
              </w:tabs>
              <w:spacing w:line="240" w:lineRule="exact"/>
              <w:ind w:right="-105"/>
              <w:rPr>
                <w:rFonts w:ascii="CordiaUPC" w:hAnsi="CordiaUPC" w:cs="CordiaUPC"/>
                <w:sz w:val="26"/>
                <w:szCs w:val="26"/>
                <w:cs/>
                <w:lang w:bidi="th-TH"/>
              </w:rPr>
            </w:pPr>
            <w:r w:rsidRPr="0063780E">
              <w:rPr>
                <w:rFonts w:ascii="CordiaUPC" w:hAnsi="CordiaUPC" w:cs="CordiaUPC"/>
                <w:sz w:val="26"/>
                <w:szCs w:val="26"/>
                <w:lang w:bidi="th-TH"/>
              </w:rPr>
              <w:t>-</w:t>
            </w:r>
          </w:p>
        </w:tc>
        <w:tc>
          <w:tcPr>
            <w:tcW w:w="241" w:type="dxa"/>
          </w:tcPr>
          <w:p w14:paraId="6F61DFC8" w14:textId="77777777" w:rsidR="00283458" w:rsidRPr="0063780E" w:rsidRDefault="00283458" w:rsidP="00283458">
            <w:pPr>
              <w:tabs>
                <w:tab w:val="decimal" w:pos="792"/>
              </w:tabs>
              <w:spacing w:line="240" w:lineRule="exact"/>
              <w:ind w:right="201"/>
              <w:jc w:val="right"/>
              <w:rPr>
                <w:rFonts w:ascii="CordiaUPC" w:hAnsi="CordiaUPC" w:cs="CordiaUPC"/>
                <w:sz w:val="26"/>
                <w:szCs w:val="26"/>
              </w:rPr>
            </w:pPr>
          </w:p>
        </w:tc>
        <w:tc>
          <w:tcPr>
            <w:tcW w:w="1291" w:type="dxa"/>
            <w:vAlign w:val="bottom"/>
          </w:tcPr>
          <w:p w14:paraId="18D2E77B" w14:textId="6DDDCF29" w:rsidR="00283458" w:rsidRPr="0063780E" w:rsidRDefault="00283458" w:rsidP="00283458">
            <w:pPr>
              <w:tabs>
                <w:tab w:val="decimal" w:pos="990"/>
              </w:tabs>
              <w:spacing w:line="240" w:lineRule="exact"/>
              <w:ind w:right="-110"/>
              <w:rPr>
                <w:rFonts w:ascii="CordiaUPC" w:hAnsi="CordiaUPC" w:cs="CordiaUPC"/>
                <w:sz w:val="26"/>
                <w:szCs w:val="26"/>
                <w:lang w:bidi="th-TH"/>
              </w:rPr>
            </w:pPr>
            <w:r w:rsidRPr="0063780E">
              <w:rPr>
                <w:rFonts w:ascii="CordiaUPC" w:hAnsi="CordiaUPC" w:cs="CordiaUPC" w:hint="cs"/>
                <w:sz w:val="26"/>
                <w:szCs w:val="26"/>
                <w:cs/>
                <w:lang w:bidi="th-TH"/>
              </w:rPr>
              <w:t>224</w:t>
            </w:r>
          </w:p>
        </w:tc>
        <w:tc>
          <w:tcPr>
            <w:tcW w:w="274" w:type="dxa"/>
            <w:gridSpan w:val="2"/>
          </w:tcPr>
          <w:p w14:paraId="6E071BD8" w14:textId="77777777" w:rsidR="00283458" w:rsidRPr="0063780E" w:rsidRDefault="00283458" w:rsidP="00283458">
            <w:pPr>
              <w:tabs>
                <w:tab w:val="decimal" w:pos="792"/>
              </w:tabs>
              <w:spacing w:line="240" w:lineRule="exact"/>
              <w:ind w:right="201"/>
              <w:jc w:val="right"/>
              <w:rPr>
                <w:rFonts w:ascii="CordiaUPC" w:hAnsi="CordiaUPC" w:cs="CordiaUPC"/>
                <w:sz w:val="26"/>
                <w:szCs w:val="26"/>
              </w:rPr>
            </w:pPr>
          </w:p>
        </w:tc>
        <w:tc>
          <w:tcPr>
            <w:tcW w:w="1170" w:type="dxa"/>
            <w:vAlign w:val="bottom"/>
          </w:tcPr>
          <w:p w14:paraId="21C41638" w14:textId="3DD05D3E" w:rsidR="00283458" w:rsidRPr="0063780E" w:rsidRDefault="00283458" w:rsidP="00283458">
            <w:pPr>
              <w:tabs>
                <w:tab w:val="decimal" w:pos="890"/>
              </w:tabs>
              <w:spacing w:line="240" w:lineRule="exact"/>
              <w:rPr>
                <w:rFonts w:ascii="CordiaUPC" w:hAnsi="CordiaUPC" w:cs="CordiaUPC"/>
                <w:sz w:val="26"/>
                <w:szCs w:val="26"/>
              </w:rPr>
            </w:pPr>
            <w:r w:rsidRPr="0063780E">
              <w:rPr>
                <w:rFonts w:ascii="CordiaUPC" w:hAnsi="CordiaUPC" w:cs="CordiaUPC"/>
                <w:sz w:val="26"/>
                <w:szCs w:val="26"/>
              </w:rPr>
              <w:t>-</w:t>
            </w:r>
          </w:p>
        </w:tc>
      </w:tr>
      <w:tr w:rsidR="00283458" w:rsidRPr="00023CF2" w14:paraId="6C8B4F7F" w14:textId="77777777" w:rsidTr="00F75322">
        <w:tc>
          <w:tcPr>
            <w:tcW w:w="3600" w:type="dxa"/>
          </w:tcPr>
          <w:p w14:paraId="7480A0B5" w14:textId="79794880" w:rsidR="00283458" w:rsidRPr="0063780E" w:rsidRDefault="00283458" w:rsidP="00283458">
            <w:pPr>
              <w:spacing w:line="240" w:lineRule="exact"/>
              <w:ind w:left="160" w:right="-18" w:hanging="160"/>
              <w:rPr>
                <w:rFonts w:ascii="CordiaUPC" w:hAnsi="CordiaUPC" w:cs="CordiaUPC"/>
                <w:sz w:val="26"/>
                <w:szCs w:val="26"/>
              </w:rPr>
            </w:pPr>
            <w:r w:rsidRPr="0063780E">
              <w:rPr>
                <w:rFonts w:ascii="CordiaUPC" w:hAnsi="CordiaUPC" w:cs="CordiaUPC" w:hint="cs"/>
                <w:b/>
                <w:bCs/>
                <w:sz w:val="26"/>
                <w:szCs w:val="26"/>
                <w:lang w:val="en-US"/>
              </w:rPr>
              <w:t>Total</w:t>
            </w:r>
          </w:p>
        </w:tc>
        <w:tc>
          <w:tcPr>
            <w:tcW w:w="1260" w:type="dxa"/>
            <w:tcBorders>
              <w:top w:val="single" w:sz="4" w:space="0" w:color="auto"/>
              <w:bottom w:val="double" w:sz="4" w:space="0" w:color="auto"/>
            </w:tcBorders>
            <w:vAlign w:val="bottom"/>
          </w:tcPr>
          <w:p w14:paraId="05A23159" w14:textId="61B40EF9" w:rsidR="00283458" w:rsidRPr="00B16FA6" w:rsidRDefault="00283458" w:rsidP="00283458">
            <w:pPr>
              <w:tabs>
                <w:tab w:val="decimal" w:pos="860"/>
              </w:tabs>
              <w:spacing w:line="240" w:lineRule="exact"/>
              <w:ind w:right="-115"/>
              <w:rPr>
                <w:rFonts w:ascii="CordiaUPC" w:hAnsi="CordiaUPC" w:cs="CordiaUPC"/>
                <w:b/>
                <w:bCs/>
                <w:sz w:val="26"/>
                <w:szCs w:val="26"/>
                <w:cs/>
                <w:lang w:bidi="th-TH"/>
              </w:rPr>
            </w:pPr>
            <w:r w:rsidRPr="00B16FA6">
              <w:rPr>
                <w:rFonts w:ascii="CordiaUPC" w:hAnsi="CordiaUPC" w:cs="CordiaUPC" w:hint="cs"/>
                <w:b/>
                <w:bCs/>
                <w:sz w:val="26"/>
                <w:szCs w:val="26"/>
                <w:cs/>
                <w:lang w:bidi="th-TH"/>
              </w:rPr>
              <w:t>224</w:t>
            </w:r>
          </w:p>
        </w:tc>
        <w:tc>
          <w:tcPr>
            <w:tcW w:w="236" w:type="dxa"/>
          </w:tcPr>
          <w:p w14:paraId="3A4BE4E5" w14:textId="77777777" w:rsidR="00283458" w:rsidRPr="00B16FA6" w:rsidRDefault="00283458" w:rsidP="00283458">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0C98FC90" w14:textId="2C8CA9A8" w:rsidR="00283458" w:rsidRPr="00B16FA6" w:rsidRDefault="00283458" w:rsidP="00283458">
            <w:pPr>
              <w:tabs>
                <w:tab w:val="decimal" w:pos="830"/>
              </w:tabs>
              <w:spacing w:line="240" w:lineRule="exact"/>
              <w:ind w:right="-105"/>
              <w:rPr>
                <w:rFonts w:ascii="CordiaUPC" w:hAnsi="CordiaUPC" w:cs="CordiaUPC"/>
                <w:b/>
                <w:bCs/>
                <w:sz w:val="26"/>
                <w:szCs w:val="26"/>
                <w:lang w:bidi="th-TH"/>
              </w:rPr>
            </w:pPr>
            <w:r w:rsidRPr="00B16FA6">
              <w:rPr>
                <w:rFonts w:ascii="CordiaUPC" w:hAnsi="CordiaUPC" w:cs="CordiaUPC" w:hint="cs"/>
                <w:b/>
                <w:bCs/>
                <w:sz w:val="26"/>
                <w:szCs w:val="26"/>
                <w:cs/>
                <w:lang w:bidi="th-TH"/>
              </w:rPr>
              <w:t>431</w:t>
            </w:r>
          </w:p>
        </w:tc>
        <w:tc>
          <w:tcPr>
            <w:tcW w:w="241" w:type="dxa"/>
          </w:tcPr>
          <w:p w14:paraId="641DCBD8" w14:textId="77777777" w:rsidR="00283458" w:rsidRPr="00B16FA6" w:rsidRDefault="00283458" w:rsidP="00283458">
            <w:pPr>
              <w:tabs>
                <w:tab w:val="decimal" w:pos="792"/>
              </w:tabs>
              <w:spacing w:line="240" w:lineRule="exact"/>
              <w:ind w:right="201"/>
              <w:jc w:val="right"/>
              <w:rPr>
                <w:rFonts w:ascii="CordiaUPC" w:hAnsi="CordiaUPC" w:cs="CordiaUPC"/>
                <w:b/>
                <w:bCs/>
                <w:sz w:val="26"/>
                <w:szCs w:val="26"/>
              </w:rPr>
            </w:pPr>
          </w:p>
        </w:tc>
        <w:tc>
          <w:tcPr>
            <w:tcW w:w="1291" w:type="dxa"/>
            <w:tcBorders>
              <w:top w:val="single" w:sz="4" w:space="0" w:color="auto"/>
              <w:bottom w:val="double" w:sz="4" w:space="0" w:color="auto"/>
            </w:tcBorders>
            <w:vAlign w:val="bottom"/>
          </w:tcPr>
          <w:p w14:paraId="66220BC3" w14:textId="43291C2D" w:rsidR="00283458" w:rsidRPr="00B16FA6" w:rsidRDefault="00283458" w:rsidP="00283458">
            <w:pPr>
              <w:tabs>
                <w:tab w:val="decimal" w:pos="990"/>
              </w:tabs>
              <w:spacing w:line="240" w:lineRule="exact"/>
              <w:ind w:right="-110"/>
              <w:rPr>
                <w:rFonts w:ascii="CordiaUPC" w:hAnsi="CordiaUPC" w:cs="CordiaUPC"/>
                <w:b/>
                <w:bCs/>
                <w:sz w:val="26"/>
                <w:szCs w:val="26"/>
                <w:lang w:bidi="th-TH"/>
              </w:rPr>
            </w:pPr>
            <w:r w:rsidRPr="00B16FA6">
              <w:rPr>
                <w:rFonts w:ascii="CordiaUPC" w:hAnsi="CordiaUPC" w:cs="CordiaUPC" w:hint="cs"/>
                <w:b/>
                <w:bCs/>
                <w:sz w:val="26"/>
                <w:szCs w:val="26"/>
                <w:cs/>
                <w:lang w:bidi="th-TH"/>
              </w:rPr>
              <w:t>224</w:t>
            </w:r>
          </w:p>
        </w:tc>
        <w:tc>
          <w:tcPr>
            <w:tcW w:w="274" w:type="dxa"/>
            <w:gridSpan w:val="2"/>
          </w:tcPr>
          <w:p w14:paraId="432A2011" w14:textId="77777777" w:rsidR="00283458" w:rsidRPr="00B16FA6" w:rsidRDefault="00283458" w:rsidP="00283458">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bottom w:val="double" w:sz="4" w:space="0" w:color="auto"/>
            </w:tcBorders>
            <w:vAlign w:val="bottom"/>
          </w:tcPr>
          <w:p w14:paraId="421CF90D" w14:textId="634C9C9D" w:rsidR="00283458" w:rsidRPr="00B16FA6" w:rsidRDefault="00283458" w:rsidP="00283458">
            <w:pPr>
              <w:tabs>
                <w:tab w:val="decimal" w:pos="890"/>
              </w:tabs>
              <w:spacing w:line="240" w:lineRule="exact"/>
              <w:rPr>
                <w:rFonts w:ascii="CordiaUPC" w:hAnsi="CordiaUPC" w:cs="CordiaUPC"/>
                <w:b/>
                <w:bCs/>
                <w:sz w:val="26"/>
                <w:szCs w:val="26"/>
                <w:lang w:bidi="th-TH"/>
              </w:rPr>
            </w:pPr>
            <w:r w:rsidRPr="00B16FA6">
              <w:rPr>
                <w:rFonts w:ascii="CordiaUPC" w:hAnsi="CordiaUPC" w:cs="CordiaUPC" w:hint="cs"/>
                <w:b/>
                <w:bCs/>
                <w:sz w:val="26"/>
                <w:szCs w:val="26"/>
                <w:cs/>
                <w:lang w:bidi="th-TH"/>
              </w:rPr>
              <w:t>431</w:t>
            </w:r>
          </w:p>
        </w:tc>
      </w:tr>
      <w:tr w:rsidR="00283458" w:rsidRPr="00392524" w14:paraId="3F18FCAA" w14:textId="77777777" w:rsidTr="00542947">
        <w:tc>
          <w:tcPr>
            <w:tcW w:w="3600" w:type="dxa"/>
            <w:vAlign w:val="bottom"/>
          </w:tcPr>
          <w:p w14:paraId="6B304283" w14:textId="77777777" w:rsidR="00283458" w:rsidRPr="00392524" w:rsidRDefault="00283458" w:rsidP="00283458">
            <w:pPr>
              <w:spacing w:line="240" w:lineRule="exact"/>
              <w:ind w:right="-18"/>
              <w:rPr>
                <w:rFonts w:ascii="CordiaUPC" w:hAnsi="CordiaUPC" w:cs="CordiaUPC"/>
                <w:sz w:val="26"/>
                <w:szCs w:val="26"/>
                <w:vertAlign w:val="superscript"/>
                <w:lang w:val="en-US"/>
              </w:rPr>
            </w:pPr>
          </w:p>
        </w:tc>
        <w:tc>
          <w:tcPr>
            <w:tcW w:w="1260" w:type="dxa"/>
            <w:vAlign w:val="bottom"/>
          </w:tcPr>
          <w:p w14:paraId="35748205"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c>
          <w:tcPr>
            <w:tcW w:w="236" w:type="dxa"/>
          </w:tcPr>
          <w:p w14:paraId="51ACB8FB"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c>
          <w:tcPr>
            <w:tcW w:w="1114" w:type="dxa"/>
            <w:vAlign w:val="bottom"/>
          </w:tcPr>
          <w:p w14:paraId="6A4153BE"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c>
          <w:tcPr>
            <w:tcW w:w="241" w:type="dxa"/>
          </w:tcPr>
          <w:p w14:paraId="673682B4"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c>
          <w:tcPr>
            <w:tcW w:w="1291" w:type="dxa"/>
            <w:vAlign w:val="bottom"/>
          </w:tcPr>
          <w:p w14:paraId="314115B3" w14:textId="77777777" w:rsidR="00283458" w:rsidRPr="00392524" w:rsidRDefault="00283458" w:rsidP="00283458">
            <w:pPr>
              <w:tabs>
                <w:tab w:val="decimal" w:pos="792"/>
              </w:tabs>
              <w:spacing w:line="240" w:lineRule="exact"/>
              <w:ind w:right="201"/>
              <w:jc w:val="right"/>
              <w:rPr>
                <w:rFonts w:ascii="CordiaUPC" w:hAnsi="CordiaUPC" w:cs="CordiaUPC"/>
                <w:sz w:val="26"/>
                <w:szCs w:val="26"/>
                <w:cs/>
                <w:lang w:bidi="th-TH"/>
              </w:rPr>
            </w:pPr>
          </w:p>
        </w:tc>
        <w:tc>
          <w:tcPr>
            <w:tcW w:w="274" w:type="dxa"/>
            <w:gridSpan w:val="2"/>
          </w:tcPr>
          <w:p w14:paraId="28EA337E"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c>
          <w:tcPr>
            <w:tcW w:w="1170" w:type="dxa"/>
            <w:vAlign w:val="bottom"/>
          </w:tcPr>
          <w:p w14:paraId="3BC63CD8"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r>
      <w:tr w:rsidR="00283458" w:rsidRPr="00392524" w14:paraId="0FF5DEC3" w14:textId="77777777" w:rsidTr="00542947">
        <w:tblPrEx>
          <w:tblLook w:val="04A0" w:firstRow="1" w:lastRow="0" w:firstColumn="1" w:lastColumn="0" w:noHBand="0" w:noVBand="1"/>
        </w:tblPrEx>
        <w:tc>
          <w:tcPr>
            <w:tcW w:w="3600" w:type="dxa"/>
            <w:vAlign w:val="bottom"/>
            <w:hideMark/>
          </w:tcPr>
          <w:p w14:paraId="3CA1E990" w14:textId="77777777" w:rsidR="00283458" w:rsidRPr="00392524" w:rsidRDefault="00283458" w:rsidP="00283458">
            <w:pPr>
              <w:spacing w:line="240" w:lineRule="exact"/>
              <w:ind w:right="-18"/>
              <w:rPr>
                <w:rFonts w:ascii="CordiaUPC" w:hAnsi="CordiaUPC" w:cs="CordiaUPC"/>
                <w:b/>
                <w:bCs/>
                <w:sz w:val="26"/>
                <w:szCs w:val="26"/>
                <w:vertAlign w:val="superscript"/>
                <w:lang w:val="en-US"/>
              </w:rPr>
            </w:pPr>
            <w:r w:rsidRPr="00392524">
              <w:rPr>
                <w:rFonts w:ascii="CordiaUPC" w:hAnsi="CordiaUPC" w:cs="CordiaUPC"/>
                <w:b/>
                <w:bCs/>
                <w:sz w:val="26"/>
                <w:szCs w:val="26"/>
                <w:lang w:val="en-US" w:eastAsia="th-TH"/>
              </w:rPr>
              <w:t>Commitments – Guarantee of bond issuance</w:t>
            </w:r>
          </w:p>
        </w:tc>
        <w:tc>
          <w:tcPr>
            <w:tcW w:w="1260" w:type="dxa"/>
            <w:vAlign w:val="bottom"/>
          </w:tcPr>
          <w:p w14:paraId="2A8A110E"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c>
          <w:tcPr>
            <w:tcW w:w="236" w:type="dxa"/>
          </w:tcPr>
          <w:p w14:paraId="0DBD1477"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c>
          <w:tcPr>
            <w:tcW w:w="1114" w:type="dxa"/>
            <w:vAlign w:val="bottom"/>
          </w:tcPr>
          <w:p w14:paraId="29C6CC8F" w14:textId="77777777" w:rsidR="00283458" w:rsidRPr="00392524" w:rsidRDefault="00283458" w:rsidP="00283458">
            <w:pPr>
              <w:tabs>
                <w:tab w:val="decimal" w:pos="792"/>
              </w:tabs>
              <w:spacing w:line="240" w:lineRule="exact"/>
              <w:ind w:right="201"/>
              <w:jc w:val="right"/>
              <w:rPr>
                <w:rFonts w:ascii="CordiaUPC" w:hAnsi="CordiaUPC" w:cs="CordiaUPC"/>
                <w:sz w:val="26"/>
                <w:szCs w:val="26"/>
                <w:cs/>
                <w:lang w:bidi="th-TH"/>
              </w:rPr>
            </w:pPr>
          </w:p>
        </w:tc>
        <w:tc>
          <w:tcPr>
            <w:tcW w:w="241" w:type="dxa"/>
          </w:tcPr>
          <w:p w14:paraId="4AA24DAF"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c>
          <w:tcPr>
            <w:tcW w:w="1291" w:type="dxa"/>
            <w:vAlign w:val="bottom"/>
          </w:tcPr>
          <w:p w14:paraId="4F8B1435"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c>
          <w:tcPr>
            <w:tcW w:w="274" w:type="dxa"/>
            <w:gridSpan w:val="2"/>
          </w:tcPr>
          <w:p w14:paraId="259302BB"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c>
          <w:tcPr>
            <w:tcW w:w="1170" w:type="dxa"/>
            <w:vAlign w:val="bottom"/>
          </w:tcPr>
          <w:p w14:paraId="13DC92BB" w14:textId="77777777" w:rsidR="00283458" w:rsidRPr="00392524" w:rsidRDefault="00283458" w:rsidP="00283458">
            <w:pPr>
              <w:tabs>
                <w:tab w:val="decimal" w:pos="792"/>
              </w:tabs>
              <w:spacing w:line="240" w:lineRule="exact"/>
              <w:ind w:right="201"/>
              <w:jc w:val="right"/>
              <w:rPr>
                <w:rFonts w:ascii="CordiaUPC" w:hAnsi="CordiaUPC" w:cs="CordiaUPC"/>
                <w:sz w:val="26"/>
                <w:szCs w:val="26"/>
              </w:rPr>
            </w:pPr>
          </w:p>
        </w:tc>
      </w:tr>
      <w:tr w:rsidR="00283458" w:rsidRPr="00392524" w14:paraId="5E16F0AC" w14:textId="77777777" w:rsidTr="00542947">
        <w:tblPrEx>
          <w:tblLook w:val="04A0" w:firstRow="1" w:lastRow="0" w:firstColumn="1" w:lastColumn="0" w:noHBand="0" w:noVBand="1"/>
        </w:tblPrEx>
        <w:tc>
          <w:tcPr>
            <w:tcW w:w="3600" w:type="dxa"/>
            <w:vAlign w:val="bottom"/>
            <w:hideMark/>
          </w:tcPr>
          <w:p w14:paraId="666F959C" w14:textId="2F1CD3C5" w:rsidR="00283458" w:rsidRPr="0063780E" w:rsidRDefault="00283458" w:rsidP="00283458">
            <w:pPr>
              <w:spacing w:line="240" w:lineRule="exact"/>
              <w:ind w:right="-18"/>
              <w:rPr>
                <w:rFonts w:ascii="CordiaUPC" w:hAnsi="CordiaUPC" w:cs="CordiaUPC"/>
                <w:sz w:val="26"/>
                <w:szCs w:val="26"/>
                <w:lang w:val="en-US" w:eastAsia="th-TH"/>
              </w:rPr>
            </w:pPr>
            <w:proofErr w:type="spellStart"/>
            <w:r w:rsidRPr="0063780E">
              <w:rPr>
                <w:rFonts w:ascii="CordiaUPC" w:hAnsi="CordiaUPC" w:cs="CordiaUPC"/>
                <w:sz w:val="26"/>
                <w:szCs w:val="26"/>
                <w:lang w:val="en-US" w:eastAsia="th-TH"/>
              </w:rPr>
              <w:t>Phahonyothin</w:t>
            </w:r>
            <w:proofErr w:type="spellEnd"/>
            <w:r w:rsidRPr="0063780E">
              <w:rPr>
                <w:rFonts w:ascii="CordiaUPC" w:hAnsi="CordiaUPC" w:cs="CordiaUPC"/>
                <w:sz w:val="26"/>
                <w:szCs w:val="26"/>
                <w:lang w:val="en-US" w:eastAsia="th-TH"/>
              </w:rPr>
              <w:t xml:space="preserve"> Asset Management Co., Ltd.</w:t>
            </w:r>
          </w:p>
        </w:tc>
        <w:tc>
          <w:tcPr>
            <w:tcW w:w="1260" w:type="dxa"/>
            <w:vAlign w:val="bottom"/>
          </w:tcPr>
          <w:p w14:paraId="61CB7968" w14:textId="1896E5ED" w:rsidR="00283458" w:rsidRPr="0063780E" w:rsidRDefault="00283458" w:rsidP="00283458">
            <w:pPr>
              <w:tabs>
                <w:tab w:val="decimal" w:pos="860"/>
              </w:tabs>
              <w:spacing w:line="240" w:lineRule="exact"/>
              <w:ind w:right="-115"/>
              <w:rPr>
                <w:rFonts w:ascii="CordiaUPC" w:hAnsi="CordiaUPC" w:cs="CordiaUPC"/>
                <w:sz w:val="26"/>
                <w:szCs w:val="26"/>
                <w:cs/>
                <w:lang w:bidi="th-TH"/>
              </w:rPr>
            </w:pPr>
            <w:r w:rsidRPr="0063780E">
              <w:rPr>
                <w:rFonts w:ascii="CordiaUPC" w:hAnsi="CordiaUPC" w:cs="CordiaUPC" w:hint="cs"/>
                <w:sz w:val="26"/>
                <w:szCs w:val="26"/>
                <w:cs/>
                <w:lang w:bidi="th-TH"/>
              </w:rPr>
              <w:t>-</w:t>
            </w:r>
          </w:p>
        </w:tc>
        <w:tc>
          <w:tcPr>
            <w:tcW w:w="236" w:type="dxa"/>
          </w:tcPr>
          <w:p w14:paraId="55FD6EA9" w14:textId="77777777" w:rsidR="00283458" w:rsidRPr="0063780E" w:rsidRDefault="00283458" w:rsidP="00283458">
            <w:pPr>
              <w:tabs>
                <w:tab w:val="decimal" w:pos="860"/>
              </w:tabs>
              <w:spacing w:line="240" w:lineRule="exact"/>
              <w:ind w:right="-115"/>
              <w:rPr>
                <w:rFonts w:ascii="CordiaUPC" w:hAnsi="CordiaUPC" w:cs="CordiaUPC"/>
                <w:sz w:val="26"/>
                <w:szCs w:val="26"/>
                <w:lang w:bidi="th-TH"/>
              </w:rPr>
            </w:pPr>
          </w:p>
        </w:tc>
        <w:tc>
          <w:tcPr>
            <w:tcW w:w="1114" w:type="dxa"/>
            <w:vAlign w:val="bottom"/>
            <w:hideMark/>
          </w:tcPr>
          <w:p w14:paraId="768B281A" w14:textId="77777777" w:rsidR="00283458" w:rsidRPr="0063780E" w:rsidRDefault="00283458" w:rsidP="00283458">
            <w:pPr>
              <w:tabs>
                <w:tab w:val="decimal" w:pos="860"/>
              </w:tabs>
              <w:spacing w:line="240" w:lineRule="exact"/>
              <w:ind w:right="-115"/>
              <w:rPr>
                <w:rFonts w:ascii="CordiaUPC" w:hAnsi="CordiaUPC" w:cs="CordiaUPC"/>
                <w:sz w:val="26"/>
                <w:szCs w:val="26"/>
                <w:lang w:bidi="th-TH"/>
              </w:rPr>
            </w:pPr>
            <w:r w:rsidRPr="0063780E">
              <w:rPr>
                <w:rFonts w:ascii="CordiaUPC" w:hAnsi="CordiaUPC" w:cs="CordiaUPC"/>
                <w:sz w:val="26"/>
                <w:szCs w:val="26"/>
                <w:lang w:bidi="th-TH"/>
              </w:rPr>
              <w:t>-</w:t>
            </w:r>
          </w:p>
        </w:tc>
        <w:tc>
          <w:tcPr>
            <w:tcW w:w="241" w:type="dxa"/>
          </w:tcPr>
          <w:p w14:paraId="538E5E10" w14:textId="77777777" w:rsidR="00283458" w:rsidRPr="0063780E" w:rsidRDefault="00283458" w:rsidP="00283458">
            <w:pPr>
              <w:tabs>
                <w:tab w:val="decimal" w:pos="860"/>
              </w:tabs>
              <w:spacing w:line="240" w:lineRule="exact"/>
              <w:ind w:right="-115"/>
              <w:rPr>
                <w:rFonts w:ascii="CordiaUPC" w:hAnsi="CordiaUPC" w:cs="CordiaUPC"/>
                <w:sz w:val="26"/>
                <w:szCs w:val="26"/>
                <w:lang w:bidi="th-TH"/>
              </w:rPr>
            </w:pPr>
          </w:p>
        </w:tc>
        <w:tc>
          <w:tcPr>
            <w:tcW w:w="1291" w:type="dxa"/>
            <w:vAlign w:val="bottom"/>
          </w:tcPr>
          <w:p w14:paraId="17BB65F4" w14:textId="146C44C5" w:rsidR="00283458" w:rsidRPr="0063780E" w:rsidRDefault="00283458" w:rsidP="00283458">
            <w:pPr>
              <w:tabs>
                <w:tab w:val="decimal" w:pos="990"/>
              </w:tabs>
              <w:spacing w:line="240" w:lineRule="exact"/>
              <w:ind w:right="-110"/>
              <w:rPr>
                <w:rFonts w:ascii="CordiaUPC" w:hAnsi="CordiaUPC" w:cs="CordiaUPC"/>
                <w:sz w:val="26"/>
                <w:szCs w:val="26"/>
                <w:lang w:val="en-US" w:bidi="th-TH"/>
              </w:rPr>
            </w:pPr>
            <w:r w:rsidRPr="0063780E">
              <w:rPr>
                <w:rFonts w:ascii="CordiaUPC" w:hAnsi="CordiaUPC" w:cs="CordiaUPC"/>
                <w:sz w:val="26"/>
                <w:szCs w:val="26"/>
                <w:cs/>
                <w:lang w:val="en-US" w:bidi="th-TH"/>
              </w:rPr>
              <w:t>5</w:t>
            </w:r>
            <w:r w:rsidRPr="0063780E">
              <w:rPr>
                <w:rFonts w:ascii="CordiaUPC" w:hAnsi="CordiaUPC" w:cs="CordiaUPC"/>
                <w:sz w:val="26"/>
                <w:szCs w:val="26"/>
                <w:lang w:val="en-US" w:bidi="th-TH"/>
              </w:rPr>
              <w:t>,</w:t>
            </w:r>
            <w:r w:rsidRPr="0063780E">
              <w:rPr>
                <w:rFonts w:ascii="CordiaUPC" w:hAnsi="CordiaUPC" w:cs="CordiaUPC"/>
                <w:sz w:val="26"/>
                <w:szCs w:val="26"/>
                <w:cs/>
                <w:lang w:val="en-US" w:bidi="th-TH"/>
              </w:rPr>
              <w:t>036</w:t>
            </w:r>
          </w:p>
        </w:tc>
        <w:tc>
          <w:tcPr>
            <w:tcW w:w="274" w:type="dxa"/>
            <w:gridSpan w:val="2"/>
          </w:tcPr>
          <w:p w14:paraId="0B4308D3" w14:textId="77777777" w:rsidR="00283458" w:rsidRPr="0063780E" w:rsidRDefault="00283458" w:rsidP="00283458">
            <w:pPr>
              <w:tabs>
                <w:tab w:val="decimal" w:pos="860"/>
              </w:tabs>
              <w:spacing w:line="240" w:lineRule="exact"/>
              <w:ind w:right="-115"/>
              <w:rPr>
                <w:rFonts w:ascii="CordiaUPC" w:hAnsi="CordiaUPC" w:cs="CordiaUPC"/>
                <w:sz w:val="26"/>
                <w:szCs w:val="26"/>
                <w:cs/>
                <w:lang w:bidi="th-TH"/>
              </w:rPr>
            </w:pPr>
          </w:p>
        </w:tc>
        <w:tc>
          <w:tcPr>
            <w:tcW w:w="1170" w:type="dxa"/>
            <w:vAlign w:val="bottom"/>
            <w:hideMark/>
          </w:tcPr>
          <w:p w14:paraId="25B64F8F" w14:textId="77777777" w:rsidR="00283458" w:rsidRPr="0063780E" w:rsidRDefault="00283458" w:rsidP="00283458">
            <w:pPr>
              <w:tabs>
                <w:tab w:val="decimal" w:pos="860"/>
              </w:tabs>
              <w:spacing w:line="240" w:lineRule="exact"/>
              <w:ind w:right="-115"/>
              <w:rPr>
                <w:rFonts w:ascii="CordiaUPC" w:hAnsi="CordiaUPC" w:cs="CordiaUPC"/>
                <w:sz w:val="26"/>
                <w:szCs w:val="26"/>
                <w:lang w:bidi="th-TH"/>
              </w:rPr>
            </w:pPr>
            <w:r w:rsidRPr="0063780E">
              <w:rPr>
                <w:rFonts w:ascii="CordiaUPC" w:hAnsi="CordiaUPC" w:cs="CordiaUPC"/>
                <w:sz w:val="26"/>
                <w:szCs w:val="26"/>
                <w:lang w:bidi="th-TH"/>
              </w:rPr>
              <w:t>5,</w:t>
            </w:r>
            <w:r w:rsidRPr="0063780E">
              <w:rPr>
                <w:rFonts w:ascii="CordiaUPC" w:hAnsi="CordiaUPC" w:cs="CordiaUPC" w:hint="cs"/>
                <w:sz w:val="26"/>
                <w:szCs w:val="26"/>
                <w:cs/>
                <w:lang w:bidi="th-TH"/>
              </w:rPr>
              <w:t>321</w:t>
            </w:r>
          </w:p>
        </w:tc>
      </w:tr>
      <w:tr w:rsidR="00283458" w:rsidRPr="00392524" w14:paraId="275DC0A3" w14:textId="77777777" w:rsidTr="00542947">
        <w:tblPrEx>
          <w:tblLook w:val="04A0" w:firstRow="1" w:lastRow="0" w:firstColumn="1" w:lastColumn="0" w:noHBand="0" w:noVBand="1"/>
        </w:tblPrEx>
        <w:tc>
          <w:tcPr>
            <w:tcW w:w="3600" w:type="dxa"/>
            <w:vAlign w:val="bottom"/>
          </w:tcPr>
          <w:p w14:paraId="226B1324" w14:textId="77777777" w:rsidR="00283458" w:rsidRPr="00392524" w:rsidRDefault="00283458" w:rsidP="00283458">
            <w:pPr>
              <w:spacing w:line="240" w:lineRule="exact"/>
              <w:ind w:right="-18"/>
              <w:rPr>
                <w:rFonts w:ascii="CordiaUPC" w:hAnsi="CordiaUPC" w:cs="CordiaUPC"/>
                <w:sz w:val="26"/>
                <w:szCs w:val="26"/>
                <w:lang w:val="en-US" w:eastAsia="th-TH"/>
              </w:rPr>
            </w:pPr>
          </w:p>
        </w:tc>
        <w:tc>
          <w:tcPr>
            <w:tcW w:w="1260" w:type="dxa"/>
            <w:vAlign w:val="bottom"/>
          </w:tcPr>
          <w:p w14:paraId="00CA052D" w14:textId="77777777" w:rsidR="00283458" w:rsidRPr="00392524" w:rsidRDefault="00283458" w:rsidP="00283458">
            <w:pPr>
              <w:tabs>
                <w:tab w:val="decimal" w:pos="860"/>
              </w:tabs>
              <w:spacing w:line="240" w:lineRule="exact"/>
              <w:ind w:right="-115"/>
              <w:rPr>
                <w:rFonts w:ascii="CordiaUPC" w:hAnsi="CordiaUPC" w:cs="CordiaUPC"/>
                <w:sz w:val="26"/>
                <w:szCs w:val="26"/>
                <w:cs/>
                <w:lang w:bidi="th-TH"/>
              </w:rPr>
            </w:pPr>
          </w:p>
        </w:tc>
        <w:tc>
          <w:tcPr>
            <w:tcW w:w="236" w:type="dxa"/>
          </w:tcPr>
          <w:p w14:paraId="6135528E" w14:textId="77777777" w:rsidR="00283458" w:rsidRPr="00392524" w:rsidRDefault="00283458" w:rsidP="00283458">
            <w:pPr>
              <w:tabs>
                <w:tab w:val="decimal" w:pos="860"/>
              </w:tabs>
              <w:spacing w:line="240" w:lineRule="exact"/>
              <w:ind w:right="-115"/>
              <w:rPr>
                <w:rFonts w:ascii="CordiaUPC" w:hAnsi="CordiaUPC" w:cs="CordiaUPC"/>
                <w:sz w:val="26"/>
                <w:szCs w:val="26"/>
                <w:lang w:bidi="th-TH"/>
              </w:rPr>
            </w:pPr>
          </w:p>
        </w:tc>
        <w:tc>
          <w:tcPr>
            <w:tcW w:w="1114" w:type="dxa"/>
            <w:vAlign w:val="bottom"/>
          </w:tcPr>
          <w:p w14:paraId="55AD0F2A" w14:textId="77777777" w:rsidR="00283458" w:rsidRDefault="00283458" w:rsidP="00283458">
            <w:pPr>
              <w:tabs>
                <w:tab w:val="decimal" w:pos="860"/>
              </w:tabs>
              <w:spacing w:line="240" w:lineRule="exact"/>
              <w:ind w:right="-115"/>
              <w:rPr>
                <w:rFonts w:ascii="CordiaUPC" w:hAnsi="CordiaUPC" w:cs="CordiaUPC"/>
                <w:sz w:val="26"/>
                <w:szCs w:val="26"/>
                <w:lang w:bidi="th-TH"/>
              </w:rPr>
            </w:pPr>
          </w:p>
        </w:tc>
        <w:tc>
          <w:tcPr>
            <w:tcW w:w="241" w:type="dxa"/>
          </w:tcPr>
          <w:p w14:paraId="6B2BB40B" w14:textId="77777777" w:rsidR="00283458" w:rsidRPr="00392524" w:rsidRDefault="00283458" w:rsidP="00283458">
            <w:pPr>
              <w:tabs>
                <w:tab w:val="decimal" w:pos="860"/>
              </w:tabs>
              <w:spacing w:line="240" w:lineRule="exact"/>
              <w:ind w:right="-115"/>
              <w:rPr>
                <w:rFonts w:ascii="CordiaUPC" w:hAnsi="CordiaUPC" w:cs="CordiaUPC"/>
                <w:sz w:val="26"/>
                <w:szCs w:val="26"/>
                <w:lang w:bidi="th-TH"/>
              </w:rPr>
            </w:pPr>
          </w:p>
        </w:tc>
        <w:tc>
          <w:tcPr>
            <w:tcW w:w="1291" w:type="dxa"/>
            <w:vAlign w:val="bottom"/>
          </w:tcPr>
          <w:p w14:paraId="06A6F885" w14:textId="77777777" w:rsidR="00283458" w:rsidRPr="00392524" w:rsidRDefault="00283458" w:rsidP="00283458">
            <w:pPr>
              <w:tabs>
                <w:tab w:val="decimal" w:pos="990"/>
              </w:tabs>
              <w:spacing w:line="240" w:lineRule="exact"/>
              <w:ind w:right="-110"/>
              <w:rPr>
                <w:rFonts w:ascii="CordiaUPC" w:hAnsi="CordiaUPC" w:cs="CordiaUPC"/>
                <w:sz w:val="26"/>
                <w:szCs w:val="26"/>
                <w:lang w:val="en-US" w:bidi="th-TH"/>
              </w:rPr>
            </w:pPr>
          </w:p>
        </w:tc>
        <w:tc>
          <w:tcPr>
            <w:tcW w:w="274" w:type="dxa"/>
            <w:gridSpan w:val="2"/>
          </w:tcPr>
          <w:p w14:paraId="4E98B6CB" w14:textId="77777777" w:rsidR="00283458" w:rsidRPr="00392524" w:rsidRDefault="00283458" w:rsidP="00283458">
            <w:pPr>
              <w:tabs>
                <w:tab w:val="decimal" w:pos="860"/>
              </w:tabs>
              <w:spacing w:line="240" w:lineRule="exact"/>
              <w:ind w:right="-115"/>
              <w:rPr>
                <w:rFonts w:ascii="CordiaUPC" w:hAnsi="CordiaUPC" w:cs="CordiaUPC"/>
                <w:sz w:val="26"/>
                <w:szCs w:val="26"/>
                <w:cs/>
                <w:lang w:bidi="th-TH"/>
              </w:rPr>
            </w:pPr>
          </w:p>
        </w:tc>
        <w:tc>
          <w:tcPr>
            <w:tcW w:w="1170" w:type="dxa"/>
            <w:vAlign w:val="bottom"/>
          </w:tcPr>
          <w:p w14:paraId="53A97797" w14:textId="77777777" w:rsidR="00283458" w:rsidRPr="00392524" w:rsidRDefault="00283458" w:rsidP="00283458">
            <w:pPr>
              <w:tabs>
                <w:tab w:val="decimal" w:pos="860"/>
              </w:tabs>
              <w:spacing w:line="240" w:lineRule="exact"/>
              <w:ind w:right="-115"/>
              <w:rPr>
                <w:rFonts w:ascii="CordiaUPC" w:hAnsi="CordiaUPC" w:cs="CordiaUPC"/>
                <w:sz w:val="26"/>
                <w:szCs w:val="26"/>
                <w:lang w:bidi="th-TH"/>
              </w:rPr>
            </w:pPr>
          </w:p>
        </w:tc>
      </w:tr>
      <w:tr w:rsidR="00283458" w:rsidRPr="00392524" w14:paraId="37E65E5A" w14:textId="77777777" w:rsidTr="00FB41D5">
        <w:tblPrEx>
          <w:tblLook w:val="04A0" w:firstRow="1" w:lastRow="0" w:firstColumn="1" w:lastColumn="0" w:noHBand="0" w:noVBand="1"/>
        </w:tblPrEx>
        <w:tc>
          <w:tcPr>
            <w:tcW w:w="9186" w:type="dxa"/>
            <w:gridSpan w:val="9"/>
            <w:vAlign w:val="bottom"/>
          </w:tcPr>
          <w:p w14:paraId="333FF6A8" w14:textId="3BCDD734" w:rsidR="00283458" w:rsidRPr="00392524" w:rsidRDefault="00283458" w:rsidP="00283458">
            <w:pPr>
              <w:tabs>
                <w:tab w:val="decimal" w:pos="860"/>
              </w:tabs>
              <w:spacing w:line="240" w:lineRule="exact"/>
              <w:ind w:left="166" w:right="-115" w:hanging="180"/>
              <w:jc w:val="both"/>
              <w:rPr>
                <w:rFonts w:ascii="CordiaUPC" w:hAnsi="CordiaUPC" w:cs="CordiaUPC"/>
                <w:sz w:val="26"/>
                <w:szCs w:val="26"/>
                <w:lang w:bidi="th-TH"/>
              </w:rPr>
            </w:pPr>
            <w:r w:rsidRPr="00B46807">
              <w:rPr>
                <w:rFonts w:ascii="CordiaUPC" w:eastAsia="Calibri" w:hAnsi="CordiaUPC" w:cs="CordiaUPC"/>
                <w:sz w:val="26"/>
                <w:szCs w:val="26"/>
                <w:vertAlign w:val="superscript"/>
              </w:rPr>
              <w:t>(1)</w:t>
            </w:r>
            <w:r w:rsidRPr="00B46807">
              <w:rPr>
                <w:rFonts w:ascii="CordiaUPC" w:hAnsi="CordiaUPC" w:cs="CordiaUPC" w:hint="cs"/>
                <w:szCs w:val="22"/>
              </w:rPr>
              <w:t xml:space="preserve"> </w:t>
            </w:r>
            <w:proofErr w:type="spellStart"/>
            <w:r w:rsidRPr="00B46807">
              <w:rPr>
                <w:rFonts w:ascii="CordiaUPC" w:hAnsi="CordiaUPC" w:cs="CordiaUPC"/>
                <w:szCs w:val="22"/>
              </w:rPr>
              <w:t>Eastspring</w:t>
            </w:r>
            <w:proofErr w:type="spellEnd"/>
            <w:r w:rsidRPr="00B46807">
              <w:rPr>
                <w:rFonts w:ascii="CordiaUPC" w:hAnsi="CordiaUPC" w:cs="CordiaUPC"/>
                <w:szCs w:val="22"/>
              </w:rPr>
              <w:t xml:space="preserve"> Asset Management (Thailand) Co., Ltd. </w:t>
            </w:r>
            <w:r w:rsidR="00A01DD2" w:rsidRPr="00A01DD2">
              <w:rPr>
                <w:rFonts w:ascii="CordiaUPC" w:hAnsi="CordiaUPC" w:cs="CordiaUPC"/>
                <w:szCs w:val="22"/>
              </w:rPr>
              <w:t xml:space="preserve">is a new company formed under the amalgamation </w:t>
            </w:r>
            <w:r w:rsidRPr="00B46807">
              <w:rPr>
                <w:rFonts w:ascii="CordiaUPC" w:hAnsi="CordiaUPC" w:cs="CordiaUPC"/>
                <w:szCs w:val="22"/>
              </w:rPr>
              <w:t xml:space="preserve">of </w:t>
            </w:r>
            <w:r w:rsidRPr="00B46807">
              <w:rPr>
                <w:rFonts w:ascii="CordiaUPC" w:hAnsi="CordiaUPC" w:cs="CordiaUPC" w:hint="cs"/>
                <w:szCs w:val="22"/>
              </w:rPr>
              <w:t xml:space="preserve">TMB Asset Management Co., Ltd. and </w:t>
            </w:r>
            <w:proofErr w:type="spellStart"/>
            <w:r w:rsidRPr="00B46807">
              <w:rPr>
                <w:rFonts w:ascii="CordiaUPC" w:hAnsi="CordiaUPC" w:cs="CordiaUPC" w:hint="cs"/>
                <w:szCs w:val="22"/>
              </w:rPr>
              <w:t>Thanachart</w:t>
            </w:r>
            <w:proofErr w:type="spellEnd"/>
            <w:r w:rsidRPr="00B46807">
              <w:rPr>
                <w:rFonts w:ascii="CordiaUPC" w:hAnsi="CordiaUPC" w:cs="CordiaUPC" w:hint="cs"/>
                <w:szCs w:val="22"/>
              </w:rPr>
              <w:t xml:space="preserve"> Fund Management Co., Ltd.</w:t>
            </w:r>
            <w:r w:rsidRPr="00B46807">
              <w:rPr>
                <w:rFonts w:ascii="CordiaUPC" w:hAnsi="CordiaUPC" w:cs="CordiaUPC"/>
                <w:szCs w:val="22"/>
              </w:rPr>
              <w:t xml:space="preserve"> on 11 July 2022.</w:t>
            </w:r>
          </w:p>
        </w:tc>
      </w:tr>
      <w:tr w:rsidR="00283458" w:rsidRPr="00392524" w14:paraId="5B138A08" w14:textId="77777777" w:rsidTr="00542947">
        <w:tblPrEx>
          <w:tblLook w:val="04A0" w:firstRow="1" w:lastRow="0" w:firstColumn="1" w:lastColumn="0" w:noHBand="0" w:noVBand="1"/>
        </w:tblPrEx>
        <w:tc>
          <w:tcPr>
            <w:tcW w:w="3600" w:type="dxa"/>
            <w:vAlign w:val="bottom"/>
          </w:tcPr>
          <w:p w14:paraId="34425A00" w14:textId="2BA2A9B7" w:rsidR="00283458" w:rsidRPr="00392524" w:rsidRDefault="00283458" w:rsidP="00283458">
            <w:pPr>
              <w:spacing w:line="240" w:lineRule="exact"/>
              <w:ind w:right="-18" w:hanging="20"/>
              <w:rPr>
                <w:rFonts w:ascii="CordiaUPC" w:hAnsi="CordiaUPC" w:cs="CordiaUPC"/>
                <w:sz w:val="26"/>
                <w:szCs w:val="26"/>
                <w:cs/>
                <w:lang w:val="en-US" w:eastAsia="th-TH"/>
              </w:rPr>
            </w:pPr>
            <w:r w:rsidRPr="00392524">
              <w:rPr>
                <w:rFonts w:ascii="CordiaUPC" w:hAnsi="CordiaUPC" w:cs="CordiaUPC" w:hint="cs"/>
                <w:sz w:val="26"/>
                <w:szCs w:val="26"/>
                <w:vertAlign w:val="superscript"/>
                <w:lang w:val="en-US"/>
              </w:rPr>
              <w:t>(</w:t>
            </w:r>
            <w:r>
              <w:rPr>
                <w:rFonts w:ascii="CordiaUPC" w:hAnsi="CordiaUPC" w:cs="CordiaUPC"/>
                <w:sz w:val="26"/>
                <w:szCs w:val="26"/>
                <w:vertAlign w:val="superscript"/>
                <w:lang w:val="en-US"/>
              </w:rPr>
              <w:t>2</w:t>
            </w:r>
            <w:r w:rsidRPr="00392524">
              <w:rPr>
                <w:rFonts w:ascii="CordiaUPC" w:hAnsi="CordiaUPC" w:cs="CordiaUPC" w:hint="cs"/>
                <w:sz w:val="26"/>
                <w:szCs w:val="26"/>
                <w:vertAlign w:val="superscript"/>
                <w:lang w:val="en-US"/>
              </w:rPr>
              <w:t>)</w:t>
            </w:r>
            <w:r w:rsidRPr="00392524">
              <w:rPr>
                <w:rFonts w:ascii="CordiaUPC" w:hAnsi="CordiaUPC" w:cs="CordiaUPC" w:hint="cs"/>
                <w:sz w:val="26"/>
                <w:szCs w:val="26"/>
                <w:lang w:val="en-US"/>
              </w:rPr>
              <w:t xml:space="preserve"> </w:t>
            </w:r>
            <w:r w:rsidRPr="00392524">
              <w:rPr>
                <w:rFonts w:ascii="CordiaUPC" w:hAnsi="CordiaUPC" w:cs="CordiaUPC" w:hint="cs"/>
                <w:szCs w:val="22"/>
                <w:lang w:val="en-US" w:bidi="th-TH"/>
              </w:rPr>
              <w:t>Presented in notional amount</w:t>
            </w:r>
          </w:p>
        </w:tc>
        <w:tc>
          <w:tcPr>
            <w:tcW w:w="1260" w:type="dxa"/>
            <w:vAlign w:val="bottom"/>
          </w:tcPr>
          <w:p w14:paraId="708389BD" w14:textId="77777777" w:rsidR="00283458" w:rsidRPr="00392524" w:rsidRDefault="00283458" w:rsidP="00283458">
            <w:pPr>
              <w:tabs>
                <w:tab w:val="decimal" w:pos="860"/>
              </w:tabs>
              <w:spacing w:line="240" w:lineRule="exact"/>
              <w:ind w:right="-115"/>
              <w:rPr>
                <w:rFonts w:ascii="CordiaUPC" w:hAnsi="CordiaUPC" w:cs="CordiaUPC"/>
                <w:sz w:val="26"/>
                <w:szCs w:val="26"/>
                <w:cs/>
                <w:lang w:bidi="th-TH"/>
              </w:rPr>
            </w:pPr>
          </w:p>
        </w:tc>
        <w:tc>
          <w:tcPr>
            <w:tcW w:w="236" w:type="dxa"/>
          </w:tcPr>
          <w:p w14:paraId="01480C67" w14:textId="77777777" w:rsidR="00283458" w:rsidRPr="00392524" w:rsidRDefault="00283458" w:rsidP="00283458">
            <w:pPr>
              <w:tabs>
                <w:tab w:val="decimal" w:pos="860"/>
              </w:tabs>
              <w:spacing w:line="240" w:lineRule="exact"/>
              <w:ind w:right="-115"/>
              <w:rPr>
                <w:rFonts w:ascii="CordiaUPC" w:hAnsi="CordiaUPC" w:cs="CordiaUPC"/>
                <w:sz w:val="26"/>
                <w:szCs w:val="26"/>
                <w:lang w:bidi="th-TH"/>
              </w:rPr>
            </w:pPr>
          </w:p>
        </w:tc>
        <w:tc>
          <w:tcPr>
            <w:tcW w:w="1114" w:type="dxa"/>
            <w:vAlign w:val="bottom"/>
          </w:tcPr>
          <w:p w14:paraId="44107EE5" w14:textId="77777777" w:rsidR="00283458" w:rsidRDefault="00283458" w:rsidP="00283458">
            <w:pPr>
              <w:tabs>
                <w:tab w:val="decimal" w:pos="860"/>
              </w:tabs>
              <w:spacing w:line="240" w:lineRule="exact"/>
              <w:ind w:right="-115"/>
              <w:rPr>
                <w:rFonts w:ascii="CordiaUPC" w:hAnsi="CordiaUPC" w:cs="CordiaUPC"/>
                <w:sz w:val="26"/>
                <w:szCs w:val="26"/>
                <w:lang w:bidi="th-TH"/>
              </w:rPr>
            </w:pPr>
          </w:p>
        </w:tc>
        <w:tc>
          <w:tcPr>
            <w:tcW w:w="241" w:type="dxa"/>
          </w:tcPr>
          <w:p w14:paraId="47E0E8DD" w14:textId="77777777" w:rsidR="00283458" w:rsidRPr="00392524" w:rsidRDefault="00283458" w:rsidP="00283458">
            <w:pPr>
              <w:tabs>
                <w:tab w:val="decimal" w:pos="860"/>
              </w:tabs>
              <w:spacing w:line="240" w:lineRule="exact"/>
              <w:ind w:right="-115"/>
              <w:rPr>
                <w:rFonts w:ascii="CordiaUPC" w:hAnsi="CordiaUPC" w:cs="CordiaUPC"/>
                <w:sz w:val="26"/>
                <w:szCs w:val="26"/>
                <w:lang w:bidi="th-TH"/>
              </w:rPr>
            </w:pPr>
          </w:p>
        </w:tc>
        <w:tc>
          <w:tcPr>
            <w:tcW w:w="1291" w:type="dxa"/>
            <w:vAlign w:val="bottom"/>
          </w:tcPr>
          <w:p w14:paraId="1A524B24" w14:textId="77777777" w:rsidR="00283458" w:rsidRPr="00392524" w:rsidRDefault="00283458" w:rsidP="00283458">
            <w:pPr>
              <w:tabs>
                <w:tab w:val="decimal" w:pos="990"/>
              </w:tabs>
              <w:spacing w:line="240" w:lineRule="exact"/>
              <w:ind w:right="-110"/>
              <w:rPr>
                <w:rFonts w:ascii="CordiaUPC" w:hAnsi="CordiaUPC" w:cs="CordiaUPC"/>
                <w:sz w:val="26"/>
                <w:szCs w:val="26"/>
                <w:lang w:val="en-US" w:bidi="th-TH"/>
              </w:rPr>
            </w:pPr>
          </w:p>
        </w:tc>
        <w:tc>
          <w:tcPr>
            <w:tcW w:w="274" w:type="dxa"/>
            <w:gridSpan w:val="2"/>
          </w:tcPr>
          <w:p w14:paraId="62196A49" w14:textId="77777777" w:rsidR="00283458" w:rsidRPr="00392524" w:rsidRDefault="00283458" w:rsidP="00283458">
            <w:pPr>
              <w:tabs>
                <w:tab w:val="decimal" w:pos="860"/>
              </w:tabs>
              <w:spacing w:line="240" w:lineRule="exact"/>
              <w:ind w:right="-115"/>
              <w:rPr>
                <w:rFonts w:ascii="CordiaUPC" w:hAnsi="CordiaUPC" w:cs="CordiaUPC"/>
                <w:sz w:val="26"/>
                <w:szCs w:val="26"/>
                <w:cs/>
                <w:lang w:bidi="th-TH"/>
              </w:rPr>
            </w:pPr>
          </w:p>
        </w:tc>
        <w:tc>
          <w:tcPr>
            <w:tcW w:w="1170" w:type="dxa"/>
            <w:vAlign w:val="bottom"/>
          </w:tcPr>
          <w:p w14:paraId="040F53EE" w14:textId="77777777" w:rsidR="00283458" w:rsidRPr="00392524" w:rsidRDefault="00283458" w:rsidP="00283458">
            <w:pPr>
              <w:tabs>
                <w:tab w:val="decimal" w:pos="860"/>
              </w:tabs>
              <w:spacing w:line="240" w:lineRule="exact"/>
              <w:ind w:right="-115"/>
              <w:rPr>
                <w:rFonts w:ascii="CordiaUPC" w:hAnsi="CordiaUPC" w:cs="CordiaUPC"/>
                <w:sz w:val="26"/>
                <w:szCs w:val="26"/>
                <w:lang w:bidi="th-TH"/>
              </w:rPr>
            </w:pPr>
          </w:p>
        </w:tc>
      </w:tr>
      <w:tr w:rsidR="00283458" w:rsidRPr="00392524" w14:paraId="2537DD99" w14:textId="77777777" w:rsidTr="006572CA">
        <w:tblPrEx>
          <w:tblLook w:val="04A0" w:firstRow="1" w:lastRow="0" w:firstColumn="1" w:lastColumn="0" w:noHBand="0" w:noVBand="1"/>
        </w:tblPrEx>
        <w:tc>
          <w:tcPr>
            <w:tcW w:w="9186" w:type="dxa"/>
            <w:gridSpan w:val="9"/>
            <w:vAlign w:val="bottom"/>
          </w:tcPr>
          <w:p w14:paraId="128C236E" w14:textId="28B930BB" w:rsidR="00283458" w:rsidRPr="00392524" w:rsidRDefault="00283458" w:rsidP="00283458">
            <w:pPr>
              <w:tabs>
                <w:tab w:val="decimal" w:pos="76"/>
              </w:tabs>
              <w:spacing w:line="240" w:lineRule="exact"/>
              <w:ind w:left="160" w:right="-115" w:hanging="450"/>
              <w:rPr>
                <w:rFonts w:ascii="CordiaUPC" w:hAnsi="CordiaUPC" w:cs="CordiaUPC"/>
                <w:sz w:val="26"/>
                <w:szCs w:val="26"/>
                <w:lang w:bidi="th-TH"/>
              </w:rPr>
            </w:pPr>
          </w:p>
        </w:tc>
      </w:tr>
    </w:tbl>
    <w:p w14:paraId="0B193424" w14:textId="77777777" w:rsidR="00122782" w:rsidRPr="00392524" w:rsidRDefault="00122782" w:rsidP="00AD7C76">
      <w:pPr>
        <w:spacing w:line="240" w:lineRule="exact"/>
        <w:ind w:left="720" w:right="-58" w:hanging="720"/>
        <w:jc w:val="thaiDistribute"/>
        <w:rPr>
          <w:rFonts w:ascii="CordiaUPC" w:hAnsi="CordiaUPC" w:cs="CordiaUPC"/>
          <w:sz w:val="26"/>
          <w:szCs w:val="26"/>
          <w:lang w:val="en-US"/>
        </w:rPr>
      </w:pPr>
    </w:p>
    <w:p w14:paraId="536917D2" w14:textId="31C416E2" w:rsidR="003B4C37" w:rsidRPr="00392524" w:rsidRDefault="00227C59" w:rsidP="00AD7C76">
      <w:pPr>
        <w:spacing w:line="240" w:lineRule="exact"/>
        <w:ind w:left="720" w:right="-58" w:hanging="720"/>
        <w:jc w:val="thaiDistribute"/>
        <w:rPr>
          <w:rFonts w:ascii="CordiaUPC" w:hAnsi="CordiaUPC" w:cs="CordiaUPC"/>
          <w:sz w:val="26"/>
          <w:szCs w:val="26"/>
        </w:rPr>
      </w:pPr>
      <w:r w:rsidRPr="00392524">
        <w:rPr>
          <w:rFonts w:ascii="CordiaUPC" w:hAnsi="CordiaUPC" w:cs="CordiaUPC" w:hint="cs"/>
          <w:sz w:val="26"/>
          <w:szCs w:val="26"/>
          <w:lang w:val="en-US"/>
        </w:rPr>
        <w:t>1</w:t>
      </w:r>
      <w:r w:rsidR="00A7166D" w:rsidRPr="00392524">
        <w:rPr>
          <w:rFonts w:ascii="CordiaUPC" w:hAnsi="CordiaUPC" w:cs="CordiaUPC"/>
          <w:sz w:val="26"/>
          <w:szCs w:val="26"/>
          <w:lang w:val="en-US"/>
        </w:rPr>
        <w:t>2</w:t>
      </w:r>
      <w:r w:rsidR="003B4C37" w:rsidRPr="00392524">
        <w:rPr>
          <w:rFonts w:ascii="CordiaUPC" w:hAnsi="CordiaUPC" w:cs="CordiaUPC" w:hint="cs"/>
          <w:sz w:val="26"/>
          <w:szCs w:val="26"/>
          <w:lang w:val="en-US"/>
        </w:rPr>
        <w:t>.2.</w:t>
      </w:r>
      <w:r w:rsidR="00EE3D97" w:rsidRPr="00392524">
        <w:rPr>
          <w:rFonts w:ascii="CordiaUPC" w:hAnsi="CordiaUPC" w:cs="CordiaUPC" w:hint="cs"/>
          <w:sz w:val="26"/>
          <w:szCs w:val="26"/>
          <w:lang w:val="en-US"/>
        </w:rPr>
        <w:t>3</w:t>
      </w:r>
      <w:r w:rsidR="003B4C37" w:rsidRPr="00392524">
        <w:rPr>
          <w:rFonts w:ascii="CordiaUPC" w:hAnsi="CordiaUPC" w:cs="CordiaUPC" w:hint="cs"/>
          <w:sz w:val="26"/>
          <w:szCs w:val="26"/>
          <w:lang w:val="en-US"/>
        </w:rPr>
        <w:tab/>
      </w:r>
      <w:r w:rsidR="003B4C37" w:rsidRPr="00392524">
        <w:rPr>
          <w:rFonts w:ascii="CordiaUPC" w:hAnsi="CordiaUPC" w:cs="CordiaUPC" w:hint="cs"/>
          <w:sz w:val="26"/>
          <w:szCs w:val="26"/>
        </w:rPr>
        <w:t xml:space="preserve">Significant balances between the Bank and its subsidiaries, and their key management personnel as </w:t>
      </w:r>
      <w:proofErr w:type="gramStart"/>
      <w:r w:rsidR="003B4C37" w:rsidRPr="00392524">
        <w:rPr>
          <w:rFonts w:ascii="CordiaUPC" w:hAnsi="CordiaUPC" w:cs="CordiaUPC" w:hint="cs"/>
          <w:sz w:val="26"/>
          <w:szCs w:val="26"/>
        </w:rPr>
        <w:t>at</w:t>
      </w:r>
      <w:proofErr w:type="gramEnd"/>
      <w:r w:rsidR="006C257B" w:rsidRPr="00392524">
        <w:rPr>
          <w:rFonts w:ascii="CordiaUPC" w:hAnsi="CordiaUPC" w:cs="CordiaUPC"/>
          <w:sz w:val="26"/>
          <w:szCs w:val="26"/>
        </w:rPr>
        <w:t xml:space="preserve"> </w:t>
      </w:r>
      <w:r w:rsidR="00373396" w:rsidRPr="005B2349">
        <w:rPr>
          <w:rFonts w:ascii="CordiaUPC" w:hAnsi="CordiaUPC" w:cs="CordiaUPC"/>
          <w:spacing w:val="2"/>
          <w:sz w:val="26"/>
          <w:szCs w:val="26"/>
        </w:rPr>
        <w:t xml:space="preserve">30 September </w:t>
      </w:r>
      <w:r w:rsidR="00734F55" w:rsidRPr="00392524">
        <w:rPr>
          <w:rFonts w:ascii="CordiaUPC" w:eastAsia="Times New Roman" w:hAnsi="CordiaUPC" w:cs="CordiaUPC"/>
          <w:sz w:val="26"/>
          <w:szCs w:val="26"/>
          <w:lang w:bidi="th-TH"/>
        </w:rPr>
        <w:t>2022</w:t>
      </w:r>
      <w:r w:rsidR="00DF09D0" w:rsidRPr="00392524">
        <w:rPr>
          <w:rFonts w:ascii="CordiaUPC" w:hAnsi="CordiaUPC" w:cs="CordiaUPC" w:hint="cs"/>
          <w:sz w:val="26"/>
          <w:szCs w:val="26"/>
        </w:rPr>
        <w:t xml:space="preserve"> and 31 December 20</w:t>
      </w:r>
      <w:r w:rsidR="006C257B" w:rsidRPr="00392524">
        <w:rPr>
          <w:rFonts w:ascii="CordiaUPC" w:hAnsi="CordiaUPC" w:cs="CordiaUPC"/>
          <w:sz w:val="26"/>
          <w:szCs w:val="26"/>
        </w:rPr>
        <w:t>2</w:t>
      </w:r>
      <w:r w:rsidR="00734F55" w:rsidRPr="00392524">
        <w:rPr>
          <w:rFonts w:ascii="CordiaUPC" w:hAnsi="CordiaUPC" w:cs="CordiaUPC"/>
          <w:sz w:val="26"/>
          <w:szCs w:val="26"/>
        </w:rPr>
        <w:t>1</w:t>
      </w:r>
      <w:r w:rsidR="00DF09D0" w:rsidRPr="00392524">
        <w:rPr>
          <w:rFonts w:ascii="CordiaUPC" w:hAnsi="CordiaUPC" w:cs="CordiaUPC" w:hint="cs"/>
          <w:sz w:val="26"/>
          <w:szCs w:val="26"/>
        </w:rPr>
        <w:t xml:space="preserve"> </w:t>
      </w:r>
      <w:r w:rsidR="008327A8" w:rsidRPr="00392524">
        <w:rPr>
          <w:rFonts w:ascii="CordiaUPC" w:hAnsi="CordiaUPC" w:cs="CordiaUPC" w:hint="cs"/>
          <w:sz w:val="26"/>
          <w:szCs w:val="26"/>
        </w:rPr>
        <w:t>we</w:t>
      </w:r>
      <w:r w:rsidR="003B4C37" w:rsidRPr="00392524">
        <w:rPr>
          <w:rFonts w:ascii="CordiaUPC" w:hAnsi="CordiaUPC" w:cs="CordiaUPC" w:hint="cs"/>
          <w:sz w:val="26"/>
          <w:szCs w:val="26"/>
        </w:rPr>
        <w:t>re as follows:</w:t>
      </w:r>
    </w:p>
    <w:p w14:paraId="01C3C20A" w14:textId="6842E47C" w:rsidR="00280D6E" w:rsidRDefault="00280D6E" w:rsidP="00AD7C76">
      <w:pPr>
        <w:spacing w:line="240" w:lineRule="exact"/>
        <w:ind w:left="540"/>
        <w:jc w:val="both"/>
        <w:rPr>
          <w:rFonts w:ascii="CordiaUPC" w:hAnsi="CordiaUPC" w:cs="CordiaUPC"/>
          <w:sz w:val="26"/>
          <w:szCs w:val="26"/>
        </w:rPr>
      </w:pPr>
    </w:p>
    <w:tbl>
      <w:tblPr>
        <w:tblW w:w="9186" w:type="dxa"/>
        <w:tblInd w:w="630" w:type="dxa"/>
        <w:tblLayout w:type="fixed"/>
        <w:tblLook w:val="0000" w:firstRow="0" w:lastRow="0" w:firstColumn="0" w:lastColumn="0" w:noHBand="0" w:noVBand="0"/>
      </w:tblPr>
      <w:tblGrid>
        <w:gridCol w:w="3600"/>
        <w:gridCol w:w="1260"/>
        <w:gridCol w:w="236"/>
        <w:gridCol w:w="1114"/>
        <w:gridCol w:w="241"/>
        <w:gridCol w:w="1291"/>
        <w:gridCol w:w="259"/>
        <w:gridCol w:w="1185"/>
      </w:tblGrid>
      <w:tr w:rsidR="00D239C6" w:rsidRPr="00392524" w14:paraId="2F353484" w14:textId="77777777" w:rsidTr="006572CA">
        <w:trPr>
          <w:tblHeader/>
        </w:trPr>
        <w:tc>
          <w:tcPr>
            <w:tcW w:w="3600" w:type="dxa"/>
          </w:tcPr>
          <w:p w14:paraId="6D475664" w14:textId="77777777" w:rsidR="00D239C6" w:rsidRPr="00392524" w:rsidRDefault="00D239C6" w:rsidP="006572CA">
            <w:pPr>
              <w:spacing w:line="240" w:lineRule="exact"/>
              <w:ind w:right="-18"/>
              <w:rPr>
                <w:rFonts w:ascii="CordiaUPC" w:hAnsi="CordiaUPC" w:cs="CordiaUPC"/>
                <w:b/>
                <w:bCs/>
                <w:sz w:val="26"/>
                <w:szCs w:val="26"/>
                <w:lang w:val="en-US" w:bidi="th-TH"/>
              </w:rPr>
            </w:pPr>
          </w:p>
        </w:tc>
        <w:tc>
          <w:tcPr>
            <w:tcW w:w="2610" w:type="dxa"/>
            <w:gridSpan w:val="3"/>
          </w:tcPr>
          <w:p w14:paraId="64CA3C1A"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r w:rsidRPr="00392524">
              <w:rPr>
                <w:rFonts w:ascii="CordiaUPC" w:hAnsi="CordiaUPC" w:cs="CordiaUPC" w:hint="cs"/>
                <w:b/>
                <w:bCs/>
                <w:sz w:val="26"/>
                <w:szCs w:val="26"/>
                <w:lang w:val="en-US"/>
              </w:rPr>
              <w:t>Consolidated</w:t>
            </w:r>
          </w:p>
        </w:tc>
        <w:tc>
          <w:tcPr>
            <w:tcW w:w="241" w:type="dxa"/>
          </w:tcPr>
          <w:p w14:paraId="3D70A25D"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p>
        </w:tc>
        <w:tc>
          <w:tcPr>
            <w:tcW w:w="2735" w:type="dxa"/>
            <w:gridSpan w:val="3"/>
          </w:tcPr>
          <w:p w14:paraId="2511995C" w14:textId="77777777" w:rsidR="00D239C6" w:rsidRPr="00392524" w:rsidRDefault="00D239C6" w:rsidP="006572CA">
            <w:pPr>
              <w:spacing w:line="240" w:lineRule="exact"/>
              <w:jc w:val="center"/>
              <w:rPr>
                <w:rFonts w:ascii="CordiaUPC" w:hAnsi="CordiaUPC" w:cs="CordiaUPC"/>
                <w:sz w:val="26"/>
                <w:szCs w:val="26"/>
                <w:lang w:bidi="th-TH"/>
              </w:rPr>
            </w:pPr>
            <w:r w:rsidRPr="00392524">
              <w:rPr>
                <w:rFonts w:ascii="CordiaUPC" w:hAnsi="CordiaUPC" w:cs="CordiaUPC" w:hint="cs"/>
                <w:b/>
                <w:bCs/>
                <w:sz w:val="26"/>
                <w:szCs w:val="26"/>
                <w:lang w:val="en-US"/>
              </w:rPr>
              <w:t>Bank only</w:t>
            </w:r>
          </w:p>
        </w:tc>
      </w:tr>
      <w:tr w:rsidR="00D239C6" w:rsidRPr="00392524" w14:paraId="6C822B6E" w14:textId="77777777" w:rsidTr="006572CA">
        <w:trPr>
          <w:tblHeader/>
        </w:trPr>
        <w:tc>
          <w:tcPr>
            <w:tcW w:w="3600" w:type="dxa"/>
          </w:tcPr>
          <w:p w14:paraId="272C7A7B" w14:textId="77777777" w:rsidR="00D239C6" w:rsidRPr="00392524" w:rsidRDefault="00D239C6" w:rsidP="006572CA">
            <w:pPr>
              <w:spacing w:line="240" w:lineRule="exact"/>
              <w:ind w:right="-18"/>
              <w:rPr>
                <w:rFonts w:ascii="CordiaUPC" w:hAnsi="CordiaUPC" w:cs="CordiaUPC"/>
                <w:b/>
                <w:bCs/>
                <w:sz w:val="26"/>
                <w:szCs w:val="26"/>
                <w:lang w:val="en-US"/>
              </w:rPr>
            </w:pPr>
          </w:p>
        </w:tc>
        <w:tc>
          <w:tcPr>
            <w:tcW w:w="1260" w:type="dxa"/>
            <w:vAlign w:val="bottom"/>
          </w:tcPr>
          <w:p w14:paraId="706381F2" w14:textId="77777777" w:rsidR="00D239C6" w:rsidRPr="00392524" w:rsidRDefault="00D239C6" w:rsidP="006572C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September</w:t>
            </w:r>
          </w:p>
        </w:tc>
        <w:tc>
          <w:tcPr>
            <w:tcW w:w="236" w:type="dxa"/>
          </w:tcPr>
          <w:p w14:paraId="347D02C5" w14:textId="77777777" w:rsidR="00D239C6" w:rsidRPr="00392524" w:rsidRDefault="00D239C6" w:rsidP="006572CA">
            <w:pPr>
              <w:spacing w:line="240" w:lineRule="exact"/>
              <w:ind w:left="-108" w:right="-108"/>
              <w:rPr>
                <w:rFonts w:ascii="CordiaUPC" w:hAnsi="CordiaUPC" w:cs="CordiaUPC"/>
                <w:sz w:val="26"/>
                <w:szCs w:val="26"/>
                <w:rtl/>
                <w:cs/>
              </w:rPr>
            </w:pPr>
          </w:p>
        </w:tc>
        <w:tc>
          <w:tcPr>
            <w:tcW w:w="1114" w:type="dxa"/>
            <w:vAlign w:val="bottom"/>
          </w:tcPr>
          <w:p w14:paraId="3AE02219" w14:textId="77777777"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241" w:type="dxa"/>
          </w:tcPr>
          <w:p w14:paraId="4388ED74"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770A42D8" w14:textId="77777777" w:rsidR="00D239C6" w:rsidRPr="00392524" w:rsidRDefault="00D239C6" w:rsidP="006572C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September</w:t>
            </w:r>
          </w:p>
        </w:tc>
        <w:tc>
          <w:tcPr>
            <w:tcW w:w="259" w:type="dxa"/>
          </w:tcPr>
          <w:p w14:paraId="5FB35227" w14:textId="77777777" w:rsidR="00D239C6" w:rsidRPr="00392524" w:rsidRDefault="00D239C6" w:rsidP="006572CA">
            <w:pPr>
              <w:spacing w:line="240" w:lineRule="exact"/>
              <w:ind w:left="-108" w:right="-108"/>
              <w:rPr>
                <w:rFonts w:ascii="CordiaUPC" w:hAnsi="CordiaUPC" w:cs="CordiaUPC"/>
                <w:sz w:val="26"/>
                <w:szCs w:val="26"/>
                <w:rtl/>
                <w:cs/>
              </w:rPr>
            </w:pPr>
          </w:p>
        </w:tc>
        <w:tc>
          <w:tcPr>
            <w:tcW w:w="1185" w:type="dxa"/>
            <w:vAlign w:val="bottom"/>
          </w:tcPr>
          <w:p w14:paraId="7D637B67" w14:textId="77777777"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D239C6" w:rsidRPr="00392524" w14:paraId="78CC2804" w14:textId="77777777" w:rsidTr="006572CA">
        <w:trPr>
          <w:tblHeader/>
        </w:trPr>
        <w:tc>
          <w:tcPr>
            <w:tcW w:w="3600" w:type="dxa"/>
          </w:tcPr>
          <w:p w14:paraId="58C91578" w14:textId="77777777" w:rsidR="00D239C6" w:rsidRPr="00392524" w:rsidRDefault="00D239C6" w:rsidP="006572CA">
            <w:pPr>
              <w:spacing w:line="240" w:lineRule="exact"/>
              <w:ind w:right="-18"/>
              <w:rPr>
                <w:rFonts w:ascii="CordiaUPC" w:hAnsi="CordiaUPC" w:cs="CordiaUPC"/>
                <w:b/>
                <w:bCs/>
                <w:sz w:val="26"/>
                <w:szCs w:val="26"/>
                <w:lang w:val="en-US"/>
              </w:rPr>
            </w:pPr>
          </w:p>
        </w:tc>
        <w:tc>
          <w:tcPr>
            <w:tcW w:w="1260" w:type="dxa"/>
            <w:vAlign w:val="bottom"/>
          </w:tcPr>
          <w:p w14:paraId="354975D6" w14:textId="77777777" w:rsidR="00D239C6" w:rsidRPr="00392524" w:rsidRDefault="00D239C6" w:rsidP="006572CA">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236" w:type="dxa"/>
          </w:tcPr>
          <w:p w14:paraId="5E3A5307" w14:textId="77777777" w:rsidR="00D239C6" w:rsidRPr="00392524" w:rsidRDefault="00D239C6" w:rsidP="006572CA">
            <w:pPr>
              <w:spacing w:line="240" w:lineRule="exact"/>
              <w:ind w:left="-108" w:right="-108"/>
              <w:rPr>
                <w:rFonts w:ascii="CordiaUPC" w:hAnsi="CordiaUPC" w:cs="CordiaUPC"/>
                <w:sz w:val="26"/>
                <w:szCs w:val="26"/>
                <w:rtl/>
                <w:cs/>
              </w:rPr>
            </w:pPr>
          </w:p>
        </w:tc>
        <w:tc>
          <w:tcPr>
            <w:tcW w:w="1114" w:type="dxa"/>
            <w:vAlign w:val="bottom"/>
          </w:tcPr>
          <w:p w14:paraId="7E902DE6" w14:textId="77777777"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c>
          <w:tcPr>
            <w:tcW w:w="241" w:type="dxa"/>
          </w:tcPr>
          <w:p w14:paraId="7C3DC225"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684DED5D" w14:textId="77777777" w:rsidR="00D239C6" w:rsidRPr="00392524" w:rsidRDefault="00D239C6" w:rsidP="006572CA">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259" w:type="dxa"/>
          </w:tcPr>
          <w:p w14:paraId="10980698" w14:textId="77777777" w:rsidR="00D239C6" w:rsidRPr="00392524" w:rsidRDefault="00D239C6" w:rsidP="006572CA">
            <w:pPr>
              <w:spacing w:line="240" w:lineRule="exact"/>
              <w:ind w:left="-108" w:right="-108"/>
              <w:rPr>
                <w:rFonts w:ascii="CordiaUPC" w:hAnsi="CordiaUPC" w:cs="CordiaUPC"/>
                <w:sz w:val="26"/>
                <w:szCs w:val="26"/>
                <w:rtl/>
                <w:cs/>
              </w:rPr>
            </w:pPr>
          </w:p>
        </w:tc>
        <w:tc>
          <w:tcPr>
            <w:tcW w:w="1185" w:type="dxa"/>
            <w:vAlign w:val="bottom"/>
          </w:tcPr>
          <w:p w14:paraId="3341A7B9" w14:textId="77777777"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r>
      <w:tr w:rsidR="00D239C6" w:rsidRPr="00392524" w14:paraId="2CE3B639" w14:textId="77777777" w:rsidTr="006572CA">
        <w:trPr>
          <w:tblHeader/>
        </w:trPr>
        <w:tc>
          <w:tcPr>
            <w:tcW w:w="3600" w:type="dxa"/>
          </w:tcPr>
          <w:p w14:paraId="4B280A0D" w14:textId="77777777" w:rsidR="00D239C6" w:rsidRPr="00392524" w:rsidRDefault="00D239C6" w:rsidP="006572CA">
            <w:pPr>
              <w:spacing w:line="240" w:lineRule="exact"/>
              <w:ind w:right="-18"/>
              <w:rPr>
                <w:rFonts w:ascii="CordiaUPC" w:hAnsi="CordiaUPC" w:cs="CordiaUPC"/>
                <w:b/>
                <w:bCs/>
                <w:sz w:val="26"/>
                <w:szCs w:val="26"/>
                <w:lang w:val="en-US"/>
              </w:rPr>
            </w:pPr>
          </w:p>
        </w:tc>
        <w:tc>
          <w:tcPr>
            <w:tcW w:w="5586" w:type="dxa"/>
            <w:gridSpan w:val="7"/>
          </w:tcPr>
          <w:p w14:paraId="5A168471" w14:textId="77777777" w:rsidR="00D239C6" w:rsidRPr="00392524" w:rsidRDefault="00D239C6" w:rsidP="006572CA">
            <w:pPr>
              <w:spacing w:line="240" w:lineRule="exact"/>
              <w:jc w:val="center"/>
              <w:rPr>
                <w:rFonts w:ascii="CordiaUPC" w:hAnsi="CordiaUPC" w:cs="CordiaUPC"/>
                <w:sz w:val="26"/>
                <w:szCs w:val="26"/>
                <w:lang w:bidi="th-TH"/>
              </w:rPr>
            </w:pPr>
            <w:r w:rsidRPr="00392524">
              <w:rPr>
                <w:rFonts w:ascii="CordiaUPC" w:hAnsi="CordiaUPC" w:cs="CordiaUPC" w:hint="cs"/>
                <w:i/>
                <w:iCs/>
                <w:sz w:val="26"/>
                <w:szCs w:val="26"/>
              </w:rPr>
              <w:t>(</w:t>
            </w:r>
            <w:proofErr w:type="gramStart"/>
            <w:r w:rsidRPr="00392524">
              <w:rPr>
                <w:rFonts w:ascii="CordiaUPC" w:hAnsi="CordiaUPC" w:cs="CordiaUPC" w:hint="cs"/>
                <w:i/>
                <w:iCs/>
                <w:sz w:val="26"/>
                <w:szCs w:val="26"/>
              </w:rPr>
              <w:t>in</w:t>
            </w:r>
            <w:proofErr w:type="gramEnd"/>
            <w:r w:rsidRPr="00392524">
              <w:rPr>
                <w:rFonts w:ascii="CordiaUPC" w:hAnsi="CordiaUPC" w:cs="CordiaUPC" w:hint="cs"/>
                <w:i/>
                <w:iCs/>
                <w:sz w:val="26"/>
                <w:szCs w:val="26"/>
              </w:rPr>
              <w:t xml:space="preserve"> million Baht)</w:t>
            </w:r>
          </w:p>
        </w:tc>
      </w:tr>
      <w:tr w:rsidR="00210A17" w:rsidRPr="00392524" w14:paraId="2C0080FF" w14:textId="77777777" w:rsidTr="006572CA">
        <w:tc>
          <w:tcPr>
            <w:tcW w:w="3600" w:type="dxa"/>
            <w:vAlign w:val="bottom"/>
          </w:tcPr>
          <w:p w14:paraId="65B77720" w14:textId="77777777" w:rsidR="00210A17" w:rsidRPr="00392524" w:rsidRDefault="00210A17" w:rsidP="00210A17">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392524">
              <w:rPr>
                <w:rFonts w:ascii="CordiaUPC" w:hAnsi="CordiaUPC" w:cs="CordiaUPC" w:hint="cs"/>
                <w:sz w:val="26"/>
                <w:szCs w:val="26"/>
                <w:lang w:val="en-US"/>
              </w:rPr>
              <w:t xml:space="preserve">Loans to customers and accrued </w:t>
            </w:r>
          </w:p>
          <w:p w14:paraId="20D2A758" w14:textId="4A61ED20" w:rsidR="00210A17" w:rsidRPr="001E24B8" w:rsidRDefault="00210A17" w:rsidP="00210A17">
            <w:pPr>
              <w:tabs>
                <w:tab w:val="left" w:pos="993"/>
              </w:tabs>
              <w:spacing w:line="240" w:lineRule="exact"/>
              <w:ind w:left="162" w:right="-108" w:hanging="153"/>
              <w:rPr>
                <w:rFonts w:ascii="CordiaUPC" w:hAnsi="CordiaUPC" w:cs="CordiaUPC"/>
                <w:sz w:val="26"/>
                <w:szCs w:val="26"/>
              </w:rPr>
            </w:pPr>
            <w:r w:rsidRPr="00392524">
              <w:rPr>
                <w:rFonts w:ascii="CordiaUPC" w:hAnsi="CordiaUPC" w:cs="CordiaUPC" w:hint="cs"/>
                <w:sz w:val="26"/>
                <w:szCs w:val="26"/>
                <w:lang w:val="en-US"/>
              </w:rPr>
              <w:t xml:space="preserve">   interest receivables, net</w:t>
            </w:r>
          </w:p>
        </w:tc>
        <w:tc>
          <w:tcPr>
            <w:tcW w:w="1260" w:type="dxa"/>
            <w:vAlign w:val="bottom"/>
          </w:tcPr>
          <w:p w14:paraId="4C6A9C29" w14:textId="51763ADA" w:rsidR="00210A17" w:rsidRPr="001E24B8" w:rsidRDefault="00210A17" w:rsidP="00210A17">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51</w:t>
            </w:r>
          </w:p>
        </w:tc>
        <w:tc>
          <w:tcPr>
            <w:tcW w:w="236" w:type="dxa"/>
          </w:tcPr>
          <w:p w14:paraId="30F59C6C"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97EB8AB" w14:textId="4697A92F" w:rsidR="00210A17" w:rsidRPr="001E24B8" w:rsidRDefault="00210A17" w:rsidP="00210A17">
            <w:pPr>
              <w:pStyle w:val="BodyText"/>
              <w:tabs>
                <w:tab w:val="decimal" w:pos="830"/>
              </w:tabs>
              <w:spacing w:after="0" w:line="240" w:lineRule="exact"/>
              <w:ind w:right="17"/>
              <w:rPr>
                <w:rFonts w:ascii="CordiaUPC" w:hAnsi="CordiaUPC" w:cs="CordiaUPC"/>
                <w:sz w:val="26"/>
                <w:szCs w:val="26"/>
                <w:lang w:val="en-GB"/>
              </w:rPr>
            </w:pPr>
            <w:r w:rsidRPr="00392524">
              <w:rPr>
                <w:rFonts w:ascii="CordiaUPC" w:hAnsi="CordiaUPC" w:cs="CordiaUPC"/>
                <w:sz w:val="26"/>
                <w:szCs w:val="26"/>
                <w:lang w:val="en-US"/>
              </w:rPr>
              <w:t>55</w:t>
            </w:r>
          </w:p>
        </w:tc>
        <w:tc>
          <w:tcPr>
            <w:tcW w:w="241" w:type="dxa"/>
          </w:tcPr>
          <w:p w14:paraId="6D7F655D"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4B609A8B" w14:textId="52D42F34" w:rsidR="00210A17" w:rsidRPr="001E24B8" w:rsidRDefault="00210A17" w:rsidP="00210A17">
            <w:pPr>
              <w:pStyle w:val="BodyText"/>
              <w:tabs>
                <w:tab w:val="decimal" w:pos="990"/>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51</w:t>
            </w:r>
          </w:p>
        </w:tc>
        <w:tc>
          <w:tcPr>
            <w:tcW w:w="259" w:type="dxa"/>
          </w:tcPr>
          <w:p w14:paraId="5415A6C7"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DAC09CA" w14:textId="769CF191" w:rsidR="00210A17" w:rsidRPr="001E24B8" w:rsidRDefault="00210A17" w:rsidP="00210A17">
            <w:pPr>
              <w:pStyle w:val="BodyText"/>
              <w:tabs>
                <w:tab w:val="decimal" w:pos="890"/>
              </w:tabs>
              <w:spacing w:after="0" w:line="240" w:lineRule="exact"/>
              <w:ind w:right="17"/>
              <w:rPr>
                <w:rFonts w:ascii="CordiaUPC" w:hAnsi="CordiaUPC" w:cs="CordiaUPC"/>
                <w:sz w:val="26"/>
                <w:szCs w:val="26"/>
                <w:lang w:val="en-GB"/>
              </w:rPr>
            </w:pPr>
            <w:r w:rsidRPr="00392524">
              <w:rPr>
                <w:rFonts w:ascii="CordiaUPC" w:hAnsi="CordiaUPC" w:cs="CordiaUPC"/>
                <w:sz w:val="26"/>
                <w:szCs w:val="26"/>
                <w:lang w:val="en-US"/>
              </w:rPr>
              <w:t>55</w:t>
            </w:r>
          </w:p>
        </w:tc>
      </w:tr>
      <w:tr w:rsidR="00210A17" w:rsidRPr="00392524" w14:paraId="59B6D310" w14:textId="77777777" w:rsidTr="006572CA">
        <w:tc>
          <w:tcPr>
            <w:tcW w:w="3600" w:type="dxa"/>
            <w:vAlign w:val="bottom"/>
          </w:tcPr>
          <w:p w14:paraId="2A617EB8" w14:textId="17AA8CD5" w:rsidR="00210A17" w:rsidRPr="001E24B8" w:rsidRDefault="00210A17" w:rsidP="00210A17">
            <w:pPr>
              <w:tabs>
                <w:tab w:val="left" w:pos="993"/>
              </w:tabs>
              <w:spacing w:line="240" w:lineRule="exact"/>
              <w:ind w:left="162" w:right="-108" w:hanging="153"/>
              <w:rPr>
                <w:rFonts w:ascii="CordiaUPC" w:hAnsi="CordiaUPC" w:cs="CordiaUPC"/>
                <w:sz w:val="26"/>
                <w:szCs w:val="26"/>
              </w:rPr>
            </w:pPr>
            <w:r w:rsidRPr="00392524">
              <w:rPr>
                <w:rFonts w:ascii="CordiaUPC" w:hAnsi="CordiaUPC" w:cs="CordiaUPC" w:hint="cs"/>
                <w:sz w:val="26"/>
                <w:szCs w:val="26"/>
                <w:lang w:val="en-US"/>
              </w:rPr>
              <w:t>Deposits</w:t>
            </w:r>
          </w:p>
        </w:tc>
        <w:tc>
          <w:tcPr>
            <w:tcW w:w="1260" w:type="dxa"/>
            <w:vAlign w:val="bottom"/>
          </w:tcPr>
          <w:p w14:paraId="794728A4" w14:textId="3FBCACC4" w:rsidR="00210A17" w:rsidRPr="001E24B8" w:rsidRDefault="00210A17" w:rsidP="00210A17">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471</w:t>
            </w:r>
          </w:p>
        </w:tc>
        <w:tc>
          <w:tcPr>
            <w:tcW w:w="236" w:type="dxa"/>
          </w:tcPr>
          <w:p w14:paraId="39EF0694"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1DC1DEE" w14:textId="621D1C0A" w:rsidR="00210A17" w:rsidRPr="001E24B8" w:rsidRDefault="00210A17" w:rsidP="00210A17">
            <w:pPr>
              <w:pStyle w:val="BodyText"/>
              <w:tabs>
                <w:tab w:val="decimal" w:pos="830"/>
              </w:tabs>
              <w:spacing w:after="0" w:line="240" w:lineRule="exact"/>
              <w:ind w:right="17"/>
              <w:rPr>
                <w:rFonts w:ascii="CordiaUPC" w:hAnsi="CordiaUPC" w:cs="CordiaUPC"/>
                <w:sz w:val="26"/>
                <w:szCs w:val="26"/>
                <w:lang w:val="en-GB"/>
              </w:rPr>
            </w:pPr>
            <w:r w:rsidRPr="00392524">
              <w:rPr>
                <w:rFonts w:ascii="CordiaUPC" w:hAnsi="CordiaUPC" w:cs="CordiaUPC"/>
                <w:sz w:val="26"/>
                <w:szCs w:val="26"/>
                <w:lang w:val="en-US"/>
              </w:rPr>
              <w:t>507</w:t>
            </w:r>
          </w:p>
        </w:tc>
        <w:tc>
          <w:tcPr>
            <w:tcW w:w="241" w:type="dxa"/>
          </w:tcPr>
          <w:p w14:paraId="1474F5DA"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66085D1F" w14:textId="3123C4EB" w:rsidR="00210A17" w:rsidRPr="001E24B8" w:rsidRDefault="00210A17" w:rsidP="00210A17">
            <w:pPr>
              <w:pStyle w:val="BodyText"/>
              <w:tabs>
                <w:tab w:val="decimal" w:pos="990"/>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471</w:t>
            </w:r>
          </w:p>
        </w:tc>
        <w:tc>
          <w:tcPr>
            <w:tcW w:w="259" w:type="dxa"/>
          </w:tcPr>
          <w:p w14:paraId="69E95F8D"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90396A4" w14:textId="696F386F" w:rsidR="00210A17" w:rsidRPr="001E24B8" w:rsidRDefault="00210A17" w:rsidP="00210A17">
            <w:pPr>
              <w:pStyle w:val="BodyText"/>
              <w:tabs>
                <w:tab w:val="decimal" w:pos="890"/>
              </w:tabs>
              <w:spacing w:after="0" w:line="240" w:lineRule="exact"/>
              <w:ind w:right="17"/>
              <w:rPr>
                <w:rFonts w:ascii="CordiaUPC" w:hAnsi="CordiaUPC" w:cs="CordiaUPC"/>
                <w:sz w:val="26"/>
                <w:szCs w:val="26"/>
                <w:lang w:val="en-GB"/>
              </w:rPr>
            </w:pPr>
            <w:r w:rsidRPr="00392524">
              <w:rPr>
                <w:rFonts w:ascii="CordiaUPC" w:hAnsi="CordiaUPC" w:cs="CordiaUPC"/>
                <w:sz w:val="26"/>
                <w:szCs w:val="26"/>
                <w:lang w:val="en-US"/>
              </w:rPr>
              <w:t>507</w:t>
            </w:r>
          </w:p>
        </w:tc>
      </w:tr>
    </w:tbl>
    <w:p w14:paraId="0D9A2342" w14:textId="1A558B41" w:rsidR="00D239C6" w:rsidRDefault="00D239C6" w:rsidP="00AD7C76">
      <w:pPr>
        <w:spacing w:line="240" w:lineRule="exact"/>
        <w:ind w:left="540"/>
        <w:jc w:val="both"/>
        <w:rPr>
          <w:rFonts w:ascii="CordiaUPC" w:hAnsi="CordiaUPC" w:cs="CordiaUPC"/>
          <w:sz w:val="26"/>
          <w:szCs w:val="26"/>
        </w:rPr>
      </w:pPr>
    </w:p>
    <w:p w14:paraId="5ECBF1D0" w14:textId="5108910D" w:rsidR="00932E6D" w:rsidRDefault="00932E6D" w:rsidP="00AD7C76">
      <w:pPr>
        <w:spacing w:line="240" w:lineRule="exact"/>
        <w:ind w:left="540"/>
        <w:jc w:val="both"/>
        <w:rPr>
          <w:rFonts w:ascii="CordiaUPC" w:hAnsi="CordiaUPC" w:cs="CordiaUPC"/>
          <w:sz w:val="26"/>
          <w:szCs w:val="26"/>
          <w:cs/>
          <w:lang w:bidi="th-TH"/>
        </w:rPr>
      </w:pPr>
    </w:p>
    <w:p w14:paraId="50B18D6B" w14:textId="468B18B7" w:rsidR="00932E6D" w:rsidRDefault="00932E6D" w:rsidP="00AD7C76">
      <w:pPr>
        <w:spacing w:line="240" w:lineRule="exact"/>
        <w:ind w:left="540"/>
        <w:jc w:val="both"/>
        <w:rPr>
          <w:rFonts w:ascii="CordiaUPC" w:hAnsi="CordiaUPC" w:cs="CordiaUPC"/>
          <w:sz w:val="26"/>
          <w:szCs w:val="26"/>
        </w:rPr>
      </w:pPr>
    </w:p>
    <w:p w14:paraId="613FEBF6" w14:textId="6C4C2125" w:rsidR="00932E6D" w:rsidRDefault="00932E6D" w:rsidP="00AD7C76">
      <w:pPr>
        <w:spacing w:line="240" w:lineRule="exact"/>
        <w:ind w:left="540"/>
        <w:jc w:val="both"/>
        <w:rPr>
          <w:rFonts w:ascii="CordiaUPC" w:hAnsi="CordiaUPC" w:cs="CordiaUPC"/>
          <w:sz w:val="26"/>
          <w:szCs w:val="26"/>
        </w:rPr>
      </w:pPr>
    </w:p>
    <w:p w14:paraId="3FA06E0B" w14:textId="08AA8187" w:rsidR="00932E6D" w:rsidRDefault="00932E6D" w:rsidP="00AD7C76">
      <w:pPr>
        <w:spacing w:line="240" w:lineRule="exact"/>
        <w:ind w:left="540"/>
        <w:jc w:val="both"/>
        <w:rPr>
          <w:rFonts w:ascii="CordiaUPC" w:hAnsi="CordiaUPC" w:cs="CordiaUPC"/>
          <w:sz w:val="26"/>
          <w:szCs w:val="26"/>
        </w:rPr>
      </w:pPr>
    </w:p>
    <w:p w14:paraId="0FF38856" w14:textId="0CC1FEB9" w:rsidR="00932E6D" w:rsidRDefault="00932E6D" w:rsidP="005D4DFF">
      <w:pPr>
        <w:spacing w:line="240" w:lineRule="exact"/>
        <w:jc w:val="both"/>
        <w:rPr>
          <w:rFonts w:ascii="CordiaUPC" w:hAnsi="CordiaUPC" w:cs="CordiaUPC"/>
          <w:sz w:val="26"/>
          <w:szCs w:val="26"/>
        </w:rPr>
      </w:pPr>
    </w:p>
    <w:p w14:paraId="0955AA85" w14:textId="77777777" w:rsidR="00932E6D" w:rsidRPr="00392524" w:rsidRDefault="00932E6D" w:rsidP="00AD7C76">
      <w:pPr>
        <w:spacing w:line="240" w:lineRule="exact"/>
        <w:ind w:left="540"/>
        <w:jc w:val="both"/>
        <w:rPr>
          <w:rFonts w:ascii="CordiaUPC" w:hAnsi="CordiaUPC" w:cs="CordiaUPC"/>
          <w:sz w:val="26"/>
          <w:szCs w:val="26"/>
        </w:rPr>
      </w:pPr>
    </w:p>
    <w:p w14:paraId="1579DB25" w14:textId="56E67A85" w:rsidR="00B13A1B" w:rsidRPr="00392524" w:rsidRDefault="00227C59" w:rsidP="00AD7C76">
      <w:pPr>
        <w:tabs>
          <w:tab w:val="decimal" w:pos="8550"/>
        </w:tabs>
        <w:spacing w:line="240" w:lineRule="exact"/>
        <w:ind w:left="720" w:right="-58" w:hanging="720"/>
        <w:jc w:val="thaiDistribute"/>
        <w:rPr>
          <w:rFonts w:ascii="CordiaUPC" w:hAnsi="CordiaUPC" w:cs="CordiaUPC"/>
          <w:sz w:val="26"/>
          <w:szCs w:val="26"/>
          <w:lang w:val="en-US"/>
        </w:rPr>
      </w:pPr>
      <w:r w:rsidRPr="00392524">
        <w:rPr>
          <w:rFonts w:ascii="CordiaUPC" w:hAnsi="CordiaUPC" w:cs="CordiaUPC" w:hint="cs"/>
          <w:sz w:val="26"/>
          <w:szCs w:val="26"/>
          <w:lang w:val="en-US"/>
        </w:rPr>
        <w:lastRenderedPageBreak/>
        <w:t>1</w:t>
      </w:r>
      <w:r w:rsidR="00A7166D" w:rsidRPr="00392524">
        <w:rPr>
          <w:rFonts w:ascii="CordiaUPC" w:hAnsi="CordiaUPC" w:cs="CordiaUPC"/>
          <w:sz w:val="26"/>
          <w:szCs w:val="26"/>
          <w:lang w:val="en-US"/>
        </w:rPr>
        <w:t>2</w:t>
      </w:r>
      <w:r w:rsidR="00B13A1B" w:rsidRPr="00392524">
        <w:rPr>
          <w:rFonts w:ascii="CordiaUPC" w:hAnsi="CordiaUPC" w:cs="CordiaUPC" w:hint="cs"/>
          <w:sz w:val="26"/>
          <w:szCs w:val="26"/>
          <w:lang w:val="en-US"/>
        </w:rPr>
        <w:t>.2.</w:t>
      </w:r>
      <w:r w:rsidR="00EE3D97" w:rsidRPr="00392524">
        <w:rPr>
          <w:rFonts w:ascii="CordiaUPC" w:hAnsi="CordiaUPC" w:cs="CordiaUPC" w:hint="cs"/>
          <w:sz w:val="26"/>
          <w:szCs w:val="26"/>
          <w:lang w:val="en-US"/>
        </w:rPr>
        <w:t>4</w:t>
      </w:r>
      <w:r w:rsidR="00B13A1B" w:rsidRPr="00392524">
        <w:rPr>
          <w:rFonts w:ascii="CordiaUPC" w:hAnsi="CordiaUPC" w:cs="CordiaUPC" w:hint="cs"/>
          <w:sz w:val="26"/>
          <w:szCs w:val="26"/>
          <w:lang w:val="en-US"/>
        </w:rPr>
        <w:tab/>
        <w:t>Significant balances between the Bank and its subsidiaries, and other related parties</w:t>
      </w:r>
      <w:r w:rsidR="00500C2C" w:rsidRPr="00392524">
        <w:rPr>
          <w:rFonts w:ascii="CordiaUPC" w:hAnsi="CordiaUPC" w:cs="CordiaUPC" w:hint="cs"/>
          <w:sz w:val="26"/>
          <w:szCs w:val="26"/>
        </w:rPr>
        <w:t xml:space="preserve"> as </w:t>
      </w:r>
      <w:proofErr w:type="gramStart"/>
      <w:r w:rsidR="00500C2C" w:rsidRPr="00392524">
        <w:rPr>
          <w:rFonts w:ascii="CordiaUPC" w:hAnsi="CordiaUPC" w:cs="CordiaUPC" w:hint="cs"/>
          <w:sz w:val="26"/>
          <w:szCs w:val="26"/>
        </w:rPr>
        <w:t>at</w:t>
      </w:r>
      <w:proofErr w:type="gramEnd"/>
      <w:r w:rsidR="00F76E50" w:rsidRPr="00392524">
        <w:rPr>
          <w:rFonts w:ascii="CordiaUPC" w:hAnsi="CordiaUPC" w:cs="CordiaUPC" w:hint="cs"/>
          <w:sz w:val="26"/>
          <w:szCs w:val="26"/>
        </w:rPr>
        <w:t xml:space="preserve"> </w:t>
      </w:r>
      <w:r w:rsidR="00373396" w:rsidRPr="005B2349">
        <w:rPr>
          <w:rFonts w:ascii="CordiaUPC" w:hAnsi="CordiaUPC" w:cs="CordiaUPC"/>
          <w:spacing w:val="2"/>
          <w:sz w:val="26"/>
          <w:szCs w:val="26"/>
        </w:rPr>
        <w:t xml:space="preserve">30 September </w:t>
      </w:r>
      <w:r w:rsidR="00734F55" w:rsidRPr="00392524">
        <w:rPr>
          <w:rFonts w:ascii="CordiaUPC" w:eastAsia="Times New Roman" w:hAnsi="CordiaUPC" w:cs="CordiaUPC"/>
          <w:sz w:val="26"/>
          <w:szCs w:val="26"/>
          <w:lang w:bidi="th-TH"/>
        </w:rPr>
        <w:t>2022</w:t>
      </w:r>
      <w:r w:rsidR="00DF09D0" w:rsidRPr="00392524">
        <w:rPr>
          <w:rFonts w:ascii="CordiaUPC" w:hAnsi="CordiaUPC" w:cs="CordiaUPC" w:hint="cs"/>
          <w:sz w:val="26"/>
          <w:szCs w:val="26"/>
        </w:rPr>
        <w:t xml:space="preserve"> and </w:t>
      </w:r>
      <w:r w:rsidR="00E96B53" w:rsidRPr="00392524">
        <w:rPr>
          <w:rFonts w:ascii="CordiaUPC" w:hAnsi="CordiaUPC" w:cs="CordiaUPC"/>
          <w:sz w:val="26"/>
          <w:szCs w:val="26"/>
        </w:rPr>
        <w:br/>
      </w:r>
      <w:r w:rsidR="00734F55" w:rsidRPr="00392524">
        <w:rPr>
          <w:rFonts w:ascii="CordiaUPC" w:hAnsi="CordiaUPC" w:cs="CordiaUPC" w:hint="cs"/>
          <w:sz w:val="26"/>
          <w:szCs w:val="26"/>
        </w:rPr>
        <w:t>31 December 2021</w:t>
      </w:r>
      <w:r w:rsidR="00DF09D0" w:rsidRPr="00392524">
        <w:rPr>
          <w:rFonts w:ascii="CordiaUPC" w:hAnsi="CordiaUPC" w:cs="CordiaUPC" w:hint="cs"/>
          <w:sz w:val="26"/>
          <w:szCs w:val="26"/>
        </w:rPr>
        <w:t xml:space="preserve"> </w:t>
      </w:r>
      <w:r w:rsidR="008327A8" w:rsidRPr="00392524">
        <w:rPr>
          <w:rFonts w:ascii="CordiaUPC" w:hAnsi="CordiaUPC" w:cs="CordiaUPC" w:hint="cs"/>
          <w:sz w:val="26"/>
          <w:szCs w:val="26"/>
          <w:lang w:val="en-US"/>
        </w:rPr>
        <w:t>were</w:t>
      </w:r>
      <w:r w:rsidR="00B13A1B" w:rsidRPr="00392524">
        <w:rPr>
          <w:rFonts w:ascii="CordiaUPC" w:hAnsi="CordiaUPC" w:cs="CordiaUPC" w:hint="cs"/>
          <w:sz w:val="26"/>
          <w:szCs w:val="26"/>
          <w:lang w:val="en-US"/>
        </w:rPr>
        <w:t xml:space="preserve"> as follows:</w:t>
      </w:r>
    </w:p>
    <w:p w14:paraId="7ED8D9D4" w14:textId="4A0C0C9E" w:rsidR="003F5AB7" w:rsidRDefault="003F5AB7" w:rsidP="00AD7C76">
      <w:pPr>
        <w:spacing w:line="240" w:lineRule="exact"/>
        <w:ind w:left="540"/>
        <w:jc w:val="both"/>
        <w:rPr>
          <w:rFonts w:ascii="CordiaUPC" w:hAnsi="CordiaUPC" w:cs="CordiaUPC"/>
          <w:sz w:val="26"/>
          <w:szCs w:val="26"/>
          <w:cs/>
          <w:lang w:bidi="th-TH"/>
        </w:rPr>
      </w:pPr>
    </w:p>
    <w:tbl>
      <w:tblPr>
        <w:tblW w:w="9186" w:type="dxa"/>
        <w:tblInd w:w="630" w:type="dxa"/>
        <w:tblLayout w:type="fixed"/>
        <w:tblLook w:val="0000" w:firstRow="0" w:lastRow="0" w:firstColumn="0" w:lastColumn="0" w:noHBand="0" w:noVBand="0"/>
      </w:tblPr>
      <w:tblGrid>
        <w:gridCol w:w="3600"/>
        <w:gridCol w:w="1260"/>
        <w:gridCol w:w="236"/>
        <w:gridCol w:w="1114"/>
        <w:gridCol w:w="241"/>
        <w:gridCol w:w="1291"/>
        <w:gridCol w:w="259"/>
        <w:gridCol w:w="1185"/>
      </w:tblGrid>
      <w:tr w:rsidR="00D239C6" w:rsidRPr="00392524" w14:paraId="08C8DCF9" w14:textId="77777777" w:rsidTr="006572CA">
        <w:trPr>
          <w:tblHeader/>
        </w:trPr>
        <w:tc>
          <w:tcPr>
            <w:tcW w:w="3600" w:type="dxa"/>
          </w:tcPr>
          <w:p w14:paraId="6151CFBB" w14:textId="77777777" w:rsidR="00D239C6" w:rsidRPr="00392524" w:rsidRDefault="00D239C6" w:rsidP="006572CA">
            <w:pPr>
              <w:spacing w:line="240" w:lineRule="exact"/>
              <w:ind w:right="-18"/>
              <w:rPr>
                <w:rFonts w:ascii="CordiaUPC" w:hAnsi="CordiaUPC" w:cs="CordiaUPC"/>
                <w:b/>
                <w:bCs/>
                <w:sz w:val="26"/>
                <w:szCs w:val="26"/>
                <w:lang w:val="en-US" w:bidi="th-TH"/>
              </w:rPr>
            </w:pPr>
          </w:p>
        </w:tc>
        <w:tc>
          <w:tcPr>
            <w:tcW w:w="2610" w:type="dxa"/>
            <w:gridSpan w:val="3"/>
          </w:tcPr>
          <w:p w14:paraId="1A9B25CF"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r w:rsidRPr="00392524">
              <w:rPr>
                <w:rFonts w:ascii="CordiaUPC" w:hAnsi="CordiaUPC" w:cs="CordiaUPC" w:hint="cs"/>
                <w:b/>
                <w:bCs/>
                <w:sz w:val="26"/>
                <w:szCs w:val="26"/>
                <w:lang w:val="en-US"/>
              </w:rPr>
              <w:t>Consolidated</w:t>
            </w:r>
          </w:p>
        </w:tc>
        <w:tc>
          <w:tcPr>
            <w:tcW w:w="241" w:type="dxa"/>
          </w:tcPr>
          <w:p w14:paraId="4D0626C1"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p>
        </w:tc>
        <w:tc>
          <w:tcPr>
            <w:tcW w:w="2735" w:type="dxa"/>
            <w:gridSpan w:val="3"/>
          </w:tcPr>
          <w:p w14:paraId="00098891" w14:textId="77777777" w:rsidR="00D239C6" w:rsidRPr="00392524" w:rsidRDefault="00D239C6" w:rsidP="006572CA">
            <w:pPr>
              <w:spacing w:line="240" w:lineRule="exact"/>
              <w:jc w:val="center"/>
              <w:rPr>
                <w:rFonts w:ascii="CordiaUPC" w:hAnsi="CordiaUPC" w:cs="CordiaUPC"/>
                <w:sz w:val="26"/>
                <w:szCs w:val="26"/>
                <w:lang w:bidi="th-TH"/>
              </w:rPr>
            </w:pPr>
            <w:r w:rsidRPr="00392524">
              <w:rPr>
                <w:rFonts w:ascii="CordiaUPC" w:hAnsi="CordiaUPC" w:cs="CordiaUPC" w:hint="cs"/>
                <w:b/>
                <w:bCs/>
                <w:sz w:val="26"/>
                <w:szCs w:val="26"/>
                <w:lang w:val="en-US"/>
              </w:rPr>
              <w:t>Bank only</w:t>
            </w:r>
          </w:p>
        </w:tc>
      </w:tr>
      <w:tr w:rsidR="00D239C6" w:rsidRPr="00392524" w14:paraId="31758FC0" w14:textId="77777777" w:rsidTr="006572CA">
        <w:trPr>
          <w:tblHeader/>
        </w:trPr>
        <w:tc>
          <w:tcPr>
            <w:tcW w:w="3600" w:type="dxa"/>
          </w:tcPr>
          <w:p w14:paraId="1CD1FC13" w14:textId="77777777" w:rsidR="00D239C6" w:rsidRPr="00392524" w:rsidRDefault="00D239C6" w:rsidP="006572CA">
            <w:pPr>
              <w:spacing w:line="240" w:lineRule="exact"/>
              <w:ind w:right="-18"/>
              <w:rPr>
                <w:rFonts w:ascii="CordiaUPC" w:hAnsi="CordiaUPC" w:cs="CordiaUPC"/>
                <w:b/>
                <w:bCs/>
                <w:sz w:val="26"/>
                <w:szCs w:val="26"/>
                <w:lang w:val="en-US"/>
              </w:rPr>
            </w:pPr>
          </w:p>
        </w:tc>
        <w:tc>
          <w:tcPr>
            <w:tcW w:w="1260" w:type="dxa"/>
            <w:vAlign w:val="bottom"/>
          </w:tcPr>
          <w:p w14:paraId="3EC02E34" w14:textId="77777777" w:rsidR="00D239C6" w:rsidRPr="00392524" w:rsidRDefault="00D239C6" w:rsidP="006572C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September</w:t>
            </w:r>
          </w:p>
        </w:tc>
        <w:tc>
          <w:tcPr>
            <w:tcW w:w="236" w:type="dxa"/>
          </w:tcPr>
          <w:p w14:paraId="6DB94539" w14:textId="77777777" w:rsidR="00D239C6" w:rsidRPr="00392524" w:rsidRDefault="00D239C6" w:rsidP="006572CA">
            <w:pPr>
              <w:spacing w:line="240" w:lineRule="exact"/>
              <w:ind w:left="-108" w:right="-108"/>
              <w:rPr>
                <w:rFonts w:ascii="CordiaUPC" w:hAnsi="CordiaUPC" w:cs="CordiaUPC"/>
                <w:sz w:val="26"/>
                <w:szCs w:val="26"/>
                <w:rtl/>
                <w:cs/>
              </w:rPr>
            </w:pPr>
          </w:p>
        </w:tc>
        <w:tc>
          <w:tcPr>
            <w:tcW w:w="1114" w:type="dxa"/>
            <w:vAlign w:val="bottom"/>
          </w:tcPr>
          <w:p w14:paraId="77A18EB8" w14:textId="77777777"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c>
          <w:tcPr>
            <w:tcW w:w="241" w:type="dxa"/>
          </w:tcPr>
          <w:p w14:paraId="0BED2228"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23440F02" w14:textId="77777777" w:rsidR="00D239C6" w:rsidRPr="00392524" w:rsidRDefault="00D239C6" w:rsidP="006572C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30 September</w:t>
            </w:r>
          </w:p>
        </w:tc>
        <w:tc>
          <w:tcPr>
            <w:tcW w:w="259" w:type="dxa"/>
          </w:tcPr>
          <w:p w14:paraId="0500753B" w14:textId="77777777" w:rsidR="00D239C6" w:rsidRPr="00392524" w:rsidRDefault="00D239C6" w:rsidP="006572CA">
            <w:pPr>
              <w:spacing w:line="240" w:lineRule="exact"/>
              <w:ind w:left="-108" w:right="-108"/>
              <w:rPr>
                <w:rFonts w:ascii="CordiaUPC" w:hAnsi="CordiaUPC" w:cs="CordiaUPC"/>
                <w:sz w:val="26"/>
                <w:szCs w:val="26"/>
                <w:rtl/>
                <w:cs/>
              </w:rPr>
            </w:pPr>
          </w:p>
        </w:tc>
        <w:tc>
          <w:tcPr>
            <w:tcW w:w="1185" w:type="dxa"/>
            <w:vAlign w:val="bottom"/>
          </w:tcPr>
          <w:p w14:paraId="7D9E0011" w14:textId="77777777"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31 December</w:t>
            </w:r>
          </w:p>
        </w:tc>
      </w:tr>
      <w:tr w:rsidR="00D239C6" w:rsidRPr="00392524" w14:paraId="267283B6" w14:textId="77777777" w:rsidTr="006572CA">
        <w:trPr>
          <w:tblHeader/>
        </w:trPr>
        <w:tc>
          <w:tcPr>
            <w:tcW w:w="3600" w:type="dxa"/>
          </w:tcPr>
          <w:p w14:paraId="06189118" w14:textId="77777777" w:rsidR="00D239C6" w:rsidRPr="00392524" w:rsidRDefault="00D239C6" w:rsidP="006572CA">
            <w:pPr>
              <w:spacing w:line="240" w:lineRule="exact"/>
              <w:ind w:right="-18"/>
              <w:rPr>
                <w:rFonts w:ascii="CordiaUPC" w:hAnsi="CordiaUPC" w:cs="CordiaUPC"/>
                <w:b/>
                <w:bCs/>
                <w:sz w:val="26"/>
                <w:szCs w:val="26"/>
                <w:lang w:val="en-US"/>
              </w:rPr>
            </w:pPr>
          </w:p>
        </w:tc>
        <w:tc>
          <w:tcPr>
            <w:tcW w:w="1260" w:type="dxa"/>
            <w:vAlign w:val="bottom"/>
          </w:tcPr>
          <w:p w14:paraId="7782FF1C" w14:textId="77777777" w:rsidR="00D239C6" w:rsidRPr="00392524" w:rsidRDefault="00D239C6" w:rsidP="006572CA">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236" w:type="dxa"/>
          </w:tcPr>
          <w:p w14:paraId="7781DA9E" w14:textId="77777777" w:rsidR="00D239C6" w:rsidRPr="00392524" w:rsidRDefault="00D239C6" w:rsidP="006572CA">
            <w:pPr>
              <w:spacing w:line="240" w:lineRule="exact"/>
              <w:ind w:left="-108" w:right="-108"/>
              <w:rPr>
                <w:rFonts w:ascii="CordiaUPC" w:hAnsi="CordiaUPC" w:cs="CordiaUPC"/>
                <w:sz w:val="26"/>
                <w:szCs w:val="26"/>
                <w:rtl/>
                <w:cs/>
              </w:rPr>
            </w:pPr>
          </w:p>
        </w:tc>
        <w:tc>
          <w:tcPr>
            <w:tcW w:w="1114" w:type="dxa"/>
            <w:vAlign w:val="bottom"/>
          </w:tcPr>
          <w:p w14:paraId="4BACCC92" w14:textId="77777777"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c>
          <w:tcPr>
            <w:tcW w:w="241" w:type="dxa"/>
          </w:tcPr>
          <w:p w14:paraId="3F30C98B" w14:textId="77777777" w:rsidR="00D239C6" w:rsidRPr="00392524" w:rsidRDefault="00D239C6"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4DB09E6E" w14:textId="77777777" w:rsidR="00D239C6" w:rsidRPr="00392524" w:rsidRDefault="00D239C6" w:rsidP="006572CA">
            <w:pPr>
              <w:spacing w:line="240" w:lineRule="exact"/>
              <w:ind w:right="-45"/>
              <w:jc w:val="center"/>
              <w:rPr>
                <w:rFonts w:ascii="CordiaUPC" w:hAnsi="CordiaUPC" w:cs="CordiaUPC"/>
                <w:sz w:val="26"/>
                <w:szCs w:val="26"/>
                <w:lang w:val="en-US"/>
              </w:rPr>
            </w:pPr>
            <w:r w:rsidRPr="00392524">
              <w:rPr>
                <w:rFonts w:ascii="CordiaUPC" w:hAnsi="CordiaUPC" w:cs="CordiaUPC"/>
                <w:sz w:val="26"/>
                <w:szCs w:val="26"/>
                <w:lang w:val="en-US"/>
              </w:rPr>
              <w:t>2022</w:t>
            </w:r>
          </w:p>
        </w:tc>
        <w:tc>
          <w:tcPr>
            <w:tcW w:w="259" w:type="dxa"/>
          </w:tcPr>
          <w:p w14:paraId="0BBAC000" w14:textId="77777777" w:rsidR="00D239C6" w:rsidRPr="00392524" w:rsidRDefault="00D239C6" w:rsidP="006572CA">
            <w:pPr>
              <w:spacing w:line="240" w:lineRule="exact"/>
              <w:ind w:left="-108" w:right="-108"/>
              <w:rPr>
                <w:rFonts w:ascii="CordiaUPC" w:hAnsi="CordiaUPC" w:cs="CordiaUPC"/>
                <w:sz w:val="26"/>
                <w:szCs w:val="26"/>
                <w:rtl/>
                <w:cs/>
              </w:rPr>
            </w:pPr>
          </w:p>
        </w:tc>
        <w:tc>
          <w:tcPr>
            <w:tcW w:w="1185" w:type="dxa"/>
            <w:vAlign w:val="bottom"/>
          </w:tcPr>
          <w:p w14:paraId="166471E8" w14:textId="77777777" w:rsidR="00D239C6" w:rsidRPr="00392524" w:rsidRDefault="00D239C6" w:rsidP="006572CA">
            <w:pPr>
              <w:spacing w:line="240" w:lineRule="exact"/>
              <w:ind w:left="-111" w:right="-109"/>
              <w:jc w:val="center"/>
              <w:rPr>
                <w:rFonts w:ascii="CordiaUPC" w:hAnsi="CordiaUPC" w:cs="CordiaUPC"/>
                <w:sz w:val="26"/>
                <w:szCs w:val="26"/>
                <w:lang w:val="en-US"/>
              </w:rPr>
            </w:pPr>
            <w:r w:rsidRPr="00392524">
              <w:rPr>
                <w:rFonts w:ascii="CordiaUPC" w:hAnsi="CordiaUPC" w:cs="CordiaUPC"/>
                <w:sz w:val="26"/>
                <w:szCs w:val="26"/>
                <w:lang w:val="en-US"/>
              </w:rPr>
              <w:t>2021</w:t>
            </w:r>
          </w:p>
        </w:tc>
      </w:tr>
      <w:tr w:rsidR="00D239C6" w:rsidRPr="00392524" w14:paraId="63DB008C" w14:textId="77777777" w:rsidTr="006572CA">
        <w:trPr>
          <w:tblHeader/>
        </w:trPr>
        <w:tc>
          <w:tcPr>
            <w:tcW w:w="3600" w:type="dxa"/>
          </w:tcPr>
          <w:p w14:paraId="123399F6" w14:textId="77777777" w:rsidR="00D239C6" w:rsidRPr="00392524" w:rsidRDefault="00D239C6" w:rsidP="006572CA">
            <w:pPr>
              <w:spacing w:line="240" w:lineRule="exact"/>
              <w:ind w:right="-18"/>
              <w:rPr>
                <w:rFonts w:ascii="CordiaUPC" w:hAnsi="CordiaUPC" w:cs="CordiaUPC"/>
                <w:b/>
                <w:bCs/>
                <w:sz w:val="26"/>
                <w:szCs w:val="26"/>
                <w:lang w:val="en-US"/>
              </w:rPr>
            </w:pPr>
          </w:p>
        </w:tc>
        <w:tc>
          <w:tcPr>
            <w:tcW w:w="5586" w:type="dxa"/>
            <w:gridSpan w:val="7"/>
          </w:tcPr>
          <w:p w14:paraId="60A638B9" w14:textId="77777777" w:rsidR="00D239C6" w:rsidRPr="00392524" w:rsidRDefault="00D239C6" w:rsidP="006572CA">
            <w:pPr>
              <w:spacing w:line="240" w:lineRule="exact"/>
              <w:jc w:val="center"/>
              <w:rPr>
                <w:rFonts w:ascii="CordiaUPC" w:hAnsi="CordiaUPC" w:cs="CordiaUPC"/>
                <w:sz w:val="26"/>
                <w:szCs w:val="26"/>
                <w:lang w:bidi="th-TH"/>
              </w:rPr>
            </w:pPr>
            <w:r w:rsidRPr="00392524">
              <w:rPr>
                <w:rFonts w:ascii="CordiaUPC" w:hAnsi="CordiaUPC" w:cs="CordiaUPC" w:hint="cs"/>
                <w:i/>
                <w:iCs/>
                <w:sz w:val="26"/>
                <w:szCs w:val="26"/>
              </w:rPr>
              <w:t>(</w:t>
            </w:r>
            <w:proofErr w:type="gramStart"/>
            <w:r w:rsidRPr="00392524">
              <w:rPr>
                <w:rFonts w:ascii="CordiaUPC" w:hAnsi="CordiaUPC" w:cs="CordiaUPC" w:hint="cs"/>
                <w:i/>
                <w:iCs/>
                <w:sz w:val="26"/>
                <w:szCs w:val="26"/>
              </w:rPr>
              <w:t>in</w:t>
            </w:r>
            <w:proofErr w:type="gramEnd"/>
            <w:r w:rsidRPr="00392524">
              <w:rPr>
                <w:rFonts w:ascii="CordiaUPC" w:hAnsi="CordiaUPC" w:cs="CordiaUPC" w:hint="cs"/>
                <w:i/>
                <w:iCs/>
                <w:sz w:val="26"/>
                <w:szCs w:val="26"/>
              </w:rPr>
              <w:t xml:space="preserve"> million Baht)</w:t>
            </w:r>
          </w:p>
        </w:tc>
      </w:tr>
      <w:tr w:rsidR="00210A17" w:rsidRPr="00392524" w14:paraId="0D7B3691" w14:textId="77777777" w:rsidTr="006572CA">
        <w:tc>
          <w:tcPr>
            <w:tcW w:w="3600" w:type="dxa"/>
            <w:vAlign w:val="bottom"/>
          </w:tcPr>
          <w:p w14:paraId="54EFEA16" w14:textId="004CA256" w:rsidR="00210A17" w:rsidRPr="001E24B8" w:rsidRDefault="00210A17" w:rsidP="00210A17">
            <w:pPr>
              <w:tabs>
                <w:tab w:val="left" w:pos="993"/>
              </w:tabs>
              <w:spacing w:line="240" w:lineRule="exact"/>
              <w:ind w:left="162" w:right="-108" w:hanging="153"/>
              <w:rPr>
                <w:rFonts w:ascii="CordiaUPC" w:hAnsi="CordiaUPC" w:cs="CordiaUPC"/>
                <w:sz w:val="26"/>
                <w:szCs w:val="26"/>
              </w:rPr>
            </w:pPr>
            <w:r w:rsidRPr="00392524">
              <w:rPr>
                <w:rFonts w:ascii="CordiaUPC" w:hAnsi="CordiaUPC" w:cs="CordiaUPC" w:hint="cs"/>
                <w:sz w:val="26"/>
                <w:szCs w:val="26"/>
                <w:lang w:val="en-US"/>
              </w:rPr>
              <w:t xml:space="preserve">Interbank and money market items - assets </w:t>
            </w:r>
            <w:r w:rsidRPr="00392524">
              <w:rPr>
                <w:rFonts w:ascii="CordiaUPC" w:hAnsi="CordiaUPC" w:cs="CordiaUPC"/>
                <w:sz w:val="26"/>
                <w:szCs w:val="26"/>
                <w:lang w:val="en-US"/>
              </w:rPr>
              <w:br/>
            </w:r>
            <w:r w:rsidRPr="00392524">
              <w:rPr>
                <w:rFonts w:ascii="CordiaUPC" w:hAnsi="CordiaUPC" w:cs="CordiaUPC" w:hint="cs"/>
                <w:sz w:val="26"/>
                <w:szCs w:val="26"/>
                <w:lang w:val="en-US"/>
              </w:rPr>
              <w:t>and loans to customers and accrued interest receivables, net</w:t>
            </w:r>
          </w:p>
        </w:tc>
        <w:tc>
          <w:tcPr>
            <w:tcW w:w="1260" w:type="dxa"/>
            <w:vAlign w:val="bottom"/>
          </w:tcPr>
          <w:p w14:paraId="12F4207E" w14:textId="3534D385" w:rsidR="00210A17" w:rsidRPr="001E24B8" w:rsidRDefault="00210A17" w:rsidP="00210A17">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30,777</w:t>
            </w:r>
          </w:p>
        </w:tc>
        <w:tc>
          <w:tcPr>
            <w:tcW w:w="236" w:type="dxa"/>
          </w:tcPr>
          <w:p w14:paraId="3A8F34BA"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2E68AD4" w14:textId="3ECFFA66" w:rsidR="00210A17" w:rsidRPr="001E24B8" w:rsidRDefault="00210A17" w:rsidP="00210A17">
            <w:pPr>
              <w:pStyle w:val="BodyText"/>
              <w:tabs>
                <w:tab w:val="decimal" w:pos="830"/>
              </w:tabs>
              <w:spacing w:after="0" w:line="240" w:lineRule="exact"/>
              <w:ind w:right="17"/>
              <w:rPr>
                <w:rFonts w:ascii="CordiaUPC" w:hAnsi="CordiaUPC" w:cs="CordiaUPC"/>
                <w:sz w:val="26"/>
                <w:szCs w:val="26"/>
                <w:lang w:val="en-GB"/>
              </w:rPr>
            </w:pPr>
            <w:r w:rsidRPr="00392524">
              <w:rPr>
                <w:rFonts w:ascii="CordiaUPC" w:hAnsi="CordiaUPC" w:cs="CordiaUPC"/>
                <w:sz w:val="26"/>
                <w:szCs w:val="26"/>
                <w:lang w:val="en-US"/>
              </w:rPr>
              <w:t>33,973</w:t>
            </w:r>
          </w:p>
        </w:tc>
        <w:tc>
          <w:tcPr>
            <w:tcW w:w="241" w:type="dxa"/>
          </w:tcPr>
          <w:p w14:paraId="0168B6E5"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293D146F" w14:textId="1403DED0" w:rsidR="00210A17" w:rsidRPr="001E24B8" w:rsidRDefault="00210A17" w:rsidP="00210A17">
            <w:pPr>
              <w:pStyle w:val="BodyText"/>
              <w:tabs>
                <w:tab w:val="decimal" w:pos="990"/>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30,774</w:t>
            </w:r>
          </w:p>
        </w:tc>
        <w:tc>
          <w:tcPr>
            <w:tcW w:w="259" w:type="dxa"/>
          </w:tcPr>
          <w:p w14:paraId="2745A45E"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5BF7869" w14:textId="25F1B75D" w:rsidR="00210A17" w:rsidRPr="001E24B8" w:rsidRDefault="00210A17" w:rsidP="00210A17">
            <w:pPr>
              <w:pStyle w:val="BodyText"/>
              <w:tabs>
                <w:tab w:val="decimal" w:pos="890"/>
              </w:tabs>
              <w:spacing w:after="0" w:line="240" w:lineRule="exact"/>
              <w:ind w:right="17"/>
              <w:rPr>
                <w:rFonts w:ascii="CordiaUPC" w:hAnsi="CordiaUPC" w:cs="CordiaUPC"/>
                <w:sz w:val="26"/>
                <w:szCs w:val="26"/>
                <w:lang w:val="en-GB"/>
              </w:rPr>
            </w:pPr>
            <w:r w:rsidRPr="00392524">
              <w:rPr>
                <w:rFonts w:ascii="CordiaUPC" w:hAnsi="CordiaUPC" w:cs="CordiaUPC"/>
                <w:sz w:val="26"/>
                <w:szCs w:val="26"/>
                <w:lang w:val="en-US"/>
              </w:rPr>
              <w:t>33,970</w:t>
            </w:r>
          </w:p>
        </w:tc>
      </w:tr>
      <w:tr w:rsidR="00210A17" w:rsidRPr="00392524" w14:paraId="3705EA42" w14:textId="77777777" w:rsidTr="006572CA">
        <w:tc>
          <w:tcPr>
            <w:tcW w:w="3600" w:type="dxa"/>
            <w:vAlign w:val="bottom"/>
          </w:tcPr>
          <w:p w14:paraId="4AE90F60" w14:textId="6D4C36B7" w:rsidR="00210A17" w:rsidRPr="001E24B8" w:rsidRDefault="00210A17" w:rsidP="00210A17">
            <w:pPr>
              <w:tabs>
                <w:tab w:val="left" w:pos="993"/>
              </w:tabs>
              <w:spacing w:line="240" w:lineRule="exact"/>
              <w:ind w:left="162" w:right="-108" w:hanging="153"/>
              <w:rPr>
                <w:rFonts w:ascii="CordiaUPC" w:hAnsi="CordiaUPC" w:cs="CordiaUPC"/>
                <w:sz w:val="26"/>
                <w:szCs w:val="26"/>
              </w:rPr>
            </w:pPr>
            <w:r w:rsidRPr="00392524">
              <w:rPr>
                <w:rFonts w:ascii="CordiaUPC" w:hAnsi="CordiaUPC" w:cs="CordiaUPC"/>
                <w:sz w:val="26"/>
                <w:szCs w:val="26"/>
                <w:lang w:val="en-US"/>
              </w:rPr>
              <w:t>Investments</w:t>
            </w:r>
          </w:p>
        </w:tc>
        <w:tc>
          <w:tcPr>
            <w:tcW w:w="1260" w:type="dxa"/>
            <w:vAlign w:val="bottom"/>
          </w:tcPr>
          <w:p w14:paraId="69FFA047" w14:textId="46A35F0C" w:rsidR="00210A17" w:rsidRPr="001E24B8" w:rsidRDefault="00210A17" w:rsidP="00210A17">
            <w:pPr>
              <w:pStyle w:val="BodyText"/>
              <w:tabs>
                <w:tab w:val="decimal" w:pos="860"/>
              </w:tabs>
              <w:spacing w:after="0" w:line="240" w:lineRule="exact"/>
              <w:ind w:right="-115"/>
              <w:rPr>
                <w:rFonts w:ascii="CordiaUPC" w:hAnsi="CordiaUPC" w:cs="CordiaUPC"/>
                <w:sz w:val="26"/>
                <w:szCs w:val="26"/>
                <w:cs/>
                <w:lang w:val="en-GB" w:bidi="th-TH"/>
              </w:rPr>
            </w:pPr>
            <w:r>
              <w:rPr>
                <w:rFonts w:ascii="CordiaUPC" w:eastAsia="Times New Roman" w:hAnsi="CordiaUPC" w:cs="CordiaUPC"/>
                <w:sz w:val="26"/>
                <w:szCs w:val="26"/>
              </w:rPr>
              <w:t>1,962</w:t>
            </w:r>
          </w:p>
        </w:tc>
        <w:tc>
          <w:tcPr>
            <w:tcW w:w="236" w:type="dxa"/>
          </w:tcPr>
          <w:p w14:paraId="0EB4ABCC"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42F6915" w14:textId="020C20FE" w:rsidR="00210A17" w:rsidRPr="001E24B8" w:rsidRDefault="00210A17" w:rsidP="00210A17">
            <w:pPr>
              <w:pStyle w:val="BodyText"/>
              <w:tabs>
                <w:tab w:val="decimal" w:pos="830"/>
              </w:tabs>
              <w:spacing w:after="0" w:line="240" w:lineRule="exact"/>
              <w:ind w:right="17"/>
              <w:rPr>
                <w:rFonts w:ascii="CordiaUPC" w:hAnsi="CordiaUPC" w:cs="CordiaUPC"/>
                <w:sz w:val="26"/>
                <w:szCs w:val="26"/>
                <w:lang w:val="en-GB"/>
              </w:rPr>
            </w:pPr>
            <w:r w:rsidRPr="00392524">
              <w:rPr>
                <w:rFonts w:ascii="CordiaUPC" w:hAnsi="CordiaUPC" w:cs="CordiaUPC"/>
                <w:sz w:val="26"/>
                <w:szCs w:val="26"/>
                <w:lang w:val="en-US"/>
              </w:rPr>
              <w:t>2,069</w:t>
            </w:r>
          </w:p>
        </w:tc>
        <w:tc>
          <w:tcPr>
            <w:tcW w:w="241" w:type="dxa"/>
          </w:tcPr>
          <w:p w14:paraId="69DF1867"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2EB81617" w14:textId="738780EA" w:rsidR="00210A17" w:rsidRPr="001E24B8" w:rsidRDefault="00210A17" w:rsidP="00210A17">
            <w:pPr>
              <w:pStyle w:val="BodyText"/>
              <w:tabs>
                <w:tab w:val="decimal" w:pos="990"/>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1,962</w:t>
            </w:r>
          </w:p>
        </w:tc>
        <w:tc>
          <w:tcPr>
            <w:tcW w:w="259" w:type="dxa"/>
          </w:tcPr>
          <w:p w14:paraId="67342EB2"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7F0414C" w14:textId="309D3938" w:rsidR="00210A17" w:rsidRPr="001E24B8" w:rsidRDefault="00210A17" w:rsidP="00210A17">
            <w:pPr>
              <w:pStyle w:val="BodyText"/>
              <w:tabs>
                <w:tab w:val="decimal" w:pos="890"/>
              </w:tabs>
              <w:spacing w:after="0" w:line="240" w:lineRule="exact"/>
              <w:ind w:right="17"/>
              <w:rPr>
                <w:rFonts w:ascii="CordiaUPC" w:hAnsi="CordiaUPC" w:cs="CordiaUPC"/>
                <w:sz w:val="26"/>
                <w:szCs w:val="26"/>
                <w:lang w:val="en-GB"/>
              </w:rPr>
            </w:pPr>
            <w:r w:rsidRPr="00392524">
              <w:rPr>
                <w:rFonts w:ascii="CordiaUPC" w:hAnsi="CordiaUPC" w:cs="CordiaUPC"/>
                <w:sz w:val="26"/>
                <w:szCs w:val="26"/>
                <w:lang w:val="en-US"/>
              </w:rPr>
              <w:t>2,069</w:t>
            </w:r>
          </w:p>
        </w:tc>
      </w:tr>
      <w:tr w:rsidR="00210A17" w:rsidRPr="00392524" w14:paraId="47FE8354" w14:textId="77777777" w:rsidTr="006572CA">
        <w:tc>
          <w:tcPr>
            <w:tcW w:w="3600" w:type="dxa"/>
            <w:vAlign w:val="bottom"/>
          </w:tcPr>
          <w:p w14:paraId="1EB57BF0" w14:textId="1FDBEB92" w:rsidR="00210A17" w:rsidRPr="00392524" w:rsidRDefault="00210A17" w:rsidP="00210A17">
            <w:pPr>
              <w:tabs>
                <w:tab w:val="left" w:pos="993"/>
              </w:tabs>
              <w:spacing w:line="240" w:lineRule="exact"/>
              <w:ind w:left="162" w:right="-108" w:hanging="153"/>
              <w:rPr>
                <w:rFonts w:ascii="CordiaUPC" w:hAnsi="CordiaUPC" w:cs="CordiaUPC"/>
                <w:sz w:val="26"/>
                <w:szCs w:val="26"/>
                <w:lang w:val="en-US"/>
              </w:rPr>
            </w:pPr>
            <w:r w:rsidRPr="00392524">
              <w:rPr>
                <w:rFonts w:ascii="CordiaUPC" w:hAnsi="CordiaUPC" w:cs="CordiaUPC" w:hint="cs"/>
                <w:sz w:val="26"/>
                <w:szCs w:val="26"/>
                <w:lang w:val="en-US"/>
              </w:rPr>
              <w:t>Other assets</w:t>
            </w:r>
          </w:p>
        </w:tc>
        <w:tc>
          <w:tcPr>
            <w:tcW w:w="1260" w:type="dxa"/>
            <w:vAlign w:val="bottom"/>
          </w:tcPr>
          <w:p w14:paraId="336079BC" w14:textId="04821F03" w:rsidR="00210A17" w:rsidRPr="001E24B8" w:rsidRDefault="00210A17" w:rsidP="00210A17">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5</w:t>
            </w:r>
          </w:p>
        </w:tc>
        <w:tc>
          <w:tcPr>
            <w:tcW w:w="236" w:type="dxa"/>
          </w:tcPr>
          <w:p w14:paraId="172AE915"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43C7E8D" w14:textId="265A57C3" w:rsidR="00210A17" w:rsidRPr="00392524" w:rsidRDefault="00210A17" w:rsidP="00210A17">
            <w:pPr>
              <w:pStyle w:val="BodyText"/>
              <w:tabs>
                <w:tab w:val="decimal" w:pos="830"/>
              </w:tabs>
              <w:spacing w:after="0" w:line="240" w:lineRule="exact"/>
              <w:ind w:right="17"/>
              <w:rPr>
                <w:rFonts w:ascii="CordiaUPC" w:hAnsi="CordiaUPC" w:cs="CordiaUPC"/>
                <w:sz w:val="26"/>
                <w:szCs w:val="26"/>
                <w:lang w:val="en-US"/>
              </w:rPr>
            </w:pPr>
            <w:r w:rsidRPr="00392524">
              <w:rPr>
                <w:rFonts w:ascii="CordiaUPC" w:hAnsi="CordiaUPC" w:cs="CordiaUPC"/>
                <w:sz w:val="26"/>
                <w:szCs w:val="26"/>
                <w:lang w:val="en-US"/>
              </w:rPr>
              <w:t>25</w:t>
            </w:r>
          </w:p>
        </w:tc>
        <w:tc>
          <w:tcPr>
            <w:tcW w:w="241" w:type="dxa"/>
          </w:tcPr>
          <w:p w14:paraId="7FCFE2B3"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6538FA6A" w14:textId="3069896B" w:rsidR="00210A17" w:rsidRPr="001E24B8" w:rsidRDefault="00210A17" w:rsidP="00210A17">
            <w:pPr>
              <w:pStyle w:val="BodyText"/>
              <w:tabs>
                <w:tab w:val="decimal" w:pos="990"/>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1</w:t>
            </w:r>
          </w:p>
        </w:tc>
        <w:tc>
          <w:tcPr>
            <w:tcW w:w="259" w:type="dxa"/>
          </w:tcPr>
          <w:p w14:paraId="55EBAB6B"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4D1C0BD3" w14:textId="1AA8E70C" w:rsidR="00210A17" w:rsidRPr="00392524" w:rsidRDefault="00210A17" w:rsidP="00210A17">
            <w:pPr>
              <w:pStyle w:val="BodyText"/>
              <w:tabs>
                <w:tab w:val="decimal" w:pos="890"/>
              </w:tabs>
              <w:spacing w:after="0" w:line="240" w:lineRule="exact"/>
              <w:ind w:right="17"/>
              <w:rPr>
                <w:rFonts w:ascii="CordiaUPC" w:hAnsi="CordiaUPC" w:cs="CordiaUPC"/>
                <w:sz w:val="26"/>
                <w:szCs w:val="26"/>
                <w:lang w:val="en-US"/>
              </w:rPr>
            </w:pPr>
            <w:r w:rsidRPr="00392524">
              <w:rPr>
                <w:rFonts w:ascii="CordiaUPC" w:hAnsi="CordiaUPC" w:cs="CordiaUPC"/>
                <w:sz w:val="26"/>
                <w:szCs w:val="26"/>
                <w:lang w:val="en-US"/>
              </w:rPr>
              <w:t>-</w:t>
            </w:r>
          </w:p>
        </w:tc>
      </w:tr>
      <w:tr w:rsidR="00210A17" w:rsidRPr="00392524" w14:paraId="638487D5" w14:textId="77777777" w:rsidTr="006572CA">
        <w:tc>
          <w:tcPr>
            <w:tcW w:w="3600" w:type="dxa"/>
            <w:vAlign w:val="bottom"/>
          </w:tcPr>
          <w:p w14:paraId="0A011A04" w14:textId="5CCECE52" w:rsidR="00210A17" w:rsidRPr="00392524" w:rsidRDefault="00210A17" w:rsidP="00210A17">
            <w:pPr>
              <w:tabs>
                <w:tab w:val="left" w:pos="993"/>
              </w:tabs>
              <w:spacing w:line="240" w:lineRule="exact"/>
              <w:ind w:left="162" w:right="-108" w:hanging="153"/>
              <w:rPr>
                <w:rFonts w:ascii="CordiaUPC" w:hAnsi="CordiaUPC" w:cs="CordiaUPC"/>
                <w:sz w:val="26"/>
                <w:szCs w:val="26"/>
                <w:lang w:val="en-US"/>
              </w:rPr>
            </w:pPr>
            <w:r w:rsidRPr="00392524">
              <w:rPr>
                <w:rFonts w:ascii="CordiaUPC" w:hAnsi="CordiaUPC" w:cs="CordiaUPC" w:hint="cs"/>
                <w:sz w:val="26"/>
                <w:szCs w:val="26"/>
                <w:lang w:val="en-US"/>
              </w:rPr>
              <w:t>Deposits (including interbank and money market items - liabilities)</w:t>
            </w:r>
          </w:p>
        </w:tc>
        <w:tc>
          <w:tcPr>
            <w:tcW w:w="1260" w:type="dxa"/>
            <w:vAlign w:val="bottom"/>
          </w:tcPr>
          <w:p w14:paraId="674FBF87" w14:textId="2277A217" w:rsidR="00210A17" w:rsidRPr="001E24B8" w:rsidRDefault="00210A17" w:rsidP="00210A17">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25,31</w:t>
            </w:r>
            <w:r w:rsidR="00666107">
              <w:rPr>
                <w:rFonts w:ascii="CordiaUPC" w:eastAsia="Times New Roman" w:hAnsi="CordiaUPC" w:cs="CordiaUPC"/>
                <w:sz w:val="26"/>
                <w:szCs w:val="26"/>
              </w:rPr>
              <w:t>3</w:t>
            </w:r>
          </w:p>
        </w:tc>
        <w:tc>
          <w:tcPr>
            <w:tcW w:w="236" w:type="dxa"/>
          </w:tcPr>
          <w:p w14:paraId="79738118"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F2C7ADD" w14:textId="21C36D9E" w:rsidR="00210A17" w:rsidRPr="00392524" w:rsidRDefault="00210A17" w:rsidP="00210A17">
            <w:pPr>
              <w:pStyle w:val="BodyText"/>
              <w:tabs>
                <w:tab w:val="decimal" w:pos="830"/>
              </w:tabs>
              <w:spacing w:after="0" w:line="240" w:lineRule="exact"/>
              <w:ind w:right="17"/>
              <w:rPr>
                <w:rFonts w:ascii="CordiaUPC" w:hAnsi="CordiaUPC" w:cs="CordiaUPC"/>
                <w:sz w:val="26"/>
                <w:szCs w:val="26"/>
                <w:lang w:val="en-US"/>
              </w:rPr>
            </w:pPr>
            <w:r w:rsidRPr="00392524">
              <w:rPr>
                <w:rFonts w:ascii="CordiaUPC" w:hAnsi="CordiaUPC" w:cs="CordiaUPC"/>
                <w:sz w:val="26"/>
                <w:szCs w:val="26"/>
                <w:lang w:val="en-US"/>
              </w:rPr>
              <w:t>21,7</w:t>
            </w:r>
            <w:r w:rsidR="008407EE">
              <w:rPr>
                <w:rFonts w:ascii="CordiaUPC" w:hAnsi="CordiaUPC" w:cs="CordiaUPC"/>
                <w:sz w:val="26"/>
                <w:szCs w:val="26"/>
                <w:lang w:val="en-US"/>
              </w:rPr>
              <w:t>32</w:t>
            </w:r>
          </w:p>
        </w:tc>
        <w:tc>
          <w:tcPr>
            <w:tcW w:w="241" w:type="dxa"/>
          </w:tcPr>
          <w:p w14:paraId="487267F2"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680A8BD3" w14:textId="1B7421FA" w:rsidR="00210A17" w:rsidRPr="001E24B8" w:rsidRDefault="00210A17" w:rsidP="00210A17">
            <w:pPr>
              <w:pStyle w:val="BodyText"/>
              <w:tabs>
                <w:tab w:val="decimal" w:pos="990"/>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25,31</w:t>
            </w:r>
            <w:r w:rsidR="00666107">
              <w:rPr>
                <w:rFonts w:ascii="CordiaUPC" w:eastAsia="Times New Roman" w:hAnsi="CordiaUPC" w:cs="CordiaUPC"/>
                <w:sz w:val="26"/>
                <w:szCs w:val="26"/>
              </w:rPr>
              <w:t>3</w:t>
            </w:r>
          </w:p>
        </w:tc>
        <w:tc>
          <w:tcPr>
            <w:tcW w:w="259" w:type="dxa"/>
          </w:tcPr>
          <w:p w14:paraId="77A3007B"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43565EED" w14:textId="4DBAC99A" w:rsidR="00210A17" w:rsidRPr="00392524" w:rsidRDefault="00210A17" w:rsidP="00210A17">
            <w:pPr>
              <w:pStyle w:val="BodyText"/>
              <w:tabs>
                <w:tab w:val="decimal" w:pos="890"/>
              </w:tabs>
              <w:spacing w:after="0" w:line="240" w:lineRule="exact"/>
              <w:ind w:right="17"/>
              <w:rPr>
                <w:rFonts w:ascii="CordiaUPC" w:hAnsi="CordiaUPC" w:cs="CordiaUPC"/>
                <w:sz w:val="26"/>
                <w:szCs w:val="26"/>
                <w:lang w:val="en-US"/>
              </w:rPr>
            </w:pPr>
            <w:r w:rsidRPr="00392524">
              <w:rPr>
                <w:rFonts w:ascii="CordiaUPC" w:hAnsi="CordiaUPC" w:cs="CordiaUPC"/>
                <w:sz w:val="26"/>
                <w:szCs w:val="26"/>
                <w:lang w:val="en-US"/>
              </w:rPr>
              <w:t>21,7</w:t>
            </w:r>
            <w:r w:rsidR="008407EE">
              <w:rPr>
                <w:rFonts w:ascii="CordiaUPC" w:hAnsi="CordiaUPC" w:cs="CordiaUPC"/>
                <w:sz w:val="26"/>
                <w:szCs w:val="26"/>
                <w:lang w:val="en-US"/>
              </w:rPr>
              <w:t>32</w:t>
            </w:r>
          </w:p>
        </w:tc>
      </w:tr>
      <w:tr w:rsidR="00210A17" w:rsidRPr="00392524" w14:paraId="297E14BD" w14:textId="77777777" w:rsidTr="006572CA">
        <w:tc>
          <w:tcPr>
            <w:tcW w:w="3600" w:type="dxa"/>
            <w:vAlign w:val="bottom"/>
          </w:tcPr>
          <w:p w14:paraId="4A7FD9F1" w14:textId="51597804" w:rsidR="00210A17" w:rsidRPr="00392524" w:rsidRDefault="00210A17" w:rsidP="00210A17">
            <w:pPr>
              <w:tabs>
                <w:tab w:val="left" w:pos="993"/>
              </w:tabs>
              <w:spacing w:line="240" w:lineRule="exact"/>
              <w:ind w:left="162" w:right="-108" w:hanging="153"/>
              <w:rPr>
                <w:rFonts w:ascii="CordiaUPC" w:hAnsi="CordiaUPC" w:cs="CordiaUPC"/>
                <w:sz w:val="26"/>
                <w:szCs w:val="26"/>
                <w:lang w:val="en-US"/>
              </w:rPr>
            </w:pPr>
            <w:r w:rsidRPr="00392524">
              <w:rPr>
                <w:rFonts w:ascii="CordiaUPC" w:hAnsi="CordiaUPC" w:cs="CordiaUPC" w:hint="cs"/>
                <w:sz w:val="26"/>
                <w:szCs w:val="26"/>
                <w:lang w:val="en-US"/>
              </w:rPr>
              <w:t>Debts issued and borrowings (including</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interbank and money market items - liabilities)</w:t>
            </w:r>
          </w:p>
        </w:tc>
        <w:tc>
          <w:tcPr>
            <w:tcW w:w="1260" w:type="dxa"/>
            <w:vAlign w:val="bottom"/>
          </w:tcPr>
          <w:p w14:paraId="25D8D0E3" w14:textId="1F164BCA" w:rsidR="00210A17" w:rsidRPr="001E24B8" w:rsidRDefault="00210A17" w:rsidP="00210A17">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18,902</w:t>
            </w:r>
          </w:p>
        </w:tc>
        <w:tc>
          <w:tcPr>
            <w:tcW w:w="236" w:type="dxa"/>
          </w:tcPr>
          <w:p w14:paraId="09D2623E"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70FACD4" w14:textId="6EAF871E" w:rsidR="00210A17" w:rsidRPr="00392524" w:rsidRDefault="00210A17" w:rsidP="00210A17">
            <w:pPr>
              <w:pStyle w:val="BodyText"/>
              <w:tabs>
                <w:tab w:val="decimal" w:pos="830"/>
              </w:tabs>
              <w:spacing w:after="0" w:line="240" w:lineRule="exact"/>
              <w:ind w:right="17"/>
              <w:rPr>
                <w:rFonts w:ascii="CordiaUPC" w:hAnsi="CordiaUPC" w:cs="CordiaUPC"/>
                <w:sz w:val="26"/>
                <w:szCs w:val="26"/>
                <w:lang w:val="en-US"/>
              </w:rPr>
            </w:pPr>
            <w:r w:rsidRPr="00392524">
              <w:rPr>
                <w:rFonts w:ascii="CordiaUPC" w:hAnsi="CordiaUPC" w:cs="CordiaUPC"/>
                <w:sz w:val="26"/>
                <w:szCs w:val="26"/>
                <w:lang w:val="en-US"/>
              </w:rPr>
              <w:t>13,582</w:t>
            </w:r>
          </w:p>
        </w:tc>
        <w:tc>
          <w:tcPr>
            <w:tcW w:w="241" w:type="dxa"/>
          </w:tcPr>
          <w:p w14:paraId="5F6625B8"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6CC1E27A" w14:textId="619E4983" w:rsidR="00210A17" w:rsidRPr="001E24B8" w:rsidRDefault="00210A17" w:rsidP="00210A17">
            <w:pPr>
              <w:pStyle w:val="BodyText"/>
              <w:tabs>
                <w:tab w:val="decimal" w:pos="990"/>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18,902</w:t>
            </w:r>
          </w:p>
        </w:tc>
        <w:tc>
          <w:tcPr>
            <w:tcW w:w="259" w:type="dxa"/>
          </w:tcPr>
          <w:p w14:paraId="651A4BF8"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CE1476E" w14:textId="12872D7E" w:rsidR="00210A17" w:rsidRPr="00392524" w:rsidRDefault="00210A17" w:rsidP="00210A17">
            <w:pPr>
              <w:pStyle w:val="BodyText"/>
              <w:tabs>
                <w:tab w:val="decimal" w:pos="890"/>
              </w:tabs>
              <w:spacing w:after="0" w:line="240" w:lineRule="exact"/>
              <w:ind w:right="17"/>
              <w:rPr>
                <w:rFonts w:ascii="CordiaUPC" w:hAnsi="CordiaUPC" w:cs="CordiaUPC"/>
                <w:sz w:val="26"/>
                <w:szCs w:val="26"/>
                <w:lang w:val="en-US"/>
              </w:rPr>
            </w:pPr>
            <w:r w:rsidRPr="00392524">
              <w:rPr>
                <w:rFonts w:ascii="CordiaUPC" w:hAnsi="CordiaUPC" w:cs="CordiaUPC"/>
                <w:sz w:val="26"/>
                <w:szCs w:val="26"/>
                <w:lang w:val="en-US"/>
              </w:rPr>
              <w:t>13,582</w:t>
            </w:r>
          </w:p>
        </w:tc>
      </w:tr>
      <w:tr w:rsidR="00210A17" w:rsidRPr="00392524" w14:paraId="6E81783B" w14:textId="77777777" w:rsidTr="006572CA">
        <w:tc>
          <w:tcPr>
            <w:tcW w:w="3600" w:type="dxa"/>
            <w:vAlign w:val="bottom"/>
          </w:tcPr>
          <w:p w14:paraId="64EE5EF7" w14:textId="705E152E" w:rsidR="00210A17" w:rsidRPr="00392524" w:rsidRDefault="00210A17" w:rsidP="00210A17">
            <w:pPr>
              <w:tabs>
                <w:tab w:val="left" w:pos="993"/>
              </w:tabs>
              <w:spacing w:line="240" w:lineRule="exact"/>
              <w:ind w:left="162" w:right="-108" w:hanging="153"/>
              <w:rPr>
                <w:rFonts w:ascii="CordiaUPC" w:hAnsi="CordiaUPC" w:cs="CordiaUPC"/>
                <w:sz w:val="26"/>
                <w:szCs w:val="26"/>
                <w:lang w:val="en-US"/>
              </w:rPr>
            </w:pPr>
            <w:r w:rsidRPr="00392524">
              <w:rPr>
                <w:rFonts w:ascii="CordiaUPC" w:hAnsi="CordiaUPC" w:cs="CordiaUPC" w:hint="cs"/>
                <w:sz w:val="26"/>
                <w:szCs w:val="26"/>
                <w:lang w:val="en-US"/>
              </w:rPr>
              <w:t>Other liabilities</w:t>
            </w:r>
          </w:p>
        </w:tc>
        <w:tc>
          <w:tcPr>
            <w:tcW w:w="1260" w:type="dxa"/>
            <w:vAlign w:val="bottom"/>
          </w:tcPr>
          <w:p w14:paraId="27BE0E70" w14:textId="35664605" w:rsidR="00210A17" w:rsidRPr="001E24B8" w:rsidRDefault="00210A17" w:rsidP="00210A17">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35</w:t>
            </w:r>
          </w:p>
        </w:tc>
        <w:tc>
          <w:tcPr>
            <w:tcW w:w="236" w:type="dxa"/>
          </w:tcPr>
          <w:p w14:paraId="413C96F5"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C781EA7" w14:textId="5EDF8634" w:rsidR="00210A17" w:rsidRPr="00392524" w:rsidRDefault="00210A17" w:rsidP="00210A17">
            <w:pPr>
              <w:pStyle w:val="BodyText"/>
              <w:tabs>
                <w:tab w:val="decimal" w:pos="830"/>
              </w:tabs>
              <w:spacing w:after="0" w:line="240" w:lineRule="exact"/>
              <w:ind w:right="17"/>
              <w:rPr>
                <w:rFonts w:ascii="CordiaUPC" w:hAnsi="CordiaUPC" w:cs="CordiaUPC"/>
                <w:sz w:val="26"/>
                <w:szCs w:val="26"/>
                <w:lang w:val="en-US"/>
              </w:rPr>
            </w:pPr>
            <w:r w:rsidRPr="00392524">
              <w:rPr>
                <w:rFonts w:ascii="CordiaUPC" w:hAnsi="CordiaUPC" w:cs="CordiaUPC"/>
                <w:sz w:val="26"/>
                <w:szCs w:val="26"/>
                <w:lang w:val="en-US"/>
              </w:rPr>
              <w:t>26</w:t>
            </w:r>
          </w:p>
        </w:tc>
        <w:tc>
          <w:tcPr>
            <w:tcW w:w="241" w:type="dxa"/>
          </w:tcPr>
          <w:p w14:paraId="373CCADB"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323EF366" w14:textId="10771676" w:rsidR="00210A17" w:rsidRPr="001E24B8" w:rsidRDefault="00210A17" w:rsidP="00210A17">
            <w:pPr>
              <w:pStyle w:val="BodyText"/>
              <w:tabs>
                <w:tab w:val="decimal" w:pos="990"/>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29</w:t>
            </w:r>
          </w:p>
        </w:tc>
        <w:tc>
          <w:tcPr>
            <w:tcW w:w="259" w:type="dxa"/>
          </w:tcPr>
          <w:p w14:paraId="340C609B"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9E2D7E6" w14:textId="66E8F2AB" w:rsidR="00210A17" w:rsidRPr="00392524" w:rsidRDefault="00210A17" w:rsidP="00210A17">
            <w:pPr>
              <w:pStyle w:val="BodyText"/>
              <w:tabs>
                <w:tab w:val="decimal" w:pos="890"/>
              </w:tabs>
              <w:spacing w:after="0" w:line="240" w:lineRule="exact"/>
              <w:ind w:right="17"/>
              <w:rPr>
                <w:rFonts w:ascii="CordiaUPC" w:hAnsi="CordiaUPC" w:cs="CordiaUPC"/>
                <w:sz w:val="26"/>
                <w:szCs w:val="26"/>
                <w:lang w:val="en-US"/>
              </w:rPr>
            </w:pPr>
            <w:r w:rsidRPr="00392524">
              <w:rPr>
                <w:rFonts w:ascii="CordiaUPC" w:hAnsi="CordiaUPC" w:cs="CordiaUPC"/>
                <w:sz w:val="26"/>
                <w:szCs w:val="26"/>
                <w:lang w:val="en-US"/>
              </w:rPr>
              <w:t>1</w:t>
            </w:r>
          </w:p>
        </w:tc>
      </w:tr>
      <w:tr w:rsidR="00210A17" w:rsidRPr="00392524" w14:paraId="66AC5581" w14:textId="77777777" w:rsidTr="006572CA">
        <w:tc>
          <w:tcPr>
            <w:tcW w:w="3600" w:type="dxa"/>
            <w:vAlign w:val="bottom"/>
          </w:tcPr>
          <w:p w14:paraId="09802D44" w14:textId="645F7CD8" w:rsidR="00210A17" w:rsidRPr="00392524" w:rsidRDefault="00210A17" w:rsidP="00210A17">
            <w:pPr>
              <w:tabs>
                <w:tab w:val="left" w:pos="993"/>
              </w:tabs>
              <w:spacing w:line="240" w:lineRule="exact"/>
              <w:ind w:left="162" w:right="-108" w:hanging="153"/>
              <w:rPr>
                <w:rFonts w:ascii="CordiaUPC" w:hAnsi="CordiaUPC" w:cs="CordiaUPC"/>
                <w:sz w:val="26"/>
                <w:szCs w:val="26"/>
                <w:lang w:val="en-US"/>
              </w:rPr>
            </w:pPr>
            <w:r w:rsidRPr="00392524">
              <w:rPr>
                <w:rFonts w:ascii="CordiaUPC" w:hAnsi="CordiaUPC" w:cs="CordiaUPC" w:hint="cs"/>
                <w:sz w:val="26"/>
                <w:szCs w:val="26"/>
                <w:lang w:val="en-US"/>
              </w:rPr>
              <w:t xml:space="preserve">Commitments - Derivatives </w:t>
            </w:r>
            <w:r w:rsidRPr="00392524">
              <w:rPr>
                <w:rFonts w:ascii="CordiaUPC" w:hAnsi="CordiaUPC" w:cs="CordiaUPC" w:hint="cs"/>
                <w:sz w:val="26"/>
                <w:szCs w:val="26"/>
                <w:vertAlign w:val="superscript"/>
                <w:lang w:val="en-US"/>
              </w:rPr>
              <w:t>(1)</w:t>
            </w:r>
          </w:p>
        </w:tc>
        <w:tc>
          <w:tcPr>
            <w:tcW w:w="1260" w:type="dxa"/>
            <w:vAlign w:val="bottom"/>
          </w:tcPr>
          <w:p w14:paraId="15553B29" w14:textId="2F990C27" w:rsidR="00210A17" w:rsidRPr="001E24B8" w:rsidRDefault="00210A17" w:rsidP="00210A17">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91,723</w:t>
            </w:r>
          </w:p>
        </w:tc>
        <w:tc>
          <w:tcPr>
            <w:tcW w:w="236" w:type="dxa"/>
          </w:tcPr>
          <w:p w14:paraId="01CB42E1"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DD160F1" w14:textId="402C5FEB" w:rsidR="00210A17" w:rsidRPr="00392524" w:rsidRDefault="00210A17" w:rsidP="00210A17">
            <w:pPr>
              <w:pStyle w:val="BodyText"/>
              <w:tabs>
                <w:tab w:val="decimal" w:pos="830"/>
              </w:tabs>
              <w:spacing w:after="0" w:line="240" w:lineRule="exact"/>
              <w:ind w:right="17"/>
              <w:rPr>
                <w:rFonts w:ascii="CordiaUPC" w:hAnsi="CordiaUPC" w:cs="CordiaUPC"/>
                <w:sz w:val="26"/>
                <w:szCs w:val="26"/>
                <w:lang w:val="en-US"/>
              </w:rPr>
            </w:pPr>
            <w:r w:rsidRPr="00392524">
              <w:rPr>
                <w:rFonts w:ascii="CordiaUPC" w:hAnsi="CordiaUPC" w:cs="CordiaUPC"/>
                <w:sz w:val="26"/>
                <w:szCs w:val="26"/>
                <w:lang w:val="en-US"/>
              </w:rPr>
              <w:t>88,523</w:t>
            </w:r>
          </w:p>
        </w:tc>
        <w:tc>
          <w:tcPr>
            <w:tcW w:w="241" w:type="dxa"/>
          </w:tcPr>
          <w:p w14:paraId="1480E807"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3052234B" w14:textId="43A5679C" w:rsidR="00210A17" w:rsidRPr="001E24B8" w:rsidRDefault="00210A17" w:rsidP="00210A17">
            <w:pPr>
              <w:pStyle w:val="BodyText"/>
              <w:tabs>
                <w:tab w:val="decimal" w:pos="990"/>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91,723</w:t>
            </w:r>
          </w:p>
        </w:tc>
        <w:tc>
          <w:tcPr>
            <w:tcW w:w="259" w:type="dxa"/>
          </w:tcPr>
          <w:p w14:paraId="5A20CA6A"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7021A00" w14:textId="11B2774B" w:rsidR="00210A17" w:rsidRPr="00392524" w:rsidRDefault="00210A17" w:rsidP="00210A17">
            <w:pPr>
              <w:pStyle w:val="BodyText"/>
              <w:tabs>
                <w:tab w:val="decimal" w:pos="890"/>
              </w:tabs>
              <w:spacing w:after="0" w:line="240" w:lineRule="exact"/>
              <w:ind w:right="17"/>
              <w:rPr>
                <w:rFonts w:ascii="CordiaUPC" w:hAnsi="CordiaUPC" w:cs="CordiaUPC"/>
                <w:sz w:val="26"/>
                <w:szCs w:val="26"/>
                <w:lang w:val="en-US"/>
              </w:rPr>
            </w:pPr>
            <w:r w:rsidRPr="00392524">
              <w:rPr>
                <w:rFonts w:ascii="CordiaUPC" w:hAnsi="CordiaUPC" w:cs="CordiaUPC"/>
                <w:sz w:val="26"/>
                <w:szCs w:val="26"/>
                <w:lang w:val="en-US"/>
              </w:rPr>
              <w:t>88,523</w:t>
            </w:r>
          </w:p>
        </w:tc>
      </w:tr>
      <w:tr w:rsidR="00210A17" w:rsidRPr="00392524" w14:paraId="7CB533D8" w14:textId="77777777" w:rsidTr="006572CA">
        <w:tc>
          <w:tcPr>
            <w:tcW w:w="3600" w:type="dxa"/>
            <w:vAlign w:val="bottom"/>
          </w:tcPr>
          <w:p w14:paraId="297B2114" w14:textId="79C86D31" w:rsidR="00210A17" w:rsidRPr="00392524" w:rsidRDefault="00210A17" w:rsidP="00210A17">
            <w:pPr>
              <w:tabs>
                <w:tab w:val="left" w:pos="993"/>
              </w:tabs>
              <w:spacing w:line="240" w:lineRule="exact"/>
              <w:ind w:left="162" w:right="-108" w:hanging="153"/>
              <w:rPr>
                <w:rFonts w:ascii="CordiaUPC" w:hAnsi="CordiaUPC" w:cs="CordiaUPC"/>
                <w:sz w:val="20"/>
                <w:vertAlign w:val="superscript"/>
                <w:lang w:val="en-US"/>
              </w:rPr>
            </w:pPr>
            <w:r w:rsidRPr="00392524">
              <w:rPr>
                <w:rFonts w:ascii="CordiaUPC" w:hAnsi="CordiaUPC" w:cs="CordiaUPC" w:hint="cs"/>
                <w:sz w:val="26"/>
                <w:szCs w:val="26"/>
                <w:lang w:val="en-US"/>
              </w:rPr>
              <w:t>Other commitments</w:t>
            </w:r>
          </w:p>
        </w:tc>
        <w:tc>
          <w:tcPr>
            <w:tcW w:w="1260" w:type="dxa"/>
            <w:vAlign w:val="bottom"/>
          </w:tcPr>
          <w:p w14:paraId="73B0C35F" w14:textId="1D7401F2" w:rsidR="00210A17" w:rsidRPr="001E24B8" w:rsidRDefault="00210A17" w:rsidP="00210A17">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844</w:t>
            </w:r>
          </w:p>
        </w:tc>
        <w:tc>
          <w:tcPr>
            <w:tcW w:w="236" w:type="dxa"/>
          </w:tcPr>
          <w:p w14:paraId="5F43FBCF"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E202E68" w14:textId="1911DB80" w:rsidR="00210A17" w:rsidRPr="00392524" w:rsidRDefault="00210A17" w:rsidP="00210A17">
            <w:pPr>
              <w:pStyle w:val="BodyText"/>
              <w:tabs>
                <w:tab w:val="decimal" w:pos="830"/>
              </w:tabs>
              <w:spacing w:after="0" w:line="240" w:lineRule="exact"/>
              <w:ind w:right="17"/>
              <w:rPr>
                <w:rFonts w:ascii="CordiaUPC" w:hAnsi="CordiaUPC" w:cs="CordiaUPC"/>
                <w:sz w:val="26"/>
                <w:szCs w:val="26"/>
                <w:lang w:val="en-US"/>
              </w:rPr>
            </w:pPr>
            <w:r w:rsidRPr="00392524">
              <w:rPr>
                <w:rFonts w:ascii="CordiaUPC" w:hAnsi="CordiaUPC" w:cs="CordiaUPC"/>
                <w:sz w:val="26"/>
                <w:szCs w:val="26"/>
                <w:lang w:val="en-US"/>
              </w:rPr>
              <w:t>1,403</w:t>
            </w:r>
          </w:p>
        </w:tc>
        <w:tc>
          <w:tcPr>
            <w:tcW w:w="241" w:type="dxa"/>
          </w:tcPr>
          <w:p w14:paraId="43A12F70"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19A5A57F" w14:textId="3B84B519" w:rsidR="00210A17" w:rsidRPr="001E24B8" w:rsidRDefault="00210A17" w:rsidP="00210A17">
            <w:pPr>
              <w:pStyle w:val="BodyText"/>
              <w:tabs>
                <w:tab w:val="decimal" w:pos="990"/>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844</w:t>
            </w:r>
          </w:p>
        </w:tc>
        <w:tc>
          <w:tcPr>
            <w:tcW w:w="259" w:type="dxa"/>
          </w:tcPr>
          <w:p w14:paraId="02CAA965"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3D13A45" w14:textId="5D1E8A26" w:rsidR="00210A17" w:rsidRPr="00392524" w:rsidRDefault="00210A17" w:rsidP="00210A17">
            <w:pPr>
              <w:pStyle w:val="BodyText"/>
              <w:tabs>
                <w:tab w:val="decimal" w:pos="890"/>
              </w:tabs>
              <w:spacing w:after="0" w:line="240" w:lineRule="exact"/>
              <w:ind w:right="17"/>
              <w:rPr>
                <w:rFonts w:ascii="CordiaUPC" w:hAnsi="CordiaUPC" w:cs="CordiaUPC"/>
                <w:sz w:val="26"/>
                <w:szCs w:val="26"/>
                <w:lang w:val="en-US"/>
              </w:rPr>
            </w:pPr>
            <w:r w:rsidRPr="00392524">
              <w:rPr>
                <w:rFonts w:ascii="CordiaUPC" w:hAnsi="CordiaUPC" w:cs="CordiaUPC"/>
                <w:sz w:val="26"/>
                <w:szCs w:val="26"/>
                <w:lang w:val="en-US"/>
              </w:rPr>
              <w:t>1,403</w:t>
            </w:r>
          </w:p>
        </w:tc>
      </w:tr>
      <w:tr w:rsidR="00210A17" w:rsidRPr="00392524" w14:paraId="68B3A773" w14:textId="77777777" w:rsidTr="006572CA">
        <w:tc>
          <w:tcPr>
            <w:tcW w:w="3600" w:type="dxa"/>
            <w:vAlign w:val="bottom"/>
          </w:tcPr>
          <w:p w14:paraId="63BA5B57" w14:textId="77777777" w:rsidR="00210A17" w:rsidRPr="00392524" w:rsidRDefault="00210A17" w:rsidP="00210A17">
            <w:pPr>
              <w:tabs>
                <w:tab w:val="left" w:pos="993"/>
              </w:tabs>
              <w:spacing w:line="240" w:lineRule="exact"/>
              <w:ind w:left="162" w:right="-108" w:hanging="153"/>
              <w:rPr>
                <w:rFonts w:ascii="CordiaUPC" w:hAnsi="CordiaUPC" w:cs="CordiaUPC"/>
                <w:sz w:val="20"/>
                <w:vertAlign w:val="superscript"/>
                <w:lang w:val="en-US"/>
              </w:rPr>
            </w:pPr>
          </w:p>
        </w:tc>
        <w:tc>
          <w:tcPr>
            <w:tcW w:w="1260" w:type="dxa"/>
            <w:vAlign w:val="bottom"/>
          </w:tcPr>
          <w:p w14:paraId="7F4EFB95" w14:textId="77777777" w:rsidR="00210A17" w:rsidRPr="001E24B8" w:rsidRDefault="00210A17" w:rsidP="00210A17">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14168150"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3E6B890B" w14:textId="77777777" w:rsidR="00210A17" w:rsidRPr="00392524" w:rsidRDefault="00210A17" w:rsidP="00210A17">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3E754091"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333ABEC9" w14:textId="77777777" w:rsidR="00210A17" w:rsidRPr="001E24B8" w:rsidRDefault="00210A17" w:rsidP="00210A17">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6FB60320"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4A2E839" w14:textId="77777777" w:rsidR="00210A17" w:rsidRPr="00392524" w:rsidRDefault="00210A17" w:rsidP="00210A17">
            <w:pPr>
              <w:pStyle w:val="BodyText"/>
              <w:tabs>
                <w:tab w:val="decimal" w:pos="890"/>
              </w:tabs>
              <w:spacing w:after="0" w:line="240" w:lineRule="exact"/>
              <w:ind w:right="17"/>
              <w:rPr>
                <w:rFonts w:ascii="CordiaUPC" w:hAnsi="CordiaUPC" w:cs="CordiaUPC"/>
                <w:sz w:val="26"/>
                <w:szCs w:val="26"/>
                <w:lang w:val="en-US"/>
              </w:rPr>
            </w:pPr>
          </w:p>
        </w:tc>
      </w:tr>
      <w:tr w:rsidR="00210A17" w:rsidRPr="00392524" w14:paraId="5846C640" w14:textId="77777777" w:rsidTr="006572CA">
        <w:tc>
          <w:tcPr>
            <w:tcW w:w="3600" w:type="dxa"/>
            <w:vAlign w:val="bottom"/>
          </w:tcPr>
          <w:p w14:paraId="7C591817" w14:textId="512EAFEB" w:rsidR="00210A17" w:rsidRPr="00392524" w:rsidRDefault="00210A17" w:rsidP="00210A17">
            <w:pPr>
              <w:tabs>
                <w:tab w:val="left" w:pos="993"/>
              </w:tabs>
              <w:spacing w:line="240" w:lineRule="exact"/>
              <w:ind w:right="-108"/>
              <w:rPr>
                <w:rFonts w:ascii="CordiaUPC" w:hAnsi="CordiaUPC" w:cs="CordiaUPC"/>
                <w:sz w:val="26"/>
                <w:szCs w:val="26"/>
                <w:lang w:val="en-US"/>
              </w:rPr>
            </w:pPr>
            <w:r w:rsidRPr="00392524">
              <w:rPr>
                <w:rFonts w:ascii="CordiaUPC" w:hAnsi="CordiaUPC" w:cs="CordiaUPC" w:hint="cs"/>
                <w:sz w:val="26"/>
                <w:szCs w:val="26"/>
                <w:vertAlign w:val="superscript"/>
                <w:lang w:val="en-US"/>
              </w:rPr>
              <w:t>(1)</w:t>
            </w:r>
            <w:r w:rsidRPr="00392524">
              <w:rPr>
                <w:rFonts w:ascii="CordiaUPC" w:hAnsi="CordiaUPC" w:cs="CordiaUPC" w:hint="cs"/>
                <w:sz w:val="20"/>
                <w:lang w:val="en-US"/>
              </w:rPr>
              <w:t xml:space="preserve"> Presented in notional amount</w:t>
            </w:r>
          </w:p>
        </w:tc>
        <w:tc>
          <w:tcPr>
            <w:tcW w:w="1260" w:type="dxa"/>
            <w:vAlign w:val="bottom"/>
          </w:tcPr>
          <w:p w14:paraId="00FE2F95" w14:textId="77777777" w:rsidR="00210A17" w:rsidRPr="001E24B8" w:rsidRDefault="00210A17" w:rsidP="00210A17">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3274191B"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AF40092" w14:textId="77777777" w:rsidR="00210A17" w:rsidRPr="00392524" w:rsidRDefault="00210A17" w:rsidP="00210A17">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6DC6A542"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78BED0B8" w14:textId="77777777" w:rsidR="00210A17" w:rsidRPr="001E24B8" w:rsidRDefault="00210A17" w:rsidP="00210A17">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4B5A0F1D" w14:textId="77777777" w:rsidR="00210A17" w:rsidRPr="001E24B8" w:rsidRDefault="00210A17" w:rsidP="00210A17">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902B781" w14:textId="77777777" w:rsidR="00210A17" w:rsidRPr="00392524" w:rsidRDefault="00210A17" w:rsidP="00210A17">
            <w:pPr>
              <w:pStyle w:val="BodyText"/>
              <w:tabs>
                <w:tab w:val="decimal" w:pos="890"/>
              </w:tabs>
              <w:spacing w:after="0" w:line="240" w:lineRule="exact"/>
              <w:ind w:right="17"/>
              <w:rPr>
                <w:rFonts w:ascii="CordiaUPC" w:hAnsi="CordiaUPC" w:cs="CordiaUPC"/>
                <w:sz w:val="26"/>
                <w:szCs w:val="26"/>
                <w:lang w:val="en-US"/>
              </w:rPr>
            </w:pPr>
          </w:p>
        </w:tc>
      </w:tr>
    </w:tbl>
    <w:p w14:paraId="65304EAC" w14:textId="7F526836" w:rsidR="002D4BDE" w:rsidRDefault="002D4BDE">
      <w:pPr>
        <w:spacing w:line="240" w:lineRule="auto"/>
        <w:rPr>
          <w:rFonts w:ascii="CordiaUPC" w:hAnsi="CordiaUPC" w:cs="CordiaUPC"/>
          <w:b/>
          <w:bCs/>
          <w:sz w:val="26"/>
          <w:szCs w:val="26"/>
        </w:rPr>
      </w:pPr>
    </w:p>
    <w:p w14:paraId="0D668D51" w14:textId="071FACAE" w:rsidR="00B13A1B" w:rsidRPr="00392524" w:rsidRDefault="00227C59" w:rsidP="00AD7C76">
      <w:pPr>
        <w:spacing w:line="240" w:lineRule="exact"/>
        <w:ind w:left="547" w:hanging="547"/>
        <w:jc w:val="thaiDistribute"/>
        <w:rPr>
          <w:rFonts w:ascii="CordiaUPC" w:hAnsi="CordiaUPC" w:cs="CordiaUPC"/>
          <w:b/>
          <w:bCs/>
          <w:sz w:val="26"/>
          <w:szCs w:val="26"/>
        </w:rPr>
      </w:pPr>
      <w:r w:rsidRPr="00392524">
        <w:rPr>
          <w:rFonts w:ascii="CordiaUPC" w:hAnsi="CordiaUPC" w:cs="CordiaUPC" w:hint="cs"/>
          <w:b/>
          <w:bCs/>
          <w:sz w:val="26"/>
          <w:szCs w:val="26"/>
        </w:rPr>
        <w:t>1</w:t>
      </w:r>
      <w:r w:rsidR="00A7166D" w:rsidRPr="00392524">
        <w:rPr>
          <w:rFonts w:ascii="CordiaUPC" w:hAnsi="CordiaUPC" w:cs="CordiaUPC"/>
          <w:b/>
          <w:bCs/>
          <w:sz w:val="26"/>
          <w:szCs w:val="26"/>
        </w:rPr>
        <w:t>2</w:t>
      </w:r>
      <w:r w:rsidR="00A570A1" w:rsidRPr="00392524">
        <w:rPr>
          <w:rFonts w:ascii="CordiaUPC" w:hAnsi="CordiaUPC" w:cs="CordiaUPC" w:hint="cs"/>
          <w:b/>
          <w:bCs/>
          <w:sz w:val="26"/>
          <w:szCs w:val="26"/>
        </w:rPr>
        <w:t>.3</w:t>
      </w:r>
      <w:r w:rsidR="00B13A1B" w:rsidRPr="00392524">
        <w:rPr>
          <w:rFonts w:ascii="CordiaUPC" w:hAnsi="CordiaUPC" w:cs="CordiaUPC" w:hint="cs"/>
          <w:b/>
          <w:bCs/>
          <w:sz w:val="26"/>
          <w:szCs w:val="26"/>
        </w:rPr>
        <w:tab/>
        <w:t>Senior management personnel compensation</w:t>
      </w:r>
    </w:p>
    <w:p w14:paraId="2DC45D33" w14:textId="61384544" w:rsidR="00B6792D" w:rsidRPr="00392524" w:rsidRDefault="00B6792D" w:rsidP="00813AE3">
      <w:pPr>
        <w:spacing w:line="240" w:lineRule="exact"/>
        <w:ind w:left="547" w:hanging="547"/>
        <w:jc w:val="thaiDistribute"/>
        <w:rPr>
          <w:rFonts w:ascii="CordiaUPC" w:hAnsi="CordiaUPC" w:cs="CordiaUPC"/>
          <w:b/>
          <w:bCs/>
          <w:sz w:val="26"/>
          <w:szCs w:val="26"/>
        </w:rPr>
      </w:pPr>
    </w:p>
    <w:p w14:paraId="62E312FD" w14:textId="1D1E0DDC" w:rsidR="00813AE3" w:rsidRPr="005B2349" w:rsidRDefault="00813AE3" w:rsidP="00813AE3">
      <w:pPr>
        <w:spacing w:line="240" w:lineRule="exact"/>
        <w:ind w:left="540"/>
        <w:jc w:val="thaiDistribute"/>
        <w:rPr>
          <w:rFonts w:ascii="CordiaUPC" w:hAnsi="CordiaUPC" w:cs="CordiaUPC"/>
          <w:sz w:val="26"/>
          <w:szCs w:val="26"/>
        </w:rPr>
      </w:pPr>
      <w:r w:rsidRPr="005B2349">
        <w:rPr>
          <w:rFonts w:ascii="CordiaUPC" w:hAnsi="CordiaUPC" w:cs="CordiaUPC" w:hint="cs"/>
          <w:spacing w:val="-4"/>
          <w:sz w:val="26"/>
          <w:szCs w:val="26"/>
        </w:rPr>
        <w:t>For the nine</w:t>
      </w:r>
      <w:r w:rsidRPr="005B2349">
        <w:rPr>
          <w:rFonts w:ascii="CordiaUPC" w:hAnsi="CordiaUPC" w:cs="CordiaUPC" w:hint="cs"/>
          <w:spacing w:val="-4"/>
          <w:sz w:val="26"/>
          <w:szCs w:val="26"/>
          <w:cs/>
          <w:lang w:bidi="th-TH"/>
        </w:rPr>
        <w:t>-</w:t>
      </w:r>
      <w:r w:rsidRPr="005B2349">
        <w:rPr>
          <w:rFonts w:ascii="CordiaUPC" w:hAnsi="CordiaUPC" w:cs="CordiaUPC" w:hint="cs"/>
          <w:spacing w:val="-4"/>
          <w:sz w:val="26"/>
          <w:szCs w:val="26"/>
        </w:rPr>
        <w:t>month period ended 30 September 202</w:t>
      </w:r>
      <w:r>
        <w:rPr>
          <w:rFonts w:ascii="CordiaUPC" w:hAnsi="CordiaUPC" w:cs="CordiaUPC"/>
          <w:spacing w:val="-4"/>
          <w:sz w:val="26"/>
          <w:szCs w:val="26"/>
        </w:rPr>
        <w:t>2</w:t>
      </w:r>
      <w:r w:rsidRPr="005B2349">
        <w:rPr>
          <w:rFonts w:ascii="CordiaUPC" w:hAnsi="CordiaUPC" w:cs="CordiaUPC" w:hint="cs"/>
          <w:spacing w:val="-4"/>
          <w:sz w:val="26"/>
          <w:szCs w:val="26"/>
        </w:rPr>
        <w:t xml:space="preserve"> and 20</w:t>
      </w:r>
      <w:r w:rsidRPr="005B2349">
        <w:rPr>
          <w:rFonts w:ascii="CordiaUPC" w:hAnsi="CordiaUPC" w:cs="CordiaUPC"/>
          <w:spacing w:val="-4"/>
          <w:sz w:val="26"/>
          <w:szCs w:val="26"/>
        </w:rPr>
        <w:t>2</w:t>
      </w:r>
      <w:r>
        <w:rPr>
          <w:rFonts w:ascii="CordiaUPC" w:hAnsi="CordiaUPC" w:cs="CordiaUPC"/>
          <w:spacing w:val="-4"/>
          <w:sz w:val="26"/>
          <w:szCs w:val="26"/>
        </w:rPr>
        <w:t>1</w:t>
      </w:r>
      <w:r w:rsidRPr="005B2349">
        <w:rPr>
          <w:rFonts w:ascii="CordiaUPC" w:hAnsi="CordiaUPC" w:cs="CordiaUPC" w:hint="cs"/>
          <w:spacing w:val="-4"/>
          <w:sz w:val="26"/>
          <w:szCs w:val="26"/>
        </w:rPr>
        <w:t>, senior management personnel compensation,</w:t>
      </w:r>
      <w:r w:rsidRPr="005B2349">
        <w:rPr>
          <w:rFonts w:ascii="CordiaUPC" w:hAnsi="CordiaUPC" w:cs="CordiaUPC" w:hint="cs"/>
          <w:sz w:val="26"/>
          <w:szCs w:val="26"/>
        </w:rPr>
        <w:t xml:space="preserve"> included in profit or loss, was classified as follows</w:t>
      </w:r>
      <w:r w:rsidRPr="005B2349">
        <w:rPr>
          <w:rFonts w:ascii="CordiaUPC" w:hAnsi="CordiaUPC" w:cs="CordiaUPC" w:hint="cs"/>
          <w:sz w:val="26"/>
          <w:szCs w:val="26"/>
          <w:cs/>
          <w:lang w:bidi="th-TH"/>
        </w:rPr>
        <w:t>:</w:t>
      </w:r>
    </w:p>
    <w:p w14:paraId="3C5C55C4" w14:textId="77777777" w:rsidR="00813AE3" w:rsidRPr="005B2349" w:rsidRDefault="00813AE3" w:rsidP="00813AE3">
      <w:pPr>
        <w:spacing w:line="240" w:lineRule="exact"/>
        <w:ind w:left="634" w:right="-58" w:hanging="720"/>
        <w:jc w:val="thaiDistribute"/>
        <w:rPr>
          <w:rFonts w:ascii="CordiaUPC" w:hAnsi="CordiaUPC" w:cs="CordiaUPC"/>
          <w:sz w:val="26"/>
          <w:szCs w:val="26"/>
        </w:rPr>
      </w:pPr>
    </w:p>
    <w:tbl>
      <w:tblPr>
        <w:tblW w:w="9306" w:type="dxa"/>
        <w:tblInd w:w="414"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813AE3" w:rsidRPr="005B2349" w14:paraId="6326E6BE" w14:textId="77777777" w:rsidTr="00D47812">
        <w:trPr>
          <w:trHeight w:val="137"/>
        </w:trPr>
        <w:tc>
          <w:tcPr>
            <w:tcW w:w="3816" w:type="dxa"/>
          </w:tcPr>
          <w:p w14:paraId="3D532296" w14:textId="77777777" w:rsidR="00813AE3" w:rsidRPr="005B2349" w:rsidRDefault="00813AE3" w:rsidP="00813AE3">
            <w:pPr>
              <w:spacing w:line="240" w:lineRule="exact"/>
              <w:rPr>
                <w:rFonts w:ascii="CordiaUPC" w:hAnsi="CordiaUPC" w:cs="CordiaUPC"/>
                <w:b/>
                <w:bCs/>
                <w:i/>
                <w:iCs/>
                <w:color w:val="000000"/>
                <w:sz w:val="26"/>
                <w:szCs w:val="26"/>
              </w:rPr>
            </w:pPr>
          </w:p>
        </w:tc>
        <w:tc>
          <w:tcPr>
            <w:tcW w:w="2611" w:type="dxa"/>
            <w:gridSpan w:val="3"/>
          </w:tcPr>
          <w:p w14:paraId="39629AED" w14:textId="77777777" w:rsidR="00813AE3" w:rsidRPr="005B2349" w:rsidRDefault="00813AE3" w:rsidP="00813AE3">
            <w:pPr>
              <w:tabs>
                <w:tab w:val="decimal" w:pos="807"/>
              </w:tabs>
              <w:spacing w:line="240" w:lineRule="exact"/>
              <w:ind w:left="-117" w:right="-108"/>
              <w:jc w:val="center"/>
              <w:rPr>
                <w:rFonts w:ascii="CordiaUPC" w:hAnsi="CordiaUPC" w:cs="CordiaUPC"/>
                <w:snapToGrid w:val="0"/>
                <w:sz w:val="26"/>
                <w:szCs w:val="26"/>
                <w:lang w:val="en-US" w:eastAsia="th-TH" w:bidi="th-TH"/>
              </w:rPr>
            </w:pPr>
            <w:r w:rsidRPr="005B2349">
              <w:rPr>
                <w:rFonts w:ascii="CordiaUPC" w:hAnsi="CordiaUPC" w:cs="CordiaUPC" w:hint="cs"/>
                <w:b/>
                <w:bCs/>
                <w:sz w:val="26"/>
                <w:szCs w:val="26"/>
              </w:rPr>
              <w:t>Consolidated</w:t>
            </w:r>
          </w:p>
        </w:tc>
        <w:tc>
          <w:tcPr>
            <w:tcW w:w="243" w:type="dxa"/>
            <w:vAlign w:val="bottom"/>
          </w:tcPr>
          <w:p w14:paraId="16DE460D" w14:textId="77777777" w:rsidR="00813AE3" w:rsidRPr="005B2349" w:rsidRDefault="00813AE3" w:rsidP="00813AE3">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68320CEE" w14:textId="77777777" w:rsidR="00813AE3" w:rsidRPr="005B2349" w:rsidRDefault="00813AE3" w:rsidP="00813AE3">
            <w:pPr>
              <w:tabs>
                <w:tab w:val="decimal" w:pos="807"/>
              </w:tabs>
              <w:spacing w:line="240" w:lineRule="exact"/>
              <w:ind w:left="-117" w:right="-108"/>
              <w:jc w:val="center"/>
              <w:rPr>
                <w:rFonts w:ascii="CordiaUPC" w:hAnsi="CordiaUPC" w:cs="CordiaUPC"/>
                <w:snapToGrid w:val="0"/>
                <w:sz w:val="26"/>
                <w:szCs w:val="26"/>
                <w:lang w:val="en-US" w:eastAsia="th-TH" w:bidi="th-TH"/>
              </w:rPr>
            </w:pPr>
            <w:r w:rsidRPr="005B2349">
              <w:rPr>
                <w:rFonts w:ascii="CordiaUPC" w:hAnsi="CordiaUPC" w:cs="CordiaUPC" w:hint="cs"/>
                <w:b/>
                <w:bCs/>
                <w:sz w:val="26"/>
                <w:szCs w:val="26"/>
                <w:lang w:val="en-US"/>
              </w:rPr>
              <w:t>Bank only</w:t>
            </w:r>
          </w:p>
        </w:tc>
      </w:tr>
      <w:tr w:rsidR="00813AE3" w:rsidRPr="005B2349" w14:paraId="3B2D4329" w14:textId="77777777" w:rsidTr="00D47812">
        <w:trPr>
          <w:trHeight w:val="137"/>
        </w:trPr>
        <w:tc>
          <w:tcPr>
            <w:tcW w:w="3816" w:type="dxa"/>
          </w:tcPr>
          <w:p w14:paraId="666EF085" w14:textId="534FCCE9" w:rsidR="00813AE3" w:rsidRPr="00567226" w:rsidRDefault="00813AE3" w:rsidP="00813AE3">
            <w:pPr>
              <w:spacing w:line="240" w:lineRule="exact"/>
              <w:ind w:right="-132"/>
              <w:rPr>
                <w:rFonts w:ascii="CordiaUPC" w:hAnsi="CordiaUPC" w:cs="CordiaUPC"/>
                <w:b/>
                <w:bCs/>
                <w:i/>
                <w:iCs/>
                <w:color w:val="000000"/>
                <w:sz w:val="26"/>
                <w:szCs w:val="26"/>
                <w:lang w:val="en-US" w:bidi="th-TH"/>
              </w:rPr>
            </w:pPr>
            <w:r>
              <w:rPr>
                <w:rFonts w:ascii="CordiaUPC" w:hAnsi="CordiaUPC" w:cs="CordiaUPC"/>
                <w:b/>
                <w:bCs/>
                <w:i/>
                <w:iCs/>
                <w:color w:val="000000"/>
                <w:sz w:val="26"/>
                <w:szCs w:val="26"/>
                <w:lang w:val="en-US" w:bidi="th-TH"/>
              </w:rPr>
              <w:t>For the nine-month period ended</w:t>
            </w:r>
            <w:r w:rsidR="00556399">
              <w:rPr>
                <w:rFonts w:ascii="CordiaUPC" w:hAnsi="CordiaUPC" w:cs="CordiaUPC"/>
                <w:b/>
                <w:bCs/>
                <w:i/>
                <w:iCs/>
                <w:color w:val="000000"/>
                <w:sz w:val="26"/>
                <w:szCs w:val="26"/>
                <w:lang w:val="en-US" w:bidi="th-TH"/>
              </w:rPr>
              <w:t xml:space="preserve"> 30 September</w:t>
            </w:r>
          </w:p>
        </w:tc>
        <w:tc>
          <w:tcPr>
            <w:tcW w:w="1170" w:type="dxa"/>
          </w:tcPr>
          <w:p w14:paraId="490E14ED" w14:textId="03D8B11D" w:rsidR="00813AE3" w:rsidRPr="005B2349" w:rsidRDefault="00813AE3" w:rsidP="00813AE3">
            <w:pPr>
              <w:tabs>
                <w:tab w:val="decimal" w:pos="306"/>
              </w:tabs>
              <w:spacing w:line="240" w:lineRule="exact"/>
              <w:ind w:left="-117" w:right="-108"/>
              <w:jc w:val="center"/>
              <w:rPr>
                <w:rFonts w:ascii="CordiaUPC" w:hAnsi="CordiaUPC" w:cs="CordiaUPC"/>
                <w:snapToGrid w:val="0"/>
                <w:sz w:val="26"/>
                <w:szCs w:val="26"/>
                <w:lang w:val="en-US" w:eastAsia="th-TH" w:bidi="th-TH"/>
              </w:rPr>
            </w:pPr>
            <w:r w:rsidRPr="005B2349">
              <w:rPr>
                <w:rFonts w:ascii="CordiaUPC" w:hAnsi="CordiaUPC" w:cs="CordiaUPC" w:hint="cs"/>
                <w:snapToGrid w:val="0"/>
                <w:sz w:val="26"/>
                <w:szCs w:val="26"/>
                <w:lang w:val="en-US" w:eastAsia="th-TH" w:bidi="th-TH"/>
              </w:rPr>
              <w:t>202</w:t>
            </w:r>
            <w:r>
              <w:rPr>
                <w:rFonts w:ascii="CordiaUPC" w:hAnsi="CordiaUPC" w:cs="CordiaUPC"/>
                <w:snapToGrid w:val="0"/>
                <w:sz w:val="26"/>
                <w:szCs w:val="26"/>
                <w:lang w:val="en-US" w:eastAsia="th-TH" w:bidi="th-TH"/>
              </w:rPr>
              <w:t>2</w:t>
            </w:r>
          </w:p>
        </w:tc>
        <w:tc>
          <w:tcPr>
            <w:tcW w:w="240" w:type="dxa"/>
          </w:tcPr>
          <w:p w14:paraId="3C45B68B" w14:textId="77777777" w:rsidR="00813AE3" w:rsidRPr="005B2349" w:rsidRDefault="00813AE3" w:rsidP="00813AE3">
            <w:pPr>
              <w:tabs>
                <w:tab w:val="decimal" w:pos="1062"/>
              </w:tabs>
              <w:spacing w:line="240" w:lineRule="exact"/>
              <w:ind w:left="-117" w:right="-288"/>
              <w:jc w:val="center"/>
              <w:rPr>
                <w:rFonts w:ascii="CordiaUPC" w:hAnsi="CordiaUPC" w:cs="CordiaUPC"/>
                <w:sz w:val="26"/>
                <w:szCs w:val="26"/>
                <w:lang w:val="en-US"/>
              </w:rPr>
            </w:pPr>
          </w:p>
        </w:tc>
        <w:tc>
          <w:tcPr>
            <w:tcW w:w="1201" w:type="dxa"/>
          </w:tcPr>
          <w:p w14:paraId="5978C24B" w14:textId="0912A008" w:rsidR="00813AE3" w:rsidRPr="005B2349" w:rsidRDefault="00813AE3" w:rsidP="00813AE3">
            <w:pPr>
              <w:tabs>
                <w:tab w:val="decimal" w:pos="324"/>
              </w:tabs>
              <w:spacing w:line="240" w:lineRule="exact"/>
              <w:ind w:left="-117" w:right="-108"/>
              <w:jc w:val="center"/>
              <w:rPr>
                <w:rFonts w:ascii="CordiaUPC" w:hAnsi="CordiaUPC" w:cs="CordiaUPC"/>
                <w:snapToGrid w:val="0"/>
                <w:sz w:val="26"/>
                <w:szCs w:val="26"/>
                <w:lang w:val="en-US" w:eastAsia="th-TH" w:bidi="th-TH"/>
              </w:rPr>
            </w:pPr>
            <w:r w:rsidRPr="005B2349">
              <w:rPr>
                <w:rFonts w:ascii="CordiaUPC" w:hAnsi="CordiaUPC" w:cs="CordiaUPC" w:hint="cs"/>
                <w:snapToGrid w:val="0"/>
                <w:sz w:val="26"/>
                <w:szCs w:val="26"/>
                <w:lang w:val="en-US" w:eastAsia="th-TH" w:bidi="th-TH"/>
              </w:rPr>
              <w:t>20</w:t>
            </w:r>
            <w:r w:rsidRPr="005B2349">
              <w:rPr>
                <w:rFonts w:ascii="CordiaUPC" w:hAnsi="CordiaUPC" w:cs="CordiaUPC"/>
                <w:snapToGrid w:val="0"/>
                <w:sz w:val="26"/>
                <w:szCs w:val="26"/>
                <w:lang w:val="en-US" w:eastAsia="th-TH" w:bidi="th-TH"/>
              </w:rPr>
              <w:t>2</w:t>
            </w:r>
            <w:r>
              <w:rPr>
                <w:rFonts w:ascii="CordiaUPC" w:hAnsi="CordiaUPC" w:cs="CordiaUPC"/>
                <w:snapToGrid w:val="0"/>
                <w:sz w:val="26"/>
                <w:szCs w:val="26"/>
                <w:lang w:val="en-US" w:eastAsia="th-TH" w:bidi="th-TH"/>
              </w:rPr>
              <w:t>1</w:t>
            </w:r>
          </w:p>
        </w:tc>
        <w:tc>
          <w:tcPr>
            <w:tcW w:w="243" w:type="dxa"/>
            <w:vAlign w:val="bottom"/>
          </w:tcPr>
          <w:p w14:paraId="08C2A23F" w14:textId="77777777" w:rsidR="00813AE3" w:rsidRPr="005B2349" w:rsidRDefault="00813AE3" w:rsidP="00813AE3">
            <w:pPr>
              <w:tabs>
                <w:tab w:val="decimal" w:pos="1062"/>
              </w:tabs>
              <w:spacing w:line="240" w:lineRule="exact"/>
              <w:ind w:left="-117" w:right="-288"/>
              <w:jc w:val="center"/>
              <w:rPr>
                <w:rFonts w:ascii="CordiaUPC" w:hAnsi="CordiaUPC" w:cs="CordiaUPC"/>
                <w:color w:val="000000"/>
                <w:sz w:val="26"/>
                <w:szCs w:val="26"/>
                <w:lang w:val="en-US"/>
              </w:rPr>
            </w:pPr>
          </w:p>
        </w:tc>
        <w:tc>
          <w:tcPr>
            <w:tcW w:w="1194" w:type="dxa"/>
          </w:tcPr>
          <w:p w14:paraId="2DD70D0D" w14:textId="3CCFA903" w:rsidR="00813AE3" w:rsidRPr="005B2349" w:rsidRDefault="00813AE3" w:rsidP="00813AE3">
            <w:pPr>
              <w:tabs>
                <w:tab w:val="decimal" w:pos="306"/>
              </w:tabs>
              <w:spacing w:line="240" w:lineRule="exact"/>
              <w:ind w:left="-117" w:right="-108"/>
              <w:jc w:val="center"/>
              <w:rPr>
                <w:rFonts w:ascii="CordiaUPC" w:hAnsi="CordiaUPC" w:cs="CordiaUPC"/>
                <w:snapToGrid w:val="0"/>
                <w:sz w:val="26"/>
                <w:szCs w:val="26"/>
                <w:lang w:val="en-US" w:eastAsia="th-TH" w:bidi="th-TH"/>
              </w:rPr>
            </w:pPr>
            <w:r w:rsidRPr="005B2349">
              <w:rPr>
                <w:rFonts w:ascii="CordiaUPC" w:hAnsi="CordiaUPC" w:cs="CordiaUPC" w:hint="cs"/>
                <w:snapToGrid w:val="0"/>
                <w:sz w:val="26"/>
                <w:szCs w:val="26"/>
                <w:lang w:val="en-US" w:eastAsia="th-TH" w:bidi="th-TH"/>
              </w:rPr>
              <w:t>202</w:t>
            </w:r>
            <w:r>
              <w:rPr>
                <w:rFonts w:ascii="CordiaUPC" w:hAnsi="CordiaUPC" w:cs="CordiaUPC"/>
                <w:snapToGrid w:val="0"/>
                <w:sz w:val="26"/>
                <w:szCs w:val="26"/>
                <w:lang w:val="en-US" w:eastAsia="th-TH" w:bidi="th-TH"/>
              </w:rPr>
              <w:t>2</w:t>
            </w:r>
          </w:p>
        </w:tc>
        <w:tc>
          <w:tcPr>
            <w:tcW w:w="239" w:type="dxa"/>
          </w:tcPr>
          <w:p w14:paraId="2E1C6E1C" w14:textId="77777777" w:rsidR="00813AE3" w:rsidRPr="005B2349" w:rsidRDefault="00813AE3" w:rsidP="00813AE3">
            <w:pPr>
              <w:tabs>
                <w:tab w:val="decimal" w:pos="1062"/>
              </w:tabs>
              <w:spacing w:line="240" w:lineRule="exact"/>
              <w:ind w:left="-117" w:right="-288"/>
              <w:jc w:val="center"/>
              <w:rPr>
                <w:rFonts w:ascii="CordiaUPC" w:hAnsi="CordiaUPC" w:cs="CordiaUPC"/>
                <w:sz w:val="26"/>
                <w:szCs w:val="26"/>
                <w:lang w:val="en-US"/>
              </w:rPr>
            </w:pPr>
          </w:p>
        </w:tc>
        <w:tc>
          <w:tcPr>
            <w:tcW w:w="1203" w:type="dxa"/>
          </w:tcPr>
          <w:p w14:paraId="13B8FF77" w14:textId="0A77932B" w:rsidR="00813AE3" w:rsidRPr="005B2349" w:rsidRDefault="00813AE3" w:rsidP="00813AE3">
            <w:pPr>
              <w:tabs>
                <w:tab w:val="decimal" w:pos="324"/>
              </w:tabs>
              <w:spacing w:line="240" w:lineRule="exact"/>
              <w:ind w:left="-117" w:right="-108"/>
              <w:jc w:val="center"/>
              <w:rPr>
                <w:rFonts w:ascii="CordiaUPC" w:hAnsi="CordiaUPC" w:cs="CordiaUPC"/>
                <w:snapToGrid w:val="0"/>
                <w:sz w:val="26"/>
                <w:szCs w:val="26"/>
                <w:lang w:val="en-US" w:eastAsia="th-TH" w:bidi="th-TH"/>
              </w:rPr>
            </w:pPr>
            <w:r w:rsidRPr="005B2349">
              <w:rPr>
                <w:rFonts w:ascii="CordiaUPC" w:hAnsi="CordiaUPC" w:cs="CordiaUPC" w:hint="cs"/>
                <w:snapToGrid w:val="0"/>
                <w:sz w:val="26"/>
                <w:szCs w:val="26"/>
                <w:lang w:val="en-US" w:eastAsia="th-TH" w:bidi="th-TH"/>
              </w:rPr>
              <w:t>20</w:t>
            </w:r>
            <w:r w:rsidRPr="005B2349">
              <w:rPr>
                <w:rFonts w:ascii="CordiaUPC" w:hAnsi="CordiaUPC" w:cs="CordiaUPC"/>
                <w:snapToGrid w:val="0"/>
                <w:sz w:val="26"/>
                <w:szCs w:val="26"/>
                <w:lang w:val="en-US" w:eastAsia="th-TH" w:bidi="th-TH"/>
              </w:rPr>
              <w:t>2</w:t>
            </w:r>
            <w:r>
              <w:rPr>
                <w:rFonts w:ascii="CordiaUPC" w:hAnsi="CordiaUPC" w:cs="CordiaUPC"/>
                <w:snapToGrid w:val="0"/>
                <w:sz w:val="26"/>
                <w:szCs w:val="26"/>
                <w:lang w:val="en-US" w:eastAsia="th-TH" w:bidi="th-TH"/>
              </w:rPr>
              <w:t>1</w:t>
            </w:r>
          </w:p>
        </w:tc>
      </w:tr>
      <w:tr w:rsidR="00813AE3" w:rsidRPr="005B2349" w14:paraId="52B18D9A" w14:textId="77777777" w:rsidTr="00D47812">
        <w:trPr>
          <w:trHeight w:val="137"/>
        </w:trPr>
        <w:tc>
          <w:tcPr>
            <w:tcW w:w="3816" w:type="dxa"/>
          </w:tcPr>
          <w:p w14:paraId="527647F2" w14:textId="77777777" w:rsidR="00813AE3" w:rsidRPr="005B2349" w:rsidRDefault="00813AE3" w:rsidP="00813AE3">
            <w:pPr>
              <w:spacing w:line="240" w:lineRule="exact"/>
              <w:rPr>
                <w:rFonts w:ascii="CordiaUPC" w:hAnsi="CordiaUPC" w:cs="CordiaUPC"/>
                <w:b/>
                <w:bCs/>
                <w:i/>
                <w:iCs/>
                <w:color w:val="000000"/>
                <w:sz w:val="26"/>
                <w:szCs w:val="26"/>
                <w:lang w:val="en-US"/>
              </w:rPr>
            </w:pPr>
          </w:p>
        </w:tc>
        <w:tc>
          <w:tcPr>
            <w:tcW w:w="5490" w:type="dxa"/>
            <w:gridSpan w:val="7"/>
            <w:tcBorders>
              <w:top w:val="nil"/>
              <w:left w:val="nil"/>
              <w:bottom w:val="nil"/>
              <w:right w:val="nil"/>
            </w:tcBorders>
            <w:vAlign w:val="bottom"/>
          </w:tcPr>
          <w:p w14:paraId="1EB2F6C4" w14:textId="77777777" w:rsidR="00813AE3" w:rsidRPr="005B2349" w:rsidRDefault="00813AE3" w:rsidP="00813AE3">
            <w:pPr>
              <w:tabs>
                <w:tab w:val="decimal" w:pos="611"/>
              </w:tabs>
              <w:spacing w:line="240" w:lineRule="exact"/>
              <w:ind w:left="-108"/>
              <w:jc w:val="center"/>
              <w:rPr>
                <w:rFonts w:ascii="CordiaUPC" w:hAnsi="CordiaUPC" w:cs="CordiaUPC"/>
                <w:i/>
                <w:iCs/>
                <w:sz w:val="26"/>
                <w:szCs w:val="26"/>
                <w:lang w:val="en-US"/>
              </w:rPr>
            </w:pPr>
            <w:r w:rsidRPr="005B2349">
              <w:rPr>
                <w:rFonts w:ascii="CordiaUPC" w:hAnsi="CordiaUPC" w:cs="CordiaUPC" w:hint="cs"/>
                <w:i/>
                <w:iCs/>
                <w:sz w:val="26"/>
                <w:szCs w:val="26"/>
                <w:lang w:val="en-US" w:bidi="th-TH"/>
              </w:rPr>
              <w:t>(</w:t>
            </w:r>
            <w:proofErr w:type="gramStart"/>
            <w:r w:rsidRPr="005B2349">
              <w:rPr>
                <w:rFonts w:ascii="CordiaUPC" w:hAnsi="CordiaUPC" w:cs="CordiaUPC" w:hint="cs"/>
                <w:i/>
                <w:iCs/>
                <w:sz w:val="26"/>
                <w:szCs w:val="26"/>
                <w:lang w:val="en-US" w:bidi="th-TH"/>
              </w:rPr>
              <w:t>in</w:t>
            </w:r>
            <w:proofErr w:type="gramEnd"/>
            <w:r w:rsidRPr="005B2349">
              <w:rPr>
                <w:rFonts w:ascii="CordiaUPC" w:hAnsi="CordiaUPC" w:cs="CordiaUPC" w:hint="cs"/>
                <w:i/>
                <w:iCs/>
                <w:sz w:val="26"/>
                <w:szCs w:val="26"/>
                <w:lang w:val="en-US" w:bidi="th-TH"/>
              </w:rPr>
              <w:t xml:space="preserve"> million Baht)</w:t>
            </w:r>
          </w:p>
        </w:tc>
      </w:tr>
      <w:tr w:rsidR="00813AE3" w:rsidRPr="005B2349" w14:paraId="4B22F91A" w14:textId="77777777" w:rsidTr="00D47812">
        <w:trPr>
          <w:trHeight w:val="137"/>
        </w:trPr>
        <w:tc>
          <w:tcPr>
            <w:tcW w:w="3816" w:type="dxa"/>
          </w:tcPr>
          <w:p w14:paraId="009222F8" w14:textId="77777777" w:rsidR="00813AE3" w:rsidRPr="005B2349" w:rsidRDefault="00813AE3" w:rsidP="00813AE3">
            <w:pPr>
              <w:spacing w:line="240" w:lineRule="exact"/>
              <w:rPr>
                <w:rFonts w:ascii="CordiaUPC" w:hAnsi="CordiaUPC" w:cs="CordiaUPC"/>
                <w:b/>
                <w:bCs/>
                <w:i/>
                <w:iCs/>
                <w:color w:val="000000"/>
                <w:sz w:val="26"/>
                <w:szCs w:val="26"/>
              </w:rPr>
            </w:pPr>
            <w:r w:rsidRPr="005B2349">
              <w:rPr>
                <w:rFonts w:ascii="CordiaUPC" w:hAnsi="CordiaUPC" w:cs="CordiaUPC" w:hint="cs"/>
                <w:sz w:val="26"/>
                <w:szCs w:val="26"/>
                <w:lang w:val="en-US" w:bidi="th-TH"/>
              </w:rPr>
              <w:t>Short</w:t>
            </w:r>
            <w:r w:rsidRPr="005B2349">
              <w:rPr>
                <w:rFonts w:ascii="CordiaUPC" w:hAnsi="CordiaUPC" w:cs="CordiaUPC" w:hint="cs"/>
                <w:sz w:val="26"/>
                <w:szCs w:val="26"/>
                <w:cs/>
                <w:lang w:val="en-US" w:bidi="th-TH"/>
              </w:rPr>
              <w:t>-</w:t>
            </w:r>
            <w:r w:rsidRPr="005B2349">
              <w:rPr>
                <w:rFonts w:ascii="CordiaUPC" w:hAnsi="CordiaUPC" w:cs="CordiaUPC" w:hint="cs"/>
                <w:sz w:val="26"/>
                <w:szCs w:val="26"/>
                <w:lang w:val="en-US" w:bidi="th-TH"/>
              </w:rPr>
              <w:t xml:space="preserve">term employee benefits </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bidi="th-TH"/>
              </w:rPr>
              <w:t>directors</w:t>
            </w:r>
          </w:p>
        </w:tc>
        <w:tc>
          <w:tcPr>
            <w:tcW w:w="1170" w:type="dxa"/>
            <w:vAlign w:val="bottom"/>
          </w:tcPr>
          <w:p w14:paraId="0154254B" w14:textId="6A5443A5" w:rsidR="00813AE3" w:rsidRPr="005B2349" w:rsidRDefault="00323A1B" w:rsidP="00813AE3">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48</w:t>
            </w:r>
          </w:p>
        </w:tc>
        <w:tc>
          <w:tcPr>
            <w:tcW w:w="240" w:type="dxa"/>
            <w:vAlign w:val="bottom"/>
          </w:tcPr>
          <w:p w14:paraId="14274D45" w14:textId="77777777" w:rsidR="00813AE3" w:rsidRPr="005B2349" w:rsidRDefault="00813AE3" w:rsidP="00813AE3">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42CC16AF" w14:textId="55B16905" w:rsidR="00813AE3" w:rsidRPr="005B2349" w:rsidRDefault="00813AE3" w:rsidP="00813AE3">
            <w:pPr>
              <w:tabs>
                <w:tab w:val="decimal" w:pos="852"/>
              </w:tabs>
              <w:spacing w:line="240" w:lineRule="exact"/>
              <w:ind w:left="-117" w:right="-108"/>
              <w:rPr>
                <w:rFonts w:ascii="CordiaUPC" w:hAnsi="CordiaUPC" w:cs="CordiaUPC"/>
                <w:snapToGrid w:val="0"/>
                <w:sz w:val="26"/>
                <w:szCs w:val="26"/>
                <w:lang w:val="en-US" w:eastAsia="th-TH" w:bidi="th-TH"/>
              </w:rPr>
            </w:pPr>
            <w:r w:rsidRPr="005B2349">
              <w:rPr>
                <w:rFonts w:ascii="CordiaUPC" w:eastAsia="Times New Roman" w:hAnsi="CordiaUPC" w:cs="CordiaUPC"/>
                <w:snapToGrid w:val="0"/>
                <w:sz w:val="26"/>
                <w:szCs w:val="26"/>
                <w:lang w:eastAsia="th-TH"/>
              </w:rPr>
              <w:t>62</w:t>
            </w:r>
          </w:p>
        </w:tc>
        <w:tc>
          <w:tcPr>
            <w:tcW w:w="243" w:type="dxa"/>
            <w:vAlign w:val="bottom"/>
          </w:tcPr>
          <w:p w14:paraId="2A8F1520" w14:textId="77777777" w:rsidR="00813AE3" w:rsidRPr="005B2349" w:rsidRDefault="00813AE3" w:rsidP="00813AE3">
            <w:pPr>
              <w:tabs>
                <w:tab w:val="decimal" w:pos="852"/>
              </w:tabs>
              <w:spacing w:line="240" w:lineRule="exact"/>
              <w:ind w:left="-117" w:right="-108"/>
              <w:rPr>
                <w:rFonts w:ascii="CordiaUPC" w:hAnsi="CordiaUPC" w:cs="CordiaUPC"/>
                <w:color w:val="000000"/>
                <w:sz w:val="26"/>
                <w:szCs w:val="26"/>
                <w:lang w:val="en-US"/>
              </w:rPr>
            </w:pPr>
          </w:p>
        </w:tc>
        <w:tc>
          <w:tcPr>
            <w:tcW w:w="1194" w:type="dxa"/>
            <w:vAlign w:val="bottom"/>
          </w:tcPr>
          <w:p w14:paraId="4E2A2AD1" w14:textId="36190F4F" w:rsidR="00813AE3" w:rsidRPr="005B2349" w:rsidRDefault="00323A1B" w:rsidP="00813AE3">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48</w:t>
            </w:r>
          </w:p>
        </w:tc>
        <w:tc>
          <w:tcPr>
            <w:tcW w:w="239" w:type="dxa"/>
            <w:vAlign w:val="bottom"/>
          </w:tcPr>
          <w:p w14:paraId="42B964A0" w14:textId="77777777" w:rsidR="00813AE3" w:rsidRPr="005B2349" w:rsidRDefault="00813AE3" w:rsidP="00813AE3">
            <w:pPr>
              <w:tabs>
                <w:tab w:val="decimal" w:pos="852"/>
              </w:tabs>
              <w:spacing w:line="240" w:lineRule="exact"/>
              <w:ind w:left="-117" w:right="-108"/>
              <w:rPr>
                <w:rFonts w:ascii="CordiaUPC" w:hAnsi="CordiaUPC" w:cs="CordiaUPC"/>
                <w:sz w:val="26"/>
                <w:szCs w:val="26"/>
                <w:lang w:val="en-US"/>
              </w:rPr>
            </w:pPr>
          </w:p>
        </w:tc>
        <w:tc>
          <w:tcPr>
            <w:tcW w:w="1203" w:type="dxa"/>
            <w:vAlign w:val="bottom"/>
          </w:tcPr>
          <w:p w14:paraId="5D5619A7" w14:textId="65969AB9" w:rsidR="00813AE3" w:rsidRPr="005B2349" w:rsidRDefault="00813AE3" w:rsidP="00813AE3">
            <w:pPr>
              <w:tabs>
                <w:tab w:val="decimal" w:pos="830"/>
              </w:tabs>
              <w:spacing w:line="240" w:lineRule="exact"/>
              <w:ind w:left="-117" w:right="-108"/>
              <w:rPr>
                <w:rFonts w:ascii="CordiaUPC" w:hAnsi="CordiaUPC" w:cs="CordiaUPC"/>
                <w:snapToGrid w:val="0"/>
                <w:sz w:val="26"/>
                <w:szCs w:val="26"/>
                <w:lang w:val="en-US" w:eastAsia="th-TH" w:bidi="th-TH"/>
              </w:rPr>
            </w:pPr>
            <w:r w:rsidRPr="005B2349">
              <w:rPr>
                <w:rFonts w:ascii="CordiaUPC" w:eastAsia="Times New Roman" w:hAnsi="CordiaUPC" w:cs="CordiaUPC"/>
                <w:snapToGrid w:val="0"/>
                <w:sz w:val="26"/>
                <w:szCs w:val="26"/>
                <w:lang w:eastAsia="th-TH"/>
              </w:rPr>
              <w:t>53</w:t>
            </w:r>
          </w:p>
        </w:tc>
      </w:tr>
      <w:tr w:rsidR="00813AE3" w:rsidRPr="005B2349" w14:paraId="7941BC0B" w14:textId="77777777" w:rsidTr="00D47812">
        <w:trPr>
          <w:trHeight w:val="137"/>
        </w:trPr>
        <w:tc>
          <w:tcPr>
            <w:tcW w:w="3816" w:type="dxa"/>
          </w:tcPr>
          <w:p w14:paraId="17BB47B2" w14:textId="77777777" w:rsidR="00813AE3" w:rsidRPr="005B2349" w:rsidRDefault="00813AE3" w:rsidP="00813AE3">
            <w:pPr>
              <w:spacing w:line="240" w:lineRule="exact"/>
              <w:rPr>
                <w:rFonts w:ascii="CordiaUPC" w:hAnsi="CordiaUPC" w:cs="CordiaUPC"/>
                <w:color w:val="000000"/>
                <w:sz w:val="26"/>
                <w:szCs w:val="26"/>
              </w:rPr>
            </w:pPr>
            <w:r w:rsidRPr="005B2349">
              <w:rPr>
                <w:rFonts w:ascii="CordiaUPC" w:hAnsi="CordiaUPC" w:cs="CordiaUPC" w:hint="cs"/>
                <w:sz w:val="26"/>
                <w:szCs w:val="26"/>
                <w:lang w:val="en-US" w:bidi="th-TH"/>
              </w:rPr>
              <w:t>Short</w:t>
            </w:r>
            <w:r w:rsidRPr="005B2349">
              <w:rPr>
                <w:rFonts w:ascii="CordiaUPC" w:hAnsi="CordiaUPC" w:cs="CordiaUPC" w:hint="cs"/>
                <w:sz w:val="26"/>
                <w:szCs w:val="26"/>
                <w:cs/>
                <w:lang w:val="en-US" w:bidi="th-TH"/>
              </w:rPr>
              <w:t>-</w:t>
            </w:r>
            <w:r w:rsidRPr="005B2349">
              <w:rPr>
                <w:rFonts w:ascii="CordiaUPC" w:hAnsi="CordiaUPC" w:cs="CordiaUPC" w:hint="cs"/>
                <w:sz w:val="26"/>
                <w:szCs w:val="26"/>
                <w:lang w:val="en-US" w:bidi="th-TH"/>
              </w:rPr>
              <w:t xml:space="preserve">term employee benefits </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bidi="th-TH"/>
              </w:rPr>
              <w:t>management</w:t>
            </w:r>
          </w:p>
        </w:tc>
        <w:tc>
          <w:tcPr>
            <w:tcW w:w="1170" w:type="dxa"/>
          </w:tcPr>
          <w:p w14:paraId="06BA24B3" w14:textId="5A760E2A" w:rsidR="00813AE3" w:rsidRPr="005B2349" w:rsidRDefault="00323A1B" w:rsidP="00813AE3">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770</w:t>
            </w:r>
          </w:p>
        </w:tc>
        <w:tc>
          <w:tcPr>
            <w:tcW w:w="240" w:type="dxa"/>
          </w:tcPr>
          <w:p w14:paraId="2E1EA0E0" w14:textId="77777777" w:rsidR="00813AE3" w:rsidRPr="005B2349" w:rsidRDefault="00813AE3" w:rsidP="00813AE3">
            <w:pPr>
              <w:tabs>
                <w:tab w:val="decimal" w:pos="852"/>
              </w:tabs>
              <w:spacing w:line="240" w:lineRule="exact"/>
              <w:ind w:right="-108"/>
              <w:rPr>
                <w:rFonts w:ascii="CordiaUPC" w:hAnsi="CordiaUPC" w:cs="CordiaUPC"/>
                <w:sz w:val="26"/>
                <w:szCs w:val="26"/>
              </w:rPr>
            </w:pPr>
          </w:p>
        </w:tc>
        <w:tc>
          <w:tcPr>
            <w:tcW w:w="1201" w:type="dxa"/>
          </w:tcPr>
          <w:p w14:paraId="680E6D8A" w14:textId="1190D72F" w:rsidR="00813AE3" w:rsidRPr="005B2349" w:rsidRDefault="00813AE3" w:rsidP="00813AE3">
            <w:pPr>
              <w:tabs>
                <w:tab w:val="decimal" w:pos="852"/>
              </w:tabs>
              <w:spacing w:line="240" w:lineRule="exact"/>
              <w:ind w:left="-117" w:right="-108"/>
              <w:rPr>
                <w:rFonts w:ascii="CordiaUPC" w:hAnsi="CordiaUPC" w:cs="CordiaUPC"/>
                <w:snapToGrid w:val="0"/>
                <w:sz w:val="26"/>
                <w:szCs w:val="26"/>
                <w:lang w:val="en-US" w:eastAsia="th-TH" w:bidi="th-TH"/>
              </w:rPr>
            </w:pPr>
            <w:r w:rsidRPr="005B2349">
              <w:rPr>
                <w:rFonts w:ascii="CordiaUPC" w:eastAsia="Times New Roman" w:hAnsi="CordiaUPC" w:cs="CordiaUPC"/>
                <w:sz w:val="26"/>
                <w:szCs w:val="26"/>
              </w:rPr>
              <w:t>595</w:t>
            </w:r>
          </w:p>
        </w:tc>
        <w:tc>
          <w:tcPr>
            <w:tcW w:w="243" w:type="dxa"/>
            <w:vAlign w:val="bottom"/>
          </w:tcPr>
          <w:p w14:paraId="0C8D41DE" w14:textId="77777777" w:rsidR="00813AE3" w:rsidRPr="005B2349" w:rsidRDefault="00813AE3" w:rsidP="00813AE3">
            <w:pPr>
              <w:tabs>
                <w:tab w:val="decimal" w:pos="852"/>
              </w:tabs>
              <w:spacing w:line="240" w:lineRule="exact"/>
              <w:ind w:right="-108"/>
              <w:rPr>
                <w:rFonts w:ascii="CordiaUPC" w:hAnsi="CordiaUPC" w:cs="CordiaUPC"/>
                <w:color w:val="000000"/>
                <w:sz w:val="26"/>
                <w:szCs w:val="26"/>
              </w:rPr>
            </w:pPr>
          </w:p>
        </w:tc>
        <w:tc>
          <w:tcPr>
            <w:tcW w:w="1194" w:type="dxa"/>
          </w:tcPr>
          <w:p w14:paraId="2224A95B" w14:textId="0368920D" w:rsidR="00813AE3" w:rsidRPr="005B2349" w:rsidRDefault="00323A1B" w:rsidP="00813AE3">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740</w:t>
            </w:r>
          </w:p>
        </w:tc>
        <w:tc>
          <w:tcPr>
            <w:tcW w:w="239" w:type="dxa"/>
            <w:vAlign w:val="bottom"/>
          </w:tcPr>
          <w:p w14:paraId="7381DB60" w14:textId="77777777" w:rsidR="00813AE3" w:rsidRPr="005B2349" w:rsidRDefault="00813AE3" w:rsidP="00813AE3">
            <w:pPr>
              <w:tabs>
                <w:tab w:val="decimal" w:pos="852"/>
              </w:tabs>
              <w:spacing w:line="240" w:lineRule="exact"/>
              <w:ind w:right="-108"/>
              <w:rPr>
                <w:rFonts w:ascii="CordiaUPC" w:hAnsi="CordiaUPC" w:cs="CordiaUPC"/>
                <w:sz w:val="26"/>
                <w:szCs w:val="26"/>
              </w:rPr>
            </w:pPr>
          </w:p>
        </w:tc>
        <w:tc>
          <w:tcPr>
            <w:tcW w:w="1203" w:type="dxa"/>
          </w:tcPr>
          <w:p w14:paraId="57C9F17A" w14:textId="598BB824" w:rsidR="00813AE3" w:rsidRPr="005B2349" w:rsidRDefault="00813AE3" w:rsidP="00813AE3">
            <w:pPr>
              <w:tabs>
                <w:tab w:val="decimal" w:pos="830"/>
              </w:tabs>
              <w:spacing w:line="240" w:lineRule="exact"/>
              <w:ind w:right="-108"/>
              <w:rPr>
                <w:rFonts w:ascii="CordiaUPC" w:hAnsi="CordiaUPC" w:cs="CordiaUPC"/>
                <w:sz w:val="26"/>
                <w:szCs w:val="26"/>
              </w:rPr>
            </w:pPr>
            <w:r w:rsidRPr="005B2349">
              <w:rPr>
                <w:rFonts w:ascii="CordiaUPC" w:eastAsia="Times New Roman" w:hAnsi="CordiaUPC" w:cs="CordiaUPC"/>
                <w:snapToGrid w:val="0"/>
                <w:sz w:val="26"/>
                <w:szCs w:val="26"/>
                <w:lang w:eastAsia="th-TH"/>
              </w:rPr>
              <w:t>575</w:t>
            </w:r>
          </w:p>
        </w:tc>
      </w:tr>
      <w:tr w:rsidR="00813AE3" w:rsidRPr="005B2349" w14:paraId="05C75935" w14:textId="77777777" w:rsidTr="00D47812">
        <w:trPr>
          <w:trHeight w:val="137"/>
        </w:trPr>
        <w:tc>
          <w:tcPr>
            <w:tcW w:w="3816" w:type="dxa"/>
          </w:tcPr>
          <w:p w14:paraId="69D7F352" w14:textId="77777777" w:rsidR="00813AE3" w:rsidRPr="005B2349" w:rsidRDefault="00813AE3" w:rsidP="00813AE3">
            <w:pPr>
              <w:spacing w:line="240" w:lineRule="exact"/>
              <w:rPr>
                <w:rFonts w:ascii="CordiaUPC" w:hAnsi="CordiaUPC" w:cs="CordiaUPC"/>
                <w:sz w:val="26"/>
                <w:szCs w:val="26"/>
                <w:lang w:val="en-US" w:bidi="th-TH"/>
              </w:rPr>
            </w:pPr>
            <w:r w:rsidRPr="005B2349">
              <w:rPr>
                <w:rFonts w:ascii="CordiaUPC" w:hAnsi="CordiaUPC" w:cs="CordiaUPC" w:hint="cs"/>
                <w:sz w:val="26"/>
                <w:szCs w:val="26"/>
              </w:rPr>
              <w:t>Post</w:t>
            </w:r>
            <w:r w:rsidRPr="005B2349">
              <w:rPr>
                <w:rFonts w:ascii="CordiaUPC" w:hAnsi="CordiaUPC" w:cs="CordiaUPC" w:hint="cs"/>
                <w:sz w:val="26"/>
                <w:szCs w:val="26"/>
                <w:cs/>
                <w:lang w:bidi="th-TH"/>
              </w:rPr>
              <w:t>-</w:t>
            </w:r>
            <w:r w:rsidRPr="005B2349">
              <w:rPr>
                <w:rFonts w:ascii="CordiaUPC" w:hAnsi="CordiaUPC" w:cs="CordiaUPC" w:hint="cs"/>
                <w:sz w:val="26"/>
                <w:szCs w:val="26"/>
              </w:rPr>
              <w:t>employment benefits</w:t>
            </w:r>
          </w:p>
        </w:tc>
        <w:tc>
          <w:tcPr>
            <w:tcW w:w="1170" w:type="dxa"/>
          </w:tcPr>
          <w:p w14:paraId="1C9E7E69" w14:textId="6B924858" w:rsidR="00813AE3" w:rsidRPr="005B2349" w:rsidRDefault="00323A1B" w:rsidP="00813AE3">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66</w:t>
            </w:r>
          </w:p>
        </w:tc>
        <w:tc>
          <w:tcPr>
            <w:tcW w:w="240" w:type="dxa"/>
          </w:tcPr>
          <w:p w14:paraId="07645206" w14:textId="77777777" w:rsidR="00813AE3" w:rsidRPr="005B2349" w:rsidRDefault="00813AE3" w:rsidP="00813AE3">
            <w:pPr>
              <w:tabs>
                <w:tab w:val="decimal" w:pos="852"/>
              </w:tabs>
              <w:spacing w:line="240" w:lineRule="exact"/>
              <w:ind w:right="-108"/>
              <w:rPr>
                <w:rFonts w:ascii="CordiaUPC" w:hAnsi="CordiaUPC" w:cs="CordiaUPC"/>
                <w:sz w:val="26"/>
                <w:szCs w:val="26"/>
              </w:rPr>
            </w:pPr>
          </w:p>
        </w:tc>
        <w:tc>
          <w:tcPr>
            <w:tcW w:w="1201" w:type="dxa"/>
          </w:tcPr>
          <w:p w14:paraId="2EAB556C" w14:textId="02F87C42" w:rsidR="00813AE3" w:rsidRPr="005B2349" w:rsidRDefault="00813AE3" w:rsidP="00813AE3">
            <w:pPr>
              <w:tabs>
                <w:tab w:val="decimal" w:pos="852"/>
              </w:tabs>
              <w:spacing w:line="240" w:lineRule="exact"/>
              <w:ind w:left="-117" w:right="-108"/>
              <w:rPr>
                <w:rFonts w:ascii="CordiaUPC" w:hAnsi="CordiaUPC" w:cs="CordiaUPC"/>
                <w:snapToGrid w:val="0"/>
                <w:sz w:val="26"/>
                <w:szCs w:val="26"/>
                <w:lang w:val="en-US" w:eastAsia="th-TH" w:bidi="th-TH"/>
              </w:rPr>
            </w:pPr>
            <w:r w:rsidRPr="005B2349">
              <w:rPr>
                <w:rFonts w:ascii="CordiaUPC" w:eastAsia="Times New Roman" w:hAnsi="CordiaUPC" w:cs="CordiaUPC"/>
                <w:sz w:val="26"/>
                <w:szCs w:val="26"/>
              </w:rPr>
              <w:t>67</w:t>
            </w:r>
          </w:p>
        </w:tc>
        <w:tc>
          <w:tcPr>
            <w:tcW w:w="243" w:type="dxa"/>
            <w:vAlign w:val="bottom"/>
          </w:tcPr>
          <w:p w14:paraId="7DF8CE46" w14:textId="77777777" w:rsidR="00813AE3" w:rsidRPr="005B2349" w:rsidRDefault="00813AE3" w:rsidP="00813AE3">
            <w:pPr>
              <w:tabs>
                <w:tab w:val="decimal" w:pos="852"/>
              </w:tabs>
              <w:spacing w:line="240" w:lineRule="exact"/>
              <w:ind w:right="-108"/>
              <w:rPr>
                <w:rFonts w:ascii="CordiaUPC" w:hAnsi="CordiaUPC" w:cs="CordiaUPC"/>
                <w:sz w:val="26"/>
                <w:szCs w:val="26"/>
              </w:rPr>
            </w:pPr>
          </w:p>
        </w:tc>
        <w:tc>
          <w:tcPr>
            <w:tcW w:w="1194" w:type="dxa"/>
          </w:tcPr>
          <w:p w14:paraId="4D0E3C8E" w14:textId="69D892BE" w:rsidR="00813AE3" w:rsidRPr="005B2349" w:rsidRDefault="00323A1B" w:rsidP="00813AE3">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65</w:t>
            </w:r>
          </w:p>
        </w:tc>
        <w:tc>
          <w:tcPr>
            <w:tcW w:w="239" w:type="dxa"/>
            <w:vAlign w:val="bottom"/>
          </w:tcPr>
          <w:p w14:paraId="3635E76E" w14:textId="77777777" w:rsidR="00813AE3" w:rsidRPr="005B2349" w:rsidRDefault="00813AE3" w:rsidP="00813AE3">
            <w:pPr>
              <w:tabs>
                <w:tab w:val="decimal" w:pos="852"/>
              </w:tabs>
              <w:spacing w:line="240" w:lineRule="exact"/>
              <w:ind w:right="-108"/>
              <w:rPr>
                <w:rFonts w:ascii="CordiaUPC" w:hAnsi="CordiaUPC" w:cs="CordiaUPC"/>
                <w:sz w:val="26"/>
                <w:szCs w:val="26"/>
              </w:rPr>
            </w:pPr>
          </w:p>
        </w:tc>
        <w:tc>
          <w:tcPr>
            <w:tcW w:w="1203" w:type="dxa"/>
          </w:tcPr>
          <w:p w14:paraId="4CFC4A9D" w14:textId="636AA8B9" w:rsidR="00813AE3" w:rsidRPr="005B2349" w:rsidRDefault="00813AE3" w:rsidP="00813AE3">
            <w:pPr>
              <w:tabs>
                <w:tab w:val="decimal" w:pos="830"/>
              </w:tabs>
              <w:spacing w:line="240" w:lineRule="exact"/>
              <w:ind w:right="-108"/>
              <w:rPr>
                <w:rFonts w:ascii="CordiaUPC" w:hAnsi="CordiaUPC" w:cs="CordiaUPC"/>
                <w:sz w:val="26"/>
                <w:szCs w:val="26"/>
              </w:rPr>
            </w:pPr>
            <w:r w:rsidRPr="005B2349">
              <w:rPr>
                <w:rFonts w:ascii="CordiaUPC" w:eastAsia="Times New Roman" w:hAnsi="CordiaUPC" w:cs="CordiaUPC"/>
                <w:snapToGrid w:val="0"/>
                <w:sz w:val="26"/>
                <w:szCs w:val="26"/>
                <w:lang w:eastAsia="th-TH"/>
              </w:rPr>
              <w:t>66</w:t>
            </w:r>
          </w:p>
        </w:tc>
      </w:tr>
      <w:tr w:rsidR="00813AE3" w:rsidRPr="005B2349" w14:paraId="759B01B9" w14:textId="77777777" w:rsidTr="00D47812">
        <w:trPr>
          <w:trHeight w:val="137"/>
        </w:trPr>
        <w:tc>
          <w:tcPr>
            <w:tcW w:w="3816" w:type="dxa"/>
          </w:tcPr>
          <w:p w14:paraId="4BB5F682" w14:textId="77777777" w:rsidR="00813AE3" w:rsidRPr="008D5806" w:rsidRDefault="00813AE3" w:rsidP="00813AE3">
            <w:pPr>
              <w:spacing w:line="240" w:lineRule="exact"/>
              <w:ind w:right="-120"/>
              <w:rPr>
                <w:rFonts w:ascii="CordiaUPC" w:hAnsi="CordiaUPC" w:cs="CordiaUPC"/>
                <w:sz w:val="26"/>
                <w:szCs w:val="26"/>
                <w:lang w:val="en-US" w:bidi="th-TH"/>
              </w:rPr>
            </w:pPr>
            <w:r w:rsidRPr="005B2349">
              <w:rPr>
                <w:rFonts w:ascii="CordiaUPC" w:hAnsi="CordiaUPC" w:cs="CordiaUPC" w:hint="cs"/>
                <w:sz w:val="26"/>
                <w:szCs w:val="26"/>
              </w:rPr>
              <w:t xml:space="preserve">Share-based payments </w:t>
            </w:r>
          </w:p>
        </w:tc>
        <w:tc>
          <w:tcPr>
            <w:tcW w:w="1170" w:type="dxa"/>
          </w:tcPr>
          <w:p w14:paraId="1EBEB22B" w14:textId="011E7FBD" w:rsidR="00813AE3" w:rsidRPr="005B2349" w:rsidRDefault="00323A1B" w:rsidP="00813AE3">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59</w:t>
            </w:r>
          </w:p>
        </w:tc>
        <w:tc>
          <w:tcPr>
            <w:tcW w:w="240" w:type="dxa"/>
          </w:tcPr>
          <w:p w14:paraId="14C5E667" w14:textId="77777777" w:rsidR="00813AE3" w:rsidRPr="005B2349" w:rsidRDefault="00813AE3" w:rsidP="00813AE3">
            <w:pPr>
              <w:tabs>
                <w:tab w:val="decimal" w:pos="852"/>
              </w:tabs>
              <w:spacing w:line="240" w:lineRule="exact"/>
              <w:ind w:right="-108"/>
              <w:rPr>
                <w:rFonts w:ascii="CordiaUPC" w:hAnsi="CordiaUPC" w:cs="CordiaUPC"/>
                <w:sz w:val="26"/>
                <w:szCs w:val="26"/>
              </w:rPr>
            </w:pPr>
          </w:p>
        </w:tc>
        <w:tc>
          <w:tcPr>
            <w:tcW w:w="1201" w:type="dxa"/>
          </w:tcPr>
          <w:p w14:paraId="0724BB8A" w14:textId="1B39D59C" w:rsidR="00813AE3" w:rsidRPr="005B2349" w:rsidRDefault="00813AE3" w:rsidP="00813AE3">
            <w:pPr>
              <w:tabs>
                <w:tab w:val="decimal" w:pos="839"/>
              </w:tabs>
              <w:spacing w:line="240" w:lineRule="exact"/>
              <w:ind w:left="-117" w:right="-108"/>
              <w:rPr>
                <w:rFonts w:ascii="CordiaUPC" w:hAnsi="CordiaUPC" w:cs="CordiaUPC"/>
                <w:snapToGrid w:val="0"/>
                <w:sz w:val="26"/>
                <w:szCs w:val="26"/>
                <w:lang w:val="en-US" w:eastAsia="th-TH" w:bidi="th-TH"/>
              </w:rPr>
            </w:pPr>
            <w:r w:rsidRPr="005B2349">
              <w:rPr>
                <w:rFonts w:ascii="CordiaUPC" w:eastAsia="Times New Roman" w:hAnsi="CordiaUPC" w:cs="CordiaUPC"/>
                <w:sz w:val="26"/>
                <w:szCs w:val="26"/>
              </w:rPr>
              <w:t>69</w:t>
            </w:r>
          </w:p>
        </w:tc>
        <w:tc>
          <w:tcPr>
            <w:tcW w:w="243" w:type="dxa"/>
            <w:vAlign w:val="bottom"/>
          </w:tcPr>
          <w:p w14:paraId="273B4080" w14:textId="77777777" w:rsidR="00813AE3" w:rsidRPr="005B2349" w:rsidRDefault="00813AE3" w:rsidP="00813AE3">
            <w:pPr>
              <w:tabs>
                <w:tab w:val="decimal" w:pos="852"/>
              </w:tabs>
              <w:spacing w:line="240" w:lineRule="exact"/>
              <w:ind w:right="-108"/>
              <w:rPr>
                <w:rFonts w:ascii="CordiaUPC" w:hAnsi="CordiaUPC" w:cs="CordiaUPC"/>
                <w:sz w:val="26"/>
                <w:szCs w:val="26"/>
              </w:rPr>
            </w:pPr>
          </w:p>
        </w:tc>
        <w:tc>
          <w:tcPr>
            <w:tcW w:w="1194" w:type="dxa"/>
          </w:tcPr>
          <w:p w14:paraId="27263E27" w14:textId="0A8A20EE" w:rsidR="00813AE3" w:rsidRPr="005B2349" w:rsidRDefault="00323A1B" w:rsidP="00813AE3">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59</w:t>
            </w:r>
          </w:p>
        </w:tc>
        <w:tc>
          <w:tcPr>
            <w:tcW w:w="239" w:type="dxa"/>
            <w:vAlign w:val="bottom"/>
          </w:tcPr>
          <w:p w14:paraId="012B14DF" w14:textId="77777777" w:rsidR="00813AE3" w:rsidRPr="005B2349" w:rsidRDefault="00813AE3" w:rsidP="00813AE3">
            <w:pPr>
              <w:tabs>
                <w:tab w:val="decimal" w:pos="852"/>
              </w:tabs>
              <w:spacing w:line="240" w:lineRule="exact"/>
              <w:ind w:right="-108"/>
              <w:rPr>
                <w:rFonts w:ascii="CordiaUPC" w:hAnsi="CordiaUPC" w:cs="CordiaUPC"/>
                <w:sz w:val="26"/>
                <w:szCs w:val="26"/>
              </w:rPr>
            </w:pPr>
          </w:p>
        </w:tc>
        <w:tc>
          <w:tcPr>
            <w:tcW w:w="1203" w:type="dxa"/>
          </w:tcPr>
          <w:p w14:paraId="6CCC530D" w14:textId="259A338E" w:rsidR="00813AE3" w:rsidRPr="005B2349" w:rsidRDefault="00813AE3" w:rsidP="00813AE3">
            <w:pPr>
              <w:tabs>
                <w:tab w:val="decimal" w:pos="830"/>
              </w:tabs>
              <w:spacing w:line="240" w:lineRule="exact"/>
              <w:ind w:right="-108"/>
              <w:rPr>
                <w:rFonts w:ascii="CordiaUPC" w:hAnsi="CordiaUPC" w:cs="CordiaUPC"/>
                <w:sz w:val="26"/>
                <w:szCs w:val="26"/>
              </w:rPr>
            </w:pPr>
            <w:r w:rsidRPr="005B2349">
              <w:rPr>
                <w:rFonts w:ascii="CordiaUPC" w:eastAsia="Times New Roman" w:hAnsi="CordiaUPC" w:cs="CordiaUPC"/>
                <w:snapToGrid w:val="0"/>
                <w:sz w:val="26"/>
                <w:szCs w:val="26"/>
                <w:lang w:eastAsia="th-TH"/>
              </w:rPr>
              <w:t>69</w:t>
            </w:r>
          </w:p>
        </w:tc>
      </w:tr>
      <w:tr w:rsidR="00813AE3" w:rsidRPr="005B2349" w14:paraId="416D7900" w14:textId="77777777" w:rsidTr="00D47812">
        <w:trPr>
          <w:trHeight w:val="137"/>
        </w:trPr>
        <w:tc>
          <w:tcPr>
            <w:tcW w:w="3816" w:type="dxa"/>
          </w:tcPr>
          <w:p w14:paraId="569E0014" w14:textId="77777777" w:rsidR="00813AE3" w:rsidRPr="005B2349" w:rsidRDefault="00813AE3" w:rsidP="00813AE3">
            <w:pPr>
              <w:spacing w:line="240" w:lineRule="exact"/>
              <w:rPr>
                <w:rFonts w:ascii="CordiaUPC" w:hAnsi="CordiaUPC" w:cs="CordiaUPC"/>
                <w:b/>
                <w:bCs/>
                <w:sz w:val="26"/>
                <w:szCs w:val="26"/>
                <w:lang w:val="en-US" w:bidi="th-TH"/>
              </w:rPr>
            </w:pPr>
            <w:r w:rsidRPr="005B2349">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0675F26F" w14:textId="1D8EDE52" w:rsidR="00813AE3" w:rsidRPr="005B2349" w:rsidRDefault="00323A1B" w:rsidP="00813AE3">
            <w:pPr>
              <w:tabs>
                <w:tab w:val="decimal" w:pos="852"/>
              </w:tabs>
              <w:spacing w:line="240" w:lineRule="exact"/>
              <w:ind w:left="-117"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943</w:t>
            </w:r>
          </w:p>
        </w:tc>
        <w:tc>
          <w:tcPr>
            <w:tcW w:w="240" w:type="dxa"/>
          </w:tcPr>
          <w:p w14:paraId="75E246C4" w14:textId="77777777" w:rsidR="00813AE3" w:rsidRPr="005B2349" w:rsidRDefault="00813AE3" w:rsidP="00813AE3">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04C1C11F" w14:textId="4FA3E66A" w:rsidR="00813AE3" w:rsidRPr="005B2349" w:rsidRDefault="00813AE3" w:rsidP="00813AE3">
            <w:pPr>
              <w:tabs>
                <w:tab w:val="decimal" w:pos="852"/>
              </w:tabs>
              <w:spacing w:line="240" w:lineRule="exact"/>
              <w:ind w:left="-117" w:right="-108"/>
              <w:rPr>
                <w:rFonts w:ascii="CordiaUPC" w:hAnsi="CordiaUPC" w:cs="CordiaUPC"/>
                <w:b/>
                <w:bCs/>
                <w:snapToGrid w:val="0"/>
                <w:sz w:val="26"/>
                <w:szCs w:val="26"/>
                <w:lang w:val="en-US" w:eastAsia="th-TH" w:bidi="th-TH"/>
              </w:rPr>
            </w:pPr>
            <w:r w:rsidRPr="005B2349">
              <w:rPr>
                <w:rFonts w:ascii="CordiaUPC" w:eastAsia="Times New Roman" w:hAnsi="CordiaUPC" w:cs="CordiaUPC"/>
                <w:b/>
                <w:bCs/>
                <w:sz w:val="26"/>
                <w:szCs w:val="26"/>
              </w:rPr>
              <w:t>793</w:t>
            </w:r>
          </w:p>
        </w:tc>
        <w:tc>
          <w:tcPr>
            <w:tcW w:w="243" w:type="dxa"/>
            <w:vAlign w:val="bottom"/>
          </w:tcPr>
          <w:p w14:paraId="181A75BD" w14:textId="77777777" w:rsidR="00813AE3" w:rsidRPr="005B2349" w:rsidRDefault="00813AE3" w:rsidP="00813AE3">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4A23A555" w14:textId="01E27BAC" w:rsidR="00813AE3" w:rsidRPr="005B2349" w:rsidRDefault="00323A1B" w:rsidP="00813AE3">
            <w:pPr>
              <w:tabs>
                <w:tab w:val="decimal" w:pos="830"/>
              </w:tabs>
              <w:spacing w:line="240" w:lineRule="exact"/>
              <w:ind w:left="-117"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912</w:t>
            </w:r>
          </w:p>
        </w:tc>
        <w:tc>
          <w:tcPr>
            <w:tcW w:w="239" w:type="dxa"/>
            <w:vAlign w:val="bottom"/>
          </w:tcPr>
          <w:p w14:paraId="548A8744" w14:textId="77777777" w:rsidR="00813AE3" w:rsidRPr="005B2349" w:rsidRDefault="00813AE3" w:rsidP="00813AE3">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6174304A" w14:textId="71225AC7" w:rsidR="00813AE3" w:rsidRPr="005B2349" w:rsidRDefault="00813AE3" w:rsidP="00813AE3">
            <w:pPr>
              <w:tabs>
                <w:tab w:val="decimal" w:pos="830"/>
              </w:tabs>
              <w:spacing w:line="240" w:lineRule="exact"/>
              <w:ind w:right="-115"/>
              <w:rPr>
                <w:rFonts w:ascii="CordiaUPC" w:hAnsi="CordiaUPC" w:cs="CordiaUPC"/>
                <w:b/>
                <w:bCs/>
                <w:sz w:val="26"/>
                <w:szCs w:val="26"/>
              </w:rPr>
            </w:pPr>
            <w:r w:rsidRPr="005B2349">
              <w:rPr>
                <w:rFonts w:ascii="CordiaUPC" w:eastAsia="Times New Roman" w:hAnsi="CordiaUPC" w:cs="CordiaUPC"/>
                <w:b/>
                <w:bCs/>
                <w:snapToGrid w:val="0"/>
                <w:sz w:val="26"/>
                <w:szCs w:val="26"/>
                <w:lang w:eastAsia="th-TH"/>
              </w:rPr>
              <w:t>763</w:t>
            </w:r>
          </w:p>
        </w:tc>
      </w:tr>
    </w:tbl>
    <w:p w14:paraId="6769285A" w14:textId="77777777" w:rsidR="003E7AFE" w:rsidRDefault="003E7AFE" w:rsidP="00AD7C76">
      <w:pPr>
        <w:spacing w:line="240" w:lineRule="exact"/>
        <w:ind w:left="547"/>
        <w:jc w:val="thaiDistribute"/>
        <w:rPr>
          <w:rFonts w:ascii="CordiaUPC" w:hAnsi="CordiaUPC" w:cs="CordiaUPC"/>
          <w:spacing w:val="-2"/>
          <w:sz w:val="26"/>
          <w:szCs w:val="26"/>
          <w:lang w:val="en-US"/>
        </w:rPr>
      </w:pPr>
    </w:p>
    <w:p w14:paraId="67E148FA" w14:textId="3E128445" w:rsidR="00B6792D" w:rsidRPr="00392524" w:rsidRDefault="00B6792D" w:rsidP="00AD7C76">
      <w:pPr>
        <w:spacing w:line="240" w:lineRule="exact"/>
        <w:ind w:left="547"/>
        <w:jc w:val="thaiDistribute"/>
        <w:rPr>
          <w:rFonts w:ascii="CordiaUPC" w:hAnsi="CordiaUPC" w:cs="CordiaUPC"/>
          <w:sz w:val="26"/>
          <w:szCs w:val="26"/>
          <w:lang w:val="en-US"/>
        </w:rPr>
      </w:pPr>
      <w:r w:rsidRPr="00392524">
        <w:rPr>
          <w:rFonts w:ascii="CordiaUPC" w:hAnsi="CordiaUPC" w:cs="CordiaUPC" w:hint="cs"/>
          <w:spacing w:val="-2"/>
          <w:sz w:val="26"/>
          <w:szCs w:val="26"/>
          <w:lang w:val="en-US"/>
        </w:rPr>
        <w:t xml:space="preserve">Senior management personnel of the Bank are directors, management personnel at the level “Head of” or </w:t>
      </w:r>
      <w:r w:rsidRPr="00392524">
        <w:rPr>
          <w:rFonts w:ascii="CordiaUPC" w:hAnsi="CordiaUPC" w:cs="CordiaUPC" w:hint="cs"/>
          <w:spacing w:val="-2"/>
          <w:sz w:val="26"/>
          <w:szCs w:val="26"/>
        </w:rPr>
        <w:t xml:space="preserve">executive vice </w:t>
      </w:r>
      <w:r w:rsidRPr="00392524">
        <w:rPr>
          <w:rFonts w:ascii="CordiaUPC" w:hAnsi="CordiaUPC" w:cs="CordiaUPC" w:hint="cs"/>
          <w:sz w:val="26"/>
          <w:szCs w:val="26"/>
          <w:lang w:val="en-US"/>
        </w:rPr>
        <w:t>president</w:t>
      </w:r>
      <w:r w:rsidRPr="00392524">
        <w:rPr>
          <w:rFonts w:ascii="CordiaUPC" w:hAnsi="CordiaUPC" w:cs="CordiaUPC" w:hint="cs"/>
          <w:spacing w:val="-2"/>
          <w:sz w:val="26"/>
          <w:szCs w:val="26"/>
        </w:rPr>
        <w:t xml:space="preserve"> and above, and related </w:t>
      </w:r>
      <w:r w:rsidRPr="00392524">
        <w:rPr>
          <w:rFonts w:ascii="CordiaUPC" w:hAnsi="CordiaUPC" w:cs="CordiaUPC" w:hint="cs"/>
          <w:sz w:val="26"/>
          <w:szCs w:val="26"/>
        </w:rPr>
        <w:t>management personnel of Accounting or Finance</w:t>
      </w:r>
      <w:r w:rsidRPr="00392524">
        <w:rPr>
          <w:rFonts w:ascii="CordiaUPC" w:hAnsi="CordiaUPC" w:cs="CordiaUPC" w:hint="cs"/>
          <w:sz w:val="26"/>
          <w:szCs w:val="26"/>
          <w:cs/>
          <w:lang w:bidi="th-TH"/>
        </w:rPr>
        <w:t>.</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Senior management</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personnel of the subsidiaries are those at the level of director and executive officer upwards</w:t>
      </w:r>
      <w:r w:rsidRPr="00392524">
        <w:rPr>
          <w:rFonts w:ascii="CordiaUPC" w:hAnsi="CordiaUPC" w:cs="CordiaUPC" w:hint="cs"/>
          <w:sz w:val="26"/>
          <w:szCs w:val="26"/>
          <w:cs/>
          <w:lang w:val="en-US" w:bidi="th-TH"/>
        </w:rPr>
        <w:t>.</w:t>
      </w:r>
    </w:p>
    <w:p w14:paraId="57B2824A" w14:textId="44F27410" w:rsidR="002F4F16" w:rsidRPr="00392524" w:rsidRDefault="002F4F16" w:rsidP="00AD7C76">
      <w:pPr>
        <w:spacing w:line="240" w:lineRule="exact"/>
        <w:rPr>
          <w:rFonts w:ascii="CordiaUPC" w:hAnsi="CordiaUPC" w:cs="CordiaUPC"/>
          <w:b/>
          <w:bCs/>
          <w:sz w:val="26"/>
          <w:szCs w:val="26"/>
        </w:rPr>
      </w:pPr>
    </w:p>
    <w:p w14:paraId="07CC35F5" w14:textId="5492FBF5" w:rsidR="00A76A52" w:rsidRPr="00392524" w:rsidRDefault="00227C59" w:rsidP="00AD7C76">
      <w:pPr>
        <w:spacing w:line="240" w:lineRule="exact"/>
        <w:ind w:left="547" w:hanging="547"/>
        <w:jc w:val="thaiDistribute"/>
        <w:rPr>
          <w:rFonts w:ascii="CordiaUPC" w:hAnsi="CordiaUPC" w:cs="CordiaUPC"/>
          <w:b/>
          <w:bCs/>
          <w:sz w:val="26"/>
          <w:szCs w:val="26"/>
        </w:rPr>
      </w:pPr>
      <w:r w:rsidRPr="00392524">
        <w:rPr>
          <w:rFonts w:ascii="CordiaUPC" w:hAnsi="CordiaUPC" w:cs="CordiaUPC" w:hint="cs"/>
          <w:b/>
          <w:bCs/>
          <w:sz w:val="26"/>
          <w:szCs w:val="26"/>
        </w:rPr>
        <w:t>1</w:t>
      </w:r>
      <w:r w:rsidR="00A7166D" w:rsidRPr="00392524">
        <w:rPr>
          <w:rFonts w:ascii="CordiaUPC" w:hAnsi="CordiaUPC" w:cs="CordiaUPC"/>
          <w:b/>
          <w:bCs/>
          <w:sz w:val="26"/>
          <w:szCs w:val="26"/>
        </w:rPr>
        <w:t>2</w:t>
      </w:r>
      <w:r w:rsidR="00A76A52" w:rsidRPr="00392524">
        <w:rPr>
          <w:rFonts w:ascii="CordiaUPC" w:hAnsi="CordiaUPC" w:cs="CordiaUPC" w:hint="cs"/>
          <w:b/>
          <w:bCs/>
          <w:sz w:val="26"/>
          <w:szCs w:val="26"/>
        </w:rPr>
        <w:t>.4</w:t>
      </w:r>
      <w:r w:rsidR="00EF6ED0" w:rsidRPr="00392524">
        <w:rPr>
          <w:rFonts w:ascii="CordiaUPC" w:hAnsi="CordiaUPC" w:cs="CordiaUPC" w:hint="cs"/>
          <w:b/>
          <w:bCs/>
          <w:sz w:val="26"/>
          <w:szCs w:val="26"/>
        </w:rPr>
        <w:tab/>
      </w:r>
      <w:r w:rsidR="00A76A52" w:rsidRPr="00392524">
        <w:rPr>
          <w:rFonts w:ascii="CordiaUPC" w:hAnsi="CordiaUPC" w:cs="CordiaUPC" w:hint="cs"/>
          <w:b/>
          <w:bCs/>
          <w:sz w:val="26"/>
          <w:szCs w:val="26"/>
        </w:rPr>
        <w:t>Other benefits payable to the senior management personnel</w:t>
      </w:r>
    </w:p>
    <w:p w14:paraId="403EB0E0" w14:textId="77777777" w:rsidR="00723F76" w:rsidRPr="00392524" w:rsidRDefault="00A76A52" w:rsidP="00AD7C76">
      <w:pPr>
        <w:spacing w:line="240" w:lineRule="exact"/>
        <w:ind w:left="547"/>
        <w:jc w:val="thaiDistribute"/>
        <w:rPr>
          <w:rFonts w:ascii="CordiaUPC" w:hAnsi="CordiaUPC" w:cs="CordiaUPC"/>
          <w:spacing w:val="-2"/>
          <w:sz w:val="26"/>
          <w:szCs w:val="26"/>
          <w:lang w:val="en-US"/>
        </w:rPr>
      </w:pPr>
      <w:r w:rsidRPr="00392524">
        <w:rPr>
          <w:rFonts w:ascii="CordiaUPC" w:hAnsi="CordiaUPC" w:cs="CordiaUPC" w:hint="cs"/>
          <w:spacing w:val="-2"/>
          <w:sz w:val="26"/>
          <w:szCs w:val="26"/>
          <w:lang w:val="en-US"/>
        </w:rPr>
        <w:tab/>
      </w:r>
    </w:p>
    <w:p w14:paraId="4014560B" w14:textId="1774DA94" w:rsidR="008F53BB" w:rsidRDefault="00A76A52" w:rsidP="00AD7C76">
      <w:pPr>
        <w:spacing w:line="240" w:lineRule="exact"/>
        <w:ind w:left="547"/>
        <w:jc w:val="both"/>
        <w:rPr>
          <w:rFonts w:ascii="CordiaUPC" w:hAnsi="CordiaUPC" w:cs="CordiaUPC"/>
          <w:sz w:val="26"/>
          <w:szCs w:val="26"/>
          <w:lang w:val="en-US"/>
        </w:rPr>
      </w:pPr>
      <w:r w:rsidRPr="00392524">
        <w:rPr>
          <w:rFonts w:ascii="CordiaUPC" w:hAnsi="CordiaUPC" w:cs="CordiaUPC" w:hint="cs"/>
          <w:sz w:val="26"/>
          <w:szCs w:val="26"/>
        </w:rPr>
        <w:t>The Bank’s senior management personnel do not</w:t>
      </w:r>
      <w:r w:rsidRPr="00392524">
        <w:rPr>
          <w:rFonts w:ascii="CordiaUPC" w:hAnsi="CordiaUPC" w:cs="CordiaUPC" w:hint="cs"/>
          <w:sz w:val="26"/>
          <w:szCs w:val="26"/>
          <w:lang w:val="en-US"/>
        </w:rPr>
        <w:t xml:space="preserve"> </w:t>
      </w:r>
      <w:r w:rsidRPr="00392524">
        <w:rPr>
          <w:rFonts w:ascii="CordiaUPC" w:hAnsi="CordiaUPC" w:cs="CordiaUPC" w:hint="cs"/>
          <w:sz w:val="26"/>
          <w:szCs w:val="26"/>
        </w:rPr>
        <w:t>receive other benefits both in term</w:t>
      </w:r>
      <w:r w:rsidR="00C15EFE" w:rsidRPr="00392524">
        <w:rPr>
          <w:rFonts w:ascii="CordiaUPC" w:hAnsi="CordiaUPC" w:cs="CordiaUPC" w:hint="cs"/>
          <w:sz w:val="26"/>
          <w:szCs w:val="26"/>
        </w:rPr>
        <w:t>s</w:t>
      </w:r>
      <w:r w:rsidRPr="00392524">
        <w:rPr>
          <w:rFonts w:ascii="CordiaUPC" w:hAnsi="CordiaUPC" w:cs="CordiaUPC" w:hint="cs"/>
          <w:sz w:val="26"/>
          <w:szCs w:val="26"/>
        </w:rPr>
        <w:t xml:space="preserve"> of </w:t>
      </w:r>
      <w:proofErr w:type="spellStart"/>
      <w:r w:rsidRPr="00392524">
        <w:rPr>
          <w:rFonts w:ascii="CordiaUPC" w:hAnsi="CordiaUPC" w:cs="CordiaUPC" w:hint="cs"/>
          <w:sz w:val="26"/>
          <w:szCs w:val="26"/>
        </w:rPr>
        <w:t>mone</w:t>
      </w:r>
      <w:r w:rsidRPr="00392524">
        <w:rPr>
          <w:rFonts w:ascii="CordiaUPC" w:hAnsi="CordiaUPC" w:cs="CordiaUPC" w:hint="cs"/>
          <w:sz w:val="26"/>
          <w:szCs w:val="26"/>
          <w:lang w:val="en-US"/>
        </w:rPr>
        <w:t>tary</w:t>
      </w:r>
      <w:proofErr w:type="spellEnd"/>
      <w:r w:rsidRPr="00392524">
        <w:rPr>
          <w:rFonts w:ascii="CordiaUPC" w:hAnsi="CordiaUPC" w:cs="CordiaUPC" w:hint="cs"/>
          <w:sz w:val="26"/>
          <w:szCs w:val="26"/>
          <w:lang w:val="en-US"/>
        </w:rPr>
        <w:t xml:space="preserve"> and non-monetary </w:t>
      </w:r>
      <w:r w:rsidRPr="00392524">
        <w:rPr>
          <w:rFonts w:ascii="CordiaUPC" w:hAnsi="CordiaUPC" w:cs="CordiaUPC" w:hint="cs"/>
          <w:sz w:val="26"/>
          <w:szCs w:val="26"/>
        </w:rPr>
        <w:t xml:space="preserve">items, except for the benefits that are normally received as mentioned in </w:t>
      </w:r>
      <w:r w:rsidR="00120D23" w:rsidRPr="00392524">
        <w:rPr>
          <w:rFonts w:ascii="CordiaUPC" w:hAnsi="CordiaUPC" w:cs="CordiaUPC" w:hint="cs"/>
          <w:sz w:val="26"/>
          <w:szCs w:val="26"/>
        </w:rPr>
        <w:t>n</w:t>
      </w:r>
      <w:r w:rsidRPr="00392524">
        <w:rPr>
          <w:rFonts w:ascii="CordiaUPC" w:hAnsi="CordiaUPC" w:cs="CordiaUPC" w:hint="cs"/>
          <w:sz w:val="26"/>
          <w:szCs w:val="26"/>
        </w:rPr>
        <w:t xml:space="preserve">ote </w:t>
      </w:r>
      <w:r w:rsidR="00463893" w:rsidRPr="00392524">
        <w:rPr>
          <w:rFonts w:ascii="CordiaUPC" w:hAnsi="CordiaUPC" w:cs="CordiaUPC" w:hint="cs"/>
          <w:sz w:val="26"/>
          <w:szCs w:val="26"/>
        </w:rPr>
        <w:t>1</w:t>
      </w:r>
      <w:r w:rsidR="00175834" w:rsidRPr="00392524">
        <w:rPr>
          <w:rFonts w:ascii="CordiaUPC" w:hAnsi="CordiaUPC" w:cs="CordiaUPC" w:hint="cs"/>
          <w:sz w:val="26"/>
          <w:szCs w:val="26"/>
          <w:cs/>
          <w:lang w:bidi="th-TH"/>
        </w:rPr>
        <w:t>2</w:t>
      </w:r>
      <w:r w:rsidR="00673431" w:rsidRPr="00392524">
        <w:rPr>
          <w:rFonts w:ascii="CordiaUPC" w:hAnsi="CordiaUPC" w:cs="CordiaUPC" w:hint="cs"/>
          <w:sz w:val="26"/>
          <w:szCs w:val="26"/>
        </w:rPr>
        <w:t>.3</w:t>
      </w:r>
      <w:r w:rsidR="008C0EA9" w:rsidRPr="00392524">
        <w:rPr>
          <w:rFonts w:ascii="CordiaUPC" w:hAnsi="CordiaUPC" w:cs="CordiaUPC" w:hint="cs"/>
          <w:sz w:val="26"/>
          <w:szCs w:val="26"/>
        </w:rPr>
        <w:t xml:space="preserve"> </w:t>
      </w:r>
      <w:r w:rsidRPr="00392524">
        <w:rPr>
          <w:rFonts w:ascii="CordiaUPC" w:hAnsi="CordiaUPC" w:cs="CordiaUPC" w:hint="cs"/>
          <w:sz w:val="26"/>
          <w:szCs w:val="26"/>
        </w:rPr>
        <w:t>such as</w:t>
      </w:r>
      <w:r w:rsidRPr="00392524">
        <w:rPr>
          <w:rFonts w:ascii="CordiaUPC" w:hAnsi="CordiaUPC" w:cs="CordiaUPC" w:hint="cs"/>
          <w:sz w:val="26"/>
          <w:szCs w:val="26"/>
          <w:lang w:val="en-US"/>
        </w:rPr>
        <w:t xml:space="preserve"> monthly director remuneration, meeting allowance, </w:t>
      </w:r>
      <w:proofErr w:type="gramStart"/>
      <w:r w:rsidRPr="00392524">
        <w:rPr>
          <w:rFonts w:ascii="CordiaUPC" w:hAnsi="CordiaUPC" w:cs="CordiaUPC" w:hint="cs"/>
          <w:sz w:val="26"/>
          <w:szCs w:val="26"/>
          <w:lang w:val="en-US"/>
        </w:rPr>
        <w:t>salary</w:t>
      </w:r>
      <w:proofErr w:type="gramEnd"/>
      <w:r w:rsidRPr="00392524">
        <w:rPr>
          <w:rFonts w:ascii="CordiaUPC" w:hAnsi="CordiaUPC" w:cs="CordiaUPC" w:hint="cs"/>
          <w:sz w:val="26"/>
          <w:szCs w:val="26"/>
          <w:lang w:val="en-US"/>
        </w:rPr>
        <w:t xml:space="preserve"> and bonus.</w:t>
      </w:r>
      <w:r w:rsidRPr="00392524">
        <w:rPr>
          <w:rFonts w:ascii="CordiaUPC" w:hAnsi="CordiaUPC" w:cs="CordiaUPC" w:hint="cs"/>
          <w:sz w:val="26"/>
          <w:szCs w:val="26"/>
        </w:rPr>
        <w:t xml:space="preserve"> Directors who are the Bank’s executives and the representative directors who are the executives of ING Bank N.V</w:t>
      </w:r>
      <w:r w:rsidRPr="00392524">
        <w:rPr>
          <w:rFonts w:ascii="CordiaUPC" w:hAnsi="CordiaUPC" w:cs="CordiaUPC" w:hint="cs"/>
          <w:sz w:val="26"/>
          <w:szCs w:val="26"/>
          <w:cs/>
          <w:lang w:bidi="th-TH"/>
        </w:rPr>
        <w:t xml:space="preserve">. </w:t>
      </w:r>
      <w:r w:rsidRPr="00392524">
        <w:rPr>
          <w:rFonts w:ascii="CordiaUPC" w:hAnsi="CordiaUPC" w:cs="CordiaUPC" w:hint="cs"/>
          <w:sz w:val="26"/>
          <w:szCs w:val="26"/>
        </w:rPr>
        <w:t>shall not receive director remuneration as per the criteri</w:t>
      </w:r>
      <w:r w:rsidR="00C15EFE" w:rsidRPr="00392524">
        <w:rPr>
          <w:rFonts w:ascii="CordiaUPC" w:hAnsi="CordiaUPC" w:cs="CordiaUPC" w:hint="cs"/>
          <w:sz w:val="26"/>
          <w:szCs w:val="26"/>
        </w:rPr>
        <w:t>a of the Bank and ING Bank N.V.</w:t>
      </w:r>
      <w:r w:rsidRPr="00392524">
        <w:rPr>
          <w:rFonts w:ascii="CordiaUPC" w:hAnsi="CordiaUPC" w:cs="CordiaUPC" w:hint="cs"/>
          <w:sz w:val="26"/>
          <w:szCs w:val="26"/>
        </w:rPr>
        <w:t xml:space="preserve"> Nevertheless, directors with permanent residence abroad can reimburse travelling and accommodation expenses in connection with the operation of the Bank’s business as actually incurred.</w:t>
      </w:r>
      <w:r w:rsidRPr="00392524">
        <w:rPr>
          <w:rFonts w:ascii="CordiaUPC" w:hAnsi="CordiaUPC" w:cs="CordiaUPC" w:hint="cs"/>
          <w:sz w:val="26"/>
          <w:szCs w:val="26"/>
          <w:lang w:val="en-US"/>
        </w:rPr>
        <w:t xml:space="preserve"> Foreign executives are eligible for additional benefits, which are housing allowances, including utilities, </w:t>
      </w:r>
      <w:proofErr w:type="gramStart"/>
      <w:r w:rsidRPr="00392524">
        <w:rPr>
          <w:rFonts w:ascii="CordiaUPC" w:hAnsi="CordiaUPC" w:cs="CordiaUPC" w:hint="cs"/>
          <w:sz w:val="26"/>
          <w:szCs w:val="26"/>
          <w:lang w:val="en-US"/>
        </w:rPr>
        <w:t>telephone</w:t>
      </w:r>
      <w:proofErr w:type="gramEnd"/>
      <w:r w:rsidRPr="00392524">
        <w:rPr>
          <w:rFonts w:ascii="CordiaUPC" w:hAnsi="CordiaUPC" w:cs="CordiaUPC" w:hint="cs"/>
          <w:sz w:val="26"/>
          <w:szCs w:val="26"/>
          <w:lang w:val="en-US"/>
        </w:rPr>
        <w:t xml:space="preserve"> and home trip expenses in accordance with t</w:t>
      </w:r>
      <w:r w:rsidR="00FC335C" w:rsidRPr="00392524">
        <w:rPr>
          <w:rFonts w:ascii="CordiaUPC" w:hAnsi="CordiaUPC" w:cs="CordiaUPC" w:hint="cs"/>
          <w:sz w:val="26"/>
          <w:szCs w:val="26"/>
          <w:lang w:val="en-US"/>
        </w:rPr>
        <w:t>he established criteria.</w:t>
      </w:r>
    </w:p>
    <w:p w14:paraId="78F21616" w14:textId="7A463E47" w:rsidR="00317D12" w:rsidRDefault="00317D12" w:rsidP="00AD7C76">
      <w:pPr>
        <w:spacing w:line="240" w:lineRule="exact"/>
        <w:ind w:left="547"/>
        <w:jc w:val="both"/>
        <w:rPr>
          <w:rFonts w:ascii="CordiaUPC" w:hAnsi="CordiaUPC" w:cs="CordiaUPC"/>
          <w:sz w:val="26"/>
          <w:szCs w:val="26"/>
          <w:lang w:val="en-US"/>
        </w:rPr>
      </w:pPr>
    </w:p>
    <w:p w14:paraId="73D02665" w14:textId="135DF398" w:rsidR="00317D12" w:rsidRDefault="00317D12" w:rsidP="00AD7C76">
      <w:pPr>
        <w:spacing w:line="240" w:lineRule="exact"/>
        <w:ind w:left="547"/>
        <w:jc w:val="both"/>
        <w:rPr>
          <w:rFonts w:ascii="CordiaUPC" w:hAnsi="CordiaUPC" w:cs="CordiaUPC"/>
          <w:sz w:val="26"/>
          <w:szCs w:val="26"/>
          <w:lang w:val="en-US"/>
        </w:rPr>
      </w:pPr>
    </w:p>
    <w:p w14:paraId="1656CE49" w14:textId="1B34859D" w:rsidR="00317D12" w:rsidRDefault="00317D12" w:rsidP="00AD7C76">
      <w:pPr>
        <w:spacing w:line="240" w:lineRule="exact"/>
        <w:ind w:left="547"/>
        <w:jc w:val="both"/>
        <w:rPr>
          <w:rFonts w:ascii="CordiaUPC" w:hAnsi="CordiaUPC" w:cs="CordiaUPC"/>
          <w:sz w:val="26"/>
          <w:szCs w:val="26"/>
          <w:lang w:val="en-US"/>
        </w:rPr>
      </w:pPr>
    </w:p>
    <w:p w14:paraId="48F68943" w14:textId="77777777" w:rsidR="00317D12" w:rsidRPr="00392524" w:rsidRDefault="00317D12" w:rsidP="00AD7C76">
      <w:pPr>
        <w:spacing w:line="240" w:lineRule="exact"/>
        <w:ind w:left="547"/>
        <w:jc w:val="both"/>
        <w:rPr>
          <w:rFonts w:ascii="CordiaUPC" w:hAnsi="CordiaUPC" w:cs="CordiaUPC"/>
          <w:sz w:val="26"/>
          <w:szCs w:val="26"/>
          <w:lang w:val="en-US"/>
        </w:rPr>
      </w:pPr>
    </w:p>
    <w:p w14:paraId="3562A924" w14:textId="77777777" w:rsidR="00D26272" w:rsidRPr="00392524" w:rsidRDefault="00D26272" w:rsidP="00AD7C76">
      <w:pPr>
        <w:pStyle w:val="index"/>
        <w:tabs>
          <w:tab w:val="left" w:pos="540"/>
        </w:tabs>
        <w:spacing w:after="0" w:line="240" w:lineRule="exact"/>
        <w:rPr>
          <w:rFonts w:ascii="CordiaUPC" w:hAnsi="CordiaUPC" w:cs="CordiaUPC"/>
          <w:iCs/>
          <w:sz w:val="28"/>
          <w:szCs w:val="28"/>
          <w:cs/>
          <w:lang w:bidi="th-TH"/>
        </w:rPr>
      </w:pPr>
    </w:p>
    <w:p w14:paraId="482CFCC4" w14:textId="541C4D67" w:rsidR="00354DE1" w:rsidRPr="00392524" w:rsidRDefault="00227C59" w:rsidP="00AD7C76">
      <w:pPr>
        <w:pStyle w:val="index"/>
        <w:tabs>
          <w:tab w:val="left" w:pos="540"/>
        </w:tabs>
        <w:spacing w:after="0" w:line="240" w:lineRule="exact"/>
        <w:rPr>
          <w:rFonts w:ascii="CordiaUPC" w:hAnsi="CordiaUPC" w:cs="CordiaUPC"/>
          <w:b/>
          <w:bCs/>
          <w:sz w:val="28"/>
          <w:szCs w:val="28"/>
          <w:cs/>
          <w:lang w:bidi="th-TH"/>
        </w:rPr>
      </w:pPr>
      <w:r w:rsidRPr="00392524">
        <w:rPr>
          <w:rFonts w:ascii="CordiaUPC" w:hAnsi="CordiaUPC" w:cs="CordiaUPC" w:hint="cs"/>
          <w:b/>
          <w:bCs/>
          <w:iCs/>
          <w:sz w:val="28"/>
          <w:szCs w:val="28"/>
        </w:rPr>
        <w:lastRenderedPageBreak/>
        <w:t>1</w:t>
      </w:r>
      <w:r w:rsidR="00A7166D" w:rsidRPr="00392524">
        <w:rPr>
          <w:rFonts w:ascii="CordiaUPC" w:hAnsi="CordiaUPC" w:cs="CordiaUPC"/>
          <w:b/>
          <w:bCs/>
          <w:iCs/>
          <w:sz w:val="28"/>
          <w:szCs w:val="28"/>
        </w:rPr>
        <w:t>3</w:t>
      </w:r>
      <w:r w:rsidR="00072AF6" w:rsidRPr="00392524">
        <w:rPr>
          <w:rFonts w:ascii="CordiaUPC" w:hAnsi="CordiaUPC" w:cs="CordiaUPC" w:hint="cs"/>
          <w:iCs/>
          <w:sz w:val="28"/>
          <w:szCs w:val="28"/>
        </w:rPr>
        <w:tab/>
      </w:r>
      <w:r w:rsidR="00354DE1" w:rsidRPr="00392524">
        <w:rPr>
          <w:rFonts w:ascii="CordiaUPC" w:hAnsi="CordiaUPC" w:cs="CordiaUPC" w:hint="cs"/>
          <w:b/>
          <w:bCs/>
          <w:sz w:val="28"/>
          <w:szCs w:val="28"/>
          <w:lang w:val="en-GB"/>
        </w:rPr>
        <w:t>Segment information</w:t>
      </w:r>
    </w:p>
    <w:p w14:paraId="00E9BB28" w14:textId="77777777" w:rsidR="00354DE1" w:rsidRPr="00317D12" w:rsidRDefault="00354DE1" w:rsidP="00AD7C76">
      <w:pPr>
        <w:spacing w:line="240" w:lineRule="exact"/>
        <w:ind w:left="547"/>
        <w:jc w:val="thaiDistribute"/>
        <w:rPr>
          <w:rFonts w:ascii="CordiaUPC" w:hAnsi="CordiaUPC" w:cs="CordiaUPC"/>
          <w:sz w:val="28"/>
          <w:szCs w:val="28"/>
          <w:lang w:val="en-US"/>
        </w:rPr>
      </w:pPr>
    </w:p>
    <w:p w14:paraId="21BD99BE" w14:textId="77777777" w:rsidR="00354DE1" w:rsidRPr="00392524" w:rsidRDefault="00354DE1" w:rsidP="00AD7C76">
      <w:pPr>
        <w:spacing w:line="240" w:lineRule="exact"/>
        <w:ind w:left="547"/>
        <w:jc w:val="thaiDistribute"/>
        <w:rPr>
          <w:rFonts w:ascii="CordiaUPC" w:hAnsi="CordiaUPC" w:cs="CordiaUPC"/>
          <w:sz w:val="26"/>
          <w:szCs w:val="26"/>
          <w:lang w:val="en-US"/>
        </w:rPr>
      </w:pPr>
      <w:r w:rsidRPr="00392524">
        <w:rPr>
          <w:rFonts w:ascii="CordiaUPC" w:hAnsi="CordiaUPC" w:cs="CordiaUPC" w:hint="cs"/>
          <w:sz w:val="26"/>
          <w:szCs w:val="26"/>
          <w:lang w:val="en-US"/>
        </w:rPr>
        <w:t>For management purposes, the Bank’s businesses are divided into the following core segments, based on customer segmentation</w:t>
      </w:r>
      <w:r w:rsidRPr="00392524">
        <w:rPr>
          <w:rFonts w:ascii="CordiaUPC" w:hAnsi="CordiaUPC" w:cs="CordiaUPC" w:hint="cs"/>
          <w:sz w:val="26"/>
          <w:szCs w:val="26"/>
          <w:cs/>
          <w:lang w:val="en-US" w:bidi="th-TH"/>
        </w:rPr>
        <w:t>:</w:t>
      </w:r>
    </w:p>
    <w:p w14:paraId="01BFC7F3" w14:textId="77777777" w:rsidR="00354DE1" w:rsidRPr="00317D12" w:rsidRDefault="00354DE1" w:rsidP="00AD7C76">
      <w:pPr>
        <w:spacing w:line="240" w:lineRule="exact"/>
        <w:ind w:left="547"/>
        <w:jc w:val="thaiDistribute"/>
        <w:rPr>
          <w:rFonts w:ascii="CordiaUPC" w:hAnsi="CordiaUPC" w:cs="CordiaUPC"/>
          <w:sz w:val="20"/>
          <w:lang w:val="en-US"/>
        </w:rPr>
      </w:pPr>
    </w:p>
    <w:p w14:paraId="35665D8D" w14:textId="77777777" w:rsidR="00354DE1" w:rsidRPr="00392524" w:rsidRDefault="00354DE1" w:rsidP="00AD7C76">
      <w:pPr>
        <w:numPr>
          <w:ilvl w:val="0"/>
          <w:numId w:val="21"/>
        </w:numPr>
        <w:spacing w:after="200" w:line="240" w:lineRule="exact"/>
        <w:ind w:left="900" w:hanging="353"/>
        <w:contextualSpacing/>
        <w:jc w:val="thaiDistribute"/>
        <w:rPr>
          <w:rFonts w:ascii="CordiaUPC" w:hAnsi="CordiaUPC" w:cs="CordiaUPC"/>
          <w:sz w:val="26"/>
          <w:szCs w:val="26"/>
          <w:lang w:val="en-US"/>
        </w:rPr>
      </w:pPr>
      <w:r w:rsidRPr="00392524">
        <w:rPr>
          <w:rFonts w:ascii="CordiaUPC" w:hAnsi="CordiaUPC" w:cs="CordiaUPC" w:hint="cs"/>
          <w:sz w:val="26"/>
          <w:szCs w:val="26"/>
          <w:lang w:val="en-US"/>
        </w:rPr>
        <w:t>Commercial Banking</w:t>
      </w:r>
    </w:p>
    <w:p w14:paraId="331FC91F" w14:textId="77777777" w:rsidR="00354DE1" w:rsidRPr="00317D12" w:rsidRDefault="00354DE1" w:rsidP="00AD7C76">
      <w:pPr>
        <w:spacing w:line="240" w:lineRule="exact"/>
        <w:ind w:left="1132"/>
        <w:contextualSpacing/>
        <w:jc w:val="thaiDistribute"/>
        <w:rPr>
          <w:rFonts w:ascii="CordiaUPC" w:hAnsi="CordiaUPC" w:cs="CordiaUPC"/>
          <w:sz w:val="20"/>
          <w:lang w:val="en-US"/>
        </w:rPr>
      </w:pPr>
    </w:p>
    <w:p w14:paraId="657389B8" w14:textId="77777777" w:rsidR="00354DE1" w:rsidRPr="00392524" w:rsidRDefault="00354DE1" w:rsidP="00AD7C76">
      <w:pPr>
        <w:numPr>
          <w:ilvl w:val="1"/>
          <w:numId w:val="21"/>
        </w:numPr>
        <w:spacing w:after="200" w:line="240" w:lineRule="exact"/>
        <w:ind w:left="1260"/>
        <w:contextualSpacing/>
        <w:jc w:val="thaiDistribute"/>
        <w:rPr>
          <w:rFonts w:ascii="CordiaUPC" w:hAnsi="CordiaUPC" w:cs="CordiaUPC"/>
          <w:sz w:val="26"/>
          <w:szCs w:val="26"/>
          <w:lang w:val="en-US"/>
        </w:rPr>
      </w:pPr>
      <w:r w:rsidRPr="00392524">
        <w:rPr>
          <w:rFonts w:ascii="CordiaUPC" w:hAnsi="CordiaUPC" w:cs="CordiaUPC" w:hint="cs"/>
          <w:sz w:val="26"/>
          <w:szCs w:val="26"/>
          <w:lang w:val="en-US"/>
        </w:rPr>
        <w:t>Wholesale Banking</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bidi="th-TH"/>
        </w:rPr>
        <w:t>This serves large</w:t>
      </w:r>
      <w:r w:rsidRPr="00392524">
        <w:rPr>
          <w:rFonts w:ascii="CordiaUPC" w:hAnsi="CordiaUPC" w:cs="CordiaUPC" w:hint="cs"/>
          <w:sz w:val="26"/>
          <w:szCs w:val="26"/>
          <w:cs/>
          <w:lang w:val="en-US" w:bidi="th-TH"/>
        </w:rPr>
        <w:t>-</w:t>
      </w:r>
      <w:r w:rsidRPr="00392524">
        <w:rPr>
          <w:rFonts w:ascii="CordiaUPC" w:hAnsi="CordiaUPC" w:cs="CordiaUPC" w:hint="cs"/>
          <w:sz w:val="26"/>
          <w:szCs w:val="26"/>
          <w:lang w:val="en-US" w:bidi="th-TH"/>
        </w:rPr>
        <w:t>sized and medium</w:t>
      </w:r>
      <w:r w:rsidRPr="00392524">
        <w:rPr>
          <w:rFonts w:ascii="CordiaUPC" w:hAnsi="CordiaUPC" w:cs="CordiaUPC" w:hint="cs"/>
          <w:sz w:val="26"/>
          <w:szCs w:val="26"/>
          <w:cs/>
          <w:lang w:val="en-US" w:bidi="th-TH"/>
        </w:rPr>
        <w:t>-</w:t>
      </w:r>
      <w:r w:rsidRPr="00392524">
        <w:rPr>
          <w:rFonts w:ascii="CordiaUPC" w:hAnsi="CordiaUPC" w:cs="CordiaUPC" w:hint="cs"/>
          <w:sz w:val="26"/>
          <w:szCs w:val="26"/>
          <w:lang w:val="en-US" w:bidi="th-TH"/>
        </w:rPr>
        <w:t>sized</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bidi="th-TH"/>
        </w:rPr>
        <w:t>business customer</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The main products and</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services are corporate loans, letters of guarantee, deposits, trade finance and foreign exchange, supply</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chain solution, financial management, and other financial services</w:t>
      </w:r>
      <w:r w:rsidRPr="00392524">
        <w:rPr>
          <w:rFonts w:ascii="CordiaUPC" w:hAnsi="CordiaUPC" w:cs="CordiaUPC" w:hint="cs"/>
          <w:sz w:val="26"/>
          <w:szCs w:val="26"/>
          <w:cs/>
          <w:lang w:val="en-US" w:bidi="th-TH"/>
        </w:rPr>
        <w:t>.</w:t>
      </w:r>
    </w:p>
    <w:p w14:paraId="1C77416C" w14:textId="77777777" w:rsidR="00354DE1" w:rsidRPr="00317D12" w:rsidRDefault="00354DE1" w:rsidP="00AD7C76">
      <w:pPr>
        <w:spacing w:line="240" w:lineRule="exact"/>
        <w:ind w:left="1260" w:hanging="360"/>
        <w:contextualSpacing/>
        <w:jc w:val="thaiDistribute"/>
        <w:rPr>
          <w:rFonts w:ascii="CordiaUPC" w:hAnsi="CordiaUPC" w:cs="CordiaUPC"/>
          <w:sz w:val="20"/>
          <w:lang w:val="en-US"/>
        </w:rPr>
      </w:pPr>
    </w:p>
    <w:p w14:paraId="26157D17" w14:textId="77777777" w:rsidR="00354DE1" w:rsidRPr="00392524" w:rsidRDefault="00354DE1" w:rsidP="00AD7C76">
      <w:pPr>
        <w:numPr>
          <w:ilvl w:val="1"/>
          <w:numId w:val="21"/>
        </w:numPr>
        <w:spacing w:after="200" w:line="240" w:lineRule="exact"/>
        <w:ind w:left="1260"/>
        <w:contextualSpacing/>
        <w:jc w:val="thaiDistribute"/>
        <w:rPr>
          <w:rFonts w:ascii="CordiaUPC" w:hAnsi="CordiaUPC" w:cs="CordiaUPC"/>
          <w:sz w:val="26"/>
          <w:szCs w:val="26"/>
          <w:lang w:val="en-US"/>
        </w:rPr>
      </w:pPr>
      <w:r w:rsidRPr="00392524">
        <w:rPr>
          <w:rFonts w:ascii="CordiaUPC" w:hAnsi="CordiaUPC" w:cs="CordiaUPC" w:hint="cs"/>
          <w:sz w:val="26"/>
          <w:szCs w:val="26"/>
          <w:lang w:val="en-US"/>
        </w:rPr>
        <w:t>Small Enterprise</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bidi="th-TH"/>
        </w:rPr>
        <w:t>This serves small</w:t>
      </w:r>
      <w:r w:rsidRPr="00392524">
        <w:rPr>
          <w:rFonts w:ascii="CordiaUPC" w:hAnsi="CordiaUPC" w:cs="CordiaUPC" w:hint="cs"/>
          <w:sz w:val="26"/>
          <w:szCs w:val="26"/>
          <w:cs/>
          <w:lang w:val="en-US" w:bidi="th-TH"/>
        </w:rPr>
        <w:t>-</w:t>
      </w:r>
      <w:r w:rsidRPr="00392524">
        <w:rPr>
          <w:rFonts w:ascii="CordiaUPC" w:hAnsi="CordiaUPC" w:cs="CordiaUPC" w:hint="cs"/>
          <w:sz w:val="26"/>
          <w:szCs w:val="26"/>
          <w:lang w:val="en-US" w:bidi="th-TH"/>
        </w:rPr>
        <w:t>size business customer</w:t>
      </w:r>
      <w:r w:rsidRPr="00392524">
        <w:rPr>
          <w:rFonts w:ascii="CordiaUPC" w:hAnsi="CordiaUPC" w:cs="CordiaUPC" w:hint="cs"/>
          <w:spacing w:val="-4"/>
          <w:sz w:val="26"/>
          <w:szCs w:val="26"/>
          <w:cs/>
          <w:lang w:val="en-US" w:bidi="th-TH"/>
        </w:rPr>
        <w:t>.</w:t>
      </w:r>
      <w:r w:rsidRPr="00392524">
        <w:rPr>
          <w:rFonts w:ascii="CordiaUPC" w:hAnsi="CordiaUPC" w:cs="CordiaUPC" w:hint="cs"/>
          <w:sz w:val="26"/>
          <w:szCs w:val="26"/>
          <w:lang w:val="en-US"/>
        </w:rPr>
        <w:t xml:space="preserve"> The main products and services are corporate</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loans, deposits and bancassurance</w:t>
      </w:r>
      <w:r w:rsidRPr="00392524">
        <w:rPr>
          <w:rFonts w:ascii="CordiaUPC" w:hAnsi="CordiaUPC" w:cs="CordiaUPC" w:hint="cs"/>
          <w:sz w:val="26"/>
          <w:szCs w:val="26"/>
          <w:cs/>
          <w:lang w:val="en-US" w:bidi="th-TH"/>
        </w:rPr>
        <w:t>.</w:t>
      </w:r>
    </w:p>
    <w:p w14:paraId="216C9F51" w14:textId="77777777" w:rsidR="00354DE1" w:rsidRPr="00392524" w:rsidRDefault="00354DE1" w:rsidP="00AD7C76">
      <w:pPr>
        <w:spacing w:line="240" w:lineRule="exact"/>
        <w:ind w:left="1124" w:hanging="577"/>
        <w:jc w:val="thaiDistribute"/>
        <w:rPr>
          <w:rFonts w:ascii="CordiaUPC" w:hAnsi="CordiaUPC" w:cs="CordiaUPC"/>
          <w:sz w:val="26"/>
          <w:szCs w:val="26"/>
          <w:lang w:val="en-US"/>
        </w:rPr>
      </w:pPr>
    </w:p>
    <w:p w14:paraId="5F28B699" w14:textId="77777777" w:rsidR="00354DE1" w:rsidRPr="00392524" w:rsidRDefault="00354DE1" w:rsidP="00AD7C76">
      <w:pPr>
        <w:spacing w:line="240" w:lineRule="exact"/>
        <w:ind w:left="900" w:hanging="353"/>
        <w:jc w:val="thaiDistribute"/>
        <w:rPr>
          <w:rFonts w:ascii="CordiaUPC" w:hAnsi="CordiaUPC" w:cs="CordiaUPC"/>
          <w:sz w:val="26"/>
          <w:szCs w:val="26"/>
          <w:lang w:val="en-US"/>
        </w:rPr>
      </w:pPr>
      <w:r w:rsidRPr="00392524">
        <w:rPr>
          <w:rFonts w:ascii="CordiaUPC" w:hAnsi="CordiaUPC" w:cs="CordiaUPC" w:hint="cs"/>
          <w:sz w:val="26"/>
          <w:szCs w:val="26"/>
          <w:lang w:val="en-US"/>
        </w:rPr>
        <w:t>2</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ab/>
        <w:t>Retail Banking</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This represents individual persons</w:t>
      </w:r>
      <w:r w:rsidRPr="00392524">
        <w:rPr>
          <w:rFonts w:ascii="CordiaUPC" w:hAnsi="CordiaUPC" w:cs="CordiaUPC" w:hint="cs"/>
          <w:sz w:val="26"/>
          <w:szCs w:val="26"/>
          <w:cs/>
          <w:lang w:val="en-US" w:bidi="th-TH"/>
        </w:rPr>
        <w:t>.</w:t>
      </w:r>
      <w:r w:rsidRPr="00392524">
        <w:rPr>
          <w:rFonts w:ascii="CordiaUPC" w:hAnsi="CordiaUPC" w:cs="CordiaUPC" w:hint="cs"/>
          <w:sz w:val="26"/>
          <w:szCs w:val="26"/>
          <w:lang w:val="en-US"/>
        </w:rPr>
        <w:t xml:space="preserve"> The main products and services are</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deposits, housing loans, hire purchase, finance lease, personal loans, cards services, bancassurance and mutual</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funds, and foreign currency services</w:t>
      </w:r>
      <w:r w:rsidRPr="00392524">
        <w:rPr>
          <w:rFonts w:ascii="CordiaUPC" w:hAnsi="CordiaUPC" w:cs="CordiaUPC" w:hint="cs"/>
          <w:sz w:val="26"/>
          <w:szCs w:val="26"/>
          <w:cs/>
          <w:lang w:val="en-US" w:bidi="th-TH"/>
        </w:rPr>
        <w:t>.</w:t>
      </w:r>
    </w:p>
    <w:p w14:paraId="37F1F30F" w14:textId="77777777" w:rsidR="00354DE1" w:rsidRPr="00317D12" w:rsidRDefault="00354DE1" w:rsidP="00AD7C76">
      <w:pPr>
        <w:spacing w:line="240" w:lineRule="exact"/>
        <w:ind w:left="547"/>
        <w:jc w:val="thaiDistribute"/>
        <w:rPr>
          <w:rFonts w:ascii="CordiaUPC" w:hAnsi="CordiaUPC" w:cs="CordiaUPC"/>
          <w:sz w:val="20"/>
          <w:lang w:val="en-US"/>
        </w:rPr>
      </w:pPr>
    </w:p>
    <w:p w14:paraId="58065A5E" w14:textId="77777777" w:rsidR="00354DE1" w:rsidRPr="00392524" w:rsidRDefault="00354DE1" w:rsidP="00AD7C76">
      <w:pPr>
        <w:spacing w:line="240" w:lineRule="exact"/>
        <w:ind w:left="547"/>
        <w:jc w:val="thaiDistribute"/>
        <w:rPr>
          <w:rFonts w:ascii="CordiaUPC" w:hAnsi="CordiaUPC" w:cs="CordiaUPC"/>
          <w:sz w:val="26"/>
          <w:szCs w:val="26"/>
          <w:lang w:val="en-US"/>
        </w:rPr>
      </w:pPr>
      <w:r w:rsidRPr="00392524">
        <w:rPr>
          <w:rFonts w:ascii="CordiaUPC" w:hAnsi="CordiaUPC" w:cs="CordiaUPC" w:hint="cs"/>
          <w:sz w:val="26"/>
          <w:szCs w:val="26"/>
          <w:lang w:val="en-US"/>
        </w:rPr>
        <w:t>The Bank evaluates segment performance based on profit from operation, using the same</w:t>
      </w:r>
      <w:r w:rsidRPr="00392524">
        <w:rPr>
          <w:rFonts w:ascii="CordiaUPC" w:hAnsi="CordiaUPC" w:cs="CordiaUPC" w:hint="cs"/>
          <w:sz w:val="26"/>
          <w:szCs w:val="26"/>
          <w:cs/>
          <w:lang w:val="en-US" w:bidi="th-TH"/>
        </w:rPr>
        <w:t xml:space="preserve"> </w:t>
      </w:r>
      <w:r w:rsidRPr="00392524">
        <w:rPr>
          <w:rFonts w:ascii="CordiaUPC" w:hAnsi="CordiaUPC" w:cs="CordiaUPC" w:hint="cs"/>
          <w:sz w:val="26"/>
          <w:szCs w:val="26"/>
          <w:lang w:val="en-US"/>
        </w:rPr>
        <w:t>accounting policies as those used in its preparation of the financial statements</w:t>
      </w:r>
      <w:r w:rsidRPr="00392524">
        <w:rPr>
          <w:rFonts w:ascii="CordiaUPC" w:hAnsi="CordiaUPC" w:cs="CordiaUPC" w:hint="cs"/>
          <w:sz w:val="26"/>
          <w:szCs w:val="26"/>
          <w:cs/>
          <w:lang w:val="en-US" w:bidi="th-TH"/>
        </w:rPr>
        <w:t xml:space="preserve">. </w:t>
      </w:r>
    </w:p>
    <w:p w14:paraId="6EB6CBE7" w14:textId="77777777" w:rsidR="00354DE1" w:rsidRPr="00317D12" w:rsidRDefault="00354DE1" w:rsidP="00023B56">
      <w:pPr>
        <w:spacing w:line="240" w:lineRule="exact"/>
        <w:jc w:val="thaiDistribute"/>
        <w:rPr>
          <w:rFonts w:ascii="CordiaUPC" w:hAnsi="CordiaUPC" w:cs="CordiaUPC"/>
          <w:sz w:val="20"/>
          <w:lang w:val="en-US"/>
        </w:rPr>
      </w:pPr>
    </w:p>
    <w:p w14:paraId="03FEFF24" w14:textId="3938592B" w:rsidR="008C0197" w:rsidRPr="00392524" w:rsidRDefault="00354DE1" w:rsidP="00AD7C76">
      <w:pPr>
        <w:pStyle w:val="Heading1"/>
        <w:numPr>
          <w:ilvl w:val="0"/>
          <w:numId w:val="0"/>
        </w:numPr>
        <w:tabs>
          <w:tab w:val="left" w:pos="5245"/>
          <w:tab w:val="left" w:pos="8364"/>
        </w:tabs>
        <w:spacing w:before="0" w:after="0" w:line="240" w:lineRule="exact"/>
        <w:ind w:left="540" w:firstLine="27"/>
        <w:jc w:val="thaiDistribute"/>
        <w:rPr>
          <w:rFonts w:ascii="CordiaUPC" w:hAnsi="CordiaUPC" w:cs="CordiaUPC"/>
          <w:b w:val="0"/>
          <w:bCs/>
          <w:i w:val="0"/>
          <w:iCs/>
          <w:spacing w:val="-2"/>
          <w:sz w:val="26"/>
          <w:szCs w:val="26"/>
          <w:lang w:val="en-US"/>
        </w:rPr>
      </w:pPr>
      <w:r w:rsidRPr="00392524">
        <w:rPr>
          <w:rFonts w:ascii="CordiaUPC" w:hAnsi="CordiaUPC" w:cs="CordiaUPC" w:hint="cs"/>
          <w:b w:val="0"/>
          <w:bCs/>
          <w:i w:val="0"/>
          <w:iCs/>
          <w:sz w:val="26"/>
          <w:szCs w:val="26"/>
          <w:lang w:val="en-US"/>
        </w:rPr>
        <w:t xml:space="preserve">The operating segment information, as reported below, is reported in a </w:t>
      </w:r>
      <w:r w:rsidR="00B657C2" w:rsidRPr="00392524">
        <w:rPr>
          <w:rFonts w:ascii="CordiaUPC" w:hAnsi="CordiaUPC" w:cs="CordiaUPC" w:hint="cs"/>
          <w:b w:val="0"/>
          <w:bCs/>
          <w:i w:val="0"/>
          <w:iCs/>
          <w:sz w:val="26"/>
          <w:szCs w:val="26"/>
          <w:lang w:val="en-US"/>
        </w:rPr>
        <w:t xml:space="preserve">consistent </w:t>
      </w:r>
      <w:r w:rsidRPr="00392524">
        <w:rPr>
          <w:rFonts w:ascii="CordiaUPC" w:hAnsi="CordiaUPC" w:cs="CordiaUPC" w:hint="cs"/>
          <w:b w:val="0"/>
          <w:bCs/>
          <w:i w:val="0"/>
          <w:iCs/>
          <w:sz w:val="26"/>
          <w:szCs w:val="26"/>
          <w:lang w:val="en-US"/>
        </w:rPr>
        <w:t>manner with the Bank’s internal reports that are regularly reviewed by the Chief Operating Decision</w:t>
      </w:r>
      <w:r w:rsidRPr="00392524">
        <w:rPr>
          <w:rFonts w:ascii="CordiaUPC" w:hAnsi="CordiaUPC" w:cs="CordiaUPC" w:hint="cs"/>
          <w:b w:val="0"/>
          <w:bCs/>
          <w:i w:val="0"/>
          <w:iCs/>
          <w:sz w:val="26"/>
          <w:szCs w:val="26"/>
          <w:cs/>
          <w:lang w:val="en-US" w:bidi="th-TH"/>
        </w:rPr>
        <w:t xml:space="preserve"> </w:t>
      </w:r>
      <w:r w:rsidRPr="00392524">
        <w:rPr>
          <w:rFonts w:ascii="CordiaUPC" w:hAnsi="CordiaUPC" w:cs="CordiaUPC" w:hint="cs"/>
          <w:b w:val="0"/>
          <w:bCs/>
          <w:i w:val="0"/>
          <w:iCs/>
          <w:sz w:val="26"/>
          <w:szCs w:val="26"/>
          <w:lang w:val="en-US"/>
        </w:rPr>
        <w:t xml:space="preserve">Maker </w:t>
      </w:r>
      <w:proofErr w:type="gramStart"/>
      <w:r w:rsidRPr="00392524">
        <w:rPr>
          <w:rFonts w:ascii="CordiaUPC" w:hAnsi="CordiaUPC" w:cs="CordiaUPC" w:hint="cs"/>
          <w:b w:val="0"/>
          <w:bCs/>
          <w:i w:val="0"/>
          <w:iCs/>
          <w:sz w:val="26"/>
          <w:szCs w:val="26"/>
          <w:lang w:val="en-US"/>
        </w:rPr>
        <w:t>in order to</w:t>
      </w:r>
      <w:proofErr w:type="gramEnd"/>
      <w:r w:rsidRPr="00392524">
        <w:rPr>
          <w:rFonts w:ascii="CordiaUPC" w:hAnsi="CordiaUPC" w:cs="CordiaUPC" w:hint="cs"/>
          <w:b w:val="0"/>
          <w:bCs/>
          <w:i w:val="0"/>
          <w:iCs/>
          <w:sz w:val="26"/>
          <w:szCs w:val="26"/>
          <w:lang w:val="en-US"/>
        </w:rPr>
        <w:t xml:space="preserve"> make decisions on the allocation of resources to the operating segments</w:t>
      </w:r>
      <w:r w:rsidRPr="00392524">
        <w:rPr>
          <w:rFonts w:ascii="CordiaUPC" w:hAnsi="CordiaUPC" w:cs="CordiaUPC" w:hint="cs"/>
          <w:b w:val="0"/>
          <w:bCs/>
          <w:i w:val="0"/>
          <w:iCs/>
          <w:sz w:val="26"/>
          <w:szCs w:val="26"/>
          <w:cs/>
          <w:lang w:val="en-US" w:bidi="th-TH"/>
        </w:rPr>
        <w:t xml:space="preserve"> </w:t>
      </w:r>
      <w:r w:rsidRPr="00392524">
        <w:rPr>
          <w:rFonts w:ascii="CordiaUPC" w:hAnsi="CordiaUPC" w:cs="CordiaUPC" w:hint="cs"/>
          <w:b w:val="0"/>
          <w:bCs/>
          <w:i w:val="0"/>
          <w:iCs/>
          <w:sz w:val="26"/>
          <w:szCs w:val="26"/>
          <w:lang w:val="en-US"/>
        </w:rPr>
        <w:t>and assess their performance</w:t>
      </w:r>
      <w:r w:rsidRPr="00392524">
        <w:rPr>
          <w:rFonts w:ascii="CordiaUPC" w:hAnsi="CordiaUPC" w:cs="CordiaUPC" w:hint="cs"/>
          <w:b w:val="0"/>
          <w:bCs/>
          <w:i w:val="0"/>
          <w:iCs/>
          <w:sz w:val="26"/>
          <w:szCs w:val="26"/>
          <w:cs/>
          <w:lang w:val="en-US" w:bidi="th-TH"/>
        </w:rPr>
        <w:t xml:space="preserve">. </w:t>
      </w:r>
      <w:r w:rsidRPr="00392524">
        <w:rPr>
          <w:rFonts w:ascii="CordiaUPC" w:hAnsi="CordiaUPC" w:cs="CordiaUPC" w:hint="cs"/>
          <w:b w:val="0"/>
          <w:bCs/>
          <w:i w:val="0"/>
          <w:iCs/>
          <w:sz w:val="26"/>
          <w:szCs w:val="26"/>
          <w:lang w:val="en-US"/>
        </w:rPr>
        <w:t>The Chief Operating Decision Maker has been identified as</w:t>
      </w:r>
      <w:r w:rsidRPr="00392524">
        <w:rPr>
          <w:rFonts w:ascii="CordiaUPC" w:hAnsi="CordiaUPC" w:cs="CordiaUPC" w:hint="cs"/>
          <w:b w:val="0"/>
          <w:bCs/>
          <w:i w:val="0"/>
          <w:iCs/>
          <w:sz w:val="26"/>
          <w:szCs w:val="26"/>
          <w:cs/>
          <w:lang w:val="en-US" w:bidi="th-TH"/>
        </w:rPr>
        <w:t xml:space="preserve"> </w:t>
      </w:r>
      <w:r w:rsidRPr="00392524">
        <w:rPr>
          <w:rFonts w:ascii="CordiaUPC" w:hAnsi="CordiaUPC" w:cs="CordiaUPC" w:hint="cs"/>
          <w:b w:val="0"/>
          <w:bCs/>
          <w:i w:val="0"/>
          <w:iCs/>
          <w:sz w:val="26"/>
          <w:szCs w:val="26"/>
          <w:lang w:val="en-US"/>
        </w:rPr>
        <w:t>the Chief Executive Committee</w:t>
      </w:r>
      <w:r w:rsidRPr="00392524">
        <w:rPr>
          <w:rFonts w:ascii="CordiaUPC" w:hAnsi="CordiaUPC" w:cs="CordiaUPC" w:hint="cs"/>
          <w:b w:val="0"/>
          <w:bCs/>
          <w:i w:val="0"/>
          <w:iCs/>
          <w:sz w:val="26"/>
          <w:szCs w:val="26"/>
          <w:cs/>
          <w:lang w:val="en-US" w:bidi="th-TH"/>
        </w:rPr>
        <w:t>.</w:t>
      </w:r>
    </w:p>
    <w:p w14:paraId="3FCFD129" w14:textId="34FCB624" w:rsidR="002D4BDE" w:rsidRPr="00317D12" w:rsidRDefault="002D4BDE" w:rsidP="00317D12">
      <w:pPr>
        <w:spacing w:line="240" w:lineRule="auto"/>
        <w:rPr>
          <w:rFonts w:ascii="CordiaUPC" w:eastAsia="Times New Roman" w:hAnsi="CordiaUPC" w:cs="CordiaUPC"/>
          <w:b/>
          <w:bCs/>
          <w:i/>
          <w:iCs/>
          <w:sz w:val="20"/>
        </w:rPr>
      </w:pPr>
    </w:p>
    <w:p w14:paraId="688EA8D2" w14:textId="59771BE0" w:rsidR="000F317A" w:rsidRDefault="000F317A" w:rsidP="00AD7C76">
      <w:pPr>
        <w:spacing w:line="240" w:lineRule="exact"/>
        <w:ind w:left="270" w:firstLine="270"/>
        <w:rPr>
          <w:rFonts w:ascii="CordiaUPC" w:eastAsia="Times New Roman" w:hAnsi="CordiaUPC" w:cs="CordiaUPC"/>
          <w:b/>
          <w:bCs/>
          <w:i/>
          <w:iCs/>
          <w:sz w:val="26"/>
          <w:szCs w:val="26"/>
        </w:rPr>
      </w:pPr>
      <w:r w:rsidRPr="00392524">
        <w:rPr>
          <w:rFonts w:ascii="CordiaUPC" w:eastAsia="Times New Roman" w:hAnsi="CordiaUPC" w:cs="CordiaUPC"/>
          <w:b/>
          <w:bCs/>
          <w:i/>
          <w:iCs/>
          <w:sz w:val="26"/>
          <w:szCs w:val="26"/>
        </w:rPr>
        <w:t>Information about reportable segments:</w:t>
      </w:r>
    </w:p>
    <w:p w14:paraId="49754561" w14:textId="77777777" w:rsidR="00317D12" w:rsidRPr="00317D12" w:rsidRDefault="00317D12" w:rsidP="00317D12">
      <w:pPr>
        <w:spacing w:line="240" w:lineRule="auto"/>
        <w:ind w:left="270" w:firstLine="270"/>
        <w:rPr>
          <w:rFonts w:ascii="CordiaUPC" w:eastAsia="Times New Roman" w:hAnsi="CordiaUPC" w:cs="CordiaUPC"/>
          <w:b/>
          <w:bCs/>
          <w:i/>
          <w:iCs/>
          <w:sz w:val="14"/>
          <w:szCs w:val="14"/>
        </w:rPr>
      </w:pPr>
    </w:p>
    <w:tbl>
      <w:tblPr>
        <w:tblW w:w="9477" w:type="dxa"/>
        <w:tblInd w:w="450" w:type="dxa"/>
        <w:tblLayout w:type="fixed"/>
        <w:tblCellMar>
          <w:left w:w="79" w:type="dxa"/>
          <w:right w:w="79" w:type="dxa"/>
        </w:tblCellMar>
        <w:tblLook w:val="0000" w:firstRow="0" w:lastRow="0" w:firstColumn="0" w:lastColumn="0" w:noHBand="0" w:noVBand="0"/>
      </w:tblPr>
      <w:tblGrid>
        <w:gridCol w:w="3060"/>
        <w:gridCol w:w="1143"/>
        <w:gridCol w:w="180"/>
        <w:gridCol w:w="1089"/>
        <w:gridCol w:w="180"/>
        <w:gridCol w:w="1170"/>
        <w:gridCol w:w="180"/>
        <w:gridCol w:w="1170"/>
        <w:gridCol w:w="180"/>
        <w:gridCol w:w="1125"/>
      </w:tblGrid>
      <w:tr w:rsidR="00E41601" w:rsidRPr="00451EED" w14:paraId="778F2B93" w14:textId="77777777" w:rsidTr="006572CA">
        <w:trPr>
          <w:cantSplit/>
        </w:trPr>
        <w:tc>
          <w:tcPr>
            <w:tcW w:w="3060" w:type="dxa"/>
          </w:tcPr>
          <w:p w14:paraId="081F68DE" w14:textId="77777777" w:rsidR="00E41601" w:rsidRPr="00451EED" w:rsidRDefault="00E41601" w:rsidP="006572CA">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t</w:t>
            </w:r>
            <w:r w:rsidRPr="00451EED">
              <w:rPr>
                <w:rFonts w:ascii="CordiaUPC" w:eastAsia="Times New Roman" w:hAnsi="CordiaUPC" w:cs="CordiaUPC" w:hint="cs"/>
                <w:b/>
                <w:bCs/>
                <w:i/>
                <w:iCs/>
                <w:sz w:val="26"/>
                <w:szCs w:val="26"/>
              </w:rPr>
              <w:t>hree-month period ended</w:t>
            </w:r>
          </w:p>
        </w:tc>
        <w:tc>
          <w:tcPr>
            <w:tcW w:w="6417" w:type="dxa"/>
            <w:gridSpan w:val="9"/>
            <w:vAlign w:val="bottom"/>
          </w:tcPr>
          <w:p w14:paraId="3806CA64" w14:textId="77777777" w:rsidR="00E41601" w:rsidRPr="00451EED" w:rsidRDefault="00E41601" w:rsidP="006572CA">
            <w:pPr>
              <w:spacing w:line="240" w:lineRule="exact"/>
              <w:jc w:val="center"/>
              <w:rPr>
                <w:rFonts w:ascii="CordiaUPC" w:eastAsia="Times New Roman" w:hAnsi="CordiaUPC" w:cs="CordiaUPC"/>
                <w:b/>
                <w:sz w:val="26"/>
                <w:szCs w:val="26"/>
              </w:rPr>
            </w:pPr>
          </w:p>
        </w:tc>
      </w:tr>
      <w:tr w:rsidR="00E41601" w:rsidRPr="00451EED" w14:paraId="353D0A1E" w14:textId="77777777" w:rsidTr="006572CA">
        <w:trPr>
          <w:cantSplit/>
        </w:trPr>
        <w:tc>
          <w:tcPr>
            <w:tcW w:w="3060" w:type="dxa"/>
          </w:tcPr>
          <w:p w14:paraId="4A87B105" w14:textId="2CF183B4" w:rsidR="00E41601" w:rsidRPr="00451EED" w:rsidRDefault="00E41601" w:rsidP="006572CA">
            <w:pPr>
              <w:spacing w:line="240" w:lineRule="exact"/>
              <w:ind w:left="131" w:right="-143" w:hanging="120"/>
              <w:rPr>
                <w:rFonts w:ascii="CordiaUPC" w:eastAsia="Times New Roman" w:hAnsi="CordiaUPC" w:cs="CordiaUPC"/>
                <w:sz w:val="26"/>
                <w:szCs w:val="26"/>
                <w:lang w:val="en-US" w:bidi="th-TH"/>
              </w:rPr>
            </w:pPr>
            <w:r w:rsidRPr="00451EED">
              <w:rPr>
                <w:rFonts w:ascii="CordiaUPC" w:eastAsia="Times New Roman" w:hAnsi="CordiaUPC" w:cs="CordiaUPC" w:hint="cs"/>
                <w:b/>
                <w:bCs/>
                <w:i/>
                <w:iCs/>
                <w:sz w:val="26"/>
                <w:szCs w:val="26"/>
              </w:rPr>
              <w:t xml:space="preserve">   30 </w:t>
            </w:r>
            <w:r w:rsidR="0024150D" w:rsidRPr="005B2349">
              <w:rPr>
                <w:rFonts w:ascii="CordiaUPC" w:hAnsi="CordiaUPC" w:cs="CordiaUPC" w:hint="cs"/>
                <w:b/>
                <w:bCs/>
                <w:i/>
                <w:iCs/>
                <w:sz w:val="26"/>
                <w:szCs w:val="26"/>
              </w:rPr>
              <w:t>September</w:t>
            </w:r>
            <w:r w:rsidR="0024150D" w:rsidRPr="005B2349">
              <w:rPr>
                <w:rFonts w:ascii="CordiaUPC" w:eastAsia="Times New Roman" w:hAnsi="CordiaUPC" w:cs="CordiaUPC" w:hint="cs"/>
                <w:b/>
                <w:bCs/>
                <w:i/>
                <w:iCs/>
                <w:sz w:val="26"/>
                <w:szCs w:val="26"/>
              </w:rPr>
              <w:t xml:space="preserve"> 202</w:t>
            </w:r>
            <w:r w:rsidR="0024150D">
              <w:rPr>
                <w:rFonts w:ascii="CordiaUPC" w:eastAsia="Times New Roman" w:hAnsi="CordiaUPC" w:cs="CordiaUPC"/>
                <w:b/>
                <w:bCs/>
                <w:i/>
                <w:iCs/>
                <w:sz w:val="26"/>
                <w:szCs w:val="26"/>
              </w:rPr>
              <w:t>2</w:t>
            </w:r>
          </w:p>
        </w:tc>
        <w:tc>
          <w:tcPr>
            <w:tcW w:w="6417" w:type="dxa"/>
            <w:gridSpan w:val="9"/>
            <w:vAlign w:val="bottom"/>
          </w:tcPr>
          <w:p w14:paraId="529EE827" w14:textId="77777777" w:rsidR="00E41601" w:rsidRPr="00451EED" w:rsidRDefault="00E41601" w:rsidP="006572CA">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E41601" w:rsidRPr="00451EED" w14:paraId="450422D5" w14:textId="77777777" w:rsidTr="006572CA">
        <w:trPr>
          <w:cantSplit/>
        </w:trPr>
        <w:tc>
          <w:tcPr>
            <w:tcW w:w="3060" w:type="dxa"/>
          </w:tcPr>
          <w:p w14:paraId="01B9F499" w14:textId="77777777" w:rsidR="00E41601" w:rsidRPr="00451EED" w:rsidDel="00F1172B" w:rsidRDefault="00E41601" w:rsidP="006572CA">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55E940F0" w14:textId="77777777" w:rsidR="00E41601" w:rsidRPr="00451EED" w:rsidRDefault="00E41601" w:rsidP="006572CA">
            <w:pPr>
              <w:spacing w:line="240" w:lineRule="exact"/>
              <w:ind w:left="-61" w:right="-34"/>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706D093C" w14:textId="77777777" w:rsidR="00E41601" w:rsidRPr="00451EED" w:rsidRDefault="00E41601" w:rsidP="006572CA">
            <w:pPr>
              <w:spacing w:line="240" w:lineRule="exact"/>
              <w:jc w:val="center"/>
              <w:rPr>
                <w:rFonts w:ascii="CordiaUPC" w:eastAsia="Times New Roman" w:hAnsi="CordiaUPC" w:cs="CordiaUPC"/>
                <w:bCs/>
                <w:sz w:val="26"/>
                <w:szCs w:val="26"/>
              </w:rPr>
            </w:pPr>
          </w:p>
        </w:tc>
        <w:tc>
          <w:tcPr>
            <w:tcW w:w="1089" w:type="dxa"/>
            <w:vAlign w:val="bottom"/>
          </w:tcPr>
          <w:p w14:paraId="22082FAB" w14:textId="77777777" w:rsidR="00E41601" w:rsidRPr="00451EED" w:rsidRDefault="00E41601"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2F198A1D" w14:textId="77777777" w:rsidR="00E41601" w:rsidRPr="00451EED" w:rsidRDefault="00E41601" w:rsidP="006572CA">
            <w:pPr>
              <w:spacing w:line="240" w:lineRule="exact"/>
              <w:jc w:val="center"/>
              <w:rPr>
                <w:rFonts w:ascii="CordiaUPC" w:eastAsia="Times New Roman" w:hAnsi="CordiaUPC" w:cs="CordiaUPC"/>
                <w:bCs/>
                <w:sz w:val="26"/>
                <w:szCs w:val="26"/>
              </w:rPr>
            </w:pPr>
          </w:p>
        </w:tc>
        <w:tc>
          <w:tcPr>
            <w:tcW w:w="1170" w:type="dxa"/>
            <w:vAlign w:val="bottom"/>
          </w:tcPr>
          <w:p w14:paraId="01D44FF5" w14:textId="77777777" w:rsidR="00E41601" w:rsidRPr="00451EED" w:rsidRDefault="00E41601"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490C202D" w14:textId="77777777" w:rsidR="00E41601" w:rsidRPr="00451EED" w:rsidRDefault="00E41601" w:rsidP="006572CA">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713B44B3" w14:textId="77777777" w:rsidR="00E41601" w:rsidRPr="00451EED" w:rsidRDefault="00E41601"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09C77C85" w14:textId="77777777" w:rsidR="00E41601" w:rsidRPr="00451EED" w:rsidRDefault="00E41601" w:rsidP="006572CA">
            <w:pPr>
              <w:spacing w:line="240" w:lineRule="exact"/>
              <w:jc w:val="center"/>
              <w:rPr>
                <w:rFonts w:ascii="CordiaUPC" w:eastAsia="Times New Roman" w:hAnsi="CordiaUPC" w:cs="CordiaUPC"/>
                <w:bCs/>
                <w:sz w:val="26"/>
                <w:szCs w:val="26"/>
              </w:rPr>
            </w:pPr>
          </w:p>
        </w:tc>
        <w:tc>
          <w:tcPr>
            <w:tcW w:w="1125" w:type="dxa"/>
            <w:vAlign w:val="bottom"/>
          </w:tcPr>
          <w:p w14:paraId="4500A699" w14:textId="77777777" w:rsidR="00E41601" w:rsidRPr="00451EED" w:rsidRDefault="00E41601"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E41601" w:rsidRPr="00451EED" w14:paraId="665E1B01" w14:textId="77777777" w:rsidTr="006572CA">
        <w:trPr>
          <w:cantSplit/>
        </w:trPr>
        <w:tc>
          <w:tcPr>
            <w:tcW w:w="3060" w:type="dxa"/>
          </w:tcPr>
          <w:p w14:paraId="4AB92AC2" w14:textId="77777777" w:rsidR="00E41601" w:rsidRPr="00451EED" w:rsidRDefault="00E41601" w:rsidP="006572CA">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3CAA251A" w14:textId="77777777" w:rsidR="00E41601" w:rsidRPr="00451EED" w:rsidRDefault="00E41601" w:rsidP="006572CA">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w:t>
            </w:r>
            <w:proofErr w:type="gramStart"/>
            <w:r w:rsidRPr="00451EED">
              <w:rPr>
                <w:rFonts w:ascii="CordiaUPC" w:eastAsia="Times New Roman" w:hAnsi="CordiaUPC" w:cs="CordiaUPC" w:hint="cs"/>
                <w:bCs/>
                <w:i/>
                <w:iCs/>
                <w:sz w:val="26"/>
                <w:szCs w:val="26"/>
              </w:rPr>
              <w:t>in</w:t>
            </w:r>
            <w:proofErr w:type="gramEnd"/>
            <w:r w:rsidRPr="00451EED">
              <w:rPr>
                <w:rFonts w:ascii="CordiaUPC" w:eastAsia="Times New Roman" w:hAnsi="CordiaUPC" w:cs="CordiaUPC" w:hint="cs"/>
                <w:bCs/>
                <w:i/>
                <w:iCs/>
                <w:sz w:val="26"/>
                <w:szCs w:val="26"/>
              </w:rPr>
              <w:t xml:space="preserve"> million Baht)</w:t>
            </w:r>
          </w:p>
        </w:tc>
      </w:tr>
      <w:tr w:rsidR="005D4451" w:rsidRPr="00CA4442" w14:paraId="03B232F5" w14:textId="77777777" w:rsidTr="006572CA">
        <w:trPr>
          <w:cantSplit/>
        </w:trPr>
        <w:tc>
          <w:tcPr>
            <w:tcW w:w="3060" w:type="dxa"/>
            <w:vAlign w:val="bottom"/>
          </w:tcPr>
          <w:p w14:paraId="433ED6EC" w14:textId="77777777" w:rsidR="005D4451" w:rsidRPr="00451EED" w:rsidRDefault="005D4451" w:rsidP="005D4451">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43" w:type="dxa"/>
            <w:vAlign w:val="bottom"/>
          </w:tcPr>
          <w:p w14:paraId="5CC7E23E" w14:textId="46EA302B"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3,307</w:t>
            </w:r>
          </w:p>
        </w:tc>
        <w:tc>
          <w:tcPr>
            <w:tcW w:w="180" w:type="dxa"/>
            <w:vAlign w:val="bottom"/>
          </w:tcPr>
          <w:p w14:paraId="7B3F3B70" w14:textId="77777777" w:rsidR="005D4451" w:rsidRPr="00CA4442" w:rsidRDefault="005D4451" w:rsidP="005D445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43D82C80" w14:textId="2146B7A4"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8,190</w:t>
            </w:r>
          </w:p>
        </w:tc>
        <w:tc>
          <w:tcPr>
            <w:tcW w:w="180" w:type="dxa"/>
            <w:vAlign w:val="bottom"/>
          </w:tcPr>
          <w:p w14:paraId="57300B3B"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92BC361" w14:textId="30FFD623"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1,477</w:t>
            </w:r>
          </w:p>
        </w:tc>
        <w:tc>
          <w:tcPr>
            <w:tcW w:w="180" w:type="dxa"/>
            <w:vAlign w:val="bottom"/>
          </w:tcPr>
          <w:p w14:paraId="4EF33E1F"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4A31BF4" w14:textId="61C6C219"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(6)</w:t>
            </w:r>
          </w:p>
        </w:tc>
        <w:tc>
          <w:tcPr>
            <w:tcW w:w="180" w:type="dxa"/>
            <w:vAlign w:val="bottom"/>
          </w:tcPr>
          <w:p w14:paraId="607440AC"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66E1E8F0" w14:textId="21111A91"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12,968</w:t>
            </w:r>
          </w:p>
        </w:tc>
      </w:tr>
      <w:tr w:rsidR="005D4451" w:rsidRPr="00CA4442" w14:paraId="4DECAE4B" w14:textId="77777777" w:rsidTr="006572CA">
        <w:trPr>
          <w:cantSplit/>
        </w:trPr>
        <w:tc>
          <w:tcPr>
            <w:tcW w:w="3060" w:type="dxa"/>
            <w:vAlign w:val="bottom"/>
          </w:tcPr>
          <w:p w14:paraId="66598677" w14:textId="77777777" w:rsidR="005D4451" w:rsidRPr="00451EED" w:rsidRDefault="005D4451" w:rsidP="005D4451">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13887C8B" w14:textId="2834EC3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1,040</w:t>
            </w:r>
          </w:p>
        </w:tc>
        <w:tc>
          <w:tcPr>
            <w:tcW w:w="180" w:type="dxa"/>
            <w:vAlign w:val="bottom"/>
          </w:tcPr>
          <w:p w14:paraId="761E96E4" w14:textId="77777777" w:rsidR="005D4451" w:rsidRPr="00CA4442" w:rsidRDefault="005D4451" w:rsidP="005D445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0E8FA417" w14:textId="1156D506"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1,869</w:t>
            </w:r>
          </w:p>
        </w:tc>
        <w:tc>
          <w:tcPr>
            <w:tcW w:w="180" w:type="dxa"/>
            <w:vAlign w:val="bottom"/>
          </w:tcPr>
          <w:p w14:paraId="3796B230"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B3EBF3E" w14:textId="4B36EEE4"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604</w:t>
            </w:r>
          </w:p>
        </w:tc>
        <w:tc>
          <w:tcPr>
            <w:tcW w:w="180" w:type="dxa"/>
            <w:vAlign w:val="bottom"/>
          </w:tcPr>
          <w:p w14:paraId="213B8544"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3745015" w14:textId="15778503"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(131)</w:t>
            </w:r>
          </w:p>
        </w:tc>
        <w:tc>
          <w:tcPr>
            <w:tcW w:w="180" w:type="dxa"/>
            <w:vAlign w:val="bottom"/>
          </w:tcPr>
          <w:p w14:paraId="2030E8F5"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0F65C2BE" w14:textId="253671F3"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3,382</w:t>
            </w:r>
          </w:p>
        </w:tc>
      </w:tr>
      <w:tr w:rsidR="005D4451" w:rsidRPr="00CA4442" w14:paraId="07A56CDA" w14:textId="77777777" w:rsidTr="006572CA">
        <w:trPr>
          <w:cantSplit/>
        </w:trPr>
        <w:tc>
          <w:tcPr>
            <w:tcW w:w="3060" w:type="dxa"/>
            <w:vAlign w:val="bottom"/>
          </w:tcPr>
          <w:p w14:paraId="0BE740BA" w14:textId="77777777" w:rsidR="005D4451" w:rsidRPr="00451EED" w:rsidRDefault="005D4451" w:rsidP="005D4451">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1AACC01" w14:textId="34BE310C"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4,347</w:t>
            </w:r>
          </w:p>
        </w:tc>
        <w:tc>
          <w:tcPr>
            <w:tcW w:w="180" w:type="dxa"/>
            <w:vAlign w:val="bottom"/>
          </w:tcPr>
          <w:p w14:paraId="50611130" w14:textId="77777777" w:rsidR="005D4451" w:rsidRPr="00CA4442" w:rsidRDefault="005D4451" w:rsidP="005D445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36DD3B93" w14:textId="7F6C74EB"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10,059</w:t>
            </w:r>
          </w:p>
        </w:tc>
        <w:tc>
          <w:tcPr>
            <w:tcW w:w="180" w:type="dxa"/>
            <w:vAlign w:val="bottom"/>
          </w:tcPr>
          <w:p w14:paraId="604347C6"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0255AD0" w14:textId="7ECE5A39"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2,081</w:t>
            </w:r>
          </w:p>
        </w:tc>
        <w:tc>
          <w:tcPr>
            <w:tcW w:w="180" w:type="dxa"/>
            <w:vAlign w:val="bottom"/>
          </w:tcPr>
          <w:p w14:paraId="041995EA"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498D5E6" w14:textId="4D682A7A"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(137)</w:t>
            </w:r>
          </w:p>
        </w:tc>
        <w:tc>
          <w:tcPr>
            <w:tcW w:w="180" w:type="dxa"/>
            <w:vAlign w:val="bottom"/>
          </w:tcPr>
          <w:p w14:paraId="5652B29E"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D9B3DFA" w14:textId="30326835"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16,350</w:t>
            </w:r>
          </w:p>
        </w:tc>
      </w:tr>
      <w:tr w:rsidR="005D4451" w:rsidRPr="00CA4442" w14:paraId="210E1E1F" w14:textId="77777777" w:rsidTr="006572CA">
        <w:trPr>
          <w:cantSplit/>
        </w:trPr>
        <w:tc>
          <w:tcPr>
            <w:tcW w:w="3060" w:type="dxa"/>
            <w:vAlign w:val="bottom"/>
          </w:tcPr>
          <w:p w14:paraId="704D902E" w14:textId="77777777" w:rsidR="005D4451" w:rsidRPr="00451EED" w:rsidRDefault="005D4451" w:rsidP="005D4451">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6AA11C42" w14:textId="18D48396"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(722)</w:t>
            </w:r>
          </w:p>
        </w:tc>
        <w:tc>
          <w:tcPr>
            <w:tcW w:w="180" w:type="dxa"/>
            <w:vAlign w:val="bottom"/>
          </w:tcPr>
          <w:p w14:paraId="41C61161" w14:textId="77777777" w:rsidR="005D4451" w:rsidRPr="00CA4442" w:rsidRDefault="005D4451" w:rsidP="005D445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66958450" w14:textId="2BC8CC2A"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(2,910)</w:t>
            </w:r>
          </w:p>
        </w:tc>
        <w:tc>
          <w:tcPr>
            <w:tcW w:w="180" w:type="dxa"/>
            <w:vAlign w:val="bottom"/>
          </w:tcPr>
          <w:p w14:paraId="1101D53F"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E5E7FBF" w14:textId="514D2359"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(3,816)</w:t>
            </w:r>
          </w:p>
        </w:tc>
        <w:tc>
          <w:tcPr>
            <w:tcW w:w="180" w:type="dxa"/>
            <w:vAlign w:val="bottom"/>
          </w:tcPr>
          <w:p w14:paraId="5A577C28"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942E617" w14:textId="17520119"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61</w:t>
            </w:r>
          </w:p>
        </w:tc>
        <w:tc>
          <w:tcPr>
            <w:tcW w:w="180" w:type="dxa"/>
            <w:vAlign w:val="bottom"/>
          </w:tcPr>
          <w:p w14:paraId="4681FF36"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042881F4" w14:textId="4000E7E9"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(7,387)</w:t>
            </w:r>
          </w:p>
        </w:tc>
      </w:tr>
      <w:tr w:rsidR="005D4451" w:rsidRPr="00CA4442" w14:paraId="692C01BC" w14:textId="77777777" w:rsidTr="006572CA">
        <w:trPr>
          <w:cantSplit/>
        </w:trPr>
        <w:tc>
          <w:tcPr>
            <w:tcW w:w="3060" w:type="dxa"/>
            <w:vAlign w:val="bottom"/>
          </w:tcPr>
          <w:p w14:paraId="35A652BF" w14:textId="77777777" w:rsidR="005D4451" w:rsidRPr="00451EED" w:rsidRDefault="005D4451" w:rsidP="005D4451">
            <w:pPr>
              <w:spacing w:line="24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Profits from operation</w:t>
            </w:r>
          </w:p>
        </w:tc>
        <w:tc>
          <w:tcPr>
            <w:tcW w:w="1143" w:type="dxa"/>
            <w:tcBorders>
              <w:top w:val="single" w:sz="4" w:space="0" w:color="auto"/>
              <w:bottom w:val="double" w:sz="4" w:space="0" w:color="auto"/>
            </w:tcBorders>
            <w:vAlign w:val="bottom"/>
          </w:tcPr>
          <w:p w14:paraId="48C127CD" w14:textId="7DCDA896"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3,625</w:t>
            </w:r>
          </w:p>
        </w:tc>
        <w:tc>
          <w:tcPr>
            <w:tcW w:w="180" w:type="dxa"/>
            <w:vAlign w:val="bottom"/>
          </w:tcPr>
          <w:p w14:paraId="3520C914" w14:textId="77777777" w:rsidR="005D4451" w:rsidRPr="00CA4442" w:rsidRDefault="005D4451" w:rsidP="005D445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45CEC36E" w14:textId="55C9859E"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7,149</w:t>
            </w:r>
          </w:p>
        </w:tc>
        <w:tc>
          <w:tcPr>
            <w:tcW w:w="180" w:type="dxa"/>
            <w:vAlign w:val="bottom"/>
          </w:tcPr>
          <w:p w14:paraId="282C3186"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2749DFF" w14:textId="2F17D372"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(1,735)</w:t>
            </w:r>
          </w:p>
        </w:tc>
        <w:tc>
          <w:tcPr>
            <w:tcW w:w="180" w:type="dxa"/>
            <w:vAlign w:val="bottom"/>
          </w:tcPr>
          <w:p w14:paraId="0EDE21F2"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AC90060" w14:textId="4017761C"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(76)</w:t>
            </w:r>
          </w:p>
        </w:tc>
        <w:tc>
          <w:tcPr>
            <w:tcW w:w="180" w:type="dxa"/>
            <w:vAlign w:val="bottom"/>
          </w:tcPr>
          <w:p w14:paraId="0C205D50"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50A8720B" w14:textId="5F1AE4C4"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rPr>
              <w:t>8,963</w:t>
            </w:r>
          </w:p>
        </w:tc>
      </w:tr>
      <w:tr w:rsidR="005D4451" w:rsidRPr="00CA4442" w14:paraId="07E631ED" w14:textId="77777777" w:rsidTr="006572CA">
        <w:trPr>
          <w:cantSplit/>
        </w:trPr>
        <w:tc>
          <w:tcPr>
            <w:tcW w:w="3060" w:type="dxa"/>
            <w:vAlign w:val="bottom"/>
          </w:tcPr>
          <w:p w14:paraId="584B7F28" w14:textId="77777777" w:rsidR="005D4451" w:rsidRPr="00451EED" w:rsidRDefault="005D4451" w:rsidP="005D4451">
            <w:pPr>
              <w:spacing w:line="24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Expected</w:t>
            </w:r>
            <w:r w:rsidRPr="00451EED">
              <w:rPr>
                <w:rFonts w:ascii="CordiaUPC" w:eastAsia="Times New Roman" w:hAnsi="CordiaUPC" w:cs="CordiaUPC" w:hint="cs"/>
                <w:spacing w:val="-4"/>
                <w:sz w:val="26"/>
                <w:szCs w:val="26"/>
              </w:rPr>
              <w:t xml:space="preserve"> credit loss</w:t>
            </w:r>
          </w:p>
        </w:tc>
        <w:tc>
          <w:tcPr>
            <w:tcW w:w="1143" w:type="dxa"/>
            <w:vAlign w:val="bottom"/>
          </w:tcPr>
          <w:p w14:paraId="635A1704"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231ED77" w14:textId="77777777" w:rsidR="005D4451" w:rsidRPr="00CA4442" w:rsidRDefault="005D4451" w:rsidP="005D4451">
            <w:pPr>
              <w:spacing w:line="240" w:lineRule="exact"/>
              <w:rPr>
                <w:rFonts w:ascii="CordiaUPC" w:eastAsia="Times New Roman" w:hAnsi="CordiaUPC" w:cs="CordiaUPC"/>
                <w:sz w:val="26"/>
                <w:szCs w:val="26"/>
              </w:rPr>
            </w:pPr>
          </w:p>
        </w:tc>
        <w:tc>
          <w:tcPr>
            <w:tcW w:w="1089" w:type="dxa"/>
            <w:vAlign w:val="bottom"/>
          </w:tcPr>
          <w:p w14:paraId="206FAF1F" w14:textId="77777777" w:rsidR="005D4451" w:rsidRPr="00CA4442" w:rsidRDefault="005D4451" w:rsidP="005D445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79DF746"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02242F6B" w14:textId="77777777" w:rsidR="005D4451" w:rsidRPr="00CA4442" w:rsidRDefault="005D4451" w:rsidP="005D4451">
            <w:pPr>
              <w:tabs>
                <w:tab w:val="decimal" w:pos="910"/>
              </w:tabs>
              <w:spacing w:line="240" w:lineRule="exact"/>
              <w:rPr>
                <w:rFonts w:ascii="CordiaUPC" w:eastAsia="Times New Roman" w:hAnsi="CordiaUPC" w:cs="CordiaUPC"/>
                <w:sz w:val="26"/>
                <w:szCs w:val="26"/>
              </w:rPr>
            </w:pPr>
          </w:p>
        </w:tc>
        <w:tc>
          <w:tcPr>
            <w:tcW w:w="180" w:type="dxa"/>
            <w:vAlign w:val="bottom"/>
          </w:tcPr>
          <w:p w14:paraId="413BE06E"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311DBD85" w14:textId="77777777" w:rsidR="005D4451" w:rsidRPr="00CA4442" w:rsidRDefault="005D4451" w:rsidP="005D4451">
            <w:pPr>
              <w:tabs>
                <w:tab w:val="decimal" w:pos="767"/>
              </w:tabs>
              <w:spacing w:line="240" w:lineRule="exact"/>
              <w:rPr>
                <w:rFonts w:ascii="CordiaUPC" w:eastAsia="Times New Roman" w:hAnsi="CordiaUPC" w:cs="CordiaUPC"/>
                <w:sz w:val="26"/>
                <w:szCs w:val="26"/>
              </w:rPr>
            </w:pPr>
          </w:p>
        </w:tc>
        <w:tc>
          <w:tcPr>
            <w:tcW w:w="180" w:type="dxa"/>
            <w:vAlign w:val="bottom"/>
          </w:tcPr>
          <w:p w14:paraId="5CFC74D3" w14:textId="77777777" w:rsidR="005D4451" w:rsidRPr="00CA4442" w:rsidRDefault="005D4451" w:rsidP="005D445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5C1AB6DD" w14:textId="25C70FD1" w:rsidR="005D4451" w:rsidRPr="00CA4442" w:rsidRDefault="005D4451" w:rsidP="005D4451">
            <w:pPr>
              <w:tabs>
                <w:tab w:val="decimal" w:pos="819"/>
              </w:tabs>
              <w:spacing w:line="240" w:lineRule="exact"/>
              <w:ind w:right="-79"/>
              <w:rPr>
                <w:rFonts w:ascii="CordiaUPC" w:eastAsia="Times New Roman" w:hAnsi="CordiaUPC" w:cs="CordiaUPC"/>
                <w:sz w:val="26"/>
                <w:szCs w:val="26"/>
              </w:rPr>
            </w:pPr>
            <w:r w:rsidRPr="00F751C8">
              <w:rPr>
                <w:rFonts w:ascii="CordiaUPC" w:hAnsi="CordiaUPC" w:cs="CordiaUPC"/>
                <w:sz w:val="26"/>
                <w:szCs w:val="26"/>
              </w:rPr>
              <w:t>(4,422)</w:t>
            </w:r>
          </w:p>
        </w:tc>
      </w:tr>
      <w:tr w:rsidR="005D4451" w:rsidRPr="00CA4442" w14:paraId="69E4D276" w14:textId="77777777" w:rsidTr="006572CA">
        <w:trPr>
          <w:cantSplit/>
        </w:trPr>
        <w:tc>
          <w:tcPr>
            <w:tcW w:w="3060" w:type="dxa"/>
            <w:vAlign w:val="bottom"/>
          </w:tcPr>
          <w:p w14:paraId="25160B52" w14:textId="77777777" w:rsidR="005D4451" w:rsidRPr="00451EED" w:rsidRDefault="005D4451" w:rsidP="005D4451">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43" w:type="dxa"/>
            <w:vAlign w:val="bottom"/>
          </w:tcPr>
          <w:p w14:paraId="59BD016F"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2ECE574" w14:textId="77777777" w:rsidR="005D4451" w:rsidRPr="00CA4442" w:rsidRDefault="005D4451" w:rsidP="005D4451">
            <w:pPr>
              <w:spacing w:line="240" w:lineRule="exact"/>
              <w:rPr>
                <w:rFonts w:ascii="CordiaUPC" w:eastAsia="Times New Roman" w:hAnsi="CordiaUPC" w:cs="CordiaUPC"/>
                <w:sz w:val="26"/>
                <w:szCs w:val="26"/>
              </w:rPr>
            </w:pPr>
          </w:p>
        </w:tc>
        <w:tc>
          <w:tcPr>
            <w:tcW w:w="1089" w:type="dxa"/>
            <w:vAlign w:val="bottom"/>
          </w:tcPr>
          <w:p w14:paraId="152B5CB9" w14:textId="77777777" w:rsidR="005D4451" w:rsidRPr="00CA4442" w:rsidRDefault="005D4451" w:rsidP="005D445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B90E6EB"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40F7AAAD" w14:textId="77777777" w:rsidR="005D4451" w:rsidRPr="00CA4442" w:rsidRDefault="005D4451" w:rsidP="005D4451">
            <w:pPr>
              <w:tabs>
                <w:tab w:val="decimal" w:pos="910"/>
              </w:tabs>
              <w:spacing w:line="240" w:lineRule="exact"/>
              <w:rPr>
                <w:rFonts w:ascii="CordiaUPC" w:eastAsia="Times New Roman" w:hAnsi="CordiaUPC" w:cs="CordiaUPC"/>
                <w:sz w:val="26"/>
                <w:szCs w:val="26"/>
              </w:rPr>
            </w:pPr>
          </w:p>
        </w:tc>
        <w:tc>
          <w:tcPr>
            <w:tcW w:w="180" w:type="dxa"/>
            <w:vAlign w:val="bottom"/>
          </w:tcPr>
          <w:p w14:paraId="785B7880"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682AB58B" w14:textId="77777777" w:rsidR="005D4451" w:rsidRPr="00CA4442" w:rsidRDefault="005D4451" w:rsidP="005D4451">
            <w:pPr>
              <w:tabs>
                <w:tab w:val="decimal" w:pos="767"/>
              </w:tabs>
              <w:spacing w:line="240" w:lineRule="exact"/>
              <w:rPr>
                <w:rFonts w:ascii="CordiaUPC" w:eastAsia="Times New Roman" w:hAnsi="CordiaUPC" w:cs="CordiaUPC"/>
                <w:sz w:val="26"/>
                <w:szCs w:val="26"/>
              </w:rPr>
            </w:pPr>
          </w:p>
        </w:tc>
        <w:tc>
          <w:tcPr>
            <w:tcW w:w="180" w:type="dxa"/>
            <w:vAlign w:val="bottom"/>
          </w:tcPr>
          <w:p w14:paraId="498376D4" w14:textId="77777777" w:rsidR="005D4451" w:rsidRPr="00CA4442" w:rsidRDefault="005D4451" w:rsidP="005D4451">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53727AFB" w14:textId="60B68BE2" w:rsidR="005D4451" w:rsidRPr="00CA4442" w:rsidRDefault="005D4451" w:rsidP="005D4451">
            <w:pPr>
              <w:tabs>
                <w:tab w:val="decimal" w:pos="819"/>
              </w:tabs>
              <w:spacing w:line="240" w:lineRule="exact"/>
              <w:ind w:right="-79"/>
              <w:rPr>
                <w:rFonts w:ascii="CordiaUPC" w:eastAsia="Times New Roman" w:hAnsi="CordiaUPC" w:cs="CordiaUPC"/>
                <w:b/>
                <w:bCs/>
                <w:sz w:val="26"/>
                <w:szCs w:val="26"/>
              </w:rPr>
            </w:pPr>
            <w:r w:rsidRPr="00F751C8">
              <w:rPr>
                <w:rFonts w:ascii="CordiaUPC" w:hAnsi="CordiaUPC" w:cs="CordiaUPC"/>
                <w:b/>
                <w:bCs/>
                <w:sz w:val="26"/>
                <w:szCs w:val="26"/>
              </w:rPr>
              <w:t>4,541</w:t>
            </w:r>
          </w:p>
        </w:tc>
      </w:tr>
      <w:tr w:rsidR="005D4451" w:rsidRPr="00CA4442" w14:paraId="5B207931" w14:textId="77777777" w:rsidTr="006572CA">
        <w:trPr>
          <w:cantSplit/>
        </w:trPr>
        <w:tc>
          <w:tcPr>
            <w:tcW w:w="3060" w:type="dxa"/>
            <w:vAlign w:val="bottom"/>
          </w:tcPr>
          <w:p w14:paraId="0A6AEC8F" w14:textId="77777777" w:rsidR="005D4451" w:rsidRPr="00451EED" w:rsidRDefault="005D4451" w:rsidP="005D4451">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43" w:type="dxa"/>
            <w:vAlign w:val="bottom"/>
          </w:tcPr>
          <w:p w14:paraId="4301EECF"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C335244" w14:textId="77777777" w:rsidR="005D4451" w:rsidRPr="00CA4442" w:rsidRDefault="005D4451" w:rsidP="005D4451">
            <w:pPr>
              <w:spacing w:line="240" w:lineRule="exact"/>
              <w:rPr>
                <w:rFonts w:ascii="CordiaUPC" w:eastAsia="Times New Roman" w:hAnsi="CordiaUPC" w:cs="CordiaUPC"/>
                <w:sz w:val="26"/>
                <w:szCs w:val="26"/>
              </w:rPr>
            </w:pPr>
          </w:p>
        </w:tc>
        <w:tc>
          <w:tcPr>
            <w:tcW w:w="1089" w:type="dxa"/>
            <w:vAlign w:val="bottom"/>
          </w:tcPr>
          <w:p w14:paraId="17E7D718" w14:textId="77777777" w:rsidR="005D4451" w:rsidRPr="00CA4442" w:rsidRDefault="005D4451" w:rsidP="005D445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43365C6"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32D41D4B" w14:textId="77777777" w:rsidR="005D4451" w:rsidRPr="00CA4442" w:rsidRDefault="005D4451" w:rsidP="005D4451">
            <w:pPr>
              <w:tabs>
                <w:tab w:val="decimal" w:pos="910"/>
              </w:tabs>
              <w:spacing w:line="240" w:lineRule="exact"/>
              <w:rPr>
                <w:rFonts w:ascii="CordiaUPC" w:eastAsia="Times New Roman" w:hAnsi="CordiaUPC" w:cs="CordiaUPC"/>
                <w:sz w:val="26"/>
                <w:szCs w:val="26"/>
              </w:rPr>
            </w:pPr>
          </w:p>
        </w:tc>
        <w:tc>
          <w:tcPr>
            <w:tcW w:w="180" w:type="dxa"/>
            <w:vAlign w:val="bottom"/>
          </w:tcPr>
          <w:p w14:paraId="0E74A136"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2B595BBA" w14:textId="77777777" w:rsidR="005D4451" w:rsidRPr="00CA4442" w:rsidRDefault="005D4451" w:rsidP="005D4451">
            <w:pPr>
              <w:tabs>
                <w:tab w:val="decimal" w:pos="767"/>
              </w:tabs>
              <w:spacing w:line="240" w:lineRule="exact"/>
              <w:rPr>
                <w:rFonts w:ascii="CordiaUPC" w:eastAsia="Times New Roman" w:hAnsi="CordiaUPC" w:cs="CordiaUPC"/>
                <w:sz w:val="26"/>
                <w:szCs w:val="26"/>
              </w:rPr>
            </w:pPr>
          </w:p>
        </w:tc>
        <w:tc>
          <w:tcPr>
            <w:tcW w:w="180" w:type="dxa"/>
            <w:vAlign w:val="bottom"/>
          </w:tcPr>
          <w:p w14:paraId="1E20B082" w14:textId="77777777" w:rsidR="005D4451" w:rsidRPr="00CA4442" w:rsidRDefault="005D4451" w:rsidP="005D445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7203F12" w14:textId="56213777" w:rsidR="005D4451" w:rsidRPr="00CA4442" w:rsidRDefault="005D4451" w:rsidP="005D4451">
            <w:pPr>
              <w:tabs>
                <w:tab w:val="decimal" w:pos="819"/>
              </w:tabs>
              <w:spacing w:line="240" w:lineRule="exact"/>
              <w:ind w:right="-79"/>
              <w:rPr>
                <w:rFonts w:ascii="CordiaUPC" w:eastAsia="Times New Roman" w:hAnsi="CordiaUPC" w:cs="CordiaUPC"/>
                <w:sz w:val="26"/>
                <w:szCs w:val="26"/>
              </w:rPr>
            </w:pPr>
            <w:r w:rsidRPr="00F751C8">
              <w:rPr>
                <w:rFonts w:ascii="CordiaUPC" w:hAnsi="CordiaUPC" w:cs="CordiaUPC"/>
                <w:sz w:val="26"/>
                <w:szCs w:val="26"/>
              </w:rPr>
              <w:t>(826)</w:t>
            </w:r>
          </w:p>
        </w:tc>
      </w:tr>
      <w:tr w:rsidR="005D4451" w:rsidRPr="00CA4442" w14:paraId="2CB79AFB" w14:textId="77777777" w:rsidTr="005D4451">
        <w:trPr>
          <w:cantSplit/>
        </w:trPr>
        <w:tc>
          <w:tcPr>
            <w:tcW w:w="3060" w:type="dxa"/>
            <w:vAlign w:val="bottom"/>
          </w:tcPr>
          <w:p w14:paraId="07D63CF9" w14:textId="77777777" w:rsidR="005D4451" w:rsidRPr="00451EED" w:rsidRDefault="005D4451" w:rsidP="005D4451">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43" w:type="dxa"/>
            <w:vAlign w:val="bottom"/>
          </w:tcPr>
          <w:p w14:paraId="40EDCCB6"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DD33B0E" w14:textId="77777777" w:rsidR="005D4451" w:rsidRPr="00CA4442" w:rsidRDefault="005D4451" w:rsidP="005D4451">
            <w:pPr>
              <w:spacing w:line="240" w:lineRule="exact"/>
              <w:rPr>
                <w:rFonts w:ascii="CordiaUPC" w:eastAsia="Times New Roman" w:hAnsi="CordiaUPC" w:cs="CordiaUPC"/>
                <w:sz w:val="26"/>
                <w:szCs w:val="26"/>
              </w:rPr>
            </w:pPr>
          </w:p>
        </w:tc>
        <w:tc>
          <w:tcPr>
            <w:tcW w:w="1089" w:type="dxa"/>
            <w:vAlign w:val="bottom"/>
          </w:tcPr>
          <w:p w14:paraId="2B8D793B" w14:textId="77777777" w:rsidR="005D4451" w:rsidRPr="00CA4442" w:rsidRDefault="005D4451" w:rsidP="005D445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D708AB2"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1185CCB2" w14:textId="77777777" w:rsidR="005D4451" w:rsidRPr="00CA4442" w:rsidRDefault="005D4451" w:rsidP="005D4451">
            <w:pPr>
              <w:tabs>
                <w:tab w:val="decimal" w:pos="910"/>
              </w:tabs>
              <w:spacing w:line="240" w:lineRule="exact"/>
              <w:rPr>
                <w:rFonts w:ascii="CordiaUPC" w:eastAsia="Times New Roman" w:hAnsi="CordiaUPC" w:cs="CordiaUPC"/>
                <w:sz w:val="26"/>
                <w:szCs w:val="26"/>
              </w:rPr>
            </w:pPr>
          </w:p>
        </w:tc>
        <w:tc>
          <w:tcPr>
            <w:tcW w:w="180" w:type="dxa"/>
            <w:vAlign w:val="bottom"/>
          </w:tcPr>
          <w:p w14:paraId="550A9038"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114BA018" w14:textId="77777777" w:rsidR="005D4451" w:rsidRPr="00CA4442" w:rsidRDefault="005D4451" w:rsidP="005D4451">
            <w:pPr>
              <w:tabs>
                <w:tab w:val="decimal" w:pos="767"/>
              </w:tabs>
              <w:spacing w:line="240" w:lineRule="exact"/>
              <w:rPr>
                <w:rFonts w:ascii="CordiaUPC" w:eastAsia="Times New Roman" w:hAnsi="CordiaUPC" w:cs="CordiaUPC"/>
                <w:sz w:val="26"/>
                <w:szCs w:val="26"/>
              </w:rPr>
            </w:pPr>
          </w:p>
        </w:tc>
        <w:tc>
          <w:tcPr>
            <w:tcW w:w="180" w:type="dxa"/>
            <w:vAlign w:val="bottom"/>
          </w:tcPr>
          <w:p w14:paraId="1D4973D7" w14:textId="77777777" w:rsidR="005D4451" w:rsidRPr="00CA4442" w:rsidRDefault="005D4451" w:rsidP="005D4451">
            <w:pPr>
              <w:spacing w:line="240" w:lineRule="exact"/>
              <w:rPr>
                <w:rFonts w:ascii="CordiaUPC" w:eastAsia="Times New Roman" w:hAnsi="CordiaUPC" w:cs="CordiaUPC"/>
                <w:sz w:val="26"/>
                <w:szCs w:val="26"/>
              </w:rPr>
            </w:pPr>
          </w:p>
        </w:tc>
        <w:tc>
          <w:tcPr>
            <w:tcW w:w="1125" w:type="dxa"/>
            <w:tcBorders>
              <w:bottom w:val="double" w:sz="4" w:space="0" w:color="auto"/>
            </w:tcBorders>
          </w:tcPr>
          <w:p w14:paraId="25EDBEA6" w14:textId="5359AC51" w:rsidR="005D4451" w:rsidRPr="00CA4442" w:rsidRDefault="005D4451" w:rsidP="005D4451">
            <w:pPr>
              <w:tabs>
                <w:tab w:val="decimal" w:pos="819"/>
              </w:tabs>
              <w:spacing w:line="240" w:lineRule="exact"/>
              <w:ind w:right="-79"/>
              <w:rPr>
                <w:rFonts w:ascii="CordiaUPC" w:eastAsia="Times New Roman" w:hAnsi="CordiaUPC" w:cs="CordiaUPC"/>
                <w:b/>
                <w:bCs/>
                <w:sz w:val="26"/>
                <w:szCs w:val="26"/>
              </w:rPr>
            </w:pPr>
            <w:r w:rsidRPr="00F751C8">
              <w:rPr>
                <w:rFonts w:ascii="CordiaUPC" w:hAnsi="CordiaUPC" w:cs="CordiaUPC"/>
                <w:b/>
                <w:bCs/>
                <w:sz w:val="26"/>
                <w:szCs w:val="26"/>
              </w:rPr>
              <w:t>3,715</w:t>
            </w:r>
          </w:p>
        </w:tc>
      </w:tr>
    </w:tbl>
    <w:p w14:paraId="7DAA812E" w14:textId="1179298F" w:rsidR="00D47812" w:rsidRDefault="00D47812" w:rsidP="00C004C6">
      <w:pPr>
        <w:spacing w:line="240" w:lineRule="exact"/>
        <w:ind w:left="547"/>
        <w:jc w:val="thaiDistribute"/>
        <w:rPr>
          <w:rFonts w:ascii="CordiaUPC" w:hAnsi="CordiaUPC" w:cs="CordiaUPC"/>
          <w:spacing w:val="-2"/>
          <w:sz w:val="26"/>
          <w:szCs w:val="26"/>
          <w:lang w:val="en-US"/>
        </w:rPr>
      </w:pPr>
    </w:p>
    <w:p w14:paraId="703C01DA" w14:textId="491FFD28" w:rsidR="00317D12" w:rsidRDefault="00317D12" w:rsidP="00C004C6">
      <w:pPr>
        <w:spacing w:line="240" w:lineRule="exact"/>
        <w:ind w:left="547"/>
        <w:jc w:val="thaiDistribute"/>
        <w:rPr>
          <w:rFonts w:ascii="CordiaUPC" w:hAnsi="CordiaUPC" w:cs="CordiaUPC"/>
          <w:spacing w:val="-2"/>
          <w:sz w:val="26"/>
          <w:szCs w:val="26"/>
          <w:lang w:val="en-US"/>
        </w:rPr>
      </w:pPr>
    </w:p>
    <w:p w14:paraId="6B3FD633" w14:textId="0B09473C" w:rsidR="00317D12" w:rsidRDefault="00317D12" w:rsidP="00C004C6">
      <w:pPr>
        <w:spacing w:line="240" w:lineRule="exact"/>
        <w:ind w:left="547"/>
        <w:jc w:val="thaiDistribute"/>
        <w:rPr>
          <w:rFonts w:ascii="CordiaUPC" w:hAnsi="CordiaUPC" w:cs="CordiaUPC"/>
          <w:spacing w:val="-2"/>
          <w:sz w:val="26"/>
          <w:szCs w:val="26"/>
          <w:lang w:val="en-US"/>
        </w:rPr>
      </w:pPr>
    </w:p>
    <w:p w14:paraId="7DFE8111" w14:textId="27AA52D4" w:rsidR="00317D12" w:rsidRDefault="00317D12" w:rsidP="00C004C6">
      <w:pPr>
        <w:spacing w:line="240" w:lineRule="exact"/>
        <w:ind w:left="547"/>
        <w:jc w:val="thaiDistribute"/>
        <w:rPr>
          <w:rFonts w:ascii="CordiaUPC" w:hAnsi="CordiaUPC" w:cs="CordiaUPC"/>
          <w:spacing w:val="-2"/>
          <w:sz w:val="26"/>
          <w:szCs w:val="26"/>
          <w:lang w:val="en-US"/>
        </w:rPr>
      </w:pPr>
    </w:p>
    <w:p w14:paraId="4C3846FD" w14:textId="260825B0" w:rsidR="00317D12" w:rsidRDefault="00317D12" w:rsidP="00C004C6">
      <w:pPr>
        <w:spacing w:line="240" w:lineRule="exact"/>
        <w:ind w:left="547"/>
        <w:jc w:val="thaiDistribute"/>
        <w:rPr>
          <w:rFonts w:ascii="CordiaUPC" w:hAnsi="CordiaUPC" w:cs="CordiaUPC"/>
          <w:spacing w:val="-2"/>
          <w:sz w:val="26"/>
          <w:szCs w:val="26"/>
          <w:lang w:val="en-US"/>
        </w:rPr>
      </w:pPr>
    </w:p>
    <w:p w14:paraId="219A993F" w14:textId="42F5C43A" w:rsidR="00317D12" w:rsidRDefault="00317D12" w:rsidP="00C004C6">
      <w:pPr>
        <w:spacing w:line="240" w:lineRule="exact"/>
        <w:ind w:left="547"/>
        <w:jc w:val="thaiDistribute"/>
        <w:rPr>
          <w:rFonts w:ascii="CordiaUPC" w:hAnsi="CordiaUPC" w:cs="CordiaUPC"/>
          <w:spacing w:val="-2"/>
          <w:sz w:val="26"/>
          <w:szCs w:val="26"/>
          <w:lang w:val="en-US"/>
        </w:rPr>
      </w:pPr>
    </w:p>
    <w:p w14:paraId="6975C3B4" w14:textId="65E1BA0A" w:rsidR="00317D12" w:rsidRDefault="00317D12" w:rsidP="00C004C6">
      <w:pPr>
        <w:spacing w:line="240" w:lineRule="exact"/>
        <w:ind w:left="547"/>
        <w:jc w:val="thaiDistribute"/>
        <w:rPr>
          <w:rFonts w:ascii="CordiaUPC" w:hAnsi="CordiaUPC" w:cs="CordiaUPC"/>
          <w:spacing w:val="-2"/>
          <w:sz w:val="26"/>
          <w:szCs w:val="26"/>
          <w:lang w:val="en-US"/>
        </w:rPr>
      </w:pPr>
    </w:p>
    <w:p w14:paraId="1FAAEFD2" w14:textId="7BBF0B20" w:rsidR="00317D12" w:rsidRDefault="00317D12" w:rsidP="00C004C6">
      <w:pPr>
        <w:spacing w:line="240" w:lineRule="exact"/>
        <w:ind w:left="547"/>
        <w:jc w:val="thaiDistribute"/>
        <w:rPr>
          <w:rFonts w:ascii="CordiaUPC" w:hAnsi="CordiaUPC" w:cs="CordiaUPC"/>
          <w:spacing w:val="-2"/>
          <w:sz w:val="26"/>
          <w:szCs w:val="26"/>
          <w:lang w:val="en-US"/>
        </w:rPr>
      </w:pPr>
    </w:p>
    <w:p w14:paraId="6B1AC189" w14:textId="7C7F88CC" w:rsidR="00317D12" w:rsidRDefault="00317D12" w:rsidP="00C004C6">
      <w:pPr>
        <w:spacing w:line="240" w:lineRule="exact"/>
        <w:ind w:left="547"/>
        <w:jc w:val="thaiDistribute"/>
        <w:rPr>
          <w:rFonts w:ascii="CordiaUPC" w:hAnsi="CordiaUPC" w:cs="CordiaUPC"/>
          <w:spacing w:val="-2"/>
          <w:sz w:val="26"/>
          <w:szCs w:val="26"/>
          <w:lang w:val="en-US"/>
        </w:rPr>
      </w:pPr>
    </w:p>
    <w:p w14:paraId="43AFE6D5" w14:textId="4E37426F" w:rsidR="00317D12" w:rsidRDefault="00317D12" w:rsidP="00C004C6">
      <w:pPr>
        <w:spacing w:line="240" w:lineRule="exact"/>
        <w:ind w:left="547"/>
        <w:jc w:val="thaiDistribute"/>
        <w:rPr>
          <w:rFonts w:ascii="CordiaUPC" w:hAnsi="CordiaUPC" w:cs="CordiaUPC"/>
          <w:spacing w:val="-2"/>
          <w:sz w:val="26"/>
          <w:szCs w:val="26"/>
          <w:lang w:val="en-US"/>
        </w:rPr>
      </w:pPr>
    </w:p>
    <w:p w14:paraId="38FC79FC" w14:textId="48E09455" w:rsidR="00317D12" w:rsidRDefault="00317D12" w:rsidP="00C004C6">
      <w:pPr>
        <w:spacing w:line="240" w:lineRule="exact"/>
        <w:ind w:left="547"/>
        <w:jc w:val="thaiDistribute"/>
        <w:rPr>
          <w:rFonts w:ascii="CordiaUPC" w:hAnsi="CordiaUPC" w:cs="CordiaUPC"/>
          <w:spacing w:val="-2"/>
          <w:sz w:val="26"/>
          <w:szCs w:val="26"/>
          <w:lang w:val="en-US"/>
        </w:rPr>
      </w:pPr>
    </w:p>
    <w:p w14:paraId="6AA76E46" w14:textId="343E54C3" w:rsidR="00317D12" w:rsidRDefault="00317D12" w:rsidP="00C004C6">
      <w:pPr>
        <w:spacing w:line="240" w:lineRule="exact"/>
        <w:ind w:left="547"/>
        <w:jc w:val="thaiDistribute"/>
        <w:rPr>
          <w:rFonts w:ascii="CordiaUPC" w:hAnsi="CordiaUPC" w:cs="CordiaUPC"/>
          <w:spacing w:val="-2"/>
          <w:sz w:val="26"/>
          <w:szCs w:val="26"/>
          <w:lang w:val="en-US"/>
        </w:rPr>
      </w:pPr>
    </w:p>
    <w:p w14:paraId="564694CE" w14:textId="6CC7861D" w:rsidR="00317D12" w:rsidRDefault="00317D12" w:rsidP="00C004C6">
      <w:pPr>
        <w:spacing w:line="240" w:lineRule="exact"/>
        <w:ind w:left="547"/>
        <w:jc w:val="thaiDistribute"/>
        <w:rPr>
          <w:rFonts w:ascii="CordiaUPC" w:hAnsi="CordiaUPC" w:cs="CordiaUPC"/>
          <w:spacing w:val="-2"/>
          <w:sz w:val="26"/>
          <w:szCs w:val="26"/>
          <w:lang w:val="en-US"/>
        </w:rPr>
      </w:pPr>
    </w:p>
    <w:p w14:paraId="5E845B60" w14:textId="16B2589B" w:rsidR="00317D12" w:rsidRDefault="00317D12" w:rsidP="00C004C6">
      <w:pPr>
        <w:spacing w:line="240" w:lineRule="exact"/>
        <w:ind w:left="547"/>
        <w:jc w:val="thaiDistribute"/>
        <w:rPr>
          <w:rFonts w:ascii="CordiaUPC" w:hAnsi="CordiaUPC" w:cs="CordiaUPC"/>
          <w:spacing w:val="-2"/>
          <w:sz w:val="26"/>
          <w:szCs w:val="26"/>
          <w:lang w:val="en-US"/>
        </w:rPr>
      </w:pPr>
    </w:p>
    <w:p w14:paraId="52FDE6E8" w14:textId="77777777" w:rsidR="00317D12" w:rsidRDefault="00317D12" w:rsidP="00C004C6">
      <w:pPr>
        <w:spacing w:line="240" w:lineRule="exact"/>
        <w:ind w:left="547"/>
        <w:jc w:val="thaiDistribute"/>
        <w:rPr>
          <w:rFonts w:ascii="CordiaUPC" w:hAnsi="CordiaUPC" w:cs="CordiaUPC"/>
          <w:spacing w:val="-2"/>
          <w:sz w:val="26"/>
          <w:szCs w:val="26"/>
          <w:lang w:val="en-US"/>
        </w:rPr>
      </w:pPr>
    </w:p>
    <w:tbl>
      <w:tblPr>
        <w:tblW w:w="9477" w:type="dxa"/>
        <w:tblInd w:w="450" w:type="dxa"/>
        <w:tblLayout w:type="fixed"/>
        <w:tblCellMar>
          <w:left w:w="79" w:type="dxa"/>
          <w:right w:w="79" w:type="dxa"/>
        </w:tblCellMar>
        <w:tblLook w:val="0000" w:firstRow="0" w:lastRow="0" w:firstColumn="0" w:lastColumn="0" w:noHBand="0" w:noVBand="0"/>
      </w:tblPr>
      <w:tblGrid>
        <w:gridCol w:w="3060"/>
        <w:gridCol w:w="1143"/>
        <w:gridCol w:w="180"/>
        <w:gridCol w:w="1089"/>
        <w:gridCol w:w="180"/>
        <w:gridCol w:w="1170"/>
        <w:gridCol w:w="180"/>
        <w:gridCol w:w="1170"/>
        <w:gridCol w:w="180"/>
        <w:gridCol w:w="1125"/>
      </w:tblGrid>
      <w:tr w:rsidR="00E72EE6" w:rsidRPr="00451EED" w14:paraId="452DE1D8" w14:textId="77777777" w:rsidTr="006572CA">
        <w:trPr>
          <w:cantSplit/>
        </w:trPr>
        <w:tc>
          <w:tcPr>
            <w:tcW w:w="3060" w:type="dxa"/>
          </w:tcPr>
          <w:p w14:paraId="30BCB77D" w14:textId="77777777" w:rsidR="00E72EE6" w:rsidRPr="00451EED" w:rsidRDefault="00E72EE6" w:rsidP="006572CA">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lastRenderedPageBreak/>
              <w:t>For the t</w:t>
            </w:r>
            <w:r w:rsidRPr="00451EED">
              <w:rPr>
                <w:rFonts w:ascii="CordiaUPC" w:eastAsia="Times New Roman" w:hAnsi="CordiaUPC" w:cs="CordiaUPC" w:hint="cs"/>
                <w:b/>
                <w:bCs/>
                <w:i/>
                <w:iCs/>
                <w:sz w:val="26"/>
                <w:szCs w:val="26"/>
              </w:rPr>
              <w:t>hree-month period ended</w:t>
            </w:r>
          </w:p>
        </w:tc>
        <w:tc>
          <w:tcPr>
            <w:tcW w:w="6417" w:type="dxa"/>
            <w:gridSpan w:val="9"/>
            <w:vAlign w:val="bottom"/>
          </w:tcPr>
          <w:p w14:paraId="52D80B14" w14:textId="77777777" w:rsidR="00E72EE6" w:rsidRPr="00451EED" w:rsidRDefault="00E72EE6" w:rsidP="006572CA">
            <w:pPr>
              <w:spacing w:line="240" w:lineRule="exact"/>
              <w:jc w:val="center"/>
              <w:rPr>
                <w:rFonts w:ascii="CordiaUPC" w:eastAsia="Times New Roman" w:hAnsi="CordiaUPC" w:cs="CordiaUPC"/>
                <w:b/>
                <w:sz w:val="26"/>
                <w:szCs w:val="26"/>
              </w:rPr>
            </w:pPr>
          </w:p>
        </w:tc>
      </w:tr>
      <w:tr w:rsidR="00E72EE6" w:rsidRPr="00451EED" w14:paraId="0FE9467E" w14:textId="77777777" w:rsidTr="006572CA">
        <w:trPr>
          <w:cantSplit/>
        </w:trPr>
        <w:tc>
          <w:tcPr>
            <w:tcW w:w="3060" w:type="dxa"/>
          </w:tcPr>
          <w:p w14:paraId="0C3E04AC" w14:textId="19905A58" w:rsidR="00E72EE6" w:rsidRPr="00451EED" w:rsidRDefault="00E72EE6" w:rsidP="006572CA">
            <w:pPr>
              <w:spacing w:line="240" w:lineRule="exact"/>
              <w:ind w:left="131" w:right="-143" w:hanging="120"/>
              <w:rPr>
                <w:rFonts w:ascii="CordiaUPC" w:eastAsia="Times New Roman" w:hAnsi="CordiaUPC" w:cs="CordiaUPC"/>
                <w:sz w:val="26"/>
                <w:szCs w:val="26"/>
                <w:lang w:val="en-US" w:bidi="th-TH"/>
              </w:rPr>
            </w:pPr>
            <w:r w:rsidRPr="00451EED">
              <w:rPr>
                <w:rFonts w:ascii="CordiaUPC" w:eastAsia="Times New Roman" w:hAnsi="CordiaUPC" w:cs="CordiaUPC" w:hint="cs"/>
                <w:b/>
                <w:bCs/>
                <w:i/>
                <w:iCs/>
                <w:sz w:val="26"/>
                <w:szCs w:val="26"/>
              </w:rPr>
              <w:t xml:space="preserve">   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sidRPr="005B2349">
              <w:rPr>
                <w:rFonts w:ascii="CordiaUPC" w:eastAsia="Times New Roman" w:hAnsi="CordiaUPC" w:cs="CordiaUPC"/>
                <w:b/>
                <w:bCs/>
                <w:i/>
                <w:iCs/>
                <w:sz w:val="26"/>
                <w:szCs w:val="26"/>
              </w:rPr>
              <w:t>1</w:t>
            </w:r>
          </w:p>
        </w:tc>
        <w:tc>
          <w:tcPr>
            <w:tcW w:w="6417" w:type="dxa"/>
            <w:gridSpan w:val="9"/>
            <w:vAlign w:val="bottom"/>
          </w:tcPr>
          <w:p w14:paraId="4245EEDC" w14:textId="77777777" w:rsidR="00E72EE6" w:rsidRPr="00451EED" w:rsidRDefault="00E72EE6" w:rsidP="006572CA">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E72EE6" w:rsidRPr="00451EED" w14:paraId="323AF11F" w14:textId="77777777" w:rsidTr="006572CA">
        <w:trPr>
          <w:cantSplit/>
        </w:trPr>
        <w:tc>
          <w:tcPr>
            <w:tcW w:w="3060" w:type="dxa"/>
          </w:tcPr>
          <w:p w14:paraId="0341F7B7" w14:textId="77777777" w:rsidR="00E72EE6" w:rsidRPr="00451EED" w:rsidDel="00F1172B" w:rsidRDefault="00E72EE6" w:rsidP="006572CA">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14C8D3D7" w14:textId="77777777" w:rsidR="00E72EE6" w:rsidRPr="00451EED" w:rsidRDefault="00E72EE6" w:rsidP="006572CA">
            <w:pPr>
              <w:spacing w:line="240" w:lineRule="exact"/>
              <w:ind w:left="-61" w:right="-34"/>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7773A6F6" w14:textId="77777777" w:rsidR="00E72EE6" w:rsidRPr="00451EED" w:rsidRDefault="00E72EE6" w:rsidP="006572CA">
            <w:pPr>
              <w:spacing w:line="240" w:lineRule="exact"/>
              <w:jc w:val="center"/>
              <w:rPr>
                <w:rFonts w:ascii="CordiaUPC" w:eastAsia="Times New Roman" w:hAnsi="CordiaUPC" w:cs="CordiaUPC"/>
                <w:bCs/>
                <w:sz w:val="26"/>
                <w:szCs w:val="26"/>
              </w:rPr>
            </w:pPr>
          </w:p>
        </w:tc>
        <w:tc>
          <w:tcPr>
            <w:tcW w:w="1089" w:type="dxa"/>
            <w:vAlign w:val="bottom"/>
          </w:tcPr>
          <w:p w14:paraId="2AD923A1" w14:textId="77777777" w:rsidR="00E72EE6" w:rsidRPr="00451EED" w:rsidRDefault="00E72EE6"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67389F7E" w14:textId="77777777" w:rsidR="00E72EE6" w:rsidRPr="00451EED" w:rsidRDefault="00E72EE6" w:rsidP="006572CA">
            <w:pPr>
              <w:spacing w:line="240" w:lineRule="exact"/>
              <w:jc w:val="center"/>
              <w:rPr>
                <w:rFonts w:ascii="CordiaUPC" w:eastAsia="Times New Roman" w:hAnsi="CordiaUPC" w:cs="CordiaUPC"/>
                <w:bCs/>
                <w:sz w:val="26"/>
                <w:szCs w:val="26"/>
              </w:rPr>
            </w:pPr>
          </w:p>
        </w:tc>
        <w:tc>
          <w:tcPr>
            <w:tcW w:w="1170" w:type="dxa"/>
            <w:vAlign w:val="bottom"/>
          </w:tcPr>
          <w:p w14:paraId="024B93F9" w14:textId="77777777" w:rsidR="00E72EE6" w:rsidRPr="00451EED" w:rsidRDefault="00E72EE6"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287859DA" w14:textId="77777777" w:rsidR="00E72EE6" w:rsidRPr="00451EED" w:rsidRDefault="00E72EE6" w:rsidP="006572CA">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2C1BC1FC" w14:textId="77777777" w:rsidR="00E72EE6" w:rsidRPr="00451EED" w:rsidRDefault="00E72EE6"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3FEDBD75" w14:textId="77777777" w:rsidR="00E72EE6" w:rsidRPr="00451EED" w:rsidRDefault="00E72EE6" w:rsidP="006572CA">
            <w:pPr>
              <w:spacing w:line="240" w:lineRule="exact"/>
              <w:jc w:val="center"/>
              <w:rPr>
                <w:rFonts w:ascii="CordiaUPC" w:eastAsia="Times New Roman" w:hAnsi="CordiaUPC" w:cs="CordiaUPC"/>
                <w:bCs/>
                <w:sz w:val="26"/>
                <w:szCs w:val="26"/>
              </w:rPr>
            </w:pPr>
          </w:p>
        </w:tc>
        <w:tc>
          <w:tcPr>
            <w:tcW w:w="1125" w:type="dxa"/>
            <w:vAlign w:val="bottom"/>
          </w:tcPr>
          <w:p w14:paraId="1E8A1456" w14:textId="77777777" w:rsidR="00E72EE6" w:rsidRPr="00451EED" w:rsidRDefault="00E72EE6"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E72EE6" w:rsidRPr="00451EED" w14:paraId="0BFCEDD3" w14:textId="77777777" w:rsidTr="006572CA">
        <w:trPr>
          <w:cantSplit/>
        </w:trPr>
        <w:tc>
          <w:tcPr>
            <w:tcW w:w="3060" w:type="dxa"/>
          </w:tcPr>
          <w:p w14:paraId="1A410FDA" w14:textId="77777777" w:rsidR="00E72EE6" w:rsidRPr="00451EED" w:rsidRDefault="00E72EE6" w:rsidP="006572CA">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4D09CCA6" w14:textId="77777777" w:rsidR="00E72EE6" w:rsidRPr="00451EED" w:rsidRDefault="00E72EE6" w:rsidP="006572CA">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w:t>
            </w:r>
            <w:proofErr w:type="gramStart"/>
            <w:r w:rsidRPr="00451EED">
              <w:rPr>
                <w:rFonts w:ascii="CordiaUPC" w:eastAsia="Times New Roman" w:hAnsi="CordiaUPC" w:cs="CordiaUPC" w:hint="cs"/>
                <w:bCs/>
                <w:i/>
                <w:iCs/>
                <w:sz w:val="26"/>
                <w:szCs w:val="26"/>
              </w:rPr>
              <w:t>in</w:t>
            </w:r>
            <w:proofErr w:type="gramEnd"/>
            <w:r w:rsidRPr="00451EED">
              <w:rPr>
                <w:rFonts w:ascii="CordiaUPC" w:eastAsia="Times New Roman" w:hAnsi="CordiaUPC" w:cs="CordiaUPC" w:hint="cs"/>
                <w:bCs/>
                <w:i/>
                <w:iCs/>
                <w:sz w:val="26"/>
                <w:szCs w:val="26"/>
              </w:rPr>
              <w:t xml:space="preserve"> million Baht)</w:t>
            </w:r>
          </w:p>
        </w:tc>
      </w:tr>
      <w:tr w:rsidR="007519DF" w:rsidRPr="00CA4442" w14:paraId="7CD2FD18" w14:textId="77777777" w:rsidTr="006572CA">
        <w:trPr>
          <w:cantSplit/>
        </w:trPr>
        <w:tc>
          <w:tcPr>
            <w:tcW w:w="3060" w:type="dxa"/>
            <w:vAlign w:val="bottom"/>
          </w:tcPr>
          <w:p w14:paraId="013C7240" w14:textId="77777777" w:rsidR="007519DF" w:rsidRPr="00451EED" w:rsidRDefault="007519DF" w:rsidP="007519DF">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43" w:type="dxa"/>
            <w:vAlign w:val="bottom"/>
          </w:tcPr>
          <w:p w14:paraId="06F7B661" w14:textId="128F85DB" w:rsidR="007519DF" w:rsidRPr="00CA4442"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2,880</w:t>
            </w:r>
          </w:p>
        </w:tc>
        <w:tc>
          <w:tcPr>
            <w:tcW w:w="180" w:type="dxa"/>
            <w:vAlign w:val="bottom"/>
          </w:tcPr>
          <w:p w14:paraId="681C5265" w14:textId="77777777" w:rsidR="007519DF" w:rsidRPr="00CA4442" w:rsidRDefault="007519DF" w:rsidP="007519D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2191EA03" w14:textId="02EA7E45" w:rsidR="007519DF" w:rsidRPr="00CA4442"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7,324</w:t>
            </w:r>
          </w:p>
        </w:tc>
        <w:tc>
          <w:tcPr>
            <w:tcW w:w="180" w:type="dxa"/>
            <w:vAlign w:val="bottom"/>
          </w:tcPr>
          <w:p w14:paraId="75CB33E0" w14:textId="77777777" w:rsidR="007519DF" w:rsidRPr="00CA4442" w:rsidRDefault="007519DF" w:rsidP="007519DF">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F9220D3" w14:textId="4678D4B1" w:rsidR="007519DF" w:rsidRPr="00CA4442"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1,574</w:t>
            </w:r>
          </w:p>
        </w:tc>
        <w:tc>
          <w:tcPr>
            <w:tcW w:w="180" w:type="dxa"/>
            <w:vAlign w:val="bottom"/>
          </w:tcPr>
          <w:p w14:paraId="7401E949" w14:textId="77777777" w:rsidR="007519DF" w:rsidRPr="00CA4442" w:rsidRDefault="007519DF" w:rsidP="007519DF">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85F7CED" w14:textId="05AC4EA2" w:rsidR="007519DF" w:rsidRPr="00CA4442"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798</w:t>
            </w:r>
          </w:p>
        </w:tc>
        <w:tc>
          <w:tcPr>
            <w:tcW w:w="180" w:type="dxa"/>
            <w:vAlign w:val="bottom"/>
          </w:tcPr>
          <w:p w14:paraId="524836AF" w14:textId="77777777" w:rsidR="007519DF" w:rsidRPr="00CA4442" w:rsidRDefault="007519DF" w:rsidP="007519DF">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3766C652" w14:textId="51B9EA38" w:rsidR="007519DF" w:rsidRPr="00CA4442"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12,576</w:t>
            </w:r>
          </w:p>
        </w:tc>
      </w:tr>
      <w:tr w:rsidR="006572CA" w:rsidRPr="00CA4442" w14:paraId="36F791FF" w14:textId="77777777" w:rsidTr="006572CA">
        <w:trPr>
          <w:cantSplit/>
        </w:trPr>
        <w:tc>
          <w:tcPr>
            <w:tcW w:w="3060" w:type="dxa"/>
            <w:vAlign w:val="bottom"/>
          </w:tcPr>
          <w:p w14:paraId="45448298" w14:textId="77777777" w:rsidR="006572CA" w:rsidRPr="00451EED" w:rsidRDefault="006572CA" w:rsidP="006572CA">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7052EB3D" w14:textId="1DF34324" w:rsidR="006572CA" w:rsidRPr="00CA4442"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4,510</w:t>
            </w:r>
          </w:p>
        </w:tc>
        <w:tc>
          <w:tcPr>
            <w:tcW w:w="180" w:type="dxa"/>
            <w:vAlign w:val="bottom"/>
          </w:tcPr>
          <w:p w14:paraId="38178430" w14:textId="77777777" w:rsidR="006572CA" w:rsidRPr="00CA4442" w:rsidRDefault="006572CA" w:rsidP="006572CA">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7936F72E" w14:textId="7B059EFF"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cs/>
              </w:rPr>
              <w:t>2</w:t>
            </w:r>
            <w:r w:rsidRPr="009C2BD1">
              <w:rPr>
                <w:rFonts w:ascii="CordiaUPC" w:hAnsi="CordiaUPC" w:cs="CordiaUPC"/>
                <w:sz w:val="26"/>
                <w:szCs w:val="26"/>
              </w:rPr>
              <w:t>,</w:t>
            </w:r>
            <w:r w:rsidRPr="009C2BD1">
              <w:rPr>
                <w:rFonts w:ascii="CordiaUPC" w:hAnsi="CordiaUPC" w:cs="CordiaUPC" w:hint="cs"/>
                <w:sz w:val="26"/>
                <w:szCs w:val="26"/>
                <w:cs/>
              </w:rPr>
              <w:t>584</w:t>
            </w:r>
          </w:p>
        </w:tc>
        <w:tc>
          <w:tcPr>
            <w:tcW w:w="180" w:type="dxa"/>
            <w:vAlign w:val="bottom"/>
          </w:tcPr>
          <w:p w14:paraId="4CB5A66E"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FBEBA93" w14:textId="5702A3FE"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eastAsia="Times New Roman" w:hAnsi="CordiaUPC" w:cs="CordiaUPC"/>
                <w:sz w:val="26"/>
                <w:szCs w:val="26"/>
                <w:lang w:val="en-US" w:bidi="th-TH"/>
              </w:rPr>
              <w:t>507</w:t>
            </w:r>
          </w:p>
        </w:tc>
        <w:tc>
          <w:tcPr>
            <w:tcW w:w="180" w:type="dxa"/>
            <w:vAlign w:val="bottom"/>
          </w:tcPr>
          <w:p w14:paraId="030899D5"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C0240BD" w14:textId="6ADAB109"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eastAsia="Times New Roman" w:hAnsi="CordiaUPC" w:cs="CordiaUPC"/>
                <w:sz w:val="26"/>
                <w:szCs w:val="26"/>
                <w:lang w:val="en-US" w:bidi="th-TH"/>
              </w:rPr>
              <w:t>(4,361)</w:t>
            </w:r>
          </w:p>
        </w:tc>
        <w:tc>
          <w:tcPr>
            <w:tcW w:w="180" w:type="dxa"/>
            <w:vAlign w:val="bottom"/>
          </w:tcPr>
          <w:p w14:paraId="7D7A93FC"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28C2F18" w14:textId="74A1A5B5"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cs/>
              </w:rPr>
              <w:t>3</w:t>
            </w:r>
            <w:r w:rsidRPr="009C2BD1">
              <w:rPr>
                <w:rFonts w:ascii="CordiaUPC" w:hAnsi="CordiaUPC" w:cs="CordiaUPC"/>
                <w:sz w:val="26"/>
                <w:szCs w:val="26"/>
              </w:rPr>
              <w:t>,</w:t>
            </w:r>
            <w:r w:rsidRPr="009C2BD1">
              <w:rPr>
                <w:rFonts w:ascii="CordiaUPC" w:hAnsi="CordiaUPC" w:cs="CordiaUPC" w:hint="cs"/>
                <w:sz w:val="26"/>
                <w:szCs w:val="26"/>
                <w:cs/>
              </w:rPr>
              <w:t>240</w:t>
            </w:r>
          </w:p>
        </w:tc>
      </w:tr>
      <w:tr w:rsidR="006572CA" w:rsidRPr="00CA4442" w14:paraId="66EC08C2" w14:textId="77777777" w:rsidTr="006572CA">
        <w:trPr>
          <w:cantSplit/>
        </w:trPr>
        <w:tc>
          <w:tcPr>
            <w:tcW w:w="3060" w:type="dxa"/>
            <w:vAlign w:val="bottom"/>
          </w:tcPr>
          <w:p w14:paraId="52A8BB27" w14:textId="77777777" w:rsidR="006572CA" w:rsidRPr="00451EED" w:rsidRDefault="006572CA" w:rsidP="006572CA">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2E20A701" w14:textId="2EBE75DB" w:rsidR="006572CA" w:rsidRPr="00CA4442"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7,390</w:t>
            </w:r>
          </w:p>
        </w:tc>
        <w:tc>
          <w:tcPr>
            <w:tcW w:w="180" w:type="dxa"/>
            <w:vAlign w:val="bottom"/>
          </w:tcPr>
          <w:p w14:paraId="35B3910E" w14:textId="77777777" w:rsidR="006572CA" w:rsidRPr="00CA4442" w:rsidRDefault="006572CA" w:rsidP="006572CA">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44D088B2" w14:textId="3387B08D"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cs/>
              </w:rPr>
              <w:t>9</w:t>
            </w:r>
            <w:r w:rsidRPr="009C2BD1">
              <w:rPr>
                <w:rFonts w:ascii="CordiaUPC" w:hAnsi="CordiaUPC" w:cs="CordiaUPC"/>
                <w:sz w:val="26"/>
                <w:szCs w:val="26"/>
              </w:rPr>
              <w:t>,</w:t>
            </w:r>
            <w:r w:rsidRPr="009C2BD1">
              <w:rPr>
                <w:rFonts w:ascii="CordiaUPC" w:hAnsi="CordiaUPC" w:cs="CordiaUPC" w:hint="cs"/>
                <w:sz w:val="26"/>
                <w:szCs w:val="26"/>
                <w:cs/>
              </w:rPr>
              <w:t>908</w:t>
            </w:r>
          </w:p>
        </w:tc>
        <w:tc>
          <w:tcPr>
            <w:tcW w:w="180" w:type="dxa"/>
            <w:vAlign w:val="bottom"/>
          </w:tcPr>
          <w:p w14:paraId="0F1900DD"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4D42DCDA" w14:textId="199CC3DD"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eastAsia="Times New Roman" w:hAnsi="CordiaUPC" w:cs="CordiaUPC"/>
                <w:sz w:val="26"/>
                <w:szCs w:val="26"/>
                <w:cs/>
                <w:lang w:val="en-US"/>
              </w:rPr>
              <w:t>2</w:t>
            </w:r>
            <w:r w:rsidRPr="009C2BD1">
              <w:rPr>
                <w:rFonts w:ascii="CordiaUPC" w:eastAsia="Times New Roman" w:hAnsi="CordiaUPC" w:cs="CordiaUPC"/>
                <w:sz w:val="26"/>
                <w:szCs w:val="26"/>
                <w:lang w:val="en-US" w:bidi="th-TH"/>
              </w:rPr>
              <w:t>,</w:t>
            </w:r>
            <w:r w:rsidRPr="009C2BD1">
              <w:rPr>
                <w:rFonts w:ascii="CordiaUPC" w:eastAsia="Times New Roman" w:hAnsi="CordiaUPC" w:cs="CordiaUPC"/>
                <w:sz w:val="26"/>
                <w:szCs w:val="26"/>
                <w:cs/>
                <w:lang w:val="en-US"/>
              </w:rPr>
              <w:t>081</w:t>
            </w:r>
          </w:p>
        </w:tc>
        <w:tc>
          <w:tcPr>
            <w:tcW w:w="180" w:type="dxa"/>
            <w:vAlign w:val="bottom"/>
          </w:tcPr>
          <w:p w14:paraId="191F6460"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45A6DCC" w14:textId="1CA4B53B"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cs/>
              </w:rPr>
              <w:t>(3</w:t>
            </w:r>
            <w:r w:rsidRPr="009C2BD1">
              <w:rPr>
                <w:rFonts w:ascii="CordiaUPC" w:hAnsi="CordiaUPC" w:cs="CordiaUPC"/>
                <w:sz w:val="26"/>
                <w:szCs w:val="26"/>
              </w:rPr>
              <w:t>,</w:t>
            </w:r>
            <w:r w:rsidRPr="009C2BD1">
              <w:rPr>
                <w:rFonts w:ascii="CordiaUPC" w:hAnsi="CordiaUPC" w:cs="CordiaUPC"/>
                <w:sz w:val="26"/>
                <w:szCs w:val="26"/>
                <w:cs/>
              </w:rPr>
              <w:t>563)</w:t>
            </w:r>
          </w:p>
        </w:tc>
        <w:tc>
          <w:tcPr>
            <w:tcW w:w="180" w:type="dxa"/>
            <w:vAlign w:val="bottom"/>
          </w:tcPr>
          <w:p w14:paraId="7C330A6A"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D238682" w14:textId="70234F4E"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cs/>
              </w:rPr>
              <w:t>15</w:t>
            </w:r>
            <w:r w:rsidRPr="009C2BD1">
              <w:rPr>
                <w:rFonts w:ascii="CordiaUPC" w:hAnsi="CordiaUPC" w:cs="CordiaUPC"/>
                <w:sz w:val="26"/>
                <w:szCs w:val="26"/>
              </w:rPr>
              <w:t>,</w:t>
            </w:r>
            <w:r w:rsidRPr="009C2BD1">
              <w:rPr>
                <w:rFonts w:ascii="CordiaUPC" w:hAnsi="CordiaUPC" w:cs="CordiaUPC" w:hint="cs"/>
                <w:sz w:val="26"/>
                <w:szCs w:val="26"/>
                <w:cs/>
              </w:rPr>
              <w:t>816</w:t>
            </w:r>
          </w:p>
        </w:tc>
      </w:tr>
      <w:tr w:rsidR="006572CA" w:rsidRPr="00CA4442" w14:paraId="1D399BFF" w14:textId="77777777" w:rsidTr="006572CA">
        <w:trPr>
          <w:cantSplit/>
        </w:trPr>
        <w:tc>
          <w:tcPr>
            <w:tcW w:w="3060" w:type="dxa"/>
            <w:vAlign w:val="bottom"/>
          </w:tcPr>
          <w:p w14:paraId="0818EB06" w14:textId="77777777" w:rsidR="006572CA" w:rsidRPr="00451EED" w:rsidRDefault="006572CA" w:rsidP="006572CA">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3EFCF1EA" w14:textId="7FBAC85D" w:rsidR="006572CA" w:rsidRPr="00CA4442"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(1,322)</w:t>
            </w:r>
          </w:p>
        </w:tc>
        <w:tc>
          <w:tcPr>
            <w:tcW w:w="180" w:type="dxa"/>
            <w:vAlign w:val="bottom"/>
          </w:tcPr>
          <w:p w14:paraId="08D96259" w14:textId="77777777" w:rsidR="006572CA" w:rsidRPr="00CA4442" w:rsidRDefault="006572CA" w:rsidP="006572CA">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169E96A0" w14:textId="6FAD69D3"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(5,062)</w:t>
            </w:r>
          </w:p>
        </w:tc>
        <w:tc>
          <w:tcPr>
            <w:tcW w:w="180" w:type="dxa"/>
            <w:vAlign w:val="bottom"/>
          </w:tcPr>
          <w:p w14:paraId="5D0524A2"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95B30A5" w14:textId="4B4D0B1C"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eastAsia="Times New Roman" w:hAnsi="CordiaUPC" w:cs="CordiaUPC"/>
                <w:sz w:val="26"/>
                <w:szCs w:val="26"/>
                <w:lang w:val="en-US" w:bidi="th-TH"/>
              </w:rPr>
              <w:t>(1,239)</w:t>
            </w:r>
          </w:p>
        </w:tc>
        <w:tc>
          <w:tcPr>
            <w:tcW w:w="180" w:type="dxa"/>
            <w:vAlign w:val="bottom"/>
          </w:tcPr>
          <w:p w14:paraId="2A6602F5"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68C42C1" w14:textId="2E0D9EFA"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234</w:t>
            </w:r>
          </w:p>
        </w:tc>
        <w:tc>
          <w:tcPr>
            <w:tcW w:w="180" w:type="dxa"/>
            <w:vAlign w:val="bottom"/>
          </w:tcPr>
          <w:p w14:paraId="6DE9A01B"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36B01C47" w14:textId="2A0F04D9"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(7,389)</w:t>
            </w:r>
          </w:p>
        </w:tc>
      </w:tr>
      <w:tr w:rsidR="007519DF" w:rsidRPr="00CA4442" w14:paraId="4D3257E9" w14:textId="77777777" w:rsidTr="006572CA">
        <w:trPr>
          <w:cantSplit/>
        </w:trPr>
        <w:tc>
          <w:tcPr>
            <w:tcW w:w="3060" w:type="dxa"/>
            <w:vAlign w:val="bottom"/>
          </w:tcPr>
          <w:p w14:paraId="46225510" w14:textId="77777777" w:rsidR="007519DF" w:rsidRPr="00451EED" w:rsidRDefault="007519DF" w:rsidP="007519DF">
            <w:pPr>
              <w:spacing w:line="24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Profits from operation</w:t>
            </w:r>
          </w:p>
        </w:tc>
        <w:tc>
          <w:tcPr>
            <w:tcW w:w="1143" w:type="dxa"/>
            <w:tcBorders>
              <w:top w:val="single" w:sz="4" w:space="0" w:color="auto"/>
              <w:bottom w:val="double" w:sz="4" w:space="0" w:color="auto"/>
            </w:tcBorders>
            <w:vAlign w:val="bottom"/>
          </w:tcPr>
          <w:p w14:paraId="2E260EF8" w14:textId="7F3E0651" w:rsidR="007519DF" w:rsidRPr="00CA4442"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6,068</w:t>
            </w:r>
          </w:p>
        </w:tc>
        <w:tc>
          <w:tcPr>
            <w:tcW w:w="180" w:type="dxa"/>
            <w:vAlign w:val="bottom"/>
          </w:tcPr>
          <w:p w14:paraId="051916DD" w14:textId="77777777" w:rsidR="007519DF" w:rsidRPr="00CA4442" w:rsidRDefault="007519DF" w:rsidP="007519D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2E8EDCCD" w14:textId="5A8AFFF5"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4,846</w:t>
            </w:r>
          </w:p>
        </w:tc>
        <w:tc>
          <w:tcPr>
            <w:tcW w:w="180" w:type="dxa"/>
            <w:vAlign w:val="bottom"/>
          </w:tcPr>
          <w:p w14:paraId="39B96702" w14:textId="77777777"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18B19CF5" w14:textId="4D4FDE83"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842</w:t>
            </w:r>
          </w:p>
        </w:tc>
        <w:tc>
          <w:tcPr>
            <w:tcW w:w="180" w:type="dxa"/>
            <w:vAlign w:val="bottom"/>
          </w:tcPr>
          <w:p w14:paraId="70DF25B0" w14:textId="77777777"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BB5C41A" w14:textId="156B2344"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(3,329)</w:t>
            </w:r>
          </w:p>
        </w:tc>
        <w:tc>
          <w:tcPr>
            <w:tcW w:w="180" w:type="dxa"/>
            <w:vAlign w:val="bottom"/>
          </w:tcPr>
          <w:p w14:paraId="4730FA54" w14:textId="77777777"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D003D09" w14:textId="5E6BAE4E"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8,427</w:t>
            </w:r>
          </w:p>
        </w:tc>
      </w:tr>
      <w:tr w:rsidR="007519DF" w:rsidRPr="00CA4442" w14:paraId="21D6ADA2" w14:textId="77777777" w:rsidTr="006572CA">
        <w:trPr>
          <w:cantSplit/>
        </w:trPr>
        <w:tc>
          <w:tcPr>
            <w:tcW w:w="3060" w:type="dxa"/>
            <w:vAlign w:val="bottom"/>
          </w:tcPr>
          <w:p w14:paraId="1F637717" w14:textId="77777777" w:rsidR="007519DF" w:rsidRPr="00451EED" w:rsidRDefault="007519DF" w:rsidP="007519DF">
            <w:pPr>
              <w:spacing w:line="24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Expected</w:t>
            </w:r>
            <w:r w:rsidRPr="00451EED">
              <w:rPr>
                <w:rFonts w:ascii="CordiaUPC" w:eastAsia="Times New Roman" w:hAnsi="CordiaUPC" w:cs="CordiaUPC" w:hint="cs"/>
                <w:spacing w:val="-4"/>
                <w:sz w:val="26"/>
                <w:szCs w:val="26"/>
              </w:rPr>
              <w:t xml:space="preserve"> credit loss</w:t>
            </w:r>
          </w:p>
        </w:tc>
        <w:tc>
          <w:tcPr>
            <w:tcW w:w="1143" w:type="dxa"/>
            <w:vAlign w:val="bottom"/>
          </w:tcPr>
          <w:p w14:paraId="45DC60FB" w14:textId="77777777" w:rsidR="007519DF" w:rsidRPr="00CA4442" w:rsidRDefault="007519DF" w:rsidP="007519D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2815CCB" w14:textId="77777777" w:rsidR="007519DF" w:rsidRPr="00CA4442" w:rsidRDefault="007519DF" w:rsidP="007519DF">
            <w:pPr>
              <w:spacing w:line="240" w:lineRule="exact"/>
              <w:rPr>
                <w:rFonts w:ascii="CordiaUPC" w:eastAsia="Times New Roman" w:hAnsi="CordiaUPC" w:cs="CordiaUPC"/>
                <w:sz w:val="26"/>
                <w:szCs w:val="26"/>
              </w:rPr>
            </w:pPr>
          </w:p>
        </w:tc>
        <w:tc>
          <w:tcPr>
            <w:tcW w:w="1089" w:type="dxa"/>
            <w:vAlign w:val="bottom"/>
          </w:tcPr>
          <w:p w14:paraId="27D1A8E5" w14:textId="77777777" w:rsidR="007519DF" w:rsidRPr="009C2BD1" w:rsidRDefault="007519DF" w:rsidP="007519D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149282B"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5E96BE54" w14:textId="77777777" w:rsidR="007519DF" w:rsidRPr="009C2BD1" w:rsidRDefault="007519DF" w:rsidP="007519DF">
            <w:pPr>
              <w:tabs>
                <w:tab w:val="decimal" w:pos="910"/>
              </w:tabs>
              <w:spacing w:line="240" w:lineRule="exact"/>
              <w:rPr>
                <w:rFonts w:ascii="CordiaUPC" w:eastAsia="Times New Roman" w:hAnsi="CordiaUPC" w:cs="CordiaUPC"/>
                <w:sz w:val="26"/>
                <w:szCs w:val="26"/>
              </w:rPr>
            </w:pPr>
          </w:p>
        </w:tc>
        <w:tc>
          <w:tcPr>
            <w:tcW w:w="180" w:type="dxa"/>
            <w:vAlign w:val="bottom"/>
          </w:tcPr>
          <w:p w14:paraId="58108C02"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0DD80D5C" w14:textId="77777777" w:rsidR="007519DF" w:rsidRPr="009C2BD1" w:rsidRDefault="007519DF" w:rsidP="007519DF">
            <w:pPr>
              <w:tabs>
                <w:tab w:val="decimal" w:pos="767"/>
              </w:tabs>
              <w:spacing w:line="240" w:lineRule="exact"/>
              <w:rPr>
                <w:rFonts w:ascii="CordiaUPC" w:eastAsia="Times New Roman" w:hAnsi="CordiaUPC" w:cs="CordiaUPC"/>
                <w:sz w:val="26"/>
                <w:szCs w:val="26"/>
              </w:rPr>
            </w:pPr>
          </w:p>
        </w:tc>
        <w:tc>
          <w:tcPr>
            <w:tcW w:w="180" w:type="dxa"/>
            <w:vAlign w:val="bottom"/>
          </w:tcPr>
          <w:p w14:paraId="348533BA" w14:textId="77777777" w:rsidR="007519DF" w:rsidRPr="009C2BD1" w:rsidRDefault="007519DF" w:rsidP="007519DF">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751E2DF9" w14:textId="0DC89583" w:rsidR="007519DF" w:rsidRPr="009C2BD1" w:rsidRDefault="007519DF" w:rsidP="007519DF">
            <w:pPr>
              <w:tabs>
                <w:tab w:val="decimal" w:pos="819"/>
              </w:tabs>
              <w:spacing w:line="240" w:lineRule="exact"/>
              <w:ind w:right="-79"/>
              <w:rPr>
                <w:rFonts w:ascii="CordiaUPC" w:eastAsia="Times New Roman" w:hAnsi="CordiaUPC" w:cs="CordiaUPC"/>
                <w:sz w:val="26"/>
                <w:szCs w:val="26"/>
              </w:rPr>
            </w:pPr>
            <w:r w:rsidRPr="009C2BD1">
              <w:rPr>
                <w:rFonts w:ascii="CordiaUPC" w:hAnsi="CordiaUPC" w:cs="CordiaUPC"/>
                <w:sz w:val="26"/>
                <w:szCs w:val="26"/>
              </w:rPr>
              <w:t>(5,558)</w:t>
            </w:r>
          </w:p>
        </w:tc>
      </w:tr>
      <w:tr w:rsidR="007519DF" w:rsidRPr="00CA4442" w14:paraId="6EDF6997" w14:textId="77777777" w:rsidTr="006572CA">
        <w:trPr>
          <w:cantSplit/>
        </w:trPr>
        <w:tc>
          <w:tcPr>
            <w:tcW w:w="3060" w:type="dxa"/>
            <w:vAlign w:val="bottom"/>
          </w:tcPr>
          <w:p w14:paraId="43CFE336" w14:textId="77777777" w:rsidR="007519DF" w:rsidRPr="00451EED" w:rsidRDefault="007519DF" w:rsidP="007519DF">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43" w:type="dxa"/>
            <w:vAlign w:val="bottom"/>
          </w:tcPr>
          <w:p w14:paraId="194C73C6" w14:textId="77777777" w:rsidR="007519DF" w:rsidRPr="00CA4442" w:rsidRDefault="007519DF" w:rsidP="007519D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5022EA6" w14:textId="77777777" w:rsidR="007519DF" w:rsidRPr="00CA4442" w:rsidRDefault="007519DF" w:rsidP="007519DF">
            <w:pPr>
              <w:spacing w:line="240" w:lineRule="exact"/>
              <w:rPr>
                <w:rFonts w:ascii="CordiaUPC" w:eastAsia="Times New Roman" w:hAnsi="CordiaUPC" w:cs="CordiaUPC"/>
                <w:sz w:val="26"/>
                <w:szCs w:val="26"/>
              </w:rPr>
            </w:pPr>
          </w:p>
        </w:tc>
        <w:tc>
          <w:tcPr>
            <w:tcW w:w="1089" w:type="dxa"/>
            <w:vAlign w:val="bottom"/>
          </w:tcPr>
          <w:p w14:paraId="5FC4673A" w14:textId="77777777" w:rsidR="007519DF" w:rsidRPr="009C2BD1" w:rsidRDefault="007519DF" w:rsidP="007519D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CB8FC82"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2FBBB1F0" w14:textId="77777777" w:rsidR="007519DF" w:rsidRPr="009C2BD1" w:rsidRDefault="007519DF" w:rsidP="007519DF">
            <w:pPr>
              <w:tabs>
                <w:tab w:val="decimal" w:pos="910"/>
              </w:tabs>
              <w:spacing w:line="240" w:lineRule="exact"/>
              <w:rPr>
                <w:rFonts w:ascii="CordiaUPC" w:eastAsia="Times New Roman" w:hAnsi="CordiaUPC" w:cs="CordiaUPC"/>
                <w:sz w:val="26"/>
                <w:szCs w:val="26"/>
              </w:rPr>
            </w:pPr>
          </w:p>
        </w:tc>
        <w:tc>
          <w:tcPr>
            <w:tcW w:w="180" w:type="dxa"/>
            <w:vAlign w:val="bottom"/>
          </w:tcPr>
          <w:p w14:paraId="4EA60C31"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532EA2FE" w14:textId="77777777" w:rsidR="007519DF" w:rsidRPr="009C2BD1" w:rsidRDefault="007519DF" w:rsidP="007519DF">
            <w:pPr>
              <w:tabs>
                <w:tab w:val="decimal" w:pos="767"/>
              </w:tabs>
              <w:spacing w:line="240" w:lineRule="exact"/>
              <w:rPr>
                <w:rFonts w:ascii="CordiaUPC" w:eastAsia="Times New Roman" w:hAnsi="CordiaUPC" w:cs="CordiaUPC"/>
                <w:sz w:val="26"/>
                <w:szCs w:val="26"/>
              </w:rPr>
            </w:pPr>
          </w:p>
        </w:tc>
        <w:tc>
          <w:tcPr>
            <w:tcW w:w="180" w:type="dxa"/>
            <w:vAlign w:val="bottom"/>
          </w:tcPr>
          <w:p w14:paraId="3F2FD964" w14:textId="77777777" w:rsidR="007519DF" w:rsidRPr="009C2BD1" w:rsidRDefault="007519DF" w:rsidP="007519DF">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29B3B97B" w14:textId="55B95E0C" w:rsidR="007519DF" w:rsidRPr="009C2BD1" w:rsidRDefault="007519DF" w:rsidP="007519DF">
            <w:pPr>
              <w:tabs>
                <w:tab w:val="decimal" w:pos="819"/>
              </w:tabs>
              <w:spacing w:line="240" w:lineRule="exact"/>
              <w:ind w:right="-79"/>
              <w:rPr>
                <w:rFonts w:ascii="CordiaUPC" w:eastAsia="Times New Roman" w:hAnsi="CordiaUPC" w:cs="CordiaUPC"/>
                <w:b/>
                <w:bCs/>
                <w:sz w:val="26"/>
                <w:szCs w:val="26"/>
              </w:rPr>
            </w:pPr>
            <w:r w:rsidRPr="009C2BD1">
              <w:rPr>
                <w:rFonts w:ascii="CordiaUPC" w:hAnsi="CordiaUPC" w:cs="CordiaUPC"/>
                <w:b/>
                <w:bCs/>
                <w:sz w:val="26"/>
                <w:szCs w:val="26"/>
              </w:rPr>
              <w:t>2,869</w:t>
            </w:r>
          </w:p>
        </w:tc>
      </w:tr>
      <w:tr w:rsidR="007519DF" w:rsidRPr="00CA4442" w14:paraId="51338B53" w14:textId="77777777" w:rsidTr="006572CA">
        <w:trPr>
          <w:cantSplit/>
        </w:trPr>
        <w:tc>
          <w:tcPr>
            <w:tcW w:w="3060" w:type="dxa"/>
            <w:vAlign w:val="bottom"/>
          </w:tcPr>
          <w:p w14:paraId="0BE2B1C1" w14:textId="77777777" w:rsidR="007519DF" w:rsidRPr="00451EED" w:rsidRDefault="007519DF" w:rsidP="007519DF">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43" w:type="dxa"/>
            <w:vAlign w:val="bottom"/>
          </w:tcPr>
          <w:p w14:paraId="12CA022C" w14:textId="77777777" w:rsidR="007519DF" w:rsidRPr="00CA4442" w:rsidRDefault="007519DF" w:rsidP="007519D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AC20947" w14:textId="77777777" w:rsidR="007519DF" w:rsidRPr="00CA4442" w:rsidRDefault="007519DF" w:rsidP="007519DF">
            <w:pPr>
              <w:spacing w:line="240" w:lineRule="exact"/>
              <w:rPr>
                <w:rFonts w:ascii="CordiaUPC" w:eastAsia="Times New Roman" w:hAnsi="CordiaUPC" w:cs="CordiaUPC"/>
                <w:sz w:val="26"/>
                <w:szCs w:val="26"/>
              </w:rPr>
            </w:pPr>
          </w:p>
        </w:tc>
        <w:tc>
          <w:tcPr>
            <w:tcW w:w="1089" w:type="dxa"/>
            <w:vAlign w:val="bottom"/>
          </w:tcPr>
          <w:p w14:paraId="30EAEAF2" w14:textId="77777777" w:rsidR="007519DF" w:rsidRPr="009C2BD1" w:rsidRDefault="007519DF" w:rsidP="007519D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F440CF2"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30B1813F" w14:textId="77777777" w:rsidR="007519DF" w:rsidRPr="009C2BD1" w:rsidRDefault="007519DF" w:rsidP="007519DF">
            <w:pPr>
              <w:tabs>
                <w:tab w:val="decimal" w:pos="910"/>
              </w:tabs>
              <w:spacing w:line="240" w:lineRule="exact"/>
              <w:rPr>
                <w:rFonts w:ascii="CordiaUPC" w:eastAsia="Times New Roman" w:hAnsi="CordiaUPC" w:cs="CordiaUPC"/>
                <w:sz w:val="26"/>
                <w:szCs w:val="26"/>
              </w:rPr>
            </w:pPr>
          </w:p>
        </w:tc>
        <w:tc>
          <w:tcPr>
            <w:tcW w:w="180" w:type="dxa"/>
            <w:vAlign w:val="bottom"/>
          </w:tcPr>
          <w:p w14:paraId="24B825DB"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4790FF7A" w14:textId="77777777" w:rsidR="007519DF" w:rsidRPr="009C2BD1" w:rsidRDefault="007519DF" w:rsidP="007519DF">
            <w:pPr>
              <w:tabs>
                <w:tab w:val="decimal" w:pos="767"/>
              </w:tabs>
              <w:spacing w:line="240" w:lineRule="exact"/>
              <w:rPr>
                <w:rFonts w:ascii="CordiaUPC" w:eastAsia="Times New Roman" w:hAnsi="CordiaUPC" w:cs="CordiaUPC"/>
                <w:sz w:val="26"/>
                <w:szCs w:val="26"/>
              </w:rPr>
            </w:pPr>
          </w:p>
        </w:tc>
        <w:tc>
          <w:tcPr>
            <w:tcW w:w="180" w:type="dxa"/>
            <w:vAlign w:val="bottom"/>
          </w:tcPr>
          <w:p w14:paraId="20A5B8A6" w14:textId="77777777" w:rsidR="007519DF" w:rsidRPr="009C2BD1" w:rsidRDefault="007519DF" w:rsidP="007519DF">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0A97D2B" w14:textId="65EA7E7C" w:rsidR="007519DF" w:rsidRPr="009C2BD1" w:rsidRDefault="007519DF" w:rsidP="007519DF">
            <w:pPr>
              <w:tabs>
                <w:tab w:val="decimal" w:pos="819"/>
              </w:tabs>
              <w:spacing w:line="240" w:lineRule="exact"/>
              <w:ind w:right="-79"/>
              <w:rPr>
                <w:rFonts w:ascii="CordiaUPC" w:eastAsia="Times New Roman" w:hAnsi="CordiaUPC" w:cs="CordiaUPC"/>
                <w:sz w:val="26"/>
                <w:szCs w:val="26"/>
              </w:rPr>
            </w:pPr>
            <w:r w:rsidRPr="009C2BD1">
              <w:rPr>
                <w:rFonts w:ascii="CordiaUPC" w:hAnsi="CordiaUPC" w:cs="CordiaUPC"/>
                <w:sz w:val="26"/>
                <w:szCs w:val="26"/>
              </w:rPr>
              <w:t>(509)</w:t>
            </w:r>
          </w:p>
        </w:tc>
      </w:tr>
      <w:tr w:rsidR="007519DF" w:rsidRPr="00CA4442" w14:paraId="3140F76E" w14:textId="77777777" w:rsidTr="006572CA">
        <w:trPr>
          <w:cantSplit/>
        </w:trPr>
        <w:tc>
          <w:tcPr>
            <w:tcW w:w="3060" w:type="dxa"/>
            <w:vAlign w:val="bottom"/>
          </w:tcPr>
          <w:p w14:paraId="4174CB8A" w14:textId="77777777" w:rsidR="007519DF" w:rsidRPr="00451EED" w:rsidRDefault="007519DF" w:rsidP="007519DF">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43" w:type="dxa"/>
            <w:vAlign w:val="bottom"/>
          </w:tcPr>
          <w:p w14:paraId="38B1458D" w14:textId="77777777" w:rsidR="007519DF" w:rsidRPr="00CA4442" w:rsidRDefault="007519DF" w:rsidP="007519D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3C5F297" w14:textId="77777777" w:rsidR="007519DF" w:rsidRPr="00CA4442" w:rsidRDefault="007519DF" w:rsidP="007519DF">
            <w:pPr>
              <w:spacing w:line="240" w:lineRule="exact"/>
              <w:rPr>
                <w:rFonts w:ascii="CordiaUPC" w:eastAsia="Times New Roman" w:hAnsi="CordiaUPC" w:cs="CordiaUPC"/>
                <w:sz w:val="26"/>
                <w:szCs w:val="26"/>
              </w:rPr>
            </w:pPr>
          </w:p>
        </w:tc>
        <w:tc>
          <w:tcPr>
            <w:tcW w:w="1089" w:type="dxa"/>
            <w:vAlign w:val="bottom"/>
          </w:tcPr>
          <w:p w14:paraId="5BF83F74" w14:textId="77777777" w:rsidR="007519DF" w:rsidRPr="009C2BD1" w:rsidRDefault="007519DF" w:rsidP="007519D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DA7329C"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724D72F8" w14:textId="77777777" w:rsidR="007519DF" w:rsidRPr="009C2BD1" w:rsidRDefault="007519DF" w:rsidP="007519DF">
            <w:pPr>
              <w:tabs>
                <w:tab w:val="decimal" w:pos="910"/>
              </w:tabs>
              <w:spacing w:line="240" w:lineRule="exact"/>
              <w:rPr>
                <w:rFonts w:ascii="CordiaUPC" w:eastAsia="Times New Roman" w:hAnsi="CordiaUPC" w:cs="CordiaUPC"/>
                <w:sz w:val="26"/>
                <w:szCs w:val="26"/>
              </w:rPr>
            </w:pPr>
          </w:p>
        </w:tc>
        <w:tc>
          <w:tcPr>
            <w:tcW w:w="180" w:type="dxa"/>
            <w:vAlign w:val="bottom"/>
          </w:tcPr>
          <w:p w14:paraId="20408E4E"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67A003B3" w14:textId="77777777" w:rsidR="007519DF" w:rsidRPr="009C2BD1" w:rsidRDefault="007519DF" w:rsidP="007519DF">
            <w:pPr>
              <w:tabs>
                <w:tab w:val="decimal" w:pos="767"/>
              </w:tabs>
              <w:spacing w:line="240" w:lineRule="exact"/>
              <w:rPr>
                <w:rFonts w:ascii="CordiaUPC" w:eastAsia="Times New Roman" w:hAnsi="CordiaUPC" w:cs="CordiaUPC"/>
                <w:sz w:val="26"/>
                <w:szCs w:val="26"/>
              </w:rPr>
            </w:pPr>
          </w:p>
        </w:tc>
        <w:tc>
          <w:tcPr>
            <w:tcW w:w="180" w:type="dxa"/>
            <w:vAlign w:val="bottom"/>
          </w:tcPr>
          <w:p w14:paraId="00BAE12B" w14:textId="77777777" w:rsidR="007519DF" w:rsidRPr="009C2BD1" w:rsidRDefault="007519DF" w:rsidP="007519DF">
            <w:pPr>
              <w:spacing w:line="240" w:lineRule="exact"/>
              <w:rPr>
                <w:rFonts w:ascii="CordiaUPC" w:eastAsia="Times New Roman" w:hAnsi="CordiaUPC" w:cs="CordiaUPC"/>
                <w:sz w:val="26"/>
                <w:szCs w:val="26"/>
              </w:rPr>
            </w:pPr>
          </w:p>
        </w:tc>
        <w:tc>
          <w:tcPr>
            <w:tcW w:w="1125" w:type="dxa"/>
            <w:tcBorders>
              <w:bottom w:val="double" w:sz="4" w:space="0" w:color="auto"/>
            </w:tcBorders>
          </w:tcPr>
          <w:p w14:paraId="1C5CDAC2" w14:textId="472D4D55" w:rsidR="007519DF" w:rsidRPr="009C2BD1" w:rsidRDefault="007519DF" w:rsidP="007519DF">
            <w:pPr>
              <w:tabs>
                <w:tab w:val="decimal" w:pos="819"/>
              </w:tabs>
              <w:spacing w:line="240" w:lineRule="exact"/>
              <w:ind w:right="-79"/>
              <w:rPr>
                <w:rFonts w:ascii="CordiaUPC" w:eastAsia="Times New Roman" w:hAnsi="CordiaUPC" w:cs="CordiaUPC"/>
                <w:b/>
                <w:bCs/>
                <w:sz w:val="26"/>
                <w:szCs w:val="26"/>
              </w:rPr>
            </w:pPr>
            <w:r w:rsidRPr="009C2BD1">
              <w:rPr>
                <w:rFonts w:ascii="CordiaUPC" w:hAnsi="CordiaUPC" w:cs="CordiaUPC"/>
                <w:b/>
                <w:bCs/>
                <w:sz w:val="26"/>
                <w:szCs w:val="26"/>
              </w:rPr>
              <w:t>2,360</w:t>
            </w:r>
          </w:p>
        </w:tc>
      </w:tr>
    </w:tbl>
    <w:p w14:paraId="331B1335" w14:textId="77777777" w:rsidR="00E72EE6" w:rsidRDefault="00E72EE6" w:rsidP="00C004C6">
      <w:pPr>
        <w:spacing w:line="240" w:lineRule="exact"/>
        <w:ind w:left="547"/>
        <w:jc w:val="thaiDistribute"/>
        <w:rPr>
          <w:rFonts w:ascii="CordiaUPC" w:hAnsi="CordiaUPC" w:cs="CordiaUPC"/>
          <w:spacing w:val="-2"/>
          <w:sz w:val="26"/>
          <w:szCs w:val="26"/>
          <w:lang w:val="en-US"/>
        </w:rPr>
      </w:pPr>
    </w:p>
    <w:tbl>
      <w:tblPr>
        <w:tblW w:w="9477" w:type="dxa"/>
        <w:tblInd w:w="450" w:type="dxa"/>
        <w:tblLayout w:type="fixed"/>
        <w:tblCellMar>
          <w:left w:w="79" w:type="dxa"/>
          <w:right w:w="79" w:type="dxa"/>
        </w:tblCellMar>
        <w:tblLook w:val="0000" w:firstRow="0" w:lastRow="0" w:firstColumn="0" w:lastColumn="0" w:noHBand="0" w:noVBand="0"/>
      </w:tblPr>
      <w:tblGrid>
        <w:gridCol w:w="3060"/>
        <w:gridCol w:w="1143"/>
        <w:gridCol w:w="180"/>
        <w:gridCol w:w="1089"/>
        <w:gridCol w:w="180"/>
        <w:gridCol w:w="1170"/>
        <w:gridCol w:w="180"/>
        <w:gridCol w:w="1170"/>
        <w:gridCol w:w="180"/>
        <w:gridCol w:w="1125"/>
      </w:tblGrid>
      <w:tr w:rsidR="007519DF" w:rsidRPr="00451EED" w14:paraId="19F0B464" w14:textId="77777777" w:rsidTr="006572CA">
        <w:trPr>
          <w:cantSplit/>
        </w:trPr>
        <w:tc>
          <w:tcPr>
            <w:tcW w:w="3060" w:type="dxa"/>
          </w:tcPr>
          <w:p w14:paraId="7AA61FBA" w14:textId="62B3E7BD" w:rsidR="007519DF" w:rsidRPr="00451EED" w:rsidRDefault="007519DF" w:rsidP="006572CA">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nine</w:t>
            </w:r>
            <w:r w:rsidRPr="00451EED">
              <w:rPr>
                <w:rFonts w:ascii="CordiaUPC" w:eastAsia="Times New Roman" w:hAnsi="CordiaUPC" w:cs="CordiaUPC" w:hint="cs"/>
                <w:b/>
                <w:bCs/>
                <w:i/>
                <w:iCs/>
                <w:sz w:val="26"/>
                <w:szCs w:val="26"/>
              </w:rPr>
              <w:t>-month period ended</w:t>
            </w:r>
          </w:p>
        </w:tc>
        <w:tc>
          <w:tcPr>
            <w:tcW w:w="6417" w:type="dxa"/>
            <w:gridSpan w:val="9"/>
            <w:vAlign w:val="bottom"/>
          </w:tcPr>
          <w:p w14:paraId="521C1223" w14:textId="77777777" w:rsidR="007519DF" w:rsidRPr="00451EED" w:rsidRDefault="007519DF" w:rsidP="006572CA">
            <w:pPr>
              <w:spacing w:line="240" w:lineRule="exact"/>
              <w:jc w:val="center"/>
              <w:rPr>
                <w:rFonts w:ascii="CordiaUPC" w:eastAsia="Times New Roman" w:hAnsi="CordiaUPC" w:cs="CordiaUPC"/>
                <w:b/>
                <w:sz w:val="26"/>
                <w:szCs w:val="26"/>
              </w:rPr>
            </w:pPr>
          </w:p>
        </w:tc>
      </w:tr>
      <w:tr w:rsidR="007519DF" w:rsidRPr="00451EED" w14:paraId="0ADBE8A3" w14:textId="77777777" w:rsidTr="006572CA">
        <w:trPr>
          <w:cantSplit/>
        </w:trPr>
        <w:tc>
          <w:tcPr>
            <w:tcW w:w="3060" w:type="dxa"/>
          </w:tcPr>
          <w:p w14:paraId="4245147A" w14:textId="77777777" w:rsidR="007519DF" w:rsidRPr="00451EED" w:rsidRDefault="007519DF" w:rsidP="006572CA">
            <w:pPr>
              <w:spacing w:line="240" w:lineRule="exact"/>
              <w:ind w:left="131" w:right="-143" w:hanging="120"/>
              <w:rPr>
                <w:rFonts w:ascii="CordiaUPC" w:eastAsia="Times New Roman" w:hAnsi="CordiaUPC" w:cs="CordiaUPC"/>
                <w:sz w:val="26"/>
                <w:szCs w:val="26"/>
                <w:lang w:val="en-US" w:bidi="th-TH"/>
              </w:rPr>
            </w:pPr>
            <w:r w:rsidRPr="00451EED">
              <w:rPr>
                <w:rFonts w:ascii="CordiaUPC" w:eastAsia="Times New Roman" w:hAnsi="CordiaUPC" w:cs="CordiaUPC" w:hint="cs"/>
                <w:b/>
                <w:bCs/>
                <w:i/>
                <w:iCs/>
                <w:sz w:val="26"/>
                <w:szCs w:val="26"/>
              </w:rPr>
              <w:t xml:space="preserve">   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Pr>
                <w:rFonts w:ascii="CordiaUPC" w:eastAsia="Times New Roman" w:hAnsi="CordiaUPC" w:cs="CordiaUPC"/>
                <w:b/>
                <w:bCs/>
                <w:i/>
                <w:iCs/>
                <w:sz w:val="26"/>
                <w:szCs w:val="26"/>
              </w:rPr>
              <w:t>2</w:t>
            </w:r>
          </w:p>
        </w:tc>
        <w:tc>
          <w:tcPr>
            <w:tcW w:w="6417" w:type="dxa"/>
            <w:gridSpan w:val="9"/>
            <w:vAlign w:val="bottom"/>
          </w:tcPr>
          <w:p w14:paraId="6F2F7657" w14:textId="77777777" w:rsidR="007519DF" w:rsidRPr="00451EED" w:rsidRDefault="007519DF" w:rsidP="006572CA">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7519DF" w:rsidRPr="00451EED" w14:paraId="63E45EC4" w14:textId="77777777" w:rsidTr="006572CA">
        <w:trPr>
          <w:cantSplit/>
        </w:trPr>
        <w:tc>
          <w:tcPr>
            <w:tcW w:w="3060" w:type="dxa"/>
          </w:tcPr>
          <w:p w14:paraId="31786099" w14:textId="77777777" w:rsidR="007519DF" w:rsidRPr="00451EED" w:rsidDel="00F1172B" w:rsidRDefault="007519DF" w:rsidP="006572CA">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721EADF0" w14:textId="77777777" w:rsidR="007519DF" w:rsidRPr="00451EED" w:rsidRDefault="007519DF" w:rsidP="006572CA">
            <w:pPr>
              <w:spacing w:line="240" w:lineRule="exact"/>
              <w:ind w:left="-61" w:right="-34"/>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1E03C0A8" w14:textId="77777777" w:rsidR="007519DF" w:rsidRPr="00451EED" w:rsidRDefault="007519DF" w:rsidP="006572CA">
            <w:pPr>
              <w:spacing w:line="240" w:lineRule="exact"/>
              <w:jc w:val="center"/>
              <w:rPr>
                <w:rFonts w:ascii="CordiaUPC" w:eastAsia="Times New Roman" w:hAnsi="CordiaUPC" w:cs="CordiaUPC"/>
                <w:bCs/>
                <w:sz w:val="26"/>
                <w:szCs w:val="26"/>
              </w:rPr>
            </w:pPr>
          </w:p>
        </w:tc>
        <w:tc>
          <w:tcPr>
            <w:tcW w:w="1089" w:type="dxa"/>
            <w:vAlign w:val="bottom"/>
          </w:tcPr>
          <w:p w14:paraId="1102B93D"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30890239" w14:textId="77777777" w:rsidR="007519DF" w:rsidRPr="00451EED" w:rsidRDefault="007519DF" w:rsidP="006572CA">
            <w:pPr>
              <w:spacing w:line="240" w:lineRule="exact"/>
              <w:jc w:val="center"/>
              <w:rPr>
                <w:rFonts w:ascii="CordiaUPC" w:eastAsia="Times New Roman" w:hAnsi="CordiaUPC" w:cs="CordiaUPC"/>
                <w:bCs/>
                <w:sz w:val="26"/>
                <w:szCs w:val="26"/>
              </w:rPr>
            </w:pPr>
          </w:p>
        </w:tc>
        <w:tc>
          <w:tcPr>
            <w:tcW w:w="1170" w:type="dxa"/>
            <w:vAlign w:val="bottom"/>
          </w:tcPr>
          <w:p w14:paraId="13270CDE"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5C25510D" w14:textId="77777777" w:rsidR="007519DF" w:rsidRPr="00451EED" w:rsidRDefault="007519DF" w:rsidP="006572CA">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1EA3469A"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78D8447A" w14:textId="77777777" w:rsidR="007519DF" w:rsidRPr="00451EED" w:rsidRDefault="007519DF" w:rsidP="006572CA">
            <w:pPr>
              <w:spacing w:line="240" w:lineRule="exact"/>
              <w:jc w:val="center"/>
              <w:rPr>
                <w:rFonts w:ascii="CordiaUPC" w:eastAsia="Times New Roman" w:hAnsi="CordiaUPC" w:cs="CordiaUPC"/>
                <w:bCs/>
                <w:sz w:val="26"/>
                <w:szCs w:val="26"/>
              </w:rPr>
            </w:pPr>
          </w:p>
        </w:tc>
        <w:tc>
          <w:tcPr>
            <w:tcW w:w="1125" w:type="dxa"/>
            <w:vAlign w:val="bottom"/>
          </w:tcPr>
          <w:p w14:paraId="1BC807EA"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7519DF" w:rsidRPr="00451EED" w14:paraId="1BBF9264" w14:textId="77777777" w:rsidTr="006572CA">
        <w:trPr>
          <w:cantSplit/>
        </w:trPr>
        <w:tc>
          <w:tcPr>
            <w:tcW w:w="3060" w:type="dxa"/>
          </w:tcPr>
          <w:p w14:paraId="4B147F56" w14:textId="77777777" w:rsidR="007519DF" w:rsidRPr="00451EED" w:rsidRDefault="007519DF" w:rsidP="006572CA">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6C65E2ED" w14:textId="77777777" w:rsidR="007519DF" w:rsidRPr="00451EED" w:rsidRDefault="007519DF" w:rsidP="006572CA">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w:t>
            </w:r>
            <w:proofErr w:type="gramStart"/>
            <w:r w:rsidRPr="00451EED">
              <w:rPr>
                <w:rFonts w:ascii="CordiaUPC" w:eastAsia="Times New Roman" w:hAnsi="CordiaUPC" w:cs="CordiaUPC" w:hint="cs"/>
                <w:bCs/>
                <w:i/>
                <w:iCs/>
                <w:sz w:val="26"/>
                <w:szCs w:val="26"/>
              </w:rPr>
              <w:t>in</w:t>
            </w:r>
            <w:proofErr w:type="gramEnd"/>
            <w:r w:rsidRPr="00451EED">
              <w:rPr>
                <w:rFonts w:ascii="CordiaUPC" w:eastAsia="Times New Roman" w:hAnsi="CordiaUPC" w:cs="CordiaUPC" w:hint="cs"/>
                <w:bCs/>
                <w:i/>
                <w:iCs/>
                <w:sz w:val="26"/>
                <w:szCs w:val="26"/>
              </w:rPr>
              <w:t xml:space="preserve"> million Baht)</w:t>
            </w:r>
          </w:p>
        </w:tc>
      </w:tr>
      <w:tr w:rsidR="005D4451" w:rsidRPr="00CA4442" w14:paraId="603608C5" w14:textId="77777777" w:rsidTr="006572CA">
        <w:trPr>
          <w:cantSplit/>
        </w:trPr>
        <w:tc>
          <w:tcPr>
            <w:tcW w:w="3060" w:type="dxa"/>
            <w:vAlign w:val="bottom"/>
          </w:tcPr>
          <w:p w14:paraId="1F5FB636" w14:textId="77777777" w:rsidR="005D4451" w:rsidRPr="00451EED" w:rsidRDefault="005D4451" w:rsidP="005D4451">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43" w:type="dxa"/>
            <w:vAlign w:val="bottom"/>
          </w:tcPr>
          <w:p w14:paraId="35DDEBB7" w14:textId="5C5048D6"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9</w:t>
            </w:r>
            <w:r w:rsidRPr="00F751C8">
              <w:rPr>
                <w:rFonts w:ascii="CordiaUPC" w:hAnsi="CordiaUPC" w:cs="CordiaUPC"/>
                <w:sz w:val="26"/>
                <w:szCs w:val="26"/>
              </w:rPr>
              <w:t>,</w:t>
            </w:r>
            <w:r w:rsidRPr="00F751C8">
              <w:rPr>
                <w:rFonts w:ascii="CordiaUPC" w:hAnsi="CordiaUPC" w:cs="CordiaUPC"/>
                <w:sz w:val="26"/>
                <w:szCs w:val="26"/>
                <w:cs/>
              </w:rPr>
              <w:t>387</w:t>
            </w:r>
          </w:p>
        </w:tc>
        <w:tc>
          <w:tcPr>
            <w:tcW w:w="180" w:type="dxa"/>
            <w:vAlign w:val="bottom"/>
          </w:tcPr>
          <w:p w14:paraId="1DA8AADE" w14:textId="77777777" w:rsidR="005D4451" w:rsidRPr="00CA4442" w:rsidRDefault="005D4451" w:rsidP="005D445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6AAFC2E3" w14:textId="0F071CCD"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23</w:t>
            </w:r>
            <w:r w:rsidRPr="00F751C8">
              <w:rPr>
                <w:rFonts w:ascii="CordiaUPC" w:hAnsi="CordiaUPC" w:cs="CordiaUPC"/>
                <w:sz w:val="26"/>
                <w:szCs w:val="26"/>
              </w:rPr>
              <w:t>,</w:t>
            </w:r>
            <w:r w:rsidRPr="00F751C8">
              <w:rPr>
                <w:rFonts w:ascii="CordiaUPC" w:hAnsi="CordiaUPC" w:cs="CordiaUPC"/>
                <w:sz w:val="26"/>
                <w:szCs w:val="26"/>
                <w:cs/>
              </w:rPr>
              <w:t>619</w:t>
            </w:r>
          </w:p>
        </w:tc>
        <w:tc>
          <w:tcPr>
            <w:tcW w:w="180" w:type="dxa"/>
            <w:vAlign w:val="bottom"/>
          </w:tcPr>
          <w:p w14:paraId="73D4802A"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A45B535" w14:textId="1EE89CE5"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4</w:t>
            </w:r>
            <w:r w:rsidRPr="00F751C8">
              <w:rPr>
                <w:rFonts w:ascii="CordiaUPC" w:hAnsi="CordiaUPC" w:cs="CordiaUPC"/>
                <w:sz w:val="26"/>
                <w:szCs w:val="26"/>
              </w:rPr>
              <w:t>,</w:t>
            </w:r>
            <w:r w:rsidRPr="00F751C8">
              <w:rPr>
                <w:rFonts w:ascii="CordiaUPC" w:hAnsi="CordiaUPC" w:cs="CordiaUPC"/>
                <w:sz w:val="26"/>
                <w:szCs w:val="26"/>
                <w:cs/>
              </w:rPr>
              <w:t>796</w:t>
            </w:r>
          </w:p>
        </w:tc>
        <w:tc>
          <w:tcPr>
            <w:tcW w:w="180" w:type="dxa"/>
            <w:vAlign w:val="bottom"/>
          </w:tcPr>
          <w:p w14:paraId="1F45861A"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93650BD" w14:textId="5CD7CE6A"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(11)</w:t>
            </w:r>
          </w:p>
        </w:tc>
        <w:tc>
          <w:tcPr>
            <w:tcW w:w="180" w:type="dxa"/>
            <w:vAlign w:val="bottom"/>
          </w:tcPr>
          <w:p w14:paraId="43C42C77"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57EAA7D9" w14:textId="5E168E73"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37</w:t>
            </w:r>
            <w:r w:rsidRPr="00F751C8">
              <w:rPr>
                <w:rFonts w:ascii="CordiaUPC" w:hAnsi="CordiaUPC" w:cs="CordiaUPC"/>
                <w:sz w:val="26"/>
                <w:szCs w:val="26"/>
              </w:rPr>
              <w:t>,</w:t>
            </w:r>
            <w:r w:rsidRPr="00F751C8">
              <w:rPr>
                <w:rFonts w:ascii="CordiaUPC" w:hAnsi="CordiaUPC" w:cs="CordiaUPC"/>
                <w:sz w:val="26"/>
                <w:szCs w:val="26"/>
                <w:cs/>
              </w:rPr>
              <w:t>791</w:t>
            </w:r>
          </w:p>
        </w:tc>
      </w:tr>
      <w:tr w:rsidR="005D4451" w:rsidRPr="00CA4442" w14:paraId="773D44EB" w14:textId="77777777" w:rsidTr="006572CA">
        <w:trPr>
          <w:cantSplit/>
        </w:trPr>
        <w:tc>
          <w:tcPr>
            <w:tcW w:w="3060" w:type="dxa"/>
            <w:vAlign w:val="bottom"/>
          </w:tcPr>
          <w:p w14:paraId="13FB5EB6" w14:textId="77777777" w:rsidR="005D4451" w:rsidRPr="00451EED" w:rsidRDefault="005D4451" w:rsidP="005D4451">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2D6D2A3C" w14:textId="2263B8BB"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3</w:t>
            </w:r>
            <w:r w:rsidRPr="00F751C8">
              <w:rPr>
                <w:rFonts w:ascii="CordiaUPC" w:hAnsi="CordiaUPC" w:cs="CordiaUPC"/>
                <w:sz w:val="26"/>
                <w:szCs w:val="26"/>
              </w:rPr>
              <w:t>,</w:t>
            </w:r>
            <w:r w:rsidRPr="00F751C8">
              <w:rPr>
                <w:rFonts w:ascii="CordiaUPC" w:hAnsi="CordiaUPC" w:cs="CordiaUPC"/>
                <w:sz w:val="26"/>
                <w:szCs w:val="26"/>
                <w:cs/>
              </w:rPr>
              <w:t>280</w:t>
            </w:r>
          </w:p>
        </w:tc>
        <w:tc>
          <w:tcPr>
            <w:tcW w:w="180" w:type="dxa"/>
            <w:vAlign w:val="bottom"/>
          </w:tcPr>
          <w:p w14:paraId="4FFA0987" w14:textId="77777777" w:rsidR="005D4451" w:rsidRPr="00CA4442" w:rsidRDefault="005D4451" w:rsidP="005D445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464C4FB1" w14:textId="66B2A770"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5</w:t>
            </w:r>
            <w:r w:rsidRPr="00F751C8">
              <w:rPr>
                <w:rFonts w:ascii="CordiaUPC" w:hAnsi="CordiaUPC" w:cs="CordiaUPC"/>
                <w:sz w:val="26"/>
                <w:szCs w:val="26"/>
              </w:rPr>
              <w:t>,</w:t>
            </w:r>
            <w:r w:rsidRPr="00F751C8">
              <w:rPr>
                <w:rFonts w:ascii="CordiaUPC" w:hAnsi="CordiaUPC" w:cs="CordiaUPC"/>
                <w:sz w:val="26"/>
                <w:szCs w:val="26"/>
                <w:cs/>
              </w:rPr>
              <w:t>915</w:t>
            </w:r>
          </w:p>
        </w:tc>
        <w:tc>
          <w:tcPr>
            <w:tcW w:w="180" w:type="dxa"/>
            <w:vAlign w:val="bottom"/>
          </w:tcPr>
          <w:p w14:paraId="789A165C"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4A58B830" w14:textId="6ECE54CB"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w:t>
            </w:r>
            <w:r w:rsidRPr="00F751C8">
              <w:rPr>
                <w:rFonts w:ascii="CordiaUPC" w:hAnsi="CordiaUPC" w:cs="CordiaUPC"/>
                <w:sz w:val="26"/>
                <w:szCs w:val="26"/>
              </w:rPr>
              <w:t>,</w:t>
            </w:r>
            <w:r w:rsidRPr="00F751C8">
              <w:rPr>
                <w:rFonts w:ascii="CordiaUPC" w:hAnsi="CordiaUPC" w:cs="CordiaUPC"/>
                <w:sz w:val="26"/>
                <w:szCs w:val="26"/>
                <w:cs/>
              </w:rPr>
              <w:t>226</w:t>
            </w:r>
          </w:p>
        </w:tc>
        <w:tc>
          <w:tcPr>
            <w:tcW w:w="180" w:type="dxa"/>
            <w:vAlign w:val="bottom"/>
          </w:tcPr>
          <w:p w14:paraId="489EF183"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4A413E5" w14:textId="7C97D92B"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(204)</w:t>
            </w:r>
          </w:p>
        </w:tc>
        <w:tc>
          <w:tcPr>
            <w:tcW w:w="180" w:type="dxa"/>
            <w:vAlign w:val="bottom"/>
          </w:tcPr>
          <w:p w14:paraId="759C01D8"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7CFFAA82" w14:textId="68733656"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10</w:t>
            </w:r>
            <w:r w:rsidRPr="00F751C8">
              <w:rPr>
                <w:rFonts w:ascii="CordiaUPC" w:hAnsi="CordiaUPC" w:cs="CordiaUPC"/>
                <w:sz w:val="26"/>
                <w:szCs w:val="26"/>
              </w:rPr>
              <w:t>,</w:t>
            </w:r>
            <w:r w:rsidRPr="00F751C8">
              <w:rPr>
                <w:rFonts w:ascii="CordiaUPC" w:hAnsi="CordiaUPC" w:cs="CordiaUPC"/>
                <w:sz w:val="26"/>
                <w:szCs w:val="26"/>
                <w:cs/>
              </w:rPr>
              <w:t>217</w:t>
            </w:r>
          </w:p>
        </w:tc>
      </w:tr>
      <w:tr w:rsidR="005D4451" w:rsidRPr="00CA4442" w14:paraId="7D6B5158" w14:textId="77777777" w:rsidTr="006572CA">
        <w:trPr>
          <w:cantSplit/>
        </w:trPr>
        <w:tc>
          <w:tcPr>
            <w:tcW w:w="3060" w:type="dxa"/>
            <w:vAlign w:val="bottom"/>
          </w:tcPr>
          <w:p w14:paraId="0489E9C7" w14:textId="77777777" w:rsidR="005D4451" w:rsidRPr="00451EED" w:rsidRDefault="005D4451" w:rsidP="005D4451">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39DA3B41" w14:textId="26F87ADA"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12</w:t>
            </w:r>
            <w:r w:rsidRPr="00F751C8">
              <w:rPr>
                <w:rFonts w:ascii="CordiaUPC" w:hAnsi="CordiaUPC" w:cs="CordiaUPC"/>
                <w:sz w:val="26"/>
                <w:szCs w:val="26"/>
              </w:rPr>
              <w:t>,</w:t>
            </w:r>
            <w:r w:rsidRPr="00F751C8">
              <w:rPr>
                <w:rFonts w:ascii="CordiaUPC" w:hAnsi="CordiaUPC" w:cs="CordiaUPC"/>
                <w:sz w:val="26"/>
                <w:szCs w:val="26"/>
                <w:cs/>
              </w:rPr>
              <w:t>667</w:t>
            </w:r>
          </w:p>
        </w:tc>
        <w:tc>
          <w:tcPr>
            <w:tcW w:w="180" w:type="dxa"/>
            <w:vAlign w:val="bottom"/>
          </w:tcPr>
          <w:p w14:paraId="041FFCCA" w14:textId="77777777" w:rsidR="005D4451" w:rsidRPr="00CA4442" w:rsidRDefault="005D4451" w:rsidP="005D445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5A31927F" w14:textId="258DCF78"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29</w:t>
            </w:r>
            <w:r w:rsidRPr="00F751C8">
              <w:rPr>
                <w:rFonts w:ascii="CordiaUPC" w:hAnsi="CordiaUPC" w:cs="CordiaUPC"/>
                <w:sz w:val="26"/>
                <w:szCs w:val="26"/>
              </w:rPr>
              <w:t>,</w:t>
            </w:r>
            <w:r w:rsidRPr="00F751C8">
              <w:rPr>
                <w:rFonts w:ascii="CordiaUPC" w:hAnsi="CordiaUPC" w:cs="CordiaUPC"/>
                <w:sz w:val="26"/>
                <w:szCs w:val="26"/>
                <w:cs/>
              </w:rPr>
              <w:t>534</w:t>
            </w:r>
          </w:p>
        </w:tc>
        <w:tc>
          <w:tcPr>
            <w:tcW w:w="180" w:type="dxa"/>
            <w:vAlign w:val="bottom"/>
          </w:tcPr>
          <w:p w14:paraId="3ACDE60F"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07FF91B6" w14:textId="4C5CF301"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6</w:t>
            </w:r>
            <w:r w:rsidRPr="00F751C8">
              <w:rPr>
                <w:rFonts w:ascii="CordiaUPC" w:hAnsi="CordiaUPC" w:cs="CordiaUPC"/>
                <w:sz w:val="26"/>
                <w:szCs w:val="26"/>
              </w:rPr>
              <w:t>,</w:t>
            </w:r>
            <w:r w:rsidRPr="00F751C8">
              <w:rPr>
                <w:rFonts w:ascii="CordiaUPC" w:hAnsi="CordiaUPC" w:cs="CordiaUPC"/>
                <w:sz w:val="26"/>
                <w:szCs w:val="26"/>
                <w:cs/>
              </w:rPr>
              <w:t>022</w:t>
            </w:r>
          </w:p>
        </w:tc>
        <w:tc>
          <w:tcPr>
            <w:tcW w:w="180" w:type="dxa"/>
            <w:vAlign w:val="bottom"/>
          </w:tcPr>
          <w:p w14:paraId="7285B8CC"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0F0F6778" w14:textId="24E340FC"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(215)</w:t>
            </w:r>
          </w:p>
        </w:tc>
        <w:tc>
          <w:tcPr>
            <w:tcW w:w="180" w:type="dxa"/>
            <w:vAlign w:val="bottom"/>
          </w:tcPr>
          <w:p w14:paraId="5D0115B9"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0DAB3DB7" w14:textId="3D40D24C"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48</w:t>
            </w:r>
            <w:r w:rsidRPr="00F751C8">
              <w:rPr>
                <w:rFonts w:ascii="CordiaUPC" w:hAnsi="CordiaUPC" w:cs="CordiaUPC"/>
                <w:sz w:val="26"/>
                <w:szCs w:val="26"/>
              </w:rPr>
              <w:t>,</w:t>
            </w:r>
            <w:r w:rsidRPr="00F751C8">
              <w:rPr>
                <w:rFonts w:ascii="CordiaUPC" w:hAnsi="CordiaUPC" w:cs="CordiaUPC"/>
                <w:sz w:val="26"/>
                <w:szCs w:val="26"/>
                <w:cs/>
              </w:rPr>
              <w:t>008</w:t>
            </w:r>
          </w:p>
        </w:tc>
      </w:tr>
      <w:tr w:rsidR="005D4451" w:rsidRPr="00CA4442" w14:paraId="2F265A94" w14:textId="77777777" w:rsidTr="006572CA">
        <w:trPr>
          <w:cantSplit/>
        </w:trPr>
        <w:tc>
          <w:tcPr>
            <w:tcW w:w="3060" w:type="dxa"/>
            <w:vAlign w:val="bottom"/>
          </w:tcPr>
          <w:p w14:paraId="191CA232" w14:textId="77777777" w:rsidR="005D4451" w:rsidRPr="00451EED" w:rsidRDefault="005D4451" w:rsidP="005D4451">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7A870A23" w14:textId="7AD083C6"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w:t>
            </w:r>
            <w:r w:rsidRPr="00F751C8">
              <w:rPr>
                <w:rFonts w:ascii="CordiaUPC" w:hAnsi="CordiaUPC" w:cs="CordiaUPC"/>
                <w:sz w:val="26"/>
                <w:szCs w:val="26"/>
              </w:rPr>
              <w:t>,</w:t>
            </w:r>
            <w:r w:rsidRPr="00F751C8">
              <w:rPr>
                <w:rFonts w:ascii="CordiaUPC" w:hAnsi="CordiaUPC" w:cs="CordiaUPC"/>
                <w:sz w:val="26"/>
                <w:szCs w:val="26"/>
                <w:cs/>
              </w:rPr>
              <w:t>143)</w:t>
            </w:r>
          </w:p>
        </w:tc>
        <w:tc>
          <w:tcPr>
            <w:tcW w:w="180" w:type="dxa"/>
            <w:vAlign w:val="bottom"/>
          </w:tcPr>
          <w:p w14:paraId="299CE6D7" w14:textId="77777777" w:rsidR="005D4451" w:rsidRPr="00CA4442" w:rsidRDefault="005D4451" w:rsidP="005D445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03507EFB" w14:textId="2C5C3ECA"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(8</w:t>
            </w:r>
            <w:r w:rsidRPr="00F751C8">
              <w:rPr>
                <w:rFonts w:ascii="CordiaUPC" w:hAnsi="CordiaUPC" w:cs="CordiaUPC"/>
                <w:sz w:val="26"/>
                <w:szCs w:val="26"/>
              </w:rPr>
              <w:t>,</w:t>
            </w:r>
            <w:r w:rsidRPr="00F751C8">
              <w:rPr>
                <w:rFonts w:ascii="CordiaUPC" w:hAnsi="CordiaUPC" w:cs="CordiaUPC"/>
                <w:sz w:val="26"/>
                <w:szCs w:val="26"/>
                <w:cs/>
              </w:rPr>
              <w:t>434)</w:t>
            </w:r>
          </w:p>
        </w:tc>
        <w:tc>
          <w:tcPr>
            <w:tcW w:w="180" w:type="dxa"/>
            <w:vAlign w:val="bottom"/>
          </w:tcPr>
          <w:p w14:paraId="4224117D"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CBFCBFD" w14:textId="69E18899"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(11</w:t>
            </w:r>
            <w:r w:rsidRPr="00F751C8">
              <w:rPr>
                <w:rFonts w:ascii="CordiaUPC" w:hAnsi="CordiaUPC" w:cs="CordiaUPC"/>
                <w:sz w:val="26"/>
                <w:szCs w:val="26"/>
              </w:rPr>
              <w:t>,</w:t>
            </w:r>
            <w:r w:rsidRPr="00F751C8">
              <w:rPr>
                <w:rFonts w:ascii="CordiaUPC" w:hAnsi="CordiaUPC" w:cs="CordiaUPC"/>
                <w:sz w:val="26"/>
                <w:szCs w:val="26"/>
                <w:cs/>
              </w:rPr>
              <w:t>033)</w:t>
            </w:r>
          </w:p>
        </w:tc>
        <w:tc>
          <w:tcPr>
            <w:tcW w:w="180" w:type="dxa"/>
            <w:vAlign w:val="bottom"/>
          </w:tcPr>
          <w:p w14:paraId="6501A91C"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BC18F49" w14:textId="0C423EC9"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134</w:t>
            </w:r>
          </w:p>
        </w:tc>
        <w:tc>
          <w:tcPr>
            <w:tcW w:w="180" w:type="dxa"/>
            <w:vAlign w:val="bottom"/>
          </w:tcPr>
          <w:p w14:paraId="1BA29D84"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8819B0F" w14:textId="646F5964"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(21</w:t>
            </w:r>
            <w:r w:rsidRPr="00F751C8">
              <w:rPr>
                <w:rFonts w:ascii="CordiaUPC" w:hAnsi="CordiaUPC" w:cs="CordiaUPC"/>
                <w:sz w:val="26"/>
                <w:szCs w:val="26"/>
              </w:rPr>
              <w:t>,</w:t>
            </w:r>
            <w:r w:rsidRPr="00F751C8">
              <w:rPr>
                <w:rFonts w:ascii="CordiaUPC" w:hAnsi="CordiaUPC" w:cs="CordiaUPC"/>
                <w:sz w:val="26"/>
                <w:szCs w:val="26"/>
                <w:cs/>
              </w:rPr>
              <w:t>476)</w:t>
            </w:r>
          </w:p>
        </w:tc>
      </w:tr>
      <w:tr w:rsidR="005D4451" w:rsidRPr="00CA4442" w14:paraId="40F4824F" w14:textId="77777777" w:rsidTr="006572CA">
        <w:trPr>
          <w:cantSplit/>
        </w:trPr>
        <w:tc>
          <w:tcPr>
            <w:tcW w:w="3060" w:type="dxa"/>
            <w:vAlign w:val="bottom"/>
          </w:tcPr>
          <w:p w14:paraId="6D6DA838" w14:textId="77777777" w:rsidR="005D4451" w:rsidRPr="00451EED" w:rsidRDefault="005D4451" w:rsidP="005D4451">
            <w:pPr>
              <w:spacing w:line="240" w:lineRule="exact"/>
              <w:ind w:left="142" w:right="-79" w:hanging="142"/>
              <w:rPr>
                <w:rFonts w:ascii="CordiaUPC" w:eastAsia="Times New Roman" w:hAnsi="CordiaUPC" w:cs="CordiaUPC"/>
                <w:spacing w:val="-4"/>
                <w:sz w:val="26"/>
                <w:szCs w:val="26"/>
                <w:cs/>
                <w:lang w:bidi="th-TH"/>
              </w:rPr>
            </w:pPr>
            <w:r w:rsidRPr="00451EED">
              <w:rPr>
                <w:rFonts w:ascii="CordiaUPC" w:eastAsia="Times New Roman" w:hAnsi="CordiaUPC" w:cs="CordiaUPC" w:hint="cs"/>
                <w:spacing w:val="-4"/>
                <w:sz w:val="26"/>
                <w:szCs w:val="26"/>
              </w:rPr>
              <w:t>Profits from operation</w:t>
            </w:r>
          </w:p>
        </w:tc>
        <w:tc>
          <w:tcPr>
            <w:tcW w:w="1143" w:type="dxa"/>
            <w:tcBorders>
              <w:top w:val="single" w:sz="4" w:space="0" w:color="auto"/>
              <w:bottom w:val="double" w:sz="4" w:space="0" w:color="auto"/>
            </w:tcBorders>
            <w:vAlign w:val="bottom"/>
          </w:tcPr>
          <w:p w14:paraId="22DB5EFC" w14:textId="1EC55042"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10</w:t>
            </w:r>
            <w:r w:rsidRPr="00F751C8">
              <w:rPr>
                <w:rFonts w:ascii="CordiaUPC" w:hAnsi="CordiaUPC" w:cs="CordiaUPC"/>
                <w:sz w:val="26"/>
                <w:szCs w:val="26"/>
              </w:rPr>
              <w:t>,</w:t>
            </w:r>
            <w:r w:rsidRPr="00F751C8">
              <w:rPr>
                <w:rFonts w:ascii="CordiaUPC" w:hAnsi="CordiaUPC" w:cs="CordiaUPC"/>
                <w:sz w:val="26"/>
                <w:szCs w:val="26"/>
                <w:cs/>
              </w:rPr>
              <w:t>524</w:t>
            </w:r>
          </w:p>
        </w:tc>
        <w:tc>
          <w:tcPr>
            <w:tcW w:w="180" w:type="dxa"/>
            <w:vAlign w:val="bottom"/>
          </w:tcPr>
          <w:p w14:paraId="54D7C017" w14:textId="77777777" w:rsidR="005D4451" w:rsidRPr="00CA4442" w:rsidRDefault="005D4451" w:rsidP="005D4451">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73F10453" w14:textId="12A4C248"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21</w:t>
            </w:r>
            <w:r w:rsidRPr="00F751C8">
              <w:rPr>
                <w:rFonts w:ascii="CordiaUPC" w:hAnsi="CordiaUPC" w:cs="CordiaUPC"/>
                <w:sz w:val="26"/>
                <w:szCs w:val="26"/>
              </w:rPr>
              <w:t>,</w:t>
            </w:r>
            <w:r w:rsidRPr="00F751C8">
              <w:rPr>
                <w:rFonts w:ascii="CordiaUPC" w:hAnsi="CordiaUPC" w:cs="CordiaUPC"/>
                <w:sz w:val="26"/>
                <w:szCs w:val="26"/>
                <w:cs/>
              </w:rPr>
              <w:t>100</w:t>
            </w:r>
          </w:p>
        </w:tc>
        <w:tc>
          <w:tcPr>
            <w:tcW w:w="180" w:type="dxa"/>
            <w:vAlign w:val="bottom"/>
          </w:tcPr>
          <w:p w14:paraId="003FD96B"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2C849BB0" w14:textId="55BDF083"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(5</w:t>
            </w:r>
            <w:r w:rsidRPr="00F751C8">
              <w:rPr>
                <w:rFonts w:ascii="CordiaUPC" w:hAnsi="CordiaUPC" w:cs="CordiaUPC"/>
                <w:sz w:val="26"/>
                <w:szCs w:val="26"/>
              </w:rPr>
              <w:t>,</w:t>
            </w:r>
            <w:r w:rsidRPr="00F751C8">
              <w:rPr>
                <w:rFonts w:ascii="CordiaUPC" w:hAnsi="CordiaUPC" w:cs="CordiaUPC"/>
                <w:sz w:val="26"/>
                <w:szCs w:val="26"/>
                <w:cs/>
              </w:rPr>
              <w:t>011)</w:t>
            </w:r>
          </w:p>
        </w:tc>
        <w:tc>
          <w:tcPr>
            <w:tcW w:w="180" w:type="dxa"/>
            <w:vAlign w:val="bottom"/>
          </w:tcPr>
          <w:p w14:paraId="76558328"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995840D" w14:textId="72C0BFCE"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(81)</w:t>
            </w:r>
          </w:p>
        </w:tc>
        <w:tc>
          <w:tcPr>
            <w:tcW w:w="180" w:type="dxa"/>
            <w:vAlign w:val="bottom"/>
          </w:tcPr>
          <w:p w14:paraId="07F7BD91"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6302B28" w14:textId="678B4974" w:rsidR="005D4451" w:rsidRPr="00CA4442" w:rsidRDefault="005D4451" w:rsidP="005D4451">
            <w:pPr>
              <w:tabs>
                <w:tab w:val="decimal" w:pos="798"/>
              </w:tabs>
              <w:spacing w:line="240" w:lineRule="exact"/>
              <w:ind w:right="-79"/>
              <w:rPr>
                <w:rFonts w:ascii="CordiaUPC" w:eastAsia="Times New Roman" w:hAnsi="CordiaUPC" w:cs="CordiaUPC"/>
                <w:sz w:val="26"/>
                <w:szCs w:val="26"/>
                <w:lang w:val="en-US" w:bidi="th-TH"/>
              </w:rPr>
            </w:pPr>
            <w:r w:rsidRPr="00F751C8">
              <w:rPr>
                <w:rFonts w:ascii="CordiaUPC" w:hAnsi="CordiaUPC" w:cs="CordiaUPC"/>
                <w:sz w:val="26"/>
                <w:szCs w:val="26"/>
                <w:cs/>
              </w:rPr>
              <w:t>26</w:t>
            </w:r>
            <w:r w:rsidRPr="00F751C8">
              <w:rPr>
                <w:rFonts w:ascii="CordiaUPC" w:hAnsi="CordiaUPC" w:cs="CordiaUPC"/>
                <w:sz w:val="26"/>
                <w:szCs w:val="26"/>
              </w:rPr>
              <w:t>,</w:t>
            </w:r>
            <w:r w:rsidRPr="00F751C8">
              <w:rPr>
                <w:rFonts w:ascii="CordiaUPC" w:hAnsi="CordiaUPC" w:cs="CordiaUPC"/>
                <w:sz w:val="26"/>
                <w:szCs w:val="26"/>
                <w:cs/>
              </w:rPr>
              <w:t>532</w:t>
            </w:r>
          </w:p>
        </w:tc>
      </w:tr>
      <w:tr w:rsidR="005D4451" w:rsidRPr="00CA4442" w14:paraId="2C1CD962" w14:textId="77777777" w:rsidTr="006572CA">
        <w:trPr>
          <w:cantSplit/>
        </w:trPr>
        <w:tc>
          <w:tcPr>
            <w:tcW w:w="3060" w:type="dxa"/>
            <w:vAlign w:val="bottom"/>
          </w:tcPr>
          <w:p w14:paraId="7F37F64C" w14:textId="77777777" w:rsidR="005D4451" w:rsidRPr="00451EED" w:rsidRDefault="005D4451" w:rsidP="005D4451">
            <w:pPr>
              <w:spacing w:line="24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Expected</w:t>
            </w:r>
            <w:r w:rsidRPr="00451EED">
              <w:rPr>
                <w:rFonts w:ascii="CordiaUPC" w:eastAsia="Times New Roman" w:hAnsi="CordiaUPC" w:cs="CordiaUPC" w:hint="cs"/>
                <w:spacing w:val="-4"/>
                <w:sz w:val="26"/>
                <w:szCs w:val="26"/>
              </w:rPr>
              <w:t xml:space="preserve"> credit loss</w:t>
            </w:r>
          </w:p>
        </w:tc>
        <w:tc>
          <w:tcPr>
            <w:tcW w:w="1143" w:type="dxa"/>
            <w:vAlign w:val="bottom"/>
          </w:tcPr>
          <w:p w14:paraId="20F0CD81"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1088622" w14:textId="77777777" w:rsidR="005D4451" w:rsidRPr="00CA4442" w:rsidRDefault="005D4451" w:rsidP="005D4451">
            <w:pPr>
              <w:spacing w:line="240" w:lineRule="exact"/>
              <w:rPr>
                <w:rFonts w:ascii="CordiaUPC" w:eastAsia="Times New Roman" w:hAnsi="CordiaUPC" w:cs="CordiaUPC"/>
                <w:sz w:val="26"/>
                <w:szCs w:val="26"/>
              </w:rPr>
            </w:pPr>
          </w:p>
        </w:tc>
        <w:tc>
          <w:tcPr>
            <w:tcW w:w="1089" w:type="dxa"/>
            <w:vAlign w:val="bottom"/>
          </w:tcPr>
          <w:p w14:paraId="4F0EB000" w14:textId="77777777" w:rsidR="005D4451" w:rsidRPr="00CA4442" w:rsidRDefault="005D4451" w:rsidP="005D445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182CE30"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122CC748" w14:textId="77777777" w:rsidR="005D4451" w:rsidRPr="00CA4442" w:rsidRDefault="005D4451" w:rsidP="005D4451">
            <w:pPr>
              <w:tabs>
                <w:tab w:val="decimal" w:pos="910"/>
              </w:tabs>
              <w:spacing w:line="240" w:lineRule="exact"/>
              <w:rPr>
                <w:rFonts w:ascii="CordiaUPC" w:eastAsia="Times New Roman" w:hAnsi="CordiaUPC" w:cs="CordiaUPC"/>
                <w:sz w:val="26"/>
                <w:szCs w:val="26"/>
              </w:rPr>
            </w:pPr>
          </w:p>
        </w:tc>
        <w:tc>
          <w:tcPr>
            <w:tcW w:w="180" w:type="dxa"/>
            <w:vAlign w:val="bottom"/>
          </w:tcPr>
          <w:p w14:paraId="5AE5BF57"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3AEA5C10" w14:textId="77777777" w:rsidR="005D4451" w:rsidRPr="00CA4442" w:rsidRDefault="005D4451" w:rsidP="005D4451">
            <w:pPr>
              <w:tabs>
                <w:tab w:val="decimal" w:pos="767"/>
              </w:tabs>
              <w:spacing w:line="240" w:lineRule="exact"/>
              <w:rPr>
                <w:rFonts w:ascii="CordiaUPC" w:eastAsia="Times New Roman" w:hAnsi="CordiaUPC" w:cs="CordiaUPC"/>
                <w:sz w:val="26"/>
                <w:szCs w:val="26"/>
              </w:rPr>
            </w:pPr>
          </w:p>
        </w:tc>
        <w:tc>
          <w:tcPr>
            <w:tcW w:w="180" w:type="dxa"/>
            <w:vAlign w:val="bottom"/>
          </w:tcPr>
          <w:p w14:paraId="4BDA9FBD" w14:textId="77777777" w:rsidR="005D4451" w:rsidRPr="00CA4442" w:rsidRDefault="005D4451" w:rsidP="005D445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D2EEBE8" w14:textId="658DDEA6" w:rsidR="005D4451" w:rsidRPr="00CA4442" w:rsidRDefault="005D4451" w:rsidP="005D4451">
            <w:pPr>
              <w:tabs>
                <w:tab w:val="decimal" w:pos="819"/>
              </w:tabs>
              <w:spacing w:line="240" w:lineRule="exact"/>
              <w:ind w:right="-79"/>
              <w:rPr>
                <w:rFonts w:ascii="CordiaUPC" w:eastAsia="Times New Roman" w:hAnsi="CordiaUPC" w:cs="CordiaUPC"/>
                <w:sz w:val="26"/>
                <w:szCs w:val="26"/>
              </w:rPr>
            </w:pPr>
            <w:r w:rsidRPr="00F751C8">
              <w:rPr>
                <w:rFonts w:ascii="CordiaUPC" w:hAnsi="CordiaUPC" w:cs="CordiaUPC"/>
                <w:sz w:val="26"/>
                <w:szCs w:val="26"/>
                <w:cs/>
              </w:rPr>
              <w:t>(13</w:t>
            </w:r>
            <w:r w:rsidRPr="00F751C8">
              <w:rPr>
                <w:rFonts w:ascii="CordiaUPC" w:hAnsi="CordiaUPC" w:cs="CordiaUPC"/>
                <w:sz w:val="26"/>
                <w:szCs w:val="26"/>
              </w:rPr>
              <w:t>,</w:t>
            </w:r>
            <w:r w:rsidRPr="00F751C8">
              <w:rPr>
                <w:rFonts w:ascii="CordiaUPC" w:hAnsi="CordiaUPC" w:cs="CordiaUPC"/>
                <w:sz w:val="26"/>
                <w:szCs w:val="26"/>
                <w:cs/>
              </w:rPr>
              <w:t>767)</w:t>
            </w:r>
          </w:p>
        </w:tc>
      </w:tr>
      <w:tr w:rsidR="005D4451" w:rsidRPr="00CA4442" w14:paraId="7FFAB041" w14:textId="77777777" w:rsidTr="006572CA">
        <w:trPr>
          <w:cantSplit/>
        </w:trPr>
        <w:tc>
          <w:tcPr>
            <w:tcW w:w="3060" w:type="dxa"/>
            <w:vAlign w:val="bottom"/>
          </w:tcPr>
          <w:p w14:paraId="69CC3D9F" w14:textId="77777777" w:rsidR="005D4451" w:rsidRPr="00451EED" w:rsidRDefault="005D4451" w:rsidP="005D4451">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43" w:type="dxa"/>
            <w:vAlign w:val="bottom"/>
          </w:tcPr>
          <w:p w14:paraId="5B64DF5E"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7D9F47C" w14:textId="77777777" w:rsidR="005D4451" w:rsidRPr="00CA4442" w:rsidRDefault="005D4451" w:rsidP="005D4451">
            <w:pPr>
              <w:spacing w:line="240" w:lineRule="exact"/>
              <w:rPr>
                <w:rFonts w:ascii="CordiaUPC" w:eastAsia="Times New Roman" w:hAnsi="CordiaUPC" w:cs="CordiaUPC"/>
                <w:sz w:val="26"/>
                <w:szCs w:val="26"/>
              </w:rPr>
            </w:pPr>
          </w:p>
        </w:tc>
        <w:tc>
          <w:tcPr>
            <w:tcW w:w="1089" w:type="dxa"/>
            <w:vAlign w:val="bottom"/>
          </w:tcPr>
          <w:p w14:paraId="0F852300" w14:textId="77777777" w:rsidR="005D4451" w:rsidRPr="00CA4442" w:rsidRDefault="005D4451" w:rsidP="005D445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19C6456"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67C1E698" w14:textId="77777777" w:rsidR="005D4451" w:rsidRPr="00CA4442" w:rsidRDefault="005D4451" w:rsidP="005D4451">
            <w:pPr>
              <w:tabs>
                <w:tab w:val="decimal" w:pos="910"/>
              </w:tabs>
              <w:spacing w:line="240" w:lineRule="exact"/>
              <w:rPr>
                <w:rFonts w:ascii="CordiaUPC" w:eastAsia="Times New Roman" w:hAnsi="CordiaUPC" w:cs="CordiaUPC"/>
                <w:sz w:val="26"/>
                <w:szCs w:val="26"/>
              </w:rPr>
            </w:pPr>
          </w:p>
        </w:tc>
        <w:tc>
          <w:tcPr>
            <w:tcW w:w="180" w:type="dxa"/>
            <w:vAlign w:val="bottom"/>
          </w:tcPr>
          <w:p w14:paraId="14B84DA2"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7D86FAD1" w14:textId="77777777" w:rsidR="005D4451" w:rsidRPr="00CA4442" w:rsidRDefault="005D4451" w:rsidP="005D4451">
            <w:pPr>
              <w:tabs>
                <w:tab w:val="decimal" w:pos="767"/>
              </w:tabs>
              <w:spacing w:line="240" w:lineRule="exact"/>
              <w:rPr>
                <w:rFonts w:ascii="CordiaUPC" w:eastAsia="Times New Roman" w:hAnsi="CordiaUPC" w:cs="CordiaUPC"/>
                <w:sz w:val="26"/>
                <w:szCs w:val="26"/>
              </w:rPr>
            </w:pPr>
          </w:p>
        </w:tc>
        <w:tc>
          <w:tcPr>
            <w:tcW w:w="180" w:type="dxa"/>
            <w:vAlign w:val="bottom"/>
          </w:tcPr>
          <w:p w14:paraId="3E512241" w14:textId="77777777" w:rsidR="005D4451" w:rsidRPr="00CA4442" w:rsidRDefault="005D4451" w:rsidP="005D4451">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499BFB0B" w14:textId="0EA37BA5" w:rsidR="005D4451" w:rsidRPr="00CA4442" w:rsidRDefault="005D4451" w:rsidP="005D4451">
            <w:pPr>
              <w:tabs>
                <w:tab w:val="decimal" w:pos="819"/>
              </w:tabs>
              <w:spacing w:line="240" w:lineRule="exact"/>
              <w:ind w:right="-79"/>
              <w:rPr>
                <w:rFonts w:ascii="CordiaUPC" w:eastAsia="Times New Roman" w:hAnsi="CordiaUPC" w:cs="CordiaUPC"/>
                <w:b/>
                <w:bCs/>
                <w:sz w:val="26"/>
                <w:szCs w:val="26"/>
              </w:rPr>
            </w:pPr>
            <w:r w:rsidRPr="00F751C8">
              <w:rPr>
                <w:rFonts w:ascii="CordiaUPC" w:hAnsi="CordiaUPC" w:cs="CordiaUPC"/>
                <w:b/>
                <w:bCs/>
                <w:sz w:val="26"/>
                <w:szCs w:val="26"/>
                <w:cs/>
              </w:rPr>
              <w:t>12</w:t>
            </w:r>
            <w:r w:rsidRPr="00F751C8">
              <w:rPr>
                <w:rFonts w:ascii="CordiaUPC" w:hAnsi="CordiaUPC" w:cs="CordiaUPC"/>
                <w:b/>
                <w:bCs/>
                <w:sz w:val="26"/>
                <w:szCs w:val="26"/>
              </w:rPr>
              <w:t>,</w:t>
            </w:r>
            <w:r w:rsidRPr="00F751C8">
              <w:rPr>
                <w:rFonts w:ascii="CordiaUPC" w:hAnsi="CordiaUPC" w:cs="CordiaUPC"/>
                <w:b/>
                <w:bCs/>
                <w:sz w:val="26"/>
                <w:szCs w:val="26"/>
                <w:cs/>
              </w:rPr>
              <w:t>765</w:t>
            </w:r>
          </w:p>
        </w:tc>
      </w:tr>
      <w:tr w:rsidR="005D4451" w:rsidRPr="00CA4442" w14:paraId="527D0727" w14:textId="77777777" w:rsidTr="006572CA">
        <w:trPr>
          <w:cantSplit/>
        </w:trPr>
        <w:tc>
          <w:tcPr>
            <w:tcW w:w="3060" w:type="dxa"/>
            <w:vAlign w:val="bottom"/>
          </w:tcPr>
          <w:p w14:paraId="4F48B6F5" w14:textId="77777777" w:rsidR="005D4451" w:rsidRPr="00451EED" w:rsidRDefault="005D4451" w:rsidP="005D4451">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43" w:type="dxa"/>
            <w:vAlign w:val="bottom"/>
          </w:tcPr>
          <w:p w14:paraId="339FACE5"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FB8A982" w14:textId="77777777" w:rsidR="005D4451" w:rsidRPr="00CA4442" w:rsidRDefault="005D4451" w:rsidP="005D4451">
            <w:pPr>
              <w:spacing w:line="240" w:lineRule="exact"/>
              <w:rPr>
                <w:rFonts w:ascii="CordiaUPC" w:eastAsia="Times New Roman" w:hAnsi="CordiaUPC" w:cs="CordiaUPC"/>
                <w:sz w:val="26"/>
                <w:szCs w:val="26"/>
              </w:rPr>
            </w:pPr>
          </w:p>
        </w:tc>
        <w:tc>
          <w:tcPr>
            <w:tcW w:w="1089" w:type="dxa"/>
            <w:vAlign w:val="bottom"/>
          </w:tcPr>
          <w:p w14:paraId="3A4B8B50" w14:textId="77777777" w:rsidR="005D4451" w:rsidRPr="00CA4442" w:rsidRDefault="005D4451" w:rsidP="005D445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F2C408B"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5FB51572" w14:textId="77777777" w:rsidR="005D4451" w:rsidRPr="00CA4442" w:rsidRDefault="005D4451" w:rsidP="005D4451">
            <w:pPr>
              <w:tabs>
                <w:tab w:val="decimal" w:pos="910"/>
              </w:tabs>
              <w:spacing w:line="240" w:lineRule="exact"/>
              <w:rPr>
                <w:rFonts w:ascii="CordiaUPC" w:eastAsia="Times New Roman" w:hAnsi="CordiaUPC" w:cs="CordiaUPC"/>
                <w:sz w:val="26"/>
                <w:szCs w:val="26"/>
              </w:rPr>
            </w:pPr>
          </w:p>
        </w:tc>
        <w:tc>
          <w:tcPr>
            <w:tcW w:w="180" w:type="dxa"/>
            <w:vAlign w:val="bottom"/>
          </w:tcPr>
          <w:p w14:paraId="4104A77B"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6A99F731" w14:textId="77777777" w:rsidR="005D4451" w:rsidRPr="00CA4442" w:rsidRDefault="005D4451" w:rsidP="005D4451">
            <w:pPr>
              <w:tabs>
                <w:tab w:val="decimal" w:pos="767"/>
              </w:tabs>
              <w:spacing w:line="240" w:lineRule="exact"/>
              <w:rPr>
                <w:rFonts w:ascii="CordiaUPC" w:eastAsia="Times New Roman" w:hAnsi="CordiaUPC" w:cs="CordiaUPC"/>
                <w:sz w:val="26"/>
                <w:szCs w:val="26"/>
              </w:rPr>
            </w:pPr>
          </w:p>
        </w:tc>
        <w:tc>
          <w:tcPr>
            <w:tcW w:w="180" w:type="dxa"/>
            <w:vAlign w:val="bottom"/>
          </w:tcPr>
          <w:p w14:paraId="2FAD0704" w14:textId="77777777" w:rsidR="005D4451" w:rsidRPr="00CA4442" w:rsidRDefault="005D4451" w:rsidP="005D4451">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BF2F3BB" w14:textId="30CB2DA7" w:rsidR="005D4451" w:rsidRPr="00CA4442" w:rsidRDefault="005D4451" w:rsidP="005D4451">
            <w:pPr>
              <w:tabs>
                <w:tab w:val="decimal" w:pos="819"/>
              </w:tabs>
              <w:spacing w:line="240" w:lineRule="exact"/>
              <w:ind w:right="-79"/>
              <w:rPr>
                <w:rFonts w:ascii="CordiaUPC" w:eastAsia="Times New Roman" w:hAnsi="CordiaUPC" w:cs="CordiaUPC"/>
                <w:sz w:val="26"/>
                <w:szCs w:val="26"/>
              </w:rPr>
            </w:pPr>
            <w:r w:rsidRPr="00F751C8">
              <w:rPr>
                <w:rFonts w:ascii="CordiaUPC" w:hAnsi="CordiaUPC" w:cs="CordiaUPC"/>
                <w:sz w:val="26"/>
                <w:szCs w:val="26"/>
                <w:cs/>
              </w:rPr>
              <w:t>(2</w:t>
            </w:r>
            <w:r w:rsidRPr="00F751C8">
              <w:rPr>
                <w:rFonts w:ascii="CordiaUPC" w:hAnsi="CordiaUPC" w:cs="CordiaUPC"/>
                <w:sz w:val="26"/>
                <w:szCs w:val="26"/>
              </w:rPr>
              <w:t>,</w:t>
            </w:r>
            <w:r w:rsidRPr="00F751C8">
              <w:rPr>
                <w:rFonts w:ascii="CordiaUPC" w:hAnsi="CordiaUPC" w:cs="CordiaUPC"/>
                <w:sz w:val="26"/>
                <w:szCs w:val="26"/>
                <w:cs/>
              </w:rPr>
              <w:t>417)</w:t>
            </w:r>
          </w:p>
        </w:tc>
      </w:tr>
      <w:tr w:rsidR="005D4451" w:rsidRPr="00CA4442" w14:paraId="31615BBB" w14:textId="77777777" w:rsidTr="005D4451">
        <w:trPr>
          <w:cantSplit/>
        </w:trPr>
        <w:tc>
          <w:tcPr>
            <w:tcW w:w="3060" w:type="dxa"/>
            <w:vAlign w:val="bottom"/>
          </w:tcPr>
          <w:p w14:paraId="2188422E" w14:textId="77777777" w:rsidR="005D4451" w:rsidRPr="00451EED" w:rsidRDefault="005D4451" w:rsidP="005D4451">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43" w:type="dxa"/>
            <w:vAlign w:val="bottom"/>
          </w:tcPr>
          <w:p w14:paraId="035F9E7B" w14:textId="77777777" w:rsidR="005D4451" w:rsidRPr="00CA4442" w:rsidRDefault="005D4451" w:rsidP="005D4451">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64F77E7" w14:textId="77777777" w:rsidR="005D4451" w:rsidRPr="00CA4442" w:rsidRDefault="005D4451" w:rsidP="005D4451">
            <w:pPr>
              <w:spacing w:line="240" w:lineRule="exact"/>
              <w:rPr>
                <w:rFonts w:ascii="CordiaUPC" w:eastAsia="Times New Roman" w:hAnsi="CordiaUPC" w:cs="CordiaUPC"/>
                <w:sz w:val="26"/>
                <w:szCs w:val="26"/>
              </w:rPr>
            </w:pPr>
          </w:p>
        </w:tc>
        <w:tc>
          <w:tcPr>
            <w:tcW w:w="1089" w:type="dxa"/>
            <w:vAlign w:val="bottom"/>
          </w:tcPr>
          <w:p w14:paraId="31B79AA2" w14:textId="77777777" w:rsidR="005D4451" w:rsidRPr="00CA4442" w:rsidRDefault="005D4451" w:rsidP="005D4451">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BB3F7CA"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7235F066" w14:textId="77777777" w:rsidR="005D4451" w:rsidRPr="00CA4442" w:rsidRDefault="005D4451" w:rsidP="005D4451">
            <w:pPr>
              <w:tabs>
                <w:tab w:val="decimal" w:pos="910"/>
              </w:tabs>
              <w:spacing w:line="240" w:lineRule="exact"/>
              <w:rPr>
                <w:rFonts w:ascii="CordiaUPC" w:eastAsia="Times New Roman" w:hAnsi="CordiaUPC" w:cs="CordiaUPC"/>
                <w:sz w:val="26"/>
                <w:szCs w:val="26"/>
              </w:rPr>
            </w:pPr>
          </w:p>
        </w:tc>
        <w:tc>
          <w:tcPr>
            <w:tcW w:w="180" w:type="dxa"/>
            <w:vAlign w:val="bottom"/>
          </w:tcPr>
          <w:p w14:paraId="1A54682D" w14:textId="77777777" w:rsidR="005D4451" w:rsidRPr="00CA4442" w:rsidRDefault="005D4451" w:rsidP="005D4451">
            <w:pPr>
              <w:spacing w:line="240" w:lineRule="exact"/>
              <w:rPr>
                <w:rFonts w:ascii="CordiaUPC" w:eastAsia="Times New Roman" w:hAnsi="CordiaUPC" w:cs="CordiaUPC"/>
                <w:sz w:val="26"/>
                <w:szCs w:val="26"/>
              </w:rPr>
            </w:pPr>
          </w:p>
        </w:tc>
        <w:tc>
          <w:tcPr>
            <w:tcW w:w="1170" w:type="dxa"/>
            <w:vAlign w:val="bottom"/>
          </w:tcPr>
          <w:p w14:paraId="332D4836" w14:textId="77777777" w:rsidR="005D4451" w:rsidRPr="00CA4442" w:rsidRDefault="005D4451" w:rsidP="005D4451">
            <w:pPr>
              <w:tabs>
                <w:tab w:val="decimal" w:pos="767"/>
              </w:tabs>
              <w:spacing w:line="240" w:lineRule="exact"/>
              <w:rPr>
                <w:rFonts w:ascii="CordiaUPC" w:eastAsia="Times New Roman" w:hAnsi="CordiaUPC" w:cs="CordiaUPC"/>
                <w:sz w:val="26"/>
                <w:szCs w:val="26"/>
              </w:rPr>
            </w:pPr>
          </w:p>
        </w:tc>
        <w:tc>
          <w:tcPr>
            <w:tcW w:w="180" w:type="dxa"/>
            <w:vAlign w:val="bottom"/>
          </w:tcPr>
          <w:p w14:paraId="6B380C7E" w14:textId="77777777" w:rsidR="005D4451" w:rsidRPr="00CA4442" w:rsidRDefault="005D4451" w:rsidP="005D4451">
            <w:pPr>
              <w:spacing w:line="240" w:lineRule="exact"/>
              <w:rPr>
                <w:rFonts w:ascii="CordiaUPC" w:eastAsia="Times New Roman" w:hAnsi="CordiaUPC" w:cs="CordiaUPC"/>
                <w:sz w:val="26"/>
                <w:szCs w:val="26"/>
              </w:rPr>
            </w:pPr>
          </w:p>
        </w:tc>
        <w:tc>
          <w:tcPr>
            <w:tcW w:w="1125" w:type="dxa"/>
            <w:tcBorders>
              <w:bottom w:val="double" w:sz="4" w:space="0" w:color="auto"/>
            </w:tcBorders>
          </w:tcPr>
          <w:p w14:paraId="6044258C" w14:textId="7DA328CB" w:rsidR="005D4451" w:rsidRPr="00CA4442" w:rsidRDefault="005D4451" w:rsidP="005D4451">
            <w:pPr>
              <w:tabs>
                <w:tab w:val="decimal" w:pos="819"/>
              </w:tabs>
              <w:spacing w:line="240" w:lineRule="exact"/>
              <w:ind w:right="-79"/>
              <w:rPr>
                <w:rFonts w:ascii="CordiaUPC" w:eastAsia="Times New Roman" w:hAnsi="CordiaUPC" w:cs="CordiaUPC"/>
                <w:b/>
                <w:bCs/>
                <w:sz w:val="26"/>
                <w:szCs w:val="26"/>
              </w:rPr>
            </w:pPr>
            <w:r w:rsidRPr="00F751C8">
              <w:rPr>
                <w:rFonts w:ascii="CordiaUPC" w:hAnsi="CordiaUPC" w:cs="CordiaUPC"/>
                <w:b/>
                <w:bCs/>
                <w:sz w:val="26"/>
                <w:szCs w:val="26"/>
                <w:cs/>
              </w:rPr>
              <w:t>10</w:t>
            </w:r>
            <w:r w:rsidRPr="00F751C8">
              <w:rPr>
                <w:rFonts w:ascii="CordiaUPC" w:hAnsi="CordiaUPC" w:cs="CordiaUPC"/>
                <w:b/>
                <w:bCs/>
                <w:sz w:val="26"/>
                <w:szCs w:val="26"/>
              </w:rPr>
              <w:t>,</w:t>
            </w:r>
            <w:r w:rsidRPr="00F751C8">
              <w:rPr>
                <w:rFonts w:ascii="CordiaUPC" w:hAnsi="CordiaUPC" w:cs="CordiaUPC"/>
                <w:b/>
                <w:bCs/>
                <w:sz w:val="26"/>
                <w:szCs w:val="26"/>
                <w:cs/>
              </w:rPr>
              <w:t>348</w:t>
            </w:r>
          </w:p>
        </w:tc>
      </w:tr>
    </w:tbl>
    <w:p w14:paraId="7AA5C8C1" w14:textId="71903FC0" w:rsidR="002D4BDE" w:rsidRDefault="002D4BDE">
      <w:pPr>
        <w:spacing w:line="240" w:lineRule="auto"/>
        <w:rPr>
          <w:rFonts w:ascii="CordiaUPC" w:hAnsi="CordiaUPC" w:cs="CordiaUPC"/>
          <w:spacing w:val="-2"/>
          <w:sz w:val="26"/>
          <w:szCs w:val="26"/>
          <w:lang w:val="en-US"/>
        </w:rPr>
      </w:pPr>
    </w:p>
    <w:tbl>
      <w:tblPr>
        <w:tblW w:w="9477" w:type="dxa"/>
        <w:tblInd w:w="450" w:type="dxa"/>
        <w:tblLayout w:type="fixed"/>
        <w:tblCellMar>
          <w:left w:w="79" w:type="dxa"/>
          <w:right w:w="79" w:type="dxa"/>
        </w:tblCellMar>
        <w:tblLook w:val="0000" w:firstRow="0" w:lastRow="0" w:firstColumn="0" w:lastColumn="0" w:noHBand="0" w:noVBand="0"/>
      </w:tblPr>
      <w:tblGrid>
        <w:gridCol w:w="3060"/>
        <w:gridCol w:w="1143"/>
        <w:gridCol w:w="180"/>
        <w:gridCol w:w="1089"/>
        <w:gridCol w:w="180"/>
        <w:gridCol w:w="1170"/>
        <w:gridCol w:w="180"/>
        <w:gridCol w:w="1170"/>
        <w:gridCol w:w="180"/>
        <w:gridCol w:w="1125"/>
      </w:tblGrid>
      <w:tr w:rsidR="007519DF" w:rsidRPr="00451EED" w14:paraId="036415C9" w14:textId="77777777" w:rsidTr="006572CA">
        <w:trPr>
          <w:cantSplit/>
        </w:trPr>
        <w:tc>
          <w:tcPr>
            <w:tcW w:w="3060" w:type="dxa"/>
          </w:tcPr>
          <w:p w14:paraId="521D5811" w14:textId="77777777" w:rsidR="007519DF" w:rsidRPr="00451EED" w:rsidRDefault="007519DF" w:rsidP="006572CA">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nine</w:t>
            </w:r>
            <w:r w:rsidRPr="00451EED">
              <w:rPr>
                <w:rFonts w:ascii="CordiaUPC" w:eastAsia="Times New Roman" w:hAnsi="CordiaUPC" w:cs="CordiaUPC" w:hint="cs"/>
                <w:b/>
                <w:bCs/>
                <w:i/>
                <w:iCs/>
                <w:sz w:val="26"/>
                <w:szCs w:val="26"/>
              </w:rPr>
              <w:t>-month period ended</w:t>
            </w:r>
          </w:p>
        </w:tc>
        <w:tc>
          <w:tcPr>
            <w:tcW w:w="6417" w:type="dxa"/>
            <w:gridSpan w:val="9"/>
            <w:vAlign w:val="bottom"/>
          </w:tcPr>
          <w:p w14:paraId="4AC85B51" w14:textId="77777777" w:rsidR="007519DF" w:rsidRPr="00451EED" w:rsidRDefault="007519DF" w:rsidP="006572CA">
            <w:pPr>
              <w:spacing w:line="240" w:lineRule="exact"/>
              <w:jc w:val="center"/>
              <w:rPr>
                <w:rFonts w:ascii="CordiaUPC" w:eastAsia="Times New Roman" w:hAnsi="CordiaUPC" w:cs="CordiaUPC"/>
                <w:b/>
                <w:sz w:val="26"/>
                <w:szCs w:val="26"/>
              </w:rPr>
            </w:pPr>
          </w:p>
        </w:tc>
      </w:tr>
      <w:tr w:rsidR="007519DF" w:rsidRPr="00451EED" w14:paraId="7F9E62AD" w14:textId="77777777" w:rsidTr="006572CA">
        <w:trPr>
          <w:cantSplit/>
        </w:trPr>
        <w:tc>
          <w:tcPr>
            <w:tcW w:w="3060" w:type="dxa"/>
          </w:tcPr>
          <w:p w14:paraId="31A46DF4" w14:textId="7EB32C17" w:rsidR="007519DF" w:rsidRPr="00451EED" w:rsidRDefault="007519DF" w:rsidP="006572CA">
            <w:pPr>
              <w:spacing w:line="240" w:lineRule="exact"/>
              <w:ind w:left="131" w:right="-143" w:hanging="120"/>
              <w:rPr>
                <w:rFonts w:ascii="CordiaUPC" w:eastAsia="Times New Roman" w:hAnsi="CordiaUPC" w:cs="CordiaUPC"/>
                <w:sz w:val="26"/>
                <w:szCs w:val="26"/>
                <w:lang w:val="en-US" w:bidi="th-TH"/>
              </w:rPr>
            </w:pPr>
            <w:r w:rsidRPr="00451EED">
              <w:rPr>
                <w:rFonts w:ascii="CordiaUPC" w:eastAsia="Times New Roman" w:hAnsi="CordiaUPC" w:cs="CordiaUPC" w:hint="cs"/>
                <w:b/>
                <w:bCs/>
                <w:i/>
                <w:iCs/>
                <w:sz w:val="26"/>
                <w:szCs w:val="26"/>
              </w:rPr>
              <w:t xml:space="preserve">   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Pr>
                <w:rFonts w:ascii="CordiaUPC" w:eastAsia="Times New Roman" w:hAnsi="CordiaUPC" w:cs="CordiaUPC"/>
                <w:b/>
                <w:bCs/>
                <w:i/>
                <w:iCs/>
                <w:sz w:val="26"/>
                <w:szCs w:val="26"/>
              </w:rPr>
              <w:t>1</w:t>
            </w:r>
          </w:p>
        </w:tc>
        <w:tc>
          <w:tcPr>
            <w:tcW w:w="6417" w:type="dxa"/>
            <w:gridSpan w:val="9"/>
            <w:vAlign w:val="bottom"/>
          </w:tcPr>
          <w:p w14:paraId="0C1AEA62" w14:textId="77777777" w:rsidR="007519DF" w:rsidRPr="00451EED" w:rsidRDefault="007519DF" w:rsidP="006572CA">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7519DF" w:rsidRPr="00451EED" w14:paraId="1BE8ACC3" w14:textId="77777777" w:rsidTr="006572CA">
        <w:trPr>
          <w:cantSplit/>
        </w:trPr>
        <w:tc>
          <w:tcPr>
            <w:tcW w:w="3060" w:type="dxa"/>
          </w:tcPr>
          <w:p w14:paraId="7A3C8613" w14:textId="77777777" w:rsidR="007519DF" w:rsidRPr="00451EED" w:rsidDel="00F1172B" w:rsidRDefault="007519DF" w:rsidP="006572CA">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7EF07139" w14:textId="77777777" w:rsidR="007519DF" w:rsidRPr="00451EED" w:rsidRDefault="007519DF" w:rsidP="006572CA">
            <w:pPr>
              <w:spacing w:line="240" w:lineRule="exact"/>
              <w:ind w:left="-61" w:right="-34"/>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69348E51" w14:textId="77777777" w:rsidR="007519DF" w:rsidRPr="00451EED" w:rsidRDefault="007519DF" w:rsidP="006572CA">
            <w:pPr>
              <w:spacing w:line="240" w:lineRule="exact"/>
              <w:jc w:val="center"/>
              <w:rPr>
                <w:rFonts w:ascii="CordiaUPC" w:eastAsia="Times New Roman" w:hAnsi="CordiaUPC" w:cs="CordiaUPC"/>
                <w:bCs/>
                <w:sz w:val="26"/>
                <w:szCs w:val="26"/>
              </w:rPr>
            </w:pPr>
          </w:p>
        </w:tc>
        <w:tc>
          <w:tcPr>
            <w:tcW w:w="1089" w:type="dxa"/>
            <w:vAlign w:val="bottom"/>
          </w:tcPr>
          <w:p w14:paraId="2044A7F3"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04EBC5AF" w14:textId="77777777" w:rsidR="007519DF" w:rsidRPr="00451EED" w:rsidRDefault="007519DF" w:rsidP="006572CA">
            <w:pPr>
              <w:spacing w:line="240" w:lineRule="exact"/>
              <w:jc w:val="center"/>
              <w:rPr>
                <w:rFonts w:ascii="CordiaUPC" w:eastAsia="Times New Roman" w:hAnsi="CordiaUPC" w:cs="CordiaUPC"/>
                <w:bCs/>
                <w:sz w:val="26"/>
                <w:szCs w:val="26"/>
              </w:rPr>
            </w:pPr>
          </w:p>
        </w:tc>
        <w:tc>
          <w:tcPr>
            <w:tcW w:w="1170" w:type="dxa"/>
            <w:vAlign w:val="bottom"/>
          </w:tcPr>
          <w:p w14:paraId="640B8B16"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29E3B3E5" w14:textId="77777777" w:rsidR="007519DF" w:rsidRPr="00451EED" w:rsidRDefault="007519DF" w:rsidP="006572CA">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1F79170F"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03765D24" w14:textId="77777777" w:rsidR="007519DF" w:rsidRPr="00451EED" w:rsidRDefault="007519DF" w:rsidP="006572CA">
            <w:pPr>
              <w:spacing w:line="240" w:lineRule="exact"/>
              <w:jc w:val="center"/>
              <w:rPr>
                <w:rFonts w:ascii="CordiaUPC" w:eastAsia="Times New Roman" w:hAnsi="CordiaUPC" w:cs="CordiaUPC"/>
                <w:bCs/>
                <w:sz w:val="26"/>
                <w:szCs w:val="26"/>
              </w:rPr>
            </w:pPr>
          </w:p>
        </w:tc>
        <w:tc>
          <w:tcPr>
            <w:tcW w:w="1125" w:type="dxa"/>
            <w:vAlign w:val="bottom"/>
          </w:tcPr>
          <w:p w14:paraId="6EDFD484" w14:textId="77777777" w:rsidR="007519DF" w:rsidRPr="00451EED" w:rsidRDefault="007519DF" w:rsidP="006572CA">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7519DF" w:rsidRPr="00451EED" w14:paraId="0049336D" w14:textId="77777777" w:rsidTr="006572CA">
        <w:trPr>
          <w:cantSplit/>
        </w:trPr>
        <w:tc>
          <w:tcPr>
            <w:tcW w:w="3060" w:type="dxa"/>
          </w:tcPr>
          <w:p w14:paraId="48388264" w14:textId="77777777" w:rsidR="007519DF" w:rsidRPr="00451EED" w:rsidRDefault="007519DF" w:rsidP="006572CA">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3AEF1018" w14:textId="77777777" w:rsidR="007519DF" w:rsidRPr="00451EED" w:rsidRDefault="007519DF" w:rsidP="006572CA">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w:t>
            </w:r>
            <w:proofErr w:type="gramStart"/>
            <w:r w:rsidRPr="00451EED">
              <w:rPr>
                <w:rFonts w:ascii="CordiaUPC" w:eastAsia="Times New Roman" w:hAnsi="CordiaUPC" w:cs="CordiaUPC" w:hint="cs"/>
                <w:bCs/>
                <w:i/>
                <w:iCs/>
                <w:sz w:val="26"/>
                <w:szCs w:val="26"/>
              </w:rPr>
              <w:t>in</w:t>
            </w:r>
            <w:proofErr w:type="gramEnd"/>
            <w:r w:rsidRPr="00451EED">
              <w:rPr>
                <w:rFonts w:ascii="CordiaUPC" w:eastAsia="Times New Roman" w:hAnsi="CordiaUPC" w:cs="CordiaUPC" w:hint="cs"/>
                <w:bCs/>
                <w:i/>
                <w:iCs/>
                <w:sz w:val="26"/>
                <w:szCs w:val="26"/>
              </w:rPr>
              <w:t xml:space="preserve"> million Baht)</w:t>
            </w:r>
          </w:p>
        </w:tc>
      </w:tr>
      <w:tr w:rsidR="007519DF" w:rsidRPr="00CA4442" w14:paraId="42AF2455" w14:textId="77777777" w:rsidTr="006572CA">
        <w:trPr>
          <w:cantSplit/>
        </w:trPr>
        <w:tc>
          <w:tcPr>
            <w:tcW w:w="3060" w:type="dxa"/>
            <w:vAlign w:val="bottom"/>
          </w:tcPr>
          <w:p w14:paraId="134693BF" w14:textId="77777777" w:rsidR="007519DF" w:rsidRPr="00451EED" w:rsidRDefault="007519DF" w:rsidP="007519DF">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43" w:type="dxa"/>
            <w:vAlign w:val="bottom"/>
          </w:tcPr>
          <w:p w14:paraId="159ED43E" w14:textId="189B0520" w:rsidR="007519DF" w:rsidRPr="00CA4442"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cs/>
              </w:rPr>
              <w:t>9</w:t>
            </w:r>
            <w:r w:rsidRPr="005B2349">
              <w:rPr>
                <w:rFonts w:ascii="CordiaUPC" w:hAnsi="CordiaUPC" w:cs="CordiaUPC"/>
                <w:sz w:val="26"/>
                <w:szCs w:val="26"/>
              </w:rPr>
              <w:t>,</w:t>
            </w:r>
            <w:r w:rsidRPr="005B2349">
              <w:rPr>
                <w:rFonts w:ascii="CordiaUPC" w:hAnsi="CordiaUPC" w:cs="CordiaUPC"/>
                <w:sz w:val="26"/>
                <w:szCs w:val="26"/>
                <w:cs/>
              </w:rPr>
              <w:t>342</w:t>
            </w:r>
          </w:p>
        </w:tc>
        <w:tc>
          <w:tcPr>
            <w:tcW w:w="180" w:type="dxa"/>
            <w:vAlign w:val="bottom"/>
          </w:tcPr>
          <w:p w14:paraId="094105CE" w14:textId="77777777" w:rsidR="007519DF" w:rsidRPr="00CA4442" w:rsidRDefault="007519DF" w:rsidP="007519D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1E886D1C" w14:textId="0E204E3B"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cs/>
                <w:lang w:bidi="th-TH"/>
              </w:rPr>
              <w:t>26</w:t>
            </w:r>
            <w:r w:rsidRPr="009C2BD1">
              <w:rPr>
                <w:rFonts w:ascii="CordiaUPC" w:hAnsi="CordiaUPC" w:cs="CordiaUPC"/>
                <w:sz w:val="26"/>
                <w:szCs w:val="26"/>
              </w:rPr>
              <w:t>,</w:t>
            </w:r>
            <w:r w:rsidRPr="009C2BD1">
              <w:rPr>
                <w:rFonts w:ascii="CordiaUPC" w:hAnsi="CordiaUPC" w:cs="CordiaUPC"/>
                <w:sz w:val="26"/>
                <w:szCs w:val="26"/>
                <w:cs/>
                <w:lang w:bidi="th-TH"/>
              </w:rPr>
              <w:t>698</w:t>
            </w:r>
          </w:p>
        </w:tc>
        <w:tc>
          <w:tcPr>
            <w:tcW w:w="180" w:type="dxa"/>
            <w:vAlign w:val="bottom"/>
          </w:tcPr>
          <w:p w14:paraId="72CE9CD2" w14:textId="77777777"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7B632BE8" w14:textId="0865EA5B"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2,061</w:t>
            </w:r>
          </w:p>
        </w:tc>
        <w:tc>
          <w:tcPr>
            <w:tcW w:w="180" w:type="dxa"/>
            <w:vAlign w:val="bottom"/>
          </w:tcPr>
          <w:p w14:paraId="26985ACB" w14:textId="77777777"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DDFECCC" w14:textId="48DC4C05"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130</w:t>
            </w:r>
          </w:p>
        </w:tc>
        <w:tc>
          <w:tcPr>
            <w:tcW w:w="180" w:type="dxa"/>
            <w:vAlign w:val="bottom"/>
          </w:tcPr>
          <w:p w14:paraId="528C19C9" w14:textId="77777777"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63C61F64" w14:textId="465D470A"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38,231</w:t>
            </w:r>
          </w:p>
        </w:tc>
      </w:tr>
      <w:tr w:rsidR="006572CA" w:rsidRPr="00CA4442" w14:paraId="623CDC0A" w14:textId="77777777" w:rsidTr="006572CA">
        <w:trPr>
          <w:cantSplit/>
        </w:trPr>
        <w:tc>
          <w:tcPr>
            <w:tcW w:w="3060" w:type="dxa"/>
            <w:vAlign w:val="bottom"/>
          </w:tcPr>
          <w:p w14:paraId="5411A506" w14:textId="77777777" w:rsidR="006572CA" w:rsidRPr="00451EED" w:rsidRDefault="006572CA" w:rsidP="006572CA">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43F4B058" w14:textId="037B21B4" w:rsidR="006572CA" w:rsidRPr="00CA4442"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7,401</w:t>
            </w:r>
          </w:p>
        </w:tc>
        <w:tc>
          <w:tcPr>
            <w:tcW w:w="180" w:type="dxa"/>
            <w:vAlign w:val="bottom"/>
          </w:tcPr>
          <w:p w14:paraId="1D1DFFA8" w14:textId="77777777" w:rsidR="006572CA" w:rsidRPr="00CA4442" w:rsidRDefault="006572CA" w:rsidP="006572CA">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22E581C9" w14:textId="4E4C6A3B"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6,52</w:t>
            </w:r>
            <w:r w:rsidR="00317D12" w:rsidRPr="009C2BD1">
              <w:rPr>
                <w:rFonts w:ascii="CordiaUPC" w:hAnsi="CordiaUPC" w:cs="CordiaUPC"/>
                <w:sz w:val="26"/>
                <w:szCs w:val="26"/>
              </w:rPr>
              <w:t>6</w:t>
            </w:r>
          </w:p>
        </w:tc>
        <w:tc>
          <w:tcPr>
            <w:tcW w:w="180" w:type="dxa"/>
            <w:vAlign w:val="bottom"/>
          </w:tcPr>
          <w:p w14:paraId="59B0C6DF"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DCA4475" w14:textId="1E8B36ED"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5,001</w:t>
            </w:r>
          </w:p>
        </w:tc>
        <w:tc>
          <w:tcPr>
            <w:tcW w:w="180" w:type="dxa"/>
            <w:vAlign w:val="bottom"/>
          </w:tcPr>
          <w:p w14:paraId="03B1287B"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E6AA06B" w14:textId="5DC6E276"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(8,129)</w:t>
            </w:r>
          </w:p>
        </w:tc>
        <w:tc>
          <w:tcPr>
            <w:tcW w:w="180" w:type="dxa"/>
            <w:vAlign w:val="bottom"/>
          </w:tcPr>
          <w:p w14:paraId="1B990962"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5909A647" w14:textId="70B16B3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10,</w:t>
            </w:r>
            <w:r w:rsidR="00317D12" w:rsidRPr="009C2BD1">
              <w:rPr>
                <w:rFonts w:ascii="CordiaUPC" w:hAnsi="CordiaUPC" w:cs="CordiaUPC"/>
                <w:sz w:val="26"/>
                <w:szCs w:val="26"/>
              </w:rPr>
              <w:t>799</w:t>
            </w:r>
          </w:p>
        </w:tc>
      </w:tr>
      <w:tr w:rsidR="006572CA" w:rsidRPr="00CA4442" w14:paraId="48954C4D" w14:textId="77777777" w:rsidTr="006572CA">
        <w:trPr>
          <w:cantSplit/>
        </w:trPr>
        <w:tc>
          <w:tcPr>
            <w:tcW w:w="3060" w:type="dxa"/>
            <w:vAlign w:val="bottom"/>
          </w:tcPr>
          <w:p w14:paraId="53D25B33" w14:textId="77777777" w:rsidR="006572CA" w:rsidRPr="00451EED" w:rsidRDefault="006572CA" w:rsidP="006572CA">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8019F20" w14:textId="119BE97D" w:rsidR="006572CA" w:rsidRPr="00CA4442"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16,743</w:t>
            </w:r>
          </w:p>
        </w:tc>
        <w:tc>
          <w:tcPr>
            <w:tcW w:w="180" w:type="dxa"/>
            <w:vAlign w:val="bottom"/>
          </w:tcPr>
          <w:p w14:paraId="0142622D" w14:textId="77777777" w:rsidR="006572CA" w:rsidRPr="00CA4442" w:rsidRDefault="006572CA" w:rsidP="006572CA">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6ABCF9C3" w14:textId="26939E2E"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33,22</w:t>
            </w:r>
            <w:r w:rsidR="00317D12" w:rsidRPr="009C2BD1">
              <w:rPr>
                <w:rFonts w:ascii="CordiaUPC" w:hAnsi="CordiaUPC" w:cs="CordiaUPC"/>
                <w:sz w:val="26"/>
                <w:szCs w:val="26"/>
              </w:rPr>
              <w:t>4</w:t>
            </w:r>
          </w:p>
        </w:tc>
        <w:tc>
          <w:tcPr>
            <w:tcW w:w="180" w:type="dxa"/>
            <w:vAlign w:val="bottom"/>
          </w:tcPr>
          <w:p w14:paraId="6EC6AE7E"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5720F85B" w14:textId="6787842D"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7,062</w:t>
            </w:r>
          </w:p>
        </w:tc>
        <w:tc>
          <w:tcPr>
            <w:tcW w:w="180" w:type="dxa"/>
            <w:vAlign w:val="bottom"/>
          </w:tcPr>
          <w:p w14:paraId="26E49A25"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AFA442D" w14:textId="54E69600"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(7,999)</w:t>
            </w:r>
          </w:p>
        </w:tc>
        <w:tc>
          <w:tcPr>
            <w:tcW w:w="180" w:type="dxa"/>
            <w:vAlign w:val="bottom"/>
          </w:tcPr>
          <w:p w14:paraId="5E1637CE"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1567C24A" w14:textId="65C9E021"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49,03</w:t>
            </w:r>
            <w:r w:rsidR="00317D12" w:rsidRPr="009C2BD1">
              <w:rPr>
                <w:rFonts w:ascii="CordiaUPC" w:hAnsi="CordiaUPC" w:cs="CordiaUPC"/>
                <w:sz w:val="26"/>
                <w:szCs w:val="26"/>
              </w:rPr>
              <w:t>0</w:t>
            </w:r>
          </w:p>
        </w:tc>
      </w:tr>
      <w:tr w:rsidR="006572CA" w:rsidRPr="00CA4442" w14:paraId="7D51257D" w14:textId="77777777" w:rsidTr="006572CA">
        <w:trPr>
          <w:cantSplit/>
        </w:trPr>
        <w:tc>
          <w:tcPr>
            <w:tcW w:w="3060" w:type="dxa"/>
            <w:vAlign w:val="bottom"/>
          </w:tcPr>
          <w:p w14:paraId="229D0163" w14:textId="77777777" w:rsidR="006572CA" w:rsidRPr="00451EED" w:rsidRDefault="006572CA" w:rsidP="006572CA">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7C4AFD84" w14:textId="2A303E3D" w:rsidR="006572CA" w:rsidRPr="00CA4442"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(2,487)</w:t>
            </w:r>
          </w:p>
        </w:tc>
        <w:tc>
          <w:tcPr>
            <w:tcW w:w="180" w:type="dxa"/>
            <w:vAlign w:val="bottom"/>
          </w:tcPr>
          <w:p w14:paraId="63ECA6E3" w14:textId="77777777" w:rsidR="006572CA" w:rsidRPr="00CA4442" w:rsidRDefault="006572CA" w:rsidP="006572CA">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08CB4F13" w14:textId="01F8E17C"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(10,30</w:t>
            </w:r>
            <w:r w:rsidR="00317D12" w:rsidRPr="009C2BD1">
              <w:rPr>
                <w:rFonts w:ascii="CordiaUPC" w:hAnsi="CordiaUPC" w:cs="CordiaUPC"/>
                <w:sz w:val="26"/>
                <w:szCs w:val="26"/>
              </w:rPr>
              <w:t>8</w:t>
            </w:r>
            <w:r w:rsidRPr="009C2BD1">
              <w:rPr>
                <w:rFonts w:ascii="CordiaUPC" w:hAnsi="CordiaUPC" w:cs="CordiaUPC"/>
                <w:sz w:val="26"/>
                <w:szCs w:val="26"/>
              </w:rPr>
              <w:t>)</w:t>
            </w:r>
          </w:p>
        </w:tc>
        <w:tc>
          <w:tcPr>
            <w:tcW w:w="180" w:type="dxa"/>
            <w:vAlign w:val="bottom"/>
          </w:tcPr>
          <w:p w14:paraId="7AA541FF"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0E1D963" w14:textId="3542473A"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(11,659)</w:t>
            </w:r>
          </w:p>
        </w:tc>
        <w:tc>
          <w:tcPr>
            <w:tcW w:w="180" w:type="dxa"/>
            <w:vAlign w:val="bottom"/>
          </w:tcPr>
          <w:p w14:paraId="635D6748"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1501777" w14:textId="4AB33A2F"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1,315</w:t>
            </w:r>
          </w:p>
        </w:tc>
        <w:tc>
          <w:tcPr>
            <w:tcW w:w="180" w:type="dxa"/>
            <w:vAlign w:val="bottom"/>
          </w:tcPr>
          <w:p w14:paraId="48A0EFB2" w14:textId="77777777"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11853BB" w14:textId="741AD4C4" w:rsidR="006572CA" w:rsidRPr="009C2BD1" w:rsidRDefault="006572CA" w:rsidP="006572CA">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(23,1</w:t>
            </w:r>
            <w:r w:rsidR="00317D12" w:rsidRPr="009C2BD1">
              <w:rPr>
                <w:rFonts w:ascii="CordiaUPC" w:hAnsi="CordiaUPC" w:cs="CordiaUPC"/>
                <w:sz w:val="26"/>
                <w:szCs w:val="26"/>
              </w:rPr>
              <w:t>39</w:t>
            </w:r>
            <w:r w:rsidRPr="009C2BD1">
              <w:rPr>
                <w:rFonts w:ascii="CordiaUPC" w:hAnsi="CordiaUPC" w:cs="CordiaUPC"/>
                <w:sz w:val="26"/>
                <w:szCs w:val="26"/>
              </w:rPr>
              <w:t>)</w:t>
            </w:r>
          </w:p>
        </w:tc>
      </w:tr>
      <w:tr w:rsidR="007519DF" w:rsidRPr="00CA4442" w14:paraId="521525CF" w14:textId="77777777" w:rsidTr="006572CA">
        <w:trPr>
          <w:cantSplit/>
        </w:trPr>
        <w:tc>
          <w:tcPr>
            <w:tcW w:w="3060" w:type="dxa"/>
            <w:vAlign w:val="bottom"/>
          </w:tcPr>
          <w:p w14:paraId="2D183694" w14:textId="77777777" w:rsidR="007519DF" w:rsidRPr="00451EED" w:rsidRDefault="007519DF" w:rsidP="007519DF">
            <w:pPr>
              <w:spacing w:line="24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Profits from operation</w:t>
            </w:r>
          </w:p>
        </w:tc>
        <w:tc>
          <w:tcPr>
            <w:tcW w:w="1143" w:type="dxa"/>
            <w:tcBorders>
              <w:top w:val="single" w:sz="4" w:space="0" w:color="auto"/>
              <w:bottom w:val="double" w:sz="4" w:space="0" w:color="auto"/>
            </w:tcBorders>
            <w:vAlign w:val="bottom"/>
          </w:tcPr>
          <w:p w14:paraId="14F2A382" w14:textId="2721FA46" w:rsidR="007519DF" w:rsidRPr="00CA4442"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14,256</w:t>
            </w:r>
          </w:p>
        </w:tc>
        <w:tc>
          <w:tcPr>
            <w:tcW w:w="180" w:type="dxa"/>
            <w:vAlign w:val="bottom"/>
          </w:tcPr>
          <w:p w14:paraId="3B77809A" w14:textId="77777777" w:rsidR="007519DF" w:rsidRPr="00CA4442" w:rsidRDefault="007519DF" w:rsidP="007519D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728D6DA2" w14:textId="5D8B0620"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22,916</w:t>
            </w:r>
          </w:p>
        </w:tc>
        <w:tc>
          <w:tcPr>
            <w:tcW w:w="180" w:type="dxa"/>
            <w:vAlign w:val="bottom"/>
          </w:tcPr>
          <w:p w14:paraId="36B3C9F3" w14:textId="77777777"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2A5750E9" w14:textId="3976EA65"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(4,597)</w:t>
            </w:r>
          </w:p>
        </w:tc>
        <w:tc>
          <w:tcPr>
            <w:tcW w:w="180" w:type="dxa"/>
            <w:vAlign w:val="bottom"/>
          </w:tcPr>
          <w:p w14:paraId="72C7C81E" w14:textId="77777777"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555200E" w14:textId="220AE655"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(6,684)</w:t>
            </w:r>
          </w:p>
        </w:tc>
        <w:tc>
          <w:tcPr>
            <w:tcW w:w="180" w:type="dxa"/>
            <w:vAlign w:val="bottom"/>
          </w:tcPr>
          <w:p w14:paraId="5DBBAE59" w14:textId="77777777"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041C7084" w14:textId="173302DA" w:rsidR="007519DF" w:rsidRPr="009C2BD1" w:rsidRDefault="007519DF" w:rsidP="007519DF">
            <w:pPr>
              <w:tabs>
                <w:tab w:val="decimal" w:pos="798"/>
              </w:tabs>
              <w:spacing w:line="240" w:lineRule="exact"/>
              <w:ind w:right="-79"/>
              <w:rPr>
                <w:rFonts w:ascii="CordiaUPC" w:eastAsia="Times New Roman" w:hAnsi="CordiaUPC" w:cs="CordiaUPC"/>
                <w:sz w:val="26"/>
                <w:szCs w:val="26"/>
                <w:lang w:val="en-US" w:bidi="th-TH"/>
              </w:rPr>
            </w:pPr>
            <w:r w:rsidRPr="009C2BD1">
              <w:rPr>
                <w:rFonts w:ascii="CordiaUPC" w:hAnsi="CordiaUPC" w:cs="CordiaUPC"/>
                <w:sz w:val="26"/>
                <w:szCs w:val="26"/>
              </w:rPr>
              <w:t>25,891</w:t>
            </w:r>
          </w:p>
        </w:tc>
      </w:tr>
      <w:tr w:rsidR="007519DF" w:rsidRPr="00CA4442" w14:paraId="6D9ED174" w14:textId="77777777" w:rsidTr="006572CA">
        <w:trPr>
          <w:cantSplit/>
        </w:trPr>
        <w:tc>
          <w:tcPr>
            <w:tcW w:w="3060" w:type="dxa"/>
            <w:vAlign w:val="bottom"/>
          </w:tcPr>
          <w:p w14:paraId="10585656" w14:textId="77777777" w:rsidR="007519DF" w:rsidRPr="00451EED" w:rsidRDefault="007519DF" w:rsidP="007519DF">
            <w:pPr>
              <w:spacing w:line="24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Expected</w:t>
            </w:r>
            <w:r w:rsidRPr="00451EED">
              <w:rPr>
                <w:rFonts w:ascii="CordiaUPC" w:eastAsia="Times New Roman" w:hAnsi="CordiaUPC" w:cs="CordiaUPC" w:hint="cs"/>
                <w:spacing w:val="-4"/>
                <w:sz w:val="26"/>
                <w:szCs w:val="26"/>
              </w:rPr>
              <w:t xml:space="preserve"> credit loss</w:t>
            </w:r>
          </w:p>
        </w:tc>
        <w:tc>
          <w:tcPr>
            <w:tcW w:w="1143" w:type="dxa"/>
            <w:vAlign w:val="bottom"/>
          </w:tcPr>
          <w:p w14:paraId="27F4D671" w14:textId="77777777" w:rsidR="007519DF" w:rsidRPr="00CA4442" w:rsidRDefault="007519DF" w:rsidP="007519D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6D3858A" w14:textId="77777777" w:rsidR="007519DF" w:rsidRPr="00CA4442" w:rsidRDefault="007519DF" w:rsidP="007519DF">
            <w:pPr>
              <w:spacing w:line="240" w:lineRule="exact"/>
              <w:rPr>
                <w:rFonts w:ascii="CordiaUPC" w:eastAsia="Times New Roman" w:hAnsi="CordiaUPC" w:cs="CordiaUPC"/>
                <w:sz w:val="26"/>
                <w:szCs w:val="26"/>
              </w:rPr>
            </w:pPr>
          </w:p>
        </w:tc>
        <w:tc>
          <w:tcPr>
            <w:tcW w:w="1089" w:type="dxa"/>
            <w:vAlign w:val="bottom"/>
          </w:tcPr>
          <w:p w14:paraId="2BB6ECD4" w14:textId="77777777" w:rsidR="007519DF" w:rsidRPr="009C2BD1" w:rsidRDefault="007519DF" w:rsidP="007519D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3A857DC"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0C3F5A68" w14:textId="77777777" w:rsidR="007519DF" w:rsidRPr="009C2BD1" w:rsidRDefault="007519DF" w:rsidP="007519DF">
            <w:pPr>
              <w:tabs>
                <w:tab w:val="decimal" w:pos="910"/>
              </w:tabs>
              <w:spacing w:line="240" w:lineRule="exact"/>
              <w:rPr>
                <w:rFonts w:ascii="CordiaUPC" w:eastAsia="Times New Roman" w:hAnsi="CordiaUPC" w:cs="CordiaUPC"/>
                <w:sz w:val="26"/>
                <w:szCs w:val="26"/>
              </w:rPr>
            </w:pPr>
          </w:p>
        </w:tc>
        <w:tc>
          <w:tcPr>
            <w:tcW w:w="180" w:type="dxa"/>
            <w:vAlign w:val="bottom"/>
          </w:tcPr>
          <w:p w14:paraId="757C0632"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320691C5" w14:textId="77777777" w:rsidR="007519DF" w:rsidRPr="009C2BD1" w:rsidRDefault="007519DF" w:rsidP="007519DF">
            <w:pPr>
              <w:tabs>
                <w:tab w:val="decimal" w:pos="767"/>
              </w:tabs>
              <w:spacing w:line="240" w:lineRule="exact"/>
              <w:rPr>
                <w:rFonts w:ascii="CordiaUPC" w:eastAsia="Times New Roman" w:hAnsi="CordiaUPC" w:cs="CordiaUPC"/>
                <w:sz w:val="26"/>
                <w:szCs w:val="26"/>
              </w:rPr>
            </w:pPr>
          </w:p>
        </w:tc>
        <w:tc>
          <w:tcPr>
            <w:tcW w:w="180" w:type="dxa"/>
            <w:vAlign w:val="bottom"/>
          </w:tcPr>
          <w:p w14:paraId="4112F1BB" w14:textId="77777777" w:rsidR="007519DF" w:rsidRPr="009C2BD1" w:rsidRDefault="007519DF" w:rsidP="007519DF">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0ED0717F" w14:textId="1B0132F9" w:rsidR="007519DF" w:rsidRPr="009C2BD1" w:rsidRDefault="007519DF" w:rsidP="007519DF">
            <w:pPr>
              <w:tabs>
                <w:tab w:val="decimal" w:pos="819"/>
              </w:tabs>
              <w:spacing w:line="240" w:lineRule="exact"/>
              <w:ind w:right="-79"/>
              <w:rPr>
                <w:rFonts w:ascii="CordiaUPC" w:eastAsia="Times New Roman" w:hAnsi="CordiaUPC" w:cs="CordiaUPC"/>
                <w:sz w:val="26"/>
                <w:szCs w:val="26"/>
              </w:rPr>
            </w:pPr>
            <w:r w:rsidRPr="009C2BD1">
              <w:rPr>
                <w:rFonts w:ascii="CordiaUPC" w:hAnsi="CordiaUPC" w:cs="CordiaUPC"/>
                <w:sz w:val="26"/>
                <w:szCs w:val="26"/>
              </w:rPr>
              <w:t>(16,580)</w:t>
            </w:r>
          </w:p>
        </w:tc>
      </w:tr>
      <w:tr w:rsidR="007519DF" w:rsidRPr="00CA4442" w14:paraId="0C833455" w14:textId="77777777" w:rsidTr="006572CA">
        <w:trPr>
          <w:cantSplit/>
        </w:trPr>
        <w:tc>
          <w:tcPr>
            <w:tcW w:w="3060" w:type="dxa"/>
            <w:vAlign w:val="bottom"/>
          </w:tcPr>
          <w:p w14:paraId="00D63173" w14:textId="77777777" w:rsidR="007519DF" w:rsidRPr="00451EED" w:rsidRDefault="007519DF" w:rsidP="007519DF">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43" w:type="dxa"/>
            <w:vAlign w:val="bottom"/>
          </w:tcPr>
          <w:p w14:paraId="3433C83E" w14:textId="77777777" w:rsidR="007519DF" w:rsidRPr="00CA4442" w:rsidRDefault="007519DF" w:rsidP="007519D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195C698" w14:textId="77777777" w:rsidR="007519DF" w:rsidRPr="00CA4442" w:rsidRDefault="007519DF" w:rsidP="007519DF">
            <w:pPr>
              <w:spacing w:line="240" w:lineRule="exact"/>
              <w:rPr>
                <w:rFonts w:ascii="CordiaUPC" w:eastAsia="Times New Roman" w:hAnsi="CordiaUPC" w:cs="CordiaUPC"/>
                <w:sz w:val="26"/>
                <w:szCs w:val="26"/>
              </w:rPr>
            </w:pPr>
          </w:p>
        </w:tc>
        <w:tc>
          <w:tcPr>
            <w:tcW w:w="1089" w:type="dxa"/>
            <w:vAlign w:val="bottom"/>
          </w:tcPr>
          <w:p w14:paraId="29F092EB" w14:textId="77777777" w:rsidR="007519DF" w:rsidRPr="009C2BD1" w:rsidRDefault="007519DF" w:rsidP="007519D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D410D80"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13AFAFF5" w14:textId="77777777" w:rsidR="007519DF" w:rsidRPr="009C2BD1" w:rsidRDefault="007519DF" w:rsidP="007519DF">
            <w:pPr>
              <w:tabs>
                <w:tab w:val="decimal" w:pos="910"/>
              </w:tabs>
              <w:spacing w:line="240" w:lineRule="exact"/>
              <w:rPr>
                <w:rFonts w:ascii="CordiaUPC" w:eastAsia="Times New Roman" w:hAnsi="CordiaUPC" w:cs="CordiaUPC"/>
                <w:sz w:val="26"/>
                <w:szCs w:val="26"/>
              </w:rPr>
            </w:pPr>
          </w:p>
        </w:tc>
        <w:tc>
          <w:tcPr>
            <w:tcW w:w="180" w:type="dxa"/>
            <w:vAlign w:val="bottom"/>
          </w:tcPr>
          <w:p w14:paraId="55FE1648"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0FA99E8D" w14:textId="77777777" w:rsidR="007519DF" w:rsidRPr="009C2BD1" w:rsidRDefault="007519DF" w:rsidP="007519DF">
            <w:pPr>
              <w:tabs>
                <w:tab w:val="decimal" w:pos="767"/>
              </w:tabs>
              <w:spacing w:line="240" w:lineRule="exact"/>
              <w:rPr>
                <w:rFonts w:ascii="CordiaUPC" w:eastAsia="Times New Roman" w:hAnsi="CordiaUPC" w:cs="CordiaUPC"/>
                <w:sz w:val="26"/>
                <w:szCs w:val="26"/>
              </w:rPr>
            </w:pPr>
          </w:p>
        </w:tc>
        <w:tc>
          <w:tcPr>
            <w:tcW w:w="180" w:type="dxa"/>
            <w:vAlign w:val="bottom"/>
          </w:tcPr>
          <w:p w14:paraId="79344B41" w14:textId="77777777" w:rsidR="007519DF" w:rsidRPr="009C2BD1" w:rsidRDefault="007519DF" w:rsidP="007519DF">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637FA1E" w14:textId="180D42C4" w:rsidR="007519DF" w:rsidRPr="009C2BD1" w:rsidRDefault="007519DF" w:rsidP="007519DF">
            <w:pPr>
              <w:tabs>
                <w:tab w:val="decimal" w:pos="819"/>
              </w:tabs>
              <w:spacing w:line="240" w:lineRule="exact"/>
              <w:ind w:right="-79"/>
              <w:rPr>
                <w:rFonts w:ascii="CordiaUPC" w:eastAsia="Times New Roman" w:hAnsi="CordiaUPC" w:cs="CordiaUPC"/>
                <w:b/>
                <w:bCs/>
                <w:sz w:val="26"/>
                <w:szCs w:val="26"/>
              </w:rPr>
            </w:pPr>
            <w:r w:rsidRPr="009C2BD1">
              <w:rPr>
                <w:rFonts w:ascii="CordiaUPC" w:hAnsi="CordiaUPC" w:cs="CordiaUPC"/>
                <w:b/>
                <w:bCs/>
                <w:sz w:val="26"/>
                <w:szCs w:val="26"/>
              </w:rPr>
              <w:t>9,311</w:t>
            </w:r>
          </w:p>
        </w:tc>
      </w:tr>
      <w:tr w:rsidR="007519DF" w:rsidRPr="00CA4442" w14:paraId="40A70E87" w14:textId="77777777" w:rsidTr="006572CA">
        <w:trPr>
          <w:cantSplit/>
        </w:trPr>
        <w:tc>
          <w:tcPr>
            <w:tcW w:w="3060" w:type="dxa"/>
            <w:vAlign w:val="bottom"/>
          </w:tcPr>
          <w:p w14:paraId="207B55C8" w14:textId="77777777" w:rsidR="007519DF" w:rsidRPr="00451EED" w:rsidRDefault="007519DF" w:rsidP="007519DF">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43" w:type="dxa"/>
            <w:vAlign w:val="bottom"/>
          </w:tcPr>
          <w:p w14:paraId="36969646" w14:textId="77777777" w:rsidR="007519DF" w:rsidRPr="00CA4442" w:rsidRDefault="007519DF" w:rsidP="007519D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A0FD33F" w14:textId="77777777" w:rsidR="007519DF" w:rsidRPr="00CA4442" w:rsidRDefault="007519DF" w:rsidP="007519DF">
            <w:pPr>
              <w:spacing w:line="240" w:lineRule="exact"/>
              <w:rPr>
                <w:rFonts w:ascii="CordiaUPC" w:eastAsia="Times New Roman" w:hAnsi="CordiaUPC" w:cs="CordiaUPC"/>
                <w:sz w:val="26"/>
                <w:szCs w:val="26"/>
              </w:rPr>
            </w:pPr>
          </w:p>
        </w:tc>
        <w:tc>
          <w:tcPr>
            <w:tcW w:w="1089" w:type="dxa"/>
            <w:vAlign w:val="bottom"/>
          </w:tcPr>
          <w:p w14:paraId="5C27ED3B" w14:textId="77777777" w:rsidR="007519DF" w:rsidRPr="009C2BD1" w:rsidRDefault="007519DF" w:rsidP="007519D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2C4C601"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51ECD879" w14:textId="77777777" w:rsidR="007519DF" w:rsidRPr="009C2BD1" w:rsidRDefault="007519DF" w:rsidP="007519DF">
            <w:pPr>
              <w:tabs>
                <w:tab w:val="decimal" w:pos="910"/>
              </w:tabs>
              <w:spacing w:line="240" w:lineRule="exact"/>
              <w:rPr>
                <w:rFonts w:ascii="CordiaUPC" w:eastAsia="Times New Roman" w:hAnsi="CordiaUPC" w:cs="CordiaUPC"/>
                <w:sz w:val="26"/>
                <w:szCs w:val="26"/>
              </w:rPr>
            </w:pPr>
          </w:p>
        </w:tc>
        <w:tc>
          <w:tcPr>
            <w:tcW w:w="180" w:type="dxa"/>
            <w:vAlign w:val="bottom"/>
          </w:tcPr>
          <w:p w14:paraId="06397813"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65C01A69" w14:textId="77777777" w:rsidR="007519DF" w:rsidRPr="009C2BD1" w:rsidRDefault="007519DF" w:rsidP="007519DF">
            <w:pPr>
              <w:tabs>
                <w:tab w:val="decimal" w:pos="767"/>
              </w:tabs>
              <w:spacing w:line="240" w:lineRule="exact"/>
              <w:rPr>
                <w:rFonts w:ascii="CordiaUPC" w:eastAsia="Times New Roman" w:hAnsi="CordiaUPC" w:cs="CordiaUPC"/>
                <w:sz w:val="26"/>
                <w:szCs w:val="26"/>
              </w:rPr>
            </w:pPr>
          </w:p>
        </w:tc>
        <w:tc>
          <w:tcPr>
            <w:tcW w:w="180" w:type="dxa"/>
            <w:vAlign w:val="bottom"/>
          </w:tcPr>
          <w:p w14:paraId="15C2201D" w14:textId="77777777" w:rsidR="007519DF" w:rsidRPr="009C2BD1" w:rsidRDefault="007519DF" w:rsidP="007519DF">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5356B693" w14:textId="4FC7178B" w:rsidR="007519DF" w:rsidRPr="009C2BD1" w:rsidRDefault="007519DF" w:rsidP="007519DF">
            <w:pPr>
              <w:tabs>
                <w:tab w:val="decimal" w:pos="819"/>
              </w:tabs>
              <w:spacing w:line="240" w:lineRule="exact"/>
              <w:ind w:right="-79"/>
              <w:rPr>
                <w:rFonts w:ascii="CordiaUPC" w:eastAsia="Times New Roman" w:hAnsi="CordiaUPC" w:cs="CordiaUPC"/>
                <w:sz w:val="26"/>
                <w:szCs w:val="26"/>
              </w:rPr>
            </w:pPr>
            <w:r w:rsidRPr="009C2BD1">
              <w:rPr>
                <w:rFonts w:ascii="CordiaUPC" w:hAnsi="CordiaUPC" w:cs="CordiaUPC"/>
                <w:sz w:val="26"/>
                <w:szCs w:val="26"/>
              </w:rPr>
              <w:t>(1,634)</w:t>
            </w:r>
          </w:p>
        </w:tc>
      </w:tr>
      <w:tr w:rsidR="007519DF" w:rsidRPr="00CA4442" w14:paraId="755BFE30" w14:textId="77777777" w:rsidTr="006572CA">
        <w:trPr>
          <w:cantSplit/>
        </w:trPr>
        <w:tc>
          <w:tcPr>
            <w:tcW w:w="3060" w:type="dxa"/>
            <w:vAlign w:val="bottom"/>
          </w:tcPr>
          <w:p w14:paraId="63E524D0" w14:textId="77777777" w:rsidR="007519DF" w:rsidRPr="00451EED" w:rsidRDefault="007519DF" w:rsidP="007519DF">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43" w:type="dxa"/>
            <w:vAlign w:val="bottom"/>
          </w:tcPr>
          <w:p w14:paraId="68C21C3F" w14:textId="77777777" w:rsidR="007519DF" w:rsidRPr="00CA4442" w:rsidRDefault="007519DF" w:rsidP="007519D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9C2912C" w14:textId="77777777" w:rsidR="007519DF" w:rsidRPr="00CA4442" w:rsidRDefault="007519DF" w:rsidP="007519DF">
            <w:pPr>
              <w:spacing w:line="240" w:lineRule="exact"/>
              <w:rPr>
                <w:rFonts w:ascii="CordiaUPC" w:eastAsia="Times New Roman" w:hAnsi="CordiaUPC" w:cs="CordiaUPC"/>
                <w:sz w:val="26"/>
                <w:szCs w:val="26"/>
              </w:rPr>
            </w:pPr>
          </w:p>
        </w:tc>
        <w:tc>
          <w:tcPr>
            <w:tcW w:w="1089" w:type="dxa"/>
            <w:vAlign w:val="bottom"/>
          </w:tcPr>
          <w:p w14:paraId="38484197" w14:textId="77777777" w:rsidR="007519DF" w:rsidRPr="009C2BD1" w:rsidRDefault="007519DF" w:rsidP="007519D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7091A64"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434654AE" w14:textId="77777777" w:rsidR="007519DF" w:rsidRPr="009C2BD1" w:rsidRDefault="007519DF" w:rsidP="007519DF">
            <w:pPr>
              <w:tabs>
                <w:tab w:val="decimal" w:pos="910"/>
              </w:tabs>
              <w:spacing w:line="240" w:lineRule="exact"/>
              <w:rPr>
                <w:rFonts w:ascii="CordiaUPC" w:eastAsia="Times New Roman" w:hAnsi="CordiaUPC" w:cs="CordiaUPC"/>
                <w:sz w:val="26"/>
                <w:szCs w:val="26"/>
              </w:rPr>
            </w:pPr>
          </w:p>
        </w:tc>
        <w:tc>
          <w:tcPr>
            <w:tcW w:w="180" w:type="dxa"/>
            <w:vAlign w:val="bottom"/>
          </w:tcPr>
          <w:p w14:paraId="7C2B75B1" w14:textId="77777777" w:rsidR="007519DF" w:rsidRPr="009C2BD1" w:rsidRDefault="007519DF" w:rsidP="007519DF">
            <w:pPr>
              <w:spacing w:line="240" w:lineRule="exact"/>
              <w:rPr>
                <w:rFonts w:ascii="CordiaUPC" w:eastAsia="Times New Roman" w:hAnsi="CordiaUPC" w:cs="CordiaUPC"/>
                <w:sz w:val="26"/>
                <w:szCs w:val="26"/>
              </w:rPr>
            </w:pPr>
          </w:p>
        </w:tc>
        <w:tc>
          <w:tcPr>
            <w:tcW w:w="1170" w:type="dxa"/>
            <w:vAlign w:val="bottom"/>
          </w:tcPr>
          <w:p w14:paraId="2A4F0961" w14:textId="77777777" w:rsidR="007519DF" w:rsidRPr="009C2BD1" w:rsidRDefault="007519DF" w:rsidP="007519DF">
            <w:pPr>
              <w:tabs>
                <w:tab w:val="decimal" w:pos="767"/>
              </w:tabs>
              <w:spacing w:line="240" w:lineRule="exact"/>
              <w:rPr>
                <w:rFonts w:ascii="CordiaUPC" w:eastAsia="Times New Roman" w:hAnsi="CordiaUPC" w:cs="CordiaUPC"/>
                <w:sz w:val="26"/>
                <w:szCs w:val="26"/>
              </w:rPr>
            </w:pPr>
          </w:p>
        </w:tc>
        <w:tc>
          <w:tcPr>
            <w:tcW w:w="180" w:type="dxa"/>
            <w:vAlign w:val="bottom"/>
          </w:tcPr>
          <w:p w14:paraId="35278E4E" w14:textId="77777777" w:rsidR="007519DF" w:rsidRPr="009C2BD1" w:rsidRDefault="007519DF" w:rsidP="007519DF">
            <w:pPr>
              <w:spacing w:line="240" w:lineRule="exact"/>
              <w:rPr>
                <w:rFonts w:ascii="CordiaUPC" w:eastAsia="Times New Roman" w:hAnsi="CordiaUPC" w:cs="CordiaUPC"/>
                <w:sz w:val="26"/>
                <w:szCs w:val="26"/>
              </w:rPr>
            </w:pPr>
          </w:p>
        </w:tc>
        <w:tc>
          <w:tcPr>
            <w:tcW w:w="1125" w:type="dxa"/>
            <w:tcBorders>
              <w:bottom w:val="double" w:sz="4" w:space="0" w:color="auto"/>
            </w:tcBorders>
          </w:tcPr>
          <w:p w14:paraId="498B056D" w14:textId="23DF0E22" w:rsidR="007519DF" w:rsidRPr="009C2BD1" w:rsidRDefault="007519DF" w:rsidP="007519DF">
            <w:pPr>
              <w:tabs>
                <w:tab w:val="decimal" w:pos="819"/>
              </w:tabs>
              <w:spacing w:line="240" w:lineRule="exact"/>
              <w:ind w:right="-79"/>
              <w:rPr>
                <w:rFonts w:ascii="CordiaUPC" w:eastAsia="Times New Roman" w:hAnsi="CordiaUPC" w:cs="CordiaUPC"/>
                <w:b/>
                <w:bCs/>
                <w:sz w:val="26"/>
                <w:szCs w:val="26"/>
              </w:rPr>
            </w:pPr>
            <w:r w:rsidRPr="009C2BD1">
              <w:rPr>
                <w:rFonts w:ascii="CordiaUPC" w:hAnsi="CordiaUPC" w:cs="CordiaUPC"/>
                <w:b/>
                <w:bCs/>
                <w:sz w:val="26"/>
                <w:szCs w:val="26"/>
              </w:rPr>
              <w:t>7,677</w:t>
            </w:r>
          </w:p>
        </w:tc>
      </w:tr>
    </w:tbl>
    <w:p w14:paraId="1CA8DED8" w14:textId="45EA910D" w:rsidR="00E368D3" w:rsidRDefault="00E368D3">
      <w:pPr>
        <w:spacing w:line="240" w:lineRule="auto"/>
        <w:rPr>
          <w:rFonts w:ascii="CordiaUPC" w:eastAsia="Times New Roman" w:hAnsi="CordiaUPC" w:cs="CordiaUPC"/>
          <w:b/>
          <w:bCs/>
          <w:i/>
          <w:iCs/>
          <w:sz w:val="26"/>
          <w:szCs w:val="26"/>
        </w:rPr>
      </w:pPr>
    </w:p>
    <w:p w14:paraId="52CB7391" w14:textId="621D6554" w:rsidR="00317D12" w:rsidRDefault="00317D12">
      <w:pPr>
        <w:spacing w:line="240" w:lineRule="auto"/>
        <w:rPr>
          <w:rFonts w:ascii="CordiaUPC" w:eastAsia="Times New Roman" w:hAnsi="CordiaUPC" w:cs="CordiaUPC"/>
          <w:b/>
          <w:bCs/>
          <w:i/>
          <w:iCs/>
          <w:sz w:val="26"/>
          <w:szCs w:val="26"/>
        </w:rPr>
      </w:pPr>
    </w:p>
    <w:p w14:paraId="1CC537B0" w14:textId="54F60B31" w:rsidR="00317D12" w:rsidRDefault="00317D12">
      <w:pPr>
        <w:spacing w:line="240" w:lineRule="auto"/>
        <w:rPr>
          <w:rFonts w:ascii="CordiaUPC" w:eastAsia="Times New Roman" w:hAnsi="CordiaUPC" w:cs="CordiaUPC"/>
          <w:b/>
          <w:bCs/>
          <w:i/>
          <w:iCs/>
          <w:sz w:val="26"/>
          <w:szCs w:val="26"/>
        </w:rPr>
      </w:pPr>
    </w:p>
    <w:p w14:paraId="7E182FBD" w14:textId="00EC56CE" w:rsidR="00317D12" w:rsidRDefault="00317D12">
      <w:pPr>
        <w:spacing w:line="240" w:lineRule="auto"/>
        <w:rPr>
          <w:rFonts w:ascii="CordiaUPC" w:eastAsia="Times New Roman" w:hAnsi="CordiaUPC" w:cs="CordiaUPC"/>
          <w:b/>
          <w:bCs/>
          <w:i/>
          <w:iCs/>
          <w:sz w:val="26"/>
          <w:szCs w:val="26"/>
        </w:rPr>
      </w:pPr>
    </w:p>
    <w:p w14:paraId="05CADB1B" w14:textId="52444C1D" w:rsidR="00317D12" w:rsidRDefault="00317D12">
      <w:pPr>
        <w:spacing w:line="240" w:lineRule="auto"/>
        <w:rPr>
          <w:rFonts w:ascii="CordiaUPC" w:eastAsia="Times New Roman" w:hAnsi="CordiaUPC" w:cs="CordiaUPC"/>
          <w:b/>
          <w:bCs/>
          <w:i/>
          <w:iCs/>
          <w:sz w:val="26"/>
          <w:szCs w:val="26"/>
        </w:rPr>
      </w:pPr>
    </w:p>
    <w:p w14:paraId="2128C771" w14:textId="4307C8EE" w:rsidR="00317D12" w:rsidRDefault="00317D12">
      <w:pPr>
        <w:spacing w:line="240" w:lineRule="auto"/>
        <w:rPr>
          <w:rFonts w:ascii="CordiaUPC" w:eastAsia="Times New Roman" w:hAnsi="CordiaUPC" w:cs="CordiaUPC"/>
          <w:b/>
          <w:bCs/>
          <w:i/>
          <w:iCs/>
          <w:sz w:val="26"/>
          <w:szCs w:val="26"/>
        </w:rPr>
      </w:pPr>
    </w:p>
    <w:p w14:paraId="1CB4354B" w14:textId="77777777" w:rsidR="00F777DA" w:rsidRDefault="00F777DA">
      <w:pPr>
        <w:spacing w:line="240" w:lineRule="auto"/>
        <w:rPr>
          <w:rFonts w:ascii="CordiaUPC" w:eastAsia="Times New Roman" w:hAnsi="CordiaUPC" w:cs="CordiaUPC"/>
          <w:b/>
          <w:bCs/>
          <w:i/>
          <w:iCs/>
          <w:sz w:val="26"/>
          <w:szCs w:val="26"/>
        </w:rPr>
      </w:pPr>
    </w:p>
    <w:p w14:paraId="0D2D650C" w14:textId="77777777" w:rsidR="00317D12" w:rsidRDefault="00317D12">
      <w:pPr>
        <w:spacing w:line="240" w:lineRule="auto"/>
        <w:rPr>
          <w:rFonts w:ascii="CordiaUPC" w:eastAsia="Times New Roman" w:hAnsi="CordiaUPC" w:cs="CordiaUPC"/>
          <w:b/>
          <w:bCs/>
          <w:i/>
          <w:iCs/>
          <w:sz w:val="26"/>
          <w:szCs w:val="26"/>
        </w:rPr>
      </w:pPr>
    </w:p>
    <w:p w14:paraId="52D4BDF6" w14:textId="3B613E89" w:rsidR="00786AAA" w:rsidRDefault="00786AAA" w:rsidP="00AD7C76">
      <w:pPr>
        <w:spacing w:line="240" w:lineRule="exact"/>
        <w:ind w:left="547" w:right="389"/>
        <w:jc w:val="thaiDistribute"/>
        <w:rPr>
          <w:rFonts w:ascii="CordiaUPC" w:eastAsia="Times New Roman" w:hAnsi="CordiaUPC" w:cs="CordiaUPC"/>
          <w:b/>
          <w:bCs/>
          <w:i/>
          <w:iCs/>
          <w:sz w:val="26"/>
          <w:szCs w:val="26"/>
        </w:rPr>
      </w:pPr>
      <w:r w:rsidRPr="00392524">
        <w:rPr>
          <w:rFonts w:ascii="CordiaUPC" w:eastAsia="Times New Roman" w:hAnsi="CordiaUPC" w:cs="CordiaUPC" w:hint="cs"/>
          <w:b/>
          <w:bCs/>
          <w:i/>
          <w:iCs/>
          <w:sz w:val="26"/>
          <w:szCs w:val="26"/>
        </w:rPr>
        <w:lastRenderedPageBreak/>
        <w:t>Reconciliation of reportable segment profit or loss</w:t>
      </w:r>
    </w:p>
    <w:p w14:paraId="6063896C" w14:textId="77777777" w:rsidR="00CF4563" w:rsidRDefault="00CF4563"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CF4563" w:rsidRPr="001545EE" w14:paraId="345F56AB" w14:textId="77777777" w:rsidTr="006572CA">
        <w:trPr>
          <w:cantSplit/>
          <w:tblHeader/>
        </w:trPr>
        <w:tc>
          <w:tcPr>
            <w:tcW w:w="3177" w:type="dxa"/>
          </w:tcPr>
          <w:p w14:paraId="6E6A0028" w14:textId="77777777" w:rsidR="00CF4563" w:rsidRPr="001545EE" w:rsidRDefault="00CF4563" w:rsidP="006572CA">
            <w:pPr>
              <w:spacing w:line="240" w:lineRule="exact"/>
              <w:ind w:right="-132"/>
              <w:rPr>
                <w:rFonts w:ascii="CordiaUPC" w:hAnsi="CordiaUPC" w:cs="CordiaUPC"/>
                <w:b/>
                <w:bCs/>
                <w:i/>
                <w:iCs/>
                <w:color w:val="000000"/>
                <w:sz w:val="26"/>
                <w:szCs w:val="26"/>
              </w:rPr>
            </w:pPr>
            <w:bookmarkStart w:id="27" w:name="_Hlk76136495"/>
            <w:r w:rsidRPr="001545EE">
              <w:rPr>
                <w:rFonts w:ascii="CordiaUPC" w:hAnsi="CordiaUPC" w:cs="CordiaUPC" w:hint="cs"/>
                <w:b/>
                <w:bCs/>
                <w:i/>
                <w:iCs/>
                <w:sz w:val="26"/>
                <w:szCs w:val="26"/>
                <w:lang w:val="en-US"/>
              </w:rPr>
              <w:t xml:space="preserve">For the </w:t>
            </w:r>
            <w:r w:rsidRPr="001545EE">
              <w:rPr>
                <w:rFonts w:ascii="CordiaUPC" w:hAnsi="CordiaUPC" w:cs="CordiaUPC"/>
                <w:b/>
                <w:bCs/>
                <w:i/>
                <w:iCs/>
                <w:sz w:val="26"/>
                <w:szCs w:val="26"/>
                <w:lang w:val="en-US"/>
              </w:rPr>
              <w:t>three-month period ended</w:t>
            </w:r>
          </w:p>
        </w:tc>
        <w:tc>
          <w:tcPr>
            <w:tcW w:w="6138" w:type="dxa"/>
            <w:gridSpan w:val="7"/>
            <w:vAlign w:val="bottom"/>
          </w:tcPr>
          <w:p w14:paraId="7394F3F1" w14:textId="77777777" w:rsidR="00CF4563" w:rsidRPr="001545EE" w:rsidRDefault="00CF4563" w:rsidP="006572CA">
            <w:pPr>
              <w:pStyle w:val="acctmergecolhdg"/>
              <w:spacing w:line="240" w:lineRule="exact"/>
              <w:rPr>
                <w:rFonts w:ascii="CordiaUPC" w:hAnsi="CordiaUPC" w:cs="CordiaUPC"/>
                <w:sz w:val="26"/>
                <w:szCs w:val="26"/>
              </w:rPr>
            </w:pPr>
          </w:p>
        </w:tc>
      </w:tr>
      <w:tr w:rsidR="00CF4563" w:rsidRPr="001545EE" w14:paraId="7C0F7F23" w14:textId="77777777" w:rsidTr="006572CA">
        <w:trPr>
          <w:cantSplit/>
          <w:tblHeader/>
        </w:trPr>
        <w:tc>
          <w:tcPr>
            <w:tcW w:w="3177" w:type="dxa"/>
          </w:tcPr>
          <w:p w14:paraId="488CAA2C" w14:textId="4B7CDB40" w:rsidR="00CF4563" w:rsidRPr="001545EE" w:rsidRDefault="00CF4563" w:rsidP="006572CA">
            <w:pPr>
              <w:spacing w:line="240" w:lineRule="exact"/>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w:t>
            </w:r>
            <w:r w:rsidRPr="00C824FE">
              <w:rPr>
                <w:rFonts w:ascii="CordiaUPC" w:eastAsia="Times New Roman" w:hAnsi="CordiaUPC" w:cs="CordiaUPC" w:hint="cs"/>
                <w:b/>
                <w:bCs/>
                <w:i/>
                <w:iCs/>
                <w:sz w:val="26"/>
                <w:szCs w:val="26"/>
                <w:lang w:val="en-US"/>
              </w:rPr>
              <w:t xml:space="preserve">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Pr>
                <w:rFonts w:ascii="CordiaUPC" w:eastAsia="Times New Roman" w:hAnsi="CordiaUPC" w:cs="CordiaUPC"/>
                <w:b/>
                <w:bCs/>
                <w:i/>
                <w:iCs/>
                <w:sz w:val="26"/>
                <w:szCs w:val="26"/>
              </w:rPr>
              <w:t>2</w:t>
            </w:r>
          </w:p>
        </w:tc>
        <w:tc>
          <w:tcPr>
            <w:tcW w:w="6138" w:type="dxa"/>
            <w:gridSpan w:val="7"/>
            <w:vAlign w:val="bottom"/>
          </w:tcPr>
          <w:p w14:paraId="576941D5" w14:textId="77777777" w:rsidR="00CF4563" w:rsidRPr="001545EE" w:rsidRDefault="00CF4563" w:rsidP="006572CA">
            <w:pPr>
              <w:pStyle w:val="acctmergecolhdg"/>
              <w:spacing w:line="240" w:lineRule="exact"/>
              <w:rPr>
                <w:rFonts w:ascii="CordiaUPC" w:hAnsi="CordiaUPC" w:cs="CordiaUPC"/>
                <w:sz w:val="26"/>
                <w:szCs w:val="26"/>
              </w:rPr>
            </w:pPr>
            <w:r w:rsidRPr="001545EE">
              <w:rPr>
                <w:rFonts w:ascii="CordiaUPC" w:hAnsi="CordiaUPC" w:cs="CordiaUPC" w:hint="cs"/>
                <w:sz w:val="26"/>
                <w:szCs w:val="26"/>
              </w:rPr>
              <w:t>Consolidated</w:t>
            </w:r>
          </w:p>
        </w:tc>
      </w:tr>
      <w:tr w:rsidR="00CF4563" w:rsidRPr="001545EE" w14:paraId="4AD999AF" w14:textId="77777777" w:rsidTr="006572CA">
        <w:trPr>
          <w:cantSplit/>
          <w:tblHeader/>
        </w:trPr>
        <w:tc>
          <w:tcPr>
            <w:tcW w:w="3177" w:type="dxa"/>
          </w:tcPr>
          <w:p w14:paraId="798D5E18" w14:textId="77777777" w:rsidR="00CF4563" w:rsidRPr="001545EE" w:rsidDel="00F1172B" w:rsidRDefault="00CF4563"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3F5FACA4" w14:textId="77777777" w:rsidR="00CF4563" w:rsidRPr="001545EE" w:rsidRDefault="00CF4563" w:rsidP="006572C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546ED509" w14:textId="77777777" w:rsidR="00CF4563" w:rsidRPr="001545EE" w:rsidRDefault="00CF4563" w:rsidP="006572CA">
            <w:pPr>
              <w:pStyle w:val="acctmergecolhdg"/>
              <w:spacing w:line="240" w:lineRule="exact"/>
              <w:rPr>
                <w:rFonts w:ascii="CordiaUPC" w:hAnsi="CordiaUPC" w:cs="CordiaUPC"/>
                <w:b w:val="0"/>
                <w:bCs/>
                <w:sz w:val="26"/>
                <w:szCs w:val="26"/>
              </w:rPr>
            </w:pPr>
          </w:p>
        </w:tc>
        <w:tc>
          <w:tcPr>
            <w:tcW w:w="1339" w:type="dxa"/>
            <w:vAlign w:val="bottom"/>
          </w:tcPr>
          <w:p w14:paraId="3AEFA2B8" w14:textId="77777777" w:rsidR="00CF4563" w:rsidRPr="001545EE" w:rsidRDefault="00CF4563" w:rsidP="006572C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16424EA1" w14:textId="77777777" w:rsidR="00CF4563" w:rsidRPr="001545EE" w:rsidRDefault="00CF4563" w:rsidP="006572CA">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08CF2B8B" w14:textId="77777777" w:rsidR="00CF4563" w:rsidRPr="001545EE" w:rsidRDefault="00CF4563" w:rsidP="006572C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0EC617B1" w14:textId="77777777" w:rsidR="00CF4563" w:rsidRPr="001545EE" w:rsidRDefault="00CF4563" w:rsidP="006572CA">
            <w:pPr>
              <w:pStyle w:val="acctmergecolhdg"/>
              <w:spacing w:line="240" w:lineRule="exact"/>
              <w:rPr>
                <w:rFonts w:ascii="CordiaUPC" w:hAnsi="CordiaUPC" w:cs="CordiaUPC"/>
                <w:b w:val="0"/>
                <w:bCs/>
                <w:sz w:val="26"/>
                <w:szCs w:val="26"/>
              </w:rPr>
            </w:pPr>
          </w:p>
        </w:tc>
        <w:tc>
          <w:tcPr>
            <w:tcW w:w="1417" w:type="dxa"/>
            <w:vAlign w:val="bottom"/>
          </w:tcPr>
          <w:p w14:paraId="60878A82" w14:textId="77777777" w:rsidR="00CF4563" w:rsidRPr="001545EE" w:rsidRDefault="00CF4563" w:rsidP="006572CA">
            <w:pPr>
              <w:pStyle w:val="acctmergecolhdg"/>
              <w:spacing w:line="24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CF4563" w:rsidRPr="001545EE" w14:paraId="142D949D" w14:textId="77777777" w:rsidTr="006572CA">
        <w:trPr>
          <w:cantSplit/>
          <w:tblHeader/>
        </w:trPr>
        <w:tc>
          <w:tcPr>
            <w:tcW w:w="3177" w:type="dxa"/>
          </w:tcPr>
          <w:p w14:paraId="18E99D1A" w14:textId="77777777" w:rsidR="00CF4563" w:rsidRPr="001545EE" w:rsidDel="00F1172B" w:rsidRDefault="00CF4563"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553CAFB5" w14:textId="77777777" w:rsidR="00CF4563" w:rsidRPr="001545EE" w:rsidRDefault="00CF4563" w:rsidP="006572CA">
            <w:pPr>
              <w:pStyle w:val="acctmergecolhdg"/>
              <w:spacing w:line="24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w:t>
            </w:r>
            <w:proofErr w:type="gramStart"/>
            <w:r w:rsidRPr="001545EE">
              <w:rPr>
                <w:rFonts w:ascii="CordiaUPC" w:hAnsi="CordiaUPC" w:cs="CordiaUPC" w:hint="cs"/>
                <w:b w:val="0"/>
                <w:bCs/>
                <w:i/>
                <w:iCs/>
                <w:sz w:val="26"/>
                <w:szCs w:val="26"/>
              </w:rPr>
              <w:t>in</w:t>
            </w:r>
            <w:proofErr w:type="gramEnd"/>
            <w:r w:rsidRPr="001545EE">
              <w:rPr>
                <w:rFonts w:ascii="CordiaUPC" w:hAnsi="CordiaUPC" w:cs="CordiaUPC" w:hint="cs"/>
                <w:b w:val="0"/>
                <w:bCs/>
                <w:i/>
                <w:iCs/>
                <w:sz w:val="26"/>
                <w:szCs w:val="26"/>
              </w:rPr>
              <w:t xml:space="preserve"> million Baht)</w:t>
            </w:r>
          </w:p>
        </w:tc>
      </w:tr>
      <w:tr w:rsidR="005D4451" w:rsidRPr="001545EE" w14:paraId="653CB1C3" w14:textId="77777777" w:rsidTr="006572CA">
        <w:trPr>
          <w:cantSplit/>
        </w:trPr>
        <w:tc>
          <w:tcPr>
            <w:tcW w:w="3177" w:type="dxa"/>
            <w:vAlign w:val="bottom"/>
          </w:tcPr>
          <w:p w14:paraId="33AB070E" w14:textId="77777777" w:rsidR="005D4451" w:rsidRPr="001545EE" w:rsidRDefault="005D4451" w:rsidP="005D4451">
            <w:pPr>
              <w:spacing w:line="24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433A6A85" w14:textId="06D26525" w:rsidR="005D4451" w:rsidRPr="00CA4442" w:rsidRDefault="005D4451" w:rsidP="005D4451">
            <w:pPr>
              <w:tabs>
                <w:tab w:val="decimal" w:pos="1156"/>
              </w:tabs>
              <w:spacing w:line="240" w:lineRule="exact"/>
              <w:ind w:right="-79"/>
              <w:outlineLvl w:val="0"/>
              <w:rPr>
                <w:rFonts w:ascii="CordiaUPC" w:hAnsi="CordiaUPC" w:cs="CordiaUPC"/>
                <w:color w:val="000000"/>
                <w:sz w:val="26"/>
                <w:szCs w:val="26"/>
                <w:lang w:val="en-US"/>
              </w:rPr>
            </w:pPr>
            <w:r w:rsidRPr="00F751C8">
              <w:rPr>
                <w:rFonts w:ascii="CordiaUPC" w:hAnsi="CordiaUPC" w:cs="CordiaUPC"/>
                <w:color w:val="000000"/>
                <w:sz w:val="26"/>
                <w:szCs w:val="26"/>
                <w:cs/>
              </w:rPr>
              <w:t>12</w:t>
            </w:r>
            <w:r w:rsidRPr="00F751C8">
              <w:rPr>
                <w:rFonts w:ascii="CordiaUPC" w:hAnsi="CordiaUPC" w:cs="CordiaUPC"/>
                <w:color w:val="000000"/>
                <w:sz w:val="26"/>
                <w:szCs w:val="26"/>
              </w:rPr>
              <w:t>,</w:t>
            </w:r>
            <w:r w:rsidRPr="00F751C8">
              <w:rPr>
                <w:rFonts w:ascii="CordiaUPC" w:hAnsi="CordiaUPC" w:cs="CordiaUPC"/>
                <w:color w:val="000000"/>
                <w:sz w:val="26"/>
                <w:szCs w:val="26"/>
                <w:cs/>
              </w:rPr>
              <w:t>968</w:t>
            </w:r>
          </w:p>
        </w:tc>
        <w:tc>
          <w:tcPr>
            <w:tcW w:w="181" w:type="dxa"/>
            <w:vAlign w:val="bottom"/>
          </w:tcPr>
          <w:p w14:paraId="33154044"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514F4346" w14:textId="507EE607" w:rsidR="005D4451" w:rsidRPr="00CA4442" w:rsidRDefault="005D4451" w:rsidP="005D4451">
            <w:pPr>
              <w:tabs>
                <w:tab w:val="decimal" w:pos="1055"/>
              </w:tabs>
              <w:spacing w:line="240" w:lineRule="exact"/>
              <w:ind w:right="-79"/>
              <w:outlineLvl w:val="0"/>
              <w:rPr>
                <w:rFonts w:ascii="CordiaUPC" w:hAnsi="CordiaUPC" w:cs="CordiaUPC"/>
                <w:color w:val="000000"/>
                <w:sz w:val="26"/>
                <w:szCs w:val="26"/>
                <w:lang w:val="en-US" w:bidi="th-TH"/>
              </w:rPr>
            </w:pPr>
            <w:r w:rsidRPr="00F751C8">
              <w:rPr>
                <w:rFonts w:ascii="CordiaUPC" w:hAnsi="CordiaUPC" w:cs="CordiaUPC"/>
                <w:color w:val="000000"/>
                <w:sz w:val="26"/>
                <w:szCs w:val="26"/>
                <w:cs/>
              </w:rPr>
              <w:t>3</w:t>
            </w:r>
            <w:r w:rsidRPr="00F751C8">
              <w:rPr>
                <w:rFonts w:ascii="CordiaUPC" w:hAnsi="CordiaUPC" w:cs="CordiaUPC"/>
                <w:color w:val="000000"/>
                <w:sz w:val="26"/>
                <w:szCs w:val="26"/>
              </w:rPr>
              <w:t>,</w:t>
            </w:r>
            <w:r w:rsidRPr="00F751C8">
              <w:rPr>
                <w:rFonts w:ascii="CordiaUPC" w:hAnsi="CordiaUPC" w:cs="CordiaUPC"/>
                <w:color w:val="000000"/>
                <w:sz w:val="26"/>
                <w:szCs w:val="26"/>
                <w:cs/>
              </w:rPr>
              <w:t>382</w:t>
            </w:r>
          </w:p>
        </w:tc>
        <w:tc>
          <w:tcPr>
            <w:tcW w:w="181" w:type="dxa"/>
            <w:vAlign w:val="bottom"/>
          </w:tcPr>
          <w:p w14:paraId="68D4B4B6"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4325939E" w14:textId="2F4B6D1E" w:rsidR="005D4451" w:rsidRPr="00CA4442" w:rsidRDefault="005D4451" w:rsidP="005D4451">
            <w:pPr>
              <w:tabs>
                <w:tab w:val="decimal" w:pos="1084"/>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(7</w:t>
            </w:r>
            <w:r w:rsidRPr="00F751C8">
              <w:rPr>
                <w:rFonts w:ascii="CordiaUPC" w:hAnsi="CordiaUPC" w:cs="CordiaUPC"/>
                <w:color w:val="000000"/>
                <w:sz w:val="26"/>
                <w:szCs w:val="26"/>
              </w:rPr>
              <w:t>,</w:t>
            </w:r>
            <w:r w:rsidRPr="00F751C8">
              <w:rPr>
                <w:rFonts w:ascii="CordiaUPC" w:hAnsi="CordiaUPC" w:cs="CordiaUPC"/>
                <w:color w:val="000000"/>
                <w:sz w:val="26"/>
                <w:szCs w:val="26"/>
                <w:cs/>
              </w:rPr>
              <w:t>387)</w:t>
            </w:r>
          </w:p>
        </w:tc>
        <w:tc>
          <w:tcPr>
            <w:tcW w:w="180" w:type="dxa"/>
            <w:vAlign w:val="bottom"/>
          </w:tcPr>
          <w:p w14:paraId="139CE4A6"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4FC7C64" w14:textId="7BA5D1D1" w:rsidR="005D4451" w:rsidRPr="00CA4442" w:rsidRDefault="005D4451" w:rsidP="005D4451">
            <w:pPr>
              <w:tabs>
                <w:tab w:val="decimal" w:pos="1126"/>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(4</w:t>
            </w:r>
            <w:r w:rsidRPr="00F751C8">
              <w:rPr>
                <w:rFonts w:ascii="CordiaUPC" w:hAnsi="CordiaUPC" w:cs="CordiaUPC"/>
                <w:color w:val="000000"/>
                <w:sz w:val="26"/>
                <w:szCs w:val="26"/>
              </w:rPr>
              <w:t>,</w:t>
            </w:r>
            <w:r w:rsidRPr="00F751C8">
              <w:rPr>
                <w:rFonts w:ascii="CordiaUPC" w:hAnsi="CordiaUPC" w:cs="CordiaUPC"/>
                <w:color w:val="000000"/>
                <w:sz w:val="26"/>
                <w:szCs w:val="26"/>
                <w:cs/>
              </w:rPr>
              <w:t>422)</w:t>
            </w:r>
          </w:p>
        </w:tc>
      </w:tr>
      <w:tr w:rsidR="005D4451" w:rsidRPr="001545EE" w14:paraId="3B827834" w14:textId="77777777" w:rsidTr="006572CA">
        <w:trPr>
          <w:cantSplit/>
        </w:trPr>
        <w:tc>
          <w:tcPr>
            <w:tcW w:w="3177" w:type="dxa"/>
            <w:vAlign w:val="bottom"/>
          </w:tcPr>
          <w:p w14:paraId="647C70D6" w14:textId="77777777" w:rsidR="005D4451" w:rsidRPr="001545EE" w:rsidRDefault="005D4451" w:rsidP="005D4451">
            <w:pPr>
              <w:spacing w:line="24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1501AA45" w14:textId="236F286D" w:rsidR="005D4451" w:rsidRPr="00CA4442" w:rsidRDefault="005D4451" w:rsidP="005D4451">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7BEDDB73"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F08C86E" w14:textId="7A6EADD8" w:rsidR="005D4451" w:rsidRPr="00CA4442" w:rsidRDefault="005D4451" w:rsidP="005D4451">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3EFE1554"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4850A9D" w14:textId="031025EB" w:rsidR="005D4451" w:rsidRPr="00CA4442" w:rsidRDefault="005D4451" w:rsidP="005D4451">
            <w:pPr>
              <w:tabs>
                <w:tab w:val="decimal" w:pos="1084"/>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(34)</w:t>
            </w:r>
          </w:p>
        </w:tc>
        <w:tc>
          <w:tcPr>
            <w:tcW w:w="180" w:type="dxa"/>
            <w:vAlign w:val="bottom"/>
          </w:tcPr>
          <w:p w14:paraId="6EF4ED5E"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543222A" w14:textId="1D8B51F5" w:rsidR="005D4451" w:rsidRPr="00CA4442" w:rsidRDefault="005D4451" w:rsidP="005D4451">
            <w:pPr>
              <w:tabs>
                <w:tab w:val="decimal" w:pos="1126"/>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34</w:t>
            </w:r>
          </w:p>
        </w:tc>
      </w:tr>
      <w:tr w:rsidR="005D4451" w:rsidRPr="001545EE" w14:paraId="32953871" w14:textId="77777777" w:rsidTr="006572CA">
        <w:trPr>
          <w:cantSplit/>
        </w:trPr>
        <w:tc>
          <w:tcPr>
            <w:tcW w:w="3177" w:type="dxa"/>
            <w:vAlign w:val="bottom"/>
          </w:tcPr>
          <w:p w14:paraId="174A3FA8" w14:textId="77777777" w:rsidR="005D4451" w:rsidRPr="001545EE" w:rsidRDefault="005D4451" w:rsidP="005D4451">
            <w:pPr>
              <w:spacing w:line="240" w:lineRule="exact"/>
              <w:ind w:left="142" w:right="-70" w:hanging="142"/>
              <w:rPr>
                <w:rFonts w:ascii="CordiaUPC" w:hAnsi="CordiaUPC" w:cs="CordiaUPC"/>
                <w:sz w:val="26"/>
                <w:szCs w:val="26"/>
              </w:rPr>
            </w:pPr>
            <w:r w:rsidRPr="001545EE">
              <w:rPr>
                <w:rFonts w:ascii="CordiaUPC" w:hAnsi="CordiaUPC" w:cs="CordiaUPC" w:hint="cs"/>
                <w:sz w:val="26"/>
                <w:szCs w:val="26"/>
              </w:rPr>
              <w:t>Others</w:t>
            </w:r>
          </w:p>
        </w:tc>
        <w:tc>
          <w:tcPr>
            <w:tcW w:w="1461" w:type="dxa"/>
            <w:vAlign w:val="bottom"/>
          </w:tcPr>
          <w:p w14:paraId="1678BE91" w14:textId="04D3F695" w:rsidR="005D4451" w:rsidRPr="00CA4442" w:rsidRDefault="005D4451" w:rsidP="005D4451">
            <w:pPr>
              <w:tabs>
                <w:tab w:val="decimal" w:pos="1156"/>
              </w:tabs>
              <w:spacing w:line="240" w:lineRule="exact"/>
              <w:ind w:right="-79"/>
              <w:outlineLvl w:val="0"/>
              <w:rPr>
                <w:rFonts w:ascii="CordiaUPC" w:hAnsi="CordiaUPC" w:cs="CordiaUPC"/>
                <w:color w:val="000000"/>
                <w:sz w:val="26"/>
                <w:szCs w:val="26"/>
                <w:cs/>
                <w:lang w:bidi="th-TH"/>
              </w:rPr>
            </w:pPr>
            <w:r>
              <w:rPr>
                <w:rFonts w:ascii="CordiaUPC" w:hAnsi="CordiaUPC" w:cs="CordiaUPC"/>
                <w:color w:val="000000"/>
                <w:sz w:val="26"/>
                <w:szCs w:val="26"/>
              </w:rPr>
              <w:t>-</w:t>
            </w:r>
          </w:p>
        </w:tc>
        <w:tc>
          <w:tcPr>
            <w:tcW w:w="181" w:type="dxa"/>
            <w:vAlign w:val="bottom"/>
          </w:tcPr>
          <w:p w14:paraId="31336C6F"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CD3BB2A" w14:textId="52A75CB0" w:rsidR="005D4451" w:rsidRPr="00CA4442" w:rsidRDefault="005D4451" w:rsidP="005D4451">
            <w:pPr>
              <w:tabs>
                <w:tab w:val="decimal" w:pos="1055"/>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(1)</w:t>
            </w:r>
          </w:p>
        </w:tc>
        <w:tc>
          <w:tcPr>
            <w:tcW w:w="181" w:type="dxa"/>
            <w:vAlign w:val="bottom"/>
          </w:tcPr>
          <w:p w14:paraId="01BFEFC3"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B5DB37A" w14:textId="799BAC5E" w:rsidR="005D4451" w:rsidRPr="00CA4442" w:rsidRDefault="005D4451" w:rsidP="005D4451">
            <w:pPr>
              <w:tabs>
                <w:tab w:val="decimal" w:pos="1084"/>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(26)</w:t>
            </w:r>
          </w:p>
        </w:tc>
        <w:tc>
          <w:tcPr>
            <w:tcW w:w="180" w:type="dxa"/>
            <w:vAlign w:val="bottom"/>
          </w:tcPr>
          <w:p w14:paraId="14BB2C89"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6BA84CBF" w14:textId="64308995" w:rsidR="005D4451" w:rsidRPr="00CA4442" w:rsidRDefault="005D4451" w:rsidP="005D4451">
            <w:pPr>
              <w:tabs>
                <w:tab w:val="decimal" w:pos="1126"/>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cs/>
              </w:rPr>
              <w:t>27</w:t>
            </w:r>
          </w:p>
        </w:tc>
      </w:tr>
      <w:tr w:rsidR="005D4451" w:rsidRPr="001545EE" w14:paraId="1FAA1DFA" w14:textId="77777777" w:rsidTr="006572CA">
        <w:trPr>
          <w:cantSplit/>
        </w:trPr>
        <w:tc>
          <w:tcPr>
            <w:tcW w:w="3177" w:type="dxa"/>
            <w:vAlign w:val="bottom"/>
          </w:tcPr>
          <w:p w14:paraId="21A32709" w14:textId="77777777" w:rsidR="005D4451" w:rsidRPr="001545EE" w:rsidRDefault="005D4451" w:rsidP="005D4451">
            <w:pPr>
              <w:spacing w:line="24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B1D51E6" w14:textId="351B07A6" w:rsidR="005D4451" w:rsidRPr="00CA4442" w:rsidRDefault="005D4451" w:rsidP="005D4451">
            <w:pPr>
              <w:tabs>
                <w:tab w:val="decimal" w:pos="1156"/>
              </w:tabs>
              <w:spacing w:line="240" w:lineRule="exact"/>
              <w:ind w:right="-79"/>
              <w:outlineLvl w:val="0"/>
              <w:rPr>
                <w:rFonts w:ascii="CordiaUPC" w:hAnsi="CordiaUPC" w:cs="CordiaUPC"/>
                <w:b/>
                <w:bCs/>
                <w:color w:val="000000"/>
                <w:sz w:val="26"/>
                <w:szCs w:val="26"/>
              </w:rPr>
            </w:pPr>
            <w:r w:rsidRPr="00F751C8">
              <w:rPr>
                <w:rFonts w:ascii="CordiaUPC" w:hAnsi="CordiaUPC" w:cs="CordiaUPC"/>
                <w:b/>
                <w:bCs/>
                <w:color w:val="000000"/>
                <w:sz w:val="26"/>
                <w:szCs w:val="26"/>
              </w:rPr>
              <w:t>12,968</w:t>
            </w:r>
          </w:p>
        </w:tc>
        <w:tc>
          <w:tcPr>
            <w:tcW w:w="181" w:type="dxa"/>
            <w:vAlign w:val="bottom"/>
          </w:tcPr>
          <w:p w14:paraId="7EDB9EEC" w14:textId="77777777" w:rsidR="005D4451" w:rsidRPr="00CA4442" w:rsidRDefault="005D4451" w:rsidP="005D4451">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4A6CB0AE" w14:textId="69014212" w:rsidR="005D4451" w:rsidRPr="00CA4442" w:rsidRDefault="005D4451" w:rsidP="005D4451">
            <w:pPr>
              <w:tabs>
                <w:tab w:val="decimal" w:pos="1055"/>
              </w:tabs>
              <w:spacing w:line="240" w:lineRule="exact"/>
              <w:ind w:right="-79"/>
              <w:outlineLvl w:val="0"/>
              <w:rPr>
                <w:rFonts w:ascii="CordiaUPC" w:hAnsi="CordiaUPC" w:cs="CordiaUPC"/>
                <w:b/>
                <w:bCs/>
                <w:color w:val="000000"/>
                <w:sz w:val="26"/>
                <w:szCs w:val="26"/>
              </w:rPr>
            </w:pPr>
            <w:r w:rsidRPr="00F751C8">
              <w:rPr>
                <w:rFonts w:ascii="CordiaUPC" w:hAnsi="CordiaUPC" w:cs="CordiaUPC"/>
                <w:b/>
                <w:bCs/>
                <w:color w:val="000000"/>
                <w:sz w:val="26"/>
                <w:szCs w:val="26"/>
              </w:rPr>
              <w:t>3,381</w:t>
            </w:r>
          </w:p>
        </w:tc>
        <w:tc>
          <w:tcPr>
            <w:tcW w:w="181" w:type="dxa"/>
            <w:vAlign w:val="bottom"/>
          </w:tcPr>
          <w:p w14:paraId="46C2E13F" w14:textId="77777777" w:rsidR="005D4451" w:rsidRPr="00CA4442" w:rsidRDefault="005D4451" w:rsidP="005D4451">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3D480627" w14:textId="7050936A" w:rsidR="005D4451" w:rsidRPr="00CA4442" w:rsidRDefault="005D4451" w:rsidP="005D4451">
            <w:pPr>
              <w:tabs>
                <w:tab w:val="decimal" w:pos="1084"/>
              </w:tabs>
              <w:spacing w:line="240" w:lineRule="exact"/>
              <w:ind w:right="-79"/>
              <w:outlineLvl w:val="0"/>
              <w:rPr>
                <w:rFonts w:ascii="CordiaUPC" w:hAnsi="CordiaUPC" w:cs="CordiaUPC"/>
                <w:b/>
                <w:bCs/>
                <w:color w:val="000000"/>
                <w:sz w:val="26"/>
                <w:szCs w:val="26"/>
                <w:lang w:val="en-US"/>
              </w:rPr>
            </w:pPr>
            <w:r w:rsidRPr="00F751C8">
              <w:rPr>
                <w:rFonts w:ascii="CordiaUPC" w:hAnsi="CordiaUPC" w:cs="CordiaUPC"/>
                <w:b/>
                <w:bCs/>
                <w:color w:val="000000"/>
                <w:sz w:val="26"/>
                <w:szCs w:val="26"/>
              </w:rPr>
              <w:t>(7,447)</w:t>
            </w:r>
          </w:p>
        </w:tc>
        <w:tc>
          <w:tcPr>
            <w:tcW w:w="180" w:type="dxa"/>
            <w:vAlign w:val="bottom"/>
          </w:tcPr>
          <w:p w14:paraId="0F20DEF6" w14:textId="77777777" w:rsidR="005D4451" w:rsidRPr="00CA4442" w:rsidRDefault="005D4451" w:rsidP="005D4451">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7B164035" w14:textId="5E343268" w:rsidR="005D4451" w:rsidRPr="00CA4442" w:rsidRDefault="005D4451" w:rsidP="005D4451">
            <w:pPr>
              <w:tabs>
                <w:tab w:val="decimal" w:pos="1126"/>
              </w:tabs>
              <w:spacing w:line="240" w:lineRule="exact"/>
              <w:ind w:right="-79"/>
              <w:outlineLvl w:val="0"/>
              <w:rPr>
                <w:rFonts w:ascii="CordiaUPC" w:hAnsi="CordiaUPC" w:cs="CordiaUPC"/>
                <w:b/>
                <w:bCs/>
                <w:color w:val="000000"/>
                <w:sz w:val="26"/>
                <w:szCs w:val="26"/>
              </w:rPr>
            </w:pPr>
            <w:r w:rsidRPr="00F751C8">
              <w:rPr>
                <w:rFonts w:ascii="CordiaUPC" w:hAnsi="CordiaUPC" w:cs="CordiaUPC"/>
                <w:b/>
                <w:bCs/>
                <w:color w:val="000000"/>
                <w:sz w:val="26"/>
                <w:szCs w:val="26"/>
              </w:rPr>
              <w:t>(4,361)</w:t>
            </w:r>
          </w:p>
        </w:tc>
      </w:tr>
      <w:bookmarkEnd w:id="27"/>
    </w:tbl>
    <w:p w14:paraId="279085CE" w14:textId="77777777" w:rsidR="00CF4563" w:rsidRPr="00392524" w:rsidRDefault="00CF4563"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2279CE" w:rsidRPr="00BF44F9" w14:paraId="0710D0E2" w14:textId="77777777" w:rsidTr="006572CA">
        <w:trPr>
          <w:cantSplit/>
          <w:tblHeader/>
        </w:trPr>
        <w:tc>
          <w:tcPr>
            <w:tcW w:w="3177" w:type="dxa"/>
          </w:tcPr>
          <w:p w14:paraId="1D7F43A0" w14:textId="77777777" w:rsidR="002279CE" w:rsidRPr="00BF44F9" w:rsidRDefault="002279CE" w:rsidP="006572CA">
            <w:pPr>
              <w:spacing w:line="240" w:lineRule="exact"/>
              <w:ind w:right="-132"/>
              <w:rPr>
                <w:rFonts w:ascii="CordiaUPC" w:hAnsi="CordiaUPC" w:cs="CordiaUPC"/>
                <w:b/>
                <w:bCs/>
                <w:i/>
                <w:iCs/>
                <w:color w:val="000000"/>
                <w:sz w:val="26"/>
                <w:szCs w:val="26"/>
              </w:rPr>
            </w:pPr>
            <w:r w:rsidRPr="00BF44F9">
              <w:rPr>
                <w:rFonts w:ascii="CordiaUPC" w:hAnsi="CordiaUPC" w:cs="CordiaUPC" w:hint="cs"/>
                <w:b/>
                <w:bCs/>
                <w:i/>
                <w:iCs/>
                <w:sz w:val="26"/>
                <w:szCs w:val="26"/>
                <w:lang w:val="en-US"/>
              </w:rPr>
              <w:t xml:space="preserve">For the </w:t>
            </w:r>
            <w:r w:rsidRPr="00BF44F9">
              <w:rPr>
                <w:rFonts w:ascii="CordiaUPC" w:hAnsi="CordiaUPC" w:cs="CordiaUPC"/>
                <w:b/>
                <w:bCs/>
                <w:i/>
                <w:iCs/>
                <w:sz w:val="26"/>
                <w:szCs w:val="26"/>
                <w:lang w:val="en-US"/>
              </w:rPr>
              <w:t>three-month period ended</w:t>
            </w:r>
          </w:p>
        </w:tc>
        <w:tc>
          <w:tcPr>
            <w:tcW w:w="6138" w:type="dxa"/>
            <w:gridSpan w:val="7"/>
            <w:vAlign w:val="bottom"/>
          </w:tcPr>
          <w:p w14:paraId="36521C34" w14:textId="77777777" w:rsidR="002279CE" w:rsidRPr="00BF44F9" w:rsidRDefault="002279CE" w:rsidP="006572CA">
            <w:pPr>
              <w:pStyle w:val="acctmergecolhdg"/>
              <w:spacing w:line="240" w:lineRule="exact"/>
              <w:rPr>
                <w:rFonts w:ascii="CordiaUPC" w:hAnsi="CordiaUPC" w:cs="CordiaUPC"/>
                <w:sz w:val="26"/>
                <w:szCs w:val="26"/>
              </w:rPr>
            </w:pPr>
          </w:p>
        </w:tc>
      </w:tr>
      <w:tr w:rsidR="002279CE" w:rsidRPr="00BF44F9" w14:paraId="714D07A8" w14:textId="77777777" w:rsidTr="006572CA">
        <w:trPr>
          <w:cantSplit/>
          <w:tblHeader/>
        </w:trPr>
        <w:tc>
          <w:tcPr>
            <w:tcW w:w="3177" w:type="dxa"/>
          </w:tcPr>
          <w:p w14:paraId="2B2A2759" w14:textId="319647A0" w:rsidR="002279CE" w:rsidRPr="00BF44F9" w:rsidRDefault="002279CE" w:rsidP="006572CA">
            <w:pPr>
              <w:spacing w:line="240" w:lineRule="exact"/>
              <w:ind w:right="-132"/>
              <w:rPr>
                <w:rFonts w:ascii="CordiaUPC" w:hAnsi="CordiaUPC" w:cs="CordiaUPC"/>
                <w:b/>
                <w:bCs/>
                <w:i/>
                <w:iCs/>
                <w:color w:val="000000"/>
                <w:sz w:val="26"/>
                <w:szCs w:val="26"/>
                <w:lang w:bidi="th-TH"/>
              </w:rPr>
            </w:pPr>
            <w:r w:rsidRPr="00BF44F9">
              <w:rPr>
                <w:rFonts w:ascii="CordiaUPC" w:hAnsi="CordiaUPC" w:cs="CordiaUPC" w:hint="cs"/>
                <w:b/>
                <w:bCs/>
                <w:i/>
                <w:iCs/>
                <w:sz w:val="26"/>
                <w:szCs w:val="26"/>
              </w:rPr>
              <w:t xml:space="preserve">   </w:t>
            </w:r>
            <w:r w:rsidRPr="00BF44F9">
              <w:rPr>
                <w:rFonts w:ascii="CordiaUPC" w:eastAsia="Times New Roman" w:hAnsi="CordiaUPC" w:cs="CordiaUPC" w:hint="cs"/>
                <w:b/>
                <w:bCs/>
                <w:i/>
                <w:iCs/>
                <w:sz w:val="26"/>
                <w:szCs w:val="26"/>
                <w:lang w:val="en-US"/>
              </w:rPr>
              <w:t xml:space="preserve">30 </w:t>
            </w:r>
            <w:r w:rsidRPr="00BF44F9">
              <w:rPr>
                <w:rFonts w:ascii="CordiaUPC" w:hAnsi="CordiaUPC" w:cs="CordiaUPC" w:hint="cs"/>
                <w:b/>
                <w:bCs/>
                <w:i/>
                <w:iCs/>
                <w:sz w:val="26"/>
                <w:szCs w:val="26"/>
              </w:rPr>
              <w:t>September</w:t>
            </w:r>
            <w:r w:rsidRPr="00BF44F9">
              <w:rPr>
                <w:rFonts w:ascii="CordiaUPC" w:eastAsia="Times New Roman" w:hAnsi="CordiaUPC" w:cs="CordiaUPC" w:hint="cs"/>
                <w:b/>
                <w:bCs/>
                <w:i/>
                <w:iCs/>
                <w:sz w:val="26"/>
                <w:szCs w:val="26"/>
              </w:rPr>
              <w:t xml:space="preserve"> 202</w:t>
            </w:r>
            <w:r w:rsidRPr="00BF44F9">
              <w:rPr>
                <w:rFonts w:ascii="CordiaUPC" w:eastAsia="Times New Roman" w:hAnsi="CordiaUPC" w:cs="CordiaUPC"/>
                <w:b/>
                <w:bCs/>
                <w:i/>
                <w:iCs/>
                <w:sz w:val="26"/>
                <w:szCs w:val="26"/>
              </w:rPr>
              <w:t>1</w:t>
            </w:r>
          </w:p>
        </w:tc>
        <w:tc>
          <w:tcPr>
            <w:tcW w:w="6138" w:type="dxa"/>
            <w:gridSpan w:val="7"/>
            <w:vAlign w:val="bottom"/>
          </w:tcPr>
          <w:p w14:paraId="0B34527C" w14:textId="77777777" w:rsidR="002279CE" w:rsidRPr="00BF44F9" w:rsidRDefault="002279CE" w:rsidP="006572CA">
            <w:pPr>
              <w:pStyle w:val="acctmergecolhdg"/>
              <w:spacing w:line="240" w:lineRule="exact"/>
              <w:rPr>
                <w:rFonts w:ascii="CordiaUPC" w:hAnsi="CordiaUPC" w:cs="CordiaUPC"/>
                <w:sz w:val="26"/>
                <w:szCs w:val="26"/>
              </w:rPr>
            </w:pPr>
            <w:r w:rsidRPr="00BF44F9">
              <w:rPr>
                <w:rFonts w:ascii="CordiaUPC" w:hAnsi="CordiaUPC" w:cs="CordiaUPC" w:hint="cs"/>
                <w:sz w:val="26"/>
                <w:szCs w:val="26"/>
              </w:rPr>
              <w:t>Consolidated</w:t>
            </w:r>
          </w:p>
        </w:tc>
      </w:tr>
      <w:tr w:rsidR="002279CE" w:rsidRPr="00BF44F9" w14:paraId="3DC65D8F" w14:textId="77777777" w:rsidTr="006572CA">
        <w:trPr>
          <w:cantSplit/>
          <w:tblHeader/>
        </w:trPr>
        <w:tc>
          <w:tcPr>
            <w:tcW w:w="3177" w:type="dxa"/>
          </w:tcPr>
          <w:p w14:paraId="332BA31B" w14:textId="77777777" w:rsidR="002279CE" w:rsidRPr="00BF44F9"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2C1D0C04" w14:textId="77777777" w:rsidR="002279CE" w:rsidRPr="00BF44F9" w:rsidRDefault="002279CE" w:rsidP="006572CA">
            <w:pPr>
              <w:pStyle w:val="acctmergecolhdg"/>
              <w:spacing w:line="240" w:lineRule="exact"/>
              <w:rPr>
                <w:rFonts w:ascii="CordiaUPC" w:hAnsi="CordiaUPC" w:cs="CordiaUPC"/>
                <w:b w:val="0"/>
                <w:bCs/>
                <w:sz w:val="26"/>
                <w:szCs w:val="26"/>
              </w:rPr>
            </w:pPr>
            <w:r w:rsidRPr="00BF44F9">
              <w:rPr>
                <w:rFonts w:ascii="CordiaUPC" w:hAnsi="CordiaUPC" w:cs="CordiaUPC" w:hint="cs"/>
                <w:b w:val="0"/>
                <w:bCs/>
                <w:sz w:val="26"/>
                <w:szCs w:val="26"/>
              </w:rPr>
              <w:t>Net interest income</w:t>
            </w:r>
          </w:p>
        </w:tc>
        <w:tc>
          <w:tcPr>
            <w:tcW w:w="181" w:type="dxa"/>
          </w:tcPr>
          <w:p w14:paraId="7162BAAF" w14:textId="77777777" w:rsidR="002279CE" w:rsidRPr="00BF44F9" w:rsidRDefault="002279CE" w:rsidP="006572CA">
            <w:pPr>
              <w:pStyle w:val="acctmergecolhdg"/>
              <w:spacing w:line="240" w:lineRule="exact"/>
              <w:rPr>
                <w:rFonts w:ascii="CordiaUPC" w:hAnsi="CordiaUPC" w:cs="CordiaUPC"/>
                <w:b w:val="0"/>
                <w:bCs/>
                <w:sz w:val="26"/>
                <w:szCs w:val="26"/>
              </w:rPr>
            </w:pPr>
          </w:p>
        </w:tc>
        <w:tc>
          <w:tcPr>
            <w:tcW w:w="1339" w:type="dxa"/>
            <w:vAlign w:val="bottom"/>
          </w:tcPr>
          <w:p w14:paraId="73A0C57B" w14:textId="77777777" w:rsidR="002279CE" w:rsidRPr="00BF44F9" w:rsidRDefault="002279CE" w:rsidP="006572CA">
            <w:pPr>
              <w:pStyle w:val="acctmergecolhdg"/>
              <w:spacing w:line="240" w:lineRule="exact"/>
              <w:rPr>
                <w:rFonts w:ascii="CordiaUPC" w:hAnsi="CordiaUPC" w:cs="CordiaUPC"/>
                <w:b w:val="0"/>
                <w:bCs/>
                <w:sz w:val="26"/>
                <w:szCs w:val="26"/>
              </w:rPr>
            </w:pPr>
            <w:r w:rsidRPr="00BF44F9">
              <w:rPr>
                <w:rFonts w:ascii="CordiaUPC" w:hAnsi="CordiaUPC" w:cs="CordiaUPC" w:hint="cs"/>
                <w:b w:val="0"/>
                <w:bCs/>
                <w:sz w:val="26"/>
                <w:szCs w:val="26"/>
              </w:rPr>
              <w:t>Net non-interest income</w:t>
            </w:r>
          </w:p>
        </w:tc>
        <w:tc>
          <w:tcPr>
            <w:tcW w:w="181" w:type="dxa"/>
          </w:tcPr>
          <w:p w14:paraId="79C4EDE6" w14:textId="77777777" w:rsidR="002279CE" w:rsidRPr="00BF44F9" w:rsidRDefault="002279CE" w:rsidP="006572CA">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12E79841" w14:textId="77777777" w:rsidR="002279CE" w:rsidRPr="00BF44F9" w:rsidRDefault="002279CE" w:rsidP="006572CA">
            <w:pPr>
              <w:pStyle w:val="acctmergecolhdg"/>
              <w:spacing w:line="240" w:lineRule="exact"/>
              <w:rPr>
                <w:rFonts w:ascii="CordiaUPC" w:hAnsi="CordiaUPC" w:cs="CordiaUPC"/>
                <w:b w:val="0"/>
                <w:bCs/>
                <w:sz w:val="26"/>
                <w:szCs w:val="26"/>
              </w:rPr>
            </w:pPr>
            <w:r w:rsidRPr="00BF44F9">
              <w:rPr>
                <w:rFonts w:ascii="CordiaUPC" w:hAnsi="CordiaUPC" w:cs="CordiaUPC" w:hint="cs"/>
                <w:b w:val="0"/>
                <w:bCs/>
                <w:sz w:val="26"/>
                <w:szCs w:val="26"/>
              </w:rPr>
              <w:t>Operating expenses</w:t>
            </w:r>
          </w:p>
        </w:tc>
        <w:tc>
          <w:tcPr>
            <w:tcW w:w="180" w:type="dxa"/>
          </w:tcPr>
          <w:p w14:paraId="59C8A74A" w14:textId="77777777" w:rsidR="002279CE" w:rsidRPr="00BF44F9" w:rsidRDefault="002279CE" w:rsidP="006572CA">
            <w:pPr>
              <w:pStyle w:val="acctmergecolhdg"/>
              <w:spacing w:line="240" w:lineRule="exact"/>
              <w:rPr>
                <w:rFonts w:ascii="CordiaUPC" w:hAnsi="CordiaUPC" w:cs="CordiaUPC"/>
                <w:b w:val="0"/>
                <w:bCs/>
                <w:sz w:val="26"/>
                <w:szCs w:val="26"/>
              </w:rPr>
            </w:pPr>
          </w:p>
        </w:tc>
        <w:tc>
          <w:tcPr>
            <w:tcW w:w="1417" w:type="dxa"/>
            <w:vAlign w:val="bottom"/>
          </w:tcPr>
          <w:p w14:paraId="01C6AC23" w14:textId="77777777" w:rsidR="002279CE" w:rsidRPr="00BF44F9" w:rsidRDefault="002279CE" w:rsidP="006572CA">
            <w:pPr>
              <w:pStyle w:val="acctmergecolhdg"/>
              <w:spacing w:line="240" w:lineRule="exact"/>
              <w:ind w:left="-61" w:right="-52"/>
              <w:rPr>
                <w:rFonts w:ascii="CordiaUPC" w:hAnsi="CordiaUPC" w:cs="CordiaUPC"/>
                <w:b w:val="0"/>
                <w:bCs/>
                <w:sz w:val="26"/>
                <w:szCs w:val="26"/>
              </w:rPr>
            </w:pPr>
            <w:r w:rsidRPr="00BF44F9">
              <w:rPr>
                <w:rFonts w:ascii="CordiaUPC" w:hAnsi="CordiaUPC" w:cs="CordiaUPC"/>
                <w:b w:val="0"/>
                <w:bCs/>
                <w:sz w:val="26"/>
                <w:szCs w:val="26"/>
              </w:rPr>
              <w:t xml:space="preserve">Expected </w:t>
            </w:r>
            <w:r w:rsidRPr="00BF44F9">
              <w:rPr>
                <w:rFonts w:ascii="CordiaUPC" w:hAnsi="CordiaUPC" w:cs="CordiaUPC"/>
                <w:b w:val="0"/>
                <w:bCs/>
                <w:sz w:val="26"/>
                <w:szCs w:val="26"/>
              </w:rPr>
              <w:br/>
              <w:t>credit loss</w:t>
            </w:r>
          </w:p>
        </w:tc>
      </w:tr>
      <w:tr w:rsidR="002279CE" w:rsidRPr="00BF44F9" w14:paraId="56CB95FD" w14:textId="77777777" w:rsidTr="006572CA">
        <w:trPr>
          <w:cantSplit/>
          <w:tblHeader/>
        </w:trPr>
        <w:tc>
          <w:tcPr>
            <w:tcW w:w="3177" w:type="dxa"/>
          </w:tcPr>
          <w:p w14:paraId="7DFFFC2F" w14:textId="77777777" w:rsidR="002279CE" w:rsidRPr="00BF44F9"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607A819F" w14:textId="77777777" w:rsidR="002279CE" w:rsidRPr="00BF44F9" w:rsidRDefault="002279CE" w:rsidP="006572CA">
            <w:pPr>
              <w:pStyle w:val="acctmergecolhdg"/>
              <w:spacing w:line="240" w:lineRule="exact"/>
              <w:ind w:left="-61" w:right="-52"/>
              <w:rPr>
                <w:rFonts w:ascii="CordiaUPC" w:hAnsi="CordiaUPC" w:cs="CordiaUPC"/>
                <w:b w:val="0"/>
                <w:bCs/>
                <w:sz w:val="26"/>
                <w:szCs w:val="26"/>
              </w:rPr>
            </w:pPr>
            <w:r w:rsidRPr="00BF44F9">
              <w:rPr>
                <w:rFonts w:ascii="CordiaUPC" w:hAnsi="CordiaUPC" w:cs="CordiaUPC" w:hint="cs"/>
                <w:b w:val="0"/>
                <w:bCs/>
                <w:i/>
                <w:iCs/>
                <w:sz w:val="26"/>
                <w:szCs w:val="26"/>
              </w:rPr>
              <w:t>(</w:t>
            </w:r>
            <w:proofErr w:type="gramStart"/>
            <w:r w:rsidRPr="00BF44F9">
              <w:rPr>
                <w:rFonts w:ascii="CordiaUPC" w:hAnsi="CordiaUPC" w:cs="CordiaUPC" w:hint="cs"/>
                <w:b w:val="0"/>
                <w:bCs/>
                <w:i/>
                <w:iCs/>
                <w:sz w:val="26"/>
                <w:szCs w:val="26"/>
              </w:rPr>
              <w:t>in</w:t>
            </w:r>
            <w:proofErr w:type="gramEnd"/>
            <w:r w:rsidRPr="00BF44F9">
              <w:rPr>
                <w:rFonts w:ascii="CordiaUPC" w:hAnsi="CordiaUPC" w:cs="CordiaUPC" w:hint="cs"/>
                <w:b w:val="0"/>
                <w:bCs/>
                <w:i/>
                <w:iCs/>
                <w:sz w:val="26"/>
                <w:szCs w:val="26"/>
              </w:rPr>
              <w:t xml:space="preserve"> million Baht)</w:t>
            </w:r>
          </w:p>
        </w:tc>
      </w:tr>
      <w:tr w:rsidR="002279CE" w:rsidRPr="00BF44F9" w14:paraId="49998549" w14:textId="77777777" w:rsidTr="006572CA">
        <w:trPr>
          <w:cantSplit/>
        </w:trPr>
        <w:tc>
          <w:tcPr>
            <w:tcW w:w="3177" w:type="dxa"/>
            <w:vAlign w:val="bottom"/>
          </w:tcPr>
          <w:p w14:paraId="5B45F3F5" w14:textId="77777777" w:rsidR="002279CE" w:rsidRPr="00BF44F9" w:rsidRDefault="002279CE" w:rsidP="002279CE">
            <w:pPr>
              <w:spacing w:line="240" w:lineRule="exact"/>
              <w:ind w:left="142" w:right="-70" w:hanging="142"/>
              <w:rPr>
                <w:rFonts w:ascii="CordiaUPC" w:hAnsi="CordiaUPC" w:cs="CordiaUPC"/>
                <w:b/>
                <w:bCs/>
                <w:sz w:val="26"/>
                <w:szCs w:val="26"/>
              </w:rPr>
            </w:pPr>
            <w:r w:rsidRPr="00BF44F9">
              <w:rPr>
                <w:rFonts w:ascii="CordiaUPC" w:hAnsi="CordiaUPC" w:cs="CordiaUPC" w:hint="cs"/>
                <w:sz w:val="26"/>
                <w:szCs w:val="26"/>
              </w:rPr>
              <w:t>Segment reporting</w:t>
            </w:r>
          </w:p>
        </w:tc>
        <w:tc>
          <w:tcPr>
            <w:tcW w:w="1461" w:type="dxa"/>
            <w:vAlign w:val="bottom"/>
          </w:tcPr>
          <w:p w14:paraId="25ACF12C" w14:textId="0A305E32" w:rsidR="002279CE" w:rsidRPr="00BF44F9" w:rsidRDefault="002279CE" w:rsidP="002279CE">
            <w:pPr>
              <w:tabs>
                <w:tab w:val="decimal" w:pos="1156"/>
              </w:tabs>
              <w:spacing w:line="240" w:lineRule="exact"/>
              <w:ind w:right="-79"/>
              <w:outlineLvl w:val="0"/>
              <w:rPr>
                <w:rFonts w:ascii="CordiaUPC" w:hAnsi="CordiaUPC" w:cs="CordiaUPC"/>
                <w:color w:val="000000"/>
                <w:sz w:val="26"/>
                <w:szCs w:val="26"/>
                <w:lang w:val="en-US"/>
              </w:rPr>
            </w:pPr>
            <w:r w:rsidRPr="00BF44F9">
              <w:rPr>
                <w:rFonts w:ascii="CordiaUPC" w:hAnsi="CordiaUPC" w:cs="CordiaUPC"/>
                <w:color w:val="000000"/>
                <w:sz w:val="26"/>
                <w:szCs w:val="26"/>
                <w:cs/>
              </w:rPr>
              <w:t>12</w:t>
            </w:r>
            <w:r w:rsidRPr="00BF44F9">
              <w:rPr>
                <w:rFonts w:ascii="CordiaUPC" w:hAnsi="CordiaUPC" w:cs="CordiaUPC"/>
                <w:color w:val="000000"/>
                <w:sz w:val="26"/>
                <w:szCs w:val="26"/>
              </w:rPr>
              <w:t>,</w:t>
            </w:r>
            <w:r w:rsidRPr="00BF44F9">
              <w:rPr>
                <w:rFonts w:ascii="CordiaUPC" w:hAnsi="CordiaUPC" w:cs="CordiaUPC"/>
                <w:color w:val="000000"/>
                <w:sz w:val="26"/>
                <w:szCs w:val="26"/>
                <w:cs/>
              </w:rPr>
              <w:t>576</w:t>
            </w:r>
          </w:p>
        </w:tc>
        <w:tc>
          <w:tcPr>
            <w:tcW w:w="181" w:type="dxa"/>
            <w:vAlign w:val="bottom"/>
          </w:tcPr>
          <w:p w14:paraId="76ACDF6D"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1044C83" w14:textId="6B5C6A13" w:rsidR="002279CE" w:rsidRPr="00BF44F9" w:rsidRDefault="006572CA" w:rsidP="002279CE">
            <w:pPr>
              <w:tabs>
                <w:tab w:val="decimal" w:pos="1055"/>
              </w:tabs>
              <w:spacing w:line="240" w:lineRule="exact"/>
              <w:ind w:right="-79"/>
              <w:outlineLvl w:val="0"/>
              <w:rPr>
                <w:rFonts w:ascii="CordiaUPC" w:hAnsi="CordiaUPC" w:cs="CordiaUPC"/>
                <w:color w:val="000000"/>
                <w:sz w:val="26"/>
                <w:szCs w:val="26"/>
                <w:lang w:val="en-US" w:bidi="th-TH"/>
              </w:rPr>
            </w:pPr>
            <w:r w:rsidRPr="00BF44F9">
              <w:rPr>
                <w:rFonts w:ascii="CordiaUPC" w:hAnsi="CordiaUPC" w:cs="CordiaUPC"/>
                <w:color w:val="000000"/>
                <w:sz w:val="26"/>
                <w:szCs w:val="26"/>
                <w:cs/>
              </w:rPr>
              <w:t>3</w:t>
            </w:r>
            <w:r w:rsidRPr="00BF44F9">
              <w:rPr>
                <w:rFonts w:ascii="CordiaUPC" w:hAnsi="CordiaUPC" w:cs="CordiaUPC"/>
                <w:color w:val="000000"/>
                <w:sz w:val="26"/>
                <w:szCs w:val="26"/>
              </w:rPr>
              <w:t>,</w:t>
            </w:r>
            <w:r w:rsidRPr="00BF44F9">
              <w:rPr>
                <w:rFonts w:ascii="CordiaUPC" w:hAnsi="CordiaUPC" w:cs="CordiaUPC" w:hint="cs"/>
                <w:color w:val="000000"/>
                <w:sz w:val="26"/>
                <w:szCs w:val="26"/>
                <w:cs/>
              </w:rPr>
              <w:t>240</w:t>
            </w:r>
          </w:p>
        </w:tc>
        <w:tc>
          <w:tcPr>
            <w:tcW w:w="181" w:type="dxa"/>
            <w:vAlign w:val="bottom"/>
          </w:tcPr>
          <w:p w14:paraId="7CF8176D"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4A7A8A2" w14:textId="73320B7D" w:rsidR="002279CE" w:rsidRPr="00BF44F9" w:rsidRDefault="006572CA" w:rsidP="002279CE">
            <w:pPr>
              <w:tabs>
                <w:tab w:val="decimal" w:pos="1084"/>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w:t>
            </w:r>
            <w:r w:rsidRPr="00BF44F9">
              <w:rPr>
                <w:rFonts w:ascii="CordiaUPC" w:hAnsi="CordiaUPC" w:cs="CordiaUPC" w:hint="cs"/>
                <w:color w:val="000000"/>
                <w:sz w:val="26"/>
                <w:szCs w:val="26"/>
                <w:cs/>
              </w:rPr>
              <w:t>7</w:t>
            </w:r>
            <w:r w:rsidRPr="00BF44F9">
              <w:rPr>
                <w:rFonts w:ascii="CordiaUPC" w:hAnsi="CordiaUPC" w:cs="CordiaUPC"/>
                <w:color w:val="000000"/>
                <w:sz w:val="26"/>
                <w:szCs w:val="26"/>
              </w:rPr>
              <w:t>,</w:t>
            </w:r>
            <w:r w:rsidRPr="00BF44F9">
              <w:rPr>
                <w:rFonts w:ascii="CordiaUPC" w:hAnsi="CordiaUPC" w:cs="CordiaUPC" w:hint="cs"/>
                <w:color w:val="000000"/>
                <w:sz w:val="26"/>
                <w:szCs w:val="26"/>
                <w:cs/>
              </w:rPr>
              <w:t>389</w:t>
            </w:r>
            <w:r w:rsidRPr="00BF44F9">
              <w:rPr>
                <w:rFonts w:ascii="CordiaUPC" w:hAnsi="CordiaUPC" w:cs="CordiaUPC"/>
                <w:color w:val="000000"/>
                <w:sz w:val="26"/>
                <w:szCs w:val="26"/>
              </w:rPr>
              <w:t>)</w:t>
            </w:r>
          </w:p>
        </w:tc>
        <w:tc>
          <w:tcPr>
            <w:tcW w:w="180" w:type="dxa"/>
            <w:vAlign w:val="bottom"/>
          </w:tcPr>
          <w:p w14:paraId="3EFD2864"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103607E" w14:textId="6BC9BFDC" w:rsidR="002279CE" w:rsidRPr="00BF44F9" w:rsidRDefault="002279CE" w:rsidP="002279CE">
            <w:pPr>
              <w:tabs>
                <w:tab w:val="decimal" w:pos="1126"/>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cs/>
              </w:rPr>
              <w:t>(5</w:t>
            </w:r>
            <w:r w:rsidRPr="00BF44F9">
              <w:rPr>
                <w:rFonts w:ascii="CordiaUPC" w:hAnsi="CordiaUPC" w:cs="CordiaUPC"/>
                <w:color w:val="000000"/>
                <w:sz w:val="26"/>
                <w:szCs w:val="26"/>
              </w:rPr>
              <w:t>,</w:t>
            </w:r>
            <w:r w:rsidRPr="00BF44F9">
              <w:rPr>
                <w:rFonts w:ascii="CordiaUPC" w:hAnsi="CordiaUPC" w:cs="CordiaUPC"/>
                <w:color w:val="000000"/>
                <w:sz w:val="26"/>
                <w:szCs w:val="26"/>
                <w:cs/>
              </w:rPr>
              <w:t>558)</w:t>
            </w:r>
          </w:p>
        </w:tc>
      </w:tr>
      <w:tr w:rsidR="002279CE" w:rsidRPr="00BF44F9" w14:paraId="6F2782A9" w14:textId="77777777" w:rsidTr="006572CA">
        <w:trPr>
          <w:cantSplit/>
        </w:trPr>
        <w:tc>
          <w:tcPr>
            <w:tcW w:w="3177" w:type="dxa"/>
            <w:vAlign w:val="bottom"/>
          </w:tcPr>
          <w:p w14:paraId="219B0E40" w14:textId="77777777" w:rsidR="002279CE" w:rsidRPr="00BF44F9" w:rsidRDefault="002279CE" w:rsidP="002279CE">
            <w:pPr>
              <w:spacing w:line="240" w:lineRule="exact"/>
              <w:ind w:left="142" w:right="-70" w:hanging="142"/>
              <w:rPr>
                <w:rFonts w:ascii="CordiaUPC" w:hAnsi="CordiaUPC" w:cs="CordiaUPC"/>
                <w:spacing w:val="-4"/>
                <w:sz w:val="26"/>
                <w:szCs w:val="26"/>
              </w:rPr>
            </w:pPr>
            <w:r w:rsidRPr="00BF44F9">
              <w:rPr>
                <w:rFonts w:ascii="CordiaUPC" w:hAnsi="CordiaUPC" w:cs="CordiaUPC"/>
                <w:sz w:val="26"/>
                <w:szCs w:val="26"/>
              </w:rPr>
              <w:t>Expected credit loss</w:t>
            </w:r>
          </w:p>
        </w:tc>
        <w:tc>
          <w:tcPr>
            <w:tcW w:w="1461" w:type="dxa"/>
            <w:vAlign w:val="bottom"/>
          </w:tcPr>
          <w:p w14:paraId="547E60BA" w14:textId="35D23FC7" w:rsidR="002279CE" w:rsidRPr="00BF44F9" w:rsidRDefault="002279CE" w:rsidP="002279CE">
            <w:pPr>
              <w:tabs>
                <w:tab w:val="decimal" w:pos="1156"/>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w:t>
            </w:r>
          </w:p>
        </w:tc>
        <w:tc>
          <w:tcPr>
            <w:tcW w:w="181" w:type="dxa"/>
            <w:vAlign w:val="bottom"/>
          </w:tcPr>
          <w:p w14:paraId="0F51913F"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473DD0EA" w14:textId="5DE57BA6" w:rsidR="002279CE" w:rsidRPr="00BF44F9" w:rsidRDefault="002279CE" w:rsidP="002279CE">
            <w:pPr>
              <w:tabs>
                <w:tab w:val="decimal" w:pos="1055"/>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w:t>
            </w:r>
          </w:p>
        </w:tc>
        <w:tc>
          <w:tcPr>
            <w:tcW w:w="181" w:type="dxa"/>
            <w:vAlign w:val="bottom"/>
          </w:tcPr>
          <w:p w14:paraId="29846F3C"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8AC1C8C" w14:textId="47C57EA6" w:rsidR="002279CE" w:rsidRPr="00BF44F9" w:rsidRDefault="002279CE" w:rsidP="002279CE">
            <w:pPr>
              <w:tabs>
                <w:tab w:val="decimal" w:pos="1084"/>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cs/>
              </w:rPr>
              <w:t>(</w:t>
            </w:r>
            <w:r w:rsidRPr="00BF44F9">
              <w:rPr>
                <w:rFonts w:ascii="CordiaUPC" w:hAnsi="CordiaUPC" w:cs="CordiaUPC"/>
                <w:color w:val="000000"/>
                <w:sz w:val="26"/>
                <w:szCs w:val="26"/>
              </w:rPr>
              <w:t>32</w:t>
            </w:r>
            <w:r w:rsidRPr="00BF44F9">
              <w:rPr>
                <w:rFonts w:ascii="CordiaUPC" w:hAnsi="CordiaUPC" w:cs="CordiaUPC"/>
                <w:color w:val="000000"/>
                <w:sz w:val="26"/>
                <w:szCs w:val="26"/>
                <w:cs/>
              </w:rPr>
              <w:t>)</w:t>
            </w:r>
          </w:p>
        </w:tc>
        <w:tc>
          <w:tcPr>
            <w:tcW w:w="180" w:type="dxa"/>
            <w:vAlign w:val="bottom"/>
          </w:tcPr>
          <w:p w14:paraId="5DD01933"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3639A6A" w14:textId="7E987CFE" w:rsidR="002279CE" w:rsidRPr="00BF44F9" w:rsidRDefault="002279CE" w:rsidP="002279CE">
            <w:pPr>
              <w:tabs>
                <w:tab w:val="decimal" w:pos="1126"/>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32</w:t>
            </w:r>
          </w:p>
        </w:tc>
      </w:tr>
      <w:tr w:rsidR="002279CE" w:rsidRPr="00BF44F9" w14:paraId="371D11B5" w14:textId="77777777" w:rsidTr="006572CA">
        <w:trPr>
          <w:cantSplit/>
        </w:trPr>
        <w:tc>
          <w:tcPr>
            <w:tcW w:w="3177" w:type="dxa"/>
            <w:vAlign w:val="bottom"/>
          </w:tcPr>
          <w:p w14:paraId="59CC8966" w14:textId="77777777" w:rsidR="002279CE" w:rsidRPr="00BF44F9" w:rsidRDefault="002279CE" w:rsidP="002279CE">
            <w:pPr>
              <w:spacing w:line="240" w:lineRule="exact"/>
              <w:ind w:left="142" w:right="-70" w:hanging="142"/>
              <w:rPr>
                <w:rFonts w:ascii="CordiaUPC" w:hAnsi="CordiaUPC" w:cs="CordiaUPC"/>
                <w:sz w:val="26"/>
                <w:szCs w:val="26"/>
              </w:rPr>
            </w:pPr>
            <w:r w:rsidRPr="00BF44F9">
              <w:rPr>
                <w:rFonts w:ascii="CordiaUPC" w:hAnsi="CordiaUPC" w:cs="CordiaUPC" w:hint="cs"/>
                <w:sz w:val="26"/>
                <w:szCs w:val="26"/>
              </w:rPr>
              <w:t>Others</w:t>
            </w:r>
          </w:p>
        </w:tc>
        <w:tc>
          <w:tcPr>
            <w:tcW w:w="1461" w:type="dxa"/>
            <w:vAlign w:val="bottom"/>
          </w:tcPr>
          <w:p w14:paraId="16BFFF93" w14:textId="3B00228C" w:rsidR="002279CE" w:rsidRPr="00BF44F9" w:rsidRDefault="002279CE" w:rsidP="002279CE">
            <w:pPr>
              <w:tabs>
                <w:tab w:val="decimal" w:pos="1156"/>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w:t>
            </w:r>
          </w:p>
        </w:tc>
        <w:tc>
          <w:tcPr>
            <w:tcW w:w="181" w:type="dxa"/>
            <w:vAlign w:val="bottom"/>
          </w:tcPr>
          <w:p w14:paraId="5EBC64FF"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7C7B661F" w14:textId="0F3A1B85" w:rsidR="002279CE" w:rsidRPr="00BF44F9" w:rsidRDefault="002279CE" w:rsidP="002279CE">
            <w:pPr>
              <w:tabs>
                <w:tab w:val="decimal" w:pos="1055"/>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cs/>
              </w:rPr>
              <w:t>(2)</w:t>
            </w:r>
          </w:p>
        </w:tc>
        <w:tc>
          <w:tcPr>
            <w:tcW w:w="181" w:type="dxa"/>
            <w:vAlign w:val="bottom"/>
          </w:tcPr>
          <w:p w14:paraId="2509AB26"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EF79C41" w14:textId="433E7BCF" w:rsidR="002279CE" w:rsidRPr="00BF44F9" w:rsidRDefault="002279CE" w:rsidP="002279CE">
            <w:pPr>
              <w:tabs>
                <w:tab w:val="decimal" w:pos="1084"/>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2</w:t>
            </w:r>
          </w:p>
        </w:tc>
        <w:tc>
          <w:tcPr>
            <w:tcW w:w="180" w:type="dxa"/>
            <w:vAlign w:val="bottom"/>
          </w:tcPr>
          <w:p w14:paraId="7C326671"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490EE91" w14:textId="4F207A68" w:rsidR="002279CE" w:rsidRPr="00BF44F9" w:rsidRDefault="002279CE" w:rsidP="002279CE">
            <w:pPr>
              <w:tabs>
                <w:tab w:val="decimal" w:pos="1126"/>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w:t>
            </w:r>
          </w:p>
        </w:tc>
      </w:tr>
      <w:tr w:rsidR="002279CE" w:rsidRPr="001545EE" w14:paraId="5A47F893" w14:textId="77777777" w:rsidTr="006572CA">
        <w:trPr>
          <w:cantSplit/>
        </w:trPr>
        <w:tc>
          <w:tcPr>
            <w:tcW w:w="3177" w:type="dxa"/>
            <w:vAlign w:val="bottom"/>
          </w:tcPr>
          <w:p w14:paraId="713D2F35" w14:textId="77777777" w:rsidR="002279CE" w:rsidRPr="00BF44F9" w:rsidRDefault="002279CE" w:rsidP="002279CE">
            <w:pPr>
              <w:spacing w:line="240" w:lineRule="exact"/>
              <w:ind w:left="142" w:right="-70" w:hanging="142"/>
              <w:rPr>
                <w:rFonts w:ascii="CordiaUPC" w:hAnsi="CordiaUPC" w:cs="CordiaUPC"/>
                <w:b/>
                <w:bCs/>
                <w:spacing w:val="-4"/>
                <w:sz w:val="26"/>
                <w:szCs w:val="26"/>
              </w:rPr>
            </w:pPr>
            <w:r w:rsidRPr="00BF44F9">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5348F804" w14:textId="2C04C931" w:rsidR="002279CE" w:rsidRPr="00BF44F9" w:rsidRDefault="002279CE" w:rsidP="002279CE">
            <w:pPr>
              <w:tabs>
                <w:tab w:val="decimal" w:pos="1156"/>
              </w:tabs>
              <w:spacing w:line="240" w:lineRule="exact"/>
              <w:ind w:right="-79"/>
              <w:outlineLvl w:val="0"/>
              <w:rPr>
                <w:rFonts w:ascii="CordiaUPC" w:hAnsi="CordiaUPC" w:cs="CordiaUPC"/>
                <w:b/>
                <w:bCs/>
                <w:color w:val="000000"/>
                <w:sz w:val="26"/>
                <w:szCs w:val="26"/>
              </w:rPr>
            </w:pPr>
            <w:r w:rsidRPr="00BF44F9">
              <w:rPr>
                <w:rFonts w:ascii="CordiaUPC" w:hAnsi="CordiaUPC" w:cs="CordiaUPC"/>
                <w:b/>
                <w:bCs/>
                <w:color w:val="000000"/>
                <w:sz w:val="26"/>
                <w:szCs w:val="26"/>
                <w:cs/>
              </w:rPr>
              <w:t>12</w:t>
            </w:r>
            <w:r w:rsidRPr="00BF44F9">
              <w:rPr>
                <w:rFonts w:ascii="CordiaUPC" w:hAnsi="CordiaUPC" w:cs="CordiaUPC"/>
                <w:b/>
                <w:bCs/>
                <w:color w:val="000000"/>
                <w:sz w:val="26"/>
                <w:szCs w:val="26"/>
              </w:rPr>
              <w:t>,</w:t>
            </w:r>
            <w:r w:rsidRPr="00BF44F9">
              <w:rPr>
                <w:rFonts w:ascii="CordiaUPC" w:hAnsi="CordiaUPC" w:cs="CordiaUPC"/>
                <w:b/>
                <w:bCs/>
                <w:color w:val="000000"/>
                <w:sz w:val="26"/>
                <w:szCs w:val="26"/>
                <w:cs/>
              </w:rPr>
              <w:t>576</w:t>
            </w:r>
          </w:p>
        </w:tc>
        <w:tc>
          <w:tcPr>
            <w:tcW w:w="181" w:type="dxa"/>
            <w:vAlign w:val="bottom"/>
          </w:tcPr>
          <w:p w14:paraId="315FA3B8" w14:textId="77777777" w:rsidR="002279CE" w:rsidRPr="00BF44F9" w:rsidRDefault="002279CE" w:rsidP="002279CE">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3D18A3C2" w14:textId="6F721D31" w:rsidR="002279CE" w:rsidRPr="00BF44F9" w:rsidRDefault="006572CA" w:rsidP="002279CE">
            <w:pPr>
              <w:tabs>
                <w:tab w:val="decimal" w:pos="1055"/>
              </w:tabs>
              <w:spacing w:line="240" w:lineRule="exact"/>
              <w:ind w:right="-79"/>
              <w:outlineLvl w:val="0"/>
              <w:rPr>
                <w:rFonts w:ascii="CordiaUPC" w:hAnsi="CordiaUPC" w:cs="CordiaUPC"/>
                <w:b/>
                <w:bCs/>
                <w:color w:val="000000"/>
                <w:sz w:val="26"/>
                <w:szCs w:val="26"/>
              </w:rPr>
            </w:pPr>
            <w:r w:rsidRPr="00BF44F9">
              <w:rPr>
                <w:rFonts w:ascii="CordiaUPC" w:hAnsi="CordiaUPC" w:cs="CordiaUPC"/>
                <w:b/>
                <w:bCs/>
                <w:color w:val="000000"/>
                <w:sz w:val="26"/>
                <w:szCs w:val="26"/>
              </w:rPr>
              <w:t>3,238</w:t>
            </w:r>
          </w:p>
        </w:tc>
        <w:tc>
          <w:tcPr>
            <w:tcW w:w="181" w:type="dxa"/>
            <w:vAlign w:val="bottom"/>
          </w:tcPr>
          <w:p w14:paraId="754F221D" w14:textId="77777777" w:rsidR="002279CE" w:rsidRPr="00BF44F9" w:rsidRDefault="002279CE" w:rsidP="002279CE">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77DCAE2A" w14:textId="6BD2BDEE" w:rsidR="002279CE" w:rsidRPr="00BF44F9" w:rsidRDefault="006572CA" w:rsidP="002279CE">
            <w:pPr>
              <w:tabs>
                <w:tab w:val="decimal" w:pos="1084"/>
              </w:tabs>
              <w:spacing w:line="240" w:lineRule="exact"/>
              <w:ind w:right="-79"/>
              <w:outlineLvl w:val="0"/>
              <w:rPr>
                <w:rFonts w:ascii="CordiaUPC" w:hAnsi="CordiaUPC" w:cs="CordiaUPC"/>
                <w:b/>
                <w:bCs/>
                <w:color w:val="000000"/>
                <w:sz w:val="26"/>
                <w:szCs w:val="26"/>
                <w:lang w:val="en-US"/>
              </w:rPr>
            </w:pPr>
            <w:r w:rsidRPr="00BF44F9">
              <w:rPr>
                <w:rFonts w:ascii="CordiaUPC" w:hAnsi="CordiaUPC" w:cs="CordiaUPC"/>
                <w:b/>
                <w:bCs/>
                <w:color w:val="000000"/>
                <w:sz w:val="26"/>
                <w:szCs w:val="26"/>
              </w:rPr>
              <w:t>(7,419)</w:t>
            </w:r>
          </w:p>
        </w:tc>
        <w:tc>
          <w:tcPr>
            <w:tcW w:w="180" w:type="dxa"/>
            <w:vAlign w:val="bottom"/>
          </w:tcPr>
          <w:p w14:paraId="6812765E" w14:textId="77777777" w:rsidR="002279CE" w:rsidRPr="00BF44F9" w:rsidRDefault="002279CE" w:rsidP="002279CE">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2753F0C2" w14:textId="40B1E02F" w:rsidR="002279CE" w:rsidRPr="00CA4442" w:rsidRDefault="002279CE" w:rsidP="002279CE">
            <w:pPr>
              <w:tabs>
                <w:tab w:val="decimal" w:pos="1126"/>
              </w:tabs>
              <w:spacing w:line="240" w:lineRule="exact"/>
              <w:ind w:right="-79"/>
              <w:outlineLvl w:val="0"/>
              <w:rPr>
                <w:rFonts w:ascii="CordiaUPC" w:hAnsi="CordiaUPC" w:cs="CordiaUPC"/>
                <w:b/>
                <w:bCs/>
                <w:color w:val="000000"/>
                <w:sz w:val="26"/>
                <w:szCs w:val="26"/>
              </w:rPr>
            </w:pPr>
            <w:r w:rsidRPr="00BF44F9">
              <w:rPr>
                <w:rFonts w:ascii="CordiaUPC" w:hAnsi="CordiaUPC" w:cs="CordiaUPC"/>
                <w:b/>
                <w:bCs/>
                <w:color w:val="000000"/>
                <w:sz w:val="26"/>
                <w:szCs w:val="26"/>
              </w:rPr>
              <w:t>(5,526)</w:t>
            </w:r>
          </w:p>
        </w:tc>
      </w:tr>
    </w:tbl>
    <w:p w14:paraId="497EEC8B" w14:textId="0CD188BD" w:rsidR="00F1154E" w:rsidRDefault="00F1154E"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2279CE" w:rsidRPr="001545EE" w14:paraId="1B779598" w14:textId="77777777" w:rsidTr="006572CA">
        <w:trPr>
          <w:cantSplit/>
          <w:tblHeader/>
        </w:trPr>
        <w:tc>
          <w:tcPr>
            <w:tcW w:w="3177" w:type="dxa"/>
          </w:tcPr>
          <w:p w14:paraId="37D776D7" w14:textId="10B9CF37" w:rsidR="002279CE" w:rsidRPr="001545EE" w:rsidRDefault="002279CE" w:rsidP="006572CA">
            <w:pPr>
              <w:spacing w:line="240" w:lineRule="exact"/>
              <w:ind w:right="-132"/>
              <w:rPr>
                <w:rFonts w:ascii="CordiaUPC" w:hAnsi="CordiaUPC" w:cs="CordiaUPC"/>
                <w:b/>
                <w:bCs/>
                <w:i/>
                <w:iCs/>
                <w:color w:val="000000"/>
                <w:sz w:val="26"/>
                <w:szCs w:val="26"/>
              </w:rPr>
            </w:pPr>
            <w:r w:rsidRPr="001545EE">
              <w:rPr>
                <w:rFonts w:ascii="CordiaUPC" w:hAnsi="CordiaUPC" w:cs="CordiaUPC" w:hint="cs"/>
                <w:b/>
                <w:bCs/>
                <w:i/>
                <w:iCs/>
                <w:sz w:val="26"/>
                <w:szCs w:val="26"/>
                <w:lang w:val="en-US"/>
              </w:rPr>
              <w:t xml:space="preserve">For the </w:t>
            </w:r>
            <w:r>
              <w:rPr>
                <w:rFonts w:ascii="CordiaUPC" w:hAnsi="CordiaUPC" w:cs="CordiaUPC"/>
                <w:b/>
                <w:bCs/>
                <w:i/>
                <w:iCs/>
                <w:sz w:val="26"/>
                <w:szCs w:val="26"/>
                <w:lang w:val="en-US"/>
              </w:rPr>
              <w:t>nine</w:t>
            </w:r>
            <w:r w:rsidRPr="001545EE">
              <w:rPr>
                <w:rFonts w:ascii="CordiaUPC" w:hAnsi="CordiaUPC" w:cs="CordiaUPC"/>
                <w:b/>
                <w:bCs/>
                <w:i/>
                <w:iCs/>
                <w:sz w:val="26"/>
                <w:szCs w:val="26"/>
                <w:lang w:val="en-US"/>
              </w:rPr>
              <w:t>-month period ended</w:t>
            </w:r>
          </w:p>
        </w:tc>
        <w:tc>
          <w:tcPr>
            <w:tcW w:w="6138" w:type="dxa"/>
            <w:gridSpan w:val="7"/>
            <w:vAlign w:val="bottom"/>
          </w:tcPr>
          <w:p w14:paraId="5FF6D5DE" w14:textId="77777777" w:rsidR="002279CE" w:rsidRPr="001545EE" w:rsidRDefault="002279CE" w:rsidP="006572CA">
            <w:pPr>
              <w:pStyle w:val="acctmergecolhdg"/>
              <w:spacing w:line="240" w:lineRule="exact"/>
              <w:rPr>
                <w:rFonts w:ascii="CordiaUPC" w:hAnsi="CordiaUPC" w:cs="CordiaUPC"/>
                <w:sz w:val="26"/>
                <w:szCs w:val="26"/>
              </w:rPr>
            </w:pPr>
          </w:p>
        </w:tc>
      </w:tr>
      <w:tr w:rsidR="002279CE" w:rsidRPr="001545EE" w14:paraId="7813CCDB" w14:textId="77777777" w:rsidTr="006572CA">
        <w:trPr>
          <w:cantSplit/>
          <w:tblHeader/>
        </w:trPr>
        <w:tc>
          <w:tcPr>
            <w:tcW w:w="3177" w:type="dxa"/>
          </w:tcPr>
          <w:p w14:paraId="55B2A9EE" w14:textId="77777777" w:rsidR="002279CE" w:rsidRPr="001545EE" w:rsidRDefault="002279CE" w:rsidP="006572CA">
            <w:pPr>
              <w:spacing w:line="240" w:lineRule="exact"/>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w:t>
            </w:r>
            <w:r w:rsidRPr="00C824FE">
              <w:rPr>
                <w:rFonts w:ascii="CordiaUPC" w:eastAsia="Times New Roman" w:hAnsi="CordiaUPC" w:cs="CordiaUPC" w:hint="cs"/>
                <w:b/>
                <w:bCs/>
                <w:i/>
                <w:iCs/>
                <w:sz w:val="26"/>
                <w:szCs w:val="26"/>
                <w:lang w:val="en-US"/>
              </w:rPr>
              <w:t xml:space="preserve">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Pr>
                <w:rFonts w:ascii="CordiaUPC" w:eastAsia="Times New Roman" w:hAnsi="CordiaUPC" w:cs="CordiaUPC"/>
                <w:b/>
                <w:bCs/>
                <w:i/>
                <w:iCs/>
                <w:sz w:val="26"/>
                <w:szCs w:val="26"/>
              </w:rPr>
              <w:t>2</w:t>
            </w:r>
          </w:p>
        </w:tc>
        <w:tc>
          <w:tcPr>
            <w:tcW w:w="6138" w:type="dxa"/>
            <w:gridSpan w:val="7"/>
            <w:vAlign w:val="bottom"/>
          </w:tcPr>
          <w:p w14:paraId="422DF4C4" w14:textId="77777777" w:rsidR="002279CE" w:rsidRPr="001545EE" w:rsidRDefault="002279CE" w:rsidP="006572CA">
            <w:pPr>
              <w:pStyle w:val="acctmergecolhdg"/>
              <w:spacing w:line="240" w:lineRule="exact"/>
              <w:rPr>
                <w:rFonts w:ascii="CordiaUPC" w:hAnsi="CordiaUPC" w:cs="CordiaUPC"/>
                <w:sz w:val="26"/>
                <w:szCs w:val="26"/>
              </w:rPr>
            </w:pPr>
            <w:r w:rsidRPr="001545EE">
              <w:rPr>
                <w:rFonts w:ascii="CordiaUPC" w:hAnsi="CordiaUPC" w:cs="CordiaUPC" w:hint="cs"/>
                <w:sz w:val="26"/>
                <w:szCs w:val="26"/>
              </w:rPr>
              <w:t>Consolidated</w:t>
            </w:r>
          </w:p>
        </w:tc>
      </w:tr>
      <w:tr w:rsidR="002279CE" w:rsidRPr="001545EE" w14:paraId="2A739E35" w14:textId="77777777" w:rsidTr="006572CA">
        <w:trPr>
          <w:cantSplit/>
          <w:tblHeader/>
        </w:trPr>
        <w:tc>
          <w:tcPr>
            <w:tcW w:w="3177" w:type="dxa"/>
          </w:tcPr>
          <w:p w14:paraId="2AA6DC9B" w14:textId="77777777" w:rsidR="002279CE" w:rsidRPr="001545EE"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5E69E147" w14:textId="77777777" w:rsidR="002279CE" w:rsidRPr="001545EE" w:rsidRDefault="002279CE" w:rsidP="006572C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1EF438C3" w14:textId="77777777" w:rsidR="002279CE" w:rsidRPr="001545EE" w:rsidRDefault="002279CE" w:rsidP="006572CA">
            <w:pPr>
              <w:pStyle w:val="acctmergecolhdg"/>
              <w:spacing w:line="240" w:lineRule="exact"/>
              <w:rPr>
                <w:rFonts w:ascii="CordiaUPC" w:hAnsi="CordiaUPC" w:cs="CordiaUPC"/>
                <w:b w:val="0"/>
                <w:bCs/>
                <w:sz w:val="26"/>
                <w:szCs w:val="26"/>
              </w:rPr>
            </w:pPr>
          </w:p>
        </w:tc>
        <w:tc>
          <w:tcPr>
            <w:tcW w:w="1339" w:type="dxa"/>
            <w:vAlign w:val="bottom"/>
          </w:tcPr>
          <w:p w14:paraId="1A324DC2" w14:textId="77777777" w:rsidR="002279CE" w:rsidRPr="001545EE" w:rsidRDefault="002279CE" w:rsidP="006572C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16DDD8CE" w14:textId="77777777" w:rsidR="002279CE" w:rsidRPr="001545EE" w:rsidRDefault="002279CE" w:rsidP="006572CA">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57D31BB2" w14:textId="77777777" w:rsidR="002279CE" w:rsidRPr="001545EE" w:rsidRDefault="002279CE" w:rsidP="006572C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58DA52BB" w14:textId="77777777" w:rsidR="002279CE" w:rsidRPr="001545EE" w:rsidRDefault="002279CE" w:rsidP="006572CA">
            <w:pPr>
              <w:pStyle w:val="acctmergecolhdg"/>
              <w:spacing w:line="240" w:lineRule="exact"/>
              <w:rPr>
                <w:rFonts w:ascii="CordiaUPC" w:hAnsi="CordiaUPC" w:cs="CordiaUPC"/>
                <w:b w:val="0"/>
                <w:bCs/>
                <w:sz w:val="26"/>
                <w:szCs w:val="26"/>
              </w:rPr>
            </w:pPr>
          </w:p>
        </w:tc>
        <w:tc>
          <w:tcPr>
            <w:tcW w:w="1417" w:type="dxa"/>
            <w:vAlign w:val="bottom"/>
          </w:tcPr>
          <w:p w14:paraId="4AA4AC52" w14:textId="77777777" w:rsidR="002279CE" w:rsidRPr="001545EE" w:rsidRDefault="002279CE" w:rsidP="006572CA">
            <w:pPr>
              <w:pStyle w:val="acctmergecolhdg"/>
              <w:spacing w:line="24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2279CE" w:rsidRPr="001545EE" w14:paraId="5E2E2DE4" w14:textId="77777777" w:rsidTr="006572CA">
        <w:trPr>
          <w:cantSplit/>
          <w:tblHeader/>
        </w:trPr>
        <w:tc>
          <w:tcPr>
            <w:tcW w:w="3177" w:type="dxa"/>
          </w:tcPr>
          <w:p w14:paraId="3089179E" w14:textId="77777777" w:rsidR="002279CE" w:rsidRPr="001545EE"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165BE35D" w14:textId="77777777" w:rsidR="002279CE" w:rsidRPr="001545EE" w:rsidRDefault="002279CE" w:rsidP="006572CA">
            <w:pPr>
              <w:pStyle w:val="acctmergecolhdg"/>
              <w:spacing w:line="24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w:t>
            </w:r>
            <w:proofErr w:type="gramStart"/>
            <w:r w:rsidRPr="001545EE">
              <w:rPr>
                <w:rFonts w:ascii="CordiaUPC" w:hAnsi="CordiaUPC" w:cs="CordiaUPC" w:hint="cs"/>
                <w:b w:val="0"/>
                <w:bCs/>
                <w:i/>
                <w:iCs/>
                <w:sz w:val="26"/>
                <w:szCs w:val="26"/>
              </w:rPr>
              <w:t>in</w:t>
            </w:r>
            <w:proofErr w:type="gramEnd"/>
            <w:r w:rsidRPr="001545EE">
              <w:rPr>
                <w:rFonts w:ascii="CordiaUPC" w:hAnsi="CordiaUPC" w:cs="CordiaUPC" w:hint="cs"/>
                <w:b w:val="0"/>
                <w:bCs/>
                <w:i/>
                <w:iCs/>
                <w:sz w:val="26"/>
                <w:szCs w:val="26"/>
              </w:rPr>
              <w:t xml:space="preserve"> million Baht)</w:t>
            </w:r>
          </w:p>
        </w:tc>
      </w:tr>
      <w:tr w:rsidR="005D4451" w:rsidRPr="001545EE" w14:paraId="7B4D3405" w14:textId="77777777" w:rsidTr="006572CA">
        <w:trPr>
          <w:cantSplit/>
        </w:trPr>
        <w:tc>
          <w:tcPr>
            <w:tcW w:w="3177" w:type="dxa"/>
            <w:vAlign w:val="bottom"/>
          </w:tcPr>
          <w:p w14:paraId="2CA36C21" w14:textId="77777777" w:rsidR="005D4451" w:rsidRPr="001545EE" w:rsidRDefault="005D4451" w:rsidP="005D4451">
            <w:pPr>
              <w:spacing w:line="24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147801D6" w14:textId="6B940F83" w:rsidR="005D4451" w:rsidRPr="00CA4442" w:rsidRDefault="005D4451" w:rsidP="005D4451">
            <w:pPr>
              <w:tabs>
                <w:tab w:val="decimal" w:pos="1156"/>
              </w:tabs>
              <w:spacing w:line="240" w:lineRule="exact"/>
              <w:ind w:right="-79"/>
              <w:outlineLvl w:val="0"/>
              <w:rPr>
                <w:rFonts w:ascii="CordiaUPC" w:hAnsi="CordiaUPC" w:cs="CordiaUPC"/>
                <w:color w:val="000000"/>
                <w:sz w:val="26"/>
                <w:szCs w:val="26"/>
                <w:lang w:val="en-US"/>
              </w:rPr>
            </w:pPr>
            <w:r w:rsidRPr="00F751C8">
              <w:rPr>
                <w:rFonts w:ascii="CordiaUPC" w:hAnsi="CordiaUPC" w:cs="CordiaUPC"/>
                <w:color w:val="000000"/>
                <w:sz w:val="26"/>
                <w:szCs w:val="26"/>
              </w:rPr>
              <w:t>37,791</w:t>
            </w:r>
          </w:p>
        </w:tc>
        <w:tc>
          <w:tcPr>
            <w:tcW w:w="181" w:type="dxa"/>
            <w:vAlign w:val="bottom"/>
          </w:tcPr>
          <w:p w14:paraId="5AEB2C08"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0B051F14" w14:textId="2A240AE7" w:rsidR="005D4451" w:rsidRPr="00CA4442" w:rsidRDefault="005D4451" w:rsidP="005D4451">
            <w:pPr>
              <w:tabs>
                <w:tab w:val="decimal" w:pos="1055"/>
              </w:tabs>
              <w:spacing w:line="240" w:lineRule="exact"/>
              <w:ind w:right="-79"/>
              <w:outlineLvl w:val="0"/>
              <w:rPr>
                <w:rFonts w:ascii="CordiaUPC" w:hAnsi="CordiaUPC" w:cs="CordiaUPC"/>
                <w:color w:val="000000"/>
                <w:sz w:val="26"/>
                <w:szCs w:val="26"/>
                <w:lang w:val="en-US" w:bidi="th-TH"/>
              </w:rPr>
            </w:pPr>
            <w:r w:rsidRPr="00F751C8">
              <w:rPr>
                <w:rFonts w:ascii="CordiaUPC" w:hAnsi="CordiaUPC" w:cs="CordiaUPC"/>
                <w:color w:val="000000"/>
                <w:sz w:val="26"/>
                <w:szCs w:val="26"/>
              </w:rPr>
              <w:t>10,217</w:t>
            </w:r>
          </w:p>
        </w:tc>
        <w:tc>
          <w:tcPr>
            <w:tcW w:w="181" w:type="dxa"/>
            <w:vAlign w:val="bottom"/>
          </w:tcPr>
          <w:p w14:paraId="5E85F285"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3B5B141" w14:textId="43C31290" w:rsidR="005D4451" w:rsidRPr="00CA4442" w:rsidRDefault="005D4451" w:rsidP="005D4451">
            <w:pPr>
              <w:tabs>
                <w:tab w:val="decimal" w:pos="1084"/>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(21,476)</w:t>
            </w:r>
          </w:p>
        </w:tc>
        <w:tc>
          <w:tcPr>
            <w:tcW w:w="180" w:type="dxa"/>
            <w:vAlign w:val="bottom"/>
          </w:tcPr>
          <w:p w14:paraId="7C5DFBC0"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C8FFF98" w14:textId="2DAC0591" w:rsidR="005D4451" w:rsidRPr="00CA4442" w:rsidRDefault="005D4451" w:rsidP="005D4451">
            <w:pPr>
              <w:tabs>
                <w:tab w:val="decimal" w:pos="1126"/>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(13,767)</w:t>
            </w:r>
          </w:p>
        </w:tc>
      </w:tr>
      <w:tr w:rsidR="005D4451" w:rsidRPr="001545EE" w14:paraId="18698A57" w14:textId="77777777" w:rsidTr="006572CA">
        <w:trPr>
          <w:cantSplit/>
        </w:trPr>
        <w:tc>
          <w:tcPr>
            <w:tcW w:w="3177" w:type="dxa"/>
            <w:vAlign w:val="bottom"/>
          </w:tcPr>
          <w:p w14:paraId="5BD1A0CC" w14:textId="77777777" w:rsidR="005D4451" w:rsidRPr="001545EE" w:rsidRDefault="005D4451" w:rsidP="005D4451">
            <w:pPr>
              <w:spacing w:line="24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14128B0D" w14:textId="3B5E4AB1" w:rsidR="005D4451" w:rsidRPr="00CA4442" w:rsidRDefault="005D4451" w:rsidP="005D4451">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266D3C81"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47B6DEFB" w14:textId="2B6438ED" w:rsidR="005D4451" w:rsidRPr="00CA4442" w:rsidRDefault="005D4451" w:rsidP="005D4451">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4D950CEA"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6A1D3CA8" w14:textId="3EE8A0A8" w:rsidR="005D4451" w:rsidRPr="00CA4442" w:rsidRDefault="005D4451" w:rsidP="005D4451">
            <w:pPr>
              <w:tabs>
                <w:tab w:val="decimal" w:pos="1084"/>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(179)</w:t>
            </w:r>
          </w:p>
        </w:tc>
        <w:tc>
          <w:tcPr>
            <w:tcW w:w="180" w:type="dxa"/>
            <w:vAlign w:val="bottom"/>
          </w:tcPr>
          <w:p w14:paraId="7EACD617"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79E211F" w14:textId="7D682E96" w:rsidR="005D4451" w:rsidRPr="00CA4442" w:rsidRDefault="005D4451" w:rsidP="005D4451">
            <w:pPr>
              <w:tabs>
                <w:tab w:val="decimal" w:pos="1126"/>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179</w:t>
            </w:r>
          </w:p>
        </w:tc>
      </w:tr>
      <w:tr w:rsidR="005D4451" w:rsidRPr="001545EE" w14:paraId="0B0F1FB4" w14:textId="77777777" w:rsidTr="006572CA">
        <w:trPr>
          <w:cantSplit/>
        </w:trPr>
        <w:tc>
          <w:tcPr>
            <w:tcW w:w="3177" w:type="dxa"/>
            <w:vAlign w:val="bottom"/>
          </w:tcPr>
          <w:p w14:paraId="23ECEA8C" w14:textId="77777777" w:rsidR="005D4451" w:rsidRPr="001545EE" w:rsidRDefault="005D4451" w:rsidP="005D4451">
            <w:pPr>
              <w:spacing w:line="240" w:lineRule="exact"/>
              <w:ind w:left="142" w:right="-70" w:hanging="142"/>
              <w:rPr>
                <w:rFonts w:ascii="CordiaUPC" w:hAnsi="CordiaUPC" w:cs="CordiaUPC"/>
                <w:sz w:val="26"/>
                <w:szCs w:val="26"/>
              </w:rPr>
            </w:pPr>
            <w:r w:rsidRPr="001545EE">
              <w:rPr>
                <w:rFonts w:ascii="CordiaUPC" w:hAnsi="CordiaUPC" w:cs="CordiaUPC" w:hint="cs"/>
                <w:sz w:val="26"/>
                <w:szCs w:val="26"/>
              </w:rPr>
              <w:t>Others</w:t>
            </w:r>
          </w:p>
        </w:tc>
        <w:tc>
          <w:tcPr>
            <w:tcW w:w="1461" w:type="dxa"/>
            <w:vAlign w:val="bottom"/>
          </w:tcPr>
          <w:p w14:paraId="52EEC683" w14:textId="20D01D5D" w:rsidR="005D4451" w:rsidRPr="00CA4442" w:rsidRDefault="005D4451" w:rsidP="005D4451">
            <w:pPr>
              <w:tabs>
                <w:tab w:val="decimal" w:pos="115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2D427EA3"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B00EE08" w14:textId="6B034FC6" w:rsidR="005D4451" w:rsidRPr="00CA4442" w:rsidRDefault="005D4451" w:rsidP="005D4451">
            <w:pPr>
              <w:tabs>
                <w:tab w:val="decimal" w:pos="1055"/>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4</w:t>
            </w:r>
          </w:p>
        </w:tc>
        <w:tc>
          <w:tcPr>
            <w:tcW w:w="181" w:type="dxa"/>
            <w:vAlign w:val="bottom"/>
          </w:tcPr>
          <w:p w14:paraId="1DB8994D"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4DDDE422" w14:textId="79185AB5" w:rsidR="005D4451" w:rsidRPr="00CA4442" w:rsidRDefault="005D4451" w:rsidP="005D4451">
            <w:pPr>
              <w:tabs>
                <w:tab w:val="decimal" w:pos="1084"/>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(41)</w:t>
            </w:r>
          </w:p>
        </w:tc>
        <w:tc>
          <w:tcPr>
            <w:tcW w:w="180" w:type="dxa"/>
            <w:vAlign w:val="bottom"/>
          </w:tcPr>
          <w:p w14:paraId="5485B8ED" w14:textId="77777777" w:rsidR="005D4451" w:rsidRPr="00CA4442" w:rsidRDefault="005D4451" w:rsidP="005D4451">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9144E5D" w14:textId="365CD4A8" w:rsidR="005D4451" w:rsidRPr="00CA4442" w:rsidRDefault="005D4451" w:rsidP="005D4451">
            <w:pPr>
              <w:tabs>
                <w:tab w:val="decimal" w:pos="1126"/>
              </w:tabs>
              <w:spacing w:line="240" w:lineRule="exact"/>
              <w:ind w:right="-79"/>
              <w:outlineLvl w:val="0"/>
              <w:rPr>
                <w:rFonts w:ascii="CordiaUPC" w:hAnsi="CordiaUPC" w:cs="CordiaUPC"/>
                <w:color w:val="000000"/>
                <w:sz w:val="26"/>
                <w:szCs w:val="26"/>
              </w:rPr>
            </w:pPr>
            <w:r w:rsidRPr="00F751C8">
              <w:rPr>
                <w:rFonts w:ascii="CordiaUPC" w:hAnsi="CordiaUPC" w:cs="CordiaUPC"/>
                <w:color w:val="000000"/>
                <w:sz w:val="26"/>
                <w:szCs w:val="26"/>
              </w:rPr>
              <w:t>37</w:t>
            </w:r>
          </w:p>
        </w:tc>
      </w:tr>
      <w:tr w:rsidR="005D4451" w:rsidRPr="001545EE" w14:paraId="67067225" w14:textId="77777777" w:rsidTr="006572CA">
        <w:trPr>
          <w:cantSplit/>
        </w:trPr>
        <w:tc>
          <w:tcPr>
            <w:tcW w:w="3177" w:type="dxa"/>
            <w:vAlign w:val="bottom"/>
          </w:tcPr>
          <w:p w14:paraId="5E3FEEAA" w14:textId="77777777" w:rsidR="005D4451" w:rsidRPr="001545EE" w:rsidRDefault="005D4451" w:rsidP="005D4451">
            <w:pPr>
              <w:spacing w:line="24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55B3EB63" w14:textId="2256F119" w:rsidR="005D4451" w:rsidRPr="00CA4442" w:rsidRDefault="005D4451" w:rsidP="005D4451">
            <w:pPr>
              <w:tabs>
                <w:tab w:val="decimal" w:pos="1156"/>
              </w:tabs>
              <w:spacing w:line="240" w:lineRule="exact"/>
              <w:ind w:right="-79"/>
              <w:outlineLvl w:val="0"/>
              <w:rPr>
                <w:rFonts w:ascii="CordiaUPC" w:hAnsi="CordiaUPC" w:cs="CordiaUPC"/>
                <w:b/>
                <w:bCs/>
                <w:color w:val="000000"/>
                <w:sz w:val="26"/>
                <w:szCs w:val="26"/>
              </w:rPr>
            </w:pPr>
            <w:r w:rsidRPr="005135A5">
              <w:rPr>
                <w:rFonts w:ascii="CordiaUPC" w:hAnsi="CordiaUPC" w:cs="CordiaUPC"/>
                <w:b/>
                <w:bCs/>
                <w:color w:val="000000"/>
                <w:sz w:val="26"/>
                <w:szCs w:val="26"/>
              </w:rPr>
              <w:t>37,791</w:t>
            </w:r>
          </w:p>
        </w:tc>
        <w:tc>
          <w:tcPr>
            <w:tcW w:w="181" w:type="dxa"/>
            <w:vAlign w:val="bottom"/>
          </w:tcPr>
          <w:p w14:paraId="725A29ED" w14:textId="77777777" w:rsidR="005D4451" w:rsidRPr="00CA4442" w:rsidRDefault="005D4451" w:rsidP="005D4451">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080757B2" w14:textId="7C6C0B2B" w:rsidR="005D4451" w:rsidRPr="00CA4442" w:rsidRDefault="005D4451" w:rsidP="005D4451">
            <w:pPr>
              <w:tabs>
                <w:tab w:val="decimal" w:pos="1055"/>
              </w:tabs>
              <w:spacing w:line="240" w:lineRule="exact"/>
              <w:ind w:right="-79"/>
              <w:outlineLvl w:val="0"/>
              <w:rPr>
                <w:rFonts w:ascii="CordiaUPC" w:hAnsi="CordiaUPC" w:cs="CordiaUPC"/>
                <w:b/>
                <w:bCs/>
                <w:color w:val="000000"/>
                <w:sz w:val="26"/>
                <w:szCs w:val="26"/>
              </w:rPr>
            </w:pPr>
            <w:r w:rsidRPr="00F751C8">
              <w:rPr>
                <w:rFonts w:ascii="CordiaUPC" w:hAnsi="CordiaUPC" w:cs="CordiaUPC"/>
                <w:b/>
                <w:bCs/>
                <w:color w:val="000000"/>
                <w:sz w:val="26"/>
                <w:szCs w:val="26"/>
              </w:rPr>
              <w:t>10,221</w:t>
            </w:r>
          </w:p>
        </w:tc>
        <w:tc>
          <w:tcPr>
            <w:tcW w:w="181" w:type="dxa"/>
            <w:vAlign w:val="bottom"/>
          </w:tcPr>
          <w:p w14:paraId="1CBBFF0A" w14:textId="77777777" w:rsidR="005D4451" w:rsidRPr="00CA4442" w:rsidRDefault="005D4451" w:rsidP="005D4451">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7333DF06" w14:textId="57F56E93" w:rsidR="005D4451" w:rsidRPr="00CA4442" w:rsidRDefault="005D4451" w:rsidP="005D4451">
            <w:pPr>
              <w:tabs>
                <w:tab w:val="decimal" w:pos="1084"/>
              </w:tabs>
              <w:spacing w:line="240" w:lineRule="exact"/>
              <w:ind w:right="-79"/>
              <w:outlineLvl w:val="0"/>
              <w:rPr>
                <w:rFonts w:ascii="CordiaUPC" w:hAnsi="CordiaUPC" w:cs="CordiaUPC"/>
                <w:b/>
                <w:bCs/>
                <w:color w:val="000000"/>
                <w:sz w:val="26"/>
                <w:szCs w:val="26"/>
                <w:lang w:val="en-US"/>
              </w:rPr>
            </w:pPr>
            <w:r w:rsidRPr="00F751C8">
              <w:rPr>
                <w:rFonts w:ascii="CordiaUPC" w:hAnsi="CordiaUPC" w:cs="CordiaUPC"/>
                <w:b/>
                <w:bCs/>
                <w:color w:val="000000"/>
                <w:sz w:val="26"/>
                <w:szCs w:val="26"/>
              </w:rPr>
              <w:t>(21,696)</w:t>
            </w:r>
          </w:p>
        </w:tc>
        <w:tc>
          <w:tcPr>
            <w:tcW w:w="180" w:type="dxa"/>
            <w:vAlign w:val="bottom"/>
          </w:tcPr>
          <w:p w14:paraId="27FFD275" w14:textId="77777777" w:rsidR="005D4451" w:rsidRPr="00CA4442" w:rsidRDefault="005D4451" w:rsidP="005D4451">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1C398DED" w14:textId="7D9FE447" w:rsidR="005D4451" w:rsidRPr="00CA4442" w:rsidRDefault="005D4451" w:rsidP="005D4451">
            <w:pPr>
              <w:tabs>
                <w:tab w:val="decimal" w:pos="1126"/>
              </w:tabs>
              <w:spacing w:line="240" w:lineRule="exact"/>
              <w:ind w:right="-79"/>
              <w:outlineLvl w:val="0"/>
              <w:rPr>
                <w:rFonts w:ascii="CordiaUPC" w:hAnsi="CordiaUPC" w:cs="CordiaUPC"/>
                <w:b/>
                <w:bCs/>
                <w:color w:val="000000"/>
                <w:sz w:val="26"/>
                <w:szCs w:val="26"/>
              </w:rPr>
            </w:pPr>
            <w:r w:rsidRPr="00F751C8">
              <w:rPr>
                <w:rFonts w:ascii="CordiaUPC" w:hAnsi="CordiaUPC" w:cs="CordiaUPC"/>
                <w:b/>
                <w:bCs/>
                <w:color w:val="000000"/>
                <w:sz w:val="26"/>
                <w:szCs w:val="26"/>
              </w:rPr>
              <w:t>(13,551)</w:t>
            </w:r>
          </w:p>
        </w:tc>
      </w:tr>
    </w:tbl>
    <w:p w14:paraId="120F2C33" w14:textId="44615B8A" w:rsidR="002D4BDE" w:rsidRDefault="002D4BDE">
      <w:pPr>
        <w:spacing w:line="240" w:lineRule="auto"/>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2279CE" w:rsidRPr="00BF44F9" w14:paraId="7C667BD7" w14:textId="77777777" w:rsidTr="006572CA">
        <w:trPr>
          <w:cantSplit/>
          <w:tblHeader/>
        </w:trPr>
        <w:tc>
          <w:tcPr>
            <w:tcW w:w="3177" w:type="dxa"/>
          </w:tcPr>
          <w:p w14:paraId="1ACB7680" w14:textId="77777777" w:rsidR="002279CE" w:rsidRPr="00BF44F9" w:rsidRDefault="002279CE" w:rsidP="006572CA">
            <w:pPr>
              <w:spacing w:line="240" w:lineRule="exact"/>
              <w:ind w:right="-132"/>
              <w:rPr>
                <w:rFonts w:ascii="CordiaUPC" w:hAnsi="CordiaUPC" w:cs="CordiaUPC"/>
                <w:b/>
                <w:bCs/>
                <w:i/>
                <w:iCs/>
                <w:color w:val="000000"/>
                <w:sz w:val="26"/>
                <w:szCs w:val="26"/>
              </w:rPr>
            </w:pPr>
            <w:r w:rsidRPr="00BF44F9">
              <w:rPr>
                <w:rFonts w:ascii="CordiaUPC" w:hAnsi="CordiaUPC" w:cs="CordiaUPC" w:hint="cs"/>
                <w:b/>
                <w:bCs/>
                <w:i/>
                <w:iCs/>
                <w:sz w:val="26"/>
                <w:szCs w:val="26"/>
                <w:lang w:val="en-US"/>
              </w:rPr>
              <w:t xml:space="preserve">For the </w:t>
            </w:r>
            <w:r w:rsidRPr="00BF44F9">
              <w:rPr>
                <w:rFonts w:ascii="CordiaUPC" w:hAnsi="CordiaUPC" w:cs="CordiaUPC"/>
                <w:b/>
                <w:bCs/>
                <w:i/>
                <w:iCs/>
                <w:sz w:val="26"/>
                <w:szCs w:val="26"/>
                <w:lang w:val="en-US"/>
              </w:rPr>
              <w:t>nine-month period ended</w:t>
            </w:r>
          </w:p>
        </w:tc>
        <w:tc>
          <w:tcPr>
            <w:tcW w:w="6138" w:type="dxa"/>
            <w:gridSpan w:val="7"/>
            <w:vAlign w:val="bottom"/>
          </w:tcPr>
          <w:p w14:paraId="0A8DC90C" w14:textId="77777777" w:rsidR="002279CE" w:rsidRPr="00BF44F9" w:rsidRDefault="002279CE" w:rsidP="006572CA">
            <w:pPr>
              <w:pStyle w:val="acctmergecolhdg"/>
              <w:spacing w:line="240" w:lineRule="exact"/>
              <w:rPr>
                <w:rFonts w:ascii="CordiaUPC" w:hAnsi="CordiaUPC" w:cs="CordiaUPC"/>
                <w:sz w:val="26"/>
                <w:szCs w:val="26"/>
              </w:rPr>
            </w:pPr>
          </w:p>
        </w:tc>
      </w:tr>
      <w:tr w:rsidR="002279CE" w:rsidRPr="00BF44F9" w14:paraId="54972B31" w14:textId="77777777" w:rsidTr="006572CA">
        <w:trPr>
          <w:cantSplit/>
          <w:tblHeader/>
        </w:trPr>
        <w:tc>
          <w:tcPr>
            <w:tcW w:w="3177" w:type="dxa"/>
          </w:tcPr>
          <w:p w14:paraId="02A9E6F0" w14:textId="5B67084A" w:rsidR="002279CE" w:rsidRPr="00BF44F9" w:rsidRDefault="002279CE" w:rsidP="006572CA">
            <w:pPr>
              <w:spacing w:line="240" w:lineRule="exact"/>
              <w:ind w:right="-132"/>
              <w:rPr>
                <w:rFonts w:ascii="CordiaUPC" w:hAnsi="CordiaUPC" w:cs="CordiaUPC"/>
                <w:b/>
                <w:bCs/>
                <w:i/>
                <w:iCs/>
                <w:color w:val="000000"/>
                <w:sz w:val="26"/>
                <w:szCs w:val="26"/>
                <w:lang w:bidi="th-TH"/>
              </w:rPr>
            </w:pPr>
            <w:r w:rsidRPr="00BF44F9">
              <w:rPr>
                <w:rFonts w:ascii="CordiaUPC" w:hAnsi="CordiaUPC" w:cs="CordiaUPC" w:hint="cs"/>
                <w:b/>
                <w:bCs/>
                <w:i/>
                <w:iCs/>
                <w:sz w:val="26"/>
                <w:szCs w:val="26"/>
              </w:rPr>
              <w:t xml:space="preserve">   </w:t>
            </w:r>
            <w:r w:rsidRPr="00BF44F9">
              <w:rPr>
                <w:rFonts w:ascii="CordiaUPC" w:eastAsia="Times New Roman" w:hAnsi="CordiaUPC" w:cs="CordiaUPC" w:hint="cs"/>
                <w:b/>
                <w:bCs/>
                <w:i/>
                <w:iCs/>
                <w:sz w:val="26"/>
                <w:szCs w:val="26"/>
                <w:lang w:val="en-US"/>
              </w:rPr>
              <w:t xml:space="preserve">30 </w:t>
            </w:r>
            <w:r w:rsidRPr="00BF44F9">
              <w:rPr>
                <w:rFonts w:ascii="CordiaUPC" w:hAnsi="CordiaUPC" w:cs="CordiaUPC" w:hint="cs"/>
                <w:b/>
                <w:bCs/>
                <w:i/>
                <w:iCs/>
                <w:sz w:val="26"/>
                <w:szCs w:val="26"/>
              </w:rPr>
              <w:t>September</w:t>
            </w:r>
            <w:r w:rsidRPr="00BF44F9">
              <w:rPr>
                <w:rFonts w:ascii="CordiaUPC" w:eastAsia="Times New Roman" w:hAnsi="CordiaUPC" w:cs="CordiaUPC" w:hint="cs"/>
                <w:b/>
                <w:bCs/>
                <w:i/>
                <w:iCs/>
                <w:sz w:val="26"/>
                <w:szCs w:val="26"/>
              </w:rPr>
              <w:t xml:space="preserve"> 202</w:t>
            </w:r>
            <w:r w:rsidRPr="00BF44F9">
              <w:rPr>
                <w:rFonts w:ascii="CordiaUPC" w:eastAsia="Times New Roman" w:hAnsi="CordiaUPC" w:cs="CordiaUPC"/>
                <w:b/>
                <w:bCs/>
                <w:i/>
                <w:iCs/>
                <w:sz w:val="26"/>
                <w:szCs w:val="26"/>
              </w:rPr>
              <w:t>1</w:t>
            </w:r>
          </w:p>
        </w:tc>
        <w:tc>
          <w:tcPr>
            <w:tcW w:w="6138" w:type="dxa"/>
            <w:gridSpan w:val="7"/>
            <w:vAlign w:val="bottom"/>
          </w:tcPr>
          <w:p w14:paraId="4B0D342B" w14:textId="77777777" w:rsidR="002279CE" w:rsidRPr="00BF44F9" w:rsidRDefault="002279CE" w:rsidP="006572CA">
            <w:pPr>
              <w:pStyle w:val="acctmergecolhdg"/>
              <w:spacing w:line="240" w:lineRule="exact"/>
              <w:rPr>
                <w:rFonts w:ascii="CordiaUPC" w:hAnsi="CordiaUPC" w:cs="CordiaUPC"/>
                <w:sz w:val="26"/>
                <w:szCs w:val="26"/>
              </w:rPr>
            </w:pPr>
            <w:r w:rsidRPr="00BF44F9">
              <w:rPr>
                <w:rFonts w:ascii="CordiaUPC" w:hAnsi="CordiaUPC" w:cs="CordiaUPC" w:hint="cs"/>
                <w:sz w:val="26"/>
                <w:szCs w:val="26"/>
              </w:rPr>
              <w:t>Consolidated</w:t>
            </w:r>
          </w:p>
        </w:tc>
      </w:tr>
      <w:tr w:rsidR="002279CE" w:rsidRPr="00BF44F9" w14:paraId="64279E33" w14:textId="77777777" w:rsidTr="006572CA">
        <w:trPr>
          <w:cantSplit/>
          <w:tblHeader/>
        </w:trPr>
        <w:tc>
          <w:tcPr>
            <w:tcW w:w="3177" w:type="dxa"/>
          </w:tcPr>
          <w:p w14:paraId="4660D1EA" w14:textId="77777777" w:rsidR="002279CE" w:rsidRPr="00BF44F9"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0B61D30E" w14:textId="77777777" w:rsidR="002279CE" w:rsidRPr="00BF44F9" w:rsidRDefault="002279CE" w:rsidP="006572CA">
            <w:pPr>
              <w:pStyle w:val="acctmergecolhdg"/>
              <w:spacing w:line="240" w:lineRule="exact"/>
              <w:rPr>
                <w:rFonts w:ascii="CordiaUPC" w:hAnsi="CordiaUPC" w:cs="CordiaUPC"/>
                <w:b w:val="0"/>
                <w:bCs/>
                <w:sz w:val="26"/>
                <w:szCs w:val="26"/>
              </w:rPr>
            </w:pPr>
            <w:r w:rsidRPr="00BF44F9">
              <w:rPr>
                <w:rFonts w:ascii="CordiaUPC" w:hAnsi="CordiaUPC" w:cs="CordiaUPC" w:hint="cs"/>
                <w:b w:val="0"/>
                <w:bCs/>
                <w:sz w:val="26"/>
                <w:szCs w:val="26"/>
              </w:rPr>
              <w:t>Net interest income</w:t>
            </w:r>
          </w:p>
        </w:tc>
        <w:tc>
          <w:tcPr>
            <w:tcW w:w="181" w:type="dxa"/>
          </w:tcPr>
          <w:p w14:paraId="42EA79C8" w14:textId="77777777" w:rsidR="002279CE" w:rsidRPr="00BF44F9" w:rsidRDefault="002279CE" w:rsidP="006572CA">
            <w:pPr>
              <w:pStyle w:val="acctmergecolhdg"/>
              <w:spacing w:line="240" w:lineRule="exact"/>
              <w:rPr>
                <w:rFonts w:ascii="CordiaUPC" w:hAnsi="CordiaUPC" w:cs="CordiaUPC"/>
                <w:b w:val="0"/>
                <w:bCs/>
                <w:sz w:val="26"/>
                <w:szCs w:val="26"/>
              </w:rPr>
            </w:pPr>
          </w:p>
        </w:tc>
        <w:tc>
          <w:tcPr>
            <w:tcW w:w="1339" w:type="dxa"/>
            <w:vAlign w:val="bottom"/>
          </w:tcPr>
          <w:p w14:paraId="384EC240" w14:textId="77777777" w:rsidR="002279CE" w:rsidRPr="00BF44F9" w:rsidRDefault="002279CE" w:rsidP="006572CA">
            <w:pPr>
              <w:pStyle w:val="acctmergecolhdg"/>
              <w:spacing w:line="240" w:lineRule="exact"/>
              <w:rPr>
                <w:rFonts w:ascii="CordiaUPC" w:hAnsi="CordiaUPC" w:cs="CordiaUPC"/>
                <w:b w:val="0"/>
                <w:bCs/>
                <w:sz w:val="26"/>
                <w:szCs w:val="26"/>
              </w:rPr>
            </w:pPr>
            <w:r w:rsidRPr="00BF44F9">
              <w:rPr>
                <w:rFonts w:ascii="CordiaUPC" w:hAnsi="CordiaUPC" w:cs="CordiaUPC" w:hint="cs"/>
                <w:b w:val="0"/>
                <w:bCs/>
                <w:sz w:val="26"/>
                <w:szCs w:val="26"/>
              </w:rPr>
              <w:t>Net non-interest income</w:t>
            </w:r>
          </w:p>
        </w:tc>
        <w:tc>
          <w:tcPr>
            <w:tcW w:w="181" w:type="dxa"/>
          </w:tcPr>
          <w:p w14:paraId="407EEDDD" w14:textId="77777777" w:rsidR="002279CE" w:rsidRPr="00BF44F9" w:rsidRDefault="002279CE" w:rsidP="006572CA">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6077FE3E" w14:textId="77777777" w:rsidR="002279CE" w:rsidRPr="00BF44F9" w:rsidRDefault="002279CE" w:rsidP="006572CA">
            <w:pPr>
              <w:pStyle w:val="acctmergecolhdg"/>
              <w:spacing w:line="240" w:lineRule="exact"/>
              <w:rPr>
                <w:rFonts w:ascii="CordiaUPC" w:hAnsi="CordiaUPC" w:cs="CordiaUPC"/>
                <w:b w:val="0"/>
                <w:bCs/>
                <w:sz w:val="26"/>
                <w:szCs w:val="26"/>
              </w:rPr>
            </w:pPr>
            <w:r w:rsidRPr="00BF44F9">
              <w:rPr>
                <w:rFonts w:ascii="CordiaUPC" w:hAnsi="CordiaUPC" w:cs="CordiaUPC" w:hint="cs"/>
                <w:b w:val="0"/>
                <w:bCs/>
                <w:sz w:val="26"/>
                <w:szCs w:val="26"/>
              </w:rPr>
              <w:t>Operating expenses</w:t>
            </w:r>
          </w:p>
        </w:tc>
        <w:tc>
          <w:tcPr>
            <w:tcW w:w="180" w:type="dxa"/>
          </w:tcPr>
          <w:p w14:paraId="76616AE2" w14:textId="77777777" w:rsidR="002279CE" w:rsidRPr="00BF44F9" w:rsidRDefault="002279CE" w:rsidP="006572CA">
            <w:pPr>
              <w:pStyle w:val="acctmergecolhdg"/>
              <w:spacing w:line="240" w:lineRule="exact"/>
              <w:rPr>
                <w:rFonts w:ascii="CordiaUPC" w:hAnsi="CordiaUPC" w:cs="CordiaUPC"/>
                <w:b w:val="0"/>
                <w:bCs/>
                <w:sz w:val="26"/>
                <w:szCs w:val="26"/>
              </w:rPr>
            </w:pPr>
          </w:p>
        </w:tc>
        <w:tc>
          <w:tcPr>
            <w:tcW w:w="1417" w:type="dxa"/>
            <w:vAlign w:val="bottom"/>
          </w:tcPr>
          <w:p w14:paraId="124E628E" w14:textId="77777777" w:rsidR="002279CE" w:rsidRPr="00BF44F9" w:rsidRDefault="002279CE" w:rsidP="006572CA">
            <w:pPr>
              <w:pStyle w:val="acctmergecolhdg"/>
              <w:spacing w:line="240" w:lineRule="exact"/>
              <w:ind w:left="-61" w:right="-52"/>
              <w:rPr>
                <w:rFonts w:ascii="CordiaUPC" w:hAnsi="CordiaUPC" w:cs="CordiaUPC"/>
                <w:b w:val="0"/>
                <w:bCs/>
                <w:sz w:val="26"/>
                <w:szCs w:val="26"/>
              </w:rPr>
            </w:pPr>
            <w:r w:rsidRPr="00BF44F9">
              <w:rPr>
                <w:rFonts w:ascii="CordiaUPC" w:hAnsi="CordiaUPC" w:cs="CordiaUPC"/>
                <w:b w:val="0"/>
                <w:bCs/>
                <w:sz w:val="26"/>
                <w:szCs w:val="26"/>
              </w:rPr>
              <w:t xml:space="preserve">Expected </w:t>
            </w:r>
            <w:r w:rsidRPr="00BF44F9">
              <w:rPr>
                <w:rFonts w:ascii="CordiaUPC" w:hAnsi="CordiaUPC" w:cs="CordiaUPC"/>
                <w:b w:val="0"/>
                <w:bCs/>
                <w:sz w:val="26"/>
                <w:szCs w:val="26"/>
              </w:rPr>
              <w:br/>
              <w:t>credit loss</w:t>
            </w:r>
          </w:p>
        </w:tc>
      </w:tr>
      <w:tr w:rsidR="002279CE" w:rsidRPr="00BF44F9" w14:paraId="65F5DDA6" w14:textId="77777777" w:rsidTr="006572CA">
        <w:trPr>
          <w:cantSplit/>
          <w:tblHeader/>
        </w:trPr>
        <w:tc>
          <w:tcPr>
            <w:tcW w:w="3177" w:type="dxa"/>
          </w:tcPr>
          <w:p w14:paraId="5EED08B4" w14:textId="77777777" w:rsidR="002279CE" w:rsidRPr="00BF44F9"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4673DD19" w14:textId="77777777" w:rsidR="002279CE" w:rsidRPr="00BF44F9" w:rsidRDefault="002279CE" w:rsidP="006572CA">
            <w:pPr>
              <w:pStyle w:val="acctmergecolhdg"/>
              <w:spacing w:line="240" w:lineRule="exact"/>
              <w:ind w:left="-61" w:right="-52"/>
              <w:rPr>
                <w:rFonts w:ascii="CordiaUPC" w:hAnsi="CordiaUPC" w:cs="CordiaUPC"/>
                <w:b w:val="0"/>
                <w:bCs/>
                <w:sz w:val="26"/>
                <w:szCs w:val="26"/>
              </w:rPr>
            </w:pPr>
            <w:r w:rsidRPr="00BF44F9">
              <w:rPr>
                <w:rFonts w:ascii="CordiaUPC" w:hAnsi="CordiaUPC" w:cs="CordiaUPC" w:hint="cs"/>
                <w:b w:val="0"/>
                <w:bCs/>
                <w:i/>
                <w:iCs/>
                <w:sz w:val="26"/>
                <w:szCs w:val="26"/>
              </w:rPr>
              <w:t>(</w:t>
            </w:r>
            <w:proofErr w:type="gramStart"/>
            <w:r w:rsidRPr="00BF44F9">
              <w:rPr>
                <w:rFonts w:ascii="CordiaUPC" w:hAnsi="CordiaUPC" w:cs="CordiaUPC" w:hint="cs"/>
                <w:b w:val="0"/>
                <w:bCs/>
                <w:i/>
                <w:iCs/>
                <w:sz w:val="26"/>
                <w:szCs w:val="26"/>
              </w:rPr>
              <w:t>in</w:t>
            </w:r>
            <w:proofErr w:type="gramEnd"/>
            <w:r w:rsidRPr="00BF44F9">
              <w:rPr>
                <w:rFonts w:ascii="CordiaUPC" w:hAnsi="CordiaUPC" w:cs="CordiaUPC" w:hint="cs"/>
                <w:b w:val="0"/>
                <w:bCs/>
                <w:i/>
                <w:iCs/>
                <w:sz w:val="26"/>
                <w:szCs w:val="26"/>
              </w:rPr>
              <w:t xml:space="preserve"> million Baht)</w:t>
            </w:r>
          </w:p>
        </w:tc>
      </w:tr>
      <w:tr w:rsidR="002279CE" w:rsidRPr="00BF44F9" w14:paraId="38C9CC7F" w14:textId="77777777" w:rsidTr="006572CA">
        <w:trPr>
          <w:cantSplit/>
        </w:trPr>
        <w:tc>
          <w:tcPr>
            <w:tcW w:w="3177" w:type="dxa"/>
            <w:vAlign w:val="bottom"/>
          </w:tcPr>
          <w:p w14:paraId="244513C8" w14:textId="77777777" w:rsidR="002279CE" w:rsidRPr="00BF44F9" w:rsidRDefault="002279CE" w:rsidP="002279CE">
            <w:pPr>
              <w:spacing w:line="240" w:lineRule="exact"/>
              <w:ind w:left="142" w:right="-70" w:hanging="142"/>
              <w:rPr>
                <w:rFonts w:ascii="CordiaUPC" w:hAnsi="CordiaUPC" w:cs="CordiaUPC"/>
                <w:b/>
                <w:bCs/>
                <w:sz w:val="26"/>
                <w:szCs w:val="26"/>
              </w:rPr>
            </w:pPr>
            <w:r w:rsidRPr="00BF44F9">
              <w:rPr>
                <w:rFonts w:ascii="CordiaUPC" w:hAnsi="CordiaUPC" w:cs="CordiaUPC" w:hint="cs"/>
                <w:sz w:val="26"/>
                <w:szCs w:val="26"/>
              </w:rPr>
              <w:t>Segment reporting</w:t>
            </w:r>
          </w:p>
        </w:tc>
        <w:tc>
          <w:tcPr>
            <w:tcW w:w="1461" w:type="dxa"/>
            <w:vAlign w:val="bottom"/>
          </w:tcPr>
          <w:p w14:paraId="09149768" w14:textId="1B419C6F" w:rsidR="002279CE" w:rsidRPr="00BF44F9" w:rsidRDefault="002279CE" w:rsidP="002279CE">
            <w:pPr>
              <w:tabs>
                <w:tab w:val="decimal" w:pos="1156"/>
              </w:tabs>
              <w:spacing w:line="240" w:lineRule="exact"/>
              <w:ind w:right="-79"/>
              <w:outlineLvl w:val="0"/>
              <w:rPr>
                <w:rFonts w:ascii="CordiaUPC" w:hAnsi="CordiaUPC" w:cs="CordiaUPC"/>
                <w:color w:val="000000"/>
                <w:sz w:val="26"/>
                <w:szCs w:val="26"/>
                <w:lang w:val="en-US"/>
              </w:rPr>
            </w:pPr>
            <w:r w:rsidRPr="00BF44F9">
              <w:rPr>
                <w:rFonts w:ascii="CordiaUPC" w:hAnsi="CordiaUPC" w:cs="CordiaUPC"/>
                <w:color w:val="000000"/>
                <w:sz w:val="26"/>
                <w:szCs w:val="26"/>
              </w:rPr>
              <w:t>38,231</w:t>
            </w:r>
          </w:p>
        </w:tc>
        <w:tc>
          <w:tcPr>
            <w:tcW w:w="181" w:type="dxa"/>
            <w:vAlign w:val="bottom"/>
          </w:tcPr>
          <w:p w14:paraId="760129A6"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5A7C057" w14:textId="52759944" w:rsidR="002279CE" w:rsidRPr="00BF44F9" w:rsidRDefault="00521C27" w:rsidP="002279CE">
            <w:pPr>
              <w:tabs>
                <w:tab w:val="decimal" w:pos="1055"/>
              </w:tabs>
              <w:spacing w:line="240" w:lineRule="exact"/>
              <w:ind w:right="-79"/>
              <w:outlineLvl w:val="0"/>
              <w:rPr>
                <w:rFonts w:ascii="CordiaUPC" w:hAnsi="CordiaUPC" w:cs="CordiaUPC"/>
                <w:color w:val="000000"/>
                <w:sz w:val="26"/>
                <w:szCs w:val="26"/>
                <w:lang w:val="en-US" w:bidi="th-TH"/>
              </w:rPr>
            </w:pPr>
            <w:r w:rsidRPr="00BF44F9">
              <w:rPr>
                <w:rFonts w:ascii="CordiaUPC" w:hAnsi="CordiaUPC" w:cs="CordiaUPC"/>
                <w:color w:val="000000"/>
                <w:sz w:val="26"/>
                <w:szCs w:val="26"/>
              </w:rPr>
              <w:t>10,</w:t>
            </w:r>
            <w:r w:rsidR="00317D12" w:rsidRPr="00BF44F9">
              <w:rPr>
                <w:rFonts w:ascii="CordiaUPC" w:hAnsi="CordiaUPC" w:cs="CordiaUPC"/>
                <w:color w:val="000000"/>
                <w:sz w:val="26"/>
                <w:szCs w:val="26"/>
              </w:rPr>
              <w:t>799</w:t>
            </w:r>
          </w:p>
        </w:tc>
        <w:tc>
          <w:tcPr>
            <w:tcW w:w="181" w:type="dxa"/>
            <w:vAlign w:val="bottom"/>
          </w:tcPr>
          <w:p w14:paraId="2F8A86F9"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068CF3A" w14:textId="5BBC8C22" w:rsidR="002279CE" w:rsidRPr="00BF44F9" w:rsidRDefault="00521C27" w:rsidP="002279CE">
            <w:pPr>
              <w:tabs>
                <w:tab w:val="decimal" w:pos="1084"/>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(23,1</w:t>
            </w:r>
            <w:r w:rsidR="00317D12" w:rsidRPr="00BF44F9">
              <w:rPr>
                <w:rFonts w:ascii="CordiaUPC" w:hAnsi="CordiaUPC" w:cs="CordiaUPC"/>
                <w:color w:val="000000"/>
                <w:sz w:val="26"/>
                <w:szCs w:val="26"/>
              </w:rPr>
              <w:t>39</w:t>
            </w:r>
            <w:r w:rsidRPr="00BF44F9">
              <w:rPr>
                <w:rFonts w:ascii="CordiaUPC" w:hAnsi="CordiaUPC" w:cs="CordiaUPC"/>
                <w:color w:val="000000"/>
                <w:sz w:val="26"/>
                <w:szCs w:val="26"/>
              </w:rPr>
              <w:t>)</w:t>
            </w:r>
          </w:p>
        </w:tc>
        <w:tc>
          <w:tcPr>
            <w:tcW w:w="180" w:type="dxa"/>
            <w:vAlign w:val="bottom"/>
          </w:tcPr>
          <w:p w14:paraId="7FE2DCED"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D426FDA" w14:textId="332A1A4D" w:rsidR="002279CE" w:rsidRPr="00BF44F9" w:rsidRDefault="002279CE" w:rsidP="002279CE">
            <w:pPr>
              <w:tabs>
                <w:tab w:val="decimal" w:pos="1126"/>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(16,580)</w:t>
            </w:r>
          </w:p>
        </w:tc>
      </w:tr>
      <w:tr w:rsidR="002279CE" w:rsidRPr="00BF44F9" w14:paraId="0FA8ADAC" w14:textId="77777777" w:rsidTr="006572CA">
        <w:trPr>
          <w:cantSplit/>
        </w:trPr>
        <w:tc>
          <w:tcPr>
            <w:tcW w:w="3177" w:type="dxa"/>
            <w:vAlign w:val="bottom"/>
          </w:tcPr>
          <w:p w14:paraId="30B6F6DC" w14:textId="77777777" w:rsidR="002279CE" w:rsidRPr="00BF44F9" w:rsidRDefault="002279CE" w:rsidP="002279CE">
            <w:pPr>
              <w:spacing w:line="240" w:lineRule="exact"/>
              <w:ind w:left="142" w:right="-70" w:hanging="142"/>
              <w:rPr>
                <w:rFonts w:ascii="CordiaUPC" w:hAnsi="CordiaUPC" w:cs="CordiaUPC"/>
                <w:spacing w:val="-4"/>
                <w:sz w:val="26"/>
                <w:szCs w:val="26"/>
              </w:rPr>
            </w:pPr>
            <w:r w:rsidRPr="00BF44F9">
              <w:rPr>
                <w:rFonts w:ascii="CordiaUPC" w:hAnsi="CordiaUPC" w:cs="CordiaUPC"/>
                <w:sz w:val="26"/>
                <w:szCs w:val="26"/>
              </w:rPr>
              <w:t>Expected credit loss</w:t>
            </w:r>
          </w:p>
        </w:tc>
        <w:tc>
          <w:tcPr>
            <w:tcW w:w="1461" w:type="dxa"/>
            <w:vAlign w:val="bottom"/>
          </w:tcPr>
          <w:p w14:paraId="76291DC6" w14:textId="713FCF71" w:rsidR="002279CE" w:rsidRPr="00BF44F9" w:rsidRDefault="002279CE" w:rsidP="002279CE">
            <w:pPr>
              <w:tabs>
                <w:tab w:val="decimal" w:pos="1156"/>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w:t>
            </w:r>
          </w:p>
        </w:tc>
        <w:tc>
          <w:tcPr>
            <w:tcW w:w="181" w:type="dxa"/>
            <w:vAlign w:val="bottom"/>
          </w:tcPr>
          <w:p w14:paraId="22683C8D"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3E7BE5F" w14:textId="3806093A" w:rsidR="002279CE" w:rsidRPr="00BF44F9" w:rsidRDefault="002279CE" w:rsidP="002279CE">
            <w:pPr>
              <w:tabs>
                <w:tab w:val="decimal" w:pos="1055"/>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w:t>
            </w:r>
          </w:p>
        </w:tc>
        <w:tc>
          <w:tcPr>
            <w:tcW w:w="181" w:type="dxa"/>
            <w:vAlign w:val="bottom"/>
          </w:tcPr>
          <w:p w14:paraId="3C7F117D"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1CEAD1E" w14:textId="5A9CD48E" w:rsidR="002279CE" w:rsidRPr="00BF44F9" w:rsidRDefault="002279CE" w:rsidP="002279CE">
            <w:pPr>
              <w:tabs>
                <w:tab w:val="decimal" w:pos="1084"/>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(83)</w:t>
            </w:r>
          </w:p>
        </w:tc>
        <w:tc>
          <w:tcPr>
            <w:tcW w:w="180" w:type="dxa"/>
            <w:vAlign w:val="bottom"/>
          </w:tcPr>
          <w:p w14:paraId="20D44765"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AC3ABF6" w14:textId="4D93274C" w:rsidR="002279CE" w:rsidRPr="00BF44F9" w:rsidRDefault="002279CE" w:rsidP="002279CE">
            <w:pPr>
              <w:tabs>
                <w:tab w:val="decimal" w:pos="1126"/>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83</w:t>
            </w:r>
          </w:p>
        </w:tc>
      </w:tr>
      <w:tr w:rsidR="002279CE" w:rsidRPr="00BF44F9" w14:paraId="7446475B" w14:textId="77777777" w:rsidTr="006572CA">
        <w:trPr>
          <w:cantSplit/>
        </w:trPr>
        <w:tc>
          <w:tcPr>
            <w:tcW w:w="3177" w:type="dxa"/>
            <w:vAlign w:val="bottom"/>
          </w:tcPr>
          <w:p w14:paraId="551B66E4" w14:textId="77777777" w:rsidR="002279CE" w:rsidRPr="00BF44F9" w:rsidRDefault="002279CE" w:rsidP="002279CE">
            <w:pPr>
              <w:spacing w:line="240" w:lineRule="exact"/>
              <w:ind w:left="142" w:right="-70" w:hanging="142"/>
              <w:rPr>
                <w:rFonts w:ascii="CordiaUPC" w:hAnsi="CordiaUPC" w:cs="CordiaUPC"/>
                <w:sz w:val="26"/>
                <w:szCs w:val="26"/>
              </w:rPr>
            </w:pPr>
            <w:r w:rsidRPr="00BF44F9">
              <w:rPr>
                <w:rFonts w:ascii="CordiaUPC" w:hAnsi="CordiaUPC" w:cs="CordiaUPC" w:hint="cs"/>
                <w:sz w:val="26"/>
                <w:szCs w:val="26"/>
              </w:rPr>
              <w:t>Others</w:t>
            </w:r>
          </w:p>
        </w:tc>
        <w:tc>
          <w:tcPr>
            <w:tcW w:w="1461" w:type="dxa"/>
            <w:vAlign w:val="bottom"/>
          </w:tcPr>
          <w:p w14:paraId="174716A4" w14:textId="2157750A" w:rsidR="002279CE" w:rsidRPr="00BF44F9" w:rsidRDefault="002279CE" w:rsidP="002279CE">
            <w:pPr>
              <w:tabs>
                <w:tab w:val="decimal" w:pos="1156"/>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w:t>
            </w:r>
          </w:p>
        </w:tc>
        <w:tc>
          <w:tcPr>
            <w:tcW w:w="181" w:type="dxa"/>
            <w:vAlign w:val="bottom"/>
          </w:tcPr>
          <w:p w14:paraId="1D3C54F1"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E936058" w14:textId="3331BFB9" w:rsidR="002279CE" w:rsidRPr="00BF44F9" w:rsidRDefault="002279CE" w:rsidP="002279CE">
            <w:pPr>
              <w:tabs>
                <w:tab w:val="decimal" w:pos="1055"/>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(2)</w:t>
            </w:r>
          </w:p>
        </w:tc>
        <w:tc>
          <w:tcPr>
            <w:tcW w:w="181" w:type="dxa"/>
            <w:vAlign w:val="bottom"/>
          </w:tcPr>
          <w:p w14:paraId="66E3CBAF"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4C09EFDC" w14:textId="1694F3CD" w:rsidR="002279CE" w:rsidRPr="00BF44F9" w:rsidRDefault="002279CE" w:rsidP="002279CE">
            <w:pPr>
              <w:tabs>
                <w:tab w:val="decimal" w:pos="1084"/>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2</w:t>
            </w:r>
          </w:p>
        </w:tc>
        <w:tc>
          <w:tcPr>
            <w:tcW w:w="180" w:type="dxa"/>
            <w:vAlign w:val="bottom"/>
          </w:tcPr>
          <w:p w14:paraId="3443AB5B" w14:textId="77777777" w:rsidR="002279CE" w:rsidRPr="00BF44F9" w:rsidRDefault="002279CE" w:rsidP="002279CE">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3119322" w14:textId="6B59BFE9" w:rsidR="002279CE" w:rsidRPr="00BF44F9" w:rsidRDefault="002279CE" w:rsidP="002279CE">
            <w:pPr>
              <w:tabs>
                <w:tab w:val="decimal" w:pos="1126"/>
              </w:tabs>
              <w:spacing w:line="240" w:lineRule="exact"/>
              <w:ind w:right="-79"/>
              <w:outlineLvl w:val="0"/>
              <w:rPr>
                <w:rFonts w:ascii="CordiaUPC" w:hAnsi="CordiaUPC" w:cs="CordiaUPC"/>
                <w:color w:val="000000"/>
                <w:sz w:val="26"/>
                <w:szCs w:val="26"/>
              </w:rPr>
            </w:pPr>
            <w:r w:rsidRPr="00BF44F9">
              <w:rPr>
                <w:rFonts w:ascii="CordiaUPC" w:hAnsi="CordiaUPC" w:cs="CordiaUPC"/>
                <w:color w:val="000000"/>
                <w:sz w:val="26"/>
                <w:szCs w:val="26"/>
              </w:rPr>
              <w:t>-</w:t>
            </w:r>
          </w:p>
        </w:tc>
      </w:tr>
      <w:tr w:rsidR="002279CE" w:rsidRPr="001545EE" w14:paraId="74364A57" w14:textId="77777777" w:rsidTr="006572CA">
        <w:trPr>
          <w:cantSplit/>
        </w:trPr>
        <w:tc>
          <w:tcPr>
            <w:tcW w:w="3177" w:type="dxa"/>
            <w:vAlign w:val="bottom"/>
          </w:tcPr>
          <w:p w14:paraId="472C5D41" w14:textId="77777777" w:rsidR="002279CE" w:rsidRPr="00BF44F9" w:rsidRDefault="002279CE" w:rsidP="002279CE">
            <w:pPr>
              <w:spacing w:line="240" w:lineRule="exact"/>
              <w:ind w:left="142" w:right="-70" w:hanging="142"/>
              <w:rPr>
                <w:rFonts w:ascii="CordiaUPC" w:hAnsi="CordiaUPC" w:cs="CordiaUPC"/>
                <w:b/>
                <w:bCs/>
                <w:spacing w:val="-4"/>
                <w:sz w:val="26"/>
                <w:szCs w:val="26"/>
              </w:rPr>
            </w:pPr>
            <w:r w:rsidRPr="00BF44F9">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C024F5F" w14:textId="6D242F93" w:rsidR="002279CE" w:rsidRPr="00BF44F9" w:rsidRDefault="002279CE" w:rsidP="002279CE">
            <w:pPr>
              <w:tabs>
                <w:tab w:val="decimal" w:pos="1156"/>
              </w:tabs>
              <w:spacing w:line="240" w:lineRule="exact"/>
              <w:ind w:right="-79"/>
              <w:outlineLvl w:val="0"/>
              <w:rPr>
                <w:rFonts w:ascii="CordiaUPC" w:hAnsi="CordiaUPC" w:cs="CordiaUPC"/>
                <w:b/>
                <w:bCs/>
                <w:color w:val="000000"/>
                <w:sz w:val="26"/>
                <w:szCs w:val="26"/>
              </w:rPr>
            </w:pPr>
            <w:r w:rsidRPr="00BF44F9">
              <w:rPr>
                <w:rFonts w:ascii="CordiaUPC" w:hAnsi="CordiaUPC" w:cs="CordiaUPC"/>
                <w:b/>
                <w:bCs/>
                <w:color w:val="000000"/>
                <w:sz w:val="26"/>
                <w:szCs w:val="26"/>
              </w:rPr>
              <w:t>38,231</w:t>
            </w:r>
          </w:p>
        </w:tc>
        <w:tc>
          <w:tcPr>
            <w:tcW w:w="181" w:type="dxa"/>
            <w:vAlign w:val="bottom"/>
          </w:tcPr>
          <w:p w14:paraId="4FABB14C" w14:textId="77777777" w:rsidR="002279CE" w:rsidRPr="00BF44F9" w:rsidRDefault="002279CE" w:rsidP="002279CE">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08BD9CE2" w14:textId="146BF300" w:rsidR="002279CE" w:rsidRPr="00BF44F9" w:rsidRDefault="00521C27" w:rsidP="002279CE">
            <w:pPr>
              <w:tabs>
                <w:tab w:val="decimal" w:pos="1055"/>
              </w:tabs>
              <w:spacing w:line="240" w:lineRule="exact"/>
              <w:ind w:right="-79"/>
              <w:outlineLvl w:val="0"/>
              <w:rPr>
                <w:rFonts w:ascii="CordiaUPC" w:hAnsi="CordiaUPC" w:cs="CordiaUPC"/>
                <w:b/>
                <w:bCs/>
                <w:color w:val="000000"/>
                <w:sz w:val="26"/>
                <w:szCs w:val="26"/>
              </w:rPr>
            </w:pPr>
            <w:r w:rsidRPr="00BF44F9">
              <w:rPr>
                <w:rFonts w:ascii="CordiaUPC" w:hAnsi="CordiaUPC" w:cs="CordiaUPC"/>
                <w:b/>
                <w:bCs/>
                <w:color w:val="000000"/>
                <w:sz w:val="26"/>
                <w:szCs w:val="26"/>
              </w:rPr>
              <w:t>10,79</w:t>
            </w:r>
            <w:r w:rsidR="00317D12" w:rsidRPr="00BF44F9">
              <w:rPr>
                <w:rFonts w:ascii="CordiaUPC" w:hAnsi="CordiaUPC" w:cs="CordiaUPC"/>
                <w:b/>
                <w:bCs/>
                <w:color w:val="000000"/>
                <w:sz w:val="26"/>
                <w:szCs w:val="26"/>
              </w:rPr>
              <w:t>7</w:t>
            </w:r>
          </w:p>
        </w:tc>
        <w:tc>
          <w:tcPr>
            <w:tcW w:w="181" w:type="dxa"/>
            <w:vAlign w:val="bottom"/>
          </w:tcPr>
          <w:p w14:paraId="6D384FA2" w14:textId="77777777" w:rsidR="002279CE" w:rsidRPr="00BF44F9" w:rsidRDefault="002279CE" w:rsidP="002279CE">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2453E946" w14:textId="4B8E8115" w:rsidR="002279CE" w:rsidRPr="00BF44F9" w:rsidRDefault="00521C27" w:rsidP="002279CE">
            <w:pPr>
              <w:tabs>
                <w:tab w:val="decimal" w:pos="1084"/>
              </w:tabs>
              <w:spacing w:line="240" w:lineRule="exact"/>
              <w:ind w:right="-79"/>
              <w:outlineLvl w:val="0"/>
              <w:rPr>
                <w:rFonts w:ascii="CordiaUPC" w:hAnsi="CordiaUPC" w:cs="CordiaUPC"/>
                <w:b/>
                <w:bCs/>
                <w:color w:val="000000"/>
                <w:sz w:val="26"/>
                <w:szCs w:val="26"/>
                <w:lang w:val="en-US"/>
              </w:rPr>
            </w:pPr>
            <w:r w:rsidRPr="00BF44F9">
              <w:rPr>
                <w:rFonts w:ascii="CordiaUPC" w:hAnsi="CordiaUPC" w:cs="CordiaUPC"/>
                <w:b/>
                <w:bCs/>
                <w:color w:val="000000"/>
                <w:sz w:val="26"/>
                <w:szCs w:val="26"/>
              </w:rPr>
              <w:t>(23,22</w:t>
            </w:r>
            <w:r w:rsidR="00317D12" w:rsidRPr="00BF44F9">
              <w:rPr>
                <w:rFonts w:ascii="CordiaUPC" w:hAnsi="CordiaUPC" w:cs="CordiaUPC"/>
                <w:b/>
                <w:bCs/>
                <w:color w:val="000000"/>
                <w:sz w:val="26"/>
                <w:szCs w:val="26"/>
              </w:rPr>
              <w:t>0</w:t>
            </w:r>
            <w:r w:rsidRPr="00BF44F9">
              <w:rPr>
                <w:rFonts w:ascii="CordiaUPC" w:hAnsi="CordiaUPC" w:cs="CordiaUPC"/>
                <w:b/>
                <w:bCs/>
                <w:color w:val="000000"/>
                <w:sz w:val="26"/>
                <w:szCs w:val="26"/>
              </w:rPr>
              <w:t>)</w:t>
            </w:r>
          </w:p>
        </w:tc>
        <w:tc>
          <w:tcPr>
            <w:tcW w:w="180" w:type="dxa"/>
            <w:vAlign w:val="bottom"/>
          </w:tcPr>
          <w:p w14:paraId="4228D9CD" w14:textId="77777777" w:rsidR="002279CE" w:rsidRPr="00BF44F9" w:rsidRDefault="002279CE" w:rsidP="002279CE">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3438703B" w14:textId="646A00AE" w:rsidR="002279CE" w:rsidRPr="00CA4442" w:rsidRDefault="002279CE" w:rsidP="002279CE">
            <w:pPr>
              <w:tabs>
                <w:tab w:val="decimal" w:pos="1126"/>
              </w:tabs>
              <w:spacing w:line="240" w:lineRule="exact"/>
              <w:ind w:right="-79"/>
              <w:outlineLvl w:val="0"/>
              <w:rPr>
                <w:rFonts w:ascii="CordiaUPC" w:hAnsi="CordiaUPC" w:cs="CordiaUPC"/>
                <w:b/>
                <w:bCs/>
                <w:color w:val="000000"/>
                <w:sz w:val="26"/>
                <w:szCs w:val="26"/>
              </w:rPr>
            </w:pPr>
            <w:r w:rsidRPr="00BF44F9">
              <w:rPr>
                <w:rFonts w:ascii="CordiaUPC" w:hAnsi="CordiaUPC" w:cs="CordiaUPC"/>
                <w:b/>
                <w:bCs/>
                <w:color w:val="000000"/>
                <w:sz w:val="26"/>
                <w:szCs w:val="26"/>
              </w:rPr>
              <w:t>(16,497)</w:t>
            </w:r>
          </w:p>
        </w:tc>
      </w:tr>
    </w:tbl>
    <w:p w14:paraId="4E2F7F6D" w14:textId="77777777" w:rsidR="00533E60" w:rsidRPr="00392524" w:rsidRDefault="00533E60"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05" w:type="dxa"/>
        <w:tblLayout w:type="fixed"/>
        <w:tblCellMar>
          <w:left w:w="79" w:type="dxa"/>
          <w:right w:w="79" w:type="dxa"/>
        </w:tblCellMar>
        <w:tblLook w:val="0000" w:firstRow="0" w:lastRow="0" w:firstColumn="0" w:lastColumn="0" w:noHBand="0" w:noVBand="0"/>
      </w:tblPr>
      <w:tblGrid>
        <w:gridCol w:w="3015"/>
        <w:gridCol w:w="1170"/>
        <w:gridCol w:w="180"/>
        <w:gridCol w:w="1080"/>
        <w:gridCol w:w="180"/>
        <w:gridCol w:w="1170"/>
        <w:gridCol w:w="180"/>
        <w:gridCol w:w="1080"/>
        <w:gridCol w:w="180"/>
        <w:gridCol w:w="1080"/>
      </w:tblGrid>
      <w:tr w:rsidR="00786AAA" w:rsidRPr="00392524" w14:paraId="3484F82A" w14:textId="77777777" w:rsidTr="008512D3">
        <w:trPr>
          <w:cantSplit/>
          <w:tblHeader/>
        </w:trPr>
        <w:tc>
          <w:tcPr>
            <w:tcW w:w="3015" w:type="dxa"/>
          </w:tcPr>
          <w:p w14:paraId="7DDD2281" w14:textId="77777777" w:rsidR="00786AAA" w:rsidRPr="00392524" w:rsidRDefault="00786AAA" w:rsidP="00AD7C76">
            <w:pPr>
              <w:spacing w:line="240" w:lineRule="exact"/>
              <w:rPr>
                <w:rFonts w:ascii="CordiaUPC" w:hAnsi="CordiaUPC" w:cs="CordiaUPC"/>
                <w:sz w:val="26"/>
                <w:szCs w:val="26"/>
                <w:lang w:val="en-US" w:bidi="th-TH"/>
              </w:rPr>
            </w:pPr>
          </w:p>
        </w:tc>
        <w:tc>
          <w:tcPr>
            <w:tcW w:w="6300" w:type="dxa"/>
            <w:gridSpan w:val="9"/>
            <w:vAlign w:val="bottom"/>
          </w:tcPr>
          <w:p w14:paraId="2781AADF" w14:textId="77777777" w:rsidR="00786AAA" w:rsidRPr="00392524" w:rsidRDefault="00786AAA" w:rsidP="00AD7C76">
            <w:pPr>
              <w:pStyle w:val="acctmergecolhdg"/>
              <w:spacing w:line="240" w:lineRule="exact"/>
              <w:rPr>
                <w:rFonts w:ascii="CordiaUPC" w:hAnsi="CordiaUPC" w:cs="CordiaUPC"/>
                <w:sz w:val="26"/>
                <w:szCs w:val="26"/>
                <w:cs/>
                <w:lang w:bidi="th-TH"/>
              </w:rPr>
            </w:pPr>
            <w:r w:rsidRPr="00392524">
              <w:rPr>
                <w:rFonts w:ascii="CordiaUPC" w:hAnsi="CordiaUPC" w:cs="CordiaUPC" w:hint="cs"/>
                <w:sz w:val="26"/>
                <w:szCs w:val="26"/>
              </w:rPr>
              <w:t>Consolidated</w:t>
            </w:r>
          </w:p>
        </w:tc>
      </w:tr>
      <w:tr w:rsidR="00786AAA" w:rsidRPr="00392524" w14:paraId="21614631" w14:textId="77777777" w:rsidTr="008512D3">
        <w:trPr>
          <w:cantSplit/>
          <w:tblHeader/>
        </w:trPr>
        <w:tc>
          <w:tcPr>
            <w:tcW w:w="3015" w:type="dxa"/>
          </w:tcPr>
          <w:p w14:paraId="6C314436" w14:textId="77777777" w:rsidR="00786AAA" w:rsidRPr="00392524" w:rsidRDefault="00786AAA" w:rsidP="00AD7C76">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00" w:type="dxa"/>
            <w:gridSpan w:val="9"/>
            <w:vAlign w:val="bottom"/>
          </w:tcPr>
          <w:p w14:paraId="3912CD78" w14:textId="5B6F9AC7" w:rsidR="00786AAA" w:rsidRPr="00392524" w:rsidRDefault="001F4110" w:rsidP="00AD7C76">
            <w:pPr>
              <w:pStyle w:val="acctmergecolhdg"/>
              <w:spacing w:line="240" w:lineRule="exact"/>
              <w:rPr>
                <w:rFonts w:ascii="CordiaUPC" w:hAnsi="CordiaUPC" w:cs="CordiaUPC"/>
                <w:b w:val="0"/>
                <w:bCs/>
                <w:sz w:val="26"/>
                <w:szCs w:val="26"/>
              </w:rPr>
            </w:pPr>
            <w:bookmarkStart w:id="28" w:name="_Hlk82701349"/>
            <w:r w:rsidRPr="005B2349">
              <w:rPr>
                <w:rFonts w:ascii="CordiaUPC" w:eastAsia="Times New Roman" w:hAnsi="CordiaUPC" w:cs="CordiaUPC"/>
                <w:b w:val="0"/>
                <w:bCs/>
                <w:sz w:val="26"/>
                <w:szCs w:val="26"/>
                <w:lang w:bidi="th-TH"/>
              </w:rPr>
              <w:t>30 September</w:t>
            </w:r>
            <w:bookmarkEnd w:id="28"/>
            <w:r w:rsidRPr="005B2349">
              <w:rPr>
                <w:rFonts w:ascii="CordiaUPC" w:eastAsia="Times New Roman" w:hAnsi="CordiaUPC" w:cs="CordiaUPC" w:hint="cs"/>
                <w:b w:val="0"/>
                <w:bCs/>
                <w:i/>
                <w:iCs/>
                <w:sz w:val="26"/>
                <w:szCs w:val="26"/>
              </w:rPr>
              <w:t xml:space="preserve"> </w:t>
            </w:r>
            <w:r w:rsidR="00533E60" w:rsidRPr="00392524">
              <w:rPr>
                <w:rFonts w:ascii="CordiaUPC" w:eastAsia="Times New Roman" w:hAnsi="CordiaUPC" w:cs="CordiaUPC"/>
                <w:b w:val="0"/>
                <w:bCs/>
                <w:sz w:val="26"/>
                <w:szCs w:val="26"/>
                <w:lang w:bidi="th-TH"/>
              </w:rPr>
              <w:t>2022</w:t>
            </w:r>
          </w:p>
        </w:tc>
      </w:tr>
      <w:tr w:rsidR="00786AAA" w:rsidRPr="00392524" w14:paraId="4D84C5A6" w14:textId="77777777" w:rsidTr="008512D3">
        <w:trPr>
          <w:cantSplit/>
          <w:tblHeader/>
        </w:trPr>
        <w:tc>
          <w:tcPr>
            <w:tcW w:w="3015" w:type="dxa"/>
          </w:tcPr>
          <w:p w14:paraId="2BCE9839" w14:textId="77777777" w:rsidR="00786AAA" w:rsidRPr="00392524" w:rsidDel="00F1172B" w:rsidRDefault="00786AAA" w:rsidP="00AD7C7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2FB2950E" w14:textId="77777777" w:rsidR="00786AAA" w:rsidRPr="00392524" w:rsidRDefault="00786AAA" w:rsidP="00AD7C76">
            <w:pPr>
              <w:pStyle w:val="acctmergecolhdg"/>
              <w:spacing w:line="240" w:lineRule="exact"/>
              <w:ind w:left="-54" w:right="-79"/>
              <w:rPr>
                <w:rFonts w:ascii="CordiaUPC" w:hAnsi="CordiaUPC" w:cs="CordiaUPC"/>
                <w:b w:val="0"/>
                <w:bCs/>
                <w:sz w:val="26"/>
                <w:szCs w:val="26"/>
              </w:rPr>
            </w:pPr>
            <w:r w:rsidRPr="00392524">
              <w:rPr>
                <w:rFonts w:ascii="CordiaUPC" w:hAnsi="CordiaUPC" w:cs="CordiaUPC" w:hint="cs"/>
                <w:b w:val="0"/>
                <w:bCs/>
                <w:sz w:val="26"/>
                <w:szCs w:val="26"/>
              </w:rPr>
              <w:t>Commercial</w:t>
            </w:r>
          </w:p>
        </w:tc>
        <w:tc>
          <w:tcPr>
            <w:tcW w:w="180" w:type="dxa"/>
          </w:tcPr>
          <w:p w14:paraId="710D0576"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1B9775BB"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Retail</w:t>
            </w:r>
          </w:p>
        </w:tc>
        <w:tc>
          <w:tcPr>
            <w:tcW w:w="180" w:type="dxa"/>
          </w:tcPr>
          <w:p w14:paraId="1C8C5623"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170" w:type="dxa"/>
            <w:vAlign w:val="bottom"/>
          </w:tcPr>
          <w:p w14:paraId="4ED12FF7"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Other</w:t>
            </w:r>
          </w:p>
        </w:tc>
        <w:tc>
          <w:tcPr>
            <w:tcW w:w="180" w:type="dxa"/>
          </w:tcPr>
          <w:p w14:paraId="4A29F9DC" w14:textId="77777777" w:rsidR="00786AAA" w:rsidRPr="00392524" w:rsidRDefault="00786AAA" w:rsidP="00AD7C76">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476352AD"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80" w:type="dxa"/>
          </w:tcPr>
          <w:p w14:paraId="486783F3"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463DD798" w14:textId="77777777" w:rsidR="00786AAA" w:rsidRPr="00392524" w:rsidRDefault="00786AAA" w:rsidP="00AD7C76">
            <w:pPr>
              <w:pStyle w:val="acctmergecolhdg"/>
              <w:spacing w:line="240" w:lineRule="exact"/>
              <w:rPr>
                <w:rFonts w:ascii="CordiaUPC" w:hAnsi="CordiaUPC" w:cs="CordiaUPC"/>
                <w:b w:val="0"/>
                <w:bCs/>
                <w:sz w:val="26"/>
                <w:szCs w:val="26"/>
              </w:rPr>
            </w:pPr>
          </w:p>
        </w:tc>
      </w:tr>
      <w:tr w:rsidR="00786AAA" w:rsidRPr="00392524" w14:paraId="508169ED" w14:textId="77777777" w:rsidTr="008512D3">
        <w:trPr>
          <w:cantSplit/>
          <w:tblHeader/>
        </w:trPr>
        <w:tc>
          <w:tcPr>
            <w:tcW w:w="3015" w:type="dxa"/>
          </w:tcPr>
          <w:p w14:paraId="799F4C90" w14:textId="77777777" w:rsidR="00786AAA" w:rsidRPr="00392524" w:rsidDel="00F1172B" w:rsidRDefault="00786AAA" w:rsidP="00AD7C7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6F4939A7" w14:textId="77777777" w:rsidR="00786AAA" w:rsidRPr="00392524" w:rsidRDefault="00786AAA" w:rsidP="00AD7C76">
            <w:pPr>
              <w:pStyle w:val="acctmergecolhdg"/>
              <w:spacing w:line="240" w:lineRule="exact"/>
              <w:ind w:left="-54" w:right="-79"/>
              <w:rPr>
                <w:rFonts w:ascii="CordiaUPC" w:hAnsi="CordiaUPC" w:cs="CordiaUPC"/>
                <w:b w:val="0"/>
                <w:bCs/>
                <w:sz w:val="26"/>
                <w:szCs w:val="26"/>
              </w:rPr>
            </w:pPr>
            <w:r w:rsidRPr="00392524">
              <w:rPr>
                <w:rFonts w:ascii="CordiaUPC" w:hAnsi="CordiaUPC" w:cs="CordiaUPC" w:hint="cs"/>
                <w:b w:val="0"/>
                <w:bCs/>
                <w:sz w:val="26"/>
                <w:szCs w:val="26"/>
              </w:rPr>
              <w:t>Banking</w:t>
            </w:r>
          </w:p>
        </w:tc>
        <w:tc>
          <w:tcPr>
            <w:tcW w:w="180" w:type="dxa"/>
          </w:tcPr>
          <w:p w14:paraId="6735B9EC"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132A6F20"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Banking</w:t>
            </w:r>
          </w:p>
        </w:tc>
        <w:tc>
          <w:tcPr>
            <w:tcW w:w="180" w:type="dxa"/>
          </w:tcPr>
          <w:p w14:paraId="5DF5D0AD"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170" w:type="dxa"/>
            <w:vAlign w:val="bottom"/>
          </w:tcPr>
          <w:p w14:paraId="3A536393"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segments</w:t>
            </w:r>
          </w:p>
        </w:tc>
        <w:tc>
          <w:tcPr>
            <w:tcW w:w="180" w:type="dxa"/>
          </w:tcPr>
          <w:p w14:paraId="2C1FD95E" w14:textId="77777777" w:rsidR="00786AAA" w:rsidRPr="00392524" w:rsidRDefault="00786AAA" w:rsidP="00AD7C76">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5CE2B241"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Elimination</w:t>
            </w:r>
          </w:p>
        </w:tc>
        <w:tc>
          <w:tcPr>
            <w:tcW w:w="180" w:type="dxa"/>
          </w:tcPr>
          <w:p w14:paraId="7FDD4FE9" w14:textId="77777777" w:rsidR="00786AAA" w:rsidRPr="00392524"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684F97DA" w14:textId="77777777" w:rsidR="00786AAA" w:rsidRPr="00392524" w:rsidRDefault="00786AAA" w:rsidP="00AD7C76">
            <w:pPr>
              <w:pStyle w:val="acctmergecolhdg"/>
              <w:spacing w:line="240" w:lineRule="exact"/>
              <w:rPr>
                <w:rFonts w:ascii="CordiaUPC" w:hAnsi="CordiaUPC" w:cs="CordiaUPC"/>
                <w:b w:val="0"/>
                <w:bCs/>
                <w:sz w:val="26"/>
                <w:szCs w:val="26"/>
              </w:rPr>
            </w:pPr>
            <w:r w:rsidRPr="00392524">
              <w:rPr>
                <w:rFonts w:ascii="CordiaUPC" w:hAnsi="CordiaUPC" w:cs="CordiaUPC" w:hint="cs"/>
                <w:b w:val="0"/>
                <w:bCs/>
                <w:sz w:val="26"/>
                <w:szCs w:val="26"/>
              </w:rPr>
              <w:t>Total</w:t>
            </w:r>
          </w:p>
        </w:tc>
      </w:tr>
      <w:tr w:rsidR="00786AAA" w:rsidRPr="00392524" w14:paraId="427F7E8B" w14:textId="77777777" w:rsidTr="008512D3">
        <w:trPr>
          <w:cantSplit/>
          <w:tblHeader/>
        </w:trPr>
        <w:tc>
          <w:tcPr>
            <w:tcW w:w="3015" w:type="dxa"/>
          </w:tcPr>
          <w:p w14:paraId="0FC979E0" w14:textId="77777777" w:rsidR="00786AAA" w:rsidRPr="00392524" w:rsidRDefault="00786AAA" w:rsidP="00AD7C7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300" w:type="dxa"/>
            <w:gridSpan w:val="9"/>
            <w:vAlign w:val="bottom"/>
          </w:tcPr>
          <w:p w14:paraId="3F553282" w14:textId="77777777" w:rsidR="00786AAA" w:rsidRPr="00392524" w:rsidRDefault="00786AAA" w:rsidP="00AD7C76">
            <w:pPr>
              <w:pStyle w:val="acctmergecolhdg"/>
              <w:spacing w:line="240" w:lineRule="exact"/>
              <w:rPr>
                <w:rFonts w:ascii="CordiaUPC" w:hAnsi="CordiaUPC" w:cs="CordiaUPC"/>
                <w:b w:val="0"/>
                <w:bCs/>
                <w:i/>
                <w:iCs/>
                <w:sz w:val="26"/>
                <w:szCs w:val="26"/>
              </w:rPr>
            </w:pPr>
            <w:r w:rsidRPr="00392524">
              <w:rPr>
                <w:rFonts w:ascii="CordiaUPC" w:hAnsi="CordiaUPC" w:cs="CordiaUPC" w:hint="cs"/>
                <w:b w:val="0"/>
                <w:bCs/>
                <w:i/>
                <w:iCs/>
                <w:sz w:val="26"/>
                <w:szCs w:val="26"/>
              </w:rPr>
              <w:t>(</w:t>
            </w:r>
            <w:proofErr w:type="gramStart"/>
            <w:r w:rsidRPr="00392524">
              <w:rPr>
                <w:rFonts w:ascii="CordiaUPC" w:hAnsi="CordiaUPC" w:cs="CordiaUPC" w:hint="cs"/>
                <w:b w:val="0"/>
                <w:bCs/>
                <w:i/>
                <w:iCs/>
                <w:sz w:val="26"/>
                <w:szCs w:val="26"/>
              </w:rPr>
              <w:t>in</w:t>
            </w:r>
            <w:proofErr w:type="gramEnd"/>
            <w:r w:rsidRPr="00392524">
              <w:rPr>
                <w:rFonts w:ascii="CordiaUPC" w:hAnsi="CordiaUPC" w:cs="CordiaUPC" w:hint="cs"/>
                <w:b w:val="0"/>
                <w:bCs/>
                <w:i/>
                <w:iCs/>
                <w:sz w:val="26"/>
                <w:szCs w:val="26"/>
              </w:rPr>
              <w:t xml:space="preserve"> million Baht)</w:t>
            </w:r>
          </w:p>
        </w:tc>
      </w:tr>
      <w:tr w:rsidR="005D4451" w:rsidRPr="00392524" w14:paraId="3374BACA" w14:textId="77777777" w:rsidTr="008512D3">
        <w:trPr>
          <w:cantSplit/>
        </w:trPr>
        <w:tc>
          <w:tcPr>
            <w:tcW w:w="3015" w:type="dxa"/>
            <w:vAlign w:val="bottom"/>
          </w:tcPr>
          <w:p w14:paraId="302661C1" w14:textId="2ACC4F13" w:rsidR="005D4451" w:rsidRPr="00392524" w:rsidRDefault="005D4451" w:rsidP="005D4451">
            <w:pPr>
              <w:shd w:val="clear" w:color="auto" w:fill="FFFFFF"/>
              <w:spacing w:line="240" w:lineRule="exact"/>
              <w:ind w:left="142" w:right="-72" w:hanging="142"/>
              <w:rPr>
                <w:rFonts w:ascii="CordiaUPC" w:hAnsi="CordiaUPC" w:cs="CordiaUPC"/>
                <w:sz w:val="26"/>
                <w:szCs w:val="26"/>
              </w:rPr>
            </w:pPr>
            <w:r w:rsidRPr="00392524">
              <w:rPr>
                <w:rFonts w:ascii="CordiaUPC" w:eastAsia="Times New Roman" w:hAnsi="CordiaUPC" w:cs="CordiaUPC" w:hint="cs"/>
                <w:sz w:val="26"/>
                <w:szCs w:val="26"/>
              </w:rPr>
              <w:t>Loan to customers</w:t>
            </w:r>
          </w:p>
        </w:tc>
        <w:tc>
          <w:tcPr>
            <w:tcW w:w="1170" w:type="dxa"/>
            <w:tcBorders>
              <w:bottom w:val="double" w:sz="4" w:space="0" w:color="auto"/>
            </w:tcBorders>
            <w:vAlign w:val="bottom"/>
          </w:tcPr>
          <w:p w14:paraId="4B80F8FD" w14:textId="41A294CF" w:rsidR="005D4451" w:rsidRPr="00392524" w:rsidRDefault="005D4451" w:rsidP="005D4451">
            <w:pPr>
              <w:tabs>
                <w:tab w:val="decimal" w:pos="824"/>
              </w:tabs>
              <w:spacing w:line="240" w:lineRule="exact"/>
              <w:ind w:right="-72"/>
              <w:outlineLvl w:val="0"/>
              <w:rPr>
                <w:rFonts w:ascii="CordiaUPC" w:hAnsi="CordiaUPC" w:cs="CordiaUPC"/>
                <w:color w:val="000000"/>
                <w:sz w:val="26"/>
                <w:szCs w:val="26"/>
                <w:lang w:val="en-US" w:bidi="th-TH"/>
              </w:rPr>
            </w:pPr>
            <w:r w:rsidRPr="00F751C8">
              <w:rPr>
                <w:rFonts w:ascii="CordiaUPC" w:hAnsi="CordiaUPC" w:cs="CordiaUPC"/>
                <w:color w:val="000000"/>
                <w:sz w:val="26"/>
                <w:szCs w:val="26"/>
              </w:rPr>
              <w:t>530,212</w:t>
            </w:r>
          </w:p>
        </w:tc>
        <w:tc>
          <w:tcPr>
            <w:tcW w:w="180" w:type="dxa"/>
            <w:vAlign w:val="bottom"/>
          </w:tcPr>
          <w:p w14:paraId="2DDCCD84" w14:textId="77777777" w:rsidR="005D4451" w:rsidRPr="00392524" w:rsidRDefault="005D4451" w:rsidP="005D4451">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0AC4FEFF" w14:textId="1533AF2E" w:rsidR="005D4451" w:rsidRPr="00392524" w:rsidRDefault="005D4451" w:rsidP="005D4451">
            <w:pPr>
              <w:tabs>
                <w:tab w:val="decimal" w:pos="824"/>
              </w:tabs>
              <w:spacing w:line="240" w:lineRule="exact"/>
              <w:ind w:right="-72"/>
              <w:outlineLvl w:val="0"/>
              <w:rPr>
                <w:rFonts w:ascii="CordiaUPC" w:hAnsi="CordiaUPC" w:cs="CordiaUPC"/>
                <w:color w:val="000000"/>
                <w:sz w:val="26"/>
                <w:szCs w:val="26"/>
              </w:rPr>
            </w:pPr>
            <w:r w:rsidRPr="00F751C8">
              <w:rPr>
                <w:rFonts w:ascii="CordiaUPC" w:hAnsi="CordiaUPC" w:cs="CordiaUPC"/>
                <w:color w:val="000000"/>
                <w:sz w:val="26"/>
                <w:szCs w:val="26"/>
              </w:rPr>
              <w:t>821,129</w:t>
            </w:r>
          </w:p>
        </w:tc>
        <w:tc>
          <w:tcPr>
            <w:tcW w:w="180" w:type="dxa"/>
            <w:vAlign w:val="bottom"/>
          </w:tcPr>
          <w:p w14:paraId="42773F66" w14:textId="77777777" w:rsidR="005D4451" w:rsidRPr="00392524" w:rsidRDefault="005D4451" w:rsidP="005D4451">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vAlign w:val="bottom"/>
          </w:tcPr>
          <w:p w14:paraId="73C7FFD2" w14:textId="7AD4335A" w:rsidR="005D4451" w:rsidRPr="00392524" w:rsidRDefault="005D4451" w:rsidP="005D4451">
            <w:pPr>
              <w:tabs>
                <w:tab w:val="decimal" w:pos="911"/>
              </w:tabs>
              <w:spacing w:line="240" w:lineRule="exact"/>
              <w:ind w:right="-72"/>
              <w:outlineLvl w:val="0"/>
              <w:rPr>
                <w:rFonts w:ascii="CordiaUPC" w:hAnsi="CordiaUPC" w:cs="CordiaUPC"/>
                <w:color w:val="000000"/>
                <w:sz w:val="26"/>
                <w:szCs w:val="26"/>
              </w:rPr>
            </w:pPr>
            <w:r w:rsidRPr="00F751C8">
              <w:rPr>
                <w:rFonts w:ascii="CordiaUPC" w:hAnsi="CordiaUPC" w:cs="CordiaUPC"/>
                <w:color w:val="000000"/>
                <w:sz w:val="26"/>
                <w:szCs w:val="26"/>
              </w:rPr>
              <w:t>42,268</w:t>
            </w:r>
          </w:p>
        </w:tc>
        <w:tc>
          <w:tcPr>
            <w:tcW w:w="180" w:type="dxa"/>
            <w:vAlign w:val="bottom"/>
          </w:tcPr>
          <w:p w14:paraId="5AAE1E56" w14:textId="77777777" w:rsidR="005D4451" w:rsidRPr="00392524" w:rsidRDefault="005D4451" w:rsidP="005D4451">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64CEBD9B" w14:textId="39C2F403" w:rsidR="005D4451" w:rsidRPr="00392524" w:rsidRDefault="005D4451" w:rsidP="005D4451">
            <w:pPr>
              <w:tabs>
                <w:tab w:val="decimal" w:pos="821"/>
              </w:tabs>
              <w:spacing w:line="240" w:lineRule="exact"/>
              <w:ind w:right="-72"/>
              <w:outlineLvl w:val="0"/>
              <w:rPr>
                <w:rFonts w:ascii="CordiaUPC" w:hAnsi="CordiaUPC" w:cs="CordiaUPC"/>
                <w:color w:val="000000"/>
                <w:sz w:val="26"/>
                <w:szCs w:val="26"/>
              </w:rPr>
            </w:pPr>
            <w:r w:rsidRPr="00F751C8">
              <w:rPr>
                <w:rFonts w:ascii="CordiaUPC" w:hAnsi="CordiaUPC" w:cs="CordiaUPC"/>
                <w:color w:val="000000"/>
                <w:sz w:val="26"/>
                <w:szCs w:val="26"/>
              </w:rPr>
              <w:t>391</w:t>
            </w:r>
          </w:p>
        </w:tc>
        <w:tc>
          <w:tcPr>
            <w:tcW w:w="180" w:type="dxa"/>
            <w:vAlign w:val="bottom"/>
          </w:tcPr>
          <w:p w14:paraId="6A4CC084" w14:textId="77777777" w:rsidR="005D4451" w:rsidRPr="00392524" w:rsidRDefault="005D4451" w:rsidP="005D4451">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1D8286A9" w14:textId="0717FBB9" w:rsidR="005D4451" w:rsidRPr="00392524" w:rsidRDefault="005D4451" w:rsidP="005D4451">
            <w:pPr>
              <w:tabs>
                <w:tab w:val="decimal" w:pos="908"/>
              </w:tabs>
              <w:spacing w:line="240" w:lineRule="exact"/>
              <w:ind w:right="-290"/>
              <w:outlineLvl w:val="0"/>
              <w:rPr>
                <w:rFonts w:ascii="CordiaUPC" w:hAnsi="CordiaUPC" w:cs="CordiaUPC"/>
                <w:color w:val="000000"/>
                <w:sz w:val="26"/>
                <w:szCs w:val="26"/>
              </w:rPr>
            </w:pPr>
            <w:r w:rsidRPr="00F751C8">
              <w:rPr>
                <w:rFonts w:ascii="CordiaUPC" w:hAnsi="CordiaUPC" w:cs="CordiaUPC"/>
                <w:color w:val="000000"/>
                <w:sz w:val="26"/>
                <w:szCs w:val="26"/>
              </w:rPr>
              <w:t>1,394,000</w:t>
            </w:r>
          </w:p>
        </w:tc>
      </w:tr>
      <w:tr w:rsidR="005D4451" w:rsidRPr="00392524" w14:paraId="12E56CA6" w14:textId="77777777" w:rsidTr="008512D3">
        <w:trPr>
          <w:cantSplit/>
        </w:trPr>
        <w:tc>
          <w:tcPr>
            <w:tcW w:w="3015" w:type="dxa"/>
            <w:vAlign w:val="bottom"/>
          </w:tcPr>
          <w:p w14:paraId="202EB678" w14:textId="25006777" w:rsidR="005D4451" w:rsidRPr="00392524" w:rsidRDefault="005D4451" w:rsidP="005D4451">
            <w:pPr>
              <w:shd w:val="clear" w:color="auto" w:fill="FFFFFF"/>
              <w:spacing w:line="240" w:lineRule="exact"/>
              <w:ind w:left="142" w:right="-72" w:hanging="142"/>
              <w:rPr>
                <w:rFonts w:ascii="CordiaUPC" w:hAnsi="CordiaUPC" w:cs="CordiaUPC"/>
                <w:sz w:val="26"/>
                <w:szCs w:val="26"/>
              </w:rPr>
            </w:pPr>
            <w:r w:rsidRPr="00392524">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3B1AE054" w14:textId="3E209983" w:rsidR="005D4451" w:rsidRPr="00392524" w:rsidRDefault="005D4451" w:rsidP="005D4451">
            <w:pPr>
              <w:tabs>
                <w:tab w:val="decimal" w:pos="824"/>
              </w:tabs>
              <w:spacing w:line="240" w:lineRule="exact"/>
              <w:ind w:right="-72"/>
              <w:outlineLvl w:val="0"/>
              <w:rPr>
                <w:rFonts w:ascii="CordiaUPC" w:hAnsi="CordiaUPC" w:cs="CordiaUPC"/>
                <w:color w:val="000000"/>
                <w:sz w:val="26"/>
                <w:szCs w:val="26"/>
                <w:lang w:val="en-US" w:bidi="th-TH"/>
              </w:rPr>
            </w:pPr>
            <w:r w:rsidRPr="00F751C8">
              <w:rPr>
                <w:rFonts w:ascii="CordiaUPC" w:hAnsi="CordiaUPC" w:cs="CordiaUPC"/>
                <w:color w:val="000000"/>
                <w:sz w:val="26"/>
                <w:szCs w:val="26"/>
              </w:rPr>
              <w:t>370,525</w:t>
            </w:r>
          </w:p>
        </w:tc>
        <w:tc>
          <w:tcPr>
            <w:tcW w:w="180" w:type="dxa"/>
            <w:vAlign w:val="bottom"/>
          </w:tcPr>
          <w:p w14:paraId="111CBBFA" w14:textId="77777777" w:rsidR="005D4451" w:rsidRPr="00392524" w:rsidRDefault="005D4451" w:rsidP="005D445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166427E9" w14:textId="03ADFE00" w:rsidR="005D4451" w:rsidRPr="00392524" w:rsidRDefault="005D4451" w:rsidP="005D4451">
            <w:pPr>
              <w:tabs>
                <w:tab w:val="decimal" w:pos="824"/>
              </w:tabs>
              <w:spacing w:line="240" w:lineRule="exact"/>
              <w:ind w:right="-72"/>
              <w:outlineLvl w:val="0"/>
              <w:rPr>
                <w:rFonts w:ascii="CordiaUPC" w:hAnsi="CordiaUPC" w:cs="CordiaUPC"/>
                <w:color w:val="000000"/>
                <w:sz w:val="26"/>
                <w:szCs w:val="26"/>
                <w:lang w:val="en-US" w:bidi="th-TH"/>
              </w:rPr>
            </w:pPr>
            <w:r w:rsidRPr="00F751C8">
              <w:rPr>
                <w:rFonts w:ascii="CordiaUPC" w:hAnsi="CordiaUPC" w:cs="CordiaUPC"/>
                <w:color w:val="000000"/>
                <w:sz w:val="26"/>
                <w:szCs w:val="26"/>
              </w:rPr>
              <w:t>1,003,979</w:t>
            </w:r>
          </w:p>
        </w:tc>
        <w:tc>
          <w:tcPr>
            <w:tcW w:w="180" w:type="dxa"/>
            <w:vAlign w:val="bottom"/>
          </w:tcPr>
          <w:p w14:paraId="1B5BD111" w14:textId="77777777" w:rsidR="005D4451" w:rsidRPr="00392524" w:rsidRDefault="005D4451" w:rsidP="005D4451">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2C702E3A" w14:textId="44F5FD72" w:rsidR="005D4451" w:rsidRPr="00392524" w:rsidRDefault="005D4451" w:rsidP="005D4451">
            <w:pPr>
              <w:tabs>
                <w:tab w:val="decimal" w:pos="911"/>
              </w:tabs>
              <w:spacing w:line="240" w:lineRule="exact"/>
              <w:ind w:right="-72"/>
              <w:outlineLvl w:val="0"/>
              <w:rPr>
                <w:rFonts w:ascii="CordiaUPC" w:hAnsi="CordiaUPC" w:cs="CordiaUPC"/>
                <w:color w:val="000000"/>
                <w:sz w:val="26"/>
                <w:szCs w:val="26"/>
                <w:lang w:val="en-US" w:bidi="th-TH"/>
              </w:rPr>
            </w:pPr>
            <w:r>
              <w:rPr>
                <w:rFonts w:ascii="CordiaUPC" w:hAnsi="CordiaUPC" w:cs="CordiaUPC"/>
                <w:color w:val="000000"/>
                <w:sz w:val="26"/>
                <w:szCs w:val="26"/>
              </w:rPr>
              <w:t>-</w:t>
            </w:r>
          </w:p>
        </w:tc>
        <w:tc>
          <w:tcPr>
            <w:tcW w:w="180" w:type="dxa"/>
            <w:vAlign w:val="bottom"/>
          </w:tcPr>
          <w:p w14:paraId="66AA319F" w14:textId="77777777" w:rsidR="005D4451" w:rsidRPr="00392524" w:rsidRDefault="005D4451" w:rsidP="005D445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2A3E96B3" w14:textId="2C08E824" w:rsidR="005D4451" w:rsidRPr="00392524" w:rsidRDefault="005D4451" w:rsidP="005D4451">
            <w:pPr>
              <w:tabs>
                <w:tab w:val="decimal" w:pos="821"/>
              </w:tabs>
              <w:spacing w:line="240" w:lineRule="exact"/>
              <w:ind w:right="-72"/>
              <w:outlineLvl w:val="0"/>
              <w:rPr>
                <w:rFonts w:ascii="CordiaUPC" w:hAnsi="CordiaUPC" w:cs="CordiaUPC"/>
                <w:color w:val="000000"/>
                <w:sz w:val="26"/>
                <w:szCs w:val="26"/>
                <w:lang w:val="en-US" w:bidi="th-TH"/>
              </w:rPr>
            </w:pPr>
            <w:r w:rsidRPr="00F751C8">
              <w:rPr>
                <w:rFonts w:ascii="CordiaUPC" w:hAnsi="CordiaUPC" w:cs="CordiaUPC"/>
                <w:color w:val="000000"/>
                <w:sz w:val="26"/>
                <w:szCs w:val="26"/>
              </w:rPr>
              <w:t>(880)</w:t>
            </w:r>
          </w:p>
        </w:tc>
        <w:tc>
          <w:tcPr>
            <w:tcW w:w="180" w:type="dxa"/>
            <w:vAlign w:val="bottom"/>
          </w:tcPr>
          <w:p w14:paraId="3E28271F" w14:textId="77777777" w:rsidR="005D4451" w:rsidRPr="00392524" w:rsidRDefault="005D4451" w:rsidP="005D4451">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25719ECA" w14:textId="6CBE6BDE" w:rsidR="005D4451" w:rsidRPr="00392524" w:rsidRDefault="005D4451" w:rsidP="005D4451">
            <w:pPr>
              <w:tabs>
                <w:tab w:val="decimal" w:pos="908"/>
              </w:tabs>
              <w:spacing w:line="240" w:lineRule="exact"/>
              <w:ind w:right="-290"/>
              <w:outlineLvl w:val="0"/>
              <w:rPr>
                <w:rFonts w:ascii="CordiaUPC" w:hAnsi="CordiaUPC" w:cs="CordiaUPC"/>
                <w:color w:val="000000"/>
                <w:sz w:val="26"/>
                <w:szCs w:val="26"/>
                <w:lang w:val="en-US" w:bidi="th-TH"/>
              </w:rPr>
            </w:pPr>
            <w:r w:rsidRPr="00F751C8">
              <w:rPr>
                <w:rFonts w:ascii="CordiaUPC" w:hAnsi="CordiaUPC" w:cs="CordiaUPC"/>
                <w:color w:val="000000"/>
                <w:sz w:val="26"/>
                <w:szCs w:val="26"/>
              </w:rPr>
              <w:t>1,373,624</w:t>
            </w:r>
          </w:p>
        </w:tc>
      </w:tr>
    </w:tbl>
    <w:p w14:paraId="62EDB498" w14:textId="0E1EF9ED" w:rsidR="00E368D3" w:rsidRDefault="00E368D3" w:rsidP="00AD7C76">
      <w:pPr>
        <w:spacing w:line="240" w:lineRule="exact"/>
        <w:ind w:left="547" w:right="389"/>
        <w:jc w:val="thaiDistribute"/>
        <w:rPr>
          <w:rFonts w:ascii="CordiaUPC" w:eastAsia="Times New Roman" w:hAnsi="CordiaUPC" w:cs="CordiaUPC"/>
          <w:b/>
          <w:bCs/>
          <w:i/>
          <w:iCs/>
          <w:sz w:val="26"/>
          <w:szCs w:val="26"/>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69"/>
        <w:gridCol w:w="181"/>
        <w:gridCol w:w="1080"/>
        <w:gridCol w:w="180"/>
        <w:gridCol w:w="1080"/>
      </w:tblGrid>
      <w:tr w:rsidR="00533E60" w:rsidRPr="00392524" w14:paraId="00044A98" w14:textId="77777777" w:rsidTr="00BE0280">
        <w:trPr>
          <w:cantSplit/>
          <w:tblHeader/>
        </w:trPr>
        <w:tc>
          <w:tcPr>
            <w:tcW w:w="2970" w:type="dxa"/>
          </w:tcPr>
          <w:p w14:paraId="54362341" w14:textId="77777777" w:rsidR="00533E60" w:rsidRPr="00392524" w:rsidRDefault="00533E60" w:rsidP="00AD7C76">
            <w:pPr>
              <w:spacing w:line="240" w:lineRule="exact"/>
              <w:ind w:left="131" w:right="-143" w:hanging="120"/>
              <w:rPr>
                <w:rFonts w:ascii="CordiaUPC" w:eastAsia="Times New Roman" w:hAnsi="CordiaUPC" w:cs="CordiaUPC"/>
                <w:sz w:val="26"/>
                <w:szCs w:val="26"/>
                <w:lang w:val="en-US" w:bidi="th-TH"/>
              </w:rPr>
            </w:pPr>
          </w:p>
        </w:tc>
        <w:tc>
          <w:tcPr>
            <w:tcW w:w="6300" w:type="dxa"/>
            <w:gridSpan w:val="9"/>
            <w:vAlign w:val="bottom"/>
          </w:tcPr>
          <w:p w14:paraId="3BF34E01" w14:textId="77777777" w:rsidR="00533E60" w:rsidRPr="00392524" w:rsidRDefault="00533E60" w:rsidP="00AD7C76">
            <w:pPr>
              <w:spacing w:line="240" w:lineRule="exact"/>
              <w:jc w:val="center"/>
              <w:rPr>
                <w:rFonts w:ascii="CordiaUPC" w:eastAsia="Times New Roman" w:hAnsi="CordiaUPC" w:cs="CordiaUPC"/>
                <w:b/>
                <w:sz w:val="26"/>
                <w:szCs w:val="26"/>
              </w:rPr>
            </w:pPr>
            <w:r w:rsidRPr="00392524">
              <w:rPr>
                <w:rFonts w:ascii="CordiaUPC" w:eastAsia="Times New Roman" w:hAnsi="CordiaUPC" w:cs="CordiaUPC" w:hint="cs"/>
                <w:b/>
                <w:sz w:val="26"/>
                <w:szCs w:val="26"/>
              </w:rPr>
              <w:t>Consolidated</w:t>
            </w:r>
          </w:p>
        </w:tc>
      </w:tr>
      <w:tr w:rsidR="00533E60" w:rsidRPr="00392524" w14:paraId="3743090D" w14:textId="77777777" w:rsidTr="00BE0280">
        <w:trPr>
          <w:cantSplit/>
          <w:tblHeader/>
        </w:trPr>
        <w:tc>
          <w:tcPr>
            <w:tcW w:w="2970" w:type="dxa"/>
          </w:tcPr>
          <w:p w14:paraId="3FAE4E9C" w14:textId="77777777" w:rsidR="00533E60" w:rsidRPr="00392524" w:rsidRDefault="00533E60" w:rsidP="00AD7C76">
            <w:pPr>
              <w:spacing w:line="240" w:lineRule="exact"/>
              <w:ind w:left="131" w:right="-143" w:hanging="120"/>
              <w:rPr>
                <w:rFonts w:ascii="CordiaUPC" w:eastAsia="Times New Roman" w:hAnsi="CordiaUPC" w:cs="CordiaUPC"/>
                <w:b/>
                <w:bCs/>
                <w:i/>
                <w:iCs/>
                <w:sz w:val="26"/>
                <w:szCs w:val="26"/>
                <w:lang w:val="en-US" w:bidi="th-TH"/>
              </w:rPr>
            </w:pPr>
          </w:p>
        </w:tc>
        <w:tc>
          <w:tcPr>
            <w:tcW w:w="6300" w:type="dxa"/>
            <w:gridSpan w:val="9"/>
            <w:vAlign w:val="bottom"/>
          </w:tcPr>
          <w:p w14:paraId="1D0A82A7" w14:textId="787FCDE3"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bCs/>
                <w:sz w:val="26"/>
                <w:szCs w:val="26"/>
              </w:rPr>
              <w:t xml:space="preserve">31 December </w:t>
            </w:r>
            <w:r w:rsidRPr="00392524">
              <w:rPr>
                <w:rFonts w:ascii="CordiaUPC" w:eastAsia="Times New Roman" w:hAnsi="CordiaUPC" w:cs="CordiaUPC" w:hint="cs"/>
                <w:bCs/>
                <w:sz w:val="26"/>
                <w:szCs w:val="26"/>
              </w:rPr>
              <w:t>202</w:t>
            </w:r>
            <w:r w:rsidRPr="00392524">
              <w:rPr>
                <w:rFonts w:ascii="CordiaUPC" w:eastAsia="Times New Roman" w:hAnsi="CordiaUPC" w:cs="CordiaUPC"/>
                <w:bCs/>
                <w:sz w:val="26"/>
                <w:szCs w:val="26"/>
              </w:rPr>
              <w:t>1</w:t>
            </w:r>
          </w:p>
        </w:tc>
      </w:tr>
      <w:tr w:rsidR="00533E60" w:rsidRPr="00392524" w14:paraId="4C8B55B2" w14:textId="77777777" w:rsidTr="00BE0280">
        <w:trPr>
          <w:cantSplit/>
          <w:tblHeader/>
        </w:trPr>
        <w:tc>
          <w:tcPr>
            <w:tcW w:w="2970" w:type="dxa"/>
          </w:tcPr>
          <w:p w14:paraId="21BEFD09" w14:textId="77777777" w:rsidR="00533E60" w:rsidRPr="00392524" w:rsidDel="00F1172B" w:rsidRDefault="00533E60" w:rsidP="00AD7C76">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36FDF66C" w14:textId="77777777" w:rsidR="00533E60" w:rsidRPr="00392524" w:rsidRDefault="00533E60" w:rsidP="00AD7C76">
            <w:pPr>
              <w:spacing w:line="240" w:lineRule="exact"/>
              <w:ind w:left="-54" w:right="-79"/>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Commercial Banking</w:t>
            </w:r>
          </w:p>
        </w:tc>
        <w:tc>
          <w:tcPr>
            <w:tcW w:w="180" w:type="dxa"/>
          </w:tcPr>
          <w:p w14:paraId="47E350E5" w14:textId="77777777" w:rsidR="00533E60" w:rsidRPr="00392524" w:rsidRDefault="00533E60" w:rsidP="00AD7C76">
            <w:pPr>
              <w:spacing w:line="240" w:lineRule="exact"/>
              <w:jc w:val="center"/>
              <w:rPr>
                <w:rFonts w:ascii="CordiaUPC" w:eastAsia="Times New Roman" w:hAnsi="CordiaUPC" w:cs="CordiaUPC"/>
                <w:bCs/>
                <w:sz w:val="26"/>
                <w:szCs w:val="26"/>
              </w:rPr>
            </w:pPr>
          </w:p>
        </w:tc>
        <w:tc>
          <w:tcPr>
            <w:tcW w:w="1080" w:type="dxa"/>
            <w:vAlign w:val="bottom"/>
          </w:tcPr>
          <w:p w14:paraId="76A33BDA" w14:textId="77777777"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Retail Banking</w:t>
            </w:r>
          </w:p>
        </w:tc>
        <w:tc>
          <w:tcPr>
            <w:tcW w:w="180" w:type="dxa"/>
          </w:tcPr>
          <w:p w14:paraId="6F3C1227" w14:textId="77777777" w:rsidR="00533E60" w:rsidRPr="00392524" w:rsidRDefault="00533E60" w:rsidP="00AD7C76">
            <w:pPr>
              <w:spacing w:line="240" w:lineRule="exact"/>
              <w:jc w:val="center"/>
              <w:rPr>
                <w:rFonts w:ascii="CordiaUPC" w:eastAsia="Times New Roman" w:hAnsi="CordiaUPC" w:cs="CordiaUPC"/>
                <w:bCs/>
                <w:sz w:val="26"/>
                <w:szCs w:val="26"/>
              </w:rPr>
            </w:pPr>
          </w:p>
        </w:tc>
        <w:tc>
          <w:tcPr>
            <w:tcW w:w="1169" w:type="dxa"/>
            <w:vAlign w:val="bottom"/>
          </w:tcPr>
          <w:p w14:paraId="6E915B06" w14:textId="77777777"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Other segments</w:t>
            </w:r>
          </w:p>
        </w:tc>
        <w:tc>
          <w:tcPr>
            <w:tcW w:w="181" w:type="dxa"/>
          </w:tcPr>
          <w:p w14:paraId="595DF4EE" w14:textId="77777777" w:rsidR="00533E60" w:rsidRPr="00392524" w:rsidRDefault="00533E60" w:rsidP="00AD7C76">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048A4321" w14:textId="77777777"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Elimination</w:t>
            </w:r>
          </w:p>
        </w:tc>
        <w:tc>
          <w:tcPr>
            <w:tcW w:w="180" w:type="dxa"/>
          </w:tcPr>
          <w:p w14:paraId="473DF559" w14:textId="77777777" w:rsidR="00533E60" w:rsidRPr="00392524" w:rsidRDefault="00533E60" w:rsidP="00AD7C76">
            <w:pPr>
              <w:spacing w:line="240" w:lineRule="exact"/>
              <w:jc w:val="center"/>
              <w:rPr>
                <w:rFonts w:ascii="CordiaUPC" w:eastAsia="Times New Roman" w:hAnsi="CordiaUPC" w:cs="CordiaUPC"/>
                <w:bCs/>
                <w:sz w:val="26"/>
                <w:szCs w:val="26"/>
              </w:rPr>
            </w:pPr>
          </w:p>
        </w:tc>
        <w:tc>
          <w:tcPr>
            <w:tcW w:w="1080" w:type="dxa"/>
            <w:vAlign w:val="bottom"/>
          </w:tcPr>
          <w:p w14:paraId="2EFA1F31" w14:textId="77777777" w:rsidR="00533E60" w:rsidRPr="00392524" w:rsidRDefault="00533E60" w:rsidP="00AD7C76">
            <w:pPr>
              <w:spacing w:line="240" w:lineRule="exact"/>
              <w:jc w:val="center"/>
              <w:rPr>
                <w:rFonts w:ascii="CordiaUPC" w:eastAsia="Times New Roman" w:hAnsi="CordiaUPC" w:cs="CordiaUPC"/>
                <w:bCs/>
                <w:sz w:val="26"/>
                <w:szCs w:val="26"/>
              </w:rPr>
            </w:pPr>
            <w:r w:rsidRPr="00392524">
              <w:rPr>
                <w:rFonts w:ascii="CordiaUPC" w:eastAsia="Times New Roman" w:hAnsi="CordiaUPC" w:cs="CordiaUPC" w:hint="cs"/>
                <w:bCs/>
                <w:sz w:val="26"/>
                <w:szCs w:val="26"/>
              </w:rPr>
              <w:t>Total</w:t>
            </w:r>
          </w:p>
        </w:tc>
      </w:tr>
      <w:tr w:rsidR="00533E60" w:rsidRPr="00392524" w14:paraId="49153F0F" w14:textId="77777777" w:rsidTr="00BE0280">
        <w:trPr>
          <w:cantSplit/>
          <w:tblHeader/>
        </w:trPr>
        <w:tc>
          <w:tcPr>
            <w:tcW w:w="2970" w:type="dxa"/>
          </w:tcPr>
          <w:p w14:paraId="18635EAA" w14:textId="77777777" w:rsidR="00533E60" w:rsidRPr="00392524" w:rsidRDefault="00533E60" w:rsidP="00AD7C76">
            <w:pPr>
              <w:spacing w:line="240" w:lineRule="exact"/>
              <w:ind w:left="281" w:right="-143" w:hanging="120"/>
              <w:rPr>
                <w:rFonts w:ascii="CordiaUPC" w:eastAsia="Times New Roman" w:hAnsi="CordiaUPC" w:cs="CordiaUPC"/>
                <w:b/>
                <w:bCs/>
                <w:i/>
                <w:iCs/>
                <w:sz w:val="26"/>
                <w:szCs w:val="26"/>
                <w:lang w:val="en-US" w:bidi="th-TH"/>
              </w:rPr>
            </w:pPr>
          </w:p>
        </w:tc>
        <w:tc>
          <w:tcPr>
            <w:tcW w:w="6300" w:type="dxa"/>
            <w:gridSpan w:val="9"/>
            <w:vAlign w:val="bottom"/>
          </w:tcPr>
          <w:p w14:paraId="373360CC" w14:textId="77777777" w:rsidR="00533E60" w:rsidRPr="00392524" w:rsidRDefault="00533E60" w:rsidP="00AD7C76">
            <w:pPr>
              <w:spacing w:line="240" w:lineRule="exact"/>
              <w:jc w:val="center"/>
              <w:rPr>
                <w:rFonts w:ascii="CordiaUPC" w:eastAsia="Times New Roman" w:hAnsi="CordiaUPC" w:cs="CordiaUPC"/>
                <w:bCs/>
                <w:i/>
                <w:iCs/>
                <w:sz w:val="26"/>
                <w:szCs w:val="26"/>
              </w:rPr>
            </w:pPr>
            <w:r w:rsidRPr="00392524">
              <w:rPr>
                <w:rFonts w:ascii="CordiaUPC" w:eastAsia="Times New Roman" w:hAnsi="CordiaUPC" w:cs="CordiaUPC" w:hint="cs"/>
                <w:bCs/>
                <w:i/>
                <w:iCs/>
                <w:sz w:val="26"/>
                <w:szCs w:val="26"/>
              </w:rPr>
              <w:t>(</w:t>
            </w:r>
            <w:proofErr w:type="gramStart"/>
            <w:r w:rsidRPr="00392524">
              <w:rPr>
                <w:rFonts w:ascii="CordiaUPC" w:eastAsia="Times New Roman" w:hAnsi="CordiaUPC" w:cs="CordiaUPC" w:hint="cs"/>
                <w:bCs/>
                <w:i/>
                <w:iCs/>
                <w:sz w:val="26"/>
                <w:szCs w:val="26"/>
              </w:rPr>
              <w:t>in</w:t>
            </w:r>
            <w:proofErr w:type="gramEnd"/>
            <w:r w:rsidRPr="00392524">
              <w:rPr>
                <w:rFonts w:ascii="CordiaUPC" w:eastAsia="Times New Roman" w:hAnsi="CordiaUPC" w:cs="CordiaUPC" w:hint="cs"/>
                <w:bCs/>
                <w:i/>
                <w:iCs/>
                <w:sz w:val="26"/>
                <w:szCs w:val="26"/>
              </w:rPr>
              <w:t xml:space="preserve"> million Baht)</w:t>
            </w:r>
          </w:p>
        </w:tc>
      </w:tr>
      <w:tr w:rsidR="00533E60" w:rsidRPr="00392524" w14:paraId="0B8B03E8" w14:textId="77777777" w:rsidTr="00BE0280">
        <w:trPr>
          <w:cantSplit/>
        </w:trPr>
        <w:tc>
          <w:tcPr>
            <w:tcW w:w="2970" w:type="dxa"/>
            <w:vAlign w:val="bottom"/>
          </w:tcPr>
          <w:p w14:paraId="4F211131" w14:textId="77777777" w:rsidR="00533E60" w:rsidRPr="00392524" w:rsidRDefault="00533E60" w:rsidP="00AD7C76">
            <w:pPr>
              <w:spacing w:line="240" w:lineRule="exact"/>
              <w:ind w:left="142" w:right="-72" w:hanging="142"/>
              <w:rPr>
                <w:rFonts w:ascii="CordiaUPC" w:eastAsia="Times New Roman" w:hAnsi="CordiaUPC" w:cs="CordiaUPC"/>
                <w:sz w:val="26"/>
                <w:szCs w:val="26"/>
              </w:rPr>
            </w:pPr>
            <w:r w:rsidRPr="00392524">
              <w:rPr>
                <w:rFonts w:ascii="CordiaUPC" w:eastAsia="Times New Roman" w:hAnsi="CordiaUPC" w:cs="CordiaUPC" w:hint="cs"/>
                <w:sz w:val="26"/>
                <w:szCs w:val="26"/>
              </w:rPr>
              <w:t>Loan to customers</w:t>
            </w:r>
          </w:p>
        </w:tc>
        <w:tc>
          <w:tcPr>
            <w:tcW w:w="1170" w:type="dxa"/>
            <w:tcBorders>
              <w:bottom w:val="double" w:sz="4" w:space="0" w:color="auto"/>
            </w:tcBorders>
            <w:vAlign w:val="bottom"/>
          </w:tcPr>
          <w:p w14:paraId="429D7079" w14:textId="77777777" w:rsidR="00533E60" w:rsidRPr="00392524" w:rsidRDefault="00533E60" w:rsidP="00E20D9A">
            <w:pPr>
              <w:tabs>
                <w:tab w:val="decimal" w:pos="917"/>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529</w:t>
            </w:r>
            <w:r w:rsidRPr="00392524">
              <w:rPr>
                <w:rFonts w:ascii="CordiaUPC" w:hAnsi="CordiaUPC" w:cs="CordiaUPC"/>
                <w:color w:val="000000"/>
                <w:sz w:val="26"/>
                <w:szCs w:val="26"/>
              </w:rPr>
              <w:t>,</w:t>
            </w:r>
            <w:r w:rsidRPr="00392524">
              <w:rPr>
                <w:rFonts w:ascii="CordiaUPC" w:hAnsi="CordiaUPC" w:cs="CordiaUPC"/>
                <w:color w:val="000000"/>
                <w:sz w:val="26"/>
                <w:szCs w:val="26"/>
                <w:cs/>
              </w:rPr>
              <w:t>960</w:t>
            </w:r>
          </w:p>
        </w:tc>
        <w:tc>
          <w:tcPr>
            <w:tcW w:w="180" w:type="dxa"/>
            <w:vAlign w:val="bottom"/>
          </w:tcPr>
          <w:p w14:paraId="2CF0AC79"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2815619E" w14:textId="56BDD700" w:rsidR="00533E60" w:rsidRPr="00392524" w:rsidRDefault="001E7CC9" w:rsidP="00AD7C76">
            <w:pPr>
              <w:tabs>
                <w:tab w:val="decimal" w:pos="821"/>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rPr>
              <w:t>802,326</w:t>
            </w:r>
          </w:p>
        </w:tc>
        <w:tc>
          <w:tcPr>
            <w:tcW w:w="180" w:type="dxa"/>
            <w:vAlign w:val="bottom"/>
          </w:tcPr>
          <w:p w14:paraId="574EC510"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double" w:sz="4" w:space="0" w:color="auto"/>
            </w:tcBorders>
            <w:vAlign w:val="bottom"/>
          </w:tcPr>
          <w:p w14:paraId="03EAC86A" w14:textId="77777777" w:rsidR="00533E60" w:rsidRPr="00392524" w:rsidRDefault="00533E60" w:rsidP="00AD7C76">
            <w:pPr>
              <w:tabs>
                <w:tab w:val="decimal" w:pos="911"/>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39</w:t>
            </w:r>
            <w:r w:rsidRPr="00392524">
              <w:rPr>
                <w:rFonts w:ascii="CordiaUPC" w:hAnsi="CordiaUPC" w:cs="CordiaUPC"/>
                <w:color w:val="000000"/>
                <w:sz w:val="26"/>
                <w:szCs w:val="26"/>
              </w:rPr>
              <w:t>,</w:t>
            </w:r>
            <w:r w:rsidRPr="00392524">
              <w:rPr>
                <w:rFonts w:ascii="CordiaUPC" w:hAnsi="CordiaUPC" w:cs="CordiaUPC"/>
                <w:color w:val="000000"/>
                <w:sz w:val="26"/>
                <w:szCs w:val="26"/>
                <w:cs/>
              </w:rPr>
              <w:t>720</w:t>
            </w:r>
          </w:p>
        </w:tc>
        <w:tc>
          <w:tcPr>
            <w:tcW w:w="181" w:type="dxa"/>
            <w:vAlign w:val="bottom"/>
          </w:tcPr>
          <w:p w14:paraId="61173690"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52952B05"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(702)</w:t>
            </w:r>
          </w:p>
        </w:tc>
        <w:tc>
          <w:tcPr>
            <w:tcW w:w="180" w:type="dxa"/>
            <w:vAlign w:val="bottom"/>
          </w:tcPr>
          <w:p w14:paraId="3FA0508F"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043F4D74" w14:textId="7FDFF7D6" w:rsidR="00533E60" w:rsidRPr="00392524" w:rsidRDefault="001E7CC9" w:rsidP="00BE0280">
            <w:pPr>
              <w:tabs>
                <w:tab w:val="decimal" w:pos="895"/>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1</w:t>
            </w:r>
            <w:r w:rsidRPr="00392524">
              <w:rPr>
                <w:rFonts w:ascii="CordiaUPC" w:hAnsi="CordiaUPC" w:cs="CordiaUPC"/>
                <w:color w:val="000000"/>
                <w:sz w:val="26"/>
                <w:szCs w:val="26"/>
              </w:rPr>
              <w:t>,</w:t>
            </w:r>
            <w:r w:rsidRPr="00392524">
              <w:rPr>
                <w:rFonts w:ascii="CordiaUPC" w:hAnsi="CordiaUPC" w:cs="CordiaUPC"/>
                <w:color w:val="000000"/>
                <w:sz w:val="26"/>
                <w:szCs w:val="26"/>
                <w:cs/>
              </w:rPr>
              <w:t>37</w:t>
            </w:r>
            <w:r w:rsidRPr="00392524">
              <w:rPr>
                <w:rFonts w:ascii="CordiaUPC" w:hAnsi="CordiaUPC" w:cs="CordiaUPC" w:hint="cs"/>
                <w:color w:val="000000"/>
                <w:sz w:val="26"/>
                <w:szCs w:val="26"/>
                <w:cs/>
              </w:rPr>
              <w:t>1</w:t>
            </w:r>
            <w:r w:rsidRPr="00392524">
              <w:rPr>
                <w:rFonts w:ascii="CordiaUPC" w:hAnsi="CordiaUPC" w:cs="CordiaUPC"/>
                <w:color w:val="000000"/>
                <w:sz w:val="26"/>
                <w:szCs w:val="26"/>
              </w:rPr>
              <w:t>,</w:t>
            </w:r>
            <w:r w:rsidRPr="00392524">
              <w:rPr>
                <w:rFonts w:ascii="CordiaUPC" w:hAnsi="CordiaUPC" w:cs="CordiaUPC" w:hint="cs"/>
                <w:color w:val="000000"/>
                <w:sz w:val="26"/>
                <w:szCs w:val="26"/>
                <w:cs/>
              </w:rPr>
              <w:t>304</w:t>
            </w:r>
          </w:p>
        </w:tc>
      </w:tr>
      <w:tr w:rsidR="00533E60" w:rsidRPr="00392524" w14:paraId="73E78039" w14:textId="77777777" w:rsidTr="00BE0280">
        <w:trPr>
          <w:cantSplit/>
        </w:trPr>
        <w:tc>
          <w:tcPr>
            <w:tcW w:w="2970" w:type="dxa"/>
            <w:vAlign w:val="bottom"/>
          </w:tcPr>
          <w:p w14:paraId="6F218790" w14:textId="77777777" w:rsidR="00533E60" w:rsidRPr="00392524" w:rsidRDefault="00533E60" w:rsidP="00AD7C76">
            <w:pPr>
              <w:spacing w:line="240" w:lineRule="exact"/>
              <w:ind w:left="142" w:right="-72" w:hanging="142"/>
              <w:rPr>
                <w:rFonts w:ascii="CordiaUPC" w:eastAsia="Times New Roman" w:hAnsi="CordiaUPC" w:cs="CordiaUPC"/>
                <w:sz w:val="26"/>
                <w:szCs w:val="26"/>
              </w:rPr>
            </w:pPr>
            <w:r w:rsidRPr="00392524">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745A8690" w14:textId="77777777" w:rsidR="00533E60" w:rsidRPr="00392524" w:rsidRDefault="00533E60" w:rsidP="00E20D9A">
            <w:pPr>
              <w:tabs>
                <w:tab w:val="decimal" w:pos="917"/>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367</w:t>
            </w:r>
            <w:r w:rsidRPr="00392524">
              <w:rPr>
                <w:rFonts w:ascii="CordiaUPC" w:hAnsi="CordiaUPC" w:cs="CordiaUPC"/>
                <w:color w:val="000000"/>
                <w:sz w:val="26"/>
                <w:szCs w:val="26"/>
              </w:rPr>
              <w:t>,</w:t>
            </w:r>
            <w:r w:rsidRPr="00392524">
              <w:rPr>
                <w:rFonts w:ascii="CordiaUPC" w:hAnsi="CordiaUPC" w:cs="CordiaUPC"/>
                <w:color w:val="000000"/>
                <w:sz w:val="26"/>
                <w:szCs w:val="26"/>
                <w:cs/>
              </w:rPr>
              <w:t>072</w:t>
            </w:r>
          </w:p>
        </w:tc>
        <w:tc>
          <w:tcPr>
            <w:tcW w:w="180" w:type="dxa"/>
            <w:vAlign w:val="bottom"/>
          </w:tcPr>
          <w:p w14:paraId="4FE927D7"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EAA41BE" w14:textId="77777777" w:rsidR="00533E60" w:rsidRPr="00392524" w:rsidRDefault="00533E60" w:rsidP="00AD7C76">
            <w:pPr>
              <w:tabs>
                <w:tab w:val="decimal" w:pos="821"/>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976</w:t>
            </w:r>
            <w:r w:rsidRPr="00392524">
              <w:rPr>
                <w:rFonts w:ascii="CordiaUPC" w:hAnsi="CordiaUPC" w:cs="CordiaUPC"/>
                <w:color w:val="000000"/>
                <w:sz w:val="26"/>
                <w:szCs w:val="26"/>
              </w:rPr>
              <w:t>,</w:t>
            </w:r>
            <w:r w:rsidRPr="00392524">
              <w:rPr>
                <w:rFonts w:ascii="CordiaUPC" w:hAnsi="CordiaUPC" w:cs="CordiaUPC"/>
                <w:color w:val="000000"/>
                <w:sz w:val="26"/>
                <w:szCs w:val="26"/>
                <w:cs/>
              </w:rPr>
              <w:t>657</w:t>
            </w:r>
          </w:p>
        </w:tc>
        <w:tc>
          <w:tcPr>
            <w:tcW w:w="180" w:type="dxa"/>
            <w:vAlign w:val="bottom"/>
          </w:tcPr>
          <w:p w14:paraId="24A8D950"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bottom w:val="double" w:sz="4" w:space="0" w:color="auto"/>
            </w:tcBorders>
            <w:vAlign w:val="bottom"/>
          </w:tcPr>
          <w:p w14:paraId="7CA589E1" w14:textId="77777777" w:rsidR="00533E60" w:rsidRPr="00392524" w:rsidRDefault="00533E60" w:rsidP="00AD7C76">
            <w:pPr>
              <w:tabs>
                <w:tab w:val="decimal" w:pos="948"/>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rPr>
              <w:t>-</w:t>
            </w:r>
            <w:r w:rsidRPr="00392524">
              <w:rPr>
                <w:rFonts w:ascii="CordiaUPC" w:hAnsi="CordiaUPC" w:cs="CordiaUPC"/>
                <w:color w:val="000000"/>
                <w:sz w:val="26"/>
                <w:szCs w:val="26"/>
                <w:cs/>
              </w:rPr>
              <w:t xml:space="preserve"> </w:t>
            </w:r>
          </w:p>
        </w:tc>
        <w:tc>
          <w:tcPr>
            <w:tcW w:w="181" w:type="dxa"/>
            <w:vAlign w:val="bottom"/>
          </w:tcPr>
          <w:p w14:paraId="75A7894D"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74B45E2"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(4</w:t>
            </w:r>
            <w:r w:rsidRPr="00392524">
              <w:rPr>
                <w:rFonts w:ascii="CordiaUPC" w:hAnsi="CordiaUPC" w:cs="CordiaUPC"/>
                <w:color w:val="000000"/>
                <w:sz w:val="26"/>
                <w:szCs w:val="26"/>
              </w:rPr>
              <w:t>,</w:t>
            </w:r>
            <w:r w:rsidRPr="00392524">
              <w:rPr>
                <w:rFonts w:ascii="CordiaUPC" w:hAnsi="CordiaUPC" w:cs="CordiaUPC"/>
                <w:color w:val="000000"/>
                <w:sz w:val="26"/>
                <w:szCs w:val="26"/>
                <w:cs/>
              </w:rPr>
              <w:t>534)</w:t>
            </w:r>
          </w:p>
        </w:tc>
        <w:tc>
          <w:tcPr>
            <w:tcW w:w="180" w:type="dxa"/>
            <w:vAlign w:val="bottom"/>
          </w:tcPr>
          <w:p w14:paraId="5DC4D321" w14:textId="77777777" w:rsidR="00533E60" w:rsidRPr="00392524" w:rsidRDefault="00533E60" w:rsidP="00AD7C76">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62E485A2" w14:textId="77777777" w:rsidR="00533E60" w:rsidRPr="00392524" w:rsidRDefault="00533E60" w:rsidP="00AD7C76">
            <w:pPr>
              <w:tabs>
                <w:tab w:val="decimal" w:pos="895"/>
              </w:tabs>
              <w:spacing w:line="240" w:lineRule="exact"/>
              <w:ind w:right="-72"/>
              <w:outlineLvl w:val="0"/>
              <w:rPr>
                <w:rFonts w:ascii="CordiaUPC" w:eastAsia="Times New Roman" w:hAnsi="CordiaUPC" w:cs="CordiaUPC"/>
                <w:color w:val="000000"/>
                <w:sz w:val="26"/>
                <w:szCs w:val="26"/>
              </w:rPr>
            </w:pPr>
            <w:r w:rsidRPr="00392524">
              <w:rPr>
                <w:rFonts w:ascii="CordiaUPC" w:hAnsi="CordiaUPC" w:cs="CordiaUPC"/>
                <w:color w:val="000000"/>
                <w:sz w:val="26"/>
                <w:szCs w:val="26"/>
                <w:cs/>
              </w:rPr>
              <w:t>1</w:t>
            </w:r>
            <w:r w:rsidRPr="00392524">
              <w:rPr>
                <w:rFonts w:ascii="CordiaUPC" w:hAnsi="CordiaUPC" w:cs="CordiaUPC"/>
                <w:color w:val="000000"/>
                <w:sz w:val="26"/>
                <w:szCs w:val="26"/>
              </w:rPr>
              <w:t>,</w:t>
            </w:r>
            <w:r w:rsidRPr="00392524">
              <w:rPr>
                <w:rFonts w:ascii="CordiaUPC" w:hAnsi="CordiaUPC" w:cs="CordiaUPC"/>
                <w:color w:val="000000"/>
                <w:sz w:val="26"/>
                <w:szCs w:val="26"/>
                <w:cs/>
              </w:rPr>
              <w:t>339</w:t>
            </w:r>
            <w:r w:rsidRPr="00392524">
              <w:rPr>
                <w:rFonts w:ascii="CordiaUPC" w:hAnsi="CordiaUPC" w:cs="CordiaUPC"/>
                <w:color w:val="000000"/>
                <w:sz w:val="26"/>
                <w:szCs w:val="26"/>
              </w:rPr>
              <w:t>,</w:t>
            </w:r>
            <w:r w:rsidRPr="00392524">
              <w:rPr>
                <w:rFonts w:ascii="CordiaUPC" w:hAnsi="CordiaUPC" w:cs="CordiaUPC"/>
                <w:color w:val="000000"/>
                <w:sz w:val="26"/>
                <w:szCs w:val="26"/>
                <w:cs/>
              </w:rPr>
              <w:t>195</w:t>
            </w:r>
          </w:p>
        </w:tc>
      </w:tr>
    </w:tbl>
    <w:p w14:paraId="4BF2F9C5" w14:textId="77777777" w:rsidR="003E6B68" w:rsidRPr="00392524" w:rsidRDefault="003E6B68" w:rsidP="00AD7C76">
      <w:pPr>
        <w:tabs>
          <w:tab w:val="left" w:pos="540"/>
          <w:tab w:val="left" w:pos="1080"/>
        </w:tabs>
        <w:spacing w:line="240" w:lineRule="exact"/>
        <w:ind w:left="547" w:right="389"/>
        <w:jc w:val="thaiDistribute"/>
        <w:rPr>
          <w:rFonts w:cs="Times New Roman"/>
          <w:szCs w:val="22"/>
        </w:rPr>
      </w:pPr>
    </w:p>
    <w:p w14:paraId="45A6AD32" w14:textId="694E6F9E" w:rsidR="00DE23A6" w:rsidRPr="00392524" w:rsidRDefault="004F2DD5" w:rsidP="00AD7C76">
      <w:pPr>
        <w:pStyle w:val="Heading1"/>
        <w:numPr>
          <w:ilvl w:val="0"/>
          <w:numId w:val="0"/>
        </w:numPr>
        <w:spacing w:before="0" w:after="0" w:line="240" w:lineRule="exact"/>
        <w:ind w:left="540" w:hanging="540"/>
        <w:rPr>
          <w:rFonts w:ascii="CordiaUPC" w:hAnsi="CordiaUPC" w:cs="CordiaUPC"/>
          <w:i w:val="0"/>
          <w:iCs/>
          <w:sz w:val="28"/>
          <w:szCs w:val="28"/>
        </w:rPr>
      </w:pPr>
      <w:r w:rsidRPr="00392524">
        <w:rPr>
          <w:rFonts w:ascii="CordiaUPC" w:hAnsi="CordiaUPC" w:cs="CordiaUPC" w:hint="cs"/>
          <w:i w:val="0"/>
          <w:iCs/>
          <w:sz w:val="28"/>
          <w:szCs w:val="28"/>
          <w:lang w:val="en-US"/>
        </w:rPr>
        <w:t>1</w:t>
      </w:r>
      <w:r w:rsidR="00A7166D" w:rsidRPr="00392524">
        <w:rPr>
          <w:rFonts w:ascii="CordiaUPC" w:hAnsi="CordiaUPC" w:cs="CordiaUPC"/>
          <w:i w:val="0"/>
          <w:iCs/>
          <w:sz w:val="28"/>
          <w:szCs w:val="28"/>
          <w:lang w:val="en-US" w:bidi="th-TH"/>
        </w:rPr>
        <w:t>4</w:t>
      </w:r>
      <w:r w:rsidR="00DE23A6" w:rsidRPr="00392524">
        <w:rPr>
          <w:rFonts w:ascii="CordiaUPC" w:hAnsi="CordiaUPC" w:cs="CordiaUPC" w:hint="cs"/>
          <w:i w:val="0"/>
          <w:iCs/>
          <w:sz w:val="28"/>
          <w:szCs w:val="28"/>
        </w:rPr>
        <w:tab/>
      </w:r>
      <w:bookmarkStart w:id="29" w:name="_Hlk37429626"/>
      <w:r w:rsidR="00DE23A6" w:rsidRPr="00392524">
        <w:rPr>
          <w:rFonts w:ascii="CordiaUPC" w:hAnsi="CordiaUPC" w:cs="CordiaUPC" w:hint="cs"/>
          <w:i w:val="0"/>
          <w:iCs/>
          <w:sz w:val="28"/>
          <w:szCs w:val="28"/>
        </w:rPr>
        <w:t>Earnings per share</w:t>
      </w:r>
      <w:bookmarkEnd w:id="29"/>
    </w:p>
    <w:p w14:paraId="264F3FFE" w14:textId="77777777" w:rsidR="00DE23A6" w:rsidRPr="00392524" w:rsidRDefault="00DE23A6" w:rsidP="00AD7C76">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75E72DC6" w14:textId="77777777" w:rsidR="00351C5D" w:rsidRPr="00392524" w:rsidRDefault="00351C5D" w:rsidP="00AD7C76">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392524">
        <w:rPr>
          <w:rFonts w:ascii="CordiaUPC" w:hAnsi="CordiaUPC" w:cs="CordiaUPC" w:hint="cs"/>
          <w:b/>
          <w:bCs/>
          <w:i/>
          <w:iCs/>
          <w:sz w:val="26"/>
          <w:szCs w:val="26"/>
          <w:shd w:val="clear" w:color="auto" w:fill="FFFFFF"/>
        </w:rPr>
        <w:t>Basic earnings per share</w:t>
      </w:r>
    </w:p>
    <w:p w14:paraId="10C7D22C" w14:textId="77777777" w:rsidR="00F5067E" w:rsidRPr="00B4289F" w:rsidRDefault="00F5067E" w:rsidP="00F5067E">
      <w:pPr>
        <w:tabs>
          <w:tab w:val="left" w:pos="540"/>
          <w:tab w:val="left" w:pos="1080"/>
        </w:tabs>
        <w:spacing w:line="240" w:lineRule="exact"/>
        <w:ind w:left="540" w:right="389"/>
        <w:jc w:val="thaiDistribute"/>
        <w:rPr>
          <w:rFonts w:ascii="CordiaUPC" w:eastAsia="Times New Roman" w:hAnsi="CordiaUPC" w:cs="CordiaUPC"/>
          <w:szCs w:val="22"/>
          <w:cs/>
          <w:lang w:val="en-AU" w:bidi="th-TH"/>
        </w:rPr>
      </w:pPr>
    </w:p>
    <w:p w14:paraId="5CD6A2B9" w14:textId="5F606D6F" w:rsidR="00F5067E" w:rsidRPr="005B2349" w:rsidRDefault="00F5067E" w:rsidP="00F5067E">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5B2349">
        <w:rPr>
          <w:rFonts w:ascii="CordiaUPC" w:hAnsi="CordiaUPC" w:cs="CordiaUPC" w:hint="cs"/>
          <w:spacing w:val="-6"/>
          <w:sz w:val="26"/>
          <w:szCs w:val="26"/>
          <w:shd w:val="clear" w:color="auto" w:fill="FFFFFF"/>
        </w:rPr>
        <w:t>The calculations of basic earnings per share for the three</w:t>
      </w:r>
      <w:r w:rsidRPr="005B2349">
        <w:rPr>
          <w:rFonts w:ascii="CordiaUPC" w:hAnsi="CordiaUPC" w:cs="CordiaUPC" w:hint="cs"/>
          <w:spacing w:val="-6"/>
          <w:sz w:val="26"/>
          <w:szCs w:val="26"/>
          <w:shd w:val="clear" w:color="auto" w:fill="FFFFFF"/>
          <w:cs/>
          <w:lang w:bidi="th-TH"/>
        </w:rPr>
        <w:t>-</w:t>
      </w:r>
      <w:r w:rsidRPr="005B2349">
        <w:rPr>
          <w:rFonts w:ascii="CordiaUPC" w:hAnsi="CordiaUPC" w:cs="CordiaUPC" w:hint="cs"/>
          <w:spacing w:val="-6"/>
          <w:sz w:val="26"/>
          <w:szCs w:val="26"/>
          <w:shd w:val="clear" w:color="auto" w:fill="FFFFFF"/>
        </w:rPr>
        <w:t>month and nine</w:t>
      </w:r>
      <w:r w:rsidRPr="005B2349">
        <w:rPr>
          <w:rFonts w:ascii="CordiaUPC" w:hAnsi="CordiaUPC" w:cs="CordiaUPC" w:hint="cs"/>
          <w:spacing w:val="-6"/>
          <w:sz w:val="26"/>
          <w:szCs w:val="26"/>
          <w:shd w:val="clear" w:color="auto" w:fill="FFFFFF"/>
          <w:cs/>
          <w:lang w:bidi="th-TH"/>
        </w:rPr>
        <w:t>-</w:t>
      </w:r>
      <w:r w:rsidRPr="005B2349">
        <w:rPr>
          <w:rFonts w:ascii="CordiaUPC" w:hAnsi="CordiaUPC" w:cs="CordiaUPC" w:hint="cs"/>
          <w:spacing w:val="-6"/>
          <w:sz w:val="26"/>
          <w:szCs w:val="26"/>
          <w:shd w:val="clear" w:color="auto" w:fill="FFFFFF"/>
        </w:rPr>
        <w:t xml:space="preserve">month periods </w:t>
      </w:r>
      <w:r w:rsidRPr="005B2349">
        <w:rPr>
          <w:rFonts w:ascii="CordiaUPC" w:hAnsi="CordiaUPC" w:cs="CordiaUPC" w:hint="cs"/>
          <w:spacing w:val="-6"/>
          <w:sz w:val="26"/>
          <w:szCs w:val="26"/>
          <w:shd w:val="clear" w:color="auto" w:fill="FFFFFF"/>
          <w:lang w:bidi="th-TH"/>
        </w:rPr>
        <w:t>ended 30 September</w:t>
      </w:r>
      <w:r w:rsidRPr="005B2349">
        <w:rPr>
          <w:rFonts w:ascii="CordiaUPC" w:hAnsi="CordiaUPC" w:cs="CordiaUPC" w:hint="cs"/>
          <w:sz w:val="26"/>
          <w:szCs w:val="26"/>
          <w:shd w:val="clear" w:color="auto" w:fill="FFFFFF"/>
          <w:lang w:bidi="th-TH"/>
        </w:rPr>
        <w:t xml:space="preserve"> 202</w:t>
      </w:r>
      <w:r>
        <w:rPr>
          <w:rFonts w:ascii="CordiaUPC" w:hAnsi="CordiaUPC" w:cs="CordiaUPC"/>
          <w:sz w:val="26"/>
          <w:szCs w:val="26"/>
          <w:shd w:val="clear" w:color="auto" w:fill="FFFFFF"/>
          <w:lang w:bidi="th-TH"/>
        </w:rPr>
        <w:t>2</w:t>
      </w:r>
      <w:r w:rsidRPr="005B2349">
        <w:rPr>
          <w:rFonts w:ascii="CordiaUPC" w:hAnsi="CordiaUPC" w:cs="CordiaUPC" w:hint="cs"/>
          <w:sz w:val="26"/>
          <w:szCs w:val="26"/>
          <w:shd w:val="clear" w:color="auto" w:fill="FFFFFF"/>
          <w:lang w:bidi="th-TH"/>
        </w:rPr>
        <w:t xml:space="preserve"> and 20</w:t>
      </w:r>
      <w:r w:rsidRPr="005B2349">
        <w:rPr>
          <w:rFonts w:ascii="CordiaUPC" w:hAnsi="CordiaUPC" w:cs="CordiaUPC"/>
          <w:sz w:val="26"/>
          <w:szCs w:val="26"/>
          <w:shd w:val="clear" w:color="auto" w:fill="FFFFFF"/>
          <w:lang w:bidi="th-TH"/>
        </w:rPr>
        <w:t>2</w:t>
      </w:r>
      <w:r>
        <w:rPr>
          <w:rFonts w:ascii="CordiaUPC" w:hAnsi="CordiaUPC" w:cs="CordiaUPC"/>
          <w:sz w:val="26"/>
          <w:szCs w:val="26"/>
          <w:shd w:val="clear" w:color="auto" w:fill="FFFFFF"/>
          <w:lang w:bidi="th-TH"/>
        </w:rPr>
        <w:t>1</w:t>
      </w:r>
      <w:r w:rsidRPr="005B2349">
        <w:rPr>
          <w:rFonts w:ascii="CordiaUPC" w:hAnsi="CordiaUPC" w:cs="CordiaUPC" w:hint="cs"/>
          <w:sz w:val="26"/>
          <w:szCs w:val="26"/>
          <w:shd w:val="clear" w:color="auto" w:fill="FFFFFF"/>
        </w:rPr>
        <w:t xml:space="preserve"> were based on the profit for the </w:t>
      </w:r>
      <w:r w:rsidRPr="005B2349">
        <w:rPr>
          <w:rFonts w:ascii="CordiaUPC" w:hAnsi="CordiaUPC" w:cs="CordiaUPC" w:hint="cs"/>
          <w:color w:val="000000"/>
          <w:sz w:val="26"/>
          <w:szCs w:val="26"/>
        </w:rPr>
        <w:t>periods</w:t>
      </w:r>
      <w:r w:rsidRPr="005B2349">
        <w:rPr>
          <w:rFonts w:ascii="CordiaUPC" w:hAnsi="CordiaUPC" w:cs="CordiaUPC" w:hint="cs"/>
          <w:sz w:val="26"/>
          <w:szCs w:val="26"/>
          <w:shd w:val="clear" w:color="auto" w:fill="FFFFFF"/>
        </w:rPr>
        <w:t xml:space="preserve"> attributable to</w:t>
      </w:r>
      <w:r w:rsidRPr="005B2349">
        <w:rPr>
          <w:rFonts w:ascii="CordiaUPC" w:hAnsi="CordiaUPC" w:cs="CordiaUPC" w:hint="cs"/>
          <w:sz w:val="26"/>
          <w:szCs w:val="26"/>
          <w:shd w:val="clear" w:color="auto" w:fill="FFFFFF"/>
          <w:lang w:val="en-US" w:bidi="th-TH"/>
        </w:rPr>
        <w:t xml:space="preserve"> equity</w:t>
      </w:r>
      <w:r w:rsidRPr="005B2349">
        <w:rPr>
          <w:rFonts w:ascii="CordiaUPC" w:hAnsi="CordiaUPC" w:cs="CordiaUPC" w:hint="cs"/>
          <w:sz w:val="26"/>
          <w:szCs w:val="26"/>
          <w:shd w:val="clear" w:color="auto" w:fill="FFFFFF"/>
        </w:rPr>
        <w:t xml:space="preserve"> holders of the Bank and the number of ordinary shares outstanding during the periods as follows</w:t>
      </w:r>
      <w:r w:rsidRPr="005B2349">
        <w:rPr>
          <w:rFonts w:ascii="CordiaUPC" w:hAnsi="CordiaUPC" w:cs="CordiaUPC" w:hint="cs"/>
          <w:sz w:val="26"/>
          <w:szCs w:val="26"/>
          <w:shd w:val="clear" w:color="auto" w:fill="FFFFFF"/>
          <w:cs/>
          <w:lang w:bidi="th-TH"/>
        </w:rPr>
        <w:t>:</w:t>
      </w:r>
    </w:p>
    <w:p w14:paraId="312D6AA6" w14:textId="77777777" w:rsidR="00F5067E" w:rsidRPr="005B2349" w:rsidRDefault="00F5067E" w:rsidP="00F5067E">
      <w:pPr>
        <w:tabs>
          <w:tab w:val="left" w:pos="540"/>
          <w:tab w:val="left" w:pos="1170"/>
          <w:tab w:val="right" w:pos="9360"/>
        </w:tabs>
        <w:spacing w:line="240" w:lineRule="exact"/>
        <w:ind w:left="540" w:right="9"/>
        <w:jc w:val="both"/>
        <w:rPr>
          <w:rFonts w:ascii="CordiaUPC" w:hAnsi="CordiaUPC" w:cs="CordiaUPC"/>
          <w:sz w:val="26"/>
          <w:szCs w:val="26"/>
          <w:shd w:val="clear" w:color="auto" w:fill="FFFFFF"/>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795"/>
        <w:gridCol w:w="1055"/>
        <w:gridCol w:w="180"/>
        <w:gridCol w:w="990"/>
        <w:gridCol w:w="180"/>
        <w:gridCol w:w="990"/>
        <w:gridCol w:w="180"/>
        <w:gridCol w:w="990"/>
      </w:tblGrid>
      <w:tr w:rsidR="00F5067E" w:rsidRPr="005B2349" w14:paraId="5DDE5C1B" w14:textId="77777777" w:rsidTr="006B1063">
        <w:trPr>
          <w:cantSplit/>
        </w:trPr>
        <w:tc>
          <w:tcPr>
            <w:tcW w:w="4795" w:type="dxa"/>
          </w:tcPr>
          <w:p w14:paraId="36613B2C" w14:textId="77777777" w:rsidR="00F5067E" w:rsidRPr="005B2349" w:rsidRDefault="00F5067E" w:rsidP="00F5067E">
            <w:pPr>
              <w:spacing w:line="240" w:lineRule="exact"/>
              <w:ind w:left="180" w:hanging="180"/>
              <w:rPr>
                <w:rFonts w:ascii="CordiaUPC" w:hAnsi="CordiaUPC" w:cs="CordiaUPC"/>
                <w:i/>
                <w:iCs/>
                <w:sz w:val="26"/>
                <w:szCs w:val="26"/>
                <w:cs/>
                <w:lang w:bidi="th-TH"/>
              </w:rPr>
            </w:pPr>
          </w:p>
        </w:tc>
        <w:tc>
          <w:tcPr>
            <w:tcW w:w="2225" w:type="dxa"/>
            <w:gridSpan w:val="3"/>
          </w:tcPr>
          <w:p w14:paraId="4B27CACB" w14:textId="77777777" w:rsidR="00F5067E" w:rsidRPr="005B2349" w:rsidRDefault="00F5067E" w:rsidP="00F5067E">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c>
          <w:tcPr>
            <w:tcW w:w="180" w:type="dxa"/>
            <w:vAlign w:val="bottom"/>
          </w:tcPr>
          <w:p w14:paraId="509BB658" w14:textId="77777777" w:rsidR="00F5067E" w:rsidRPr="005B2349" w:rsidRDefault="00F5067E" w:rsidP="00F5067E">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00AF3DB1" w14:textId="77777777" w:rsidR="00F5067E" w:rsidRPr="005B2349" w:rsidRDefault="00F5067E" w:rsidP="00F5067E">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Bank only</w:t>
            </w:r>
          </w:p>
        </w:tc>
      </w:tr>
      <w:tr w:rsidR="00F5067E" w:rsidRPr="005B2349" w14:paraId="0AA02905" w14:textId="77777777" w:rsidTr="006B1063">
        <w:trPr>
          <w:cantSplit/>
        </w:trPr>
        <w:tc>
          <w:tcPr>
            <w:tcW w:w="4795" w:type="dxa"/>
          </w:tcPr>
          <w:p w14:paraId="3680697A" w14:textId="77777777" w:rsidR="00F5067E" w:rsidRPr="005B2349" w:rsidRDefault="00F5067E" w:rsidP="00F5067E">
            <w:pPr>
              <w:spacing w:line="240" w:lineRule="exac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t</w:t>
            </w:r>
            <w:r w:rsidRPr="005B2349">
              <w:rPr>
                <w:rFonts w:ascii="CordiaUPC" w:hAnsi="CordiaUPC" w:cs="CordiaUPC" w:hint="cs"/>
                <w:b/>
                <w:bCs/>
                <w:i/>
                <w:iCs/>
                <w:sz w:val="26"/>
                <w:szCs w:val="26"/>
                <w:lang w:val="en-US"/>
              </w:rPr>
              <w:t>hree</w:t>
            </w:r>
            <w:r w:rsidRPr="005B2349">
              <w:rPr>
                <w:rFonts w:ascii="CordiaUPC" w:hAnsi="CordiaUPC" w:cs="CordiaUPC" w:hint="cs"/>
                <w:b/>
                <w:bCs/>
                <w:i/>
                <w:iCs/>
                <w:sz w:val="26"/>
                <w:szCs w:val="26"/>
                <w:cs/>
                <w:lang w:val="en-US" w:bidi="th-TH"/>
              </w:rPr>
              <w:t>-</w:t>
            </w:r>
            <w:r w:rsidRPr="005B2349">
              <w:rPr>
                <w:rFonts w:ascii="CordiaUPC" w:hAnsi="CordiaUPC" w:cs="CordiaUPC" w:hint="cs"/>
                <w:b/>
                <w:bCs/>
                <w:i/>
                <w:iCs/>
                <w:sz w:val="26"/>
                <w:szCs w:val="26"/>
                <w:lang w:val="en-US"/>
              </w:rPr>
              <w:t>month period ended 30 September</w:t>
            </w:r>
          </w:p>
        </w:tc>
        <w:tc>
          <w:tcPr>
            <w:tcW w:w="1055" w:type="dxa"/>
            <w:vAlign w:val="bottom"/>
          </w:tcPr>
          <w:p w14:paraId="775B4150" w14:textId="3D6AE665" w:rsidR="00F5067E" w:rsidRPr="005B2349"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Pr>
                <w:rFonts w:ascii="CordiaUPC" w:hAnsi="CordiaUPC" w:cs="CordiaUPC"/>
                <w:sz w:val="26"/>
                <w:szCs w:val="26"/>
              </w:rPr>
              <w:t>2</w:t>
            </w:r>
          </w:p>
        </w:tc>
        <w:tc>
          <w:tcPr>
            <w:tcW w:w="180" w:type="dxa"/>
            <w:vAlign w:val="bottom"/>
          </w:tcPr>
          <w:p w14:paraId="02E58BA8" w14:textId="77777777" w:rsidR="00F5067E" w:rsidRPr="005B2349" w:rsidRDefault="00F5067E" w:rsidP="00F5067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B2B6D98" w14:textId="57347A53" w:rsidR="00F5067E" w:rsidRPr="005B2349"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Pr>
                <w:rFonts w:ascii="CordiaUPC" w:hAnsi="CordiaUPC" w:cs="CordiaUPC"/>
                <w:sz w:val="26"/>
                <w:szCs w:val="26"/>
              </w:rPr>
              <w:t>1</w:t>
            </w:r>
          </w:p>
        </w:tc>
        <w:tc>
          <w:tcPr>
            <w:tcW w:w="180" w:type="dxa"/>
            <w:vAlign w:val="bottom"/>
          </w:tcPr>
          <w:p w14:paraId="0C183797" w14:textId="77777777" w:rsidR="00F5067E" w:rsidRPr="005B2349" w:rsidRDefault="00F5067E" w:rsidP="00F5067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18195E65" w14:textId="7010F5DB" w:rsidR="00F5067E" w:rsidRPr="005B2349"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Pr>
                <w:rFonts w:ascii="CordiaUPC" w:hAnsi="CordiaUPC" w:cs="CordiaUPC"/>
                <w:sz w:val="26"/>
                <w:szCs w:val="26"/>
              </w:rPr>
              <w:t>2</w:t>
            </w:r>
          </w:p>
        </w:tc>
        <w:tc>
          <w:tcPr>
            <w:tcW w:w="180" w:type="dxa"/>
            <w:vAlign w:val="bottom"/>
          </w:tcPr>
          <w:p w14:paraId="2047078F" w14:textId="77777777" w:rsidR="00F5067E" w:rsidRPr="005B2349" w:rsidRDefault="00F5067E" w:rsidP="00F5067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FF9BBA2" w14:textId="156DCFEF" w:rsidR="00F5067E" w:rsidRPr="005B2349"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Pr>
                <w:rFonts w:ascii="CordiaUPC" w:hAnsi="CordiaUPC" w:cs="CordiaUPC"/>
                <w:sz w:val="26"/>
                <w:szCs w:val="26"/>
              </w:rPr>
              <w:t>1</w:t>
            </w:r>
          </w:p>
        </w:tc>
      </w:tr>
      <w:tr w:rsidR="00F5067E" w:rsidRPr="005B2349" w14:paraId="2D34B698" w14:textId="77777777" w:rsidTr="006B1063">
        <w:trPr>
          <w:cantSplit/>
        </w:trPr>
        <w:tc>
          <w:tcPr>
            <w:tcW w:w="4795" w:type="dxa"/>
          </w:tcPr>
          <w:p w14:paraId="3D525F43" w14:textId="77777777" w:rsidR="00F5067E" w:rsidRPr="005B2349" w:rsidRDefault="00F5067E" w:rsidP="00F5067E">
            <w:pPr>
              <w:spacing w:line="240" w:lineRule="exact"/>
              <w:ind w:left="180" w:hanging="180"/>
              <w:rPr>
                <w:rFonts w:ascii="CordiaUPC" w:hAnsi="CordiaUPC" w:cs="CordiaUPC"/>
                <w:sz w:val="26"/>
                <w:szCs w:val="26"/>
                <w:cs/>
                <w:lang w:bidi="th-TH"/>
              </w:rPr>
            </w:pPr>
          </w:p>
        </w:tc>
        <w:tc>
          <w:tcPr>
            <w:tcW w:w="4565" w:type="dxa"/>
            <w:gridSpan w:val="7"/>
          </w:tcPr>
          <w:p w14:paraId="1C1D5AE5" w14:textId="77777777" w:rsidR="00F5067E" w:rsidRPr="005B2349" w:rsidRDefault="00F5067E" w:rsidP="00F5067E">
            <w:pPr>
              <w:pStyle w:val="acctfourfigures"/>
              <w:tabs>
                <w:tab w:val="clear" w:pos="765"/>
              </w:tabs>
              <w:spacing w:line="240" w:lineRule="exact"/>
              <w:ind w:left="-79" w:right="-79"/>
              <w:jc w:val="center"/>
              <w:rPr>
                <w:rFonts w:ascii="CordiaUPC" w:hAnsi="CordiaUPC" w:cs="CordiaUPC"/>
                <w:i/>
                <w:iCs/>
                <w:sz w:val="26"/>
                <w:szCs w:val="26"/>
              </w:rPr>
            </w:pPr>
          </w:p>
        </w:tc>
      </w:tr>
      <w:tr w:rsidR="002004C7" w:rsidRPr="005B2349" w14:paraId="3F76321A" w14:textId="77777777" w:rsidTr="006B1063">
        <w:trPr>
          <w:cantSplit/>
        </w:trPr>
        <w:tc>
          <w:tcPr>
            <w:tcW w:w="4795" w:type="dxa"/>
          </w:tcPr>
          <w:p w14:paraId="5A4DAFEC" w14:textId="77777777" w:rsidR="002004C7" w:rsidRPr="005B2349" w:rsidRDefault="002004C7" w:rsidP="002004C7">
            <w:pPr>
              <w:spacing w:line="240" w:lineRule="exact"/>
              <w:ind w:right="-108"/>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Profit for the periods attributable to</w:t>
            </w:r>
          </w:p>
          <w:p w14:paraId="7162CE3E" w14:textId="77777777" w:rsidR="002004C7" w:rsidRPr="005B2349" w:rsidRDefault="002004C7" w:rsidP="002004C7">
            <w:pPr>
              <w:spacing w:line="240" w:lineRule="exact"/>
              <w:ind w:left="180" w:hanging="180"/>
              <w:rPr>
                <w:rFonts w:ascii="CordiaUPC" w:hAnsi="CordiaUPC" w:cs="CordiaUPC"/>
                <w:sz w:val="26"/>
                <w:szCs w:val="26"/>
                <w:lang w:bidi="th-TH"/>
              </w:rPr>
            </w:pPr>
            <w:r w:rsidRPr="005B2349">
              <w:rPr>
                <w:rFonts w:ascii="CordiaUPC" w:hAnsi="CordiaUPC" w:cs="CordiaUPC" w:hint="cs"/>
                <w:color w:val="000000"/>
                <w:sz w:val="26"/>
                <w:szCs w:val="26"/>
                <w:lang w:val="en-US" w:bidi="th-TH"/>
              </w:rPr>
              <w:t xml:space="preserve">   equity holders</w:t>
            </w:r>
            <w:r w:rsidRPr="005B2349">
              <w:rPr>
                <w:rFonts w:ascii="CordiaUPC" w:hAnsi="CordiaUPC" w:cs="CordiaUPC" w:hint="cs"/>
                <w:color w:val="000000"/>
                <w:sz w:val="26"/>
                <w:szCs w:val="26"/>
                <w:lang w:bidi="th-TH"/>
              </w:rPr>
              <w:t xml:space="preserve"> of the Bank </w:t>
            </w:r>
            <w:r w:rsidRPr="005B2349">
              <w:rPr>
                <w:rFonts w:ascii="CordiaUPC" w:hAnsi="CordiaUPC" w:cs="CordiaUPC" w:hint="cs"/>
                <w:i/>
                <w:iCs/>
                <w:color w:val="000000"/>
                <w:sz w:val="26"/>
                <w:szCs w:val="26"/>
                <w:lang w:bidi="th-TH"/>
              </w:rPr>
              <w:t xml:space="preserve">(in </w:t>
            </w:r>
            <w:r w:rsidRPr="005B2349">
              <w:rPr>
                <w:rFonts w:ascii="CordiaUPC" w:hAnsi="CordiaUPC" w:cs="CordiaUPC" w:hint="cs"/>
                <w:i/>
                <w:iCs/>
                <w:sz w:val="26"/>
                <w:szCs w:val="26"/>
              </w:rPr>
              <w:t>million Baht</w:t>
            </w:r>
            <w:r w:rsidRPr="005B2349">
              <w:rPr>
                <w:rFonts w:ascii="CordiaUPC" w:hAnsi="CordiaUPC" w:cs="CordiaUPC" w:hint="cs"/>
                <w:i/>
                <w:iCs/>
                <w:sz w:val="26"/>
                <w:szCs w:val="26"/>
                <w:lang w:bidi="th-TH"/>
              </w:rPr>
              <w:t>)</w:t>
            </w:r>
          </w:p>
        </w:tc>
        <w:tc>
          <w:tcPr>
            <w:tcW w:w="1055" w:type="dxa"/>
            <w:tcBorders>
              <w:bottom w:val="double" w:sz="4" w:space="0" w:color="auto"/>
            </w:tcBorders>
            <w:vAlign w:val="bottom"/>
          </w:tcPr>
          <w:p w14:paraId="768F14BC" w14:textId="79D68F9D" w:rsidR="002004C7" w:rsidRPr="005B2349" w:rsidRDefault="002004C7" w:rsidP="002004C7">
            <w:pPr>
              <w:tabs>
                <w:tab w:val="decimal" w:pos="882"/>
              </w:tabs>
              <w:spacing w:line="240" w:lineRule="exact"/>
              <w:rPr>
                <w:rFonts w:ascii="CordiaUPC" w:hAnsi="CordiaUPC" w:cs="CordiaUPC"/>
                <w:sz w:val="26"/>
                <w:szCs w:val="26"/>
              </w:rPr>
            </w:pPr>
            <w:r>
              <w:rPr>
                <w:rFonts w:ascii="CordiaUPC" w:hAnsi="CordiaUPC" w:cs="CordiaUPC"/>
                <w:sz w:val="26"/>
                <w:szCs w:val="26"/>
              </w:rPr>
              <w:t>3,715</w:t>
            </w:r>
          </w:p>
        </w:tc>
        <w:tc>
          <w:tcPr>
            <w:tcW w:w="180" w:type="dxa"/>
            <w:vAlign w:val="bottom"/>
          </w:tcPr>
          <w:p w14:paraId="6A1B6602" w14:textId="77777777" w:rsidR="002004C7" w:rsidRPr="005B2349" w:rsidRDefault="002004C7" w:rsidP="002004C7">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bottom w:val="double" w:sz="4" w:space="0" w:color="auto"/>
            </w:tcBorders>
            <w:vAlign w:val="bottom"/>
          </w:tcPr>
          <w:p w14:paraId="3825425A" w14:textId="06C625D8" w:rsidR="002004C7" w:rsidRPr="005B2349" w:rsidRDefault="002004C7" w:rsidP="002004C7">
            <w:pPr>
              <w:tabs>
                <w:tab w:val="decimal" w:pos="882"/>
              </w:tabs>
              <w:spacing w:line="240" w:lineRule="exact"/>
              <w:rPr>
                <w:rFonts w:ascii="CordiaUPC" w:hAnsi="CordiaUPC" w:cs="CordiaUPC"/>
                <w:sz w:val="26"/>
                <w:szCs w:val="26"/>
              </w:rPr>
            </w:pPr>
            <w:r w:rsidRPr="005B2349">
              <w:rPr>
                <w:rFonts w:ascii="CordiaUPC" w:hAnsi="CordiaUPC" w:cs="CordiaUPC"/>
                <w:sz w:val="26"/>
                <w:szCs w:val="26"/>
              </w:rPr>
              <w:t>2,359</w:t>
            </w:r>
          </w:p>
        </w:tc>
        <w:tc>
          <w:tcPr>
            <w:tcW w:w="180" w:type="dxa"/>
            <w:vAlign w:val="bottom"/>
          </w:tcPr>
          <w:p w14:paraId="086F588E" w14:textId="77777777" w:rsidR="002004C7" w:rsidRPr="005B2349" w:rsidRDefault="002004C7" w:rsidP="002004C7">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32A4FB9B" w14:textId="762C8FB3" w:rsidR="002004C7" w:rsidRPr="005B2349" w:rsidRDefault="002004C7" w:rsidP="002004C7">
            <w:pPr>
              <w:tabs>
                <w:tab w:val="decimal" w:pos="882"/>
              </w:tabs>
              <w:spacing w:line="240" w:lineRule="exact"/>
              <w:rPr>
                <w:rFonts w:ascii="CordiaUPC" w:hAnsi="CordiaUPC" w:cs="CordiaUPC"/>
                <w:sz w:val="26"/>
                <w:szCs w:val="26"/>
              </w:rPr>
            </w:pPr>
            <w:r>
              <w:rPr>
                <w:rFonts w:ascii="CordiaUPC" w:hAnsi="CordiaUPC" w:cs="CordiaUPC"/>
                <w:sz w:val="26"/>
                <w:szCs w:val="26"/>
              </w:rPr>
              <w:t>3,748</w:t>
            </w:r>
          </w:p>
        </w:tc>
        <w:tc>
          <w:tcPr>
            <w:tcW w:w="180" w:type="dxa"/>
            <w:vAlign w:val="bottom"/>
          </w:tcPr>
          <w:p w14:paraId="7E552FBD" w14:textId="77777777" w:rsidR="002004C7" w:rsidRPr="005B2349" w:rsidRDefault="002004C7" w:rsidP="002004C7">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25155BF9" w14:textId="5F180CF4" w:rsidR="002004C7" w:rsidRPr="005B2349" w:rsidRDefault="002004C7" w:rsidP="002004C7">
            <w:pPr>
              <w:tabs>
                <w:tab w:val="decimal" w:pos="882"/>
              </w:tabs>
              <w:spacing w:line="240" w:lineRule="exact"/>
              <w:rPr>
                <w:rFonts w:ascii="CordiaUPC" w:hAnsi="CordiaUPC" w:cs="CordiaUPC"/>
                <w:sz w:val="26"/>
                <w:szCs w:val="26"/>
              </w:rPr>
            </w:pPr>
            <w:r w:rsidRPr="005B2349">
              <w:rPr>
                <w:rFonts w:ascii="CordiaUPC" w:hAnsi="CordiaUPC" w:cs="CordiaUPC"/>
                <w:sz w:val="26"/>
                <w:szCs w:val="26"/>
              </w:rPr>
              <w:t>2,461</w:t>
            </w:r>
          </w:p>
        </w:tc>
      </w:tr>
      <w:tr w:rsidR="002004C7" w:rsidRPr="005B2349" w14:paraId="1169A8B3" w14:textId="77777777" w:rsidTr="006B1063">
        <w:trPr>
          <w:cantSplit/>
        </w:trPr>
        <w:tc>
          <w:tcPr>
            <w:tcW w:w="4795" w:type="dxa"/>
          </w:tcPr>
          <w:p w14:paraId="346CF6B3" w14:textId="77777777" w:rsidR="002004C7" w:rsidRPr="005B2349" w:rsidRDefault="002004C7" w:rsidP="002004C7">
            <w:pPr>
              <w:spacing w:line="240" w:lineRule="exact"/>
              <w:rPr>
                <w:rFonts w:ascii="CordiaUPC" w:hAnsi="CordiaUPC" w:cs="CordiaUPC"/>
                <w:i/>
                <w:iCs/>
                <w:sz w:val="26"/>
                <w:szCs w:val="26"/>
              </w:rPr>
            </w:pPr>
            <w:r w:rsidRPr="005B2349">
              <w:rPr>
                <w:rFonts w:ascii="CordiaUPC" w:hAnsi="CordiaUPC" w:cs="CordiaUPC" w:hint="cs"/>
                <w:sz w:val="26"/>
                <w:szCs w:val="26"/>
              </w:rPr>
              <w:t xml:space="preserve">Weighted average number of ordinary shares </w:t>
            </w:r>
          </w:p>
          <w:p w14:paraId="5340F00B" w14:textId="77777777" w:rsidR="002004C7" w:rsidRPr="005B2349" w:rsidRDefault="002004C7" w:rsidP="002004C7">
            <w:pPr>
              <w:spacing w:line="240" w:lineRule="exact"/>
              <w:rPr>
                <w:rFonts w:ascii="CordiaUPC" w:hAnsi="CordiaUPC" w:cs="CordiaUPC"/>
                <w:i/>
                <w:iCs/>
                <w:sz w:val="26"/>
                <w:szCs w:val="26"/>
              </w:rPr>
            </w:pPr>
            <w:r w:rsidRPr="005B2349">
              <w:rPr>
                <w:rFonts w:ascii="CordiaUPC" w:hAnsi="CordiaUPC" w:cs="CordiaUPC" w:hint="cs"/>
                <w:i/>
                <w:iCs/>
                <w:sz w:val="26"/>
                <w:szCs w:val="26"/>
                <w:cs/>
                <w:lang w:bidi="th-TH"/>
              </w:rPr>
              <w:t xml:space="preserve">   </w:t>
            </w:r>
            <w:r w:rsidRPr="005B2349">
              <w:rPr>
                <w:rFonts w:ascii="CordiaUPC" w:hAnsi="CordiaUPC" w:cs="CordiaUPC" w:hint="cs"/>
                <w:sz w:val="26"/>
                <w:szCs w:val="26"/>
              </w:rPr>
              <w:t>outstanding</w:t>
            </w:r>
            <w:r w:rsidRPr="005B2349">
              <w:rPr>
                <w:rFonts w:ascii="CordiaUPC" w:hAnsi="CordiaUPC" w:cs="CordiaUPC" w:hint="cs"/>
                <w:i/>
                <w:iCs/>
                <w:sz w:val="26"/>
                <w:szCs w:val="26"/>
                <w:cs/>
                <w:lang w:bidi="th-TH"/>
              </w:rPr>
              <w:t xml:space="preserve"> </w:t>
            </w:r>
            <w:r w:rsidRPr="005B2349">
              <w:rPr>
                <w:rFonts w:ascii="CordiaUPC" w:hAnsi="CordiaUPC" w:cs="CordiaUPC" w:hint="cs"/>
                <w:i/>
                <w:iCs/>
                <w:sz w:val="26"/>
                <w:szCs w:val="26"/>
                <w:lang w:bidi="th-TH"/>
              </w:rPr>
              <w:t>(</w:t>
            </w:r>
            <w:r w:rsidRPr="005B2349">
              <w:rPr>
                <w:rFonts w:ascii="CordiaUPC" w:hAnsi="CordiaUPC" w:cs="CordiaUPC" w:hint="cs"/>
                <w:i/>
                <w:iCs/>
                <w:sz w:val="26"/>
                <w:szCs w:val="26"/>
              </w:rPr>
              <w:t>in million shares</w:t>
            </w:r>
            <w:r w:rsidRPr="005B2349">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7D45A69E" w14:textId="3750645C" w:rsidR="002004C7" w:rsidRPr="005B2349" w:rsidRDefault="002004C7" w:rsidP="002004C7">
            <w:pPr>
              <w:tabs>
                <w:tab w:val="decimal" w:pos="882"/>
              </w:tabs>
              <w:spacing w:line="240" w:lineRule="exact"/>
              <w:rPr>
                <w:rFonts w:ascii="CordiaUPC" w:hAnsi="CordiaUPC" w:cs="CordiaUPC"/>
                <w:sz w:val="26"/>
                <w:szCs w:val="26"/>
              </w:rPr>
            </w:pPr>
            <w:r>
              <w:rPr>
                <w:rFonts w:ascii="CordiaUPC" w:hAnsi="CordiaUPC" w:cs="CordiaUPC"/>
                <w:sz w:val="26"/>
                <w:szCs w:val="26"/>
              </w:rPr>
              <w:t>96,637</w:t>
            </w:r>
          </w:p>
        </w:tc>
        <w:tc>
          <w:tcPr>
            <w:tcW w:w="180" w:type="dxa"/>
            <w:vAlign w:val="bottom"/>
          </w:tcPr>
          <w:p w14:paraId="7415E651" w14:textId="77777777" w:rsidR="002004C7" w:rsidRPr="005B2349" w:rsidRDefault="002004C7" w:rsidP="002004C7">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731B96D" w14:textId="6355F46D" w:rsidR="002004C7" w:rsidRPr="005B2349" w:rsidRDefault="002004C7" w:rsidP="002004C7">
            <w:pPr>
              <w:tabs>
                <w:tab w:val="decimal" w:pos="882"/>
              </w:tabs>
              <w:spacing w:line="240" w:lineRule="exact"/>
              <w:rPr>
                <w:rFonts w:ascii="CordiaUPC" w:hAnsi="CordiaUPC" w:cs="CordiaUPC"/>
                <w:sz w:val="26"/>
                <w:szCs w:val="26"/>
              </w:rPr>
            </w:pPr>
            <w:r w:rsidRPr="005B2349">
              <w:rPr>
                <w:rFonts w:ascii="CordiaUPC" w:hAnsi="CordiaUPC" w:cs="CordiaUPC"/>
                <w:sz w:val="26"/>
                <w:szCs w:val="26"/>
              </w:rPr>
              <w:t>96,419</w:t>
            </w:r>
          </w:p>
        </w:tc>
        <w:tc>
          <w:tcPr>
            <w:tcW w:w="180" w:type="dxa"/>
            <w:vAlign w:val="bottom"/>
          </w:tcPr>
          <w:p w14:paraId="19A331CA" w14:textId="77777777" w:rsidR="002004C7" w:rsidRPr="005B2349" w:rsidRDefault="002004C7" w:rsidP="002004C7">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24B9C5C9" w14:textId="2691CC9A" w:rsidR="002004C7" w:rsidRPr="005B2349" w:rsidRDefault="002004C7" w:rsidP="002004C7">
            <w:pPr>
              <w:tabs>
                <w:tab w:val="decimal" w:pos="882"/>
              </w:tabs>
              <w:spacing w:line="240" w:lineRule="exact"/>
              <w:rPr>
                <w:rFonts w:ascii="CordiaUPC" w:hAnsi="CordiaUPC" w:cs="CordiaUPC"/>
                <w:sz w:val="26"/>
                <w:szCs w:val="26"/>
              </w:rPr>
            </w:pPr>
            <w:r>
              <w:rPr>
                <w:rFonts w:ascii="CordiaUPC" w:hAnsi="CordiaUPC" w:cs="CordiaUPC"/>
                <w:sz w:val="26"/>
                <w:szCs w:val="26"/>
              </w:rPr>
              <w:t>96,637</w:t>
            </w:r>
          </w:p>
        </w:tc>
        <w:tc>
          <w:tcPr>
            <w:tcW w:w="180" w:type="dxa"/>
            <w:vAlign w:val="bottom"/>
          </w:tcPr>
          <w:p w14:paraId="05E57ABA" w14:textId="77777777" w:rsidR="002004C7" w:rsidRPr="005B2349" w:rsidRDefault="002004C7" w:rsidP="002004C7">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4FA1E8B8" w14:textId="30EB0A17" w:rsidR="002004C7" w:rsidRPr="005B2349" w:rsidRDefault="002004C7" w:rsidP="002004C7">
            <w:pPr>
              <w:tabs>
                <w:tab w:val="decimal" w:pos="882"/>
              </w:tabs>
              <w:spacing w:line="240" w:lineRule="exact"/>
              <w:rPr>
                <w:rFonts w:ascii="CordiaUPC" w:hAnsi="CordiaUPC" w:cs="CordiaUPC"/>
                <w:sz w:val="26"/>
                <w:szCs w:val="26"/>
              </w:rPr>
            </w:pPr>
            <w:r w:rsidRPr="005B2349">
              <w:rPr>
                <w:rFonts w:ascii="CordiaUPC" w:hAnsi="CordiaUPC" w:cs="CordiaUPC"/>
                <w:sz w:val="26"/>
                <w:szCs w:val="26"/>
              </w:rPr>
              <w:t>96,419</w:t>
            </w:r>
          </w:p>
        </w:tc>
      </w:tr>
      <w:tr w:rsidR="002004C7" w:rsidRPr="005B2349" w14:paraId="4668AA0F" w14:textId="77777777" w:rsidTr="006B1063">
        <w:trPr>
          <w:cantSplit/>
        </w:trPr>
        <w:tc>
          <w:tcPr>
            <w:tcW w:w="4795" w:type="dxa"/>
          </w:tcPr>
          <w:p w14:paraId="1D7983F1" w14:textId="77777777" w:rsidR="002004C7" w:rsidRPr="005B2349" w:rsidRDefault="002004C7" w:rsidP="002004C7">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59C76EC5" w14:textId="77777777" w:rsidR="002004C7" w:rsidRPr="005B2349" w:rsidRDefault="002004C7" w:rsidP="002004C7">
            <w:pPr>
              <w:spacing w:line="240" w:lineRule="exact"/>
              <w:jc w:val="right"/>
              <w:rPr>
                <w:rFonts w:ascii="CordiaUPC" w:hAnsi="CordiaUPC" w:cs="CordiaUPC"/>
                <w:sz w:val="26"/>
                <w:szCs w:val="26"/>
              </w:rPr>
            </w:pPr>
          </w:p>
        </w:tc>
        <w:tc>
          <w:tcPr>
            <w:tcW w:w="180" w:type="dxa"/>
            <w:vAlign w:val="bottom"/>
          </w:tcPr>
          <w:p w14:paraId="52F15A93" w14:textId="77777777" w:rsidR="002004C7" w:rsidRPr="005B2349" w:rsidRDefault="002004C7" w:rsidP="002004C7">
            <w:pPr>
              <w:pStyle w:val="acctfourfigures"/>
              <w:tabs>
                <w:tab w:val="clear" w:pos="765"/>
                <w:tab w:val="decimal" w:pos="1901"/>
              </w:tabs>
              <w:spacing w:line="240" w:lineRule="exact"/>
              <w:rPr>
                <w:rFonts w:ascii="CordiaUPC" w:hAnsi="CordiaUPC" w:cs="CordiaUPC"/>
                <w:b/>
                <w:bCs/>
                <w:sz w:val="26"/>
                <w:szCs w:val="26"/>
              </w:rPr>
            </w:pPr>
          </w:p>
        </w:tc>
        <w:tc>
          <w:tcPr>
            <w:tcW w:w="990" w:type="dxa"/>
            <w:tcBorders>
              <w:top w:val="single" w:sz="4" w:space="0" w:color="auto"/>
            </w:tcBorders>
            <w:vAlign w:val="bottom"/>
          </w:tcPr>
          <w:p w14:paraId="102C9F88" w14:textId="77777777" w:rsidR="002004C7" w:rsidRPr="005B2349" w:rsidRDefault="002004C7" w:rsidP="002004C7">
            <w:pPr>
              <w:spacing w:line="240" w:lineRule="exact"/>
              <w:jc w:val="right"/>
              <w:rPr>
                <w:rFonts w:ascii="CordiaUPC" w:hAnsi="CordiaUPC" w:cs="CordiaUPC"/>
                <w:sz w:val="26"/>
                <w:szCs w:val="26"/>
              </w:rPr>
            </w:pPr>
          </w:p>
        </w:tc>
        <w:tc>
          <w:tcPr>
            <w:tcW w:w="180" w:type="dxa"/>
            <w:vAlign w:val="bottom"/>
          </w:tcPr>
          <w:p w14:paraId="1AF0EDFD" w14:textId="77777777" w:rsidR="002004C7" w:rsidRPr="005B2349" w:rsidRDefault="002004C7" w:rsidP="002004C7">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27E6C4A0" w14:textId="77777777" w:rsidR="002004C7" w:rsidRPr="005B2349" w:rsidRDefault="002004C7" w:rsidP="002004C7">
            <w:pPr>
              <w:spacing w:line="240" w:lineRule="exact"/>
              <w:jc w:val="right"/>
              <w:rPr>
                <w:rFonts w:ascii="CordiaUPC" w:hAnsi="CordiaUPC" w:cs="CordiaUPC"/>
                <w:sz w:val="26"/>
                <w:szCs w:val="26"/>
              </w:rPr>
            </w:pPr>
          </w:p>
        </w:tc>
        <w:tc>
          <w:tcPr>
            <w:tcW w:w="180" w:type="dxa"/>
            <w:vAlign w:val="bottom"/>
          </w:tcPr>
          <w:p w14:paraId="5B11ED10" w14:textId="77777777" w:rsidR="002004C7" w:rsidRPr="005B2349" w:rsidRDefault="002004C7" w:rsidP="002004C7">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59C06ED4" w14:textId="77777777" w:rsidR="002004C7" w:rsidRPr="005B2349" w:rsidRDefault="002004C7" w:rsidP="002004C7">
            <w:pPr>
              <w:spacing w:line="240" w:lineRule="exact"/>
              <w:jc w:val="right"/>
              <w:rPr>
                <w:rFonts w:ascii="CordiaUPC" w:hAnsi="CordiaUPC" w:cs="CordiaUPC"/>
                <w:sz w:val="26"/>
                <w:szCs w:val="26"/>
              </w:rPr>
            </w:pPr>
          </w:p>
        </w:tc>
      </w:tr>
      <w:tr w:rsidR="002004C7" w:rsidRPr="005B2349" w14:paraId="1837F606" w14:textId="77777777" w:rsidTr="006B1063">
        <w:trPr>
          <w:cantSplit/>
        </w:trPr>
        <w:tc>
          <w:tcPr>
            <w:tcW w:w="4795" w:type="dxa"/>
          </w:tcPr>
          <w:p w14:paraId="3850E2A2" w14:textId="77777777" w:rsidR="002004C7" w:rsidRPr="005B2349" w:rsidRDefault="002004C7" w:rsidP="002004C7">
            <w:pPr>
              <w:spacing w:line="240" w:lineRule="exact"/>
              <w:rPr>
                <w:rFonts w:ascii="CordiaUPC" w:hAnsi="CordiaUPC" w:cs="CordiaUPC"/>
                <w:b/>
                <w:bCs/>
                <w:sz w:val="26"/>
                <w:szCs w:val="26"/>
              </w:rPr>
            </w:pPr>
            <w:r w:rsidRPr="005B2349">
              <w:rPr>
                <w:rFonts w:ascii="CordiaUPC" w:hAnsi="CordiaUPC" w:cs="CordiaUPC" w:hint="cs"/>
                <w:b/>
                <w:bCs/>
                <w:sz w:val="26"/>
                <w:szCs w:val="26"/>
              </w:rPr>
              <w:t xml:space="preserve">Basic earnings per share </w:t>
            </w:r>
            <w:r w:rsidRPr="005B2349">
              <w:rPr>
                <w:rFonts w:ascii="CordiaUPC" w:hAnsi="CordiaUPC" w:cs="CordiaUPC" w:hint="cs"/>
                <w:b/>
                <w:bCs/>
                <w:i/>
                <w:iCs/>
                <w:sz w:val="26"/>
                <w:szCs w:val="26"/>
                <w:lang w:bidi="th-TH"/>
              </w:rPr>
              <w:t>(</w:t>
            </w:r>
            <w:r w:rsidRPr="005B2349">
              <w:rPr>
                <w:rFonts w:ascii="CordiaUPC" w:hAnsi="CordiaUPC" w:cs="CordiaUPC" w:hint="cs"/>
                <w:b/>
                <w:bCs/>
                <w:i/>
                <w:iCs/>
                <w:sz w:val="26"/>
                <w:szCs w:val="26"/>
              </w:rPr>
              <w:t>in Baht</w:t>
            </w:r>
            <w:r w:rsidRPr="005B2349">
              <w:rPr>
                <w:rFonts w:ascii="CordiaUPC" w:hAnsi="CordiaUPC" w:cs="CordiaUPC" w:hint="cs"/>
                <w:b/>
                <w:bCs/>
                <w:i/>
                <w:iCs/>
                <w:sz w:val="26"/>
                <w:szCs w:val="26"/>
                <w:lang w:bidi="th-TH"/>
              </w:rPr>
              <w:t>)</w:t>
            </w:r>
          </w:p>
        </w:tc>
        <w:tc>
          <w:tcPr>
            <w:tcW w:w="1055" w:type="dxa"/>
            <w:tcBorders>
              <w:bottom w:val="double" w:sz="4" w:space="0" w:color="auto"/>
            </w:tcBorders>
            <w:vAlign w:val="bottom"/>
          </w:tcPr>
          <w:p w14:paraId="12132AE2" w14:textId="2226EDAC" w:rsidR="002004C7" w:rsidRPr="005B2349" w:rsidRDefault="002004C7" w:rsidP="002004C7">
            <w:pPr>
              <w:spacing w:line="240" w:lineRule="exact"/>
              <w:jc w:val="right"/>
              <w:rPr>
                <w:rFonts w:ascii="CordiaUPC" w:hAnsi="CordiaUPC" w:cs="CordiaUPC"/>
                <w:b/>
                <w:bCs/>
                <w:sz w:val="26"/>
                <w:szCs w:val="26"/>
              </w:rPr>
            </w:pPr>
            <w:r>
              <w:rPr>
                <w:rFonts w:ascii="CordiaUPC" w:hAnsi="CordiaUPC" w:cs="CordiaUPC"/>
                <w:b/>
                <w:bCs/>
                <w:sz w:val="26"/>
                <w:szCs w:val="26"/>
              </w:rPr>
              <w:t>0.0384</w:t>
            </w:r>
          </w:p>
        </w:tc>
        <w:tc>
          <w:tcPr>
            <w:tcW w:w="180" w:type="dxa"/>
            <w:vAlign w:val="bottom"/>
          </w:tcPr>
          <w:p w14:paraId="0460E544" w14:textId="77777777" w:rsidR="002004C7" w:rsidRPr="005B2349" w:rsidRDefault="002004C7" w:rsidP="002004C7">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144807EB" w14:textId="4BCAA4E8" w:rsidR="002004C7" w:rsidRPr="005B2349" w:rsidRDefault="002004C7" w:rsidP="002004C7">
            <w:pPr>
              <w:spacing w:line="240" w:lineRule="exact"/>
              <w:jc w:val="right"/>
              <w:rPr>
                <w:rFonts w:ascii="CordiaUPC" w:hAnsi="CordiaUPC" w:cs="CordiaUPC"/>
                <w:b/>
                <w:bCs/>
                <w:sz w:val="26"/>
                <w:szCs w:val="26"/>
              </w:rPr>
            </w:pPr>
            <w:r w:rsidRPr="005B2349">
              <w:rPr>
                <w:rFonts w:ascii="CordiaUPC" w:hAnsi="CordiaUPC" w:cs="CordiaUPC"/>
                <w:b/>
                <w:bCs/>
                <w:sz w:val="26"/>
                <w:szCs w:val="26"/>
              </w:rPr>
              <w:t>0.0245</w:t>
            </w:r>
          </w:p>
        </w:tc>
        <w:tc>
          <w:tcPr>
            <w:tcW w:w="180" w:type="dxa"/>
            <w:vAlign w:val="bottom"/>
          </w:tcPr>
          <w:p w14:paraId="2A648E46" w14:textId="77777777" w:rsidR="002004C7" w:rsidRPr="005B2349" w:rsidRDefault="002004C7" w:rsidP="002004C7">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6EB2ED57" w14:textId="4262EC1D" w:rsidR="002004C7" w:rsidRPr="005B2349" w:rsidRDefault="002004C7" w:rsidP="002004C7">
            <w:pPr>
              <w:spacing w:line="240" w:lineRule="exact"/>
              <w:jc w:val="right"/>
              <w:rPr>
                <w:rFonts w:ascii="CordiaUPC" w:hAnsi="CordiaUPC" w:cs="CordiaUPC"/>
                <w:b/>
                <w:bCs/>
                <w:sz w:val="26"/>
                <w:szCs w:val="26"/>
              </w:rPr>
            </w:pPr>
            <w:r>
              <w:rPr>
                <w:rFonts w:ascii="CordiaUPC" w:hAnsi="CordiaUPC" w:cs="CordiaUPC"/>
                <w:b/>
                <w:bCs/>
                <w:sz w:val="26"/>
                <w:szCs w:val="26"/>
              </w:rPr>
              <w:t>0.0388</w:t>
            </w:r>
          </w:p>
        </w:tc>
        <w:tc>
          <w:tcPr>
            <w:tcW w:w="180" w:type="dxa"/>
            <w:vAlign w:val="bottom"/>
          </w:tcPr>
          <w:p w14:paraId="6148219B" w14:textId="77777777" w:rsidR="002004C7" w:rsidRPr="005B2349" w:rsidRDefault="002004C7" w:rsidP="002004C7">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273E3304" w14:textId="3D018AB2" w:rsidR="002004C7" w:rsidRPr="005B2349" w:rsidRDefault="002004C7" w:rsidP="002004C7">
            <w:pPr>
              <w:spacing w:line="240" w:lineRule="exact"/>
              <w:jc w:val="right"/>
              <w:rPr>
                <w:rFonts w:ascii="CordiaUPC" w:hAnsi="CordiaUPC" w:cs="CordiaUPC"/>
                <w:b/>
                <w:bCs/>
                <w:sz w:val="26"/>
                <w:szCs w:val="26"/>
              </w:rPr>
            </w:pPr>
            <w:r w:rsidRPr="005B2349">
              <w:rPr>
                <w:rFonts w:ascii="CordiaUPC" w:hAnsi="CordiaUPC" w:cs="CordiaUPC"/>
                <w:b/>
                <w:bCs/>
                <w:sz w:val="26"/>
                <w:szCs w:val="26"/>
              </w:rPr>
              <w:t>0.0255</w:t>
            </w:r>
          </w:p>
        </w:tc>
      </w:tr>
    </w:tbl>
    <w:p w14:paraId="35E6084A" w14:textId="77777777" w:rsidR="00F5067E" w:rsidRPr="005B2349" w:rsidRDefault="00F5067E" w:rsidP="00F5067E">
      <w:pPr>
        <w:spacing w:line="240" w:lineRule="exact"/>
        <w:rPr>
          <w:rFonts w:ascii="CordiaUPC" w:hAnsi="CordiaUPC" w:cs="CordiaUPC"/>
          <w:sz w:val="26"/>
          <w:szCs w:val="26"/>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795"/>
        <w:gridCol w:w="1055"/>
        <w:gridCol w:w="180"/>
        <w:gridCol w:w="990"/>
        <w:gridCol w:w="180"/>
        <w:gridCol w:w="990"/>
        <w:gridCol w:w="180"/>
        <w:gridCol w:w="990"/>
      </w:tblGrid>
      <w:tr w:rsidR="00F5067E" w:rsidRPr="005B2349" w14:paraId="69FFA0C3" w14:textId="77777777" w:rsidTr="006B1063">
        <w:trPr>
          <w:cantSplit/>
        </w:trPr>
        <w:tc>
          <w:tcPr>
            <w:tcW w:w="4795" w:type="dxa"/>
          </w:tcPr>
          <w:p w14:paraId="54D8DCFE" w14:textId="77777777" w:rsidR="00F5067E" w:rsidRPr="005B2349" w:rsidRDefault="00F5067E" w:rsidP="00F5067E">
            <w:pPr>
              <w:spacing w:line="240" w:lineRule="exact"/>
              <w:ind w:left="180" w:hanging="180"/>
              <w:rPr>
                <w:rFonts w:ascii="CordiaUPC" w:hAnsi="CordiaUPC" w:cs="CordiaUPC"/>
                <w:i/>
                <w:iCs/>
                <w:sz w:val="26"/>
                <w:szCs w:val="26"/>
                <w:cs/>
                <w:lang w:bidi="th-TH"/>
              </w:rPr>
            </w:pPr>
            <w:r w:rsidRPr="005B2349">
              <w:rPr>
                <w:rFonts w:ascii="CordiaUPC" w:hAnsi="CordiaUPC" w:cs="CordiaUPC" w:hint="cs"/>
                <w:sz w:val="26"/>
                <w:szCs w:val="26"/>
                <w:cs/>
                <w:lang w:val="en-US" w:bidi="th-TH"/>
              </w:rPr>
              <w:br w:type="page"/>
            </w:r>
          </w:p>
        </w:tc>
        <w:tc>
          <w:tcPr>
            <w:tcW w:w="2225" w:type="dxa"/>
            <w:gridSpan w:val="3"/>
          </w:tcPr>
          <w:p w14:paraId="1EA2DB82" w14:textId="77777777" w:rsidR="00F5067E" w:rsidRPr="005B2349" w:rsidRDefault="00F5067E" w:rsidP="00F5067E">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c>
          <w:tcPr>
            <w:tcW w:w="180" w:type="dxa"/>
            <w:vAlign w:val="bottom"/>
          </w:tcPr>
          <w:p w14:paraId="68CBDEE5" w14:textId="77777777" w:rsidR="00F5067E" w:rsidRPr="005B2349" w:rsidRDefault="00F5067E" w:rsidP="00F5067E">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7032DAC5" w14:textId="77777777" w:rsidR="00F5067E" w:rsidRPr="005B2349" w:rsidRDefault="00F5067E" w:rsidP="00F5067E">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Bank only</w:t>
            </w:r>
          </w:p>
        </w:tc>
      </w:tr>
      <w:tr w:rsidR="00F5067E" w:rsidRPr="005B2349" w14:paraId="5E05221E" w14:textId="77777777" w:rsidTr="006B1063">
        <w:trPr>
          <w:cantSplit/>
          <w:trHeight w:val="119"/>
        </w:trPr>
        <w:tc>
          <w:tcPr>
            <w:tcW w:w="4795" w:type="dxa"/>
          </w:tcPr>
          <w:p w14:paraId="0EC759F2" w14:textId="77777777" w:rsidR="00F5067E" w:rsidRPr="005B2349" w:rsidRDefault="00F5067E" w:rsidP="00F5067E">
            <w:pPr>
              <w:spacing w:line="240" w:lineRule="exac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n</w:t>
            </w:r>
            <w:r w:rsidRPr="005B2349">
              <w:rPr>
                <w:rFonts w:ascii="CordiaUPC" w:hAnsi="CordiaUPC" w:cs="CordiaUPC" w:hint="cs"/>
                <w:b/>
                <w:bCs/>
                <w:i/>
                <w:iCs/>
                <w:sz w:val="26"/>
                <w:szCs w:val="26"/>
                <w:lang w:val="en-US"/>
              </w:rPr>
              <w:t>ine</w:t>
            </w:r>
            <w:r w:rsidRPr="005B2349">
              <w:rPr>
                <w:rFonts w:ascii="CordiaUPC" w:hAnsi="CordiaUPC" w:cs="CordiaUPC" w:hint="cs"/>
                <w:b/>
                <w:bCs/>
                <w:i/>
                <w:iCs/>
                <w:sz w:val="26"/>
                <w:szCs w:val="26"/>
                <w:cs/>
                <w:lang w:val="en-US" w:bidi="th-TH"/>
              </w:rPr>
              <w:t>-</w:t>
            </w:r>
            <w:r w:rsidRPr="005B2349">
              <w:rPr>
                <w:rFonts w:ascii="CordiaUPC" w:hAnsi="CordiaUPC" w:cs="CordiaUPC" w:hint="cs"/>
                <w:b/>
                <w:bCs/>
                <w:i/>
                <w:iCs/>
                <w:sz w:val="26"/>
                <w:szCs w:val="26"/>
                <w:lang w:val="en-US"/>
              </w:rPr>
              <w:t>month period ended 30 September</w:t>
            </w:r>
          </w:p>
        </w:tc>
        <w:tc>
          <w:tcPr>
            <w:tcW w:w="1055" w:type="dxa"/>
            <w:vAlign w:val="bottom"/>
          </w:tcPr>
          <w:p w14:paraId="10D24B1F" w14:textId="09A24212" w:rsidR="00F5067E" w:rsidRPr="005B2349"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Pr>
                <w:rFonts w:ascii="CordiaUPC" w:hAnsi="CordiaUPC" w:cs="CordiaUPC"/>
                <w:sz w:val="26"/>
                <w:szCs w:val="26"/>
              </w:rPr>
              <w:t>2</w:t>
            </w:r>
          </w:p>
        </w:tc>
        <w:tc>
          <w:tcPr>
            <w:tcW w:w="180" w:type="dxa"/>
            <w:vAlign w:val="bottom"/>
          </w:tcPr>
          <w:p w14:paraId="6E988C32" w14:textId="77777777" w:rsidR="00F5067E" w:rsidRPr="005B2349" w:rsidRDefault="00F5067E" w:rsidP="00F5067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D47533F" w14:textId="500C2098" w:rsidR="00F5067E" w:rsidRPr="005B2349"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Pr>
                <w:rFonts w:ascii="CordiaUPC" w:hAnsi="CordiaUPC" w:cs="CordiaUPC"/>
                <w:sz w:val="26"/>
                <w:szCs w:val="26"/>
              </w:rPr>
              <w:t>1</w:t>
            </w:r>
          </w:p>
        </w:tc>
        <w:tc>
          <w:tcPr>
            <w:tcW w:w="180" w:type="dxa"/>
            <w:vAlign w:val="bottom"/>
          </w:tcPr>
          <w:p w14:paraId="6451861B" w14:textId="77777777" w:rsidR="00F5067E" w:rsidRPr="005B2349" w:rsidRDefault="00F5067E" w:rsidP="00F5067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6929B24" w14:textId="6D033A04" w:rsidR="00F5067E" w:rsidRPr="005B2349"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Pr>
                <w:rFonts w:ascii="CordiaUPC" w:hAnsi="CordiaUPC" w:cs="CordiaUPC"/>
                <w:sz w:val="26"/>
                <w:szCs w:val="26"/>
              </w:rPr>
              <w:t>2</w:t>
            </w:r>
          </w:p>
        </w:tc>
        <w:tc>
          <w:tcPr>
            <w:tcW w:w="180" w:type="dxa"/>
            <w:vAlign w:val="bottom"/>
          </w:tcPr>
          <w:p w14:paraId="61568C0B" w14:textId="77777777" w:rsidR="00F5067E" w:rsidRPr="005B2349" w:rsidRDefault="00F5067E" w:rsidP="00F5067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0476547" w14:textId="326F260E" w:rsidR="00F5067E" w:rsidRPr="005B2349"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Pr>
                <w:rFonts w:ascii="CordiaUPC" w:hAnsi="CordiaUPC" w:cs="CordiaUPC"/>
                <w:sz w:val="26"/>
                <w:szCs w:val="26"/>
              </w:rPr>
              <w:t>1</w:t>
            </w:r>
          </w:p>
        </w:tc>
      </w:tr>
      <w:tr w:rsidR="00F5067E" w:rsidRPr="005B2349" w14:paraId="197362E8" w14:textId="77777777" w:rsidTr="006B1063">
        <w:trPr>
          <w:cantSplit/>
        </w:trPr>
        <w:tc>
          <w:tcPr>
            <w:tcW w:w="4795" w:type="dxa"/>
          </w:tcPr>
          <w:p w14:paraId="05FAC420" w14:textId="77777777" w:rsidR="00F5067E" w:rsidRPr="005B2349" w:rsidRDefault="00F5067E" w:rsidP="00F5067E">
            <w:pPr>
              <w:spacing w:line="240" w:lineRule="exact"/>
              <w:ind w:left="180" w:hanging="180"/>
              <w:rPr>
                <w:rFonts w:ascii="CordiaUPC" w:hAnsi="CordiaUPC" w:cs="CordiaUPC"/>
                <w:sz w:val="26"/>
                <w:szCs w:val="26"/>
                <w:cs/>
                <w:lang w:bidi="th-TH"/>
              </w:rPr>
            </w:pPr>
          </w:p>
        </w:tc>
        <w:tc>
          <w:tcPr>
            <w:tcW w:w="4565" w:type="dxa"/>
            <w:gridSpan w:val="7"/>
          </w:tcPr>
          <w:p w14:paraId="0042B055" w14:textId="77777777" w:rsidR="00F5067E" w:rsidRPr="005B2349" w:rsidRDefault="00F5067E" w:rsidP="00F5067E">
            <w:pPr>
              <w:pStyle w:val="acctfourfigures"/>
              <w:tabs>
                <w:tab w:val="clear" w:pos="765"/>
              </w:tabs>
              <w:spacing w:line="240" w:lineRule="exact"/>
              <w:ind w:left="-79" w:right="-79"/>
              <w:jc w:val="center"/>
              <w:rPr>
                <w:rFonts w:ascii="CordiaUPC" w:hAnsi="CordiaUPC" w:cs="CordiaUPC"/>
                <w:i/>
                <w:iCs/>
                <w:sz w:val="26"/>
                <w:szCs w:val="26"/>
              </w:rPr>
            </w:pPr>
          </w:p>
        </w:tc>
      </w:tr>
      <w:tr w:rsidR="002004C7" w:rsidRPr="005B2349" w14:paraId="3BA4CE13" w14:textId="77777777" w:rsidTr="006B1063">
        <w:trPr>
          <w:cantSplit/>
        </w:trPr>
        <w:tc>
          <w:tcPr>
            <w:tcW w:w="4795" w:type="dxa"/>
          </w:tcPr>
          <w:p w14:paraId="7AA61055" w14:textId="77777777" w:rsidR="002004C7" w:rsidRPr="005B2349" w:rsidRDefault="002004C7" w:rsidP="002004C7">
            <w:pPr>
              <w:spacing w:line="240" w:lineRule="exact"/>
              <w:ind w:right="-108"/>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Profit for the periods attributable to</w:t>
            </w:r>
          </w:p>
          <w:p w14:paraId="4FCD81F9" w14:textId="77777777" w:rsidR="002004C7" w:rsidRPr="005B2349" w:rsidRDefault="002004C7" w:rsidP="002004C7">
            <w:pPr>
              <w:spacing w:line="240" w:lineRule="exact"/>
              <w:ind w:left="180" w:hanging="180"/>
              <w:rPr>
                <w:rFonts w:ascii="CordiaUPC" w:hAnsi="CordiaUPC" w:cs="CordiaUPC"/>
                <w:sz w:val="26"/>
                <w:szCs w:val="26"/>
              </w:rPr>
            </w:pPr>
            <w:r w:rsidRPr="005B2349">
              <w:rPr>
                <w:rFonts w:ascii="CordiaUPC" w:hAnsi="CordiaUPC" w:cs="CordiaUPC" w:hint="cs"/>
                <w:color w:val="000000"/>
                <w:sz w:val="26"/>
                <w:szCs w:val="26"/>
                <w:lang w:val="en-US" w:bidi="th-TH"/>
              </w:rPr>
              <w:t xml:space="preserve">   equity holders</w:t>
            </w:r>
            <w:r w:rsidRPr="005B2349">
              <w:rPr>
                <w:rFonts w:ascii="CordiaUPC" w:hAnsi="CordiaUPC" w:cs="CordiaUPC" w:hint="cs"/>
                <w:color w:val="000000"/>
                <w:sz w:val="26"/>
                <w:szCs w:val="26"/>
                <w:lang w:bidi="th-TH"/>
              </w:rPr>
              <w:t xml:space="preserve"> of the Bank </w:t>
            </w:r>
            <w:r w:rsidRPr="005B2349">
              <w:rPr>
                <w:rFonts w:ascii="CordiaUPC" w:hAnsi="CordiaUPC" w:cs="CordiaUPC" w:hint="cs"/>
                <w:i/>
                <w:iCs/>
                <w:color w:val="000000"/>
                <w:sz w:val="26"/>
                <w:szCs w:val="26"/>
                <w:lang w:bidi="th-TH"/>
              </w:rPr>
              <w:t xml:space="preserve">(in </w:t>
            </w:r>
            <w:r w:rsidRPr="005B2349">
              <w:rPr>
                <w:rFonts w:ascii="CordiaUPC" w:hAnsi="CordiaUPC" w:cs="CordiaUPC" w:hint="cs"/>
                <w:i/>
                <w:iCs/>
                <w:sz w:val="26"/>
                <w:szCs w:val="26"/>
              </w:rPr>
              <w:t>million Baht</w:t>
            </w:r>
            <w:r w:rsidRPr="005B2349">
              <w:rPr>
                <w:rFonts w:ascii="CordiaUPC" w:hAnsi="CordiaUPC" w:cs="CordiaUPC" w:hint="cs"/>
                <w:i/>
                <w:iCs/>
                <w:sz w:val="26"/>
                <w:szCs w:val="26"/>
                <w:lang w:bidi="th-TH"/>
              </w:rPr>
              <w:t>)</w:t>
            </w:r>
          </w:p>
        </w:tc>
        <w:tc>
          <w:tcPr>
            <w:tcW w:w="1055" w:type="dxa"/>
            <w:tcBorders>
              <w:bottom w:val="double" w:sz="4" w:space="0" w:color="auto"/>
            </w:tcBorders>
            <w:vAlign w:val="bottom"/>
          </w:tcPr>
          <w:p w14:paraId="1A000B7F" w14:textId="4255CD92" w:rsidR="002004C7" w:rsidRPr="005B2349" w:rsidRDefault="002004C7" w:rsidP="002004C7">
            <w:pPr>
              <w:tabs>
                <w:tab w:val="decimal" w:pos="882"/>
              </w:tabs>
              <w:spacing w:line="240" w:lineRule="exact"/>
              <w:ind w:right="-75"/>
              <w:rPr>
                <w:rFonts w:ascii="CordiaUPC" w:hAnsi="CordiaUPC" w:cs="CordiaUPC"/>
                <w:sz w:val="26"/>
                <w:szCs w:val="26"/>
              </w:rPr>
            </w:pPr>
            <w:r>
              <w:rPr>
                <w:rFonts w:ascii="CordiaUPC" w:hAnsi="CordiaUPC" w:cs="CordiaUPC"/>
                <w:sz w:val="26"/>
                <w:szCs w:val="26"/>
              </w:rPr>
              <w:t>10,348</w:t>
            </w:r>
          </w:p>
        </w:tc>
        <w:tc>
          <w:tcPr>
            <w:tcW w:w="180" w:type="dxa"/>
            <w:vAlign w:val="bottom"/>
          </w:tcPr>
          <w:p w14:paraId="0EC5B90B" w14:textId="77777777" w:rsidR="002004C7" w:rsidRPr="005B2349" w:rsidRDefault="002004C7" w:rsidP="002004C7">
            <w:pPr>
              <w:pStyle w:val="acctfourfigures"/>
              <w:tabs>
                <w:tab w:val="clear" w:pos="765"/>
                <w:tab w:val="decimal" w:pos="882"/>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52588D6C" w14:textId="4CD2EBFB" w:rsidR="002004C7" w:rsidRPr="005B2349" w:rsidRDefault="002004C7" w:rsidP="002004C7">
            <w:pPr>
              <w:tabs>
                <w:tab w:val="decimal" w:pos="822"/>
              </w:tabs>
              <w:spacing w:line="240" w:lineRule="exact"/>
              <w:ind w:right="-75"/>
              <w:rPr>
                <w:rFonts w:ascii="CordiaUPC" w:hAnsi="CordiaUPC" w:cs="CordiaUPC"/>
                <w:sz w:val="26"/>
                <w:szCs w:val="26"/>
              </w:rPr>
            </w:pPr>
            <w:r w:rsidRPr="005B2349">
              <w:rPr>
                <w:rFonts w:ascii="CordiaUPC" w:hAnsi="CordiaUPC" w:cs="CordiaUPC"/>
                <w:sz w:val="26"/>
                <w:szCs w:val="26"/>
              </w:rPr>
              <w:t>7,675</w:t>
            </w:r>
          </w:p>
        </w:tc>
        <w:tc>
          <w:tcPr>
            <w:tcW w:w="180" w:type="dxa"/>
            <w:vAlign w:val="bottom"/>
          </w:tcPr>
          <w:p w14:paraId="2A364B71" w14:textId="77777777" w:rsidR="002004C7" w:rsidRPr="005B2349" w:rsidRDefault="002004C7" w:rsidP="002004C7">
            <w:pPr>
              <w:tabs>
                <w:tab w:val="decimal" w:pos="882"/>
              </w:tabs>
              <w:spacing w:line="240" w:lineRule="exact"/>
              <w:ind w:right="-75"/>
              <w:rPr>
                <w:rFonts w:ascii="CordiaUPC" w:hAnsi="CordiaUPC" w:cs="CordiaUPC"/>
                <w:sz w:val="26"/>
                <w:szCs w:val="26"/>
              </w:rPr>
            </w:pPr>
          </w:p>
        </w:tc>
        <w:tc>
          <w:tcPr>
            <w:tcW w:w="990" w:type="dxa"/>
            <w:tcBorders>
              <w:bottom w:val="double" w:sz="4" w:space="0" w:color="auto"/>
            </w:tcBorders>
            <w:vAlign w:val="bottom"/>
          </w:tcPr>
          <w:p w14:paraId="7FF8F468" w14:textId="2E15C90B" w:rsidR="002004C7" w:rsidRPr="005B2349" w:rsidRDefault="002004C7" w:rsidP="002004C7">
            <w:pPr>
              <w:tabs>
                <w:tab w:val="decimal" w:pos="818"/>
              </w:tabs>
              <w:spacing w:line="240" w:lineRule="exact"/>
              <w:ind w:right="-75"/>
              <w:rPr>
                <w:rFonts w:ascii="CordiaUPC" w:hAnsi="CordiaUPC" w:cs="CordiaUPC"/>
                <w:sz w:val="26"/>
                <w:szCs w:val="26"/>
              </w:rPr>
            </w:pPr>
            <w:r>
              <w:rPr>
                <w:rFonts w:ascii="CordiaUPC" w:hAnsi="CordiaUPC" w:cs="CordiaUPC"/>
                <w:sz w:val="26"/>
                <w:szCs w:val="26"/>
              </w:rPr>
              <w:t>10,326</w:t>
            </w:r>
          </w:p>
        </w:tc>
        <w:tc>
          <w:tcPr>
            <w:tcW w:w="180" w:type="dxa"/>
            <w:vAlign w:val="bottom"/>
          </w:tcPr>
          <w:p w14:paraId="0CC52921" w14:textId="77777777" w:rsidR="002004C7" w:rsidRPr="005B2349" w:rsidRDefault="002004C7" w:rsidP="002004C7">
            <w:pPr>
              <w:tabs>
                <w:tab w:val="decimal" w:pos="882"/>
              </w:tabs>
              <w:spacing w:line="240" w:lineRule="exact"/>
              <w:ind w:right="-75"/>
              <w:rPr>
                <w:rFonts w:ascii="CordiaUPC" w:hAnsi="CordiaUPC" w:cs="CordiaUPC"/>
                <w:sz w:val="26"/>
                <w:szCs w:val="26"/>
              </w:rPr>
            </w:pPr>
          </w:p>
        </w:tc>
        <w:tc>
          <w:tcPr>
            <w:tcW w:w="990" w:type="dxa"/>
            <w:tcBorders>
              <w:bottom w:val="double" w:sz="4" w:space="0" w:color="auto"/>
            </w:tcBorders>
            <w:vAlign w:val="bottom"/>
          </w:tcPr>
          <w:p w14:paraId="02C78779" w14:textId="4C55B338" w:rsidR="002004C7" w:rsidRPr="005B2349" w:rsidRDefault="002004C7" w:rsidP="002004C7">
            <w:pPr>
              <w:tabs>
                <w:tab w:val="decimal" w:pos="843"/>
              </w:tabs>
              <w:spacing w:line="240" w:lineRule="exact"/>
              <w:ind w:right="-75"/>
              <w:rPr>
                <w:rFonts w:ascii="CordiaUPC" w:hAnsi="CordiaUPC" w:cs="CordiaUPC"/>
                <w:sz w:val="26"/>
                <w:szCs w:val="26"/>
              </w:rPr>
            </w:pPr>
            <w:r w:rsidRPr="005B2349">
              <w:rPr>
                <w:rFonts w:ascii="CordiaUPC" w:hAnsi="CordiaUPC" w:cs="CordiaUPC"/>
                <w:sz w:val="26"/>
                <w:szCs w:val="26"/>
              </w:rPr>
              <w:t>4,699</w:t>
            </w:r>
          </w:p>
        </w:tc>
      </w:tr>
      <w:tr w:rsidR="002004C7" w:rsidRPr="005B2349" w14:paraId="18A19B1B" w14:textId="77777777" w:rsidTr="006B1063">
        <w:trPr>
          <w:cantSplit/>
        </w:trPr>
        <w:tc>
          <w:tcPr>
            <w:tcW w:w="4795" w:type="dxa"/>
          </w:tcPr>
          <w:p w14:paraId="3C8293AF" w14:textId="77777777" w:rsidR="002004C7" w:rsidRPr="005B2349" w:rsidRDefault="002004C7" w:rsidP="002004C7">
            <w:pPr>
              <w:spacing w:line="240" w:lineRule="exact"/>
              <w:rPr>
                <w:rFonts w:ascii="CordiaUPC" w:hAnsi="CordiaUPC" w:cs="CordiaUPC"/>
                <w:i/>
                <w:iCs/>
                <w:sz w:val="26"/>
                <w:szCs w:val="26"/>
              </w:rPr>
            </w:pPr>
            <w:r w:rsidRPr="005B2349">
              <w:rPr>
                <w:rFonts w:ascii="CordiaUPC" w:hAnsi="CordiaUPC" w:cs="CordiaUPC" w:hint="cs"/>
                <w:sz w:val="26"/>
                <w:szCs w:val="26"/>
              </w:rPr>
              <w:t xml:space="preserve">Weighted average number of ordinary shares </w:t>
            </w:r>
          </w:p>
          <w:p w14:paraId="786876D0" w14:textId="77777777" w:rsidR="002004C7" w:rsidRPr="005B2349" w:rsidRDefault="002004C7" w:rsidP="002004C7">
            <w:pPr>
              <w:spacing w:line="240" w:lineRule="exact"/>
              <w:rPr>
                <w:rFonts w:ascii="CordiaUPC" w:hAnsi="CordiaUPC" w:cs="CordiaUPC"/>
                <w:i/>
                <w:iCs/>
                <w:sz w:val="26"/>
                <w:szCs w:val="26"/>
              </w:rPr>
            </w:pPr>
            <w:r w:rsidRPr="005B2349">
              <w:rPr>
                <w:rFonts w:ascii="CordiaUPC" w:hAnsi="CordiaUPC" w:cs="CordiaUPC" w:hint="cs"/>
                <w:i/>
                <w:iCs/>
                <w:sz w:val="26"/>
                <w:szCs w:val="26"/>
                <w:cs/>
                <w:lang w:bidi="th-TH"/>
              </w:rPr>
              <w:t xml:space="preserve">   </w:t>
            </w:r>
            <w:r w:rsidRPr="005B2349">
              <w:rPr>
                <w:rFonts w:ascii="CordiaUPC" w:hAnsi="CordiaUPC" w:cs="CordiaUPC" w:hint="cs"/>
                <w:sz w:val="26"/>
                <w:szCs w:val="26"/>
              </w:rPr>
              <w:t>outstanding</w:t>
            </w:r>
            <w:r w:rsidRPr="005B2349">
              <w:rPr>
                <w:rFonts w:ascii="CordiaUPC" w:hAnsi="CordiaUPC" w:cs="CordiaUPC" w:hint="cs"/>
                <w:i/>
                <w:iCs/>
                <w:sz w:val="26"/>
                <w:szCs w:val="26"/>
                <w:cs/>
                <w:lang w:bidi="th-TH"/>
              </w:rPr>
              <w:t xml:space="preserve"> </w:t>
            </w:r>
            <w:r w:rsidRPr="005B2349">
              <w:rPr>
                <w:rFonts w:ascii="CordiaUPC" w:hAnsi="CordiaUPC" w:cs="CordiaUPC" w:hint="cs"/>
                <w:i/>
                <w:iCs/>
                <w:sz w:val="26"/>
                <w:szCs w:val="26"/>
                <w:lang w:bidi="th-TH"/>
              </w:rPr>
              <w:t>(</w:t>
            </w:r>
            <w:r w:rsidRPr="005B2349">
              <w:rPr>
                <w:rFonts w:ascii="CordiaUPC" w:hAnsi="CordiaUPC" w:cs="CordiaUPC" w:hint="cs"/>
                <w:i/>
                <w:iCs/>
                <w:sz w:val="26"/>
                <w:szCs w:val="26"/>
              </w:rPr>
              <w:t>in million shares</w:t>
            </w:r>
            <w:r w:rsidRPr="005B2349">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5AA30C63" w14:textId="70BC42B6" w:rsidR="002004C7" w:rsidRPr="005B2349" w:rsidRDefault="002004C7" w:rsidP="002004C7">
            <w:pPr>
              <w:tabs>
                <w:tab w:val="decimal" w:pos="882"/>
              </w:tabs>
              <w:spacing w:line="240" w:lineRule="exact"/>
              <w:ind w:right="-75"/>
              <w:rPr>
                <w:rFonts w:ascii="CordiaUPC" w:hAnsi="CordiaUPC" w:cs="CordiaUPC"/>
                <w:sz w:val="26"/>
                <w:szCs w:val="26"/>
              </w:rPr>
            </w:pPr>
            <w:r>
              <w:rPr>
                <w:rFonts w:ascii="CordiaUPC" w:hAnsi="CordiaUPC" w:cs="CordiaUPC"/>
                <w:sz w:val="26"/>
                <w:szCs w:val="26"/>
              </w:rPr>
              <w:t>96,628</w:t>
            </w:r>
          </w:p>
        </w:tc>
        <w:tc>
          <w:tcPr>
            <w:tcW w:w="180" w:type="dxa"/>
            <w:vAlign w:val="bottom"/>
          </w:tcPr>
          <w:p w14:paraId="3C1F1180" w14:textId="77777777" w:rsidR="002004C7" w:rsidRPr="005B2349" w:rsidRDefault="002004C7" w:rsidP="002004C7">
            <w:pPr>
              <w:pStyle w:val="acctfourfigures"/>
              <w:tabs>
                <w:tab w:val="clear" w:pos="765"/>
                <w:tab w:val="decimal" w:pos="882"/>
                <w:tab w:val="decimal" w:pos="1901"/>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EEF25AF" w14:textId="56AB06EC" w:rsidR="002004C7" w:rsidRPr="005B2349" w:rsidRDefault="002004C7" w:rsidP="002004C7">
            <w:pPr>
              <w:tabs>
                <w:tab w:val="decimal" w:pos="822"/>
              </w:tabs>
              <w:spacing w:line="240" w:lineRule="exact"/>
              <w:ind w:right="-75"/>
              <w:rPr>
                <w:rFonts w:ascii="CordiaUPC" w:hAnsi="CordiaUPC" w:cs="CordiaUPC"/>
                <w:sz w:val="26"/>
                <w:szCs w:val="26"/>
              </w:rPr>
            </w:pPr>
            <w:r w:rsidRPr="005B2349">
              <w:rPr>
                <w:rFonts w:ascii="CordiaUPC" w:hAnsi="CordiaUPC" w:cs="CordiaUPC"/>
                <w:sz w:val="26"/>
                <w:szCs w:val="26"/>
              </w:rPr>
              <w:t>96,413</w:t>
            </w:r>
          </w:p>
        </w:tc>
        <w:tc>
          <w:tcPr>
            <w:tcW w:w="180" w:type="dxa"/>
            <w:vAlign w:val="bottom"/>
          </w:tcPr>
          <w:p w14:paraId="0785574F" w14:textId="77777777" w:rsidR="002004C7" w:rsidRPr="005B2349" w:rsidRDefault="002004C7" w:rsidP="002004C7">
            <w:pPr>
              <w:tabs>
                <w:tab w:val="decimal" w:pos="882"/>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21733609" w14:textId="14CE75B4" w:rsidR="002004C7" w:rsidRPr="005B2349" w:rsidRDefault="002004C7" w:rsidP="002004C7">
            <w:pPr>
              <w:tabs>
                <w:tab w:val="decimal" w:pos="818"/>
              </w:tabs>
              <w:spacing w:line="240" w:lineRule="exact"/>
              <w:ind w:right="-75"/>
              <w:rPr>
                <w:rFonts w:ascii="CordiaUPC" w:hAnsi="CordiaUPC" w:cs="CordiaUPC"/>
                <w:sz w:val="26"/>
                <w:szCs w:val="26"/>
              </w:rPr>
            </w:pPr>
            <w:r>
              <w:rPr>
                <w:rFonts w:ascii="CordiaUPC" w:hAnsi="CordiaUPC" w:cs="CordiaUPC"/>
                <w:sz w:val="26"/>
                <w:szCs w:val="26"/>
              </w:rPr>
              <w:t>96,628</w:t>
            </w:r>
          </w:p>
        </w:tc>
        <w:tc>
          <w:tcPr>
            <w:tcW w:w="180" w:type="dxa"/>
            <w:vAlign w:val="bottom"/>
          </w:tcPr>
          <w:p w14:paraId="5BECC3EB" w14:textId="77777777" w:rsidR="002004C7" w:rsidRPr="005B2349" w:rsidRDefault="002004C7" w:rsidP="002004C7">
            <w:pPr>
              <w:tabs>
                <w:tab w:val="decimal" w:pos="882"/>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2525079B" w14:textId="5A674E22" w:rsidR="002004C7" w:rsidRPr="005B2349" w:rsidRDefault="002004C7" w:rsidP="002004C7">
            <w:pPr>
              <w:tabs>
                <w:tab w:val="decimal" w:pos="843"/>
              </w:tabs>
              <w:spacing w:line="240" w:lineRule="exact"/>
              <w:ind w:right="-75"/>
              <w:rPr>
                <w:rFonts w:ascii="CordiaUPC" w:hAnsi="CordiaUPC" w:cs="CordiaUPC"/>
                <w:sz w:val="26"/>
                <w:szCs w:val="26"/>
              </w:rPr>
            </w:pPr>
            <w:r w:rsidRPr="005B2349">
              <w:rPr>
                <w:rFonts w:ascii="CordiaUPC" w:hAnsi="CordiaUPC" w:cs="CordiaUPC"/>
                <w:sz w:val="26"/>
                <w:szCs w:val="26"/>
              </w:rPr>
              <w:t>96,413</w:t>
            </w:r>
          </w:p>
        </w:tc>
      </w:tr>
      <w:tr w:rsidR="002004C7" w:rsidRPr="005B2349" w14:paraId="444C788F" w14:textId="77777777" w:rsidTr="006B1063">
        <w:trPr>
          <w:cantSplit/>
        </w:trPr>
        <w:tc>
          <w:tcPr>
            <w:tcW w:w="4795" w:type="dxa"/>
          </w:tcPr>
          <w:p w14:paraId="0AC80D77" w14:textId="77777777" w:rsidR="002004C7" w:rsidRPr="005B2349" w:rsidRDefault="002004C7" w:rsidP="002004C7">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37B9399D" w14:textId="77777777" w:rsidR="002004C7" w:rsidRPr="005B2349" w:rsidRDefault="002004C7" w:rsidP="002004C7">
            <w:pPr>
              <w:spacing w:line="240" w:lineRule="exact"/>
              <w:jc w:val="right"/>
              <w:rPr>
                <w:rFonts w:ascii="CordiaUPC" w:hAnsi="CordiaUPC" w:cs="CordiaUPC"/>
                <w:sz w:val="26"/>
                <w:szCs w:val="26"/>
              </w:rPr>
            </w:pPr>
          </w:p>
        </w:tc>
        <w:tc>
          <w:tcPr>
            <w:tcW w:w="180" w:type="dxa"/>
            <w:vAlign w:val="bottom"/>
          </w:tcPr>
          <w:p w14:paraId="57E41C64" w14:textId="77777777" w:rsidR="002004C7" w:rsidRPr="005B2349" w:rsidRDefault="002004C7" w:rsidP="002004C7">
            <w:pPr>
              <w:pStyle w:val="acctfourfigures"/>
              <w:tabs>
                <w:tab w:val="clear" w:pos="765"/>
                <w:tab w:val="decimal" w:pos="1901"/>
              </w:tabs>
              <w:spacing w:line="240" w:lineRule="exact"/>
              <w:ind w:right="11"/>
              <w:rPr>
                <w:rFonts w:ascii="CordiaUPC" w:hAnsi="CordiaUPC" w:cs="CordiaUPC"/>
                <w:b/>
                <w:bCs/>
                <w:sz w:val="26"/>
                <w:szCs w:val="26"/>
              </w:rPr>
            </w:pPr>
          </w:p>
        </w:tc>
        <w:tc>
          <w:tcPr>
            <w:tcW w:w="990" w:type="dxa"/>
            <w:tcBorders>
              <w:top w:val="single" w:sz="4" w:space="0" w:color="auto"/>
            </w:tcBorders>
            <w:vAlign w:val="bottom"/>
          </w:tcPr>
          <w:p w14:paraId="652218CB" w14:textId="77777777" w:rsidR="002004C7" w:rsidRPr="005B2349" w:rsidRDefault="002004C7" w:rsidP="002004C7">
            <w:pPr>
              <w:spacing w:line="240" w:lineRule="exact"/>
              <w:jc w:val="right"/>
              <w:rPr>
                <w:rFonts w:ascii="CordiaUPC" w:hAnsi="CordiaUPC" w:cs="CordiaUPC"/>
                <w:sz w:val="26"/>
                <w:szCs w:val="26"/>
              </w:rPr>
            </w:pPr>
          </w:p>
        </w:tc>
        <w:tc>
          <w:tcPr>
            <w:tcW w:w="180" w:type="dxa"/>
            <w:vAlign w:val="bottom"/>
          </w:tcPr>
          <w:p w14:paraId="681E163C" w14:textId="77777777" w:rsidR="002004C7" w:rsidRPr="005B2349" w:rsidRDefault="002004C7" w:rsidP="002004C7">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6547EA9D" w14:textId="77777777" w:rsidR="002004C7" w:rsidRPr="005B2349" w:rsidRDefault="002004C7" w:rsidP="002004C7">
            <w:pPr>
              <w:spacing w:line="240" w:lineRule="exact"/>
              <w:jc w:val="right"/>
              <w:rPr>
                <w:rFonts w:ascii="CordiaUPC" w:hAnsi="CordiaUPC" w:cs="CordiaUPC"/>
                <w:sz w:val="26"/>
                <w:szCs w:val="26"/>
              </w:rPr>
            </w:pPr>
          </w:p>
        </w:tc>
        <w:tc>
          <w:tcPr>
            <w:tcW w:w="180" w:type="dxa"/>
            <w:vAlign w:val="bottom"/>
          </w:tcPr>
          <w:p w14:paraId="13007BAE" w14:textId="77777777" w:rsidR="002004C7" w:rsidRPr="005B2349" w:rsidRDefault="002004C7" w:rsidP="002004C7">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1495723E" w14:textId="77777777" w:rsidR="002004C7" w:rsidRPr="005B2349" w:rsidRDefault="002004C7" w:rsidP="002004C7">
            <w:pPr>
              <w:spacing w:line="240" w:lineRule="exact"/>
              <w:jc w:val="right"/>
              <w:rPr>
                <w:rFonts w:ascii="CordiaUPC" w:hAnsi="CordiaUPC" w:cs="CordiaUPC"/>
                <w:sz w:val="26"/>
                <w:szCs w:val="26"/>
              </w:rPr>
            </w:pPr>
          </w:p>
        </w:tc>
      </w:tr>
      <w:tr w:rsidR="002004C7" w:rsidRPr="005B2349" w14:paraId="51ECA1BE" w14:textId="77777777" w:rsidTr="006B1063">
        <w:trPr>
          <w:cantSplit/>
        </w:trPr>
        <w:tc>
          <w:tcPr>
            <w:tcW w:w="4795" w:type="dxa"/>
          </w:tcPr>
          <w:p w14:paraId="44B9DD17" w14:textId="77777777" w:rsidR="002004C7" w:rsidRPr="005B2349" w:rsidRDefault="002004C7" w:rsidP="002004C7">
            <w:pPr>
              <w:spacing w:line="240" w:lineRule="exact"/>
              <w:rPr>
                <w:rFonts w:ascii="CordiaUPC" w:hAnsi="CordiaUPC" w:cs="CordiaUPC"/>
                <w:b/>
                <w:bCs/>
                <w:sz w:val="26"/>
                <w:szCs w:val="26"/>
              </w:rPr>
            </w:pPr>
            <w:r w:rsidRPr="005B2349">
              <w:rPr>
                <w:rFonts w:ascii="CordiaUPC" w:hAnsi="CordiaUPC" w:cs="CordiaUPC" w:hint="cs"/>
                <w:b/>
                <w:bCs/>
                <w:sz w:val="26"/>
                <w:szCs w:val="26"/>
              </w:rPr>
              <w:t xml:space="preserve">Basic earnings per share </w:t>
            </w:r>
            <w:r w:rsidRPr="005B2349">
              <w:rPr>
                <w:rFonts w:ascii="CordiaUPC" w:hAnsi="CordiaUPC" w:cs="CordiaUPC" w:hint="cs"/>
                <w:b/>
                <w:bCs/>
                <w:i/>
                <w:iCs/>
                <w:sz w:val="26"/>
                <w:szCs w:val="26"/>
                <w:lang w:val="en-US" w:bidi="th-TH"/>
              </w:rPr>
              <w:t>(</w:t>
            </w:r>
            <w:r w:rsidRPr="005B2349">
              <w:rPr>
                <w:rFonts w:ascii="CordiaUPC" w:hAnsi="CordiaUPC" w:cs="CordiaUPC" w:hint="cs"/>
                <w:b/>
                <w:bCs/>
                <w:i/>
                <w:iCs/>
                <w:sz w:val="26"/>
                <w:szCs w:val="26"/>
              </w:rPr>
              <w:t>in Baht</w:t>
            </w:r>
            <w:r w:rsidRPr="005B2349">
              <w:rPr>
                <w:rFonts w:ascii="CordiaUPC" w:hAnsi="CordiaUPC" w:cs="CordiaUPC" w:hint="cs"/>
                <w:b/>
                <w:bCs/>
                <w:sz w:val="26"/>
                <w:szCs w:val="26"/>
              </w:rPr>
              <w:t>)</w:t>
            </w:r>
          </w:p>
        </w:tc>
        <w:tc>
          <w:tcPr>
            <w:tcW w:w="1055" w:type="dxa"/>
            <w:tcBorders>
              <w:bottom w:val="double" w:sz="4" w:space="0" w:color="auto"/>
            </w:tcBorders>
            <w:vAlign w:val="bottom"/>
          </w:tcPr>
          <w:p w14:paraId="29639EB6" w14:textId="015836CF" w:rsidR="002004C7" w:rsidRPr="005B2349" w:rsidRDefault="002004C7" w:rsidP="002004C7">
            <w:pPr>
              <w:spacing w:line="240" w:lineRule="exact"/>
              <w:jc w:val="right"/>
              <w:rPr>
                <w:rFonts w:ascii="CordiaUPC" w:hAnsi="CordiaUPC" w:cs="CordiaUPC"/>
                <w:b/>
                <w:bCs/>
                <w:sz w:val="26"/>
                <w:szCs w:val="26"/>
              </w:rPr>
            </w:pPr>
            <w:r>
              <w:rPr>
                <w:rFonts w:ascii="CordiaUPC" w:hAnsi="CordiaUPC" w:cs="CordiaUPC"/>
                <w:b/>
                <w:bCs/>
                <w:sz w:val="26"/>
                <w:szCs w:val="26"/>
              </w:rPr>
              <w:t>0.1071</w:t>
            </w:r>
          </w:p>
        </w:tc>
        <w:tc>
          <w:tcPr>
            <w:tcW w:w="180" w:type="dxa"/>
            <w:vAlign w:val="bottom"/>
          </w:tcPr>
          <w:p w14:paraId="6DCC8069" w14:textId="77777777" w:rsidR="002004C7" w:rsidRPr="005B2349" w:rsidRDefault="002004C7" w:rsidP="002004C7">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5967233F" w14:textId="6E7DBEF3" w:rsidR="002004C7" w:rsidRPr="005B2349" w:rsidRDefault="002004C7" w:rsidP="002004C7">
            <w:pPr>
              <w:spacing w:line="240" w:lineRule="exact"/>
              <w:jc w:val="right"/>
              <w:rPr>
                <w:rFonts w:ascii="CordiaUPC" w:hAnsi="CordiaUPC" w:cs="CordiaUPC"/>
                <w:b/>
                <w:bCs/>
                <w:sz w:val="26"/>
                <w:szCs w:val="26"/>
              </w:rPr>
            </w:pPr>
            <w:r w:rsidRPr="005B2349">
              <w:rPr>
                <w:rFonts w:ascii="CordiaUPC" w:hAnsi="CordiaUPC" w:cs="CordiaUPC"/>
                <w:b/>
                <w:bCs/>
                <w:sz w:val="26"/>
                <w:szCs w:val="26"/>
              </w:rPr>
              <w:t>0.0796</w:t>
            </w:r>
          </w:p>
        </w:tc>
        <w:tc>
          <w:tcPr>
            <w:tcW w:w="180" w:type="dxa"/>
            <w:vAlign w:val="bottom"/>
          </w:tcPr>
          <w:p w14:paraId="64BFFF53" w14:textId="77777777" w:rsidR="002004C7" w:rsidRPr="005B2349" w:rsidRDefault="002004C7" w:rsidP="002004C7">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34B31262" w14:textId="4F86318A" w:rsidR="002004C7" w:rsidRPr="005B2349" w:rsidRDefault="002004C7" w:rsidP="002004C7">
            <w:pPr>
              <w:spacing w:line="240" w:lineRule="exact"/>
              <w:jc w:val="right"/>
              <w:rPr>
                <w:rFonts w:ascii="CordiaUPC" w:hAnsi="CordiaUPC" w:cs="CordiaUPC"/>
                <w:b/>
                <w:bCs/>
                <w:sz w:val="26"/>
                <w:szCs w:val="26"/>
              </w:rPr>
            </w:pPr>
            <w:r>
              <w:rPr>
                <w:rFonts w:ascii="CordiaUPC" w:hAnsi="CordiaUPC" w:cs="CordiaUPC"/>
                <w:b/>
                <w:bCs/>
                <w:sz w:val="26"/>
                <w:szCs w:val="26"/>
              </w:rPr>
              <w:t>0.1069</w:t>
            </w:r>
          </w:p>
        </w:tc>
        <w:tc>
          <w:tcPr>
            <w:tcW w:w="180" w:type="dxa"/>
            <w:vAlign w:val="bottom"/>
          </w:tcPr>
          <w:p w14:paraId="54D4FD69" w14:textId="77777777" w:rsidR="002004C7" w:rsidRPr="005B2349" w:rsidRDefault="002004C7" w:rsidP="002004C7">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0A0A8DBF" w14:textId="0E005CEA" w:rsidR="002004C7" w:rsidRPr="005B2349" w:rsidRDefault="002004C7" w:rsidP="002004C7">
            <w:pPr>
              <w:spacing w:line="240" w:lineRule="exact"/>
              <w:jc w:val="right"/>
              <w:rPr>
                <w:rFonts w:ascii="CordiaUPC" w:hAnsi="CordiaUPC" w:cs="CordiaUPC"/>
                <w:b/>
                <w:bCs/>
                <w:sz w:val="26"/>
                <w:szCs w:val="26"/>
              </w:rPr>
            </w:pPr>
            <w:r w:rsidRPr="005B2349">
              <w:rPr>
                <w:rFonts w:ascii="CordiaUPC" w:hAnsi="CordiaUPC" w:cs="CordiaUPC"/>
                <w:b/>
                <w:bCs/>
                <w:sz w:val="26"/>
                <w:szCs w:val="26"/>
              </w:rPr>
              <w:t>0.0487</w:t>
            </w:r>
          </w:p>
        </w:tc>
      </w:tr>
    </w:tbl>
    <w:p w14:paraId="3CB2A9CA" w14:textId="77777777" w:rsidR="00F5067E" w:rsidRDefault="00F5067E" w:rsidP="00AD7C76">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rPr>
      </w:pPr>
    </w:p>
    <w:p w14:paraId="56056718" w14:textId="77777777" w:rsidR="00C002F1" w:rsidRDefault="00351C5D" w:rsidP="00AD7C76">
      <w:pPr>
        <w:tabs>
          <w:tab w:val="left" w:pos="540"/>
        </w:tabs>
        <w:spacing w:line="240" w:lineRule="exact"/>
        <w:ind w:right="389"/>
        <w:jc w:val="thaiDistribute"/>
        <w:rPr>
          <w:rFonts w:ascii="CordiaUPC" w:hAnsi="CordiaUPC" w:cs="CordiaUPC"/>
          <w:b/>
          <w:bCs/>
          <w:i/>
          <w:iCs/>
          <w:sz w:val="26"/>
          <w:szCs w:val="26"/>
          <w:lang w:bidi="th-TH"/>
        </w:rPr>
      </w:pPr>
      <w:r w:rsidRPr="00392524">
        <w:rPr>
          <w:rFonts w:ascii="CordiaUPC" w:hAnsi="CordiaUPC" w:cs="CordiaUPC" w:hint="cs"/>
          <w:b/>
          <w:bCs/>
          <w:i/>
          <w:iCs/>
          <w:sz w:val="26"/>
          <w:szCs w:val="26"/>
          <w:lang w:bidi="th-TH"/>
        </w:rPr>
        <w:tab/>
      </w:r>
    </w:p>
    <w:p w14:paraId="4344B21E" w14:textId="77777777" w:rsidR="004D2519" w:rsidRDefault="004D2519">
      <w:pPr>
        <w:spacing w:line="240" w:lineRule="auto"/>
        <w:rPr>
          <w:rFonts w:ascii="CordiaUPC" w:hAnsi="CordiaUPC" w:cs="CordiaUPC"/>
          <w:b/>
          <w:bCs/>
          <w:i/>
          <w:iCs/>
          <w:sz w:val="26"/>
          <w:szCs w:val="26"/>
          <w:lang w:bidi="th-TH"/>
        </w:rPr>
      </w:pPr>
      <w:r>
        <w:rPr>
          <w:rFonts w:ascii="CordiaUPC" w:hAnsi="CordiaUPC" w:cs="CordiaUPC"/>
          <w:b/>
          <w:bCs/>
          <w:i/>
          <w:iCs/>
          <w:sz w:val="26"/>
          <w:szCs w:val="26"/>
          <w:lang w:bidi="th-TH"/>
        </w:rPr>
        <w:br w:type="page"/>
      </w:r>
    </w:p>
    <w:p w14:paraId="751E702C" w14:textId="3D720E21" w:rsidR="00351C5D" w:rsidRPr="00392524" w:rsidRDefault="00351C5D" w:rsidP="00AD7C76">
      <w:pPr>
        <w:tabs>
          <w:tab w:val="left" w:pos="540"/>
        </w:tabs>
        <w:spacing w:line="240" w:lineRule="exact"/>
        <w:ind w:right="389"/>
        <w:jc w:val="thaiDistribute"/>
        <w:rPr>
          <w:rFonts w:ascii="CordiaUPC" w:hAnsi="CordiaUPC" w:cs="CordiaUPC"/>
          <w:b/>
          <w:bCs/>
          <w:i/>
          <w:iCs/>
          <w:sz w:val="26"/>
          <w:szCs w:val="26"/>
          <w:cs/>
          <w:lang w:bidi="th-TH"/>
        </w:rPr>
      </w:pPr>
      <w:r w:rsidRPr="00392524">
        <w:rPr>
          <w:rFonts w:ascii="CordiaUPC" w:hAnsi="CordiaUPC" w:cs="CordiaUPC" w:hint="cs"/>
          <w:b/>
          <w:bCs/>
          <w:i/>
          <w:iCs/>
          <w:sz w:val="26"/>
          <w:szCs w:val="26"/>
          <w:lang w:bidi="th-TH"/>
        </w:rPr>
        <w:lastRenderedPageBreak/>
        <w:tab/>
        <w:t>Diluted earnings per share</w:t>
      </w:r>
    </w:p>
    <w:p w14:paraId="2BC23442" w14:textId="77777777" w:rsidR="00351C5D" w:rsidRPr="00392524" w:rsidRDefault="00351C5D" w:rsidP="004D2519">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09631310" w14:textId="0BAB494D" w:rsidR="004D2519" w:rsidRPr="005B2349" w:rsidRDefault="004D2519" w:rsidP="004D2519">
      <w:pPr>
        <w:tabs>
          <w:tab w:val="left" w:pos="540"/>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5B2349">
        <w:rPr>
          <w:rFonts w:ascii="CordiaUPC" w:hAnsi="CordiaUPC" w:cs="CordiaUPC" w:hint="cs"/>
          <w:sz w:val="26"/>
          <w:szCs w:val="26"/>
          <w:shd w:val="clear" w:color="auto" w:fill="FFFFFF"/>
        </w:rPr>
        <w:t>The calculations of diluted earnings per share for the three</w:t>
      </w:r>
      <w:r w:rsidRPr="005B2349">
        <w:rPr>
          <w:rFonts w:ascii="CordiaUPC" w:hAnsi="CordiaUPC" w:cs="CordiaUPC" w:hint="cs"/>
          <w:sz w:val="26"/>
          <w:szCs w:val="26"/>
          <w:shd w:val="clear" w:color="auto" w:fill="FFFFFF"/>
          <w:cs/>
          <w:lang w:bidi="th-TH"/>
        </w:rPr>
        <w:t>-</w:t>
      </w:r>
      <w:r w:rsidRPr="005B2349">
        <w:rPr>
          <w:rFonts w:ascii="CordiaUPC" w:hAnsi="CordiaUPC" w:cs="CordiaUPC" w:hint="cs"/>
          <w:sz w:val="26"/>
          <w:szCs w:val="26"/>
          <w:shd w:val="clear" w:color="auto" w:fill="FFFFFF"/>
        </w:rPr>
        <w:t>month and nine</w:t>
      </w:r>
      <w:r w:rsidRPr="005B2349">
        <w:rPr>
          <w:rFonts w:ascii="CordiaUPC" w:hAnsi="CordiaUPC" w:cs="CordiaUPC" w:hint="cs"/>
          <w:sz w:val="26"/>
          <w:szCs w:val="26"/>
          <w:shd w:val="clear" w:color="auto" w:fill="FFFFFF"/>
          <w:cs/>
          <w:lang w:bidi="th-TH"/>
        </w:rPr>
        <w:t>-</w:t>
      </w:r>
      <w:r w:rsidRPr="005B2349">
        <w:rPr>
          <w:rFonts w:ascii="CordiaUPC" w:hAnsi="CordiaUPC" w:cs="CordiaUPC" w:hint="cs"/>
          <w:sz w:val="26"/>
          <w:szCs w:val="26"/>
          <w:shd w:val="clear" w:color="auto" w:fill="FFFFFF"/>
        </w:rPr>
        <w:t>month periods ended 30 September 202</w:t>
      </w:r>
      <w:r>
        <w:rPr>
          <w:rFonts w:ascii="CordiaUPC" w:hAnsi="CordiaUPC" w:cs="CordiaUPC"/>
          <w:sz w:val="26"/>
          <w:szCs w:val="26"/>
          <w:shd w:val="clear" w:color="auto" w:fill="FFFFFF"/>
        </w:rPr>
        <w:t>2</w:t>
      </w:r>
      <w:r w:rsidRPr="005B2349">
        <w:rPr>
          <w:rFonts w:ascii="CordiaUPC" w:hAnsi="CordiaUPC" w:cs="CordiaUPC" w:hint="cs"/>
          <w:sz w:val="26"/>
          <w:szCs w:val="26"/>
          <w:shd w:val="clear" w:color="auto" w:fill="FFFFFF"/>
        </w:rPr>
        <w:t xml:space="preserve"> and 20</w:t>
      </w:r>
      <w:r w:rsidRPr="005B2349">
        <w:rPr>
          <w:rFonts w:ascii="CordiaUPC" w:hAnsi="CordiaUPC" w:cs="CordiaUPC"/>
          <w:sz w:val="26"/>
          <w:szCs w:val="26"/>
          <w:shd w:val="clear" w:color="auto" w:fill="FFFFFF"/>
        </w:rPr>
        <w:t>2</w:t>
      </w:r>
      <w:r>
        <w:rPr>
          <w:rFonts w:ascii="CordiaUPC" w:hAnsi="CordiaUPC" w:cs="CordiaUPC"/>
          <w:sz w:val="26"/>
          <w:szCs w:val="26"/>
          <w:shd w:val="clear" w:color="auto" w:fill="FFFFFF"/>
        </w:rPr>
        <w:t>1</w:t>
      </w:r>
      <w:r w:rsidRPr="005B2349">
        <w:rPr>
          <w:rFonts w:ascii="CordiaUPC" w:hAnsi="CordiaUPC" w:cs="CordiaUPC" w:hint="cs"/>
          <w:sz w:val="26"/>
          <w:szCs w:val="26"/>
          <w:shd w:val="clear" w:color="auto" w:fill="FFFFFF"/>
        </w:rPr>
        <w:t xml:space="preserve"> were based on the profit for the periods attributable to equity holders of the Bank and the number of ordinary shares outstanding during the periods after adjusting for the effects of all dilutive potential ordinary shares as follows</w:t>
      </w:r>
      <w:r w:rsidRPr="005B2349">
        <w:rPr>
          <w:rFonts w:ascii="CordiaUPC" w:hAnsi="CordiaUPC" w:cs="CordiaUPC" w:hint="cs"/>
          <w:sz w:val="26"/>
          <w:szCs w:val="26"/>
          <w:shd w:val="clear" w:color="auto" w:fill="FFFFFF"/>
          <w:cs/>
          <w:lang w:bidi="th-TH"/>
        </w:rPr>
        <w:t>:</w:t>
      </w:r>
    </w:p>
    <w:p w14:paraId="38DEFC51" w14:textId="77777777" w:rsidR="004D2519" w:rsidRPr="005B2349" w:rsidRDefault="004D2519" w:rsidP="004D2519">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4D2519" w:rsidRPr="005B2349" w14:paraId="47289757" w14:textId="77777777" w:rsidTr="006B1063">
        <w:trPr>
          <w:cantSplit/>
        </w:trPr>
        <w:tc>
          <w:tcPr>
            <w:tcW w:w="4860" w:type="dxa"/>
          </w:tcPr>
          <w:p w14:paraId="5D828F68" w14:textId="77777777" w:rsidR="004D2519" w:rsidRPr="005B2349" w:rsidRDefault="004D2519" w:rsidP="004D2519">
            <w:pPr>
              <w:spacing w:line="240" w:lineRule="exact"/>
              <w:ind w:left="180" w:hanging="180"/>
              <w:rPr>
                <w:rFonts w:ascii="CordiaUPC" w:hAnsi="CordiaUPC" w:cs="CordiaUPC"/>
                <w:i/>
                <w:iCs/>
                <w:sz w:val="26"/>
                <w:szCs w:val="26"/>
                <w:cs/>
                <w:lang w:bidi="th-TH"/>
              </w:rPr>
            </w:pPr>
          </w:p>
        </w:tc>
        <w:tc>
          <w:tcPr>
            <w:tcW w:w="2160" w:type="dxa"/>
            <w:gridSpan w:val="3"/>
          </w:tcPr>
          <w:p w14:paraId="74C47CC4" w14:textId="77777777" w:rsidR="004D2519" w:rsidRPr="005B2349" w:rsidRDefault="004D2519" w:rsidP="004D2519">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c>
          <w:tcPr>
            <w:tcW w:w="180" w:type="dxa"/>
            <w:vAlign w:val="bottom"/>
          </w:tcPr>
          <w:p w14:paraId="30F3724D" w14:textId="77777777" w:rsidR="004D2519" w:rsidRPr="005B2349" w:rsidRDefault="004D2519" w:rsidP="004D251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0674BAA2" w14:textId="77777777" w:rsidR="004D2519" w:rsidRPr="005B2349" w:rsidRDefault="004D2519" w:rsidP="004D2519">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Bank only</w:t>
            </w:r>
          </w:p>
        </w:tc>
      </w:tr>
      <w:tr w:rsidR="004D2519" w:rsidRPr="005B2349" w14:paraId="155B73DB" w14:textId="77777777" w:rsidTr="006B1063">
        <w:trPr>
          <w:cantSplit/>
        </w:trPr>
        <w:tc>
          <w:tcPr>
            <w:tcW w:w="4860" w:type="dxa"/>
          </w:tcPr>
          <w:p w14:paraId="7B42D12C" w14:textId="77777777" w:rsidR="004D2519" w:rsidRPr="005B2349" w:rsidRDefault="004D2519" w:rsidP="004D2519">
            <w:pPr>
              <w:spacing w:line="240" w:lineRule="exac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t</w:t>
            </w:r>
            <w:r w:rsidRPr="005B2349">
              <w:rPr>
                <w:rFonts w:ascii="CordiaUPC" w:hAnsi="CordiaUPC" w:cs="CordiaUPC" w:hint="cs"/>
                <w:b/>
                <w:bCs/>
                <w:i/>
                <w:iCs/>
                <w:sz w:val="26"/>
                <w:szCs w:val="26"/>
                <w:lang w:val="en-US"/>
              </w:rPr>
              <w:t>hree</w:t>
            </w:r>
            <w:r w:rsidRPr="005B2349">
              <w:rPr>
                <w:rFonts w:ascii="CordiaUPC" w:hAnsi="CordiaUPC" w:cs="CordiaUPC" w:hint="cs"/>
                <w:b/>
                <w:bCs/>
                <w:i/>
                <w:iCs/>
                <w:sz w:val="26"/>
                <w:szCs w:val="26"/>
                <w:cs/>
                <w:lang w:val="en-US" w:bidi="th-TH"/>
              </w:rPr>
              <w:t>-</w:t>
            </w:r>
            <w:r w:rsidRPr="005B2349">
              <w:rPr>
                <w:rFonts w:ascii="CordiaUPC" w:hAnsi="CordiaUPC" w:cs="CordiaUPC" w:hint="cs"/>
                <w:b/>
                <w:bCs/>
                <w:i/>
                <w:iCs/>
                <w:sz w:val="26"/>
                <w:szCs w:val="26"/>
                <w:lang w:val="en-US"/>
              </w:rPr>
              <w:t>month period ended 30 September</w:t>
            </w:r>
          </w:p>
        </w:tc>
        <w:tc>
          <w:tcPr>
            <w:tcW w:w="990" w:type="dxa"/>
            <w:vAlign w:val="bottom"/>
          </w:tcPr>
          <w:p w14:paraId="4D5F8CC1" w14:textId="20EE4C5E" w:rsidR="004D2519" w:rsidRPr="005B2349"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Pr>
                <w:rFonts w:ascii="CordiaUPC" w:hAnsi="CordiaUPC" w:cs="CordiaUPC"/>
                <w:sz w:val="26"/>
                <w:szCs w:val="26"/>
              </w:rPr>
              <w:t>2</w:t>
            </w:r>
          </w:p>
        </w:tc>
        <w:tc>
          <w:tcPr>
            <w:tcW w:w="180" w:type="dxa"/>
            <w:vAlign w:val="bottom"/>
          </w:tcPr>
          <w:p w14:paraId="65A7A70C" w14:textId="77777777" w:rsidR="004D2519" w:rsidRPr="005B2349" w:rsidRDefault="004D2519" w:rsidP="004D25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BC05684" w14:textId="6B52F824" w:rsidR="004D2519" w:rsidRPr="005B2349"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Pr>
                <w:rFonts w:ascii="CordiaUPC" w:hAnsi="CordiaUPC" w:cs="CordiaUPC"/>
                <w:sz w:val="26"/>
                <w:szCs w:val="26"/>
              </w:rPr>
              <w:t>1</w:t>
            </w:r>
          </w:p>
        </w:tc>
        <w:tc>
          <w:tcPr>
            <w:tcW w:w="180" w:type="dxa"/>
            <w:vAlign w:val="bottom"/>
          </w:tcPr>
          <w:p w14:paraId="4CC3FA04" w14:textId="77777777" w:rsidR="004D2519" w:rsidRPr="005B2349" w:rsidRDefault="004D2519" w:rsidP="004D25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155B533B" w14:textId="33F93ED8" w:rsidR="004D2519" w:rsidRPr="005B2349"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Pr>
                <w:rFonts w:ascii="CordiaUPC" w:hAnsi="CordiaUPC" w:cs="CordiaUPC"/>
                <w:sz w:val="26"/>
                <w:szCs w:val="26"/>
              </w:rPr>
              <w:t>2</w:t>
            </w:r>
          </w:p>
        </w:tc>
        <w:tc>
          <w:tcPr>
            <w:tcW w:w="180" w:type="dxa"/>
            <w:vAlign w:val="bottom"/>
          </w:tcPr>
          <w:p w14:paraId="6B94C7DC" w14:textId="77777777" w:rsidR="004D2519" w:rsidRPr="005B2349" w:rsidRDefault="004D2519" w:rsidP="004D25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45C4436D" w14:textId="403FFD0F" w:rsidR="004D2519" w:rsidRPr="005B2349"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Pr>
                <w:rFonts w:ascii="CordiaUPC" w:hAnsi="CordiaUPC" w:cs="CordiaUPC"/>
                <w:sz w:val="26"/>
                <w:szCs w:val="26"/>
              </w:rPr>
              <w:t>1</w:t>
            </w:r>
          </w:p>
        </w:tc>
      </w:tr>
      <w:tr w:rsidR="004D2519" w:rsidRPr="005B2349" w14:paraId="1E60A994" w14:textId="77777777" w:rsidTr="00B4289F">
        <w:trPr>
          <w:cantSplit/>
          <w:trHeight w:val="92"/>
        </w:trPr>
        <w:tc>
          <w:tcPr>
            <w:tcW w:w="4860" w:type="dxa"/>
          </w:tcPr>
          <w:p w14:paraId="7078686E" w14:textId="77777777" w:rsidR="004D2519" w:rsidRPr="005B2349" w:rsidRDefault="004D2519" w:rsidP="004D2519">
            <w:pPr>
              <w:spacing w:line="240" w:lineRule="exact"/>
              <w:ind w:left="180" w:hanging="180"/>
              <w:rPr>
                <w:rFonts w:ascii="CordiaUPC" w:hAnsi="CordiaUPC" w:cs="CordiaUPC"/>
                <w:sz w:val="26"/>
                <w:szCs w:val="26"/>
                <w:cs/>
                <w:lang w:bidi="th-TH"/>
              </w:rPr>
            </w:pPr>
          </w:p>
        </w:tc>
        <w:tc>
          <w:tcPr>
            <w:tcW w:w="4500" w:type="dxa"/>
            <w:gridSpan w:val="7"/>
          </w:tcPr>
          <w:p w14:paraId="564B35ED" w14:textId="77777777" w:rsidR="004D2519" w:rsidRPr="005B2349" w:rsidRDefault="004D2519" w:rsidP="004D2519">
            <w:pPr>
              <w:pStyle w:val="acctfourfigures"/>
              <w:tabs>
                <w:tab w:val="clear" w:pos="765"/>
              </w:tabs>
              <w:spacing w:line="240" w:lineRule="exact"/>
              <w:ind w:left="-79" w:right="-79"/>
              <w:jc w:val="center"/>
              <w:rPr>
                <w:rFonts w:ascii="CordiaUPC" w:hAnsi="CordiaUPC" w:cs="CordiaUPC"/>
                <w:i/>
                <w:iCs/>
                <w:sz w:val="26"/>
                <w:szCs w:val="26"/>
              </w:rPr>
            </w:pPr>
          </w:p>
        </w:tc>
      </w:tr>
      <w:tr w:rsidR="002004C7" w:rsidRPr="005B2349" w14:paraId="648E8995" w14:textId="77777777" w:rsidTr="006B1063">
        <w:trPr>
          <w:cantSplit/>
        </w:trPr>
        <w:tc>
          <w:tcPr>
            <w:tcW w:w="4860" w:type="dxa"/>
          </w:tcPr>
          <w:p w14:paraId="7D565C7E" w14:textId="42D996C9" w:rsidR="002004C7" w:rsidRPr="005B2349" w:rsidRDefault="002004C7" w:rsidP="002004C7">
            <w:pPr>
              <w:spacing w:line="240" w:lineRule="exact"/>
              <w:ind w:left="191" w:right="-108" w:hanging="191"/>
              <w:rPr>
                <w:rFonts w:ascii="CordiaUPC"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 xml:space="preserve">Profit for the periods attributable to </w:t>
            </w:r>
            <w:r w:rsidRPr="00CA7404">
              <w:rPr>
                <w:rFonts w:ascii="CordiaUPC" w:eastAsia="Times New Roman" w:hAnsi="CordiaUPC" w:cs="CordiaUPC" w:hint="cs"/>
                <w:color w:val="000000"/>
                <w:sz w:val="26"/>
                <w:szCs w:val="26"/>
                <w:lang w:val="en-US" w:bidi="th-TH"/>
              </w:rPr>
              <w:br/>
              <w:t>equity holders</w:t>
            </w:r>
            <w:r w:rsidRPr="00CA7404">
              <w:rPr>
                <w:rFonts w:ascii="CordiaUPC" w:eastAsia="Times New Roman" w:hAnsi="CordiaUPC" w:cs="CordiaUPC" w:hint="cs"/>
                <w:color w:val="000000"/>
                <w:sz w:val="26"/>
                <w:szCs w:val="26"/>
                <w:lang w:bidi="th-TH"/>
              </w:rPr>
              <w:t xml:space="preserve"> of the Bank </w:t>
            </w:r>
            <w:r w:rsidRPr="00CA7404">
              <w:rPr>
                <w:rFonts w:ascii="CordiaUPC" w:eastAsia="Times New Roman" w:hAnsi="CordiaUPC" w:cs="CordiaUPC" w:hint="cs"/>
                <w:i/>
                <w:iCs/>
                <w:color w:val="000000"/>
                <w:sz w:val="26"/>
                <w:szCs w:val="26"/>
                <w:lang w:bidi="th-TH"/>
              </w:rPr>
              <w:t xml:space="preserve">(in </w:t>
            </w:r>
            <w:r w:rsidRPr="00CA7404">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752743C8" w14:textId="64A08D98"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3,715</w:t>
            </w:r>
          </w:p>
        </w:tc>
        <w:tc>
          <w:tcPr>
            <w:tcW w:w="180" w:type="dxa"/>
            <w:vAlign w:val="bottom"/>
          </w:tcPr>
          <w:p w14:paraId="7E605327" w14:textId="77777777" w:rsidR="002004C7" w:rsidRPr="005B2349" w:rsidRDefault="002004C7" w:rsidP="002004C7">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5062F6FA" w14:textId="49475849"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5B2349">
              <w:rPr>
                <w:rFonts w:ascii="CordiaUPC" w:hAnsi="CordiaUPC" w:cs="CordiaUPC"/>
                <w:sz w:val="26"/>
                <w:szCs w:val="26"/>
              </w:rPr>
              <w:t>2,359</w:t>
            </w:r>
          </w:p>
        </w:tc>
        <w:tc>
          <w:tcPr>
            <w:tcW w:w="180" w:type="dxa"/>
            <w:vAlign w:val="bottom"/>
          </w:tcPr>
          <w:p w14:paraId="7FA9BFBD" w14:textId="77777777" w:rsidR="002004C7" w:rsidRPr="005B2349" w:rsidRDefault="002004C7" w:rsidP="002004C7">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2E2DBD95" w14:textId="40A65D87"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3,748</w:t>
            </w:r>
          </w:p>
        </w:tc>
        <w:tc>
          <w:tcPr>
            <w:tcW w:w="180" w:type="dxa"/>
            <w:vAlign w:val="bottom"/>
          </w:tcPr>
          <w:p w14:paraId="2BCEC3CA" w14:textId="77777777" w:rsidR="002004C7" w:rsidRPr="005B2349" w:rsidRDefault="002004C7" w:rsidP="002004C7">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3639DAE0" w14:textId="54B84891"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2,461</w:t>
            </w:r>
          </w:p>
        </w:tc>
      </w:tr>
      <w:tr w:rsidR="002004C7" w:rsidRPr="005B2349" w14:paraId="4FB3870D" w14:textId="77777777" w:rsidTr="006B1063">
        <w:trPr>
          <w:cantSplit/>
        </w:trPr>
        <w:tc>
          <w:tcPr>
            <w:tcW w:w="4860" w:type="dxa"/>
          </w:tcPr>
          <w:p w14:paraId="66F4D328" w14:textId="77777777" w:rsidR="002004C7" w:rsidRPr="00CA7404" w:rsidRDefault="002004C7" w:rsidP="002004C7">
            <w:pPr>
              <w:spacing w:line="240" w:lineRule="exact"/>
              <w:rPr>
                <w:rFonts w:ascii="CordiaUPC" w:eastAsia="Times New Roman" w:hAnsi="CordiaUPC" w:cs="CordiaUPC"/>
                <w:sz w:val="26"/>
                <w:szCs w:val="26"/>
              </w:rPr>
            </w:pPr>
            <w:r w:rsidRPr="00CA7404">
              <w:rPr>
                <w:rFonts w:ascii="CordiaUPC" w:eastAsia="Times New Roman" w:hAnsi="CordiaUPC" w:cs="CordiaUPC" w:hint="cs"/>
                <w:sz w:val="26"/>
                <w:szCs w:val="26"/>
                <w:lang w:bidi="th-TH"/>
              </w:rPr>
              <w:t xml:space="preserve">Weighted average </w:t>
            </w:r>
            <w:r>
              <w:rPr>
                <w:rFonts w:ascii="CordiaUPC" w:eastAsia="Times New Roman" w:hAnsi="CordiaUPC" w:cs="CordiaUPC"/>
                <w:sz w:val="26"/>
                <w:szCs w:val="26"/>
                <w:lang w:bidi="th-TH"/>
              </w:rPr>
              <w:t>n</w:t>
            </w:r>
            <w:r w:rsidRPr="00CA7404">
              <w:rPr>
                <w:rFonts w:ascii="CordiaUPC" w:eastAsia="Times New Roman" w:hAnsi="CordiaUPC" w:cs="CordiaUPC" w:hint="cs"/>
                <w:sz w:val="26"/>
                <w:szCs w:val="26"/>
              </w:rPr>
              <w:t xml:space="preserve">umber of ordinary shares </w:t>
            </w:r>
          </w:p>
          <w:p w14:paraId="16D838B5" w14:textId="28ADCCBD" w:rsidR="002004C7" w:rsidRPr="005B2349" w:rsidRDefault="002004C7" w:rsidP="002004C7">
            <w:pPr>
              <w:spacing w:line="240" w:lineRule="exact"/>
              <w:rPr>
                <w:rFonts w:ascii="CordiaUPC" w:hAnsi="CordiaUPC" w:cs="CordiaUPC"/>
                <w:sz w:val="26"/>
                <w:szCs w:val="26"/>
              </w:rPr>
            </w:pPr>
            <w:r w:rsidRPr="00CA7404">
              <w:rPr>
                <w:rFonts w:ascii="CordiaUPC" w:eastAsia="Times New Roman" w:hAnsi="CordiaUPC" w:cs="CordiaUPC" w:hint="cs"/>
                <w:sz w:val="26"/>
                <w:szCs w:val="26"/>
              </w:rPr>
              <w:t xml:space="preserve">   </w:t>
            </w:r>
            <w:r>
              <w:rPr>
                <w:rFonts w:ascii="CordiaUPC" w:eastAsia="Times New Roman" w:hAnsi="CordiaUPC" w:cs="CordiaUPC"/>
                <w:sz w:val="26"/>
                <w:szCs w:val="26"/>
              </w:rPr>
              <w:t xml:space="preserve"> </w:t>
            </w:r>
            <w:r w:rsidRPr="00CA7404">
              <w:rPr>
                <w:rFonts w:ascii="CordiaUPC" w:eastAsia="Times New Roman" w:hAnsi="CordiaUPC" w:cs="CordiaUPC" w:hint="cs"/>
                <w:sz w:val="26"/>
                <w:szCs w:val="26"/>
              </w:rPr>
              <w:t>outstanding</w:t>
            </w:r>
            <w:r w:rsidRPr="00CA7404">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0004308E" w14:textId="7E64DFF9"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96,637</w:t>
            </w:r>
          </w:p>
        </w:tc>
        <w:tc>
          <w:tcPr>
            <w:tcW w:w="180" w:type="dxa"/>
            <w:vAlign w:val="bottom"/>
          </w:tcPr>
          <w:p w14:paraId="3BC75EED" w14:textId="77777777" w:rsidR="002004C7" w:rsidRPr="005B2349" w:rsidRDefault="002004C7" w:rsidP="002004C7">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6A916B6F" w14:textId="571BDC14"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5B2349">
              <w:rPr>
                <w:rFonts w:ascii="CordiaUPC" w:hAnsi="CordiaUPC" w:cs="CordiaUPC"/>
                <w:sz w:val="26"/>
                <w:szCs w:val="26"/>
              </w:rPr>
              <w:t>96,419</w:t>
            </w:r>
          </w:p>
        </w:tc>
        <w:tc>
          <w:tcPr>
            <w:tcW w:w="180" w:type="dxa"/>
            <w:vAlign w:val="bottom"/>
          </w:tcPr>
          <w:p w14:paraId="67D37802" w14:textId="77777777" w:rsidR="002004C7" w:rsidRPr="005B2349" w:rsidRDefault="002004C7" w:rsidP="002004C7">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36AFDA24" w14:textId="495EEC58"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96,637</w:t>
            </w:r>
          </w:p>
        </w:tc>
        <w:tc>
          <w:tcPr>
            <w:tcW w:w="180" w:type="dxa"/>
            <w:vAlign w:val="bottom"/>
          </w:tcPr>
          <w:p w14:paraId="135062C2" w14:textId="77777777" w:rsidR="002004C7" w:rsidRPr="005B2349" w:rsidRDefault="002004C7" w:rsidP="002004C7">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0DE9717D" w14:textId="66AB55A5"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96,419</w:t>
            </w:r>
          </w:p>
        </w:tc>
      </w:tr>
      <w:tr w:rsidR="002004C7" w:rsidRPr="005B2349" w14:paraId="07EC4A27" w14:textId="77777777" w:rsidTr="006B1063">
        <w:trPr>
          <w:cantSplit/>
        </w:trPr>
        <w:tc>
          <w:tcPr>
            <w:tcW w:w="4860" w:type="dxa"/>
          </w:tcPr>
          <w:p w14:paraId="7AE6C89B" w14:textId="77777777" w:rsidR="002004C7" w:rsidRDefault="002004C7" w:rsidP="002004C7">
            <w:pPr>
              <w:spacing w:line="240" w:lineRule="exact"/>
              <w:ind w:left="191" w:hanging="191"/>
              <w:rPr>
                <w:rFonts w:ascii="CordiaUPC" w:eastAsia="Times New Roman" w:hAnsi="CordiaUPC" w:cs="CordiaUPC"/>
                <w:sz w:val="26"/>
                <w:szCs w:val="26"/>
                <w:lang w:val="en-US" w:bidi="th-TH"/>
              </w:rPr>
            </w:pPr>
            <w:r w:rsidRPr="00CA7404">
              <w:rPr>
                <w:rFonts w:ascii="CordiaUPC" w:eastAsia="Times New Roman" w:hAnsi="CordiaUPC" w:cs="CordiaUPC" w:hint="cs"/>
                <w:sz w:val="26"/>
                <w:szCs w:val="26"/>
              </w:rPr>
              <w:t>Effect of dilutive potential ordinary shares from</w:t>
            </w:r>
            <w:r>
              <w:rPr>
                <w:rFonts w:ascii="CordiaUPC" w:eastAsia="Times New Roman" w:hAnsi="CordiaUPC" w:cs="CordiaUPC"/>
                <w:sz w:val="26"/>
                <w:szCs w:val="26"/>
              </w:rPr>
              <w:br/>
            </w:r>
            <w:r w:rsidRPr="00392524">
              <w:rPr>
                <w:rFonts w:ascii="CordiaUPC" w:eastAsia="Times New Roman" w:hAnsi="CordiaUPC" w:cs="CordiaUPC" w:hint="cs"/>
                <w:sz w:val="26"/>
                <w:szCs w:val="26"/>
              </w:rPr>
              <w:t>T</w:t>
            </w:r>
            <w:r w:rsidRPr="00392524">
              <w:rPr>
                <w:rFonts w:ascii="CordiaUPC" w:eastAsia="Times New Roman" w:hAnsi="CordiaUPC" w:cs="CordiaUPC"/>
                <w:sz w:val="26"/>
                <w:szCs w:val="26"/>
              </w:rPr>
              <w:t>T</w:t>
            </w:r>
            <w:r w:rsidRPr="00392524">
              <w:rPr>
                <w:rFonts w:ascii="CordiaUPC" w:eastAsia="Times New Roman" w:hAnsi="CordiaUPC" w:cs="CordiaUPC" w:hint="cs"/>
                <w:sz w:val="26"/>
                <w:szCs w:val="26"/>
              </w:rPr>
              <w:t xml:space="preserve">B </w:t>
            </w:r>
            <w:r w:rsidRPr="00392524">
              <w:rPr>
                <w:rFonts w:ascii="CordiaUPC" w:eastAsia="Times New Roman" w:hAnsi="CordiaUPC" w:cs="CordiaUPC" w:hint="cs"/>
                <w:sz w:val="26"/>
                <w:szCs w:val="26"/>
                <w:lang w:val="en-US" w:bidi="th-TH"/>
              </w:rPr>
              <w:t>TSRP 20</w:t>
            </w:r>
            <w:r w:rsidRPr="00392524">
              <w:rPr>
                <w:rFonts w:ascii="CordiaUPC" w:eastAsia="Times New Roman" w:hAnsi="CordiaUPC" w:cs="CordiaUPC"/>
                <w:sz w:val="26"/>
                <w:szCs w:val="26"/>
                <w:lang w:val="en-US" w:bidi="th-TH"/>
              </w:rPr>
              <w:t>19</w:t>
            </w:r>
            <w:r>
              <w:rPr>
                <w:rFonts w:ascii="CordiaUPC" w:eastAsia="Times New Roman" w:hAnsi="CordiaUPC" w:cs="CordiaUPC"/>
                <w:sz w:val="26"/>
                <w:szCs w:val="26"/>
                <w:lang w:val="en-US" w:bidi="th-TH"/>
              </w:rPr>
              <w:t>,</w:t>
            </w:r>
            <w:r w:rsidRPr="00392524">
              <w:rPr>
                <w:rFonts w:ascii="CordiaUPC" w:eastAsia="Times New Roman" w:hAnsi="CordiaUPC" w:cs="CordiaUPC"/>
                <w:sz w:val="26"/>
                <w:szCs w:val="26"/>
                <w:lang w:val="en-US" w:bidi="th-TH"/>
              </w:rPr>
              <w:t xml:space="preserve"> </w:t>
            </w:r>
            <w:r w:rsidRPr="00392524">
              <w:rPr>
                <w:rFonts w:ascii="CordiaUPC" w:eastAsia="Times New Roman" w:hAnsi="CordiaUPC" w:cs="CordiaUPC" w:hint="cs"/>
                <w:sz w:val="26"/>
                <w:szCs w:val="26"/>
              </w:rPr>
              <w:t>T</w:t>
            </w:r>
            <w:r w:rsidRPr="00392524">
              <w:rPr>
                <w:rFonts w:ascii="CordiaUPC" w:eastAsia="Times New Roman" w:hAnsi="CordiaUPC" w:cs="CordiaUPC"/>
                <w:sz w:val="26"/>
                <w:szCs w:val="26"/>
              </w:rPr>
              <w:t>T</w:t>
            </w:r>
            <w:r w:rsidRPr="00392524">
              <w:rPr>
                <w:rFonts w:ascii="CordiaUPC" w:eastAsia="Times New Roman" w:hAnsi="CordiaUPC" w:cs="CordiaUPC" w:hint="cs"/>
                <w:sz w:val="26"/>
                <w:szCs w:val="26"/>
              </w:rPr>
              <w:t xml:space="preserve">B </w:t>
            </w:r>
            <w:r w:rsidRPr="00392524">
              <w:rPr>
                <w:rFonts w:ascii="CordiaUPC" w:eastAsia="Times New Roman" w:hAnsi="CordiaUPC" w:cs="CordiaUPC" w:hint="cs"/>
                <w:sz w:val="26"/>
                <w:szCs w:val="26"/>
                <w:lang w:val="en-US" w:bidi="th-TH"/>
              </w:rPr>
              <w:t>TSRP 202</w:t>
            </w:r>
            <w:r w:rsidRPr="00392524">
              <w:rPr>
                <w:rFonts w:ascii="CordiaUPC" w:eastAsia="Times New Roman" w:hAnsi="CordiaUPC" w:cs="CordiaUPC"/>
                <w:sz w:val="26"/>
                <w:szCs w:val="26"/>
                <w:lang w:val="en-US" w:bidi="th-TH"/>
              </w:rPr>
              <w:t>1</w:t>
            </w:r>
            <w:r>
              <w:rPr>
                <w:rFonts w:ascii="CordiaUPC" w:eastAsia="Times New Roman" w:hAnsi="CordiaUPC" w:cs="CordiaUPC"/>
                <w:sz w:val="26"/>
                <w:szCs w:val="26"/>
                <w:lang w:val="en-US" w:bidi="th-TH"/>
              </w:rPr>
              <w:t xml:space="preserve"> and TTB-W1</w:t>
            </w:r>
          </w:p>
          <w:p w14:paraId="3550D1DE" w14:textId="02AAD9E6" w:rsidR="002004C7" w:rsidRPr="005B2349" w:rsidRDefault="002004C7" w:rsidP="002004C7">
            <w:pPr>
              <w:spacing w:line="240" w:lineRule="exact"/>
              <w:ind w:left="410" w:hanging="191"/>
              <w:rPr>
                <w:rFonts w:ascii="CordiaUPC" w:hAnsi="CordiaUPC" w:cs="CordiaUPC"/>
                <w:sz w:val="26"/>
                <w:szCs w:val="26"/>
                <w:lang w:val="en-US"/>
              </w:rPr>
            </w:pPr>
            <w:r>
              <w:rPr>
                <w:rFonts w:ascii="CordiaUPC" w:eastAsia="Times New Roman" w:hAnsi="CordiaUPC" w:cs="CordiaUPC"/>
                <w:sz w:val="26"/>
                <w:szCs w:val="26"/>
                <w:lang w:val="en-US" w:bidi="th-TH"/>
              </w:rPr>
              <w:t xml:space="preserve">Warrants </w:t>
            </w:r>
            <w:r w:rsidRPr="00CA7404">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78900ACF" w14:textId="7B35D72E"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1,187</w:t>
            </w:r>
          </w:p>
        </w:tc>
        <w:tc>
          <w:tcPr>
            <w:tcW w:w="180" w:type="dxa"/>
            <w:vAlign w:val="bottom"/>
          </w:tcPr>
          <w:p w14:paraId="48FBAD3F" w14:textId="77777777" w:rsidR="002004C7" w:rsidRPr="005B2349" w:rsidRDefault="002004C7" w:rsidP="002004C7">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7A322213" w14:textId="631DFC72"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5B2349">
              <w:rPr>
                <w:rFonts w:ascii="CordiaUPC" w:hAnsi="CordiaUPC" w:cs="CordiaUPC"/>
                <w:sz w:val="26"/>
                <w:szCs w:val="26"/>
              </w:rPr>
              <w:t>433</w:t>
            </w:r>
          </w:p>
        </w:tc>
        <w:tc>
          <w:tcPr>
            <w:tcW w:w="180" w:type="dxa"/>
            <w:vAlign w:val="bottom"/>
          </w:tcPr>
          <w:p w14:paraId="70522B16" w14:textId="77777777" w:rsidR="002004C7" w:rsidRPr="005B2349" w:rsidRDefault="002004C7" w:rsidP="002004C7">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1B4BD252" w14:textId="6288F090"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1,187</w:t>
            </w:r>
          </w:p>
        </w:tc>
        <w:tc>
          <w:tcPr>
            <w:tcW w:w="180" w:type="dxa"/>
            <w:vAlign w:val="bottom"/>
          </w:tcPr>
          <w:p w14:paraId="46D059D9" w14:textId="77777777" w:rsidR="002004C7" w:rsidRPr="005B2349" w:rsidRDefault="002004C7" w:rsidP="002004C7">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4213AD4D" w14:textId="11B04568"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433</w:t>
            </w:r>
          </w:p>
        </w:tc>
      </w:tr>
      <w:tr w:rsidR="002004C7" w:rsidRPr="005B2349" w14:paraId="4857B2DC" w14:textId="77777777" w:rsidTr="006B1063">
        <w:trPr>
          <w:cantSplit/>
        </w:trPr>
        <w:tc>
          <w:tcPr>
            <w:tcW w:w="4860" w:type="dxa"/>
          </w:tcPr>
          <w:p w14:paraId="0EE57238" w14:textId="1C568B4F" w:rsidR="002004C7" w:rsidRPr="005B2349" w:rsidRDefault="002004C7" w:rsidP="002004C7">
            <w:pPr>
              <w:spacing w:line="240" w:lineRule="exact"/>
              <w:ind w:left="191" w:hanging="191"/>
              <w:rPr>
                <w:rFonts w:ascii="CordiaUPC" w:hAnsi="CordiaUPC" w:cs="CordiaUPC"/>
                <w:sz w:val="26"/>
                <w:szCs w:val="26"/>
                <w:cs/>
                <w:lang w:bidi="th-TH"/>
              </w:rPr>
            </w:pPr>
            <w:r w:rsidRPr="00CA7404">
              <w:rPr>
                <w:rFonts w:ascii="CordiaUPC" w:eastAsia="Times New Roman" w:hAnsi="CordiaUPC" w:cs="CordiaUPC" w:hint="cs"/>
                <w:sz w:val="26"/>
                <w:szCs w:val="26"/>
                <w:lang w:bidi="th-TH"/>
              </w:rPr>
              <w:t xml:space="preserve">Weighted average number of diluted ordinary shares outstanding </w:t>
            </w:r>
            <w:r w:rsidRPr="00CA7404">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135B7CBA" w14:textId="5B8CE6E3"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97,824</w:t>
            </w:r>
          </w:p>
        </w:tc>
        <w:tc>
          <w:tcPr>
            <w:tcW w:w="180" w:type="dxa"/>
            <w:vAlign w:val="bottom"/>
          </w:tcPr>
          <w:p w14:paraId="37CCAFC2" w14:textId="77777777" w:rsidR="002004C7" w:rsidRPr="005B2349" w:rsidRDefault="002004C7" w:rsidP="002004C7">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427F6431" w14:textId="636B573A"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5B2349">
              <w:rPr>
                <w:rFonts w:ascii="CordiaUPC" w:hAnsi="CordiaUPC" w:cs="CordiaUPC"/>
                <w:sz w:val="26"/>
                <w:szCs w:val="26"/>
              </w:rPr>
              <w:t>96,852</w:t>
            </w:r>
          </w:p>
        </w:tc>
        <w:tc>
          <w:tcPr>
            <w:tcW w:w="180" w:type="dxa"/>
            <w:vAlign w:val="bottom"/>
          </w:tcPr>
          <w:p w14:paraId="2C3386EA" w14:textId="77777777" w:rsidR="002004C7" w:rsidRPr="005B2349" w:rsidRDefault="002004C7" w:rsidP="002004C7">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4FCB940D" w14:textId="3A81B887"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97,824</w:t>
            </w:r>
          </w:p>
        </w:tc>
        <w:tc>
          <w:tcPr>
            <w:tcW w:w="180" w:type="dxa"/>
            <w:vAlign w:val="bottom"/>
          </w:tcPr>
          <w:p w14:paraId="4FFB96C8" w14:textId="77777777" w:rsidR="002004C7" w:rsidRPr="005B2349" w:rsidRDefault="002004C7" w:rsidP="002004C7">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01D44B41" w14:textId="2BDA6180" w:rsidR="002004C7" w:rsidRPr="005B2349" w:rsidRDefault="002004C7" w:rsidP="002004C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96,852</w:t>
            </w:r>
          </w:p>
        </w:tc>
      </w:tr>
      <w:tr w:rsidR="002004C7" w:rsidRPr="005B2349" w14:paraId="0BEBBC43" w14:textId="77777777" w:rsidTr="006B1063">
        <w:trPr>
          <w:cantSplit/>
        </w:trPr>
        <w:tc>
          <w:tcPr>
            <w:tcW w:w="4860" w:type="dxa"/>
          </w:tcPr>
          <w:p w14:paraId="67758F3E" w14:textId="77777777" w:rsidR="002004C7" w:rsidRPr="005B2349" w:rsidRDefault="002004C7" w:rsidP="002004C7">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24052EE4" w14:textId="77777777" w:rsidR="002004C7" w:rsidRPr="005B2349" w:rsidRDefault="002004C7" w:rsidP="002004C7">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75E4B3D9" w14:textId="77777777" w:rsidR="002004C7" w:rsidRPr="005B2349" w:rsidRDefault="002004C7" w:rsidP="002004C7">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tcBorders>
            <w:vAlign w:val="bottom"/>
          </w:tcPr>
          <w:p w14:paraId="61D46F8F" w14:textId="77777777"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2DC8B829" w14:textId="77777777" w:rsidR="002004C7" w:rsidRPr="005B2349" w:rsidRDefault="002004C7" w:rsidP="002004C7">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084DD65D" w14:textId="77777777"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2D255C9E" w14:textId="77777777" w:rsidR="002004C7" w:rsidRPr="005B2349" w:rsidRDefault="002004C7" w:rsidP="002004C7">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0D5EE109" w14:textId="77777777"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2004C7" w:rsidRPr="005B2349" w14:paraId="0E6D7C6E" w14:textId="77777777" w:rsidTr="006B1063">
        <w:trPr>
          <w:cantSplit/>
        </w:trPr>
        <w:tc>
          <w:tcPr>
            <w:tcW w:w="4860" w:type="dxa"/>
          </w:tcPr>
          <w:p w14:paraId="6DA20D56" w14:textId="77777777" w:rsidR="002004C7" w:rsidRPr="005B2349" w:rsidRDefault="002004C7" w:rsidP="002004C7">
            <w:pPr>
              <w:spacing w:line="240" w:lineRule="exact"/>
              <w:rPr>
                <w:rFonts w:ascii="CordiaUPC" w:hAnsi="CordiaUPC" w:cs="CordiaUPC"/>
                <w:b/>
                <w:bCs/>
                <w:sz w:val="26"/>
                <w:szCs w:val="26"/>
              </w:rPr>
            </w:pPr>
            <w:r w:rsidRPr="005B2349">
              <w:rPr>
                <w:rFonts w:ascii="CordiaUPC" w:hAnsi="CordiaUPC" w:cs="CordiaUPC" w:hint="cs"/>
                <w:b/>
                <w:bCs/>
                <w:sz w:val="26"/>
                <w:szCs w:val="26"/>
              </w:rPr>
              <w:t xml:space="preserve">Diluted earnings per share </w:t>
            </w:r>
            <w:r w:rsidRPr="005B2349">
              <w:rPr>
                <w:rFonts w:ascii="CordiaUPC" w:hAnsi="CordiaUPC" w:cs="CordiaUPC" w:hint="cs"/>
                <w:b/>
                <w:bCs/>
                <w:i/>
                <w:iCs/>
                <w:sz w:val="26"/>
                <w:szCs w:val="26"/>
                <w:lang w:bidi="th-TH"/>
              </w:rPr>
              <w:t>(</w:t>
            </w:r>
            <w:r w:rsidRPr="005B2349">
              <w:rPr>
                <w:rFonts w:ascii="CordiaUPC" w:hAnsi="CordiaUPC" w:cs="CordiaUPC" w:hint="cs"/>
                <w:b/>
                <w:bCs/>
                <w:i/>
                <w:iCs/>
                <w:sz w:val="26"/>
                <w:szCs w:val="26"/>
              </w:rPr>
              <w:t>in Baht</w:t>
            </w:r>
            <w:r w:rsidRPr="005B2349">
              <w:rPr>
                <w:rFonts w:ascii="CordiaUPC" w:hAnsi="CordiaUPC" w:cs="CordiaUPC" w:hint="cs"/>
                <w:b/>
                <w:bCs/>
                <w:i/>
                <w:iCs/>
                <w:sz w:val="26"/>
                <w:szCs w:val="26"/>
                <w:lang w:bidi="th-TH"/>
              </w:rPr>
              <w:t>)</w:t>
            </w:r>
          </w:p>
        </w:tc>
        <w:tc>
          <w:tcPr>
            <w:tcW w:w="990" w:type="dxa"/>
            <w:tcBorders>
              <w:bottom w:val="double" w:sz="4" w:space="0" w:color="auto"/>
            </w:tcBorders>
            <w:vAlign w:val="bottom"/>
          </w:tcPr>
          <w:p w14:paraId="7CE68284" w14:textId="478270F3"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Pr>
                <w:rFonts w:ascii="CordiaUPC" w:hAnsi="CordiaUPC" w:cs="CordiaUPC"/>
                <w:b/>
                <w:bCs/>
                <w:sz w:val="26"/>
                <w:szCs w:val="26"/>
              </w:rPr>
              <w:t>0.0380</w:t>
            </w:r>
          </w:p>
        </w:tc>
        <w:tc>
          <w:tcPr>
            <w:tcW w:w="180" w:type="dxa"/>
            <w:vAlign w:val="bottom"/>
          </w:tcPr>
          <w:p w14:paraId="3229FFE9" w14:textId="77777777" w:rsidR="002004C7" w:rsidRPr="005B2349" w:rsidRDefault="002004C7" w:rsidP="002004C7">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104B4E29" w14:textId="5F26091B"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5B2349">
              <w:rPr>
                <w:rFonts w:ascii="CordiaUPC" w:hAnsi="CordiaUPC" w:cs="CordiaUPC"/>
                <w:b/>
                <w:bCs/>
                <w:sz w:val="26"/>
                <w:szCs w:val="26"/>
              </w:rPr>
              <w:t>0.0244</w:t>
            </w:r>
          </w:p>
        </w:tc>
        <w:tc>
          <w:tcPr>
            <w:tcW w:w="180" w:type="dxa"/>
            <w:vAlign w:val="bottom"/>
          </w:tcPr>
          <w:p w14:paraId="34023D6F" w14:textId="77777777" w:rsidR="002004C7" w:rsidRPr="005B2349" w:rsidRDefault="002004C7" w:rsidP="002004C7">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54FB8A30" w14:textId="1D90E252"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Pr>
                <w:rFonts w:ascii="CordiaUPC" w:hAnsi="CordiaUPC" w:cs="CordiaUPC"/>
                <w:b/>
                <w:bCs/>
                <w:sz w:val="26"/>
                <w:szCs w:val="26"/>
                <w:lang w:val="en-US" w:eastAsia="en-GB" w:bidi="th-TH"/>
              </w:rPr>
              <w:t>0.0383</w:t>
            </w:r>
          </w:p>
        </w:tc>
        <w:tc>
          <w:tcPr>
            <w:tcW w:w="180" w:type="dxa"/>
            <w:vAlign w:val="bottom"/>
          </w:tcPr>
          <w:p w14:paraId="50F13C7C" w14:textId="77777777" w:rsidR="002004C7" w:rsidRPr="005B2349" w:rsidRDefault="002004C7" w:rsidP="002004C7">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51AA5436" w14:textId="39F7FAB5"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5B2349">
              <w:rPr>
                <w:rFonts w:ascii="CordiaUPC" w:hAnsi="CordiaUPC" w:cs="CordiaUPC"/>
                <w:b/>
                <w:bCs/>
                <w:sz w:val="26"/>
                <w:szCs w:val="26"/>
                <w:lang w:val="en-US" w:eastAsia="en-GB" w:bidi="th-TH"/>
              </w:rPr>
              <w:t>0.0254</w:t>
            </w:r>
          </w:p>
        </w:tc>
      </w:tr>
    </w:tbl>
    <w:p w14:paraId="194B2F27" w14:textId="77777777" w:rsidR="004D2519" w:rsidRPr="005B2349" w:rsidRDefault="004D2519" w:rsidP="004D2519">
      <w:pPr>
        <w:spacing w:line="240" w:lineRule="exact"/>
        <w:rPr>
          <w:rFonts w:ascii="CordiaUPC" w:hAnsi="CordiaUPC" w:cs="CordiaUPC"/>
          <w:sz w:val="26"/>
          <w:szCs w:val="26"/>
        </w:rPr>
      </w:pPr>
    </w:p>
    <w:tbl>
      <w:tblPr>
        <w:tblW w:w="9360" w:type="dxa"/>
        <w:tblInd w:w="459"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4D2519" w:rsidRPr="005B2349" w14:paraId="6A8BC8ED" w14:textId="77777777" w:rsidTr="006B1063">
        <w:trPr>
          <w:cantSplit/>
        </w:trPr>
        <w:tc>
          <w:tcPr>
            <w:tcW w:w="4860" w:type="dxa"/>
          </w:tcPr>
          <w:p w14:paraId="745C9E91" w14:textId="77777777" w:rsidR="004D2519" w:rsidRPr="005B2349" w:rsidRDefault="004D2519" w:rsidP="004D2519">
            <w:pPr>
              <w:spacing w:line="240" w:lineRule="exact"/>
              <w:ind w:left="180" w:hanging="180"/>
              <w:rPr>
                <w:rFonts w:ascii="CordiaUPC" w:hAnsi="CordiaUPC" w:cs="CordiaUPC"/>
                <w:i/>
                <w:iCs/>
                <w:sz w:val="26"/>
                <w:szCs w:val="26"/>
                <w:cs/>
                <w:lang w:bidi="th-TH"/>
              </w:rPr>
            </w:pPr>
          </w:p>
        </w:tc>
        <w:tc>
          <w:tcPr>
            <w:tcW w:w="2160" w:type="dxa"/>
            <w:gridSpan w:val="3"/>
          </w:tcPr>
          <w:p w14:paraId="203C11BF" w14:textId="77777777" w:rsidR="004D2519" w:rsidRPr="005B2349" w:rsidRDefault="004D2519" w:rsidP="004D2519">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c>
          <w:tcPr>
            <w:tcW w:w="180" w:type="dxa"/>
            <w:vAlign w:val="bottom"/>
          </w:tcPr>
          <w:p w14:paraId="3B81839C" w14:textId="77777777" w:rsidR="004D2519" w:rsidRPr="005B2349" w:rsidRDefault="004D2519" w:rsidP="004D251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72A2CC7D" w14:textId="77777777" w:rsidR="004D2519" w:rsidRPr="005B2349" w:rsidRDefault="004D2519" w:rsidP="004D2519">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Bank only</w:t>
            </w:r>
          </w:p>
        </w:tc>
      </w:tr>
      <w:tr w:rsidR="004D2519" w:rsidRPr="005B2349" w14:paraId="4EFF2CF4" w14:textId="77777777" w:rsidTr="006B1063">
        <w:trPr>
          <w:cantSplit/>
        </w:trPr>
        <w:tc>
          <w:tcPr>
            <w:tcW w:w="4860" w:type="dxa"/>
          </w:tcPr>
          <w:p w14:paraId="0FA80D22" w14:textId="77777777" w:rsidR="004D2519" w:rsidRPr="005B2349" w:rsidRDefault="004D2519" w:rsidP="004D2519">
            <w:pPr>
              <w:spacing w:line="240" w:lineRule="exac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n</w:t>
            </w:r>
            <w:r w:rsidRPr="005B2349">
              <w:rPr>
                <w:rFonts w:ascii="CordiaUPC" w:hAnsi="CordiaUPC" w:cs="CordiaUPC" w:hint="cs"/>
                <w:b/>
                <w:bCs/>
                <w:i/>
                <w:iCs/>
                <w:sz w:val="26"/>
                <w:szCs w:val="26"/>
                <w:lang w:val="en-US"/>
              </w:rPr>
              <w:t>ine</w:t>
            </w:r>
            <w:r w:rsidRPr="005B2349">
              <w:rPr>
                <w:rFonts w:ascii="CordiaUPC" w:hAnsi="CordiaUPC" w:cs="CordiaUPC" w:hint="cs"/>
                <w:b/>
                <w:bCs/>
                <w:i/>
                <w:iCs/>
                <w:sz w:val="26"/>
                <w:szCs w:val="26"/>
                <w:cs/>
                <w:lang w:val="en-US" w:bidi="th-TH"/>
              </w:rPr>
              <w:t>-</w:t>
            </w:r>
            <w:r w:rsidRPr="005B2349">
              <w:rPr>
                <w:rFonts w:ascii="CordiaUPC" w:hAnsi="CordiaUPC" w:cs="CordiaUPC" w:hint="cs"/>
                <w:b/>
                <w:bCs/>
                <w:i/>
                <w:iCs/>
                <w:sz w:val="26"/>
                <w:szCs w:val="26"/>
                <w:lang w:val="en-US"/>
              </w:rPr>
              <w:t>month period ended 30 September</w:t>
            </w:r>
          </w:p>
        </w:tc>
        <w:tc>
          <w:tcPr>
            <w:tcW w:w="990" w:type="dxa"/>
            <w:vAlign w:val="bottom"/>
          </w:tcPr>
          <w:p w14:paraId="3D0C8D72" w14:textId="4CB69454" w:rsidR="004D2519" w:rsidRPr="005B2349"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Pr>
                <w:rFonts w:ascii="CordiaUPC" w:hAnsi="CordiaUPC" w:cs="CordiaUPC"/>
                <w:sz w:val="26"/>
                <w:szCs w:val="26"/>
              </w:rPr>
              <w:t>2</w:t>
            </w:r>
          </w:p>
        </w:tc>
        <w:tc>
          <w:tcPr>
            <w:tcW w:w="180" w:type="dxa"/>
            <w:vAlign w:val="bottom"/>
          </w:tcPr>
          <w:p w14:paraId="259B1BD1" w14:textId="77777777" w:rsidR="004D2519" w:rsidRPr="005B2349" w:rsidRDefault="004D2519" w:rsidP="004D25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4A86ECC1" w14:textId="2C9658BB" w:rsidR="004D2519" w:rsidRPr="005B2349"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Pr>
                <w:rFonts w:ascii="CordiaUPC" w:hAnsi="CordiaUPC" w:cs="CordiaUPC"/>
                <w:sz w:val="26"/>
                <w:szCs w:val="26"/>
              </w:rPr>
              <w:t>1</w:t>
            </w:r>
          </w:p>
        </w:tc>
        <w:tc>
          <w:tcPr>
            <w:tcW w:w="180" w:type="dxa"/>
            <w:vAlign w:val="bottom"/>
          </w:tcPr>
          <w:p w14:paraId="35357B0F" w14:textId="77777777" w:rsidR="004D2519" w:rsidRPr="005B2349" w:rsidRDefault="004D2519" w:rsidP="004D25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FBECB35" w14:textId="330F5961" w:rsidR="004D2519" w:rsidRPr="005B2349"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202</w:t>
            </w:r>
            <w:r>
              <w:rPr>
                <w:rFonts w:ascii="CordiaUPC" w:hAnsi="CordiaUPC" w:cs="CordiaUPC"/>
                <w:sz w:val="26"/>
                <w:szCs w:val="26"/>
              </w:rPr>
              <w:t>2</w:t>
            </w:r>
          </w:p>
        </w:tc>
        <w:tc>
          <w:tcPr>
            <w:tcW w:w="180" w:type="dxa"/>
            <w:vAlign w:val="bottom"/>
          </w:tcPr>
          <w:p w14:paraId="3586AB83" w14:textId="77777777" w:rsidR="004D2519" w:rsidRPr="005B2349" w:rsidRDefault="004D2519" w:rsidP="004D25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A6E92B7" w14:textId="555A4140" w:rsidR="004D2519" w:rsidRPr="005B2349"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w:t>
            </w:r>
            <w:r>
              <w:rPr>
                <w:rFonts w:ascii="CordiaUPC" w:hAnsi="CordiaUPC" w:cs="CordiaUPC"/>
                <w:sz w:val="26"/>
                <w:szCs w:val="26"/>
              </w:rPr>
              <w:t>1</w:t>
            </w:r>
          </w:p>
        </w:tc>
      </w:tr>
      <w:tr w:rsidR="004D2519" w:rsidRPr="005B2349" w14:paraId="4ECBFD7F" w14:textId="77777777" w:rsidTr="006B1063">
        <w:trPr>
          <w:cantSplit/>
        </w:trPr>
        <w:tc>
          <w:tcPr>
            <w:tcW w:w="4860" w:type="dxa"/>
          </w:tcPr>
          <w:p w14:paraId="2E6C6881" w14:textId="77777777" w:rsidR="004D2519" w:rsidRPr="005B2349" w:rsidRDefault="004D2519" w:rsidP="004D2519">
            <w:pPr>
              <w:spacing w:line="240" w:lineRule="exact"/>
              <w:ind w:left="180" w:hanging="180"/>
              <w:rPr>
                <w:rFonts w:ascii="CordiaUPC" w:hAnsi="CordiaUPC" w:cs="CordiaUPC"/>
                <w:sz w:val="26"/>
                <w:szCs w:val="26"/>
                <w:cs/>
                <w:lang w:bidi="th-TH"/>
              </w:rPr>
            </w:pPr>
          </w:p>
        </w:tc>
        <w:tc>
          <w:tcPr>
            <w:tcW w:w="4500" w:type="dxa"/>
            <w:gridSpan w:val="7"/>
          </w:tcPr>
          <w:p w14:paraId="0FF1EADE" w14:textId="77777777" w:rsidR="004D2519" w:rsidRPr="005B2349" w:rsidRDefault="004D2519" w:rsidP="004D2519">
            <w:pPr>
              <w:pStyle w:val="acctfourfigures"/>
              <w:tabs>
                <w:tab w:val="clear" w:pos="765"/>
              </w:tabs>
              <w:spacing w:line="240" w:lineRule="exact"/>
              <w:ind w:left="-79" w:right="-79"/>
              <w:jc w:val="center"/>
              <w:rPr>
                <w:rFonts w:ascii="CordiaUPC" w:hAnsi="CordiaUPC" w:cs="CordiaUPC"/>
                <w:i/>
                <w:iCs/>
                <w:sz w:val="26"/>
                <w:szCs w:val="26"/>
              </w:rPr>
            </w:pPr>
          </w:p>
        </w:tc>
      </w:tr>
      <w:tr w:rsidR="002004C7" w:rsidRPr="005B2349" w14:paraId="6AE7A3DB" w14:textId="77777777" w:rsidTr="006B1063">
        <w:trPr>
          <w:cantSplit/>
        </w:trPr>
        <w:tc>
          <w:tcPr>
            <w:tcW w:w="4860" w:type="dxa"/>
          </w:tcPr>
          <w:p w14:paraId="71AF3237" w14:textId="77777777" w:rsidR="002004C7" w:rsidRPr="00CA7404" w:rsidRDefault="002004C7" w:rsidP="002004C7">
            <w:pPr>
              <w:spacing w:line="240" w:lineRule="exact"/>
              <w:ind w:left="191" w:right="-108" w:hanging="191"/>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Profit for the periods attributable to</w:t>
            </w:r>
          </w:p>
          <w:p w14:paraId="6BE62D14" w14:textId="69266269" w:rsidR="002004C7" w:rsidRPr="005B2349" w:rsidRDefault="002004C7" w:rsidP="002004C7">
            <w:pPr>
              <w:spacing w:line="240" w:lineRule="exact"/>
              <w:ind w:left="191" w:hanging="191"/>
              <w:rPr>
                <w:rFonts w:ascii="CordiaUPC"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 xml:space="preserve">   equity holders of the Bank </w:t>
            </w:r>
            <w:r w:rsidRPr="00CA7404">
              <w:rPr>
                <w:rFonts w:ascii="CordiaUPC" w:eastAsia="Times New Roman" w:hAnsi="CordiaUPC" w:cs="CordiaUPC" w:hint="cs"/>
                <w:i/>
                <w:iCs/>
                <w:color w:val="000000"/>
                <w:sz w:val="26"/>
                <w:szCs w:val="26"/>
                <w:lang w:val="en-US" w:bidi="th-TH"/>
              </w:rPr>
              <w:t>(in million Baht)</w:t>
            </w:r>
          </w:p>
        </w:tc>
        <w:tc>
          <w:tcPr>
            <w:tcW w:w="990" w:type="dxa"/>
            <w:tcBorders>
              <w:bottom w:val="double" w:sz="4" w:space="0" w:color="auto"/>
            </w:tcBorders>
            <w:vAlign w:val="bottom"/>
          </w:tcPr>
          <w:p w14:paraId="785C3759" w14:textId="5E5E5934"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10,348</w:t>
            </w:r>
          </w:p>
        </w:tc>
        <w:tc>
          <w:tcPr>
            <w:tcW w:w="180" w:type="dxa"/>
            <w:vAlign w:val="bottom"/>
          </w:tcPr>
          <w:p w14:paraId="04C4556F" w14:textId="77777777" w:rsidR="002004C7" w:rsidRPr="005B2349" w:rsidRDefault="002004C7" w:rsidP="002004C7">
            <w:pPr>
              <w:pStyle w:val="acctfourfigures"/>
              <w:tabs>
                <w:tab w:val="clear" w:pos="765"/>
                <w:tab w:val="decimal" w:pos="815"/>
                <w:tab w:val="decimal" w:pos="1901"/>
              </w:tabs>
              <w:spacing w:line="240" w:lineRule="exact"/>
              <w:ind w:right="-165"/>
              <w:rPr>
                <w:rFonts w:ascii="CordiaUPC" w:hAnsi="CordiaUPC" w:cs="CordiaUPC"/>
                <w:b/>
                <w:bCs/>
                <w:sz w:val="26"/>
                <w:szCs w:val="26"/>
              </w:rPr>
            </w:pPr>
          </w:p>
        </w:tc>
        <w:tc>
          <w:tcPr>
            <w:tcW w:w="990" w:type="dxa"/>
            <w:tcBorders>
              <w:bottom w:val="double" w:sz="4" w:space="0" w:color="auto"/>
            </w:tcBorders>
            <w:vAlign w:val="bottom"/>
          </w:tcPr>
          <w:p w14:paraId="7B0E3FCA" w14:textId="3717B81C"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7,675</w:t>
            </w:r>
          </w:p>
        </w:tc>
        <w:tc>
          <w:tcPr>
            <w:tcW w:w="180" w:type="dxa"/>
            <w:vAlign w:val="bottom"/>
          </w:tcPr>
          <w:p w14:paraId="6CB2189F" w14:textId="77777777" w:rsidR="002004C7" w:rsidRPr="005B2349" w:rsidRDefault="002004C7" w:rsidP="002004C7">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bottom w:val="double" w:sz="4" w:space="0" w:color="auto"/>
            </w:tcBorders>
            <w:vAlign w:val="bottom"/>
          </w:tcPr>
          <w:p w14:paraId="07678FDD" w14:textId="0EA0A755"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10,326</w:t>
            </w:r>
          </w:p>
        </w:tc>
        <w:tc>
          <w:tcPr>
            <w:tcW w:w="180" w:type="dxa"/>
            <w:vAlign w:val="bottom"/>
          </w:tcPr>
          <w:p w14:paraId="2B06CDC1" w14:textId="77777777" w:rsidR="002004C7" w:rsidRPr="005B2349" w:rsidRDefault="002004C7" w:rsidP="002004C7">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bottom w:val="double" w:sz="4" w:space="0" w:color="auto"/>
            </w:tcBorders>
            <w:vAlign w:val="bottom"/>
          </w:tcPr>
          <w:p w14:paraId="3F102EFE" w14:textId="739BCF20"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4,699</w:t>
            </w:r>
          </w:p>
        </w:tc>
      </w:tr>
      <w:tr w:rsidR="002004C7" w:rsidRPr="005B2349" w14:paraId="06E1BFEA" w14:textId="77777777" w:rsidTr="006B1063">
        <w:trPr>
          <w:cantSplit/>
        </w:trPr>
        <w:tc>
          <w:tcPr>
            <w:tcW w:w="4860" w:type="dxa"/>
          </w:tcPr>
          <w:p w14:paraId="3ACFF2F0" w14:textId="77777777" w:rsidR="002004C7" w:rsidRPr="00CA7404" w:rsidRDefault="002004C7" w:rsidP="002004C7">
            <w:pPr>
              <w:spacing w:line="240" w:lineRule="exact"/>
              <w:ind w:left="191" w:right="-108" w:hanging="191"/>
              <w:rPr>
                <w:rFonts w:ascii="CordiaUPC" w:eastAsia="Times New Roman" w:hAnsi="CordiaUPC" w:cs="CordiaUPC"/>
                <w:color w:val="000000"/>
                <w:sz w:val="26"/>
                <w:szCs w:val="26"/>
                <w:lang w:val="en-US" w:bidi="th-TH"/>
              </w:rPr>
            </w:pPr>
            <w:r w:rsidRPr="00CA7404">
              <w:rPr>
                <w:rFonts w:ascii="CordiaUPC" w:eastAsia="Times New Roman" w:hAnsi="CordiaUPC" w:cs="CordiaUPC" w:hint="cs"/>
                <w:sz w:val="26"/>
                <w:szCs w:val="26"/>
                <w:lang w:bidi="th-TH"/>
              </w:rPr>
              <w:t>Weighted average n</w:t>
            </w:r>
            <w:r w:rsidRPr="00CA7404">
              <w:rPr>
                <w:rFonts w:ascii="CordiaUPC" w:eastAsia="Times New Roman" w:hAnsi="CordiaUPC" w:cs="CordiaUPC" w:hint="cs"/>
                <w:color w:val="000000"/>
                <w:sz w:val="26"/>
                <w:szCs w:val="26"/>
                <w:lang w:val="en-US" w:bidi="th-TH"/>
              </w:rPr>
              <w:t xml:space="preserve">umber of ordinary shares </w:t>
            </w:r>
          </w:p>
          <w:p w14:paraId="574A5B2D" w14:textId="56A7B0B0" w:rsidR="002004C7" w:rsidRPr="005B2349" w:rsidRDefault="002004C7" w:rsidP="002004C7">
            <w:pPr>
              <w:spacing w:line="240" w:lineRule="exact"/>
              <w:ind w:left="191" w:right="-108" w:hanging="191"/>
              <w:rPr>
                <w:rFonts w:ascii="CordiaUPC" w:hAnsi="CordiaUPC" w:cs="CordiaUPC"/>
                <w:i/>
                <w:iCs/>
                <w:color w:val="000000"/>
                <w:sz w:val="26"/>
                <w:szCs w:val="26"/>
                <w:lang w:val="en-US" w:bidi="th-TH"/>
              </w:rPr>
            </w:pPr>
            <w:r w:rsidRPr="00CA7404">
              <w:rPr>
                <w:rFonts w:ascii="CordiaUPC" w:eastAsia="Times New Roman" w:hAnsi="CordiaUPC" w:cs="CordiaUPC" w:hint="cs"/>
                <w:i/>
                <w:iCs/>
                <w:color w:val="000000"/>
                <w:sz w:val="26"/>
                <w:szCs w:val="26"/>
                <w:lang w:val="en-US" w:bidi="th-TH"/>
              </w:rPr>
              <w:t xml:space="preserve">   </w:t>
            </w:r>
            <w:r w:rsidRPr="00CA7404">
              <w:rPr>
                <w:rFonts w:ascii="CordiaUPC" w:eastAsia="Times New Roman" w:hAnsi="CordiaUPC" w:cs="CordiaUPC" w:hint="cs"/>
                <w:color w:val="000000"/>
                <w:sz w:val="26"/>
                <w:szCs w:val="26"/>
                <w:lang w:val="en-US" w:bidi="th-TH"/>
              </w:rPr>
              <w:t>outstanding</w:t>
            </w:r>
            <w:r w:rsidRPr="00CA7404">
              <w:rPr>
                <w:rFonts w:ascii="CordiaUPC" w:eastAsia="Times New Roman" w:hAnsi="CordiaUPC" w:cs="CordiaUPC" w:hint="cs"/>
                <w:i/>
                <w:iCs/>
                <w:color w:val="000000"/>
                <w:sz w:val="26"/>
                <w:szCs w:val="26"/>
                <w:lang w:val="en-US" w:bidi="th-TH"/>
              </w:rPr>
              <w:t xml:space="preserve"> (in million shares)</w:t>
            </w:r>
          </w:p>
        </w:tc>
        <w:tc>
          <w:tcPr>
            <w:tcW w:w="990" w:type="dxa"/>
            <w:tcBorders>
              <w:top w:val="single" w:sz="4" w:space="0" w:color="auto"/>
            </w:tcBorders>
            <w:vAlign w:val="bottom"/>
          </w:tcPr>
          <w:p w14:paraId="5A98AE4E" w14:textId="6490F887"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96,628</w:t>
            </w:r>
          </w:p>
        </w:tc>
        <w:tc>
          <w:tcPr>
            <w:tcW w:w="180" w:type="dxa"/>
            <w:vAlign w:val="bottom"/>
          </w:tcPr>
          <w:p w14:paraId="2E63C1D3" w14:textId="77777777" w:rsidR="002004C7" w:rsidRPr="005B2349" w:rsidRDefault="002004C7" w:rsidP="002004C7">
            <w:pPr>
              <w:pStyle w:val="acctfourfigures"/>
              <w:tabs>
                <w:tab w:val="clear" w:pos="765"/>
                <w:tab w:val="decimal" w:pos="815"/>
                <w:tab w:val="decimal" w:pos="1901"/>
              </w:tabs>
              <w:spacing w:line="240" w:lineRule="exact"/>
              <w:ind w:right="-165"/>
              <w:rPr>
                <w:rFonts w:ascii="CordiaUPC" w:hAnsi="CordiaUPC" w:cs="CordiaUPC"/>
                <w:b/>
                <w:bCs/>
                <w:sz w:val="26"/>
                <w:szCs w:val="26"/>
              </w:rPr>
            </w:pPr>
          </w:p>
        </w:tc>
        <w:tc>
          <w:tcPr>
            <w:tcW w:w="990" w:type="dxa"/>
            <w:tcBorders>
              <w:top w:val="single" w:sz="4" w:space="0" w:color="auto"/>
            </w:tcBorders>
            <w:vAlign w:val="bottom"/>
          </w:tcPr>
          <w:p w14:paraId="440F8D2D" w14:textId="04307C42"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96,</w:t>
            </w:r>
            <w:r w:rsidRPr="005B2349">
              <w:rPr>
                <w:rFonts w:ascii="CordiaUPC" w:hAnsi="CordiaUPC" w:cs="CordiaUPC"/>
                <w:sz w:val="26"/>
                <w:szCs w:val="26"/>
                <w:lang w:val="en-US" w:eastAsia="en-GB" w:bidi="th-TH"/>
              </w:rPr>
              <w:t>413</w:t>
            </w:r>
          </w:p>
        </w:tc>
        <w:tc>
          <w:tcPr>
            <w:tcW w:w="180" w:type="dxa"/>
            <w:vAlign w:val="bottom"/>
          </w:tcPr>
          <w:p w14:paraId="23A7C2CD" w14:textId="77777777" w:rsidR="002004C7" w:rsidRPr="005B2349" w:rsidRDefault="002004C7" w:rsidP="002004C7">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top w:val="single" w:sz="4" w:space="0" w:color="auto"/>
            </w:tcBorders>
            <w:vAlign w:val="bottom"/>
          </w:tcPr>
          <w:p w14:paraId="75E908F0" w14:textId="44400EEB"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96,628</w:t>
            </w:r>
          </w:p>
        </w:tc>
        <w:tc>
          <w:tcPr>
            <w:tcW w:w="180" w:type="dxa"/>
            <w:vAlign w:val="bottom"/>
          </w:tcPr>
          <w:p w14:paraId="0808D08F" w14:textId="77777777" w:rsidR="002004C7" w:rsidRPr="005B2349" w:rsidRDefault="002004C7" w:rsidP="002004C7">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top w:val="single" w:sz="4" w:space="0" w:color="auto"/>
            </w:tcBorders>
            <w:vAlign w:val="bottom"/>
          </w:tcPr>
          <w:p w14:paraId="5535AAAE" w14:textId="53DF51E6"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96,</w:t>
            </w:r>
            <w:r w:rsidRPr="005B2349">
              <w:rPr>
                <w:rFonts w:ascii="CordiaUPC" w:hAnsi="CordiaUPC" w:cs="CordiaUPC"/>
                <w:sz w:val="26"/>
                <w:szCs w:val="26"/>
                <w:lang w:val="en-US" w:eastAsia="en-GB" w:bidi="th-TH"/>
              </w:rPr>
              <w:t>413</w:t>
            </w:r>
          </w:p>
        </w:tc>
      </w:tr>
      <w:tr w:rsidR="002004C7" w:rsidRPr="005B2349" w14:paraId="460A8D32" w14:textId="77777777" w:rsidTr="006B1063">
        <w:trPr>
          <w:cantSplit/>
        </w:trPr>
        <w:tc>
          <w:tcPr>
            <w:tcW w:w="4860" w:type="dxa"/>
          </w:tcPr>
          <w:p w14:paraId="719647AB" w14:textId="77777777" w:rsidR="002004C7" w:rsidRDefault="002004C7" w:rsidP="002004C7">
            <w:pPr>
              <w:spacing w:line="240" w:lineRule="exact"/>
              <w:ind w:left="191" w:hanging="191"/>
              <w:rPr>
                <w:rFonts w:ascii="CordiaUPC" w:eastAsia="Times New Roman" w:hAnsi="CordiaUPC" w:cs="CordiaUPC"/>
                <w:sz w:val="26"/>
                <w:szCs w:val="26"/>
                <w:lang w:val="en-US" w:bidi="th-TH"/>
              </w:rPr>
            </w:pPr>
            <w:r w:rsidRPr="00CA7404">
              <w:rPr>
                <w:rFonts w:ascii="CordiaUPC" w:eastAsia="Times New Roman" w:hAnsi="CordiaUPC" w:cs="CordiaUPC" w:hint="cs"/>
                <w:sz w:val="26"/>
                <w:szCs w:val="26"/>
              </w:rPr>
              <w:t>Effect of dilutive potential ordinary shares from</w:t>
            </w:r>
            <w:r>
              <w:rPr>
                <w:rFonts w:ascii="CordiaUPC" w:eastAsia="Times New Roman" w:hAnsi="CordiaUPC" w:cs="CordiaUPC"/>
                <w:sz w:val="26"/>
                <w:szCs w:val="26"/>
              </w:rPr>
              <w:br/>
            </w:r>
            <w:r w:rsidRPr="00392524">
              <w:rPr>
                <w:rFonts w:ascii="CordiaUPC" w:eastAsia="Times New Roman" w:hAnsi="CordiaUPC" w:cs="CordiaUPC" w:hint="cs"/>
                <w:sz w:val="26"/>
                <w:szCs w:val="26"/>
              </w:rPr>
              <w:t>T</w:t>
            </w:r>
            <w:r w:rsidRPr="00392524">
              <w:rPr>
                <w:rFonts w:ascii="CordiaUPC" w:eastAsia="Times New Roman" w:hAnsi="CordiaUPC" w:cs="CordiaUPC"/>
                <w:sz w:val="26"/>
                <w:szCs w:val="26"/>
              </w:rPr>
              <w:t>T</w:t>
            </w:r>
            <w:r w:rsidRPr="00392524">
              <w:rPr>
                <w:rFonts w:ascii="CordiaUPC" w:eastAsia="Times New Roman" w:hAnsi="CordiaUPC" w:cs="CordiaUPC" w:hint="cs"/>
                <w:sz w:val="26"/>
                <w:szCs w:val="26"/>
              </w:rPr>
              <w:t xml:space="preserve">B </w:t>
            </w:r>
            <w:r w:rsidRPr="00392524">
              <w:rPr>
                <w:rFonts w:ascii="CordiaUPC" w:eastAsia="Times New Roman" w:hAnsi="CordiaUPC" w:cs="CordiaUPC" w:hint="cs"/>
                <w:sz w:val="26"/>
                <w:szCs w:val="26"/>
                <w:lang w:val="en-US" w:bidi="th-TH"/>
              </w:rPr>
              <w:t>TSRP 20</w:t>
            </w:r>
            <w:r w:rsidRPr="00392524">
              <w:rPr>
                <w:rFonts w:ascii="CordiaUPC" w:eastAsia="Times New Roman" w:hAnsi="CordiaUPC" w:cs="CordiaUPC"/>
                <w:sz w:val="26"/>
                <w:szCs w:val="26"/>
                <w:lang w:val="en-US" w:bidi="th-TH"/>
              </w:rPr>
              <w:t>19</w:t>
            </w:r>
            <w:r>
              <w:rPr>
                <w:rFonts w:ascii="CordiaUPC" w:eastAsia="Times New Roman" w:hAnsi="CordiaUPC" w:cs="CordiaUPC"/>
                <w:sz w:val="26"/>
                <w:szCs w:val="26"/>
                <w:lang w:val="en-US" w:bidi="th-TH"/>
              </w:rPr>
              <w:t>,</w:t>
            </w:r>
            <w:r w:rsidRPr="00392524">
              <w:rPr>
                <w:rFonts w:ascii="CordiaUPC" w:eastAsia="Times New Roman" w:hAnsi="CordiaUPC" w:cs="CordiaUPC"/>
                <w:sz w:val="26"/>
                <w:szCs w:val="26"/>
                <w:lang w:val="en-US" w:bidi="th-TH"/>
              </w:rPr>
              <w:t xml:space="preserve"> </w:t>
            </w:r>
            <w:r w:rsidRPr="00392524">
              <w:rPr>
                <w:rFonts w:ascii="CordiaUPC" w:eastAsia="Times New Roman" w:hAnsi="CordiaUPC" w:cs="CordiaUPC" w:hint="cs"/>
                <w:sz w:val="26"/>
                <w:szCs w:val="26"/>
              </w:rPr>
              <w:t>T</w:t>
            </w:r>
            <w:r w:rsidRPr="00392524">
              <w:rPr>
                <w:rFonts w:ascii="CordiaUPC" w:eastAsia="Times New Roman" w:hAnsi="CordiaUPC" w:cs="CordiaUPC"/>
                <w:sz w:val="26"/>
                <w:szCs w:val="26"/>
              </w:rPr>
              <w:t>T</w:t>
            </w:r>
            <w:r w:rsidRPr="00392524">
              <w:rPr>
                <w:rFonts w:ascii="CordiaUPC" w:eastAsia="Times New Roman" w:hAnsi="CordiaUPC" w:cs="CordiaUPC" w:hint="cs"/>
                <w:sz w:val="26"/>
                <w:szCs w:val="26"/>
              </w:rPr>
              <w:t xml:space="preserve">B </w:t>
            </w:r>
            <w:r w:rsidRPr="00392524">
              <w:rPr>
                <w:rFonts w:ascii="CordiaUPC" w:eastAsia="Times New Roman" w:hAnsi="CordiaUPC" w:cs="CordiaUPC" w:hint="cs"/>
                <w:sz w:val="26"/>
                <w:szCs w:val="26"/>
                <w:lang w:val="en-US" w:bidi="th-TH"/>
              </w:rPr>
              <w:t>TSRP 202</w:t>
            </w:r>
            <w:r w:rsidRPr="00392524">
              <w:rPr>
                <w:rFonts w:ascii="CordiaUPC" w:eastAsia="Times New Roman" w:hAnsi="CordiaUPC" w:cs="CordiaUPC"/>
                <w:sz w:val="26"/>
                <w:szCs w:val="26"/>
                <w:lang w:val="en-US" w:bidi="th-TH"/>
              </w:rPr>
              <w:t>1</w:t>
            </w:r>
            <w:r>
              <w:rPr>
                <w:rFonts w:ascii="CordiaUPC" w:eastAsia="Times New Roman" w:hAnsi="CordiaUPC" w:cs="CordiaUPC"/>
                <w:sz w:val="26"/>
                <w:szCs w:val="26"/>
                <w:lang w:val="en-US" w:bidi="th-TH"/>
              </w:rPr>
              <w:t xml:space="preserve"> and </w:t>
            </w:r>
            <w:bookmarkStart w:id="30" w:name="_Hlk115292089"/>
            <w:r>
              <w:rPr>
                <w:rFonts w:ascii="CordiaUPC" w:eastAsia="Times New Roman" w:hAnsi="CordiaUPC" w:cs="CordiaUPC"/>
                <w:sz w:val="26"/>
                <w:szCs w:val="26"/>
                <w:lang w:val="en-US" w:bidi="th-TH"/>
              </w:rPr>
              <w:t>TTB-W1</w:t>
            </w:r>
            <w:bookmarkEnd w:id="30"/>
          </w:p>
          <w:p w14:paraId="1D8C1A4C" w14:textId="2D486807" w:rsidR="002004C7" w:rsidRPr="005B2349" w:rsidRDefault="002004C7" w:rsidP="002004C7">
            <w:pPr>
              <w:spacing w:line="240" w:lineRule="exact"/>
              <w:ind w:left="398" w:right="-108" w:hanging="191"/>
              <w:rPr>
                <w:rFonts w:ascii="CordiaUPC" w:hAnsi="CordiaUPC" w:cs="CordiaUPC"/>
                <w:color w:val="000000"/>
                <w:sz w:val="26"/>
                <w:szCs w:val="26"/>
                <w:lang w:val="en-US" w:bidi="th-TH"/>
              </w:rPr>
            </w:pPr>
            <w:r>
              <w:rPr>
                <w:rFonts w:ascii="CordiaUPC" w:eastAsia="Times New Roman" w:hAnsi="CordiaUPC" w:cs="CordiaUPC"/>
                <w:sz w:val="26"/>
                <w:szCs w:val="26"/>
                <w:lang w:val="en-US" w:bidi="th-TH"/>
              </w:rPr>
              <w:t xml:space="preserve">Warrants </w:t>
            </w:r>
            <w:r w:rsidRPr="00CA7404">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22D9A87B" w14:textId="303E8569"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736</w:t>
            </w:r>
          </w:p>
        </w:tc>
        <w:tc>
          <w:tcPr>
            <w:tcW w:w="180" w:type="dxa"/>
            <w:vAlign w:val="bottom"/>
          </w:tcPr>
          <w:p w14:paraId="13214C7B" w14:textId="77777777" w:rsidR="002004C7" w:rsidRPr="005B2349" w:rsidRDefault="002004C7" w:rsidP="002004C7">
            <w:pPr>
              <w:pStyle w:val="acctfourfigures"/>
              <w:tabs>
                <w:tab w:val="clear" w:pos="765"/>
                <w:tab w:val="decimal" w:pos="815"/>
                <w:tab w:val="decimal" w:pos="1901"/>
              </w:tabs>
              <w:spacing w:line="240" w:lineRule="exact"/>
              <w:ind w:right="-165"/>
              <w:rPr>
                <w:rFonts w:ascii="CordiaUPC" w:hAnsi="CordiaUPC" w:cs="CordiaUPC"/>
                <w:b/>
                <w:bCs/>
                <w:sz w:val="26"/>
                <w:szCs w:val="26"/>
              </w:rPr>
            </w:pPr>
          </w:p>
        </w:tc>
        <w:tc>
          <w:tcPr>
            <w:tcW w:w="990" w:type="dxa"/>
            <w:tcBorders>
              <w:bottom w:val="single" w:sz="4" w:space="0" w:color="auto"/>
            </w:tcBorders>
            <w:vAlign w:val="bottom"/>
          </w:tcPr>
          <w:p w14:paraId="7F7FBD55" w14:textId="65B6922F"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291</w:t>
            </w:r>
          </w:p>
        </w:tc>
        <w:tc>
          <w:tcPr>
            <w:tcW w:w="180" w:type="dxa"/>
            <w:vAlign w:val="bottom"/>
          </w:tcPr>
          <w:p w14:paraId="628F5DFD" w14:textId="77777777" w:rsidR="002004C7" w:rsidRPr="005B2349" w:rsidRDefault="002004C7" w:rsidP="002004C7">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bottom w:val="single" w:sz="4" w:space="0" w:color="auto"/>
            </w:tcBorders>
            <w:vAlign w:val="bottom"/>
          </w:tcPr>
          <w:p w14:paraId="31159358" w14:textId="544154A3"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736</w:t>
            </w:r>
          </w:p>
        </w:tc>
        <w:tc>
          <w:tcPr>
            <w:tcW w:w="180" w:type="dxa"/>
            <w:vAlign w:val="bottom"/>
          </w:tcPr>
          <w:p w14:paraId="23C2680B" w14:textId="77777777" w:rsidR="002004C7" w:rsidRPr="005B2349" w:rsidRDefault="002004C7" w:rsidP="002004C7">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bottom w:val="single" w:sz="4" w:space="0" w:color="auto"/>
            </w:tcBorders>
            <w:vAlign w:val="bottom"/>
          </w:tcPr>
          <w:p w14:paraId="741E3600" w14:textId="2A4D90AA"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291</w:t>
            </w:r>
          </w:p>
        </w:tc>
      </w:tr>
      <w:tr w:rsidR="002004C7" w:rsidRPr="005B2349" w14:paraId="32F8670E" w14:textId="77777777" w:rsidTr="006B1063">
        <w:trPr>
          <w:cantSplit/>
        </w:trPr>
        <w:tc>
          <w:tcPr>
            <w:tcW w:w="4860" w:type="dxa"/>
          </w:tcPr>
          <w:p w14:paraId="1DD77FEC" w14:textId="18C2C4BA" w:rsidR="002004C7" w:rsidRPr="005B2349" w:rsidRDefault="002004C7" w:rsidP="002004C7">
            <w:pPr>
              <w:spacing w:line="240" w:lineRule="exact"/>
              <w:ind w:left="191" w:right="-108" w:hanging="191"/>
              <w:rPr>
                <w:rFonts w:ascii="CordiaUPC"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 xml:space="preserve">Weighted average number of diluted ordinary shares outstanding </w:t>
            </w:r>
            <w:r w:rsidRPr="00CA7404">
              <w:rPr>
                <w:rFonts w:ascii="CordiaUPC" w:eastAsia="Times New Roman" w:hAnsi="CordiaUPC" w:cs="CordiaUPC" w:hint="cs"/>
                <w:i/>
                <w:iCs/>
                <w:color w:val="000000"/>
                <w:sz w:val="26"/>
                <w:szCs w:val="26"/>
                <w:lang w:val="en-US" w:bidi="th-TH"/>
              </w:rPr>
              <w:t>(in million shares)</w:t>
            </w:r>
          </w:p>
        </w:tc>
        <w:tc>
          <w:tcPr>
            <w:tcW w:w="990" w:type="dxa"/>
            <w:tcBorders>
              <w:top w:val="single" w:sz="4" w:space="0" w:color="auto"/>
              <w:bottom w:val="double" w:sz="4" w:space="0" w:color="auto"/>
            </w:tcBorders>
            <w:vAlign w:val="bottom"/>
          </w:tcPr>
          <w:p w14:paraId="6F534285" w14:textId="6990E110"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97,364</w:t>
            </w:r>
          </w:p>
        </w:tc>
        <w:tc>
          <w:tcPr>
            <w:tcW w:w="180" w:type="dxa"/>
            <w:vAlign w:val="bottom"/>
          </w:tcPr>
          <w:p w14:paraId="682BD496" w14:textId="77777777" w:rsidR="002004C7" w:rsidRPr="005B2349" w:rsidRDefault="002004C7" w:rsidP="002004C7">
            <w:pPr>
              <w:pStyle w:val="acctfourfigures"/>
              <w:tabs>
                <w:tab w:val="clear" w:pos="765"/>
                <w:tab w:val="decimal" w:pos="815"/>
                <w:tab w:val="decimal" w:pos="1901"/>
              </w:tabs>
              <w:spacing w:line="240" w:lineRule="exact"/>
              <w:ind w:right="-16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74876A76" w14:textId="7A08314E"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96,704</w:t>
            </w:r>
          </w:p>
        </w:tc>
        <w:tc>
          <w:tcPr>
            <w:tcW w:w="180" w:type="dxa"/>
            <w:vAlign w:val="bottom"/>
          </w:tcPr>
          <w:p w14:paraId="0A0C2742" w14:textId="77777777" w:rsidR="002004C7" w:rsidRPr="005B2349" w:rsidRDefault="002004C7" w:rsidP="002004C7">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F4AC228" w14:textId="6958E427"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Pr>
                <w:rFonts w:ascii="CordiaUPC" w:hAnsi="CordiaUPC" w:cs="CordiaUPC"/>
                <w:sz w:val="26"/>
                <w:szCs w:val="26"/>
                <w:lang w:val="en-US" w:eastAsia="en-GB" w:bidi="th-TH"/>
              </w:rPr>
              <w:t>97,364</w:t>
            </w:r>
          </w:p>
        </w:tc>
        <w:tc>
          <w:tcPr>
            <w:tcW w:w="180" w:type="dxa"/>
            <w:vAlign w:val="bottom"/>
          </w:tcPr>
          <w:p w14:paraId="42072E54" w14:textId="77777777" w:rsidR="002004C7" w:rsidRPr="005B2349" w:rsidRDefault="002004C7" w:rsidP="002004C7">
            <w:pPr>
              <w:pStyle w:val="acctfourfigures"/>
              <w:tabs>
                <w:tab w:val="decimal" w:pos="815"/>
                <w:tab w:val="decimal" w:pos="1001"/>
              </w:tabs>
              <w:spacing w:line="240" w:lineRule="exact"/>
              <w:ind w:right="-16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28893664" w14:textId="12335AC9" w:rsidR="002004C7" w:rsidRPr="005B2349" w:rsidRDefault="002004C7" w:rsidP="002004C7">
            <w:pPr>
              <w:pStyle w:val="acctfourfigures"/>
              <w:tabs>
                <w:tab w:val="clear" w:pos="765"/>
                <w:tab w:val="decimal" w:pos="815"/>
              </w:tabs>
              <w:spacing w:line="240" w:lineRule="exact"/>
              <w:ind w:right="-165"/>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96,704</w:t>
            </w:r>
          </w:p>
        </w:tc>
      </w:tr>
      <w:tr w:rsidR="002004C7" w:rsidRPr="005B2349" w14:paraId="47ABFD86" w14:textId="77777777" w:rsidTr="006B1063">
        <w:trPr>
          <w:cantSplit/>
        </w:trPr>
        <w:tc>
          <w:tcPr>
            <w:tcW w:w="4860" w:type="dxa"/>
          </w:tcPr>
          <w:p w14:paraId="7E965DEC" w14:textId="77777777" w:rsidR="002004C7" w:rsidRPr="005B2349" w:rsidRDefault="002004C7" w:rsidP="002004C7">
            <w:pPr>
              <w:spacing w:line="240" w:lineRule="exact"/>
              <w:ind w:left="191" w:right="-108" w:hanging="191"/>
              <w:rPr>
                <w:rFonts w:ascii="CordiaUPC" w:hAnsi="CordiaUPC" w:cs="CordiaUPC"/>
                <w:color w:val="000000"/>
                <w:sz w:val="26"/>
                <w:szCs w:val="26"/>
                <w:lang w:val="en-US" w:bidi="th-TH"/>
              </w:rPr>
            </w:pPr>
          </w:p>
        </w:tc>
        <w:tc>
          <w:tcPr>
            <w:tcW w:w="990" w:type="dxa"/>
            <w:tcBorders>
              <w:top w:val="double" w:sz="4" w:space="0" w:color="auto"/>
            </w:tcBorders>
            <w:vAlign w:val="bottom"/>
          </w:tcPr>
          <w:p w14:paraId="699E1EC4" w14:textId="77777777"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720F451A" w14:textId="77777777" w:rsidR="002004C7" w:rsidRPr="005B2349" w:rsidRDefault="002004C7" w:rsidP="002004C7">
            <w:pPr>
              <w:pStyle w:val="acctfourfigures"/>
              <w:tabs>
                <w:tab w:val="clear" w:pos="765"/>
                <w:tab w:val="decimal" w:pos="1901"/>
              </w:tabs>
              <w:spacing w:line="240" w:lineRule="exact"/>
              <w:ind w:right="11"/>
              <w:rPr>
                <w:rFonts w:ascii="CordiaUPC" w:hAnsi="CordiaUPC" w:cs="CordiaUPC"/>
                <w:b/>
                <w:bCs/>
                <w:sz w:val="26"/>
                <w:szCs w:val="26"/>
              </w:rPr>
            </w:pPr>
          </w:p>
        </w:tc>
        <w:tc>
          <w:tcPr>
            <w:tcW w:w="990" w:type="dxa"/>
            <w:tcBorders>
              <w:top w:val="double" w:sz="4" w:space="0" w:color="auto"/>
            </w:tcBorders>
            <w:vAlign w:val="bottom"/>
          </w:tcPr>
          <w:p w14:paraId="4EDAF8F8" w14:textId="77777777"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418E2C1E" w14:textId="77777777" w:rsidR="002004C7" w:rsidRPr="005B2349" w:rsidRDefault="002004C7" w:rsidP="002004C7">
            <w:pPr>
              <w:pStyle w:val="acctfourfigures"/>
              <w:tabs>
                <w:tab w:val="decimal" w:pos="1001"/>
              </w:tabs>
              <w:spacing w:line="240" w:lineRule="exact"/>
              <w:jc w:val="right"/>
              <w:rPr>
                <w:rFonts w:ascii="CordiaUPC" w:hAnsi="CordiaUPC" w:cs="CordiaUPC"/>
                <w:b/>
                <w:bCs/>
                <w:sz w:val="26"/>
                <w:szCs w:val="26"/>
              </w:rPr>
            </w:pPr>
          </w:p>
        </w:tc>
        <w:tc>
          <w:tcPr>
            <w:tcW w:w="990" w:type="dxa"/>
            <w:tcBorders>
              <w:top w:val="double" w:sz="4" w:space="0" w:color="auto"/>
            </w:tcBorders>
            <w:vAlign w:val="bottom"/>
          </w:tcPr>
          <w:p w14:paraId="063F5591" w14:textId="77777777"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46C246E9" w14:textId="77777777" w:rsidR="002004C7" w:rsidRPr="005B2349" w:rsidRDefault="002004C7" w:rsidP="002004C7">
            <w:pPr>
              <w:pStyle w:val="acctfourfigures"/>
              <w:tabs>
                <w:tab w:val="decimal" w:pos="1001"/>
              </w:tabs>
              <w:spacing w:line="240" w:lineRule="exact"/>
              <w:jc w:val="right"/>
              <w:rPr>
                <w:rFonts w:ascii="CordiaUPC" w:hAnsi="CordiaUPC" w:cs="CordiaUPC"/>
                <w:b/>
                <w:bCs/>
                <w:sz w:val="26"/>
                <w:szCs w:val="26"/>
              </w:rPr>
            </w:pPr>
          </w:p>
        </w:tc>
        <w:tc>
          <w:tcPr>
            <w:tcW w:w="990" w:type="dxa"/>
            <w:tcBorders>
              <w:top w:val="double" w:sz="4" w:space="0" w:color="auto"/>
            </w:tcBorders>
            <w:vAlign w:val="bottom"/>
          </w:tcPr>
          <w:p w14:paraId="26272B11" w14:textId="77777777"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2004C7" w:rsidRPr="005B2349" w14:paraId="2C674817" w14:textId="77777777" w:rsidTr="006B1063">
        <w:trPr>
          <w:cantSplit/>
        </w:trPr>
        <w:tc>
          <w:tcPr>
            <w:tcW w:w="4860" w:type="dxa"/>
          </w:tcPr>
          <w:p w14:paraId="2C29C90F" w14:textId="77777777" w:rsidR="002004C7" w:rsidRPr="005B2349" w:rsidRDefault="002004C7" w:rsidP="002004C7">
            <w:pPr>
              <w:spacing w:line="240" w:lineRule="exact"/>
              <w:ind w:left="191" w:right="-108" w:hanging="191"/>
              <w:rPr>
                <w:rFonts w:ascii="CordiaUPC" w:hAnsi="CordiaUPC" w:cs="CordiaUPC"/>
                <w:color w:val="000000"/>
                <w:sz w:val="26"/>
                <w:szCs w:val="26"/>
                <w:cs/>
                <w:lang w:val="en-US" w:bidi="th-TH"/>
              </w:rPr>
            </w:pPr>
            <w:r w:rsidRPr="005B2349">
              <w:rPr>
                <w:rFonts w:ascii="CordiaUPC" w:hAnsi="CordiaUPC" w:cs="CordiaUPC" w:hint="cs"/>
                <w:b/>
                <w:bCs/>
                <w:color w:val="000000"/>
                <w:sz w:val="26"/>
                <w:szCs w:val="26"/>
                <w:lang w:val="en-US" w:bidi="th-TH"/>
              </w:rPr>
              <w:t xml:space="preserve">Diluted earnings per share </w:t>
            </w:r>
            <w:r w:rsidRPr="005B2349">
              <w:rPr>
                <w:rFonts w:ascii="CordiaUPC" w:hAnsi="CordiaUPC" w:cs="CordiaUPC" w:hint="cs"/>
                <w:b/>
                <w:bCs/>
                <w:i/>
                <w:iCs/>
                <w:color w:val="000000"/>
                <w:sz w:val="26"/>
                <w:szCs w:val="26"/>
                <w:lang w:val="en-US" w:bidi="th-TH"/>
              </w:rPr>
              <w:t>(in Baht)</w:t>
            </w:r>
          </w:p>
        </w:tc>
        <w:tc>
          <w:tcPr>
            <w:tcW w:w="990" w:type="dxa"/>
            <w:tcBorders>
              <w:bottom w:val="double" w:sz="4" w:space="0" w:color="auto"/>
            </w:tcBorders>
            <w:vAlign w:val="bottom"/>
          </w:tcPr>
          <w:p w14:paraId="5A1313F2" w14:textId="76170D6F"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r>
              <w:rPr>
                <w:rFonts w:ascii="CordiaUPC" w:hAnsi="CordiaUPC" w:cs="CordiaUPC"/>
                <w:b/>
                <w:bCs/>
                <w:sz w:val="26"/>
                <w:szCs w:val="26"/>
                <w:lang w:val="en-US" w:eastAsia="en-GB" w:bidi="th-TH"/>
              </w:rPr>
              <w:t>0.1063</w:t>
            </w:r>
          </w:p>
        </w:tc>
        <w:tc>
          <w:tcPr>
            <w:tcW w:w="180" w:type="dxa"/>
            <w:vAlign w:val="bottom"/>
          </w:tcPr>
          <w:p w14:paraId="28F12067" w14:textId="77777777" w:rsidR="002004C7" w:rsidRPr="005B2349" w:rsidRDefault="002004C7" w:rsidP="002004C7">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bottom w:val="double" w:sz="4" w:space="0" w:color="auto"/>
            </w:tcBorders>
            <w:vAlign w:val="bottom"/>
          </w:tcPr>
          <w:p w14:paraId="4574E210" w14:textId="080E91E2"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r w:rsidRPr="005B2349">
              <w:rPr>
                <w:rFonts w:ascii="CordiaUPC" w:hAnsi="CordiaUPC" w:cs="CordiaUPC" w:hint="cs"/>
                <w:b/>
                <w:bCs/>
                <w:sz w:val="26"/>
                <w:szCs w:val="26"/>
                <w:lang w:val="en-US" w:eastAsia="en-GB" w:bidi="th-TH"/>
              </w:rPr>
              <w:t>0.0</w:t>
            </w:r>
            <w:r w:rsidRPr="005B2349">
              <w:rPr>
                <w:rFonts w:ascii="CordiaUPC" w:hAnsi="CordiaUPC" w:cs="CordiaUPC"/>
                <w:b/>
                <w:bCs/>
                <w:sz w:val="26"/>
                <w:szCs w:val="26"/>
                <w:lang w:val="en-US" w:eastAsia="en-GB" w:bidi="th-TH"/>
              </w:rPr>
              <w:t>794</w:t>
            </w:r>
          </w:p>
        </w:tc>
        <w:tc>
          <w:tcPr>
            <w:tcW w:w="180" w:type="dxa"/>
            <w:vAlign w:val="bottom"/>
          </w:tcPr>
          <w:p w14:paraId="30116711" w14:textId="77777777" w:rsidR="002004C7" w:rsidRPr="005B2349" w:rsidRDefault="002004C7" w:rsidP="002004C7">
            <w:pPr>
              <w:pStyle w:val="acctfourfigures"/>
              <w:tabs>
                <w:tab w:val="decimal" w:pos="1001"/>
              </w:tabs>
              <w:spacing w:line="240" w:lineRule="exact"/>
              <w:jc w:val="right"/>
              <w:rPr>
                <w:rFonts w:ascii="CordiaUPC" w:hAnsi="CordiaUPC" w:cs="CordiaUPC"/>
                <w:sz w:val="26"/>
                <w:szCs w:val="26"/>
              </w:rPr>
            </w:pPr>
          </w:p>
        </w:tc>
        <w:tc>
          <w:tcPr>
            <w:tcW w:w="990" w:type="dxa"/>
            <w:tcBorders>
              <w:bottom w:val="double" w:sz="4" w:space="0" w:color="auto"/>
            </w:tcBorders>
            <w:vAlign w:val="bottom"/>
          </w:tcPr>
          <w:p w14:paraId="26ABB631" w14:textId="12359E70"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r>
              <w:rPr>
                <w:rFonts w:ascii="CordiaUPC" w:hAnsi="CordiaUPC" w:cs="CordiaUPC"/>
                <w:b/>
                <w:bCs/>
                <w:sz w:val="26"/>
                <w:szCs w:val="26"/>
                <w:lang w:val="en-US" w:eastAsia="en-GB" w:bidi="th-TH"/>
              </w:rPr>
              <w:t>0.1061</w:t>
            </w:r>
          </w:p>
        </w:tc>
        <w:tc>
          <w:tcPr>
            <w:tcW w:w="180" w:type="dxa"/>
            <w:vAlign w:val="bottom"/>
          </w:tcPr>
          <w:p w14:paraId="2479466D" w14:textId="77777777" w:rsidR="002004C7" w:rsidRPr="005B2349" w:rsidRDefault="002004C7" w:rsidP="002004C7">
            <w:pPr>
              <w:pStyle w:val="acctfourfigures"/>
              <w:tabs>
                <w:tab w:val="decimal" w:pos="1001"/>
              </w:tabs>
              <w:spacing w:line="240" w:lineRule="exact"/>
              <w:jc w:val="right"/>
              <w:rPr>
                <w:rFonts w:ascii="CordiaUPC" w:hAnsi="CordiaUPC" w:cs="CordiaUPC"/>
                <w:sz w:val="26"/>
                <w:szCs w:val="26"/>
              </w:rPr>
            </w:pPr>
          </w:p>
        </w:tc>
        <w:tc>
          <w:tcPr>
            <w:tcW w:w="990" w:type="dxa"/>
            <w:tcBorders>
              <w:bottom w:val="double" w:sz="4" w:space="0" w:color="auto"/>
            </w:tcBorders>
            <w:vAlign w:val="bottom"/>
          </w:tcPr>
          <w:p w14:paraId="5B8F8828" w14:textId="2D2DDE5D" w:rsidR="002004C7" w:rsidRPr="005B2349" w:rsidRDefault="002004C7" w:rsidP="002004C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r w:rsidRPr="005B2349">
              <w:rPr>
                <w:rFonts w:ascii="CordiaUPC" w:hAnsi="CordiaUPC" w:cs="CordiaUPC" w:hint="cs"/>
                <w:b/>
                <w:bCs/>
                <w:sz w:val="26"/>
                <w:szCs w:val="26"/>
                <w:lang w:val="en-US" w:eastAsia="en-GB" w:bidi="th-TH"/>
              </w:rPr>
              <w:t>0.</w:t>
            </w:r>
            <w:r w:rsidRPr="005B2349">
              <w:rPr>
                <w:rFonts w:ascii="CordiaUPC" w:hAnsi="CordiaUPC" w:cs="CordiaUPC"/>
                <w:b/>
                <w:bCs/>
                <w:sz w:val="26"/>
                <w:szCs w:val="26"/>
                <w:lang w:val="en-US" w:eastAsia="en-GB" w:bidi="th-TH"/>
              </w:rPr>
              <w:t>0486</w:t>
            </w:r>
          </w:p>
        </w:tc>
      </w:tr>
    </w:tbl>
    <w:p w14:paraId="4BDE8946" w14:textId="334515D3" w:rsidR="00533E60" w:rsidRPr="00392524" w:rsidRDefault="00533E60" w:rsidP="00AD7C76">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p w14:paraId="170F9AA4" w14:textId="77777777" w:rsidR="00BB3FFC" w:rsidRDefault="00BB3FFC" w:rsidP="00D9264A">
      <w:pPr>
        <w:tabs>
          <w:tab w:val="left" w:pos="540"/>
        </w:tabs>
        <w:spacing w:line="240" w:lineRule="exact"/>
        <w:rPr>
          <w:rFonts w:ascii="CordiaUPC" w:hAnsi="CordiaUPC" w:cs="CordiaUPC"/>
          <w:b/>
          <w:bCs/>
          <w:sz w:val="28"/>
          <w:szCs w:val="28"/>
          <w:highlight w:val="green"/>
          <w:rtl/>
        </w:rPr>
      </w:pPr>
    </w:p>
    <w:p w14:paraId="46D88392" w14:textId="418CC067" w:rsidR="00BB3FFC" w:rsidRPr="00036FC1" w:rsidRDefault="00BB3FFC" w:rsidP="00BB3FFC">
      <w:pPr>
        <w:pStyle w:val="BodyText"/>
        <w:tabs>
          <w:tab w:val="left" w:pos="540"/>
        </w:tabs>
        <w:spacing w:after="0" w:line="240" w:lineRule="exact"/>
        <w:rPr>
          <w:rFonts w:ascii="CordiaUPC" w:hAnsi="CordiaUPC" w:cs="CordiaUPC"/>
          <w:bCs/>
          <w:color w:val="0000FF"/>
          <w:sz w:val="28"/>
          <w:szCs w:val="28"/>
          <w:u w:val="single"/>
          <w:lang w:val="en-US" w:bidi="th-TH"/>
        </w:rPr>
      </w:pPr>
      <w:r w:rsidRPr="00036FC1">
        <w:rPr>
          <w:rFonts w:ascii="CordiaUPC" w:hAnsi="CordiaUPC" w:cs="CordiaUPC"/>
          <w:b/>
          <w:bCs/>
          <w:sz w:val="28"/>
          <w:szCs w:val="28"/>
        </w:rPr>
        <w:t>15</w:t>
      </w:r>
      <w:r w:rsidRPr="00036FC1">
        <w:rPr>
          <w:rFonts w:ascii="CordiaUPC" w:hAnsi="CordiaUPC" w:cs="CordiaUPC"/>
          <w:b/>
          <w:bCs/>
          <w:sz w:val="28"/>
          <w:szCs w:val="28"/>
        </w:rPr>
        <w:tab/>
      </w:r>
      <w:r w:rsidRPr="00036FC1">
        <w:rPr>
          <w:rFonts w:ascii="CordiaUPC" w:hAnsi="CordiaUPC" w:cs="CordiaUPC" w:hint="cs"/>
          <w:b/>
          <w:bCs/>
          <w:sz w:val="28"/>
          <w:szCs w:val="28"/>
        </w:rPr>
        <w:t xml:space="preserve">Share capital   </w:t>
      </w:r>
    </w:p>
    <w:p w14:paraId="7B3C44FD" w14:textId="77777777" w:rsidR="00BB3FFC" w:rsidRPr="00036FC1" w:rsidRDefault="00BB3FFC" w:rsidP="00BB3F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360" w:type="dxa"/>
        <w:jc w:val="right"/>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BB3FFC" w:rsidRPr="00036FC1" w14:paraId="68736B63" w14:textId="77777777" w:rsidTr="00FB41D5">
        <w:trPr>
          <w:cantSplit/>
          <w:tblHeader/>
          <w:jc w:val="right"/>
        </w:trPr>
        <w:tc>
          <w:tcPr>
            <w:tcW w:w="3690" w:type="dxa"/>
            <w:shd w:val="clear" w:color="auto" w:fill="auto"/>
          </w:tcPr>
          <w:p w14:paraId="522F8CA7"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0533CE7E"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036FC1">
              <w:rPr>
                <w:rFonts w:ascii="CordiaUPC" w:hAnsi="CordiaUPC" w:cs="CordiaUPC" w:hint="cs"/>
                <w:sz w:val="26"/>
                <w:szCs w:val="26"/>
                <w:lang w:val="en-US" w:bidi="th-TH"/>
              </w:rPr>
              <w:t>Par value</w:t>
            </w:r>
          </w:p>
        </w:tc>
        <w:tc>
          <w:tcPr>
            <w:tcW w:w="2160" w:type="dxa"/>
            <w:gridSpan w:val="3"/>
          </w:tcPr>
          <w:p w14:paraId="2F8579DD" w14:textId="0CFBED83"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036FC1">
              <w:rPr>
                <w:rFonts w:ascii="CordiaUPC" w:hAnsi="CordiaUPC" w:cs="CordiaUPC"/>
                <w:sz w:val="26"/>
                <w:szCs w:val="26"/>
                <w:lang w:val="en-US" w:bidi="th-TH"/>
              </w:rPr>
              <w:t xml:space="preserve">30 September </w:t>
            </w:r>
            <w:r w:rsidRPr="00036FC1">
              <w:rPr>
                <w:rFonts w:ascii="CordiaUPC" w:hAnsi="CordiaUPC" w:cs="CordiaUPC" w:hint="cs"/>
                <w:sz w:val="26"/>
                <w:szCs w:val="26"/>
                <w:lang w:val="en-US" w:bidi="th-TH"/>
              </w:rPr>
              <w:t>202</w:t>
            </w:r>
            <w:r w:rsidRPr="00036FC1">
              <w:rPr>
                <w:rFonts w:ascii="CordiaUPC" w:hAnsi="CordiaUPC" w:cs="CordiaUPC"/>
                <w:sz w:val="26"/>
                <w:szCs w:val="26"/>
                <w:lang w:val="en-US" w:bidi="th-TH"/>
              </w:rPr>
              <w:t>2</w:t>
            </w:r>
          </w:p>
        </w:tc>
        <w:tc>
          <w:tcPr>
            <w:tcW w:w="180" w:type="dxa"/>
            <w:gridSpan w:val="2"/>
          </w:tcPr>
          <w:p w14:paraId="2EA0CEB4"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6A26AACD"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036FC1">
              <w:rPr>
                <w:rFonts w:ascii="CordiaUPC" w:hAnsi="CordiaUPC" w:cs="CordiaUPC"/>
                <w:sz w:val="26"/>
                <w:szCs w:val="26"/>
                <w:lang w:val="en-US" w:bidi="th-TH"/>
              </w:rPr>
              <w:t xml:space="preserve">31 December </w:t>
            </w:r>
            <w:r w:rsidRPr="00036FC1">
              <w:rPr>
                <w:rFonts w:ascii="CordiaUPC" w:hAnsi="CordiaUPC" w:cs="CordiaUPC" w:hint="cs"/>
                <w:sz w:val="26"/>
                <w:szCs w:val="26"/>
                <w:lang w:val="en-US" w:bidi="th-TH"/>
              </w:rPr>
              <w:t>20</w:t>
            </w:r>
            <w:r w:rsidRPr="00036FC1">
              <w:rPr>
                <w:rFonts w:ascii="CordiaUPC" w:hAnsi="CordiaUPC" w:cs="CordiaUPC"/>
                <w:sz w:val="26"/>
                <w:szCs w:val="26"/>
                <w:lang w:val="en-US" w:bidi="th-TH"/>
              </w:rPr>
              <w:t>21</w:t>
            </w:r>
          </w:p>
        </w:tc>
      </w:tr>
      <w:tr w:rsidR="00BB3FFC" w:rsidRPr="00036FC1" w14:paraId="26CDE47C" w14:textId="77777777" w:rsidTr="00FB41D5">
        <w:trPr>
          <w:cantSplit/>
          <w:tblHeader/>
          <w:jc w:val="right"/>
        </w:trPr>
        <w:tc>
          <w:tcPr>
            <w:tcW w:w="3690" w:type="dxa"/>
          </w:tcPr>
          <w:p w14:paraId="2EEBAAE7" w14:textId="77777777" w:rsidR="00BB3FFC" w:rsidRPr="00036FC1" w:rsidRDefault="00BB3FFC" w:rsidP="00FB41D5">
            <w:pPr>
              <w:tabs>
                <w:tab w:val="decimal" w:pos="765"/>
              </w:tabs>
              <w:spacing w:line="240" w:lineRule="exact"/>
              <w:jc w:val="center"/>
              <w:rPr>
                <w:rFonts w:ascii="CordiaUPC" w:hAnsi="CordiaUPC" w:cs="CordiaUPC"/>
                <w:sz w:val="26"/>
                <w:szCs w:val="26"/>
              </w:rPr>
            </w:pPr>
          </w:p>
        </w:tc>
        <w:tc>
          <w:tcPr>
            <w:tcW w:w="1170" w:type="dxa"/>
          </w:tcPr>
          <w:p w14:paraId="22083603" w14:textId="77777777" w:rsidR="00BB3FFC" w:rsidRPr="00036FC1" w:rsidRDefault="00BB3FFC" w:rsidP="00FB41D5">
            <w:pPr>
              <w:tabs>
                <w:tab w:val="decimal" w:pos="371"/>
              </w:tabs>
              <w:spacing w:line="240" w:lineRule="exact"/>
              <w:jc w:val="center"/>
              <w:rPr>
                <w:rFonts w:ascii="CordiaUPC" w:hAnsi="CordiaUPC" w:cs="CordiaUPC"/>
                <w:i/>
                <w:iCs/>
                <w:sz w:val="26"/>
                <w:szCs w:val="26"/>
              </w:rPr>
            </w:pPr>
            <w:r w:rsidRPr="00036FC1">
              <w:rPr>
                <w:rFonts w:ascii="CordiaUPC" w:hAnsi="CordiaUPC" w:cs="CordiaUPC" w:hint="cs"/>
                <w:sz w:val="26"/>
                <w:szCs w:val="26"/>
              </w:rPr>
              <w:t>per share</w:t>
            </w:r>
          </w:p>
        </w:tc>
        <w:tc>
          <w:tcPr>
            <w:tcW w:w="1023" w:type="dxa"/>
          </w:tcPr>
          <w:p w14:paraId="300CDF9E" w14:textId="77777777" w:rsidR="00BB3FFC" w:rsidRPr="00036FC1" w:rsidRDefault="00BB3FFC" w:rsidP="00FB41D5">
            <w:pPr>
              <w:spacing w:line="240" w:lineRule="exact"/>
              <w:jc w:val="center"/>
              <w:rPr>
                <w:rFonts w:ascii="CordiaUPC" w:hAnsi="CordiaUPC" w:cs="CordiaUPC"/>
                <w:bCs/>
                <w:sz w:val="26"/>
                <w:szCs w:val="26"/>
              </w:rPr>
            </w:pPr>
            <w:r w:rsidRPr="00036FC1">
              <w:rPr>
                <w:rFonts w:ascii="CordiaUPC" w:hAnsi="CordiaUPC" w:cs="CordiaUPC" w:hint="cs"/>
                <w:bCs/>
                <w:sz w:val="26"/>
                <w:szCs w:val="26"/>
              </w:rPr>
              <w:t>Number</w:t>
            </w:r>
          </w:p>
        </w:tc>
        <w:tc>
          <w:tcPr>
            <w:tcW w:w="180" w:type="dxa"/>
          </w:tcPr>
          <w:p w14:paraId="78EB71A8" w14:textId="77777777" w:rsidR="00BB3FFC" w:rsidRPr="00036FC1" w:rsidRDefault="00BB3FFC" w:rsidP="00FB41D5">
            <w:pPr>
              <w:spacing w:line="240" w:lineRule="exact"/>
              <w:jc w:val="center"/>
              <w:rPr>
                <w:rFonts w:ascii="CordiaUPC" w:hAnsi="CordiaUPC" w:cs="CordiaUPC"/>
                <w:bCs/>
                <w:sz w:val="26"/>
                <w:szCs w:val="26"/>
              </w:rPr>
            </w:pPr>
          </w:p>
        </w:tc>
        <w:tc>
          <w:tcPr>
            <w:tcW w:w="957" w:type="dxa"/>
          </w:tcPr>
          <w:p w14:paraId="7B74423F" w14:textId="77777777" w:rsidR="00BB3FFC" w:rsidRPr="00036FC1" w:rsidRDefault="00BB3FFC" w:rsidP="00FB41D5">
            <w:pPr>
              <w:spacing w:line="240" w:lineRule="exact"/>
              <w:jc w:val="center"/>
              <w:rPr>
                <w:rFonts w:ascii="CordiaUPC" w:hAnsi="CordiaUPC" w:cs="CordiaUPC"/>
                <w:bCs/>
                <w:sz w:val="26"/>
                <w:szCs w:val="26"/>
              </w:rPr>
            </w:pPr>
            <w:r w:rsidRPr="00036FC1">
              <w:rPr>
                <w:rFonts w:ascii="CordiaUPC" w:hAnsi="CordiaUPC" w:cs="CordiaUPC" w:hint="cs"/>
                <w:bCs/>
                <w:sz w:val="26"/>
                <w:szCs w:val="26"/>
              </w:rPr>
              <w:t>Amount</w:t>
            </w:r>
          </w:p>
        </w:tc>
        <w:tc>
          <w:tcPr>
            <w:tcW w:w="213" w:type="dxa"/>
            <w:gridSpan w:val="3"/>
          </w:tcPr>
          <w:p w14:paraId="361E73C8" w14:textId="77777777" w:rsidR="00BB3FFC" w:rsidRPr="00036FC1" w:rsidRDefault="00BB3FFC" w:rsidP="00FB41D5">
            <w:pPr>
              <w:spacing w:line="240" w:lineRule="exact"/>
              <w:jc w:val="center"/>
              <w:rPr>
                <w:rFonts w:ascii="CordiaUPC" w:hAnsi="CordiaUPC" w:cs="CordiaUPC"/>
                <w:bCs/>
                <w:sz w:val="26"/>
                <w:szCs w:val="26"/>
              </w:rPr>
            </w:pPr>
          </w:p>
        </w:tc>
        <w:tc>
          <w:tcPr>
            <w:tcW w:w="990" w:type="dxa"/>
          </w:tcPr>
          <w:p w14:paraId="494C941A" w14:textId="77777777" w:rsidR="00BB3FFC" w:rsidRPr="00036FC1" w:rsidRDefault="00BB3FFC" w:rsidP="00FB41D5">
            <w:pPr>
              <w:spacing w:line="240" w:lineRule="exact"/>
              <w:jc w:val="center"/>
              <w:rPr>
                <w:rFonts w:ascii="CordiaUPC" w:hAnsi="CordiaUPC" w:cs="CordiaUPC"/>
                <w:bCs/>
                <w:sz w:val="26"/>
                <w:szCs w:val="26"/>
              </w:rPr>
            </w:pPr>
            <w:r w:rsidRPr="00036FC1">
              <w:rPr>
                <w:rFonts w:ascii="CordiaUPC" w:hAnsi="CordiaUPC" w:cs="CordiaUPC" w:hint="cs"/>
                <w:bCs/>
                <w:sz w:val="26"/>
                <w:szCs w:val="26"/>
              </w:rPr>
              <w:t>Number</w:t>
            </w:r>
          </w:p>
        </w:tc>
        <w:tc>
          <w:tcPr>
            <w:tcW w:w="180" w:type="dxa"/>
          </w:tcPr>
          <w:p w14:paraId="19DA781F" w14:textId="77777777" w:rsidR="00BB3FFC" w:rsidRPr="00036FC1" w:rsidRDefault="00BB3FFC" w:rsidP="00FB41D5">
            <w:pPr>
              <w:spacing w:line="240" w:lineRule="exact"/>
              <w:jc w:val="center"/>
              <w:rPr>
                <w:rFonts w:ascii="CordiaUPC" w:hAnsi="CordiaUPC" w:cs="CordiaUPC"/>
                <w:bCs/>
                <w:sz w:val="26"/>
                <w:szCs w:val="26"/>
              </w:rPr>
            </w:pPr>
          </w:p>
        </w:tc>
        <w:tc>
          <w:tcPr>
            <w:tcW w:w="957" w:type="dxa"/>
          </w:tcPr>
          <w:p w14:paraId="6D3F0C75" w14:textId="77777777" w:rsidR="00BB3FFC" w:rsidRPr="00036FC1" w:rsidRDefault="00BB3FFC" w:rsidP="00FB41D5">
            <w:pPr>
              <w:spacing w:line="240" w:lineRule="exact"/>
              <w:jc w:val="center"/>
              <w:rPr>
                <w:rFonts w:ascii="CordiaUPC" w:hAnsi="CordiaUPC" w:cs="CordiaUPC"/>
                <w:bCs/>
                <w:sz w:val="26"/>
                <w:szCs w:val="26"/>
              </w:rPr>
            </w:pPr>
            <w:r w:rsidRPr="00036FC1">
              <w:rPr>
                <w:rFonts w:ascii="CordiaUPC" w:hAnsi="CordiaUPC" w:cs="CordiaUPC" w:hint="cs"/>
                <w:bCs/>
                <w:sz w:val="26"/>
                <w:szCs w:val="26"/>
              </w:rPr>
              <w:t>Amount</w:t>
            </w:r>
          </w:p>
        </w:tc>
      </w:tr>
      <w:tr w:rsidR="00BB3FFC" w:rsidRPr="00036FC1" w14:paraId="7AAE535B" w14:textId="77777777" w:rsidTr="00FB41D5">
        <w:trPr>
          <w:cantSplit/>
          <w:tblHeader/>
          <w:jc w:val="right"/>
        </w:trPr>
        <w:tc>
          <w:tcPr>
            <w:tcW w:w="3690" w:type="dxa"/>
          </w:tcPr>
          <w:p w14:paraId="43C325D0"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308E8251" w14:textId="77777777" w:rsidR="00BB3FFC" w:rsidRPr="00036FC1" w:rsidRDefault="00BB3FFC" w:rsidP="00FB41D5">
            <w:pPr>
              <w:tabs>
                <w:tab w:val="decimal" w:pos="371"/>
                <w:tab w:val="decimal" w:pos="765"/>
              </w:tabs>
              <w:spacing w:line="240" w:lineRule="exact"/>
              <w:jc w:val="center"/>
              <w:rPr>
                <w:rFonts w:ascii="CordiaUPC" w:hAnsi="CordiaUPC" w:cs="CordiaUPC"/>
                <w:i/>
                <w:iCs/>
                <w:sz w:val="26"/>
                <w:szCs w:val="26"/>
              </w:rPr>
            </w:pPr>
            <w:r w:rsidRPr="00036FC1">
              <w:rPr>
                <w:rFonts w:ascii="CordiaUPC" w:hAnsi="CordiaUPC" w:cs="CordiaUPC" w:hint="cs"/>
                <w:i/>
                <w:iCs/>
                <w:sz w:val="26"/>
                <w:szCs w:val="26"/>
                <w:cs/>
                <w:lang w:bidi="th-TH"/>
              </w:rPr>
              <w:t>(</w:t>
            </w:r>
            <w:r w:rsidRPr="00036FC1">
              <w:rPr>
                <w:rFonts w:ascii="CordiaUPC" w:hAnsi="CordiaUPC" w:cs="CordiaUPC" w:hint="cs"/>
                <w:i/>
                <w:iCs/>
                <w:sz w:val="26"/>
                <w:szCs w:val="26"/>
              </w:rPr>
              <w:t>in Baht</w:t>
            </w:r>
            <w:r w:rsidRPr="00036FC1">
              <w:rPr>
                <w:rFonts w:ascii="CordiaUPC" w:hAnsi="CordiaUPC" w:cs="CordiaUPC" w:hint="cs"/>
                <w:i/>
                <w:iCs/>
                <w:sz w:val="26"/>
                <w:szCs w:val="26"/>
                <w:cs/>
                <w:lang w:bidi="th-TH"/>
              </w:rPr>
              <w:t>)</w:t>
            </w:r>
          </w:p>
        </w:tc>
        <w:tc>
          <w:tcPr>
            <w:tcW w:w="4500" w:type="dxa"/>
            <w:gridSpan w:val="9"/>
          </w:tcPr>
          <w:p w14:paraId="662A2A86" w14:textId="77777777" w:rsidR="00BB3FFC" w:rsidRPr="00036FC1" w:rsidRDefault="00BB3FFC" w:rsidP="00FB41D5">
            <w:pPr>
              <w:tabs>
                <w:tab w:val="decimal" w:pos="765"/>
              </w:tabs>
              <w:spacing w:line="240" w:lineRule="exact"/>
              <w:jc w:val="center"/>
              <w:rPr>
                <w:rFonts w:ascii="CordiaUPC" w:hAnsi="CordiaUPC" w:cs="CordiaUPC"/>
                <w:i/>
                <w:iCs/>
                <w:sz w:val="26"/>
                <w:szCs w:val="26"/>
              </w:rPr>
            </w:pPr>
            <w:r w:rsidRPr="00036FC1">
              <w:rPr>
                <w:rFonts w:ascii="CordiaUPC" w:hAnsi="CordiaUPC" w:cs="CordiaUPC" w:hint="cs"/>
                <w:i/>
                <w:iCs/>
                <w:sz w:val="26"/>
                <w:szCs w:val="26"/>
                <w:cs/>
                <w:lang w:bidi="th-TH"/>
              </w:rPr>
              <w:t>(</w:t>
            </w:r>
            <w:r w:rsidRPr="00036FC1">
              <w:rPr>
                <w:rFonts w:ascii="CordiaUPC" w:hAnsi="CordiaUPC" w:cs="CordiaUPC" w:hint="cs"/>
                <w:i/>
                <w:iCs/>
                <w:sz w:val="26"/>
                <w:szCs w:val="26"/>
              </w:rPr>
              <w:t xml:space="preserve">million shares </w:t>
            </w:r>
            <w:r w:rsidRPr="00036FC1">
              <w:rPr>
                <w:rFonts w:ascii="CordiaUPC" w:hAnsi="CordiaUPC" w:cs="CordiaUPC" w:hint="cs"/>
                <w:i/>
                <w:iCs/>
                <w:sz w:val="26"/>
                <w:szCs w:val="26"/>
                <w:cs/>
                <w:lang w:bidi="th-TH"/>
              </w:rPr>
              <w:t xml:space="preserve">/ </w:t>
            </w:r>
            <w:r w:rsidRPr="00036FC1">
              <w:rPr>
                <w:rFonts w:ascii="CordiaUPC" w:hAnsi="CordiaUPC" w:cs="CordiaUPC" w:hint="cs"/>
                <w:i/>
                <w:iCs/>
                <w:sz w:val="26"/>
                <w:szCs w:val="26"/>
              </w:rPr>
              <w:t>million Baht</w:t>
            </w:r>
            <w:r w:rsidRPr="00036FC1">
              <w:rPr>
                <w:rFonts w:ascii="CordiaUPC" w:hAnsi="CordiaUPC" w:cs="CordiaUPC" w:hint="cs"/>
                <w:i/>
                <w:iCs/>
                <w:sz w:val="26"/>
                <w:szCs w:val="26"/>
                <w:cs/>
                <w:lang w:bidi="th-TH"/>
              </w:rPr>
              <w:t>)</w:t>
            </w:r>
          </w:p>
        </w:tc>
      </w:tr>
      <w:tr w:rsidR="00BB3FFC" w:rsidRPr="00036FC1" w14:paraId="1149D5D3" w14:textId="77777777" w:rsidTr="00FB41D5">
        <w:trPr>
          <w:cantSplit/>
          <w:jc w:val="right"/>
        </w:trPr>
        <w:tc>
          <w:tcPr>
            <w:tcW w:w="3690" w:type="dxa"/>
          </w:tcPr>
          <w:p w14:paraId="0CC0D3DB" w14:textId="593BCC8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proofErr w:type="spellStart"/>
            <w:r w:rsidRPr="00036FC1">
              <w:rPr>
                <w:rFonts w:ascii="CordiaUPC" w:hAnsi="CordiaUPC" w:cs="CordiaUPC" w:hint="cs"/>
                <w:b/>
                <w:bCs/>
                <w:sz w:val="26"/>
                <w:szCs w:val="26"/>
                <w:lang w:val="en-US" w:bidi="th-TH"/>
              </w:rPr>
              <w:t>Authorised</w:t>
            </w:r>
            <w:proofErr w:type="spellEnd"/>
            <w:r w:rsidRPr="00036FC1">
              <w:rPr>
                <w:rFonts w:ascii="CordiaUPC" w:hAnsi="CordiaUPC" w:cs="CordiaUPC" w:hint="cs"/>
                <w:b/>
                <w:bCs/>
                <w:sz w:val="26"/>
                <w:szCs w:val="26"/>
                <w:lang w:val="en-US" w:bidi="th-TH"/>
              </w:rPr>
              <w:t xml:space="preserve"> shares </w:t>
            </w:r>
            <w:proofErr w:type="gramStart"/>
            <w:r w:rsidRPr="00036FC1">
              <w:rPr>
                <w:rFonts w:ascii="CordiaUPC" w:hAnsi="CordiaUPC" w:cs="CordiaUPC" w:hint="cs"/>
                <w:b/>
                <w:bCs/>
                <w:sz w:val="26"/>
                <w:szCs w:val="26"/>
                <w:lang w:val="en-US" w:bidi="th-TH"/>
              </w:rPr>
              <w:t>at</w:t>
            </w:r>
            <w:proofErr w:type="gramEnd"/>
            <w:r w:rsidRPr="00036FC1">
              <w:rPr>
                <w:rFonts w:ascii="CordiaUPC" w:hAnsi="CordiaUPC" w:cs="CordiaUPC" w:hint="cs"/>
                <w:b/>
                <w:bCs/>
                <w:sz w:val="26"/>
                <w:szCs w:val="26"/>
                <w:lang w:val="en-US" w:bidi="th-TH"/>
              </w:rPr>
              <w:t xml:space="preserve"> </w:t>
            </w:r>
            <w:r w:rsidRPr="00036FC1">
              <w:rPr>
                <w:rFonts w:ascii="CordiaUPC" w:hAnsi="CordiaUPC" w:cs="CordiaUPC"/>
                <w:b/>
                <w:bCs/>
                <w:sz w:val="26"/>
                <w:szCs w:val="26"/>
                <w:lang w:val="en-US" w:bidi="th-TH"/>
              </w:rPr>
              <w:t>30 September</w:t>
            </w:r>
            <w:r w:rsidR="00E55941">
              <w:rPr>
                <w:rFonts w:ascii="CordiaUPC" w:hAnsi="CordiaUPC" w:cs="CordiaUPC"/>
                <w:b/>
                <w:bCs/>
                <w:sz w:val="26"/>
                <w:szCs w:val="26"/>
                <w:lang w:val="en-US" w:bidi="th-TH"/>
              </w:rPr>
              <w:t xml:space="preserve"> </w:t>
            </w:r>
            <w:r w:rsidRPr="00036FC1">
              <w:rPr>
                <w:rFonts w:ascii="CordiaUPC" w:hAnsi="CordiaUPC" w:cs="CordiaUPC"/>
                <w:b/>
                <w:bCs/>
                <w:sz w:val="26"/>
                <w:szCs w:val="26"/>
                <w:lang w:val="en-US" w:bidi="th-TH"/>
              </w:rPr>
              <w:t>/</w:t>
            </w:r>
            <w:r w:rsidR="00E55941">
              <w:rPr>
                <w:rFonts w:ascii="CordiaUPC" w:hAnsi="CordiaUPC" w:cs="CordiaUPC"/>
                <w:b/>
                <w:bCs/>
                <w:sz w:val="26"/>
                <w:szCs w:val="26"/>
                <w:lang w:val="en-US" w:bidi="th-TH"/>
              </w:rPr>
              <w:br/>
            </w:r>
            <w:r w:rsidRPr="00036FC1">
              <w:rPr>
                <w:rFonts w:ascii="CordiaUPC" w:hAnsi="CordiaUPC" w:cs="CordiaUPC" w:hint="cs"/>
                <w:b/>
                <w:bCs/>
                <w:sz w:val="26"/>
                <w:szCs w:val="26"/>
                <w:lang w:val="en-US" w:bidi="th-TH"/>
              </w:rPr>
              <w:t>31 December</w:t>
            </w:r>
          </w:p>
        </w:tc>
        <w:tc>
          <w:tcPr>
            <w:tcW w:w="1170" w:type="dxa"/>
            <w:vAlign w:val="bottom"/>
          </w:tcPr>
          <w:p w14:paraId="5C8C2D88" w14:textId="77777777" w:rsidR="00BB3FFC" w:rsidRPr="00036FC1" w:rsidRDefault="00BB3FFC" w:rsidP="00FB41D5">
            <w:pPr>
              <w:tabs>
                <w:tab w:val="decimal" w:pos="371"/>
                <w:tab w:val="decimal" w:pos="731"/>
              </w:tabs>
              <w:spacing w:line="240" w:lineRule="exact"/>
              <w:ind w:right="11"/>
              <w:jc w:val="center"/>
              <w:rPr>
                <w:rFonts w:ascii="CordiaUPC" w:hAnsi="CordiaUPC" w:cs="CordiaUPC"/>
                <w:b/>
                <w:bCs/>
                <w:sz w:val="26"/>
                <w:szCs w:val="26"/>
              </w:rPr>
            </w:pPr>
            <w:r w:rsidRPr="00036FC1">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08BBA45C" w14:textId="77777777" w:rsidR="00BB3FFC" w:rsidRPr="00036FC1" w:rsidRDefault="00BB3FFC" w:rsidP="00FB41D5">
            <w:pPr>
              <w:tabs>
                <w:tab w:val="decimal" w:pos="731"/>
              </w:tabs>
              <w:spacing w:line="240" w:lineRule="exact"/>
              <w:ind w:right="11"/>
              <w:rPr>
                <w:rFonts w:ascii="CordiaUPC" w:hAnsi="CordiaUPC" w:cs="CordiaUPC"/>
                <w:b/>
                <w:bCs/>
                <w:sz w:val="26"/>
                <w:szCs w:val="26"/>
              </w:rPr>
            </w:pPr>
            <w:r w:rsidRPr="00036FC1">
              <w:rPr>
                <w:rFonts w:ascii="CordiaUPC" w:eastAsia="Times New Roman" w:hAnsi="CordiaUPC" w:cs="CordiaUPC"/>
                <w:b/>
                <w:bCs/>
                <w:sz w:val="26"/>
                <w:szCs w:val="26"/>
                <w:lang w:eastAsia="en-GB"/>
              </w:rPr>
              <w:t>97,831</w:t>
            </w:r>
          </w:p>
        </w:tc>
        <w:tc>
          <w:tcPr>
            <w:tcW w:w="180" w:type="dxa"/>
            <w:vAlign w:val="bottom"/>
          </w:tcPr>
          <w:p w14:paraId="219D0AC1" w14:textId="77777777" w:rsidR="00BB3FFC" w:rsidRPr="00036FC1" w:rsidRDefault="00BB3FFC" w:rsidP="00FB41D5">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20B263D5" w14:textId="77777777" w:rsidR="00BB3FFC" w:rsidRPr="00036FC1" w:rsidRDefault="00BB3FFC" w:rsidP="00FB41D5">
            <w:pPr>
              <w:tabs>
                <w:tab w:val="decimal" w:pos="731"/>
              </w:tabs>
              <w:spacing w:line="240" w:lineRule="exact"/>
              <w:ind w:right="11"/>
              <w:rPr>
                <w:rFonts w:ascii="CordiaUPC" w:hAnsi="CordiaUPC" w:cs="CordiaUPC"/>
                <w:b/>
                <w:bCs/>
                <w:sz w:val="26"/>
                <w:szCs w:val="26"/>
              </w:rPr>
            </w:pPr>
            <w:r w:rsidRPr="00036FC1">
              <w:rPr>
                <w:rFonts w:ascii="CordiaUPC" w:eastAsia="Times New Roman" w:hAnsi="CordiaUPC" w:cs="CordiaUPC"/>
                <w:b/>
                <w:bCs/>
                <w:sz w:val="26"/>
                <w:szCs w:val="26"/>
                <w:lang w:eastAsia="en-GB"/>
              </w:rPr>
              <w:t>92,939</w:t>
            </w:r>
          </w:p>
        </w:tc>
        <w:tc>
          <w:tcPr>
            <w:tcW w:w="180" w:type="dxa"/>
            <w:gridSpan w:val="2"/>
            <w:vAlign w:val="bottom"/>
          </w:tcPr>
          <w:p w14:paraId="76ACB46C" w14:textId="77777777" w:rsidR="00BB3FFC" w:rsidRPr="00036FC1" w:rsidRDefault="00BB3FFC" w:rsidP="00FB41D5">
            <w:pPr>
              <w:tabs>
                <w:tab w:val="decimal" w:pos="765"/>
              </w:tabs>
              <w:spacing w:line="240" w:lineRule="exact"/>
              <w:rPr>
                <w:rFonts w:ascii="CordiaUPC" w:hAnsi="CordiaUPC" w:cs="CordiaUPC"/>
                <w:b/>
                <w:bCs/>
                <w:sz w:val="26"/>
                <w:szCs w:val="26"/>
              </w:rPr>
            </w:pPr>
          </w:p>
        </w:tc>
        <w:tc>
          <w:tcPr>
            <w:tcW w:w="990" w:type="dxa"/>
            <w:tcBorders>
              <w:bottom w:val="double" w:sz="4" w:space="0" w:color="auto"/>
            </w:tcBorders>
            <w:vAlign w:val="bottom"/>
          </w:tcPr>
          <w:p w14:paraId="5A928F77" w14:textId="77777777" w:rsidR="00BB3FFC" w:rsidRPr="00036FC1" w:rsidRDefault="00BB3FFC" w:rsidP="00FB41D5">
            <w:pPr>
              <w:tabs>
                <w:tab w:val="decimal" w:pos="731"/>
              </w:tabs>
              <w:spacing w:line="240" w:lineRule="exact"/>
              <w:ind w:right="11"/>
              <w:rPr>
                <w:rFonts w:ascii="CordiaUPC" w:hAnsi="CordiaUPC" w:cs="CordiaUPC"/>
                <w:b/>
                <w:bCs/>
                <w:sz w:val="26"/>
                <w:szCs w:val="26"/>
              </w:rPr>
            </w:pPr>
            <w:r w:rsidRPr="00036FC1">
              <w:rPr>
                <w:rFonts w:ascii="CordiaUPC" w:eastAsia="Times New Roman" w:hAnsi="CordiaUPC" w:cs="CordiaUPC"/>
                <w:b/>
                <w:bCs/>
                <w:sz w:val="26"/>
                <w:szCs w:val="26"/>
                <w:cs/>
                <w:lang w:eastAsia="en-GB"/>
              </w:rPr>
              <w:t>96</w:t>
            </w:r>
            <w:r w:rsidRPr="00036FC1">
              <w:rPr>
                <w:rFonts w:ascii="CordiaUPC" w:eastAsia="Times New Roman" w:hAnsi="CordiaUPC" w:cs="CordiaUPC"/>
                <w:b/>
                <w:bCs/>
                <w:sz w:val="26"/>
                <w:szCs w:val="26"/>
                <w:lang w:eastAsia="en-GB"/>
              </w:rPr>
              <w:t>,</w:t>
            </w:r>
            <w:r w:rsidRPr="00036FC1">
              <w:rPr>
                <w:rFonts w:ascii="CordiaUPC" w:eastAsia="Times New Roman" w:hAnsi="CordiaUPC" w:cs="CordiaUPC"/>
                <w:b/>
                <w:bCs/>
                <w:sz w:val="26"/>
                <w:szCs w:val="26"/>
                <w:cs/>
                <w:lang w:eastAsia="en-GB"/>
              </w:rPr>
              <w:t>864</w:t>
            </w:r>
          </w:p>
        </w:tc>
        <w:tc>
          <w:tcPr>
            <w:tcW w:w="180" w:type="dxa"/>
            <w:vAlign w:val="bottom"/>
          </w:tcPr>
          <w:p w14:paraId="4396A85D" w14:textId="77777777" w:rsidR="00BB3FFC" w:rsidRPr="00036FC1" w:rsidRDefault="00BB3FFC" w:rsidP="00FB41D5">
            <w:pPr>
              <w:tabs>
                <w:tab w:val="decimal" w:pos="765"/>
              </w:tabs>
              <w:spacing w:line="240" w:lineRule="exact"/>
              <w:rPr>
                <w:rFonts w:ascii="CordiaUPC" w:hAnsi="CordiaUPC" w:cs="CordiaUPC"/>
                <w:b/>
                <w:bCs/>
                <w:sz w:val="26"/>
                <w:szCs w:val="26"/>
              </w:rPr>
            </w:pPr>
          </w:p>
        </w:tc>
        <w:tc>
          <w:tcPr>
            <w:tcW w:w="957" w:type="dxa"/>
            <w:tcBorders>
              <w:bottom w:val="double" w:sz="4" w:space="0" w:color="auto"/>
            </w:tcBorders>
            <w:vAlign w:val="bottom"/>
          </w:tcPr>
          <w:p w14:paraId="05C5D35A" w14:textId="77777777" w:rsidR="00BB3FFC" w:rsidRPr="00036FC1" w:rsidRDefault="00BB3FFC" w:rsidP="00FB41D5">
            <w:pPr>
              <w:tabs>
                <w:tab w:val="decimal" w:pos="731"/>
              </w:tabs>
              <w:spacing w:line="240" w:lineRule="exact"/>
              <w:ind w:right="11"/>
              <w:rPr>
                <w:rFonts w:ascii="CordiaUPC" w:hAnsi="CordiaUPC" w:cs="CordiaUPC"/>
                <w:b/>
                <w:bCs/>
                <w:sz w:val="26"/>
                <w:szCs w:val="26"/>
              </w:rPr>
            </w:pPr>
            <w:r w:rsidRPr="00036FC1">
              <w:rPr>
                <w:rFonts w:ascii="CordiaUPC" w:eastAsia="Times New Roman" w:hAnsi="CordiaUPC" w:cs="CordiaUPC"/>
                <w:b/>
                <w:bCs/>
                <w:sz w:val="26"/>
                <w:szCs w:val="26"/>
                <w:lang w:eastAsia="en-GB"/>
              </w:rPr>
              <w:t>92,021</w:t>
            </w:r>
          </w:p>
        </w:tc>
      </w:tr>
      <w:tr w:rsidR="00BB3FFC" w:rsidRPr="00036FC1" w14:paraId="02FB5DFB" w14:textId="77777777" w:rsidTr="00FB41D5">
        <w:trPr>
          <w:cantSplit/>
          <w:jc w:val="right"/>
        </w:trPr>
        <w:tc>
          <w:tcPr>
            <w:tcW w:w="3690" w:type="dxa"/>
          </w:tcPr>
          <w:p w14:paraId="589CC6FC" w14:textId="77777777" w:rsidR="00BB3FFC" w:rsidRPr="00036FC1" w:rsidRDefault="00BB3FFC" w:rsidP="00FB41D5">
            <w:pPr>
              <w:spacing w:line="240" w:lineRule="exact"/>
              <w:rPr>
                <w:rFonts w:ascii="CordiaUPC" w:hAnsi="CordiaUPC" w:cs="CordiaUPC"/>
                <w:b/>
                <w:bCs/>
                <w:i/>
                <w:iCs/>
                <w:sz w:val="26"/>
                <w:szCs w:val="26"/>
                <w:lang w:val="en-US" w:bidi="th-TH"/>
              </w:rPr>
            </w:pPr>
          </w:p>
        </w:tc>
        <w:tc>
          <w:tcPr>
            <w:tcW w:w="1170" w:type="dxa"/>
          </w:tcPr>
          <w:p w14:paraId="118A8864" w14:textId="77777777" w:rsidR="00BB3FFC" w:rsidRPr="00036FC1" w:rsidRDefault="00BB3FFC" w:rsidP="00FB41D5">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0A9F2BD0" w14:textId="77777777" w:rsidR="00BB3FFC" w:rsidRPr="00036FC1" w:rsidRDefault="00BB3FFC" w:rsidP="00FB41D5">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176088FB"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6D73C46C" w14:textId="77777777" w:rsidR="00BB3FFC" w:rsidRPr="00036FC1" w:rsidRDefault="00BB3FFC" w:rsidP="00FB41D5">
            <w:pPr>
              <w:tabs>
                <w:tab w:val="decimal" w:pos="731"/>
              </w:tabs>
              <w:spacing w:line="240" w:lineRule="exact"/>
              <w:ind w:right="11"/>
              <w:rPr>
                <w:rFonts w:ascii="CordiaUPC" w:hAnsi="CordiaUPC" w:cs="CordiaUPC"/>
                <w:sz w:val="26"/>
                <w:szCs w:val="26"/>
              </w:rPr>
            </w:pPr>
          </w:p>
        </w:tc>
        <w:tc>
          <w:tcPr>
            <w:tcW w:w="180" w:type="dxa"/>
            <w:gridSpan w:val="2"/>
          </w:tcPr>
          <w:p w14:paraId="0D4348C4"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90" w:type="dxa"/>
          </w:tcPr>
          <w:p w14:paraId="694B3F79" w14:textId="77777777" w:rsidR="00BB3FFC" w:rsidRPr="00036FC1" w:rsidRDefault="00BB3FFC" w:rsidP="00FB41D5">
            <w:pPr>
              <w:tabs>
                <w:tab w:val="decimal" w:pos="731"/>
              </w:tabs>
              <w:spacing w:line="240" w:lineRule="exact"/>
              <w:ind w:right="11"/>
              <w:rPr>
                <w:rFonts w:ascii="CordiaUPC" w:hAnsi="CordiaUPC" w:cs="CordiaUPC"/>
                <w:sz w:val="26"/>
                <w:szCs w:val="26"/>
              </w:rPr>
            </w:pPr>
          </w:p>
        </w:tc>
        <w:tc>
          <w:tcPr>
            <w:tcW w:w="180" w:type="dxa"/>
          </w:tcPr>
          <w:p w14:paraId="06CEEE9C"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57" w:type="dxa"/>
          </w:tcPr>
          <w:p w14:paraId="4BA48E7E" w14:textId="77777777" w:rsidR="00BB3FFC" w:rsidRPr="00036FC1" w:rsidRDefault="00BB3FFC" w:rsidP="00FB41D5">
            <w:pPr>
              <w:tabs>
                <w:tab w:val="decimal" w:pos="731"/>
              </w:tabs>
              <w:spacing w:line="240" w:lineRule="exact"/>
              <w:ind w:right="11"/>
              <w:rPr>
                <w:rFonts w:ascii="CordiaUPC" w:hAnsi="CordiaUPC" w:cs="CordiaUPC"/>
                <w:sz w:val="26"/>
                <w:szCs w:val="26"/>
              </w:rPr>
            </w:pPr>
          </w:p>
        </w:tc>
      </w:tr>
      <w:tr w:rsidR="00BB3FFC" w:rsidRPr="00036FC1" w14:paraId="1D4847BE" w14:textId="77777777" w:rsidTr="00FB41D5">
        <w:trPr>
          <w:cantSplit/>
          <w:jc w:val="right"/>
        </w:trPr>
        <w:tc>
          <w:tcPr>
            <w:tcW w:w="3690" w:type="dxa"/>
          </w:tcPr>
          <w:p w14:paraId="0051105F"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036FC1">
              <w:rPr>
                <w:rFonts w:ascii="CordiaUPC" w:hAnsi="CordiaUPC" w:cs="CordiaUPC" w:hint="cs"/>
                <w:b/>
                <w:bCs/>
                <w:i/>
                <w:iCs/>
                <w:sz w:val="26"/>
                <w:szCs w:val="26"/>
                <w:lang w:val="en-US" w:bidi="th-TH"/>
              </w:rPr>
              <w:t>Issued and paid</w:t>
            </w:r>
            <w:r w:rsidRPr="00036FC1">
              <w:rPr>
                <w:rFonts w:ascii="CordiaUPC" w:hAnsi="CordiaUPC" w:cs="CordiaUPC" w:hint="cs"/>
                <w:b/>
                <w:bCs/>
                <w:i/>
                <w:iCs/>
                <w:sz w:val="26"/>
                <w:szCs w:val="26"/>
                <w:cs/>
                <w:lang w:val="en-US" w:bidi="th-TH"/>
              </w:rPr>
              <w:t>-</w:t>
            </w:r>
            <w:r w:rsidRPr="00036FC1">
              <w:rPr>
                <w:rFonts w:ascii="CordiaUPC" w:hAnsi="CordiaUPC" w:cs="CordiaUPC" w:hint="cs"/>
                <w:b/>
                <w:bCs/>
                <w:i/>
                <w:iCs/>
                <w:sz w:val="26"/>
                <w:szCs w:val="26"/>
                <w:lang w:val="en-US" w:bidi="th-TH"/>
              </w:rPr>
              <w:t>up</w:t>
            </w:r>
          </w:p>
        </w:tc>
        <w:tc>
          <w:tcPr>
            <w:tcW w:w="1170" w:type="dxa"/>
          </w:tcPr>
          <w:p w14:paraId="40EDCA1B" w14:textId="77777777" w:rsidR="00BB3FFC" w:rsidRPr="00036FC1" w:rsidRDefault="00BB3FFC" w:rsidP="00FB41D5">
            <w:pPr>
              <w:tabs>
                <w:tab w:val="decimal" w:pos="371"/>
                <w:tab w:val="decimal" w:pos="731"/>
              </w:tabs>
              <w:spacing w:line="240" w:lineRule="exact"/>
              <w:ind w:right="11"/>
              <w:jc w:val="center"/>
              <w:rPr>
                <w:rFonts w:ascii="CordiaUPC" w:hAnsi="CordiaUPC" w:cs="CordiaUPC"/>
                <w:sz w:val="26"/>
                <w:szCs w:val="26"/>
              </w:rPr>
            </w:pPr>
          </w:p>
        </w:tc>
        <w:tc>
          <w:tcPr>
            <w:tcW w:w="1023" w:type="dxa"/>
          </w:tcPr>
          <w:p w14:paraId="7D6F441E" w14:textId="77777777" w:rsidR="00BB3FFC" w:rsidRPr="00036FC1" w:rsidRDefault="00BB3FFC" w:rsidP="00FB41D5">
            <w:pPr>
              <w:tabs>
                <w:tab w:val="decimal" w:pos="731"/>
              </w:tabs>
              <w:spacing w:line="240" w:lineRule="exact"/>
              <w:ind w:right="11"/>
              <w:rPr>
                <w:rFonts w:ascii="CordiaUPC" w:hAnsi="CordiaUPC" w:cs="CordiaUPC"/>
                <w:sz w:val="26"/>
                <w:szCs w:val="26"/>
              </w:rPr>
            </w:pPr>
          </w:p>
        </w:tc>
        <w:tc>
          <w:tcPr>
            <w:tcW w:w="180" w:type="dxa"/>
          </w:tcPr>
          <w:p w14:paraId="30952C6F"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90" w:type="dxa"/>
            <w:gridSpan w:val="2"/>
          </w:tcPr>
          <w:p w14:paraId="65D669C6" w14:textId="77777777" w:rsidR="00BB3FFC" w:rsidRPr="00036FC1" w:rsidRDefault="00BB3FFC" w:rsidP="00FB41D5">
            <w:pPr>
              <w:tabs>
                <w:tab w:val="decimal" w:pos="731"/>
              </w:tabs>
              <w:spacing w:line="240" w:lineRule="exact"/>
              <w:ind w:right="11"/>
              <w:rPr>
                <w:rFonts w:ascii="CordiaUPC" w:hAnsi="CordiaUPC" w:cs="CordiaUPC"/>
                <w:sz w:val="26"/>
                <w:szCs w:val="26"/>
              </w:rPr>
            </w:pPr>
          </w:p>
        </w:tc>
        <w:tc>
          <w:tcPr>
            <w:tcW w:w="180" w:type="dxa"/>
            <w:gridSpan w:val="2"/>
          </w:tcPr>
          <w:p w14:paraId="6DA4CDC2"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90" w:type="dxa"/>
          </w:tcPr>
          <w:p w14:paraId="66767CD7" w14:textId="77777777" w:rsidR="00BB3FFC" w:rsidRPr="00036FC1" w:rsidRDefault="00BB3FFC" w:rsidP="00FB41D5">
            <w:pPr>
              <w:tabs>
                <w:tab w:val="decimal" w:pos="731"/>
              </w:tabs>
              <w:spacing w:line="240" w:lineRule="exact"/>
              <w:ind w:right="11"/>
              <w:rPr>
                <w:rFonts w:ascii="CordiaUPC" w:hAnsi="CordiaUPC" w:cs="CordiaUPC"/>
                <w:sz w:val="26"/>
                <w:szCs w:val="26"/>
              </w:rPr>
            </w:pPr>
          </w:p>
        </w:tc>
        <w:tc>
          <w:tcPr>
            <w:tcW w:w="180" w:type="dxa"/>
          </w:tcPr>
          <w:p w14:paraId="6AA03D90"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57" w:type="dxa"/>
          </w:tcPr>
          <w:p w14:paraId="2066A803" w14:textId="77777777" w:rsidR="00BB3FFC" w:rsidRPr="00036FC1" w:rsidRDefault="00BB3FFC" w:rsidP="00FB41D5">
            <w:pPr>
              <w:tabs>
                <w:tab w:val="decimal" w:pos="731"/>
              </w:tabs>
              <w:spacing w:line="240" w:lineRule="exact"/>
              <w:ind w:right="11"/>
              <w:rPr>
                <w:rFonts w:ascii="CordiaUPC" w:hAnsi="CordiaUPC" w:cs="CordiaUPC"/>
                <w:sz w:val="26"/>
                <w:szCs w:val="26"/>
              </w:rPr>
            </w:pPr>
          </w:p>
        </w:tc>
      </w:tr>
      <w:tr w:rsidR="00BB3FFC" w:rsidRPr="00036FC1" w14:paraId="6A134673" w14:textId="77777777" w:rsidTr="00FB41D5">
        <w:trPr>
          <w:cantSplit/>
          <w:jc w:val="right"/>
        </w:trPr>
        <w:tc>
          <w:tcPr>
            <w:tcW w:w="3690" w:type="dxa"/>
          </w:tcPr>
          <w:p w14:paraId="78F516E4"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proofErr w:type="gramStart"/>
            <w:r w:rsidRPr="00036FC1">
              <w:rPr>
                <w:rFonts w:ascii="CordiaUPC" w:hAnsi="CordiaUPC" w:cs="CordiaUPC" w:hint="cs"/>
                <w:sz w:val="26"/>
                <w:szCs w:val="26"/>
                <w:lang w:val="en-US" w:bidi="th-TH"/>
              </w:rPr>
              <w:t>At</w:t>
            </w:r>
            <w:proofErr w:type="gramEnd"/>
            <w:r w:rsidRPr="00036FC1">
              <w:rPr>
                <w:rFonts w:ascii="CordiaUPC" w:hAnsi="CordiaUPC" w:cs="CordiaUPC" w:hint="cs"/>
                <w:sz w:val="26"/>
                <w:szCs w:val="26"/>
                <w:lang w:val="en-US" w:bidi="th-TH"/>
              </w:rPr>
              <w:t xml:space="preserve"> 1 January</w:t>
            </w:r>
          </w:p>
        </w:tc>
        <w:tc>
          <w:tcPr>
            <w:tcW w:w="1170" w:type="dxa"/>
          </w:tcPr>
          <w:p w14:paraId="6D7C24FB" w14:textId="77777777" w:rsidR="00BB3FFC" w:rsidRPr="00036FC1" w:rsidRDefault="00BB3FFC" w:rsidP="00FB41D5">
            <w:pPr>
              <w:tabs>
                <w:tab w:val="decimal" w:pos="371"/>
                <w:tab w:val="decimal" w:pos="731"/>
              </w:tabs>
              <w:spacing w:line="240" w:lineRule="exact"/>
              <w:ind w:right="11"/>
              <w:jc w:val="center"/>
              <w:rPr>
                <w:rFonts w:ascii="CordiaUPC" w:hAnsi="CordiaUPC" w:cs="CordiaUPC"/>
                <w:sz w:val="26"/>
                <w:szCs w:val="26"/>
              </w:rPr>
            </w:pPr>
          </w:p>
        </w:tc>
        <w:tc>
          <w:tcPr>
            <w:tcW w:w="1023" w:type="dxa"/>
          </w:tcPr>
          <w:p w14:paraId="4EA3B0A3" w14:textId="77777777" w:rsidR="00BB3FFC" w:rsidRPr="00036FC1" w:rsidRDefault="00BB3FFC" w:rsidP="00FB41D5">
            <w:pPr>
              <w:tabs>
                <w:tab w:val="decimal" w:pos="731"/>
              </w:tabs>
              <w:spacing w:line="240" w:lineRule="exact"/>
              <w:ind w:right="11"/>
              <w:rPr>
                <w:rFonts w:ascii="CordiaUPC" w:hAnsi="CordiaUPC" w:cs="CordiaUPC"/>
                <w:sz w:val="26"/>
                <w:szCs w:val="26"/>
              </w:rPr>
            </w:pPr>
          </w:p>
        </w:tc>
        <w:tc>
          <w:tcPr>
            <w:tcW w:w="180" w:type="dxa"/>
          </w:tcPr>
          <w:p w14:paraId="78BC3600"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90" w:type="dxa"/>
            <w:gridSpan w:val="2"/>
          </w:tcPr>
          <w:p w14:paraId="6770A791" w14:textId="77777777" w:rsidR="00BB3FFC" w:rsidRPr="00036FC1" w:rsidRDefault="00BB3FFC" w:rsidP="00FB41D5">
            <w:pPr>
              <w:tabs>
                <w:tab w:val="decimal" w:pos="731"/>
              </w:tabs>
              <w:spacing w:line="240" w:lineRule="exact"/>
              <w:ind w:right="11"/>
              <w:rPr>
                <w:rFonts w:ascii="CordiaUPC" w:hAnsi="CordiaUPC" w:cs="CordiaUPC"/>
                <w:sz w:val="26"/>
                <w:szCs w:val="26"/>
              </w:rPr>
            </w:pPr>
          </w:p>
        </w:tc>
        <w:tc>
          <w:tcPr>
            <w:tcW w:w="180" w:type="dxa"/>
            <w:gridSpan w:val="2"/>
          </w:tcPr>
          <w:p w14:paraId="67D95265"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90" w:type="dxa"/>
          </w:tcPr>
          <w:p w14:paraId="173ADC0A" w14:textId="77777777" w:rsidR="00BB3FFC" w:rsidRPr="00036FC1" w:rsidRDefault="00BB3FFC" w:rsidP="00FB41D5">
            <w:pPr>
              <w:tabs>
                <w:tab w:val="decimal" w:pos="731"/>
              </w:tabs>
              <w:spacing w:line="240" w:lineRule="exact"/>
              <w:ind w:right="11"/>
              <w:rPr>
                <w:rFonts w:ascii="CordiaUPC" w:hAnsi="CordiaUPC" w:cs="CordiaUPC"/>
                <w:sz w:val="26"/>
                <w:szCs w:val="26"/>
              </w:rPr>
            </w:pPr>
          </w:p>
        </w:tc>
        <w:tc>
          <w:tcPr>
            <w:tcW w:w="180" w:type="dxa"/>
          </w:tcPr>
          <w:p w14:paraId="48181BF6"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57" w:type="dxa"/>
          </w:tcPr>
          <w:p w14:paraId="5FF58C46" w14:textId="77777777" w:rsidR="00BB3FFC" w:rsidRPr="00036FC1" w:rsidRDefault="00BB3FFC" w:rsidP="00FB41D5">
            <w:pPr>
              <w:tabs>
                <w:tab w:val="decimal" w:pos="731"/>
              </w:tabs>
              <w:spacing w:line="240" w:lineRule="exact"/>
              <w:ind w:right="11"/>
              <w:rPr>
                <w:rFonts w:ascii="CordiaUPC" w:hAnsi="CordiaUPC" w:cs="CordiaUPC"/>
                <w:sz w:val="26"/>
                <w:szCs w:val="26"/>
              </w:rPr>
            </w:pPr>
          </w:p>
        </w:tc>
      </w:tr>
      <w:tr w:rsidR="00BB3FFC" w:rsidRPr="00036FC1" w14:paraId="0FABCC7D" w14:textId="77777777" w:rsidTr="00FB41D5">
        <w:trPr>
          <w:cantSplit/>
          <w:jc w:val="right"/>
        </w:trPr>
        <w:tc>
          <w:tcPr>
            <w:tcW w:w="3690" w:type="dxa"/>
          </w:tcPr>
          <w:p w14:paraId="00828EA3"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36FC1">
              <w:rPr>
                <w:rFonts w:ascii="CordiaUPC" w:hAnsi="CordiaUPC" w:cs="CordiaUPC" w:hint="cs"/>
                <w:sz w:val="26"/>
                <w:szCs w:val="26"/>
                <w:cs/>
                <w:lang w:val="en-US" w:bidi="th-TH"/>
              </w:rPr>
              <w:t xml:space="preserve">- </w:t>
            </w:r>
            <w:r w:rsidRPr="00036FC1">
              <w:rPr>
                <w:rFonts w:ascii="CordiaUPC" w:hAnsi="CordiaUPC" w:cs="CordiaUPC" w:hint="cs"/>
                <w:sz w:val="26"/>
                <w:szCs w:val="26"/>
                <w:lang w:val="en-US" w:bidi="th-TH"/>
              </w:rPr>
              <w:t>ordinary shares</w:t>
            </w:r>
          </w:p>
        </w:tc>
        <w:tc>
          <w:tcPr>
            <w:tcW w:w="1170" w:type="dxa"/>
          </w:tcPr>
          <w:p w14:paraId="2BA6A310" w14:textId="77777777" w:rsidR="00BB3FFC" w:rsidRPr="00036FC1" w:rsidRDefault="00BB3FFC" w:rsidP="00FB41D5">
            <w:pPr>
              <w:tabs>
                <w:tab w:val="decimal" w:pos="371"/>
                <w:tab w:val="decimal" w:pos="731"/>
              </w:tabs>
              <w:spacing w:line="240" w:lineRule="exact"/>
              <w:ind w:right="11"/>
              <w:jc w:val="center"/>
              <w:rPr>
                <w:rFonts w:ascii="CordiaUPC" w:hAnsi="CordiaUPC" w:cs="CordiaUPC"/>
                <w:sz w:val="26"/>
                <w:szCs w:val="26"/>
              </w:rPr>
            </w:pPr>
            <w:r w:rsidRPr="00036FC1">
              <w:rPr>
                <w:rFonts w:ascii="CordiaUPC" w:hAnsi="CordiaUPC" w:cs="CordiaUPC" w:hint="cs"/>
                <w:sz w:val="26"/>
                <w:szCs w:val="26"/>
              </w:rPr>
              <w:t>0.95</w:t>
            </w:r>
          </w:p>
        </w:tc>
        <w:tc>
          <w:tcPr>
            <w:tcW w:w="1023" w:type="dxa"/>
          </w:tcPr>
          <w:p w14:paraId="32CA57DC" w14:textId="77777777" w:rsidR="00BB3FFC" w:rsidRPr="00036FC1" w:rsidRDefault="00BB3FFC" w:rsidP="00FB41D5">
            <w:pPr>
              <w:tabs>
                <w:tab w:val="decimal" w:pos="731"/>
              </w:tabs>
              <w:spacing w:line="240" w:lineRule="exact"/>
              <w:ind w:right="11"/>
              <w:rPr>
                <w:rFonts w:ascii="CordiaUPC" w:hAnsi="CordiaUPC" w:cs="CordiaUPC"/>
                <w:sz w:val="26"/>
                <w:szCs w:val="26"/>
              </w:rPr>
            </w:pPr>
            <w:r w:rsidRPr="00036FC1">
              <w:rPr>
                <w:rFonts w:ascii="CordiaUPC" w:eastAsia="Times New Roman" w:hAnsi="CordiaUPC" w:cs="CordiaUPC"/>
                <w:sz w:val="26"/>
                <w:szCs w:val="26"/>
                <w:lang w:eastAsia="en-GB"/>
              </w:rPr>
              <w:t>96,623</w:t>
            </w:r>
          </w:p>
        </w:tc>
        <w:tc>
          <w:tcPr>
            <w:tcW w:w="180" w:type="dxa"/>
          </w:tcPr>
          <w:p w14:paraId="179956FF"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90" w:type="dxa"/>
            <w:gridSpan w:val="2"/>
          </w:tcPr>
          <w:p w14:paraId="70AB3C14" w14:textId="77777777" w:rsidR="00BB3FFC" w:rsidRPr="00036FC1" w:rsidRDefault="00BB3FFC" w:rsidP="00FB41D5">
            <w:pPr>
              <w:tabs>
                <w:tab w:val="decimal" w:pos="731"/>
              </w:tabs>
              <w:spacing w:line="240" w:lineRule="exact"/>
              <w:ind w:right="11"/>
              <w:rPr>
                <w:rFonts w:ascii="CordiaUPC" w:hAnsi="CordiaUPC" w:cs="CordiaUPC"/>
                <w:sz w:val="26"/>
                <w:szCs w:val="26"/>
              </w:rPr>
            </w:pPr>
            <w:r w:rsidRPr="00036FC1">
              <w:rPr>
                <w:rFonts w:ascii="CordiaUPC" w:eastAsia="Times New Roman" w:hAnsi="CordiaUPC" w:cs="CordiaUPC"/>
                <w:sz w:val="26"/>
                <w:szCs w:val="26"/>
                <w:lang w:eastAsia="en-GB"/>
              </w:rPr>
              <w:t>91,792</w:t>
            </w:r>
          </w:p>
        </w:tc>
        <w:tc>
          <w:tcPr>
            <w:tcW w:w="180" w:type="dxa"/>
            <w:gridSpan w:val="2"/>
          </w:tcPr>
          <w:p w14:paraId="742CBFBD"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90" w:type="dxa"/>
          </w:tcPr>
          <w:p w14:paraId="73C4B09D" w14:textId="77777777" w:rsidR="00BB3FFC" w:rsidRPr="00036FC1" w:rsidRDefault="00BB3FFC" w:rsidP="00FB41D5">
            <w:pPr>
              <w:tabs>
                <w:tab w:val="decimal" w:pos="731"/>
              </w:tabs>
              <w:spacing w:line="240" w:lineRule="exact"/>
              <w:ind w:right="11"/>
              <w:rPr>
                <w:rFonts w:ascii="CordiaUPC" w:hAnsi="CordiaUPC" w:cs="CordiaUPC"/>
                <w:sz w:val="26"/>
                <w:szCs w:val="26"/>
              </w:rPr>
            </w:pPr>
            <w:r w:rsidRPr="00036FC1">
              <w:rPr>
                <w:rFonts w:ascii="CordiaUPC" w:eastAsia="Times New Roman" w:hAnsi="CordiaUPC" w:cs="CordiaUPC"/>
                <w:sz w:val="26"/>
                <w:szCs w:val="26"/>
                <w:cs/>
                <w:lang w:eastAsia="en-GB"/>
              </w:rPr>
              <w:t>96</w:t>
            </w:r>
            <w:r w:rsidRPr="00036FC1">
              <w:rPr>
                <w:rFonts w:ascii="CordiaUPC" w:eastAsia="Times New Roman" w:hAnsi="CordiaUPC" w:cs="CordiaUPC"/>
                <w:sz w:val="26"/>
                <w:szCs w:val="26"/>
                <w:lang w:eastAsia="en-GB"/>
              </w:rPr>
              <w:t>,</w:t>
            </w:r>
            <w:r w:rsidRPr="00036FC1">
              <w:rPr>
                <w:rFonts w:ascii="CordiaUPC" w:eastAsia="Times New Roman" w:hAnsi="CordiaUPC" w:cs="CordiaUPC"/>
                <w:sz w:val="26"/>
                <w:szCs w:val="26"/>
                <w:cs/>
                <w:lang w:eastAsia="en-GB"/>
              </w:rPr>
              <w:t>409</w:t>
            </w:r>
          </w:p>
        </w:tc>
        <w:tc>
          <w:tcPr>
            <w:tcW w:w="180" w:type="dxa"/>
          </w:tcPr>
          <w:p w14:paraId="5BB87A15"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57" w:type="dxa"/>
          </w:tcPr>
          <w:p w14:paraId="4F306BFE" w14:textId="77777777" w:rsidR="00BB3FFC" w:rsidRPr="00036FC1" w:rsidRDefault="00BB3FFC" w:rsidP="00FB41D5">
            <w:pPr>
              <w:tabs>
                <w:tab w:val="decimal" w:pos="731"/>
              </w:tabs>
              <w:spacing w:line="240" w:lineRule="exact"/>
              <w:ind w:right="11"/>
              <w:rPr>
                <w:rFonts w:ascii="CordiaUPC" w:hAnsi="CordiaUPC" w:cs="CordiaUPC"/>
                <w:sz w:val="26"/>
                <w:szCs w:val="26"/>
              </w:rPr>
            </w:pPr>
            <w:r w:rsidRPr="00036FC1">
              <w:rPr>
                <w:rFonts w:ascii="CordiaUPC" w:eastAsia="Times New Roman" w:hAnsi="CordiaUPC" w:cs="CordiaUPC"/>
                <w:sz w:val="26"/>
                <w:szCs w:val="26"/>
                <w:lang w:eastAsia="en-GB"/>
              </w:rPr>
              <w:t>91,589</w:t>
            </w:r>
          </w:p>
        </w:tc>
      </w:tr>
      <w:tr w:rsidR="00BB3FFC" w:rsidRPr="00036FC1" w14:paraId="39DF8818" w14:textId="77777777" w:rsidTr="00FB41D5">
        <w:trPr>
          <w:cantSplit/>
          <w:jc w:val="right"/>
        </w:trPr>
        <w:tc>
          <w:tcPr>
            <w:tcW w:w="3690" w:type="dxa"/>
          </w:tcPr>
          <w:p w14:paraId="4CD08963"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36FC1">
              <w:rPr>
                <w:rFonts w:ascii="CordiaUPC" w:hAnsi="CordiaUPC" w:cs="CordiaUPC" w:hint="cs"/>
                <w:sz w:val="26"/>
                <w:szCs w:val="26"/>
                <w:lang w:val="en-US" w:bidi="th-TH"/>
              </w:rPr>
              <w:t>Issue of new shares</w:t>
            </w:r>
          </w:p>
        </w:tc>
        <w:tc>
          <w:tcPr>
            <w:tcW w:w="1170" w:type="dxa"/>
          </w:tcPr>
          <w:p w14:paraId="77337AB8" w14:textId="77777777" w:rsidR="00BB3FFC" w:rsidRPr="00036FC1" w:rsidRDefault="00BB3FFC" w:rsidP="00FB41D5">
            <w:pPr>
              <w:tabs>
                <w:tab w:val="decimal" w:pos="371"/>
                <w:tab w:val="decimal" w:pos="731"/>
              </w:tabs>
              <w:spacing w:line="240" w:lineRule="exact"/>
              <w:ind w:right="11"/>
              <w:jc w:val="center"/>
              <w:rPr>
                <w:rFonts w:ascii="CordiaUPC" w:hAnsi="CordiaUPC" w:cs="CordiaUPC"/>
                <w:sz w:val="26"/>
                <w:szCs w:val="26"/>
              </w:rPr>
            </w:pPr>
            <w:r w:rsidRPr="00036FC1">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0CF7EA4B" w14:textId="0F22EC1B" w:rsidR="00BB3FFC" w:rsidRPr="00036FC1" w:rsidRDefault="00BB3FFC" w:rsidP="00FB41D5">
            <w:pPr>
              <w:tabs>
                <w:tab w:val="decimal" w:pos="731"/>
              </w:tabs>
              <w:spacing w:line="240" w:lineRule="exact"/>
              <w:ind w:right="11"/>
              <w:rPr>
                <w:rFonts w:ascii="CordiaUPC" w:hAnsi="CordiaUPC" w:cs="CordiaUPC"/>
                <w:sz w:val="26"/>
                <w:szCs w:val="26"/>
              </w:rPr>
            </w:pPr>
            <w:r w:rsidRPr="00036FC1">
              <w:rPr>
                <w:rFonts w:ascii="CordiaUPC" w:eastAsia="Times New Roman" w:hAnsi="CordiaUPC" w:cs="CordiaUPC"/>
                <w:sz w:val="26"/>
                <w:szCs w:val="26"/>
                <w:lang w:eastAsia="en-GB"/>
              </w:rPr>
              <w:t>64</w:t>
            </w:r>
          </w:p>
        </w:tc>
        <w:tc>
          <w:tcPr>
            <w:tcW w:w="180" w:type="dxa"/>
          </w:tcPr>
          <w:p w14:paraId="1DE4060E"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4FC91383" w14:textId="321BD9E7" w:rsidR="00BB3FFC" w:rsidRPr="00036FC1" w:rsidRDefault="00BB3FFC" w:rsidP="00FB41D5">
            <w:pPr>
              <w:tabs>
                <w:tab w:val="decimal" w:pos="731"/>
              </w:tabs>
              <w:spacing w:line="240" w:lineRule="exact"/>
              <w:ind w:right="11"/>
              <w:rPr>
                <w:rFonts w:ascii="CordiaUPC" w:hAnsi="CordiaUPC" w:cs="CordiaUPC"/>
                <w:sz w:val="26"/>
                <w:szCs w:val="26"/>
              </w:rPr>
            </w:pPr>
            <w:r w:rsidRPr="00036FC1">
              <w:rPr>
                <w:rFonts w:ascii="CordiaUPC" w:eastAsia="Times New Roman" w:hAnsi="CordiaUPC" w:cs="CordiaUPC"/>
                <w:sz w:val="26"/>
                <w:szCs w:val="26"/>
                <w:lang w:eastAsia="en-GB"/>
              </w:rPr>
              <w:t>61</w:t>
            </w:r>
          </w:p>
        </w:tc>
        <w:tc>
          <w:tcPr>
            <w:tcW w:w="180" w:type="dxa"/>
            <w:gridSpan w:val="2"/>
          </w:tcPr>
          <w:p w14:paraId="6FFE6CEB"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90" w:type="dxa"/>
            <w:tcBorders>
              <w:bottom w:val="single" w:sz="4" w:space="0" w:color="auto"/>
            </w:tcBorders>
            <w:vAlign w:val="bottom"/>
          </w:tcPr>
          <w:p w14:paraId="0EA55588" w14:textId="77777777" w:rsidR="00BB3FFC" w:rsidRPr="00036FC1" w:rsidRDefault="00BB3FFC" w:rsidP="00FB41D5">
            <w:pPr>
              <w:tabs>
                <w:tab w:val="decimal" w:pos="731"/>
              </w:tabs>
              <w:spacing w:line="240" w:lineRule="exact"/>
              <w:ind w:right="11"/>
              <w:rPr>
                <w:rFonts w:ascii="CordiaUPC" w:hAnsi="CordiaUPC" w:cs="CordiaUPC"/>
                <w:sz w:val="26"/>
                <w:szCs w:val="26"/>
              </w:rPr>
            </w:pPr>
            <w:r w:rsidRPr="00036FC1">
              <w:rPr>
                <w:rFonts w:ascii="CordiaUPC" w:eastAsia="Times New Roman" w:hAnsi="CordiaUPC" w:cs="CordiaUPC"/>
                <w:sz w:val="26"/>
                <w:szCs w:val="26"/>
                <w:lang w:eastAsia="en-GB"/>
              </w:rPr>
              <w:t>214</w:t>
            </w:r>
          </w:p>
        </w:tc>
        <w:tc>
          <w:tcPr>
            <w:tcW w:w="180" w:type="dxa"/>
          </w:tcPr>
          <w:p w14:paraId="77CEF415"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57" w:type="dxa"/>
            <w:tcBorders>
              <w:bottom w:val="single" w:sz="4" w:space="0" w:color="auto"/>
            </w:tcBorders>
            <w:vAlign w:val="bottom"/>
          </w:tcPr>
          <w:p w14:paraId="5976B3E0" w14:textId="77777777" w:rsidR="00BB3FFC" w:rsidRPr="00036FC1" w:rsidRDefault="00BB3FFC" w:rsidP="00FB41D5">
            <w:pPr>
              <w:tabs>
                <w:tab w:val="decimal" w:pos="731"/>
              </w:tabs>
              <w:spacing w:line="240" w:lineRule="exact"/>
              <w:ind w:right="11"/>
              <w:rPr>
                <w:rFonts w:ascii="CordiaUPC" w:hAnsi="CordiaUPC" w:cs="CordiaUPC"/>
                <w:sz w:val="26"/>
                <w:szCs w:val="26"/>
              </w:rPr>
            </w:pPr>
            <w:r w:rsidRPr="00036FC1">
              <w:rPr>
                <w:rFonts w:ascii="CordiaUPC" w:eastAsia="Times New Roman" w:hAnsi="CordiaUPC" w:cs="CordiaUPC"/>
                <w:sz w:val="26"/>
                <w:szCs w:val="26"/>
                <w:lang w:eastAsia="en-GB"/>
              </w:rPr>
              <w:t>203</w:t>
            </w:r>
          </w:p>
        </w:tc>
      </w:tr>
      <w:tr w:rsidR="00BB3FFC" w:rsidRPr="00036FC1" w14:paraId="6C158E5C" w14:textId="77777777" w:rsidTr="00FB41D5">
        <w:trPr>
          <w:cantSplit/>
          <w:jc w:val="right"/>
        </w:trPr>
        <w:tc>
          <w:tcPr>
            <w:tcW w:w="3690" w:type="dxa"/>
          </w:tcPr>
          <w:p w14:paraId="4F74D3E3" w14:textId="01849EB5"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proofErr w:type="gramStart"/>
            <w:r w:rsidRPr="00036FC1">
              <w:rPr>
                <w:rFonts w:ascii="CordiaUPC" w:hAnsi="CordiaUPC" w:cs="CordiaUPC" w:hint="cs"/>
                <w:b/>
                <w:bCs/>
                <w:sz w:val="26"/>
                <w:szCs w:val="26"/>
                <w:lang w:val="en-US" w:bidi="th-TH"/>
              </w:rPr>
              <w:t>At</w:t>
            </w:r>
            <w:proofErr w:type="gramEnd"/>
            <w:r w:rsidRPr="00036FC1">
              <w:rPr>
                <w:rFonts w:ascii="CordiaUPC" w:hAnsi="CordiaUPC" w:cs="CordiaUPC" w:hint="cs"/>
                <w:b/>
                <w:bCs/>
                <w:sz w:val="26"/>
                <w:szCs w:val="26"/>
                <w:lang w:val="en-US" w:bidi="th-TH"/>
              </w:rPr>
              <w:t xml:space="preserve"> </w:t>
            </w:r>
            <w:r w:rsidRPr="00036FC1">
              <w:rPr>
                <w:rFonts w:ascii="CordiaUPC" w:hAnsi="CordiaUPC" w:cs="CordiaUPC"/>
                <w:b/>
                <w:bCs/>
                <w:sz w:val="26"/>
                <w:szCs w:val="26"/>
                <w:lang w:val="en-US" w:bidi="th-TH"/>
              </w:rPr>
              <w:t xml:space="preserve">30 September / </w:t>
            </w:r>
            <w:r w:rsidRPr="00036FC1">
              <w:rPr>
                <w:rFonts w:ascii="CordiaUPC" w:hAnsi="CordiaUPC" w:cs="CordiaUPC" w:hint="cs"/>
                <w:b/>
                <w:bCs/>
                <w:sz w:val="26"/>
                <w:szCs w:val="26"/>
                <w:lang w:val="en-US" w:bidi="th-TH"/>
              </w:rPr>
              <w:t>31 December</w:t>
            </w:r>
          </w:p>
        </w:tc>
        <w:tc>
          <w:tcPr>
            <w:tcW w:w="1170" w:type="dxa"/>
          </w:tcPr>
          <w:p w14:paraId="4FF19D21" w14:textId="77777777" w:rsidR="00BB3FFC" w:rsidRPr="00036FC1" w:rsidRDefault="00BB3FFC" w:rsidP="00FB41D5">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0325E9E3" w14:textId="77777777" w:rsidR="00BB3FFC" w:rsidRPr="00036FC1" w:rsidRDefault="00BB3FFC" w:rsidP="00FB41D5">
            <w:pPr>
              <w:tabs>
                <w:tab w:val="decimal" w:pos="731"/>
              </w:tabs>
              <w:spacing w:line="240" w:lineRule="exact"/>
              <w:ind w:right="11"/>
              <w:rPr>
                <w:rFonts w:ascii="CordiaUPC" w:hAnsi="CordiaUPC" w:cs="CordiaUPC"/>
                <w:sz w:val="26"/>
                <w:szCs w:val="26"/>
              </w:rPr>
            </w:pPr>
          </w:p>
        </w:tc>
        <w:tc>
          <w:tcPr>
            <w:tcW w:w="180" w:type="dxa"/>
          </w:tcPr>
          <w:p w14:paraId="608A5658"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361F669B" w14:textId="77777777" w:rsidR="00BB3FFC" w:rsidRPr="00036FC1" w:rsidRDefault="00BB3FFC" w:rsidP="00FB41D5">
            <w:pPr>
              <w:tabs>
                <w:tab w:val="decimal" w:pos="731"/>
              </w:tabs>
              <w:spacing w:line="240" w:lineRule="exact"/>
              <w:ind w:right="11"/>
              <w:rPr>
                <w:rFonts w:ascii="CordiaUPC" w:hAnsi="CordiaUPC" w:cs="CordiaUPC"/>
                <w:sz w:val="26"/>
                <w:szCs w:val="26"/>
              </w:rPr>
            </w:pPr>
          </w:p>
        </w:tc>
        <w:tc>
          <w:tcPr>
            <w:tcW w:w="180" w:type="dxa"/>
            <w:gridSpan w:val="2"/>
          </w:tcPr>
          <w:p w14:paraId="6DB023B8"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90" w:type="dxa"/>
            <w:tcBorders>
              <w:top w:val="single" w:sz="4" w:space="0" w:color="auto"/>
            </w:tcBorders>
            <w:vAlign w:val="bottom"/>
          </w:tcPr>
          <w:p w14:paraId="19573AC3" w14:textId="77777777" w:rsidR="00BB3FFC" w:rsidRPr="00036FC1" w:rsidRDefault="00BB3FFC" w:rsidP="00FB41D5">
            <w:pPr>
              <w:tabs>
                <w:tab w:val="decimal" w:pos="731"/>
              </w:tabs>
              <w:spacing w:line="240" w:lineRule="exact"/>
              <w:ind w:right="11"/>
              <w:rPr>
                <w:rFonts w:ascii="CordiaUPC" w:hAnsi="CordiaUPC" w:cs="CordiaUPC"/>
                <w:sz w:val="26"/>
                <w:szCs w:val="26"/>
              </w:rPr>
            </w:pPr>
          </w:p>
        </w:tc>
        <w:tc>
          <w:tcPr>
            <w:tcW w:w="180" w:type="dxa"/>
          </w:tcPr>
          <w:p w14:paraId="42761A7D" w14:textId="77777777" w:rsidR="00BB3FFC" w:rsidRPr="00036FC1" w:rsidRDefault="00BB3FFC" w:rsidP="00FB41D5">
            <w:pPr>
              <w:tabs>
                <w:tab w:val="decimal" w:pos="765"/>
              </w:tabs>
              <w:spacing w:line="240" w:lineRule="exact"/>
              <w:rPr>
                <w:rFonts w:ascii="CordiaUPC" w:hAnsi="CordiaUPC" w:cs="CordiaUPC"/>
                <w:sz w:val="26"/>
                <w:szCs w:val="26"/>
              </w:rPr>
            </w:pPr>
          </w:p>
        </w:tc>
        <w:tc>
          <w:tcPr>
            <w:tcW w:w="957" w:type="dxa"/>
            <w:tcBorders>
              <w:top w:val="single" w:sz="4" w:space="0" w:color="auto"/>
            </w:tcBorders>
            <w:vAlign w:val="bottom"/>
          </w:tcPr>
          <w:p w14:paraId="47E30A79" w14:textId="77777777" w:rsidR="00BB3FFC" w:rsidRPr="00036FC1" w:rsidRDefault="00BB3FFC" w:rsidP="00FB41D5">
            <w:pPr>
              <w:tabs>
                <w:tab w:val="decimal" w:pos="731"/>
              </w:tabs>
              <w:spacing w:line="240" w:lineRule="exact"/>
              <w:ind w:right="11"/>
              <w:rPr>
                <w:rFonts w:ascii="CordiaUPC" w:hAnsi="CordiaUPC" w:cs="CordiaUPC"/>
                <w:sz w:val="26"/>
                <w:szCs w:val="26"/>
              </w:rPr>
            </w:pPr>
          </w:p>
        </w:tc>
      </w:tr>
      <w:tr w:rsidR="00BB3FFC" w:rsidRPr="00BB3FFC" w14:paraId="3018083F" w14:textId="77777777" w:rsidTr="00FB41D5">
        <w:trPr>
          <w:cantSplit/>
          <w:jc w:val="right"/>
        </w:trPr>
        <w:tc>
          <w:tcPr>
            <w:tcW w:w="3690" w:type="dxa"/>
          </w:tcPr>
          <w:p w14:paraId="1203476D" w14:textId="77777777" w:rsidR="00BB3FFC" w:rsidRPr="00036FC1"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036FC1">
              <w:rPr>
                <w:rFonts w:ascii="CordiaUPC" w:hAnsi="CordiaUPC" w:cs="CordiaUPC" w:hint="cs"/>
                <w:b/>
                <w:bCs/>
                <w:sz w:val="26"/>
                <w:szCs w:val="26"/>
                <w:cs/>
                <w:lang w:val="en-US" w:bidi="th-TH"/>
              </w:rPr>
              <w:t xml:space="preserve">- </w:t>
            </w:r>
            <w:r w:rsidRPr="00036FC1">
              <w:rPr>
                <w:rFonts w:ascii="CordiaUPC" w:hAnsi="CordiaUPC" w:cs="CordiaUPC" w:hint="cs"/>
                <w:b/>
                <w:bCs/>
                <w:sz w:val="26"/>
                <w:szCs w:val="26"/>
                <w:lang w:val="en-US" w:bidi="th-TH"/>
              </w:rPr>
              <w:t>ordinary shares</w:t>
            </w:r>
          </w:p>
        </w:tc>
        <w:tc>
          <w:tcPr>
            <w:tcW w:w="1170" w:type="dxa"/>
          </w:tcPr>
          <w:p w14:paraId="22D7D892" w14:textId="77777777" w:rsidR="00BB3FFC" w:rsidRPr="00036FC1" w:rsidRDefault="00BB3FFC" w:rsidP="00FB41D5">
            <w:pPr>
              <w:tabs>
                <w:tab w:val="decimal" w:pos="371"/>
                <w:tab w:val="decimal" w:pos="731"/>
              </w:tabs>
              <w:spacing w:line="240" w:lineRule="exact"/>
              <w:ind w:right="11"/>
              <w:jc w:val="center"/>
              <w:rPr>
                <w:rFonts w:ascii="CordiaUPC" w:hAnsi="CordiaUPC" w:cs="CordiaUPC"/>
                <w:b/>
                <w:bCs/>
                <w:sz w:val="26"/>
                <w:szCs w:val="26"/>
              </w:rPr>
            </w:pPr>
            <w:r w:rsidRPr="00036FC1">
              <w:rPr>
                <w:rFonts w:ascii="CordiaUPC" w:hAnsi="CordiaUPC" w:cs="CordiaUPC" w:hint="cs"/>
                <w:b/>
                <w:bCs/>
                <w:sz w:val="26"/>
                <w:szCs w:val="26"/>
              </w:rPr>
              <w:t>0.95</w:t>
            </w:r>
          </w:p>
        </w:tc>
        <w:tc>
          <w:tcPr>
            <w:tcW w:w="1023" w:type="dxa"/>
            <w:tcBorders>
              <w:top w:val="nil"/>
              <w:left w:val="nil"/>
              <w:bottom w:val="double" w:sz="4" w:space="0" w:color="auto"/>
              <w:right w:val="nil"/>
            </w:tcBorders>
          </w:tcPr>
          <w:p w14:paraId="4D9C26D0" w14:textId="3DDCF656" w:rsidR="00BB3FFC" w:rsidRPr="00036FC1" w:rsidRDefault="00BB3FFC" w:rsidP="00FB41D5">
            <w:pPr>
              <w:tabs>
                <w:tab w:val="decimal" w:pos="731"/>
              </w:tabs>
              <w:spacing w:line="240" w:lineRule="exact"/>
              <w:ind w:right="11"/>
              <w:rPr>
                <w:rFonts w:ascii="CordiaUPC" w:hAnsi="CordiaUPC" w:cs="CordiaUPC"/>
                <w:b/>
                <w:bCs/>
                <w:sz w:val="26"/>
                <w:szCs w:val="26"/>
              </w:rPr>
            </w:pPr>
            <w:r w:rsidRPr="00036FC1">
              <w:rPr>
                <w:rFonts w:ascii="CordiaUPC" w:eastAsia="Times New Roman" w:hAnsi="CordiaUPC" w:cs="CordiaUPC"/>
                <w:b/>
                <w:bCs/>
                <w:sz w:val="26"/>
                <w:szCs w:val="26"/>
                <w:lang w:eastAsia="en-GB"/>
              </w:rPr>
              <w:t>96,687</w:t>
            </w:r>
          </w:p>
        </w:tc>
        <w:tc>
          <w:tcPr>
            <w:tcW w:w="180" w:type="dxa"/>
          </w:tcPr>
          <w:p w14:paraId="7A89E83A" w14:textId="77777777" w:rsidR="00BB3FFC" w:rsidRPr="00036FC1" w:rsidRDefault="00BB3FFC" w:rsidP="00FB41D5">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179F0424" w14:textId="0EC4C06F" w:rsidR="00BB3FFC" w:rsidRPr="00036FC1" w:rsidRDefault="00BB3FFC" w:rsidP="00FB41D5">
            <w:pPr>
              <w:tabs>
                <w:tab w:val="decimal" w:pos="731"/>
              </w:tabs>
              <w:spacing w:line="240" w:lineRule="exact"/>
              <w:ind w:right="11"/>
              <w:rPr>
                <w:rFonts w:ascii="CordiaUPC" w:hAnsi="CordiaUPC" w:cs="CordiaUPC"/>
                <w:b/>
                <w:bCs/>
                <w:sz w:val="26"/>
                <w:szCs w:val="26"/>
              </w:rPr>
            </w:pPr>
            <w:r w:rsidRPr="00036FC1">
              <w:rPr>
                <w:rFonts w:ascii="CordiaUPC" w:eastAsia="Times New Roman" w:hAnsi="CordiaUPC" w:cs="CordiaUPC"/>
                <w:b/>
                <w:bCs/>
                <w:sz w:val="26"/>
                <w:szCs w:val="26"/>
                <w:lang w:eastAsia="en-GB"/>
              </w:rPr>
              <w:t>91,853</w:t>
            </w:r>
          </w:p>
        </w:tc>
        <w:tc>
          <w:tcPr>
            <w:tcW w:w="180" w:type="dxa"/>
            <w:gridSpan w:val="2"/>
          </w:tcPr>
          <w:p w14:paraId="4A6E9159" w14:textId="77777777" w:rsidR="00BB3FFC" w:rsidRPr="00036FC1" w:rsidRDefault="00BB3FFC" w:rsidP="00FB41D5">
            <w:pPr>
              <w:tabs>
                <w:tab w:val="decimal" w:pos="765"/>
              </w:tabs>
              <w:spacing w:line="240" w:lineRule="exact"/>
              <w:rPr>
                <w:rFonts w:ascii="CordiaUPC" w:hAnsi="CordiaUPC" w:cs="CordiaUPC"/>
                <w:b/>
                <w:bCs/>
                <w:sz w:val="26"/>
                <w:szCs w:val="26"/>
              </w:rPr>
            </w:pPr>
          </w:p>
        </w:tc>
        <w:tc>
          <w:tcPr>
            <w:tcW w:w="990" w:type="dxa"/>
            <w:tcBorders>
              <w:bottom w:val="double" w:sz="4" w:space="0" w:color="auto"/>
            </w:tcBorders>
          </w:tcPr>
          <w:p w14:paraId="0ECAECFC" w14:textId="77777777" w:rsidR="00BB3FFC" w:rsidRPr="00036FC1" w:rsidRDefault="00BB3FFC" w:rsidP="00FB41D5">
            <w:pPr>
              <w:tabs>
                <w:tab w:val="decimal" w:pos="731"/>
              </w:tabs>
              <w:spacing w:line="240" w:lineRule="exact"/>
              <w:ind w:right="11"/>
              <w:rPr>
                <w:rFonts w:ascii="CordiaUPC" w:hAnsi="CordiaUPC" w:cs="CordiaUPC"/>
                <w:b/>
                <w:bCs/>
                <w:sz w:val="26"/>
                <w:szCs w:val="26"/>
              </w:rPr>
            </w:pPr>
            <w:r w:rsidRPr="00036FC1">
              <w:rPr>
                <w:rFonts w:ascii="CordiaUPC" w:eastAsia="Times New Roman" w:hAnsi="CordiaUPC" w:cs="CordiaUPC"/>
                <w:b/>
                <w:bCs/>
                <w:sz w:val="26"/>
                <w:szCs w:val="26"/>
                <w:lang w:eastAsia="en-GB"/>
              </w:rPr>
              <w:t>96,623</w:t>
            </w:r>
          </w:p>
        </w:tc>
        <w:tc>
          <w:tcPr>
            <w:tcW w:w="180" w:type="dxa"/>
          </w:tcPr>
          <w:p w14:paraId="19F2375F" w14:textId="77777777" w:rsidR="00BB3FFC" w:rsidRPr="00036FC1" w:rsidRDefault="00BB3FFC" w:rsidP="00FB41D5">
            <w:pPr>
              <w:tabs>
                <w:tab w:val="decimal" w:pos="765"/>
              </w:tabs>
              <w:spacing w:line="240" w:lineRule="exact"/>
              <w:rPr>
                <w:rFonts w:ascii="CordiaUPC" w:hAnsi="CordiaUPC" w:cs="CordiaUPC"/>
                <w:b/>
                <w:bCs/>
                <w:sz w:val="26"/>
                <w:szCs w:val="26"/>
              </w:rPr>
            </w:pPr>
          </w:p>
        </w:tc>
        <w:tc>
          <w:tcPr>
            <w:tcW w:w="957" w:type="dxa"/>
            <w:tcBorders>
              <w:bottom w:val="double" w:sz="4" w:space="0" w:color="auto"/>
            </w:tcBorders>
          </w:tcPr>
          <w:p w14:paraId="7C42F759" w14:textId="77777777" w:rsidR="00BB3FFC" w:rsidRPr="00036FC1" w:rsidRDefault="00BB3FFC" w:rsidP="00FB41D5">
            <w:pPr>
              <w:tabs>
                <w:tab w:val="decimal" w:pos="731"/>
              </w:tabs>
              <w:spacing w:line="240" w:lineRule="exact"/>
              <w:ind w:right="11"/>
              <w:rPr>
                <w:rFonts w:ascii="CordiaUPC" w:hAnsi="CordiaUPC" w:cs="CordiaUPC"/>
                <w:b/>
                <w:bCs/>
                <w:sz w:val="26"/>
                <w:szCs w:val="26"/>
              </w:rPr>
            </w:pPr>
            <w:r w:rsidRPr="00036FC1">
              <w:rPr>
                <w:rFonts w:ascii="CordiaUPC" w:eastAsia="Times New Roman" w:hAnsi="CordiaUPC" w:cs="CordiaUPC" w:hint="cs"/>
                <w:b/>
                <w:bCs/>
                <w:sz w:val="26"/>
                <w:szCs w:val="26"/>
                <w:cs/>
                <w:lang w:eastAsia="en-GB"/>
              </w:rPr>
              <w:t>91</w:t>
            </w:r>
            <w:r w:rsidRPr="00036FC1">
              <w:rPr>
                <w:rFonts w:ascii="CordiaUPC" w:eastAsia="Times New Roman" w:hAnsi="CordiaUPC" w:cs="CordiaUPC"/>
                <w:b/>
                <w:bCs/>
                <w:sz w:val="26"/>
                <w:szCs w:val="26"/>
                <w:lang w:eastAsia="en-GB"/>
              </w:rPr>
              <w:t>,</w:t>
            </w:r>
            <w:r w:rsidRPr="00036FC1">
              <w:rPr>
                <w:rFonts w:ascii="CordiaUPC" w:eastAsia="Times New Roman" w:hAnsi="CordiaUPC" w:cs="CordiaUPC" w:hint="cs"/>
                <w:b/>
                <w:bCs/>
                <w:sz w:val="26"/>
                <w:szCs w:val="26"/>
                <w:cs/>
                <w:lang w:eastAsia="en-GB"/>
              </w:rPr>
              <w:t>792</w:t>
            </w:r>
          </w:p>
        </w:tc>
      </w:tr>
    </w:tbl>
    <w:p w14:paraId="20A98F20" w14:textId="77777777" w:rsidR="00BB3FFC" w:rsidRDefault="00BB3FFC" w:rsidP="00BB3FFC">
      <w:pPr>
        <w:pStyle w:val="ListParagraph"/>
        <w:spacing w:line="240" w:lineRule="exact"/>
        <w:ind w:left="567"/>
        <w:rPr>
          <w:rFonts w:ascii="CordiaUPC" w:eastAsia="Calibri" w:hAnsi="CordiaUPC" w:cs="CordiaUPC"/>
          <w:sz w:val="26"/>
          <w:szCs w:val="26"/>
          <w:highlight w:val="green"/>
        </w:rPr>
      </w:pPr>
    </w:p>
    <w:p w14:paraId="0DBAE3F7" w14:textId="77777777" w:rsidR="00BB3FFC" w:rsidRDefault="00BB3FFC" w:rsidP="00BB3FFC">
      <w:pPr>
        <w:pStyle w:val="ListParagraph"/>
        <w:spacing w:line="240" w:lineRule="exact"/>
        <w:ind w:left="567"/>
        <w:rPr>
          <w:rFonts w:ascii="CordiaUPC" w:eastAsia="Calibri" w:hAnsi="CordiaUPC" w:cs="CordiaUPC"/>
          <w:sz w:val="26"/>
          <w:szCs w:val="26"/>
          <w:highlight w:val="green"/>
        </w:rPr>
      </w:pPr>
    </w:p>
    <w:p w14:paraId="7DA6E1A5" w14:textId="58AAA6C8" w:rsidR="00BB3FFC" w:rsidRDefault="00E903D9">
      <w:pPr>
        <w:spacing w:line="240" w:lineRule="auto"/>
        <w:rPr>
          <w:rFonts w:ascii="CordiaUPC" w:eastAsia="Calibri" w:hAnsi="CordiaUPC" w:cs="CordiaUPC"/>
          <w:sz w:val="26"/>
          <w:szCs w:val="26"/>
          <w:highlight w:val="green"/>
        </w:rPr>
      </w:pPr>
      <w:r>
        <w:rPr>
          <w:rFonts w:ascii="CordiaUPC" w:eastAsia="Calibri" w:hAnsi="CordiaUPC" w:cs="CordiaUPC"/>
          <w:sz w:val="26"/>
          <w:szCs w:val="26"/>
          <w:highlight w:val="green"/>
        </w:rPr>
        <w:br w:type="page"/>
      </w:r>
    </w:p>
    <w:p w14:paraId="2501168E" w14:textId="062B69CF" w:rsidR="00BB3FFC" w:rsidRPr="00036FC1" w:rsidRDefault="00BB3FFC" w:rsidP="007F163D">
      <w:pPr>
        <w:pStyle w:val="ListParagraph"/>
        <w:spacing w:line="240" w:lineRule="exact"/>
        <w:ind w:left="567"/>
        <w:jc w:val="thaiDistribute"/>
        <w:rPr>
          <w:rFonts w:ascii="CordiaUPC" w:eastAsia="Calibri" w:hAnsi="CordiaUPC" w:cs="CordiaUPC"/>
          <w:sz w:val="26"/>
          <w:szCs w:val="26"/>
        </w:rPr>
      </w:pPr>
      <w:r w:rsidRPr="00036FC1">
        <w:rPr>
          <w:rFonts w:ascii="CordiaUPC" w:eastAsia="Calibri" w:hAnsi="CordiaUPC" w:cs="CordiaUPC"/>
          <w:sz w:val="26"/>
          <w:szCs w:val="26"/>
        </w:rPr>
        <w:lastRenderedPageBreak/>
        <w:t>On 12 April 2022, the 2022 Annual General Meeting of the Bank’s shareholders passed resolutions approving as follows:</w:t>
      </w:r>
    </w:p>
    <w:p w14:paraId="35CB0BDF" w14:textId="77777777" w:rsidR="00BB3FFC" w:rsidRPr="00036FC1" w:rsidRDefault="00BB3FFC" w:rsidP="00BB3FFC">
      <w:pPr>
        <w:pStyle w:val="ListParagraph"/>
        <w:spacing w:line="240" w:lineRule="exact"/>
        <w:ind w:left="567"/>
        <w:rPr>
          <w:rFonts w:ascii="CordiaUPC" w:eastAsia="Calibri" w:hAnsi="CordiaUPC" w:cs="CordiaUPC"/>
          <w:sz w:val="26"/>
          <w:szCs w:val="26"/>
          <w:lang w:bidi="th-TH"/>
        </w:rPr>
      </w:pPr>
    </w:p>
    <w:p w14:paraId="49932C06" w14:textId="77777777" w:rsidR="00BB3FFC" w:rsidRPr="00036FC1" w:rsidRDefault="00BB3FFC" w:rsidP="00BB3FFC">
      <w:pPr>
        <w:pStyle w:val="ListParagraph"/>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eastAsia="Calibri" w:hAnsi="CordiaUPC" w:cs="CordiaUPC"/>
          <w:sz w:val="26"/>
          <w:szCs w:val="26"/>
          <w:lang w:bidi="th-TH"/>
        </w:rPr>
      </w:pPr>
      <w:r w:rsidRPr="00036FC1">
        <w:rPr>
          <w:rFonts w:ascii="CordiaUPC" w:eastAsia="Calibri" w:hAnsi="CordiaUPC" w:cs="CordiaUPC"/>
          <w:sz w:val="26"/>
          <w:szCs w:val="26"/>
          <w:lang w:bidi="th-TH"/>
        </w:rPr>
        <w:t xml:space="preserve">The reduction of the registered capital by Baht 229 million from Baht 92,021 million to Baht 91,792 million by writing off 241 million unissued and paid-up share </w:t>
      </w:r>
      <w:proofErr w:type="gramStart"/>
      <w:r w:rsidRPr="00036FC1">
        <w:rPr>
          <w:rFonts w:ascii="CordiaUPC" w:eastAsia="Calibri" w:hAnsi="CordiaUPC" w:cs="CordiaUPC"/>
          <w:sz w:val="26"/>
          <w:szCs w:val="26"/>
          <w:lang w:bidi="th-TH"/>
        </w:rPr>
        <w:t>capital</w:t>
      </w:r>
      <w:proofErr w:type="gramEnd"/>
      <w:r w:rsidRPr="00036FC1">
        <w:rPr>
          <w:rFonts w:ascii="CordiaUPC" w:eastAsia="Calibri" w:hAnsi="CordiaUPC" w:cs="CordiaUPC"/>
          <w:sz w:val="26"/>
          <w:szCs w:val="26"/>
          <w:lang w:bidi="th-TH"/>
        </w:rPr>
        <w:t xml:space="preserve"> at a par value of Baht 0.95 each.</w:t>
      </w:r>
    </w:p>
    <w:p w14:paraId="2E0CBCFF" w14:textId="77777777" w:rsidR="00BB3FFC" w:rsidRPr="00036FC1" w:rsidRDefault="00BB3FFC" w:rsidP="00C734C8">
      <w:pPr>
        <w:pStyle w:val="ListParagraph"/>
        <w:spacing w:line="240" w:lineRule="exact"/>
        <w:ind w:left="567"/>
        <w:jc w:val="thaiDistribute"/>
        <w:rPr>
          <w:rFonts w:ascii="CordiaUPC" w:eastAsia="Calibri" w:hAnsi="CordiaUPC" w:cs="CordiaUPC"/>
          <w:sz w:val="26"/>
          <w:szCs w:val="26"/>
          <w:lang w:bidi="th-TH"/>
        </w:rPr>
      </w:pPr>
      <w:r w:rsidRPr="00036FC1">
        <w:rPr>
          <w:rFonts w:ascii="CordiaUPC" w:eastAsia="Calibri" w:hAnsi="CordiaUPC" w:cs="CordiaUPC"/>
          <w:sz w:val="26"/>
          <w:szCs w:val="26"/>
          <w:lang w:bidi="th-TH"/>
        </w:rPr>
        <w:t> </w:t>
      </w:r>
    </w:p>
    <w:p w14:paraId="39BB3BCF" w14:textId="77777777" w:rsidR="00BB3FFC" w:rsidRPr="00036FC1" w:rsidRDefault="00BB3FFC" w:rsidP="00BB3FFC">
      <w:pPr>
        <w:pStyle w:val="ListParagraph"/>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eastAsia="Calibri" w:hAnsi="CordiaUPC" w:cs="CordiaUPC"/>
          <w:sz w:val="26"/>
          <w:szCs w:val="26"/>
          <w:lang w:bidi="th-TH"/>
        </w:rPr>
      </w:pPr>
      <w:r w:rsidRPr="00036FC1">
        <w:rPr>
          <w:rFonts w:ascii="CordiaUPC" w:eastAsia="Calibri" w:hAnsi="CordiaUPC" w:cs="CordiaUPC"/>
          <w:sz w:val="26"/>
          <w:szCs w:val="26"/>
          <w:lang w:bidi="th-TH"/>
        </w:rPr>
        <w:t>The increase of the registered capital by Baht 1,147 million from Baht 91,792 million to Baht 92,939 million by issuing 1,207 million newly ordinary shares at a par value of Baht 0.95 each and allocate the newly issued ordinary shares as follows:</w:t>
      </w:r>
    </w:p>
    <w:p w14:paraId="5EF23E60" w14:textId="77777777" w:rsidR="00BB3FFC" w:rsidRPr="00036FC1" w:rsidRDefault="00BB3FFC" w:rsidP="00C734C8">
      <w:pPr>
        <w:pStyle w:val="ListParagraph"/>
        <w:numPr>
          <w:ilvl w:val="1"/>
          <w:numId w:val="38"/>
        </w:numPr>
        <w:spacing w:line="240" w:lineRule="exact"/>
        <w:ind w:left="1350"/>
        <w:jc w:val="thaiDistribute"/>
        <w:rPr>
          <w:rFonts w:ascii="CordiaUPC" w:eastAsia="Calibri" w:hAnsi="CordiaUPC" w:cs="CordiaUPC"/>
          <w:sz w:val="26"/>
          <w:szCs w:val="26"/>
          <w:lang w:bidi="th-TH"/>
        </w:rPr>
      </w:pPr>
      <w:r w:rsidRPr="00036FC1">
        <w:rPr>
          <w:rFonts w:ascii="CordiaUPC" w:eastAsia="Calibri" w:hAnsi="CordiaUPC" w:cs="CordiaUPC"/>
          <w:sz w:val="26"/>
          <w:szCs w:val="26"/>
          <w:lang w:bidi="th-TH"/>
        </w:rPr>
        <w:t>Not exceeding 966 million shares at a par value of Baht 0.95 each under the TTB-W1 Warrants Program.</w:t>
      </w:r>
    </w:p>
    <w:p w14:paraId="0E4FE256" w14:textId="77777777" w:rsidR="00BB3FFC" w:rsidRPr="00036FC1" w:rsidRDefault="00BB3FFC" w:rsidP="00C734C8">
      <w:pPr>
        <w:pStyle w:val="ListParagraph"/>
        <w:numPr>
          <w:ilvl w:val="1"/>
          <w:numId w:val="38"/>
        </w:numPr>
        <w:spacing w:line="240" w:lineRule="exact"/>
        <w:ind w:left="1350"/>
        <w:jc w:val="thaiDistribute"/>
        <w:rPr>
          <w:rFonts w:ascii="CordiaUPC" w:eastAsia="Calibri" w:hAnsi="CordiaUPC" w:cs="CordiaUPC"/>
          <w:sz w:val="26"/>
          <w:szCs w:val="26"/>
          <w:lang w:bidi="th-TH"/>
        </w:rPr>
      </w:pPr>
      <w:r w:rsidRPr="00036FC1">
        <w:rPr>
          <w:rFonts w:ascii="CordiaUPC" w:eastAsia="Calibri" w:hAnsi="CordiaUPC" w:cs="CordiaUPC"/>
          <w:sz w:val="26"/>
          <w:szCs w:val="26"/>
          <w:lang w:bidi="th-TH"/>
        </w:rPr>
        <w:t>Not exceeding 183 million shares at a par value of Baht 0.95 each under the 2021 TTB Stock Retention Program.</w:t>
      </w:r>
    </w:p>
    <w:p w14:paraId="29AAC194" w14:textId="77777777" w:rsidR="00BB3FFC" w:rsidRPr="00036FC1" w:rsidRDefault="00BB3FFC" w:rsidP="00C734C8">
      <w:pPr>
        <w:pStyle w:val="ListParagraph"/>
        <w:numPr>
          <w:ilvl w:val="1"/>
          <w:numId w:val="38"/>
        </w:numPr>
        <w:spacing w:line="240" w:lineRule="exact"/>
        <w:ind w:left="1350"/>
        <w:jc w:val="thaiDistribute"/>
        <w:rPr>
          <w:rFonts w:ascii="CordiaUPC" w:eastAsia="Calibri" w:hAnsi="CordiaUPC" w:cs="CordiaUPC"/>
          <w:sz w:val="26"/>
          <w:szCs w:val="26"/>
          <w:lang w:bidi="th-TH"/>
        </w:rPr>
      </w:pPr>
      <w:r w:rsidRPr="00036FC1">
        <w:rPr>
          <w:rFonts w:ascii="CordiaUPC" w:eastAsia="Calibri" w:hAnsi="CordiaUPC" w:cs="CordiaUPC"/>
          <w:sz w:val="26"/>
          <w:szCs w:val="26"/>
          <w:lang w:bidi="th-TH"/>
        </w:rPr>
        <w:t>Not exceeding 58 million shares at a par value of Baht 0.95 each under the 2019 TTB Stock Retention Program.</w:t>
      </w:r>
    </w:p>
    <w:p w14:paraId="16D1176C" w14:textId="77777777" w:rsidR="00BB3FFC" w:rsidRPr="00BB3FFC" w:rsidRDefault="00BB3FFC" w:rsidP="00C734C8">
      <w:pPr>
        <w:pStyle w:val="ListParagraph"/>
        <w:spacing w:line="240" w:lineRule="exact"/>
        <w:ind w:left="567"/>
        <w:jc w:val="thaiDistribute"/>
        <w:rPr>
          <w:rFonts w:ascii="CordiaUPC" w:eastAsia="Calibri" w:hAnsi="CordiaUPC" w:cs="CordiaUPC"/>
          <w:sz w:val="26"/>
          <w:szCs w:val="26"/>
          <w:highlight w:val="green"/>
        </w:rPr>
      </w:pPr>
    </w:p>
    <w:p w14:paraId="6E7C36BD" w14:textId="4E77A402" w:rsidR="00BB3FFC" w:rsidRDefault="00BB3FFC" w:rsidP="00C734C8">
      <w:pPr>
        <w:pStyle w:val="ListParagraph"/>
        <w:spacing w:line="240" w:lineRule="exact"/>
        <w:ind w:left="567"/>
        <w:jc w:val="thaiDistribute"/>
        <w:rPr>
          <w:rFonts w:ascii="CordiaUPC" w:eastAsia="Calibri" w:hAnsi="CordiaUPC" w:cs="CordiaUPC"/>
          <w:sz w:val="26"/>
          <w:szCs w:val="26"/>
        </w:rPr>
      </w:pPr>
      <w:r w:rsidRPr="00036FC1">
        <w:rPr>
          <w:rFonts w:ascii="CordiaUPC" w:eastAsia="Calibri" w:hAnsi="CordiaUPC" w:cs="CordiaUPC"/>
          <w:sz w:val="26"/>
          <w:szCs w:val="26"/>
        </w:rPr>
        <w:t>The reduction and increase of the registered capital were registered with the Department of Business Development, Ministry of Commerce on 21 April 2022 and 22 April 2022 respectively.</w:t>
      </w:r>
    </w:p>
    <w:p w14:paraId="5EDBC37B" w14:textId="2FE72EF6" w:rsidR="00BB3FFC" w:rsidRDefault="00BB3FFC" w:rsidP="00C734C8">
      <w:pPr>
        <w:pStyle w:val="ListParagraph"/>
        <w:spacing w:line="240" w:lineRule="exact"/>
        <w:ind w:left="567"/>
        <w:jc w:val="thaiDistribute"/>
        <w:rPr>
          <w:rFonts w:ascii="CordiaUPC" w:eastAsia="Calibri" w:hAnsi="CordiaUPC" w:cs="CordiaUPC"/>
          <w:sz w:val="26"/>
          <w:szCs w:val="26"/>
        </w:rPr>
      </w:pPr>
    </w:p>
    <w:p w14:paraId="4D2C4BD3" w14:textId="623FF52C" w:rsidR="00B40ECB" w:rsidRPr="00036FC1" w:rsidRDefault="00B40ECB" w:rsidP="00C734C8">
      <w:pPr>
        <w:pStyle w:val="ListParagraph"/>
        <w:spacing w:line="240" w:lineRule="exact"/>
        <w:ind w:left="567"/>
        <w:jc w:val="thaiDistribute"/>
        <w:rPr>
          <w:rFonts w:ascii="CordiaUPC" w:eastAsia="Calibri" w:hAnsi="CordiaUPC" w:cs="CordiaUPC"/>
          <w:sz w:val="26"/>
          <w:szCs w:val="26"/>
        </w:rPr>
      </w:pPr>
      <w:r w:rsidRPr="00036FC1">
        <w:rPr>
          <w:rFonts w:ascii="CordiaUPC" w:eastAsia="Calibri" w:hAnsi="CordiaUPC" w:cs="CordiaUPC"/>
          <w:sz w:val="26"/>
          <w:szCs w:val="26"/>
        </w:rPr>
        <w:t>The Bank issued ordinary shares under the TTB-W1 Warrants Program of 7,112,826 ordinary shares with a par value of Baht 0.95 per share. The increase of the issued ordinary share</w:t>
      </w:r>
      <w:r w:rsidR="00C63297">
        <w:rPr>
          <w:rFonts w:ascii="CordiaUPC" w:eastAsia="Calibri" w:hAnsi="CordiaUPC" w:cs="CordiaUPC"/>
          <w:sz w:val="26"/>
          <w:szCs w:val="26"/>
        </w:rPr>
        <w:t>s</w:t>
      </w:r>
      <w:r w:rsidRPr="00036FC1">
        <w:rPr>
          <w:rFonts w:ascii="CordiaUPC" w:eastAsia="Calibri" w:hAnsi="CordiaUPC" w:cs="CordiaUPC"/>
          <w:sz w:val="26"/>
          <w:szCs w:val="26"/>
        </w:rPr>
        <w:t xml:space="preserve"> was registered with the Department of Business Development, Ministry of Commerce on </w:t>
      </w:r>
      <w:r w:rsidRPr="00036FC1">
        <w:rPr>
          <w:rFonts w:ascii="CordiaUPC" w:eastAsia="Calibri" w:hAnsi="CordiaUPC" w:cs="CordiaUPC" w:hint="cs"/>
          <w:sz w:val="26"/>
          <w:szCs w:val="26"/>
          <w:cs/>
          <w:lang w:bidi="th-TH"/>
        </w:rPr>
        <w:t xml:space="preserve">7 </w:t>
      </w:r>
      <w:r w:rsidRPr="00036FC1">
        <w:rPr>
          <w:rFonts w:ascii="CordiaUPC" w:eastAsia="Calibri" w:hAnsi="CordiaUPC" w:cs="CordiaUPC"/>
          <w:sz w:val="26"/>
          <w:szCs w:val="26"/>
          <w:lang w:val="en-US" w:bidi="th-TH"/>
        </w:rPr>
        <w:t>July</w:t>
      </w:r>
      <w:r w:rsidRPr="00036FC1">
        <w:rPr>
          <w:rFonts w:ascii="CordiaUPC" w:eastAsia="Calibri" w:hAnsi="CordiaUPC" w:cs="CordiaUPC"/>
          <w:sz w:val="26"/>
          <w:szCs w:val="26"/>
        </w:rPr>
        <w:t xml:space="preserve"> 2022.</w:t>
      </w:r>
    </w:p>
    <w:p w14:paraId="0DB7545E" w14:textId="77777777" w:rsidR="00B40ECB" w:rsidRPr="00036FC1" w:rsidRDefault="00B40ECB" w:rsidP="00C734C8">
      <w:pPr>
        <w:pStyle w:val="ListParagraph"/>
        <w:spacing w:line="240" w:lineRule="exact"/>
        <w:ind w:left="567"/>
        <w:jc w:val="thaiDistribute"/>
        <w:rPr>
          <w:rFonts w:ascii="CordiaUPC" w:eastAsia="Calibri" w:hAnsi="CordiaUPC" w:cs="CordiaUPC"/>
          <w:sz w:val="26"/>
          <w:szCs w:val="26"/>
        </w:rPr>
      </w:pPr>
    </w:p>
    <w:p w14:paraId="7435708F" w14:textId="4AAD8EC5" w:rsidR="00BB3FFC" w:rsidRPr="00036FC1" w:rsidRDefault="00BB3FFC" w:rsidP="00C734C8">
      <w:pPr>
        <w:pStyle w:val="ListParagraph"/>
        <w:spacing w:line="240" w:lineRule="exact"/>
        <w:ind w:left="567"/>
        <w:jc w:val="thaiDistribute"/>
        <w:rPr>
          <w:rFonts w:ascii="CordiaUPC" w:eastAsia="Calibri" w:hAnsi="CordiaUPC" w:cs="CordiaUPC"/>
          <w:sz w:val="26"/>
          <w:szCs w:val="26"/>
        </w:rPr>
      </w:pPr>
      <w:r w:rsidRPr="00036FC1">
        <w:rPr>
          <w:rFonts w:ascii="CordiaUPC" w:eastAsia="Calibri" w:hAnsi="CordiaUPC" w:cs="CordiaUPC"/>
          <w:sz w:val="26"/>
          <w:szCs w:val="26"/>
        </w:rPr>
        <w:t xml:space="preserve">The Bank issued ordinary shares under the TTB Stock Retention Program 2019 of </w:t>
      </w:r>
      <w:bookmarkStart w:id="31" w:name="_Hlk115291188"/>
      <w:r w:rsidRPr="00036FC1">
        <w:rPr>
          <w:rFonts w:ascii="CordiaUPC" w:eastAsia="Calibri" w:hAnsi="CordiaUPC" w:cs="CordiaUPC"/>
          <w:sz w:val="26"/>
          <w:szCs w:val="26"/>
        </w:rPr>
        <w:t xml:space="preserve">57,324,400 </w:t>
      </w:r>
      <w:bookmarkEnd w:id="31"/>
      <w:r w:rsidRPr="00036FC1">
        <w:rPr>
          <w:rFonts w:ascii="CordiaUPC" w:eastAsia="Calibri" w:hAnsi="CordiaUPC" w:cs="CordiaUPC"/>
          <w:sz w:val="26"/>
          <w:szCs w:val="26"/>
        </w:rPr>
        <w:t>ordinary shares with a par value of Baht 0.95 per share to its employees. The increase of the issued ordinary share</w:t>
      </w:r>
      <w:r w:rsidR="00C63297">
        <w:rPr>
          <w:rFonts w:ascii="CordiaUPC" w:eastAsia="Calibri" w:hAnsi="CordiaUPC" w:cs="CordiaUPC"/>
          <w:sz w:val="26"/>
          <w:szCs w:val="26"/>
        </w:rPr>
        <w:t>s</w:t>
      </w:r>
      <w:r w:rsidRPr="00036FC1">
        <w:rPr>
          <w:rFonts w:ascii="CordiaUPC" w:eastAsia="Calibri" w:hAnsi="CordiaUPC" w:cs="CordiaUPC"/>
          <w:sz w:val="26"/>
          <w:szCs w:val="26"/>
        </w:rPr>
        <w:t xml:space="preserve"> was registered with the Department of Business Development, Ministry of Commerce on 15 September 2022.</w:t>
      </w:r>
    </w:p>
    <w:p w14:paraId="2EC832D6" w14:textId="77777777" w:rsidR="00BB3FFC" w:rsidRDefault="00BB3FFC" w:rsidP="00C734C8">
      <w:pPr>
        <w:pStyle w:val="ListParagraph"/>
        <w:spacing w:line="240" w:lineRule="exact"/>
        <w:ind w:left="567"/>
        <w:jc w:val="thaiDistribute"/>
        <w:rPr>
          <w:rFonts w:ascii="CordiaUPC" w:eastAsia="Calibri" w:hAnsi="CordiaUPC" w:cs="CordiaUPC"/>
          <w:sz w:val="26"/>
          <w:szCs w:val="26"/>
          <w:rtl/>
        </w:rPr>
      </w:pPr>
    </w:p>
    <w:p w14:paraId="75F1D2B5" w14:textId="77777777" w:rsidR="00BB3FFC" w:rsidRDefault="00BB3FFC" w:rsidP="00C734C8">
      <w:pPr>
        <w:pStyle w:val="ListParagraph"/>
        <w:spacing w:line="240" w:lineRule="exact"/>
        <w:ind w:left="567"/>
        <w:jc w:val="thaiDistribute"/>
        <w:rPr>
          <w:rFonts w:ascii="CordiaUPC" w:eastAsia="Calibri" w:hAnsi="CordiaUPC" w:cs="CordiaUPC"/>
          <w:sz w:val="26"/>
          <w:szCs w:val="26"/>
          <w:rtl/>
        </w:rPr>
      </w:pPr>
    </w:p>
    <w:p w14:paraId="4A60178A" w14:textId="134FB5E1" w:rsidR="00F0027F" w:rsidRDefault="00F0027F" w:rsidP="00F0027F">
      <w:pPr>
        <w:tabs>
          <w:tab w:val="left" w:pos="540"/>
        </w:tabs>
        <w:spacing w:line="240" w:lineRule="exact"/>
        <w:rPr>
          <w:rFonts w:ascii="CordiaUPC" w:hAnsi="CordiaUPC" w:cs="CordiaUPC"/>
          <w:b/>
          <w:bCs/>
          <w:sz w:val="28"/>
          <w:szCs w:val="28"/>
          <w:lang w:bidi="th-TH"/>
        </w:rPr>
      </w:pPr>
      <w:r w:rsidRPr="00731005">
        <w:rPr>
          <w:rFonts w:ascii="CordiaUPC" w:hAnsi="CordiaUPC" w:cs="CordiaUPC" w:hint="cs"/>
          <w:b/>
          <w:bCs/>
          <w:sz w:val="28"/>
          <w:szCs w:val="28"/>
          <w:rtl/>
        </w:rPr>
        <w:t>1</w:t>
      </w:r>
      <w:r>
        <w:rPr>
          <w:rFonts w:ascii="CordiaUPC" w:hAnsi="CordiaUPC" w:cs="CordiaUPC" w:hint="cs"/>
          <w:b/>
          <w:bCs/>
          <w:sz w:val="28"/>
          <w:szCs w:val="28"/>
          <w:rtl/>
        </w:rPr>
        <w:t>6</w:t>
      </w:r>
      <w:r w:rsidRPr="00731005">
        <w:rPr>
          <w:rFonts w:ascii="CordiaUPC" w:hAnsi="CordiaUPC" w:cs="CordiaUPC" w:hint="cs"/>
          <w:b/>
          <w:bCs/>
          <w:sz w:val="28"/>
          <w:szCs w:val="28"/>
          <w:rtl/>
          <w:cs/>
        </w:rPr>
        <w:tab/>
      </w:r>
      <w:r w:rsidR="00EC40D6" w:rsidRPr="00EC40D6">
        <w:rPr>
          <w:rFonts w:ascii="CordiaUPC" w:hAnsi="CordiaUPC" w:cs="CordiaUPC"/>
          <w:b/>
          <w:bCs/>
          <w:sz w:val="28"/>
          <w:szCs w:val="28"/>
          <w:lang w:bidi="th-TH"/>
        </w:rPr>
        <w:t>Warrant - TTB-W1 Warrants Program</w:t>
      </w:r>
    </w:p>
    <w:p w14:paraId="6EC76C18" w14:textId="77777777" w:rsidR="00EC40D6" w:rsidRPr="001576ED" w:rsidRDefault="00EC40D6" w:rsidP="00F0027F">
      <w:pPr>
        <w:tabs>
          <w:tab w:val="left" w:pos="540"/>
        </w:tabs>
        <w:spacing w:line="240" w:lineRule="exact"/>
        <w:rPr>
          <w:rFonts w:ascii="CordiaUPC" w:eastAsia="Calibri" w:hAnsi="CordiaUPC" w:cs="CordiaUPC"/>
          <w:sz w:val="26"/>
          <w:szCs w:val="26"/>
        </w:rPr>
      </w:pPr>
    </w:p>
    <w:p w14:paraId="2ED541F8" w14:textId="42DF02C8" w:rsidR="00EC40D6" w:rsidRPr="001576ED" w:rsidRDefault="001576ED" w:rsidP="001576ED">
      <w:pPr>
        <w:tabs>
          <w:tab w:val="left" w:pos="540"/>
        </w:tabs>
        <w:spacing w:line="240" w:lineRule="exact"/>
        <w:ind w:firstLine="540"/>
        <w:rPr>
          <w:rFonts w:ascii="CordiaUPC" w:eastAsia="Calibri" w:hAnsi="CordiaUPC" w:cs="CordiaUPC"/>
          <w:b/>
          <w:bCs/>
          <w:i/>
          <w:iCs/>
          <w:sz w:val="26"/>
          <w:szCs w:val="26"/>
        </w:rPr>
      </w:pPr>
      <w:r w:rsidRPr="001576ED">
        <w:rPr>
          <w:rFonts w:ascii="CordiaUPC" w:eastAsia="Calibri" w:hAnsi="CordiaUPC" w:cs="CordiaUPC"/>
          <w:b/>
          <w:bCs/>
          <w:i/>
          <w:iCs/>
          <w:sz w:val="26"/>
          <w:szCs w:val="26"/>
        </w:rPr>
        <w:t>Information of TTB-W1 Warrants Program</w:t>
      </w:r>
    </w:p>
    <w:p w14:paraId="75BB39D0" w14:textId="77777777" w:rsidR="00FB1CB3" w:rsidRDefault="00FB1CB3" w:rsidP="001576ED">
      <w:pPr>
        <w:tabs>
          <w:tab w:val="left" w:pos="540"/>
        </w:tabs>
        <w:spacing w:line="240" w:lineRule="exact"/>
        <w:ind w:firstLine="540"/>
        <w:rPr>
          <w:rFonts w:ascii="CordiaUPC" w:eastAsia="Calibri" w:hAnsi="CordiaUPC" w:cs="CordiaUPC"/>
          <w:b/>
          <w:bCs/>
          <w:i/>
          <w:iCs/>
          <w:sz w:val="26"/>
          <w:szCs w:val="26"/>
        </w:rPr>
      </w:pPr>
    </w:p>
    <w:p w14:paraId="77D23071" w14:textId="4012EE69" w:rsidR="00F0027F" w:rsidRDefault="00FB1CB3" w:rsidP="00C734C8">
      <w:pPr>
        <w:pStyle w:val="ListParagraph"/>
        <w:spacing w:line="240" w:lineRule="exact"/>
        <w:ind w:left="567"/>
        <w:jc w:val="thaiDistribute"/>
        <w:rPr>
          <w:rFonts w:ascii="CordiaUPC" w:eastAsia="Calibri" w:hAnsi="CordiaUPC" w:cs="CordiaUPC"/>
          <w:sz w:val="26"/>
          <w:szCs w:val="26"/>
        </w:rPr>
      </w:pPr>
      <w:r w:rsidRPr="00FB1CB3">
        <w:rPr>
          <w:rFonts w:ascii="CordiaUPC" w:eastAsia="Calibri" w:hAnsi="CordiaUPC" w:cs="CordiaUPC"/>
          <w:sz w:val="26"/>
          <w:szCs w:val="26"/>
        </w:rPr>
        <w:t xml:space="preserve">On 12 April 2022, the </w:t>
      </w:r>
      <w:r w:rsidR="00342E11" w:rsidRPr="00342E11">
        <w:rPr>
          <w:rFonts w:ascii="CordiaUPC" w:eastAsia="Calibri" w:hAnsi="CordiaUPC" w:cs="CordiaUPC"/>
          <w:sz w:val="26"/>
          <w:szCs w:val="26"/>
        </w:rPr>
        <w:t xml:space="preserve">2022 </w:t>
      </w:r>
      <w:r w:rsidRPr="00FB1CB3">
        <w:rPr>
          <w:rFonts w:ascii="CordiaUPC" w:eastAsia="Calibri" w:hAnsi="CordiaUPC" w:cs="CordiaUPC"/>
          <w:sz w:val="26"/>
          <w:szCs w:val="26"/>
        </w:rPr>
        <w:t xml:space="preserve">Annual General Meeting of the </w:t>
      </w:r>
      <w:r w:rsidR="00342E11" w:rsidRPr="00342E11">
        <w:rPr>
          <w:rFonts w:ascii="CordiaUPC" w:eastAsia="Calibri" w:hAnsi="CordiaUPC" w:cs="CordiaUPC"/>
          <w:sz w:val="26"/>
          <w:szCs w:val="26"/>
        </w:rPr>
        <w:t>Bank’s shareholders passed resolutions approving</w:t>
      </w:r>
      <w:r w:rsidRPr="00FB1CB3">
        <w:rPr>
          <w:rFonts w:ascii="CordiaUPC" w:eastAsia="Calibri" w:hAnsi="CordiaUPC" w:cs="CordiaUPC"/>
          <w:sz w:val="26"/>
          <w:szCs w:val="26"/>
        </w:rPr>
        <w:t xml:space="preserve"> the issuance and allocation of the Warrants </w:t>
      </w:r>
      <w:r w:rsidR="00342E11" w:rsidRPr="00342E11">
        <w:rPr>
          <w:rFonts w:ascii="CordiaUPC" w:eastAsia="Calibri" w:hAnsi="CordiaUPC" w:cs="CordiaUPC"/>
          <w:sz w:val="26"/>
          <w:szCs w:val="26"/>
        </w:rPr>
        <w:t xml:space="preserve">(TTB-W1 Warrants Program) </w:t>
      </w:r>
      <w:r w:rsidRPr="00FB1CB3">
        <w:rPr>
          <w:rFonts w:ascii="CordiaUPC" w:eastAsia="Calibri" w:hAnsi="CordiaUPC" w:cs="CordiaUPC"/>
          <w:sz w:val="26"/>
          <w:szCs w:val="26"/>
        </w:rPr>
        <w:t>to current shareholders of the Bank. Summary of the program is detail below:</w:t>
      </w:r>
    </w:p>
    <w:p w14:paraId="0F311E1B" w14:textId="77777777" w:rsidR="00342E11" w:rsidRDefault="00342E11" w:rsidP="00C734C8">
      <w:pPr>
        <w:pStyle w:val="ListParagraph"/>
        <w:spacing w:line="240" w:lineRule="exact"/>
        <w:ind w:left="567"/>
        <w:jc w:val="thaiDistribute"/>
        <w:rPr>
          <w:rFonts w:ascii="CordiaUPC" w:eastAsia="Calibri" w:hAnsi="CordiaUPC" w:cs="CordiaUPC"/>
          <w:sz w:val="26"/>
          <w:szCs w:val="26"/>
        </w:rPr>
      </w:pPr>
    </w:p>
    <w:tbl>
      <w:tblPr>
        <w:tblW w:w="9450" w:type="dxa"/>
        <w:tblInd w:w="450" w:type="dxa"/>
        <w:tblLook w:val="04A0" w:firstRow="1" w:lastRow="0" w:firstColumn="1" w:lastColumn="0" w:noHBand="0" w:noVBand="1"/>
      </w:tblPr>
      <w:tblGrid>
        <w:gridCol w:w="3078"/>
        <w:gridCol w:w="6372"/>
      </w:tblGrid>
      <w:tr w:rsidR="001549F7" w:rsidRPr="00DE4983" w14:paraId="2C1128CB" w14:textId="77777777" w:rsidTr="005322BD">
        <w:tc>
          <w:tcPr>
            <w:tcW w:w="3078" w:type="dxa"/>
            <w:hideMark/>
          </w:tcPr>
          <w:p w14:paraId="2BF8FD90" w14:textId="482CC7F8" w:rsidR="001549F7" w:rsidRPr="00DE4983" w:rsidRDefault="00D347F5" w:rsidP="005322BD">
            <w:pPr>
              <w:spacing w:line="240" w:lineRule="exact"/>
              <w:ind w:left="162" w:hanging="162"/>
              <w:rPr>
                <w:rFonts w:ascii="CordiaUPC" w:hAnsi="CordiaUPC" w:cs="CordiaUPC"/>
                <w:sz w:val="26"/>
                <w:szCs w:val="26"/>
              </w:rPr>
            </w:pPr>
            <w:r w:rsidRPr="00D347F5">
              <w:rPr>
                <w:rFonts w:ascii="CordiaUPC" w:hAnsi="CordiaUPC" w:cs="CordiaUPC"/>
                <w:sz w:val="26"/>
                <w:szCs w:val="26"/>
              </w:rPr>
              <w:t>Issuance date</w:t>
            </w:r>
            <w:r w:rsidR="001549F7" w:rsidRPr="00DE4983">
              <w:rPr>
                <w:rFonts w:ascii="CordiaUPC" w:hAnsi="CordiaUPC" w:cs="CordiaUPC"/>
                <w:sz w:val="26"/>
                <w:szCs w:val="26"/>
              </w:rPr>
              <w:t>:</w:t>
            </w:r>
          </w:p>
        </w:tc>
        <w:tc>
          <w:tcPr>
            <w:tcW w:w="6372" w:type="dxa"/>
            <w:hideMark/>
          </w:tcPr>
          <w:p w14:paraId="0A244253" w14:textId="50FCE712" w:rsidR="001549F7" w:rsidRPr="00DE4983" w:rsidRDefault="008C3147" w:rsidP="005322BD">
            <w:pPr>
              <w:spacing w:line="240" w:lineRule="exact"/>
              <w:jc w:val="both"/>
              <w:rPr>
                <w:rFonts w:ascii="CordiaUPC" w:hAnsi="CordiaUPC" w:cs="CordiaUPC"/>
                <w:sz w:val="26"/>
                <w:szCs w:val="26"/>
              </w:rPr>
            </w:pPr>
            <w:r w:rsidRPr="008C3147">
              <w:rPr>
                <w:rFonts w:ascii="CordiaUPC" w:hAnsi="CordiaUPC" w:cs="CordiaUPC"/>
                <w:sz w:val="26"/>
                <w:szCs w:val="26"/>
              </w:rPr>
              <w:t>11 May 2022</w:t>
            </w:r>
          </w:p>
        </w:tc>
      </w:tr>
      <w:tr w:rsidR="001549F7" w:rsidRPr="00DE4983" w14:paraId="37054024" w14:textId="77777777" w:rsidTr="005322BD">
        <w:tc>
          <w:tcPr>
            <w:tcW w:w="3078" w:type="dxa"/>
            <w:hideMark/>
          </w:tcPr>
          <w:p w14:paraId="7576A01E" w14:textId="4365F14D" w:rsidR="001549F7" w:rsidRPr="00DE4983" w:rsidRDefault="001549F7" w:rsidP="005322BD">
            <w:pPr>
              <w:spacing w:line="240" w:lineRule="exact"/>
              <w:ind w:left="162" w:hanging="162"/>
              <w:rPr>
                <w:rFonts w:ascii="CordiaUPC" w:hAnsi="CordiaUPC" w:cs="CordiaUPC"/>
                <w:sz w:val="26"/>
                <w:szCs w:val="26"/>
              </w:rPr>
            </w:pPr>
            <w:r w:rsidRPr="00DE4983">
              <w:rPr>
                <w:rFonts w:ascii="CordiaUPC" w:hAnsi="CordiaUPC" w:cs="CordiaUPC"/>
                <w:sz w:val="26"/>
                <w:szCs w:val="26"/>
              </w:rPr>
              <w:t xml:space="preserve">Number of </w:t>
            </w:r>
            <w:r w:rsidR="007D33D1" w:rsidRPr="007D33D1">
              <w:rPr>
                <w:rFonts w:ascii="CordiaUPC" w:hAnsi="CordiaUPC" w:cs="CordiaUPC"/>
                <w:sz w:val="26"/>
                <w:szCs w:val="26"/>
              </w:rPr>
              <w:t xml:space="preserve">warrants issued and </w:t>
            </w:r>
            <w:r w:rsidR="00570A51" w:rsidRPr="00570A51">
              <w:rPr>
                <w:rFonts w:ascii="CordiaUPC" w:hAnsi="CordiaUPC" w:cs="CordiaUPC"/>
                <w:sz w:val="26"/>
                <w:szCs w:val="26"/>
              </w:rPr>
              <w:t>allocated</w:t>
            </w:r>
            <w:r w:rsidRPr="00DE4983">
              <w:rPr>
                <w:rFonts w:ascii="CordiaUPC" w:hAnsi="CordiaUPC" w:cs="CordiaUPC"/>
                <w:sz w:val="26"/>
                <w:szCs w:val="26"/>
              </w:rPr>
              <w:t>:</w:t>
            </w:r>
          </w:p>
        </w:tc>
        <w:tc>
          <w:tcPr>
            <w:tcW w:w="6372" w:type="dxa"/>
            <w:hideMark/>
          </w:tcPr>
          <w:p w14:paraId="62E99BA7" w14:textId="39C52092" w:rsidR="001549F7" w:rsidRPr="00DE4983" w:rsidRDefault="00296388" w:rsidP="005322BD">
            <w:pPr>
              <w:spacing w:line="240" w:lineRule="exact"/>
              <w:jc w:val="both"/>
              <w:rPr>
                <w:rFonts w:ascii="CordiaUPC" w:hAnsi="CordiaUPC" w:cs="CordiaUPC"/>
                <w:sz w:val="26"/>
                <w:szCs w:val="26"/>
              </w:rPr>
            </w:pPr>
            <w:r w:rsidRPr="00296388">
              <w:rPr>
                <w:rFonts w:ascii="CordiaUPC" w:hAnsi="CordiaUPC" w:cs="CordiaUPC"/>
                <w:sz w:val="26"/>
                <w:szCs w:val="26"/>
              </w:rPr>
              <w:t>Not exceeding 966,228,745 units</w:t>
            </w:r>
          </w:p>
        </w:tc>
      </w:tr>
      <w:tr w:rsidR="00296388" w:rsidRPr="00DE4983" w14:paraId="75574F45" w14:textId="77777777" w:rsidTr="007E39A6">
        <w:tc>
          <w:tcPr>
            <w:tcW w:w="3078" w:type="dxa"/>
          </w:tcPr>
          <w:p w14:paraId="3BFC2601" w14:textId="3B40B3F8" w:rsidR="00296388" w:rsidRPr="00DE4983" w:rsidRDefault="007641FF" w:rsidP="007E39A6">
            <w:pPr>
              <w:spacing w:line="240" w:lineRule="exact"/>
              <w:ind w:left="162" w:hanging="162"/>
              <w:rPr>
                <w:rFonts w:ascii="CordiaUPC" w:hAnsi="CordiaUPC" w:cs="CordiaUPC"/>
                <w:sz w:val="26"/>
                <w:szCs w:val="26"/>
              </w:rPr>
            </w:pPr>
            <w:r w:rsidRPr="007641FF">
              <w:rPr>
                <w:rFonts w:ascii="CordiaUPC" w:hAnsi="CordiaUPC" w:cs="CordiaUPC"/>
                <w:sz w:val="26"/>
                <w:szCs w:val="26"/>
              </w:rPr>
              <w:t>Offered price per unit</w:t>
            </w:r>
            <w:r>
              <w:rPr>
                <w:rFonts w:ascii="CordiaUPC" w:hAnsi="CordiaUPC" w:cs="CordiaUPC"/>
                <w:sz w:val="26"/>
                <w:szCs w:val="26"/>
              </w:rPr>
              <w:t>:</w:t>
            </w:r>
          </w:p>
        </w:tc>
        <w:tc>
          <w:tcPr>
            <w:tcW w:w="6372" w:type="dxa"/>
          </w:tcPr>
          <w:p w14:paraId="534ABD91" w14:textId="78CEA571" w:rsidR="00296388" w:rsidRPr="00296388" w:rsidRDefault="00052D5A" w:rsidP="007E39A6">
            <w:pPr>
              <w:spacing w:line="240" w:lineRule="exact"/>
              <w:jc w:val="both"/>
              <w:rPr>
                <w:rFonts w:ascii="CordiaUPC" w:hAnsi="CordiaUPC" w:cs="CordiaUPC"/>
                <w:sz w:val="26"/>
                <w:szCs w:val="26"/>
              </w:rPr>
            </w:pPr>
            <w:r w:rsidRPr="00052D5A">
              <w:rPr>
                <w:rFonts w:ascii="CordiaUPC" w:hAnsi="CordiaUPC" w:cs="CordiaUPC"/>
                <w:sz w:val="26"/>
                <w:szCs w:val="26"/>
              </w:rPr>
              <w:t>Baht 0 (Zero Baht)</w:t>
            </w:r>
            <w:r w:rsidR="008008F1">
              <w:rPr>
                <w:rFonts w:ascii="CordiaUPC" w:hAnsi="CordiaUPC" w:cs="CordiaUPC"/>
                <w:sz w:val="26"/>
                <w:szCs w:val="26"/>
              </w:rPr>
              <w:t xml:space="preserve"> (at no cost)</w:t>
            </w:r>
          </w:p>
        </w:tc>
      </w:tr>
      <w:tr w:rsidR="00361B3D" w:rsidRPr="00DE4983" w14:paraId="02DD95A5" w14:textId="77777777" w:rsidTr="009B05AE">
        <w:tc>
          <w:tcPr>
            <w:tcW w:w="3078" w:type="dxa"/>
          </w:tcPr>
          <w:p w14:paraId="68DE7DEC" w14:textId="53C13BA3" w:rsidR="00361B3D" w:rsidRPr="007641FF" w:rsidRDefault="00C07102" w:rsidP="009B05AE">
            <w:pPr>
              <w:spacing w:line="240" w:lineRule="exact"/>
              <w:ind w:left="162" w:hanging="162"/>
              <w:rPr>
                <w:rFonts w:ascii="CordiaUPC" w:hAnsi="CordiaUPC" w:cs="CordiaUPC"/>
                <w:sz w:val="26"/>
                <w:szCs w:val="26"/>
              </w:rPr>
            </w:pPr>
            <w:r w:rsidRPr="00C07102">
              <w:rPr>
                <w:rFonts w:ascii="CordiaUPC" w:hAnsi="CordiaUPC" w:cs="CordiaUPC"/>
                <w:sz w:val="26"/>
                <w:szCs w:val="26"/>
              </w:rPr>
              <w:t>Term of warrant</w:t>
            </w:r>
            <w:r>
              <w:rPr>
                <w:rFonts w:ascii="CordiaUPC" w:hAnsi="CordiaUPC" w:cs="CordiaUPC"/>
                <w:sz w:val="26"/>
                <w:szCs w:val="26"/>
              </w:rPr>
              <w:t>:</w:t>
            </w:r>
          </w:p>
        </w:tc>
        <w:tc>
          <w:tcPr>
            <w:tcW w:w="6372" w:type="dxa"/>
          </w:tcPr>
          <w:p w14:paraId="3A91B51B" w14:textId="7583B914" w:rsidR="00361B3D" w:rsidRPr="00052D5A" w:rsidRDefault="009B05AE" w:rsidP="009B05AE">
            <w:pPr>
              <w:spacing w:line="240" w:lineRule="exact"/>
              <w:jc w:val="both"/>
              <w:rPr>
                <w:rFonts w:ascii="CordiaUPC" w:hAnsi="CordiaUPC" w:cs="CordiaUPC"/>
                <w:sz w:val="26"/>
                <w:szCs w:val="26"/>
              </w:rPr>
            </w:pPr>
            <w:r w:rsidRPr="009B05AE">
              <w:rPr>
                <w:rFonts w:ascii="CordiaUPC" w:hAnsi="CordiaUPC" w:cs="CordiaUPC"/>
                <w:sz w:val="26"/>
                <w:szCs w:val="26"/>
              </w:rPr>
              <w:t>3 years from the issuance date of the TTB-W1 Warrants</w:t>
            </w:r>
          </w:p>
        </w:tc>
      </w:tr>
      <w:tr w:rsidR="00296388" w:rsidRPr="00DE4983" w14:paraId="7A5B508A" w14:textId="77777777" w:rsidTr="007E39A6">
        <w:tc>
          <w:tcPr>
            <w:tcW w:w="3078" w:type="dxa"/>
          </w:tcPr>
          <w:p w14:paraId="23E31CAE" w14:textId="34E643FE" w:rsidR="00296388" w:rsidRPr="00DE4983" w:rsidRDefault="00880380" w:rsidP="007E39A6">
            <w:pPr>
              <w:spacing w:line="240" w:lineRule="exact"/>
              <w:ind w:left="162" w:hanging="162"/>
              <w:rPr>
                <w:rFonts w:ascii="CordiaUPC" w:hAnsi="CordiaUPC" w:cs="CordiaUPC"/>
                <w:sz w:val="26"/>
                <w:szCs w:val="26"/>
              </w:rPr>
            </w:pPr>
            <w:r w:rsidRPr="00880380">
              <w:rPr>
                <w:rFonts w:ascii="CordiaUPC" w:hAnsi="CordiaUPC" w:cs="CordiaUPC"/>
                <w:sz w:val="26"/>
                <w:szCs w:val="26"/>
              </w:rPr>
              <w:t>Exercise rate</w:t>
            </w:r>
            <w:r>
              <w:rPr>
                <w:rFonts w:ascii="CordiaUPC" w:hAnsi="CordiaUPC" w:cs="CordiaUPC"/>
                <w:sz w:val="26"/>
                <w:szCs w:val="26"/>
              </w:rPr>
              <w:t>:</w:t>
            </w:r>
          </w:p>
        </w:tc>
        <w:tc>
          <w:tcPr>
            <w:tcW w:w="6372" w:type="dxa"/>
          </w:tcPr>
          <w:p w14:paraId="5AD00BA3" w14:textId="78051CD5" w:rsidR="00296388" w:rsidRPr="00296388" w:rsidRDefault="00194630" w:rsidP="007E39A6">
            <w:pPr>
              <w:spacing w:line="240" w:lineRule="exact"/>
              <w:jc w:val="both"/>
              <w:rPr>
                <w:rFonts w:ascii="CordiaUPC" w:hAnsi="CordiaUPC" w:cs="CordiaUPC"/>
                <w:sz w:val="26"/>
                <w:szCs w:val="26"/>
              </w:rPr>
            </w:pPr>
            <w:r w:rsidRPr="00194630">
              <w:rPr>
                <w:rFonts w:ascii="CordiaUPC" w:hAnsi="CordiaUPC" w:cs="CordiaUPC"/>
                <w:sz w:val="26"/>
                <w:szCs w:val="26"/>
              </w:rPr>
              <w:t>1 unit of the TTB-W1 Warrant for 1 ordinary share</w:t>
            </w:r>
          </w:p>
        </w:tc>
      </w:tr>
      <w:tr w:rsidR="00194630" w:rsidRPr="00DE4983" w14:paraId="33739D34" w14:textId="77777777" w:rsidTr="00DB4044">
        <w:tc>
          <w:tcPr>
            <w:tcW w:w="3078" w:type="dxa"/>
          </w:tcPr>
          <w:p w14:paraId="737D0B76" w14:textId="3FFD65D4" w:rsidR="00194630" w:rsidRPr="00880380" w:rsidRDefault="00F25061" w:rsidP="00DB4044">
            <w:pPr>
              <w:spacing w:line="240" w:lineRule="exact"/>
              <w:ind w:left="162" w:hanging="162"/>
              <w:rPr>
                <w:rFonts w:ascii="CordiaUPC" w:hAnsi="CordiaUPC" w:cs="CordiaUPC"/>
                <w:sz w:val="26"/>
                <w:szCs w:val="26"/>
              </w:rPr>
            </w:pPr>
            <w:r w:rsidRPr="00F25061">
              <w:rPr>
                <w:rFonts w:ascii="CordiaUPC" w:hAnsi="CordiaUPC" w:cs="CordiaUPC"/>
                <w:sz w:val="26"/>
                <w:szCs w:val="26"/>
              </w:rPr>
              <w:t>Exercise price</w:t>
            </w:r>
            <w:r>
              <w:rPr>
                <w:rFonts w:ascii="CordiaUPC" w:hAnsi="CordiaUPC" w:cs="CordiaUPC"/>
                <w:sz w:val="26"/>
                <w:szCs w:val="26"/>
              </w:rPr>
              <w:t>:</w:t>
            </w:r>
          </w:p>
        </w:tc>
        <w:tc>
          <w:tcPr>
            <w:tcW w:w="6372" w:type="dxa"/>
          </w:tcPr>
          <w:p w14:paraId="33B3F20C" w14:textId="77777777" w:rsidR="00681827" w:rsidRDefault="002F487F" w:rsidP="00681827">
            <w:pPr>
              <w:spacing w:line="240" w:lineRule="exact"/>
              <w:jc w:val="both"/>
              <w:rPr>
                <w:rFonts w:ascii="CordiaUPC" w:hAnsi="CordiaUPC" w:cs="CordiaUPC"/>
                <w:sz w:val="26"/>
                <w:szCs w:val="26"/>
              </w:rPr>
            </w:pPr>
            <w:r w:rsidRPr="002F487F">
              <w:rPr>
                <w:rFonts w:ascii="CordiaUPC" w:hAnsi="CordiaUPC" w:cs="CordiaUPC"/>
                <w:sz w:val="26"/>
                <w:szCs w:val="26"/>
              </w:rPr>
              <w:t xml:space="preserve">Baht 0.95 per share, unless the exercise price is adjusted otherwise pursuant to </w:t>
            </w:r>
            <w:r w:rsidR="00681827">
              <w:rPr>
                <w:rFonts w:ascii="CordiaUPC" w:hAnsi="CordiaUPC" w:cs="CordiaUPC"/>
                <w:sz w:val="26"/>
                <w:szCs w:val="26"/>
              </w:rPr>
              <w:t xml:space="preserve"> </w:t>
            </w:r>
          </w:p>
          <w:p w14:paraId="1F2D99D7" w14:textId="423AA286" w:rsidR="00194630" w:rsidRPr="00194630" w:rsidRDefault="002F487F" w:rsidP="00DB4044">
            <w:pPr>
              <w:spacing w:line="240" w:lineRule="exact"/>
              <w:jc w:val="both"/>
              <w:rPr>
                <w:rFonts w:ascii="CordiaUPC" w:hAnsi="CordiaUPC" w:cs="CordiaUPC"/>
                <w:sz w:val="26"/>
                <w:szCs w:val="26"/>
              </w:rPr>
            </w:pPr>
            <w:r w:rsidRPr="002F487F">
              <w:rPr>
                <w:rFonts w:ascii="CordiaUPC" w:hAnsi="CordiaUPC" w:cs="CordiaUPC"/>
                <w:sz w:val="26"/>
                <w:szCs w:val="26"/>
              </w:rPr>
              <w:t>the conditions concerning the rights adjustment.</w:t>
            </w:r>
            <w:r w:rsidR="00681827">
              <w:rPr>
                <w:rFonts w:ascii="CordiaUPC" w:hAnsi="CordiaUPC" w:cs="CordiaUPC"/>
                <w:sz w:val="26"/>
                <w:szCs w:val="26"/>
              </w:rPr>
              <w:t xml:space="preserve"> </w:t>
            </w:r>
          </w:p>
        </w:tc>
      </w:tr>
      <w:tr w:rsidR="002F487F" w:rsidRPr="00DE4983" w14:paraId="6691B366" w14:textId="77777777" w:rsidTr="00425028">
        <w:tc>
          <w:tcPr>
            <w:tcW w:w="3078" w:type="dxa"/>
          </w:tcPr>
          <w:p w14:paraId="285B10E8" w14:textId="602B12AD" w:rsidR="002F487F" w:rsidRPr="00F25061" w:rsidRDefault="005D62F9" w:rsidP="00425028">
            <w:pPr>
              <w:spacing w:line="240" w:lineRule="exact"/>
              <w:ind w:left="162" w:hanging="162"/>
              <w:rPr>
                <w:rFonts w:ascii="CordiaUPC" w:hAnsi="CordiaUPC" w:cs="CordiaUPC"/>
                <w:sz w:val="26"/>
                <w:szCs w:val="26"/>
              </w:rPr>
            </w:pPr>
            <w:r w:rsidRPr="005D62F9">
              <w:rPr>
                <w:rFonts w:ascii="CordiaUPC" w:hAnsi="CordiaUPC" w:cs="CordiaUPC"/>
                <w:sz w:val="26"/>
                <w:szCs w:val="26"/>
              </w:rPr>
              <w:t>Ex</w:t>
            </w:r>
            <w:r w:rsidR="002C40DD">
              <w:rPr>
                <w:rFonts w:ascii="CordiaUPC" w:hAnsi="CordiaUPC" w:cs="CordiaUPC"/>
                <w:sz w:val="26"/>
                <w:szCs w:val="26"/>
              </w:rPr>
              <w:t>ercise</w:t>
            </w:r>
            <w:r w:rsidRPr="005D62F9">
              <w:rPr>
                <w:rFonts w:ascii="CordiaUPC" w:hAnsi="CordiaUPC" w:cs="CordiaUPC"/>
                <w:sz w:val="26"/>
                <w:szCs w:val="26"/>
              </w:rPr>
              <w:t xml:space="preserve"> period</w:t>
            </w:r>
            <w:r>
              <w:rPr>
                <w:rFonts w:ascii="CordiaUPC" w:hAnsi="CordiaUPC" w:cs="CordiaUPC"/>
                <w:sz w:val="26"/>
                <w:szCs w:val="26"/>
              </w:rPr>
              <w:t>:</w:t>
            </w:r>
          </w:p>
        </w:tc>
        <w:tc>
          <w:tcPr>
            <w:tcW w:w="6372" w:type="dxa"/>
          </w:tcPr>
          <w:p w14:paraId="49E479F9" w14:textId="77777777" w:rsidR="002F487F" w:rsidRDefault="00FE687C" w:rsidP="00681827">
            <w:pPr>
              <w:spacing w:line="240" w:lineRule="exact"/>
              <w:jc w:val="both"/>
              <w:rPr>
                <w:rFonts w:ascii="CordiaUPC" w:hAnsi="CordiaUPC" w:cs="CordiaUPC"/>
                <w:sz w:val="26"/>
                <w:szCs w:val="26"/>
              </w:rPr>
            </w:pPr>
            <w:proofErr w:type="gramStart"/>
            <w:r w:rsidRPr="00FE687C">
              <w:rPr>
                <w:rFonts w:ascii="CordiaUPC" w:hAnsi="CordiaUPC" w:cs="CordiaUPC"/>
                <w:sz w:val="26"/>
                <w:szCs w:val="26"/>
              </w:rPr>
              <w:t>Every last</w:t>
            </w:r>
            <w:proofErr w:type="gramEnd"/>
            <w:r w:rsidRPr="00FE687C">
              <w:rPr>
                <w:rFonts w:ascii="CordiaUPC" w:hAnsi="CordiaUPC" w:cs="CordiaUPC"/>
                <w:sz w:val="26"/>
                <w:szCs w:val="26"/>
              </w:rPr>
              <w:t xml:space="preserve"> business day of March, June, September and December of every year </w:t>
            </w:r>
          </w:p>
          <w:p w14:paraId="48A46A60" w14:textId="5E79CD2A" w:rsidR="002F487F" w:rsidRPr="002F487F" w:rsidRDefault="00FE687C" w:rsidP="00425028">
            <w:pPr>
              <w:spacing w:line="240" w:lineRule="exact"/>
              <w:jc w:val="both"/>
              <w:rPr>
                <w:rFonts w:ascii="CordiaUPC" w:hAnsi="CordiaUPC" w:cs="CordiaUPC"/>
                <w:sz w:val="26"/>
                <w:szCs w:val="26"/>
              </w:rPr>
            </w:pPr>
            <w:r w:rsidRPr="00FE687C">
              <w:rPr>
                <w:rFonts w:ascii="CordiaUPC" w:hAnsi="CordiaUPC" w:cs="CordiaUPC"/>
                <w:sz w:val="26"/>
                <w:szCs w:val="26"/>
              </w:rPr>
              <w:t>throughout the term of the TTB-W1 Warrants</w:t>
            </w:r>
          </w:p>
        </w:tc>
      </w:tr>
    </w:tbl>
    <w:p w14:paraId="22E6B6AA" w14:textId="77777777" w:rsidR="00661EC8" w:rsidRDefault="00661EC8" w:rsidP="00C734C8">
      <w:pPr>
        <w:pStyle w:val="ListParagraph"/>
        <w:spacing w:line="240" w:lineRule="exact"/>
        <w:ind w:left="567"/>
        <w:jc w:val="thaiDistribute"/>
        <w:rPr>
          <w:rFonts w:ascii="CordiaUPC" w:eastAsia="Calibri" w:hAnsi="CordiaUPC" w:cs="CordiaUPC"/>
          <w:sz w:val="26"/>
          <w:szCs w:val="26"/>
        </w:rPr>
      </w:pPr>
    </w:p>
    <w:p w14:paraId="3E3FB7F0" w14:textId="53F9FEDB" w:rsidR="001576ED" w:rsidRDefault="0074696E" w:rsidP="00C734C8">
      <w:pPr>
        <w:pStyle w:val="ListParagraph"/>
        <w:spacing w:line="240" w:lineRule="exact"/>
        <w:ind w:left="567"/>
        <w:jc w:val="thaiDistribute"/>
        <w:rPr>
          <w:rFonts w:ascii="CordiaUPC" w:eastAsia="Calibri" w:hAnsi="CordiaUPC" w:cs="CordiaUPC"/>
          <w:sz w:val="26"/>
          <w:szCs w:val="26"/>
        </w:rPr>
      </w:pPr>
      <w:r w:rsidRPr="0074696E">
        <w:rPr>
          <w:rFonts w:ascii="CordiaUPC" w:eastAsia="Calibri" w:hAnsi="CordiaUPC" w:cs="CordiaUPC"/>
          <w:sz w:val="26"/>
          <w:szCs w:val="26"/>
        </w:rPr>
        <w:t>Details of exercised warrants during the period is mentioned in Note 15.</w:t>
      </w:r>
    </w:p>
    <w:p w14:paraId="708D570C" w14:textId="34A0F22D" w:rsidR="0074696E" w:rsidRDefault="0074696E">
      <w:pPr>
        <w:spacing w:line="240" w:lineRule="auto"/>
        <w:rPr>
          <w:rFonts w:ascii="CordiaUPC" w:hAnsi="CordiaUPC" w:cs="CordiaUPC"/>
          <w:b/>
          <w:bCs/>
          <w:sz w:val="28"/>
          <w:szCs w:val="28"/>
          <w:rtl/>
        </w:rPr>
      </w:pPr>
    </w:p>
    <w:p w14:paraId="0E26F729" w14:textId="10B0FAAC" w:rsidR="00D9264A" w:rsidRPr="00731005" w:rsidRDefault="00D9264A" w:rsidP="00D9264A">
      <w:pPr>
        <w:tabs>
          <w:tab w:val="left" w:pos="540"/>
        </w:tabs>
        <w:spacing w:line="240" w:lineRule="exact"/>
        <w:rPr>
          <w:rFonts w:ascii="CordiaUPC" w:hAnsi="CordiaUPC" w:cs="CordiaUPC"/>
          <w:b/>
          <w:bCs/>
          <w:sz w:val="28"/>
          <w:szCs w:val="28"/>
          <w:lang w:bidi="th-TH"/>
        </w:rPr>
      </w:pPr>
      <w:r w:rsidRPr="00731005">
        <w:rPr>
          <w:rFonts w:ascii="CordiaUPC" w:hAnsi="CordiaUPC" w:cs="CordiaUPC" w:hint="cs"/>
          <w:b/>
          <w:bCs/>
          <w:sz w:val="28"/>
          <w:szCs w:val="28"/>
          <w:rtl/>
        </w:rPr>
        <w:t>1</w:t>
      </w:r>
      <w:r w:rsidR="00F0027F">
        <w:rPr>
          <w:rFonts w:ascii="CordiaUPC" w:hAnsi="CordiaUPC" w:cs="CordiaUPC" w:hint="cs"/>
          <w:b/>
          <w:bCs/>
          <w:sz w:val="28"/>
          <w:szCs w:val="28"/>
          <w:rtl/>
        </w:rPr>
        <w:t>7</w:t>
      </w:r>
      <w:r w:rsidRPr="00731005">
        <w:rPr>
          <w:rFonts w:ascii="CordiaUPC" w:hAnsi="CordiaUPC" w:cs="CordiaUPC" w:hint="cs"/>
          <w:b/>
          <w:bCs/>
          <w:sz w:val="28"/>
          <w:szCs w:val="28"/>
          <w:rtl/>
          <w:cs/>
        </w:rPr>
        <w:tab/>
      </w:r>
      <w:r w:rsidRPr="00731005">
        <w:rPr>
          <w:rFonts w:ascii="CordiaUPC" w:hAnsi="CordiaUPC" w:cs="CordiaUPC" w:hint="cs"/>
          <w:b/>
          <w:bCs/>
          <w:sz w:val="28"/>
          <w:szCs w:val="28"/>
          <w:lang w:bidi="th-TH"/>
        </w:rPr>
        <w:t>Appropriation of profit and dividend payment</w:t>
      </w:r>
    </w:p>
    <w:p w14:paraId="07E4989E" w14:textId="77777777" w:rsidR="00D9264A" w:rsidRPr="00D9264A" w:rsidRDefault="00D9264A" w:rsidP="00E6431D">
      <w:pPr>
        <w:tabs>
          <w:tab w:val="left" w:pos="540"/>
        </w:tabs>
        <w:spacing w:line="240" w:lineRule="exact"/>
        <w:jc w:val="thaiDistribute"/>
        <w:rPr>
          <w:rFonts w:ascii="CordiaUPC" w:hAnsi="CordiaUPC" w:cs="CordiaUPC"/>
          <w:b/>
          <w:bCs/>
          <w:sz w:val="12"/>
          <w:szCs w:val="12"/>
          <w:highlight w:val="green"/>
          <w:lang w:bidi="th-TH"/>
        </w:rPr>
      </w:pPr>
    </w:p>
    <w:p w14:paraId="70B24290" w14:textId="26EAC32D" w:rsidR="00D9264A" w:rsidRPr="00731005" w:rsidRDefault="00D9264A" w:rsidP="00103B53">
      <w:pPr>
        <w:numPr>
          <w:ilvl w:val="0"/>
          <w:numId w:val="36"/>
        </w:numPr>
        <w:tabs>
          <w:tab w:val="left" w:pos="227"/>
          <w:tab w:val="left" w:pos="540"/>
          <w:tab w:val="left" w:pos="630"/>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40" w:right="18" w:hanging="426"/>
        <w:contextualSpacing/>
        <w:jc w:val="thaiDistribute"/>
        <w:rPr>
          <w:rFonts w:ascii="CordiaUPC" w:eastAsia="Times New Roman" w:hAnsi="CordiaUPC" w:cs="CordiaUPC"/>
          <w:sz w:val="26"/>
          <w:szCs w:val="26"/>
          <w:lang w:val="en-AU" w:bidi="th-TH"/>
        </w:rPr>
      </w:pPr>
      <w:r w:rsidRPr="00731005">
        <w:rPr>
          <w:rFonts w:ascii="CordiaUPC" w:eastAsia="Calibri" w:hAnsi="CordiaUPC" w:cs="CordiaUPC"/>
          <w:sz w:val="26"/>
          <w:szCs w:val="26"/>
        </w:rPr>
        <w:t xml:space="preserve">On 23 August 2022, the Board of Directors’ Meeting of the Bank passed a resolution </w:t>
      </w:r>
      <w:r w:rsidR="000A09A9" w:rsidRPr="00731005">
        <w:rPr>
          <w:rFonts w:ascii="CordiaUPC" w:eastAsia="Calibri" w:hAnsi="CordiaUPC" w:cs="CordiaUPC"/>
          <w:sz w:val="26"/>
          <w:szCs w:val="26"/>
        </w:rPr>
        <w:t>approving</w:t>
      </w:r>
      <w:r w:rsidR="000A09A9" w:rsidRPr="00731005">
        <w:rPr>
          <w:rFonts w:ascii="CordiaUPC" w:eastAsia="Calibri" w:hAnsi="CordiaUPC" w:cs="CordiaUPC"/>
          <w:sz w:val="26"/>
          <w:szCs w:val="26"/>
          <w:lang w:val="en-US" w:bidi="th-TH"/>
        </w:rPr>
        <w:t xml:space="preserve"> </w:t>
      </w:r>
      <w:r w:rsidR="00731005" w:rsidRPr="00731005">
        <w:rPr>
          <w:rFonts w:ascii="CordiaUPC" w:eastAsia="Calibri" w:hAnsi="CordiaUPC" w:cs="CordiaUPC"/>
          <w:sz w:val="26"/>
          <w:szCs w:val="26"/>
        </w:rPr>
        <w:t>p</w:t>
      </w:r>
      <w:r w:rsidR="000A09A9" w:rsidRPr="00731005">
        <w:rPr>
          <w:rFonts w:ascii="CordiaUPC" w:eastAsia="Calibri" w:hAnsi="CordiaUPC" w:cs="CordiaUPC"/>
          <w:sz w:val="26"/>
          <w:szCs w:val="26"/>
        </w:rPr>
        <w:t>ayment of an</w:t>
      </w:r>
      <w:r w:rsidRPr="00731005">
        <w:rPr>
          <w:rFonts w:ascii="CordiaUPC" w:eastAsia="Calibri" w:hAnsi="CordiaUPC" w:cs="CordiaUPC"/>
          <w:sz w:val="26"/>
          <w:szCs w:val="26"/>
        </w:rPr>
        <w:t xml:space="preserve"> </w:t>
      </w:r>
      <w:r w:rsidRPr="00731005">
        <w:rPr>
          <w:rFonts w:ascii="CordiaUPC" w:hAnsi="CordiaUPC" w:cs="CordiaUPC"/>
          <w:sz w:val="26"/>
          <w:szCs w:val="26"/>
          <w:lang w:eastAsia="en-GB"/>
        </w:rPr>
        <w:t>interim dividend of Baht 0.02 per share to the ordinary shareholders, or a total of Baht 1,933 million. The Bank paid such dividend to its shareholders on 22 September 2022.</w:t>
      </w:r>
    </w:p>
    <w:p w14:paraId="2B07071A" w14:textId="1D77718E" w:rsidR="00D9264A" w:rsidRPr="00D9264A" w:rsidRDefault="009D7687">
      <w:pPr>
        <w:spacing w:line="240" w:lineRule="auto"/>
        <w:rPr>
          <w:rFonts w:ascii="CordiaUPC" w:hAnsi="CordiaUPC" w:cs="CordiaUPC"/>
          <w:b/>
          <w:bCs/>
          <w:sz w:val="18"/>
          <w:szCs w:val="22"/>
          <w:highlight w:val="green"/>
          <w:lang w:eastAsia="en-GB"/>
        </w:rPr>
      </w:pPr>
      <w:r>
        <w:rPr>
          <w:rFonts w:ascii="CordiaUPC" w:hAnsi="CordiaUPC" w:cs="CordiaUPC"/>
          <w:b/>
          <w:bCs/>
          <w:sz w:val="18"/>
          <w:szCs w:val="22"/>
          <w:highlight w:val="green"/>
          <w:lang w:eastAsia="en-GB"/>
        </w:rPr>
        <w:br w:type="page"/>
      </w:r>
    </w:p>
    <w:p w14:paraId="3F3B59CF" w14:textId="5D6F97E5" w:rsidR="00E6431D" w:rsidRPr="00E6431D" w:rsidRDefault="00D9264A" w:rsidP="00103B53">
      <w:pPr>
        <w:numPr>
          <w:ilvl w:val="0"/>
          <w:numId w:val="36"/>
        </w:numPr>
        <w:tabs>
          <w:tab w:val="left" w:pos="227"/>
          <w:tab w:val="left" w:pos="540"/>
          <w:tab w:val="left" w:pos="630"/>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exact"/>
        <w:ind w:left="540" w:right="18" w:hanging="426"/>
        <w:contextualSpacing/>
        <w:jc w:val="thaiDistribute"/>
        <w:rPr>
          <w:rFonts w:ascii="CordiaUPC" w:eastAsia="Calibri" w:hAnsi="CordiaUPC" w:cs="CordiaUPC"/>
          <w:sz w:val="26"/>
          <w:szCs w:val="26"/>
        </w:rPr>
      </w:pPr>
      <w:r w:rsidRPr="00731005">
        <w:rPr>
          <w:rFonts w:ascii="CordiaUPC" w:hAnsi="CordiaUPC" w:cs="CordiaUPC"/>
          <w:sz w:val="26"/>
          <w:szCs w:val="26"/>
          <w:lang w:eastAsia="en-GB"/>
        </w:rPr>
        <w:lastRenderedPageBreak/>
        <w:t xml:space="preserve">On </w:t>
      </w:r>
      <w:r w:rsidRPr="00731005">
        <w:rPr>
          <w:rFonts w:ascii="CordiaUPC" w:hAnsi="CordiaUPC" w:cs="CordiaUPC"/>
          <w:sz w:val="26"/>
          <w:szCs w:val="26"/>
        </w:rPr>
        <w:t>12</w:t>
      </w:r>
      <w:r w:rsidRPr="00731005">
        <w:rPr>
          <w:rFonts w:ascii="CordiaUPC" w:hAnsi="CordiaUPC" w:cs="CordiaUPC"/>
          <w:sz w:val="26"/>
          <w:szCs w:val="26"/>
          <w:cs/>
        </w:rPr>
        <w:t xml:space="preserve"> </w:t>
      </w:r>
      <w:r w:rsidRPr="00731005">
        <w:rPr>
          <w:rFonts w:ascii="CordiaUPC" w:hAnsi="CordiaUPC" w:cs="CordiaUPC"/>
          <w:sz w:val="26"/>
          <w:szCs w:val="26"/>
        </w:rPr>
        <w:t xml:space="preserve">April 2022, the 2022 Annual </w:t>
      </w:r>
      <w:r w:rsidRPr="00731005">
        <w:rPr>
          <w:rFonts w:ascii="CordiaUPC" w:hAnsi="CordiaUPC" w:cs="CordiaUPC"/>
          <w:sz w:val="26"/>
          <w:szCs w:val="26"/>
          <w:lang w:eastAsia="en-GB"/>
        </w:rPr>
        <w:t>General</w:t>
      </w:r>
      <w:r w:rsidRPr="00731005">
        <w:rPr>
          <w:rFonts w:ascii="CordiaUPC" w:hAnsi="CordiaUPC" w:cs="CordiaUPC"/>
          <w:sz w:val="26"/>
          <w:szCs w:val="26"/>
        </w:rPr>
        <w:t xml:space="preserve"> Meeting of the Bank’s shareholders passed resolutions approving</w:t>
      </w:r>
      <w:r w:rsidRPr="00E6431D">
        <w:rPr>
          <w:rFonts w:ascii="CordiaUPC" w:eastAsia="Calibri" w:hAnsi="CordiaUPC" w:cs="CordiaUPC"/>
          <w:sz w:val="26"/>
          <w:szCs w:val="26"/>
        </w:rPr>
        <w:t xml:space="preserve"> </w:t>
      </w:r>
      <w:r w:rsidRPr="00731005">
        <w:rPr>
          <w:rFonts w:ascii="CordiaUPC" w:hAnsi="CordiaUPC" w:cs="CordiaUPC"/>
          <w:sz w:val="26"/>
          <w:szCs w:val="26"/>
        </w:rPr>
        <w:t xml:space="preserve">the appropriation of </w:t>
      </w:r>
      <w:r w:rsidRPr="00731005">
        <w:rPr>
          <w:rFonts w:ascii="CordiaUPC" w:hAnsi="CordiaUPC" w:cs="CordiaUPC" w:hint="cs"/>
          <w:sz w:val="26"/>
          <w:szCs w:val="26"/>
        </w:rPr>
        <w:t>the 20</w:t>
      </w:r>
      <w:r w:rsidRPr="00731005">
        <w:rPr>
          <w:rFonts w:ascii="CordiaUPC" w:hAnsi="CordiaUPC" w:cs="CordiaUPC"/>
          <w:sz w:val="26"/>
          <w:szCs w:val="26"/>
        </w:rPr>
        <w:t>21</w:t>
      </w:r>
      <w:r w:rsidRPr="00731005">
        <w:rPr>
          <w:rFonts w:ascii="CordiaUPC" w:hAnsi="CordiaUPC" w:cs="CordiaUPC" w:hint="cs"/>
          <w:sz w:val="26"/>
          <w:szCs w:val="26"/>
        </w:rPr>
        <w:t xml:space="preserve"> operating profit and dividend payment</w:t>
      </w:r>
      <w:r w:rsidR="00731005" w:rsidRPr="00731005">
        <w:rPr>
          <w:rFonts w:ascii="CordiaUPC" w:hAnsi="CordiaUPC" w:cs="CordiaUPC"/>
          <w:sz w:val="26"/>
          <w:szCs w:val="26"/>
        </w:rPr>
        <w:t xml:space="preserve"> as follows</w:t>
      </w:r>
      <w:r w:rsidR="00731005">
        <w:rPr>
          <w:rFonts w:ascii="CordiaUPC" w:hAnsi="CordiaUPC" w:cs="CordiaUPC"/>
          <w:sz w:val="26"/>
          <w:szCs w:val="26"/>
        </w:rPr>
        <w:t>:</w:t>
      </w:r>
    </w:p>
    <w:p w14:paraId="5C96BC16" w14:textId="77777777" w:rsidR="00E6431D" w:rsidRPr="00E6431D" w:rsidRDefault="00D9264A" w:rsidP="00103B53">
      <w:pPr>
        <w:pStyle w:val="ListParagraph"/>
        <w:numPr>
          <w:ilvl w:val="0"/>
          <w:numId w:val="35"/>
        </w:numPr>
        <w:tabs>
          <w:tab w:val="left" w:pos="227"/>
          <w:tab w:val="left" w:pos="540"/>
          <w:tab w:val="left" w:pos="630"/>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thaiDistribute"/>
        <w:rPr>
          <w:rFonts w:ascii="CordiaUPC" w:hAnsi="CordiaUPC" w:cs="CordiaUPC"/>
          <w:sz w:val="26"/>
          <w:szCs w:val="26"/>
          <w:lang w:eastAsia="en-GB"/>
        </w:rPr>
      </w:pPr>
      <w:r w:rsidRPr="00E6431D">
        <w:rPr>
          <w:rFonts w:ascii="CordiaUPC" w:hAnsi="CordiaUPC" w:cs="CordiaUPC"/>
          <w:sz w:val="26"/>
          <w:szCs w:val="26"/>
          <w:lang w:eastAsia="en-GB"/>
        </w:rPr>
        <w:t>Not allocating net profit from 2021 operating results to the legal reserve as the Bank</w:t>
      </w:r>
      <w:r w:rsidRPr="00E6431D">
        <w:rPr>
          <w:rFonts w:ascii="CordiaUPC" w:hAnsi="CordiaUPC" w:cs="CordiaUPC"/>
          <w:sz w:val="26"/>
          <w:szCs w:val="26"/>
          <w:cs/>
          <w:lang w:eastAsia="en-GB"/>
        </w:rPr>
        <w:t>’</w:t>
      </w:r>
      <w:r w:rsidRPr="00E6431D">
        <w:rPr>
          <w:rFonts w:ascii="CordiaUPC" w:hAnsi="CordiaUPC" w:cs="CordiaUPC"/>
          <w:sz w:val="26"/>
          <w:szCs w:val="26"/>
          <w:lang w:eastAsia="en-GB"/>
        </w:rPr>
        <w:t>s legal reserve is sufficient as required</w:t>
      </w:r>
      <w:r w:rsidRPr="00E6431D">
        <w:rPr>
          <w:rFonts w:ascii="CordiaUPC" w:hAnsi="CordiaUPC" w:cs="CordiaUPC"/>
          <w:sz w:val="26"/>
          <w:szCs w:val="26"/>
          <w:cs/>
          <w:lang w:eastAsia="en-GB"/>
        </w:rPr>
        <w:t xml:space="preserve"> </w:t>
      </w:r>
      <w:r w:rsidRPr="00E6431D">
        <w:rPr>
          <w:rFonts w:ascii="CordiaUPC" w:hAnsi="CordiaUPC" w:cs="CordiaUPC"/>
          <w:sz w:val="26"/>
          <w:szCs w:val="26"/>
          <w:lang w:eastAsia="en-GB"/>
        </w:rPr>
        <w:t>by laws</w:t>
      </w:r>
      <w:r w:rsidRPr="00E6431D">
        <w:rPr>
          <w:rFonts w:ascii="CordiaUPC" w:hAnsi="CordiaUPC" w:cs="CordiaUPC"/>
          <w:sz w:val="26"/>
          <w:szCs w:val="26"/>
          <w:cs/>
          <w:lang w:eastAsia="en-GB"/>
        </w:rPr>
        <w:t xml:space="preserve"> </w:t>
      </w:r>
      <w:r w:rsidRPr="00E6431D">
        <w:rPr>
          <w:rFonts w:ascii="CordiaUPC" w:hAnsi="CordiaUPC" w:cs="CordiaUPC"/>
          <w:sz w:val="26"/>
          <w:szCs w:val="26"/>
          <w:lang w:eastAsia="en-GB"/>
        </w:rPr>
        <w:t xml:space="preserve">and the Bank’s Articles of Association. </w:t>
      </w:r>
    </w:p>
    <w:p w14:paraId="14EA2756" w14:textId="77777777" w:rsidR="00D9264A" w:rsidRPr="00E6431D" w:rsidRDefault="00D9264A" w:rsidP="00103B53">
      <w:pPr>
        <w:pStyle w:val="ListParagraph"/>
        <w:numPr>
          <w:ilvl w:val="0"/>
          <w:numId w:val="35"/>
        </w:numPr>
        <w:tabs>
          <w:tab w:val="left" w:pos="227"/>
          <w:tab w:val="left" w:pos="540"/>
          <w:tab w:val="left" w:pos="630"/>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thaiDistribute"/>
        <w:rPr>
          <w:rFonts w:ascii="CordiaUPC" w:hAnsi="CordiaUPC" w:cs="CordiaUPC"/>
          <w:sz w:val="26"/>
          <w:szCs w:val="26"/>
          <w:lang w:eastAsia="en-GB"/>
        </w:rPr>
      </w:pPr>
      <w:r w:rsidRPr="00E6431D">
        <w:rPr>
          <w:rFonts w:ascii="CordiaUPC" w:hAnsi="CordiaUPC" w:cs="CordiaUPC"/>
          <w:sz w:val="26"/>
          <w:szCs w:val="26"/>
          <w:lang w:eastAsia="en-GB"/>
        </w:rPr>
        <w:t>Payment of a dividend of Baht 0</w:t>
      </w:r>
      <w:r w:rsidRPr="00E6431D">
        <w:rPr>
          <w:rFonts w:ascii="CordiaUPC" w:hAnsi="CordiaUPC" w:cs="CordiaUPC"/>
          <w:sz w:val="26"/>
          <w:szCs w:val="26"/>
          <w:cs/>
          <w:lang w:eastAsia="en-GB"/>
        </w:rPr>
        <w:t>.</w:t>
      </w:r>
      <w:r w:rsidRPr="00E6431D">
        <w:rPr>
          <w:rFonts w:ascii="CordiaUPC" w:hAnsi="CordiaUPC" w:cs="CordiaUPC"/>
          <w:sz w:val="26"/>
          <w:szCs w:val="26"/>
          <w:lang w:eastAsia="en-GB"/>
        </w:rPr>
        <w:t xml:space="preserve">038 per share from the 2021 operating profit </w:t>
      </w:r>
      <w:r w:rsidRPr="00E6431D">
        <w:rPr>
          <w:rFonts w:ascii="CordiaUPC" w:hAnsi="CordiaUPC" w:cs="CordiaUPC" w:hint="cs"/>
          <w:sz w:val="26"/>
          <w:szCs w:val="26"/>
          <w:lang w:eastAsia="en-GB"/>
        </w:rPr>
        <w:t>to the Bank’s ordinary shareholders</w:t>
      </w:r>
      <w:r w:rsidRPr="00E6431D">
        <w:rPr>
          <w:rFonts w:ascii="CordiaUPC" w:hAnsi="CordiaUPC" w:cs="CordiaUPC"/>
          <w:sz w:val="26"/>
          <w:szCs w:val="26"/>
          <w:lang w:eastAsia="en-GB"/>
        </w:rPr>
        <w:t>, totalling Baht 3,669 million</w:t>
      </w:r>
      <w:r w:rsidRPr="00E6431D">
        <w:rPr>
          <w:rFonts w:ascii="CordiaUPC" w:hAnsi="CordiaUPC" w:cs="CordiaUPC"/>
          <w:sz w:val="26"/>
          <w:szCs w:val="26"/>
          <w:cs/>
          <w:lang w:eastAsia="en-GB"/>
        </w:rPr>
        <w:t xml:space="preserve">. </w:t>
      </w:r>
      <w:r w:rsidRPr="00E6431D">
        <w:rPr>
          <w:rFonts w:ascii="CordiaUPC" w:hAnsi="CordiaUPC" w:cs="CordiaUPC"/>
          <w:sz w:val="26"/>
          <w:szCs w:val="26"/>
          <w:lang w:eastAsia="en-GB"/>
        </w:rPr>
        <w:t>The Bank paid such dividend to its shareholders on 11 May 2022.</w:t>
      </w:r>
    </w:p>
    <w:p w14:paraId="75F3DDD0" w14:textId="77777777" w:rsidR="00D9264A" w:rsidRPr="00D9264A" w:rsidRDefault="00D9264A" w:rsidP="00E6431D">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40" w:right="389"/>
        <w:jc w:val="thaiDistribute"/>
        <w:rPr>
          <w:rFonts w:ascii="CordiaUPC" w:hAnsi="CordiaUPC" w:cs="CordiaUPC"/>
          <w:sz w:val="26"/>
          <w:szCs w:val="26"/>
          <w:highlight w:val="green"/>
        </w:rPr>
      </w:pPr>
    </w:p>
    <w:p w14:paraId="27917105" w14:textId="769486A4" w:rsidR="00E6431D" w:rsidRDefault="00D9264A" w:rsidP="00103B53">
      <w:pPr>
        <w:numPr>
          <w:ilvl w:val="0"/>
          <w:numId w:val="36"/>
        </w:numPr>
        <w:tabs>
          <w:tab w:val="left" w:pos="227"/>
          <w:tab w:val="left" w:pos="540"/>
          <w:tab w:val="left" w:pos="630"/>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exact"/>
        <w:ind w:left="540" w:right="18" w:hanging="426"/>
        <w:contextualSpacing/>
        <w:jc w:val="thaiDistribute"/>
        <w:rPr>
          <w:rFonts w:ascii="CordiaUPC" w:eastAsia="Calibri" w:hAnsi="CordiaUPC" w:cs="CordiaUPC"/>
          <w:sz w:val="26"/>
          <w:szCs w:val="26"/>
        </w:rPr>
      </w:pPr>
      <w:r w:rsidRPr="00731005">
        <w:rPr>
          <w:rFonts w:ascii="CordiaUPC" w:hAnsi="CordiaUPC" w:cs="CordiaUPC"/>
          <w:sz w:val="26"/>
          <w:szCs w:val="26"/>
          <w:lang w:eastAsia="en-GB"/>
        </w:rPr>
        <w:t xml:space="preserve">On </w:t>
      </w:r>
      <w:r w:rsidRPr="00731005">
        <w:rPr>
          <w:rFonts w:ascii="CordiaUPC" w:hAnsi="CordiaUPC" w:cs="CordiaUPC"/>
          <w:sz w:val="26"/>
          <w:szCs w:val="26"/>
        </w:rPr>
        <w:t>23</w:t>
      </w:r>
      <w:r w:rsidRPr="00731005">
        <w:rPr>
          <w:rFonts w:ascii="CordiaUPC" w:hAnsi="CordiaUPC" w:cs="CordiaUPC"/>
          <w:sz w:val="26"/>
          <w:szCs w:val="26"/>
          <w:cs/>
        </w:rPr>
        <w:t xml:space="preserve"> </w:t>
      </w:r>
      <w:r w:rsidRPr="00731005">
        <w:rPr>
          <w:rFonts w:ascii="CordiaUPC" w:hAnsi="CordiaUPC" w:cs="CordiaUPC"/>
          <w:sz w:val="26"/>
          <w:szCs w:val="26"/>
        </w:rPr>
        <w:t xml:space="preserve">April 2021, the 2021 Annual General Meeting of the Bank’s shareholders passed a resolution approving the appropriation of </w:t>
      </w:r>
      <w:r w:rsidRPr="00731005">
        <w:rPr>
          <w:rFonts w:ascii="CordiaUPC" w:hAnsi="CordiaUPC" w:cs="CordiaUPC" w:hint="cs"/>
          <w:sz w:val="26"/>
          <w:szCs w:val="26"/>
        </w:rPr>
        <w:t>the 20</w:t>
      </w:r>
      <w:r w:rsidRPr="00731005">
        <w:rPr>
          <w:rFonts w:ascii="CordiaUPC" w:hAnsi="CordiaUPC" w:cs="CordiaUPC"/>
          <w:sz w:val="26"/>
          <w:szCs w:val="26"/>
        </w:rPr>
        <w:t>20</w:t>
      </w:r>
      <w:r w:rsidRPr="00731005">
        <w:rPr>
          <w:rFonts w:ascii="CordiaUPC" w:hAnsi="CordiaUPC" w:cs="CordiaUPC" w:hint="cs"/>
          <w:sz w:val="26"/>
          <w:szCs w:val="26"/>
        </w:rPr>
        <w:t xml:space="preserve"> operating profit and dividend payment</w:t>
      </w:r>
      <w:r w:rsidRPr="00E6431D">
        <w:rPr>
          <w:rFonts w:ascii="CordiaUPC" w:eastAsia="Calibri" w:hAnsi="CordiaUPC" w:cs="CordiaUPC"/>
          <w:sz w:val="26"/>
          <w:szCs w:val="26"/>
        </w:rPr>
        <w:t xml:space="preserve"> </w:t>
      </w:r>
      <w:r w:rsidR="00731005" w:rsidRPr="00731005">
        <w:rPr>
          <w:rFonts w:ascii="CordiaUPC" w:hAnsi="CordiaUPC" w:cs="CordiaUPC"/>
          <w:sz w:val="26"/>
          <w:szCs w:val="26"/>
        </w:rPr>
        <w:t>as follows:</w:t>
      </w:r>
    </w:p>
    <w:p w14:paraId="32BC201A" w14:textId="77777777" w:rsidR="00E6431D" w:rsidRPr="00E6431D" w:rsidRDefault="00D9264A" w:rsidP="00103B53">
      <w:pPr>
        <w:pStyle w:val="ListParagraph"/>
        <w:numPr>
          <w:ilvl w:val="0"/>
          <w:numId w:val="41"/>
        </w:numPr>
        <w:tabs>
          <w:tab w:val="left" w:pos="227"/>
          <w:tab w:val="left" w:pos="540"/>
          <w:tab w:val="left" w:pos="630"/>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thaiDistribute"/>
        <w:rPr>
          <w:rFonts w:ascii="CordiaUPC" w:eastAsia="Calibri" w:hAnsi="CordiaUPC" w:cs="CordiaUPC"/>
          <w:sz w:val="26"/>
          <w:szCs w:val="26"/>
        </w:rPr>
      </w:pPr>
      <w:r w:rsidRPr="00E6431D">
        <w:rPr>
          <w:rFonts w:ascii="CordiaUPC" w:hAnsi="CordiaUPC" w:cs="CordiaUPC"/>
          <w:sz w:val="26"/>
          <w:szCs w:val="26"/>
          <w:lang w:eastAsia="en-GB"/>
        </w:rPr>
        <w:t>Not allocating net profit from 2020 operating results to the legal reserve as the Bank</w:t>
      </w:r>
      <w:r w:rsidRPr="00E6431D">
        <w:rPr>
          <w:rFonts w:ascii="CordiaUPC" w:hAnsi="CordiaUPC" w:cs="CordiaUPC"/>
          <w:sz w:val="26"/>
          <w:szCs w:val="26"/>
          <w:cs/>
          <w:lang w:eastAsia="en-GB"/>
        </w:rPr>
        <w:t>’</w:t>
      </w:r>
      <w:r w:rsidRPr="00E6431D">
        <w:rPr>
          <w:rFonts w:ascii="CordiaUPC" w:hAnsi="CordiaUPC" w:cs="CordiaUPC"/>
          <w:sz w:val="26"/>
          <w:szCs w:val="26"/>
          <w:lang w:eastAsia="en-GB"/>
        </w:rPr>
        <w:t>s legal reserve is sufficient as required</w:t>
      </w:r>
      <w:r w:rsidRPr="00E6431D">
        <w:rPr>
          <w:rFonts w:ascii="CordiaUPC" w:hAnsi="CordiaUPC" w:cs="CordiaUPC"/>
          <w:sz w:val="26"/>
          <w:szCs w:val="26"/>
          <w:cs/>
          <w:lang w:eastAsia="en-GB"/>
        </w:rPr>
        <w:t xml:space="preserve"> </w:t>
      </w:r>
      <w:r w:rsidRPr="00E6431D">
        <w:rPr>
          <w:rFonts w:ascii="CordiaUPC" w:hAnsi="CordiaUPC" w:cs="CordiaUPC"/>
          <w:sz w:val="26"/>
          <w:szCs w:val="26"/>
          <w:lang w:eastAsia="en-GB"/>
        </w:rPr>
        <w:t>by laws</w:t>
      </w:r>
      <w:r w:rsidRPr="00E6431D">
        <w:rPr>
          <w:rFonts w:ascii="CordiaUPC" w:hAnsi="CordiaUPC" w:cs="CordiaUPC"/>
          <w:sz w:val="26"/>
          <w:szCs w:val="26"/>
          <w:cs/>
          <w:lang w:eastAsia="en-GB"/>
        </w:rPr>
        <w:t xml:space="preserve"> </w:t>
      </w:r>
      <w:r w:rsidRPr="00E6431D">
        <w:rPr>
          <w:rFonts w:ascii="CordiaUPC" w:hAnsi="CordiaUPC" w:cs="CordiaUPC"/>
          <w:sz w:val="26"/>
          <w:szCs w:val="26"/>
          <w:lang w:eastAsia="en-GB"/>
        </w:rPr>
        <w:t xml:space="preserve">and the Bank’s Articles of Association. </w:t>
      </w:r>
    </w:p>
    <w:p w14:paraId="0671BE78" w14:textId="572DF403" w:rsidR="00D9264A" w:rsidRPr="001C461A" w:rsidRDefault="00D9264A" w:rsidP="001C461A">
      <w:pPr>
        <w:pStyle w:val="ListParagraph"/>
        <w:numPr>
          <w:ilvl w:val="0"/>
          <w:numId w:val="41"/>
        </w:numPr>
        <w:tabs>
          <w:tab w:val="left" w:pos="227"/>
          <w:tab w:val="left" w:pos="540"/>
          <w:tab w:val="left" w:pos="630"/>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thaiDistribute"/>
        <w:rPr>
          <w:rFonts w:ascii="CordiaUPC" w:hAnsi="CordiaUPC" w:cs="CordiaUPC"/>
          <w:sz w:val="26"/>
          <w:szCs w:val="26"/>
          <w:lang w:eastAsia="en-GB"/>
        </w:rPr>
      </w:pPr>
      <w:r w:rsidRPr="001C461A">
        <w:rPr>
          <w:rFonts w:ascii="CordiaUPC" w:hAnsi="CordiaUPC" w:cs="CordiaUPC"/>
          <w:sz w:val="26"/>
          <w:szCs w:val="26"/>
          <w:lang w:eastAsia="en-GB"/>
        </w:rPr>
        <w:t xml:space="preserve">Payment of </w:t>
      </w:r>
      <w:r w:rsidRPr="00E6431D">
        <w:rPr>
          <w:rFonts w:ascii="CordiaUPC" w:hAnsi="CordiaUPC" w:cs="CordiaUPC"/>
          <w:sz w:val="26"/>
          <w:szCs w:val="26"/>
          <w:lang w:eastAsia="en-GB"/>
        </w:rPr>
        <w:t>a dividend of Baht 0</w:t>
      </w:r>
      <w:r w:rsidRPr="00E6431D">
        <w:rPr>
          <w:rFonts w:ascii="CordiaUPC" w:hAnsi="CordiaUPC" w:cs="CordiaUPC"/>
          <w:sz w:val="26"/>
          <w:szCs w:val="26"/>
          <w:cs/>
          <w:lang w:eastAsia="en-GB"/>
        </w:rPr>
        <w:t>.</w:t>
      </w:r>
      <w:r w:rsidRPr="00E6431D">
        <w:rPr>
          <w:rFonts w:ascii="CordiaUPC" w:hAnsi="CordiaUPC" w:cs="CordiaUPC"/>
          <w:sz w:val="26"/>
          <w:szCs w:val="26"/>
          <w:lang w:eastAsia="en-GB"/>
        </w:rPr>
        <w:t>045 per share from the 2020 operating profit to the shareholders for a totalling of Baht 4,338 million. The Bank paid such dividend to its shareholders on 20 May 2021.</w:t>
      </w:r>
    </w:p>
    <w:p w14:paraId="33B73DD8" w14:textId="17377E92" w:rsidR="00D9264A" w:rsidRDefault="00D9264A" w:rsidP="00216347">
      <w:pPr>
        <w:pStyle w:val="Heading1"/>
        <w:numPr>
          <w:ilvl w:val="0"/>
          <w:numId w:val="0"/>
        </w:numPr>
        <w:spacing w:before="0" w:after="0" w:line="240" w:lineRule="exact"/>
        <w:ind w:left="540" w:hanging="540"/>
        <w:rPr>
          <w:rFonts w:ascii="CordiaUPC" w:hAnsi="CordiaUPC" w:cs="CordiaUPC"/>
          <w:i w:val="0"/>
          <w:iCs/>
          <w:sz w:val="28"/>
          <w:szCs w:val="28"/>
          <w:lang w:val="en-US"/>
        </w:rPr>
      </w:pPr>
    </w:p>
    <w:p w14:paraId="711F9790" w14:textId="6CFDC497" w:rsidR="00BB3FFC" w:rsidRPr="00DE4983" w:rsidRDefault="00BB3FFC" w:rsidP="00BB3FFC">
      <w:pPr>
        <w:spacing w:line="240" w:lineRule="exact"/>
        <w:rPr>
          <w:rFonts w:ascii="CordiaUPC" w:hAnsi="CordiaUPC" w:cs="CordiaUPC"/>
          <w:b/>
          <w:bCs/>
          <w:sz w:val="28"/>
          <w:szCs w:val="28"/>
          <w:lang w:bidi="th-TH"/>
        </w:rPr>
      </w:pPr>
      <w:r w:rsidRPr="00DE4983">
        <w:rPr>
          <w:rFonts w:ascii="CordiaUPC" w:hAnsi="CordiaUPC" w:cs="CordiaUPC" w:hint="cs"/>
          <w:b/>
          <w:bCs/>
          <w:sz w:val="28"/>
          <w:szCs w:val="28"/>
          <w:cs/>
          <w:lang w:bidi="th-TH"/>
        </w:rPr>
        <w:t>1</w:t>
      </w:r>
      <w:r w:rsidR="0074696E">
        <w:rPr>
          <w:rFonts w:ascii="CordiaUPC" w:hAnsi="CordiaUPC" w:cs="CordiaUPC"/>
          <w:b/>
          <w:bCs/>
          <w:sz w:val="28"/>
          <w:szCs w:val="28"/>
          <w:lang w:bidi="th-TH"/>
        </w:rPr>
        <w:t>8</w:t>
      </w:r>
      <w:r w:rsidRPr="00DE4983">
        <w:rPr>
          <w:rFonts w:ascii="CordiaUPC" w:hAnsi="CordiaUPC" w:cs="CordiaUPC"/>
          <w:b/>
          <w:bCs/>
          <w:sz w:val="28"/>
          <w:szCs w:val="28"/>
        </w:rPr>
        <w:tab/>
        <w:t xml:space="preserve">Share-based payments - </w:t>
      </w:r>
      <w:proofErr w:type="spellStart"/>
      <w:r w:rsidRPr="00DE4983">
        <w:rPr>
          <w:rFonts w:ascii="CordiaUPC" w:hAnsi="CordiaUPC" w:cs="CordiaUPC"/>
          <w:b/>
          <w:bCs/>
          <w:sz w:val="28"/>
          <w:szCs w:val="28"/>
        </w:rPr>
        <w:t>TMBThanachart</w:t>
      </w:r>
      <w:proofErr w:type="spellEnd"/>
      <w:r w:rsidRPr="00DE4983">
        <w:rPr>
          <w:rFonts w:ascii="CordiaUPC" w:hAnsi="CordiaUPC" w:cs="CordiaUPC"/>
          <w:b/>
          <w:bCs/>
          <w:sz w:val="28"/>
          <w:szCs w:val="28"/>
        </w:rPr>
        <w:t xml:space="preserve"> Stock Retention Program</w:t>
      </w:r>
    </w:p>
    <w:p w14:paraId="640664B9" w14:textId="77777777" w:rsidR="00BB3FFC" w:rsidRPr="00DE4983" w:rsidRDefault="00BB3FFC" w:rsidP="00BB3FFC">
      <w:pPr>
        <w:spacing w:line="240" w:lineRule="exact"/>
        <w:rPr>
          <w:rFonts w:ascii="CordiaUPC" w:hAnsi="CordiaUPC" w:cs="CordiaUPC"/>
          <w:b/>
          <w:bCs/>
          <w:sz w:val="26"/>
          <w:szCs w:val="26"/>
          <w:lang w:val="en-US" w:bidi="th-TH"/>
        </w:rPr>
      </w:pPr>
    </w:p>
    <w:p w14:paraId="6452FF52" w14:textId="77777777" w:rsidR="00BB3FFC" w:rsidRPr="00DE4983" w:rsidRDefault="00BB3FFC" w:rsidP="00BB3FFC">
      <w:pPr>
        <w:spacing w:line="240" w:lineRule="exact"/>
        <w:rPr>
          <w:rFonts w:ascii="CordiaUPC" w:hAnsi="CordiaUPC" w:cs="CordiaUPC"/>
          <w:b/>
          <w:bCs/>
          <w:sz w:val="26"/>
          <w:szCs w:val="26"/>
        </w:rPr>
      </w:pPr>
      <w:r w:rsidRPr="00DE4983">
        <w:rPr>
          <w:rFonts w:ascii="CordiaUPC" w:hAnsi="CordiaUPC" w:cs="CordiaUPC"/>
          <w:b/>
          <w:bCs/>
          <w:sz w:val="26"/>
          <w:szCs w:val="26"/>
          <w:lang w:bidi="th-TH"/>
        </w:rPr>
        <w:tab/>
      </w:r>
      <w:r w:rsidRPr="00DE4983">
        <w:rPr>
          <w:rFonts w:ascii="CordiaUPC" w:hAnsi="CordiaUPC" w:cs="CordiaUPC"/>
          <w:b/>
          <w:bCs/>
          <w:sz w:val="26"/>
          <w:szCs w:val="26"/>
        </w:rPr>
        <w:t xml:space="preserve">Information of </w:t>
      </w:r>
      <w:proofErr w:type="spellStart"/>
      <w:r w:rsidRPr="00DE4983">
        <w:rPr>
          <w:rFonts w:ascii="CordiaUPC" w:hAnsi="CordiaUPC" w:cs="CordiaUPC"/>
          <w:b/>
          <w:bCs/>
          <w:sz w:val="26"/>
          <w:szCs w:val="26"/>
        </w:rPr>
        <w:t>TMBThanachart</w:t>
      </w:r>
      <w:proofErr w:type="spellEnd"/>
      <w:r w:rsidRPr="00DE4983">
        <w:rPr>
          <w:rFonts w:ascii="CordiaUPC" w:hAnsi="CordiaUPC" w:cs="CordiaUPC"/>
          <w:b/>
          <w:bCs/>
          <w:sz w:val="26"/>
          <w:szCs w:val="26"/>
        </w:rPr>
        <w:t xml:space="preserve"> Stock Retention Program</w:t>
      </w:r>
    </w:p>
    <w:p w14:paraId="5F19DF21" w14:textId="77777777" w:rsidR="00BB3FFC" w:rsidRPr="00DE4983" w:rsidRDefault="00BB3FFC" w:rsidP="00BB3FFC">
      <w:pPr>
        <w:spacing w:line="240" w:lineRule="exact"/>
        <w:rPr>
          <w:rFonts w:ascii="CordiaUPC" w:hAnsi="CordiaUPC" w:cs="CordiaUPC"/>
          <w:b/>
          <w:bCs/>
          <w:sz w:val="26"/>
          <w:szCs w:val="26"/>
        </w:rPr>
      </w:pPr>
    </w:p>
    <w:p w14:paraId="7E91D5DE" w14:textId="77777777" w:rsidR="00BB3FFC" w:rsidRPr="00DE4983" w:rsidRDefault="00BB3FFC" w:rsidP="00BB3FFC">
      <w:pPr>
        <w:spacing w:line="240" w:lineRule="exact"/>
        <w:ind w:firstLine="540"/>
        <w:rPr>
          <w:rFonts w:ascii="CordiaUPC" w:hAnsi="CordiaUPC" w:cs="CordiaUPC"/>
          <w:b/>
          <w:bCs/>
          <w:i/>
          <w:iCs/>
          <w:sz w:val="26"/>
          <w:szCs w:val="26"/>
          <w:lang w:bidi="th-TH"/>
        </w:rPr>
      </w:pPr>
      <w:proofErr w:type="spellStart"/>
      <w:r w:rsidRPr="00DE4983">
        <w:rPr>
          <w:rFonts w:ascii="CordiaUPC" w:hAnsi="CordiaUPC" w:cs="CordiaUPC"/>
          <w:b/>
          <w:bCs/>
          <w:i/>
          <w:iCs/>
          <w:sz w:val="26"/>
          <w:szCs w:val="26"/>
          <w:lang w:val="en-US" w:bidi="th-TH"/>
        </w:rPr>
        <w:t>TMBThanachart</w:t>
      </w:r>
      <w:proofErr w:type="spellEnd"/>
      <w:r w:rsidRPr="00DE4983">
        <w:rPr>
          <w:rFonts w:ascii="CordiaUPC" w:hAnsi="CordiaUPC" w:cs="CordiaUPC"/>
          <w:b/>
          <w:bCs/>
          <w:i/>
          <w:iCs/>
          <w:sz w:val="26"/>
          <w:szCs w:val="26"/>
          <w:lang w:val="en-US" w:bidi="th-TH"/>
        </w:rPr>
        <w:t xml:space="preserve"> Stock Retention Program 2021 (</w:t>
      </w:r>
      <w:r w:rsidRPr="00DE4983">
        <w:rPr>
          <w:rFonts w:ascii="CordiaUPC" w:hAnsi="CordiaUPC" w:cs="CordiaUPC"/>
          <w:b/>
          <w:bCs/>
          <w:i/>
          <w:iCs/>
          <w:sz w:val="26"/>
          <w:szCs w:val="26"/>
        </w:rPr>
        <w:t>TTB Stock Retention Program 202</w:t>
      </w:r>
      <w:r w:rsidRPr="00DE4983">
        <w:rPr>
          <w:rFonts w:ascii="CordiaUPC" w:hAnsi="CordiaUPC" w:cs="CordiaUPC"/>
          <w:b/>
          <w:bCs/>
          <w:i/>
          <w:iCs/>
          <w:sz w:val="26"/>
          <w:szCs w:val="26"/>
          <w:lang w:val="en-US" w:bidi="th-TH"/>
        </w:rPr>
        <w:t>1)</w:t>
      </w:r>
    </w:p>
    <w:p w14:paraId="3BC6A088" w14:textId="77777777" w:rsidR="00BB3FFC" w:rsidRPr="00DE4983" w:rsidRDefault="00BB3FFC" w:rsidP="00BB3FFC">
      <w:pPr>
        <w:spacing w:line="240" w:lineRule="exact"/>
        <w:rPr>
          <w:rFonts w:ascii="CordiaUPC" w:hAnsi="CordiaUPC" w:cs="CordiaUPC"/>
          <w:b/>
          <w:bCs/>
          <w:sz w:val="26"/>
          <w:szCs w:val="26"/>
        </w:rPr>
      </w:pPr>
    </w:p>
    <w:p w14:paraId="4E09570C" w14:textId="77777777" w:rsidR="00BB3FFC" w:rsidRPr="00DE4983" w:rsidRDefault="00BB3FFC" w:rsidP="00BB3FFC">
      <w:pPr>
        <w:autoSpaceDE w:val="0"/>
        <w:autoSpaceDN w:val="0"/>
        <w:adjustRightInd w:val="0"/>
        <w:spacing w:line="240" w:lineRule="exact"/>
        <w:ind w:left="567" w:hanging="141"/>
        <w:jc w:val="thaiDistribute"/>
        <w:rPr>
          <w:rFonts w:ascii="CordiaUPC" w:hAnsi="CordiaUPC" w:cs="CordiaUPC"/>
          <w:sz w:val="26"/>
          <w:szCs w:val="26"/>
          <w:lang w:eastAsia="en-GB"/>
        </w:rPr>
      </w:pPr>
      <w:r w:rsidRPr="00DE4983">
        <w:rPr>
          <w:rFonts w:ascii="CordiaUPC" w:hAnsi="CordiaUPC" w:cs="CordiaUPC"/>
          <w:b/>
          <w:bCs/>
          <w:sz w:val="26"/>
          <w:szCs w:val="26"/>
        </w:rPr>
        <w:tab/>
      </w:r>
      <w:r w:rsidRPr="00DE4983">
        <w:rPr>
          <w:rFonts w:ascii="CordiaUPC" w:hAnsi="CordiaUPC" w:cs="CordiaUPC"/>
          <w:sz w:val="26"/>
          <w:szCs w:val="26"/>
          <w:lang w:eastAsia="en-GB"/>
        </w:rPr>
        <w:t xml:space="preserve">On 24 February 2021, the Board of Directors Meeting No.2/2021 approved the TTB Stock Retention Program 2021 (TTB TSRP 2021) which will offer newly issued ordinary shares of the Bank to the executives and employees of the Bank and </w:t>
      </w:r>
      <w:proofErr w:type="spellStart"/>
      <w:r w:rsidRPr="00DE4983">
        <w:rPr>
          <w:rFonts w:ascii="CordiaUPC" w:hAnsi="CordiaUPC" w:cs="CordiaUPC"/>
          <w:sz w:val="26"/>
          <w:szCs w:val="26"/>
          <w:lang w:eastAsia="en-GB"/>
        </w:rPr>
        <w:t>Thanachart</w:t>
      </w:r>
      <w:proofErr w:type="spellEnd"/>
      <w:r w:rsidRPr="00DE4983">
        <w:rPr>
          <w:rFonts w:ascii="CordiaUPC" w:hAnsi="CordiaUPC" w:cs="CordiaUPC"/>
          <w:sz w:val="26"/>
          <w:szCs w:val="26"/>
          <w:lang w:eastAsia="en-GB"/>
        </w:rPr>
        <w:t xml:space="preserve"> Bank who have qualifications under TTB TSRP 2021. The executives and employees under TTB TSRP 2021 shall be entitled to subscribe for the newly issued shares according to the conditions specified in TTB TSRP 2021. Summary of the program is detail below.</w:t>
      </w:r>
    </w:p>
    <w:p w14:paraId="575D58CD" w14:textId="77777777" w:rsidR="00BB3FFC" w:rsidRPr="00DE4983" w:rsidRDefault="00BB3FFC" w:rsidP="00BB3FFC">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BB3FFC" w:rsidRPr="00DE4983" w14:paraId="15DF0978" w14:textId="77777777" w:rsidTr="00FB41D5">
        <w:tc>
          <w:tcPr>
            <w:tcW w:w="3078" w:type="dxa"/>
            <w:hideMark/>
          </w:tcPr>
          <w:p w14:paraId="33248A76" w14:textId="77777777" w:rsidR="00BB3FFC" w:rsidRPr="00DE4983" w:rsidRDefault="00BB3FFC" w:rsidP="00FB41D5">
            <w:pPr>
              <w:spacing w:line="240" w:lineRule="exact"/>
              <w:ind w:left="162" w:hanging="162"/>
              <w:rPr>
                <w:rFonts w:ascii="CordiaUPC" w:hAnsi="CordiaUPC" w:cs="CordiaUPC"/>
                <w:sz w:val="26"/>
                <w:szCs w:val="26"/>
              </w:rPr>
            </w:pPr>
            <w:r w:rsidRPr="00DE4983">
              <w:rPr>
                <w:rFonts w:ascii="CordiaUPC" w:hAnsi="CordiaUPC" w:cs="CordiaUPC"/>
                <w:sz w:val="26"/>
                <w:szCs w:val="26"/>
              </w:rPr>
              <w:t>Term of continuing scheme:</w:t>
            </w:r>
          </w:p>
        </w:tc>
        <w:tc>
          <w:tcPr>
            <w:tcW w:w="6372" w:type="dxa"/>
            <w:hideMark/>
          </w:tcPr>
          <w:p w14:paraId="1BE0B07A" w14:textId="6D24089B" w:rsidR="00BB3FFC" w:rsidRPr="00DE4983" w:rsidRDefault="00BB3FFC" w:rsidP="00FB41D5">
            <w:pPr>
              <w:spacing w:line="240" w:lineRule="exact"/>
              <w:jc w:val="both"/>
              <w:rPr>
                <w:rFonts w:ascii="CordiaUPC" w:hAnsi="CordiaUPC" w:cs="CordiaUPC"/>
                <w:sz w:val="26"/>
                <w:szCs w:val="26"/>
              </w:rPr>
            </w:pPr>
            <w:r w:rsidRPr="00DE4983">
              <w:rPr>
                <w:rFonts w:ascii="CordiaUPC" w:hAnsi="CordiaUPC" w:cs="CordiaUPC"/>
                <w:sz w:val="26"/>
                <w:szCs w:val="26"/>
              </w:rPr>
              <w:t>3 years from the date on which the shareholders’ meeting approves the TTB Stock Retention Program 2021</w:t>
            </w:r>
            <w:r w:rsidR="007342C0">
              <w:rPr>
                <w:rFonts w:ascii="CordiaUPC" w:hAnsi="CordiaUPC" w:cs="CordiaUPC"/>
                <w:sz w:val="26"/>
                <w:szCs w:val="26"/>
              </w:rPr>
              <w:t xml:space="preserve"> (TTB TSRP 2021)</w:t>
            </w:r>
          </w:p>
        </w:tc>
      </w:tr>
      <w:tr w:rsidR="00BB3FFC" w:rsidRPr="00DE4983" w14:paraId="6EEF46E1" w14:textId="77777777" w:rsidTr="00FB41D5">
        <w:tc>
          <w:tcPr>
            <w:tcW w:w="3078" w:type="dxa"/>
          </w:tcPr>
          <w:p w14:paraId="287B0F92" w14:textId="77777777" w:rsidR="00BB3FFC" w:rsidRPr="00DE4983" w:rsidRDefault="00BB3FFC" w:rsidP="00FB41D5">
            <w:pPr>
              <w:spacing w:line="240" w:lineRule="exact"/>
              <w:ind w:left="162" w:hanging="162"/>
              <w:rPr>
                <w:rFonts w:ascii="CordiaUPC" w:hAnsi="CordiaUPC" w:cs="CordiaUPC"/>
                <w:sz w:val="26"/>
                <w:szCs w:val="26"/>
              </w:rPr>
            </w:pPr>
          </w:p>
        </w:tc>
        <w:tc>
          <w:tcPr>
            <w:tcW w:w="6372" w:type="dxa"/>
          </w:tcPr>
          <w:p w14:paraId="141118C0" w14:textId="77777777" w:rsidR="00BB3FFC" w:rsidRPr="00DE4983" w:rsidRDefault="00BB3FFC" w:rsidP="00FB41D5">
            <w:pPr>
              <w:spacing w:line="240" w:lineRule="exact"/>
              <w:jc w:val="both"/>
              <w:rPr>
                <w:rFonts w:ascii="CordiaUPC" w:hAnsi="CordiaUPC" w:cs="CordiaUPC"/>
                <w:sz w:val="26"/>
                <w:szCs w:val="26"/>
              </w:rPr>
            </w:pPr>
          </w:p>
        </w:tc>
      </w:tr>
      <w:tr w:rsidR="00BB3FFC" w:rsidRPr="00DE4983" w14:paraId="6345EC47" w14:textId="77777777" w:rsidTr="00FB41D5">
        <w:tc>
          <w:tcPr>
            <w:tcW w:w="3078" w:type="dxa"/>
            <w:hideMark/>
          </w:tcPr>
          <w:p w14:paraId="6C7F0A5D" w14:textId="77777777" w:rsidR="00BB3FFC" w:rsidRPr="00DE4983" w:rsidRDefault="00BB3FFC" w:rsidP="00FB41D5">
            <w:pPr>
              <w:spacing w:line="240" w:lineRule="exact"/>
              <w:ind w:left="162" w:hanging="162"/>
              <w:rPr>
                <w:rFonts w:ascii="CordiaUPC" w:hAnsi="CordiaUPC" w:cs="CordiaUPC"/>
                <w:sz w:val="26"/>
                <w:szCs w:val="26"/>
              </w:rPr>
            </w:pPr>
            <w:r w:rsidRPr="00DE4983">
              <w:rPr>
                <w:rFonts w:ascii="CordiaUPC" w:hAnsi="CordiaUPC" w:cs="CordiaUPC"/>
                <w:sz w:val="26"/>
                <w:szCs w:val="26"/>
              </w:rPr>
              <w:t>Number of ordinary shares to be offered:</w:t>
            </w:r>
          </w:p>
        </w:tc>
        <w:tc>
          <w:tcPr>
            <w:tcW w:w="6372" w:type="dxa"/>
            <w:hideMark/>
          </w:tcPr>
          <w:p w14:paraId="60BD8FE3" w14:textId="77777777" w:rsidR="00BB3FFC" w:rsidRPr="00DE4983" w:rsidRDefault="00BB3FFC" w:rsidP="00FB41D5">
            <w:pPr>
              <w:spacing w:line="240" w:lineRule="exact"/>
              <w:jc w:val="both"/>
              <w:rPr>
                <w:rFonts w:ascii="CordiaUPC" w:hAnsi="CordiaUPC" w:cs="CordiaUPC"/>
                <w:sz w:val="26"/>
                <w:szCs w:val="26"/>
              </w:rPr>
            </w:pPr>
            <w:r w:rsidRPr="00DE4983">
              <w:rPr>
                <w:rFonts w:ascii="CordiaUPC" w:hAnsi="CordiaUPC" w:cs="CordiaUPC"/>
                <w:sz w:val="26"/>
                <w:szCs w:val="26"/>
              </w:rPr>
              <w:t>Up to 305,000,000 shares in total at a par value of Baht 0.95 where such newly issued ordinary shares will be offered as a continuing program</w:t>
            </w:r>
          </w:p>
        </w:tc>
      </w:tr>
      <w:tr w:rsidR="00BB3FFC" w:rsidRPr="00DE4983" w14:paraId="20AA0B1F" w14:textId="77777777" w:rsidTr="00FB41D5">
        <w:tc>
          <w:tcPr>
            <w:tcW w:w="3078" w:type="dxa"/>
          </w:tcPr>
          <w:p w14:paraId="0C864074" w14:textId="77777777" w:rsidR="00BB3FFC" w:rsidRPr="00DE4983" w:rsidRDefault="00BB3FFC" w:rsidP="00FB41D5">
            <w:pPr>
              <w:spacing w:line="240" w:lineRule="exact"/>
              <w:ind w:left="162" w:hanging="162"/>
              <w:rPr>
                <w:rFonts w:ascii="CordiaUPC" w:hAnsi="CordiaUPC" w:cs="CordiaUPC"/>
                <w:sz w:val="26"/>
                <w:szCs w:val="26"/>
              </w:rPr>
            </w:pPr>
          </w:p>
        </w:tc>
        <w:tc>
          <w:tcPr>
            <w:tcW w:w="6372" w:type="dxa"/>
          </w:tcPr>
          <w:p w14:paraId="156361C2" w14:textId="77777777" w:rsidR="00BB3FFC" w:rsidRPr="00DE4983" w:rsidRDefault="00BB3FFC" w:rsidP="00FB41D5">
            <w:pPr>
              <w:spacing w:line="240" w:lineRule="exact"/>
              <w:jc w:val="both"/>
              <w:rPr>
                <w:rFonts w:ascii="CordiaUPC" w:hAnsi="CordiaUPC" w:cs="CordiaUPC"/>
                <w:sz w:val="26"/>
                <w:szCs w:val="26"/>
              </w:rPr>
            </w:pPr>
          </w:p>
        </w:tc>
      </w:tr>
      <w:tr w:rsidR="00BB3FFC" w:rsidRPr="00DE4983" w14:paraId="12681078" w14:textId="77777777" w:rsidTr="00FB41D5">
        <w:tc>
          <w:tcPr>
            <w:tcW w:w="3078" w:type="dxa"/>
            <w:hideMark/>
          </w:tcPr>
          <w:p w14:paraId="36796E38" w14:textId="77777777" w:rsidR="00BB3FFC" w:rsidRPr="00DE4983" w:rsidRDefault="00BB3FFC" w:rsidP="00FB41D5">
            <w:pPr>
              <w:spacing w:line="240" w:lineRule="exact"/>
              <w:ind w:left="162" w:hanging="162"/>
              <w:rPr>
                <w:rFonts w:ascii="CordiaUPC" w:hAnsi="CordiaUPC" w:cs="CordiaUPC"/>
                <w:sz w:val="26"/>
                <w:szCs w:val="26"/>
              </w:rPr>
            </w:pPr>
            <w:r w:rsidRPr="00DE4983">
              <w:rPr>
                <w:rFonts w:ascii="CordiaUPC" w:hAnsi="CordiaUPC" w:cs="CordiaUPC"/>
                <w:sz w:val="26"/>
                <w:szCs w:val="26"/>
              </w:rPr>
              <w:t>Offering price per share:</w:t>
            </w:r>
          </w:p>
        </w:tc>
        <w:tc>
          <w:tcPr>
            <w:tcW w:w="6372" w:type="dxa"/>
            <w:hideMark/>
          </w:tcPr>
          <w:p w14:paraId="6B861888" w14:textId="77777777" w:rsidR="00BB3FFC" w:rsidRPr="00DE4983" w:rsidRDefault="00BB3FFC" w:rsidP="00FB41D5">
            <w:pPr>
              <w:spacing w:line="240" w:lineRule="exact"/>
              <w:jc w:val="both"/>
              <w:rPr>
                <w:rFonts w:ascii="CordiaUPC" w:hAnsi="CordiaUPC" w:cs="CordiaUPC"/>
                <w:sz w:val="26"/>
                <w:szCs w:val="26"/>
              </w:rPr>
            </w:pPr>
            <w:r w:rsidRPr="00DE4983">
              <w:rPr>
                <w:rFonts w:ascii="CordiaUPC" w:hAnsi="CordiaUPC" w:cs="CordiaUPC"/>
                <w:sz w:val="26"/>
                <w:szCs w:val="26"/>
              </w:rPr>
              <w:t xml:space="preserve">The offering price per share to be offered to the executives and employees under TTB Stock Retention program 2021 is equivalent to Baht 1.15. Such offering price, which was not lower than the weighted average closing price of the Bank’s shares traded on the Stock Exchange of Thailand during the period of 15 consecutive days before the date on which the Board of Directors’ Meeting No. 2/2021 held on February 24, </w:t>
            </w:r>
            <w:proofErr w:type="gramStart"/>
            <w:r w:rsidRPr="00DE4983">
              <w:rPr>
                <w:rFonts w:ascii="CordiaUPC" w:hAnsi="CordiaUPC" w:cs="CordiaUPC"/>
                <w:sz w:val="26"/>
                <w:szCs w:val="26"/>
              </w:rPr>
              <w:t>2021</w:t>
            </w:r>
            <w:proofErr w:type="gramEnd"/>
            <w:r w:rsidRPr="00DE4983">
              <w:rPr>
                <w:rFonts w:ascii="CordiaUPC" w:hAnsi="CordiaUPC" w:cs="CordiaUPC"/>
                <w:sz w:val="26"/>
                <w:szCs w:val="26"/>
              </w:rPr>
              <w:t xml:space="preserve"> resolved to propose the TTB Stock Retention Program 2021 for the shareholders’ meeting’s consideration and approval.</w:t>
            </w:r>
          </w:p>
        </w:tc>
      </w:tr>
      <w:tr w:rsidR="00BB3FFC" w:rsidRPr="00DE4983" w14:paraId="4DB3CCCD" w14:textId="77777777" w:rsidTr="00FB41D5">
        <w:tc>
          <w:tcPr>
            <w:tcW w:w="3078" w:type="dxa"/>
          </w:tcPr>
          <w:p w14:paraId="3D4C9732" w14:textId="77777777" w:rsidR="00BB3FFC" w:rsidRPr="00DE4983" w:rsidRDefault="00BB3FFC" w:rsidP="00FB41D5">
            <w:pPr>
              <w:spacing w:line="240" w:lineRule="exact"/>
              <w:ind w:left="162" w:hanging="162"/>
              <w:rPr>
                <w:rFonts w:ascii="CordiaUPC" w:hAnsi="CordiaUPC" w:cs="CordiaUPC"/>
                <w:sz w:val="26"/>
                <w:szCs w:val="26"/>
              </w:rPr>
            </w:pPr>
          </w:p>
        </w:tc>
        <w:tc>
          <w:tcPr>
            <w:tcW w:w="6372" w:type="dxa"/>
          </w:tcPr>
          <w:p w14:paraId="3E513D92" w14:textId="77777777" w:rsidR="00BB3FFC" w:rsidRPr="00DE4983" w:rsidRDefault="00BB3FFC" w:rsidP="00FB41D5">
            <w:pPr>
              <w:spacing w:line="240" w:lineRule="exact"/>
              <w:jc w:val="both"/>
              <w:rPr>
                <w:rFonts w:ascii="CordiaUPC" w:hAnsi="CordiaUPC" w:cs="CordiaUPC"/>
                <w:sz w:val="26"/>
                <w:szCs w:val="26"/>
              </w:rPr>
            </w:pPr>
          </w:p>
        </w:tc>
      </w:tr>
      <w:tr w:rsidR="00BB3FFC" w:rsidRPr="00DE4983" w14:paraId="4B5AF88B" w14:textId="77777777" w:rsidTr="00FB41D5">
        <w:tc>
          <w:tcPr>
            <w:tcW w:w="3078" w:type="dxa"/>
            <w:hideMark/>
          </w:tcPr>
          <w:p w14:paraId="05C4A83F" w14:textId="77777777" w:rsidR="00BB3FFC" w:rsidRPr="00DE4983" w:rsidRDefault="00BB3FFC" w:rsidP="00FB41D5">
            <w:pPr>
              <w:spacing w:line="240" w:lineRule="exact"/>
              <w:ind w:left="162" w:hanging="162"/>
              <w:rPr>
                <w:rFonts w:ascii="CordiaUPC" w:hAnsi="CordiaUPC" w:cs="CordiaUPC"/>
                <w:sz w:val="26"/>
                <w:szCs w:val="26"/>
              </w:rPr>
            </w:pPr>
            <w:r w:rsidRPr="00DE4983">
              <w:rPr>
                <w:rFonts w:ascii="CordiaUPC" w:hAnsi="CordiaUPC" w:cs="CordiaUPC"/>
                <w:sz w:val="26"/>
                <w:szCs w:val="26"/>
              </w:rPr>
              <w:t>Condition of subscription for the newly issued shares:</w:t>
            </w:r>
          </w:p>
        </w:tc>
        <w:tc>
          <w:tcPr>
            <w:tcW w:w="6372" w:type="dxa"/>
            <w:hideMark/>
          </w:tcPr>
          <w:p w14:paraId="64772F35" w14:textId="77777777" w:rsidR="00BB3FFC" w:rsidRPr="00DE4983" w:rsidRDefault="00BB3FFC" w:rsidP="00FB41D5">
            <w:pPr>
              <w:spacing w:line="240" w:lineRule="exact"/>
              <w:jc w:val="both"/>
              <w:rPr>
                <w:rFonts w:ascii="CordiaUPC" w:hAnsi="CordiaUPC" w:cs="CordiaUPC"/>
                <w:sz w:val="26"/>
                <w:szCs w:val="26"/>
              </w:rPr>
            </w:pPr>
            <w:r w:rsidRPr="00DE4983">
              <w:rPr>
                <w:rFonts w:ascii="CordiaUPC" w:hAnsi="CordiaUPC" w:cs="CordiaUPC"/>
                <w:sz w:val="26"/>
                <w:szCs w:val="26"/>
              </w:rPr>
              <w:t xml:space="preserve">The executives and employees under TTB TSRP 2021 who will subscribe for the newly issued shares shall be executives or employees of the Bank or </w:t>
            </w:r>
            <w:proofErr w:type="spellStart"/>
            <w:r w:rsidRPr="00DE4983">
              <w:rPr>
                <w:rFonts w:ascii="CordiaUPC" w:hAnsi="CordiaUPC" w:cs="CordiaUPC"/>
                <w:sz w:val="26"/>
                <w:szCs w:val="26"/>
              </w:rPr>
              <w:t>Thanachart</w:t>
            </w:r>
            <w:proofErr w:type="spellEnd"/>
            <w:r w:rsidRPr="00DE4983">
              <w:rPr>
                <w:rFonts w:ascii="CordiaUPC" w:hAnsi="CordiaUPC" w:cs="CordiaUPC"/>
                <w:sz w:val="26"/>
                <w:szCs w:val="26"/>
              </w:rPr>
              <w:t xml:space="preserve"> Bank as of the subscription date of such newly issued shares (the rights for employees who retire pursuant to the Bank’s regulation or death are still retained).</w:t>
            </w:r>
          </w:p>
        </w:tc>
      </w:tr>
    </w:tbl>
    <w:p w14:paraId="7BFDC2BC" w14:textId="77777777" w:rsidR="00BB3FFC" w:rsidRPr="00DE4983" w:rsidRDefault="00BB3FFC" w:rsidP="00BB3FFC">
      <w:pPr>
        <w:spacing w:line="240" w:lineRule="exact"/>
        <w:rPr>
          <w:rFonts w:ascii="CordiaUPC" w:hAnsi="CordiaUPC" w:cs="CordiaUPC"/>
          <w:b/>
          <w:bCs/>
          <w:sz w:val="26"/>
          <w:szCs w:val="26"/>
          <w:lang w:val="en-US" w:bidi="th-TH"/>
        </w:rPr>
      </w:pPr>
    </w:p>
    <w:p w14:paraId="68F37C8A" w14:textId="77777777" w:rsidR="0074696E" w:rsidRDefault="0074696E">
      <w:pPr>
        <w:spacing w:line="240" w:lineRule="auto"/>
        <w:rPr>
          <w:rFonts w:ascii="CordiaUPC" w:hAnsi="CordiaUPC" w:cs="CordiaUPC"/>
          <w:b/>
          <w:bCs/>
          <w:i/>
          <w:iCs/>
          <w:sz w:val="26"/>
          <w:szCs w:val="26"/>
          <w:lang w:val="en-US" w:bidi="th-TH"/>
        </w:rPr>
      </w:pPr>
      <w:r>
        <w:rPr>
          <w:rFonts w:ascii="CordiaUPC" w:hAnsi="CordiaUPC" w:cs="CordiaUPC"/>
          <w:b/>
          <w:bCs/>
          <w:i/>
          <w:iCs/>
          <w:sz w:val="26"/>
          <w:szCs w:val="26"/>
          <w:lang w:val="en-US" w:bidi="th-TH"/>
        </w:rPr>
        <w:br w:type="page"/>
      </w:r>
    </w:p>
    <w:p w14:paraId="5124A91F" w14:textId="5E6BCF10" w:rsidR="00BB3FFC" w:rsidRPr="00DE4983" w:rsidRDefault="00BB3FFC" w:rsidP="009D7687">
      <w:pPr>
        <w:spacing w:line="240" w:lineRule="exact"/>
        <w:ind w:left="540"/>
        <w:rPr>
          <w:rFonts w:ascii="CordiaUPC" w:hAnsi="CordiaUPC" w:cs="CordiaUPC"/>
          <w:b/>
          <w:bCs/>
          <w:i/>
          <w:iCs/>
          <w:sz w:val="26"/>
          <w:szCs w:val="26"/>
        </w:rPr>
      </w:pPr>
      <w:proofErr w:type="spellStart"/>
      <w:r w:rsidRPr="00DE4983">
        <w:rPr>
          <w:rFonts w:ascii="CordiaUPC" w:hAnsi="CordiaUPC" w:cs="CordiaUPC"/>
          <w:b/>
          <w:bCs/>
          <w:i/>
          <w:iCs/>
          <w:sz w:val="26"/>
          <w:szCs w:val="26"/>
          <w:lang w:val="en-US" w:bidi="th-TH"/>
        </w:rPr>
        <w:lastRenderedPageBreak/>
        <w:t>TMBThanachart</w:t>
      </w:r>
      <w:proofErr w:type="spellEnd"/>
      <w:r w:rsidRPr="00DE4983">
        <w:rPr>
          <w:rFonts w:ascii="CordiaUPC" w:hAnsi="CordiaUPC" w:cs="CordiaUPC"/>
          <w:b/>
          <w:bCs/>
          <w:i/>
          <w:iCs/>
          <w:sz w:val="26"/>
          <w:szCs w:val="26"/>
          <w:lang w:val="en-US" w:bidi="th-TH"/>
        </w:rPr>
        <w:t xml:space="preserve"> Stock Retention Program 2019 (</w:t>
      </w:r>
      <w:r w:rsidRPr="00DE4983">
        <w:rPr>
          <w:rFonts w:ascii="CordiaUPC" w:hAnsi="CordiaUPC" w:cs="CordiaUPC"/>
          <w:b/>
          <w:bCs/>
          <w:i/>
          <w:iCs/>
          <w:sz w:val="26"/>
          <w:szCs w:val="26"/>
        </w:rPr>
        <w:t>TTB Stock Retention Program 2019)</w:t>
      </w:r>
    </w:p>
    <w:p w14:paraId="0678E9CD" w14:textId="77777777" w:rsidR="00BB3FFC" w:rsidRPr="00DE4983" w:rsidRDefault="00BB3FFC" w:rsidP="009D7687">
      <w:pPr>
        <w:spacing w:line="240" w:lineRule="exact"/>
        <w:ind w:left="540"/>
        <w:rPr>
          <w:rFonts w:ascii="CordiaUPC" w:hAnsi="CordiaUPC" w:cs="CordiaUPC"/>
          <w:b/>
          <w:bCs/>
          <w:i/>
          <w:iCs/>
          <w:sz w:val="26"/>
          <w:szCs w:val="26"/>
        </w:rPr>
      </w:pPr>
      <w:r w:rsidRPr="00DE4983">
        <w:rPr>
          <w:rFonts w:ascii="CordiaUPC" w:hAnsi="CordiaUPC" w:cs="CordiaUPC"/>
          <w:b/>
          <w:bCs/>
          <w:i/>
          <w:iCs/>
          <w:sz w:val="26"/>
          <w:szCs w:val="26"/>
        </w:rPr>
        <w:t>(</w:t>
      </w:r>
      <w:proofErr w:type="gramStart"/>
      <w:r w:rsidRPr="00DE4983">
        <w:rPr>
          <w:rFonts w:ascii="CordiaUPC" w:hAnsi="CordiaUPC" w:cs="CordiaUPC"/>
          <w:b/>
          <w:bCs/>
          <w:i/>
          <w:iCs/>
          <w:sz w:val="26"/>
          <w:szCs w:val="26"/>
        </w:rPr>
        <w:t>formerly</w:t>
      </w:r>
      <w:proofErr w:type="gramEnd"/>
      <w:r w:rsidRPr="00DE4983">
        <w:rPr>
          <w:rFonts w:ascii="CordiaUPC" w:hAnsi="CordiaUPC" w:cs="CordiaUPC"/>
          <w:b/>
          <w:bCs/>
          <w:i/>
          <w:iCs/>
          <w:sz w:val="26"/>
          <w:szCs w:val="26"/>
        </w:rPr>
        <w:t xml:space="preserve"> T</w:t>
      </w:r>
      <w:r w:rsidRPr="00DE4983">
        <w:rPr>
          <w:rFonts w:ascii="CordiaUPC" w:hAnsi="CordiaUPC" w:cs="CordiaUPC"/>
          <w:b/>
          <w:bCs/>
          <w:i/>
          <w:iCs/>
          <w:sz w:val="26"/>
          <w:szCs w:val="26"/>
          <w:lang w:val="en-US" w:bidi="th-TH"/>
        </w:rPr>
        <w:t>M</w:t>
      </w:r>
      <w:r w:rsidRPr="00DE4983">
        <w:rPr>
          <w:rFonts w:ascii="CordiaUPC" w:hAnsi="CordiaUPC" w:cs="CordiaUPC"/>
          <w:b/>
          <w:bCs/>
          <w:i/>
          <w:iCs/>
          <w:sz w:val="26"/>
          <w:szCs w:val="26"/>
        </w:rPr>
        <w:t>B Stock Retention Program 2019)</w:t>
      </w:r>
    </w:p>
    <w:p w14:paraId="67AE0149" w14:textId="77777777" w:rsidR="00BB3FFC" w:rsidRPr="00DE4983" w:rsidRDefault="00BB3FFC" w:rsidP="00BB3FFC">
      <w:pPr>
        <w:spacing w:line="240" w:lineRule="exact"/>
        <w:rPr>
          <w:rFonts w:ascii="CordiaUPC" w:hAnsi="CordiaUPC" w:cs="CordiaUPC"/>
          <w:b/>
          <w:bCs/>
          <w:sz w:val="26"/>
          <w:szCs w:val="26"/>
        </w:rPr>
      </w:pPr>
    </w:p>
    <w:p w14:paraId="197446FB" w14:textId="77777777" w:rsidR="00BB3FFC" w:rsidRPr="00DE4983" w:rsidRDefault="00BB3FFC" w:rsidP="00BB3FFC">
      <w:pPr>
        <w:autoSpaceDE w:val="0"/>
        <w:autoSpaceDN w:val="0"/>
        <w:adjustRightInd w:val="0"/>
        <w:spacing w:line="240" w:lineRule="exact"/>
        <w:ind w:left="567" w:hanging="141"/>
        <w:jc w:val="thaiDistribute"/>
        <w:rPr>
          <w:rFonts w:ascii="CordiaUPC" w:hAnsi="CordiaUPC" w:cs="CordiaUPC"/>
          <w:sz w:val="26"/>
          <w:szCs w:val="26"/>
          <w:lang w:eastAsia="en-GB"/>
        </w:rPr>
      </w:pPr>
      <w:r w:rsidRPr="00DE4983">
        <w:rPr>
          <w:rFonts w:ascii="CordiaUPC" w:hAnsi="CordiaUPC" w:cs="CordiaUPC"/>
          <w:b/>
          <w:bCs/>
          <w:sz w:val="26"/>
          <w:szCs w:val="26"/>
        </w:rPr>
        <w:tab/>
      </w:r>
      <w:r w:rsidRPr="00DE4983">
        <w:rPr>
          <w:rFonts w:ascii="CordiaUPC" w:hAnsi="CordiaUPC" w:cs="CordiaUPC"/>
          <w:sz w:val="26"/>
          <w:szCs w:val="26"/>
          <w:lang w:eastAsia="en-GB"/>
        </w:rPr>
        <w:t xml:space="preserve">On 18 December 2019, the Board of Directors Meeting No.11/2019 approved the TTB Stock Retention Program 2019 (TTB TSRP 2019) which offered newly issued ordinary shares of the Bank to employees of the Bank and </w:t>
      </w:r>
      <w:proofErr w:type="spellStart"/>
      <w:r w:rsidRPr="00DE4983">
        <w:rPr>
          <w:rFonts w:ascii="CordiaUPC" w:hAnsi="CordiaUPC" w:cs="CordiaUPC"/>
          <w:sz w:val="26"/>
          <w:szCs w:val="26"/>
          <w:lang w:eastAsia="en-GB"/>
        </w:rPr>
        <w:t>Thanachart</w:t>
      </w:r>
      <w:proofErr w:type="spellEnd"/>
      <w:r w:rsidRPr="00DE4983">
        <w:rPr>
          <w:rFonts w:ascii="CordiaUPC" w:hAnsi="CordiaUPC" w:cs="CordiaUPC"/>
          <w:sz w:val="26"/>
          <w:szCs w:val="26"/>
          <w:lang w:eastAsia="en-GB"/>
        </w:rPr>
        <w:t xml:space="preserve"> Bank who have qualifications under TTB TSRP 2019. The employees under TTB TSRP 2019 shall be entitled to subscribe for the newly issued shares according to the conditions specified in TTB TSRP 2019. Summary of the program is detail below.</w:t>
      </w:r>
    </w:p>
    <w:p w14:paraId="1CD3CF85" w14:textId="77777777" w:rsidR="00BB3FFC" w:rsidRPr="00DE4983" w:rsidRDefault="00BB3FFC" w:rsidP="00BB3FFC">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BB3FFC" w:rsidRPr="00DE4983" w14:paraId="4AA17A86" w14:textId="77777777" w:rsidTr="00FB41D5">
        <w:tc>
          <w:tcPr>
            <w:tcW w:w="3078" w:type="dxa"/>
            <w:hideMark/>
          </w:tcPr>
          <w:p w14:paraId="04CCEDF9" w14:textId="77777777" w:rsidR="00BB3FFC" w:rsidRPr="00DE4983" w:rsidRDefault="00BB3FFC" w:rsidP="00FB41D5">
            <w:pPr>
              <w:spacing w:line="240" w:lineRule="exact"/>
              <w:ind w:left="162" w:hanging="162"/>
              <w:rPr>
                <w:rFonts w:ascii="CordiaUPC" w:hAnsi="CordiaUPC" w:cs="CordiaUPC"/>
                <w:sz w:val="26"/>
                <w:szCs w:val="26"/>
              </w:rPr>
            </w:pPr>
            <w:r w:rsidRPr="00DE4983">
              <w:rPr>
                <w:rFonts w:ascii="CordiaUPC" w:hAnsi="CordiaUPC" w:cs="CordiaUPC"/>
                <w:sz w:val="26"/>
                <w:szCs w:val="26"/>
              </w:rPr>
              <w:t>Term of continuing scheme:</w:t>
            </w:r>
          </w:p>
        </w:tc>
        <w:tc>
          <w:tcPr>
            <w:tcW w:w="6372" w:type="dxa"/>
            <w:hideMark/>
          </w:tcPr>
          <w:p w14:paraId="44D215F7" w14:textId="77777777" w:rsidR="00BB3FFC" w:rsidRPr="00DE4983" w:rsidRDefault="00BB3FFC" w:rsidP="00FB41D5">
            <w:pPr>
              <w:spacing w:line="240" w:lineRule="exact"/>
              <w:jc w:val="both"/>
              <w:rPr>
                <w:rFonts w:ascii="CordiaUPC" w:hAnsi="CordiaUPC" w:cs="CordiaUPC"/>
                <w:sz w:val="26"/>
                <w:szCs w:val="26"/>
              </w:rPr>
            </w:pPr>
            <w:r w:rsidRPr="00DE4983">
              <w:rPr>
                <w:rFonts w:ascii="CordiaUPC" w:hAnsi="CordiaUPC" w:cs="CordiaUPC"/>
                <w:sz w:val="26"/>
                <w:szCs w:val="26"/>
              </w:rPr>
              <w:t>3 years starting from the first offering date.</w:t>
            </w:r>
          </w:p>
        </w:tc>
      </w:tr>
      <w:tr w:rsidR="00BB3FFC" w:rsidRPr="00DE4983" w14:paraId="6E73D980" w14:textId="77777777" w:rsidTr="00FB41D5">
        <w:tc>
          <w:tcPr>
            <w:tcW w:w="3078" w:type="dxa"/>
          </w:tcPr>
          <w:p w14:paraId="2FE63FB2" w14:textId="77777777" w:rsidR="00BB3FFC" w:rsidRPr="00DE4983" w:rsidRDefault="00BB3FFC" w:rsidP="00FB41D5">
            <w:pPr>
              <w:spacing w:line="240" w:lineRule="exact"/>
              <w:ind w:left="162" w:hanging="162"/>
              <w:rPr>
                <w:rFonts w:ascii="CordiaUPC" w:hAnsi="CordiaUPC" w:cs="CordiaUPC"/>
                <w:sz w:val="26"/>
                <w:szCs w:val="26"/>
              </w:rPr>
            </w:pPr>
          </w:p>
        </w:tc>
        <w:tc>
          <w:tcPr>
            <w:tcW w:w="6372" w:type="dxa"/>
          </w:tcPr>
          <w:p w14:paraId="2F26616A" w14:textId="77777777" w:rsidR="00BB3FFC" w:rsidRPr="00DE4983" w:rsidRDefault="00BB3FFC" w:rsidP="00FB41D5">
            <w:pPr>
              <w:spacing w:line="240" w:lineRule="exact"/>
              <w:jc w:val="both"/>
              <w:rPr>
                <w:rFonts w:ascii="CordiaUPC" w:hAnsi="CordiaUPC" w:cs="CordiaUPC"/>
                <w:sz w:val="26"/>
                <w:szCs w:val="26"/>
              </w:rPr>
            </w:pPr>
          </w:p>
        </w:tc>
      </w:tr>
      <w:tr w:rsidR="00BB3FFC" w:rsidRPr="00DE4983" w14:paraId="4FEB5C1C" w14:textId="77777777" w:rsidTr="00FB41D5">
        <w:tc>
          <w:tcPr>
            <w:tcW w:w="3078" w:type="dxa"/>
            <w:hideMark/>
          </w:tcPr>
          <w:p w14:paraId="6D6BF3F7" w14:textId="77777777" w:rsidR="00BB3FFC" w:rsidRPr="00DE4983" w:rsidRDefault="00BB3FFC" w:rsidP="00FB41D5">
            <w:pPr>
              <w:spacing w:line="240" w:lineRule="exact"/>
              <w:ind w:left="162" w:hanging="162"/>
              <w:rPr>
                <w:rFonts w:ascii="CordiaUPC" w:hAnsi="CordiaUPC" w:cs="CordiaUPC"/>
                <w:sz w:val="26"/>
                <w:szCs w:val="26"/>
              </w:rPr>
            </w:pPr>
            <w:r w:rsidRPr="00DE4983">
              <w:rPr>
                <w:rFonts w:ascii="CordiaUPC" w:hAnsi="CordiaUPC" w:cs="CordiaUPC"/>
                <w:sz w:val="26"/>
                <w:szCs w:val="26"/>
              </w:rPr>
              <w:t>Number of ordinary shares to be offered:</w:t>
            </w:r>
          </w:p>
        </w:tc>
        <w:tc>
          <w:tcPr>
            <w:tcW w:w="6372" w:type="dxa"/>
            <w:hideMark/>
          </w:tcPr>
          <w:p w14:paraId="617B3D4B" w14:textId="77777777" w:rsidR="00BB3FFC" w:rsidRPr="00DE4983" w:rsidRDefault="00BB3FFC" w:rsidP="00FB41D5">
            <w:pPr>
              <w:spacing w:line="240" w:lineRule="exact"/>
              <w:jc w:val="both"/>
              <w:rPr>
                <w:rFonts w:ascii="CordiaUPC" w:hAnsi="CordiaUPC" w:cs="CordiaUPC"/>
                <w:sz w:val="26"/>
                <w:szCs w:val="26"/>
              </w:rPr>
            </w:pPr>
            <w:r w:rsidRPr="00DE4983">
              <w:rPr>
                <w:rFonts w:ascii="CordiaUPC" w:hAnsi="CordiaUPC" w:cs="CordiaUPC"/>
                <w:sz w:val="26"/>
                <w:szCs w:val="26"/>
              </w:rPr>
              <w:t>Not exceeding the total of 200,000,000 newly issued ordinary shares with the par value of Baht 0.95 each, which will be offered pursuant to the continuing scheme.</w:t>
            </w:r>
          </w:p>
        </w:tc>
      </w:tr>
      <w:tr w:rsidR="00BB3FFC" w:rsidRPr="00DE4983" w14:paraId="5B75D7DD" w14:textId="77777777" w:rsidTr="00FB41D5">
        <w:tc>
          <w:tcPr>
            <w:tcW w:w="3078" w:type="dxa"/>
          </w:tcPr>
          <w:p w14:paraId="13396D4D" w14:textId="77777777" w:rsidR="00BB3FFC" w:rsidRPr="00DE4983" w:rsidRDefault="00BB3FFC" w:rsidP="00FB41D5">
            <w:pPr>
              <w:spacing w:line="240" w:lineRule="exact"/>
              <w:ind w:left="162" w:hanging="162"/>
              <w:rPr>
                <w:rFonts w:ascii="CordiaUPC" w:hAnsi="CordiaUPC" w:cs="CordiaUPC"/>
                <w:sz w:val="26"/>
                <w:szCs w:val="26"/>
              </w:rPr>
            </w:pPr>
          </w:p>
        </w:tc>
        <w:tc>
          <w:tcPr>
            <w:tcW w:w="6372" w:type="dxa"/>
          </w:tcPr>
          <w:p w14:paraId="1D22CF42" w14:textId="77777777" w:rsidR="00BB3FFC" w:rsidRPr="00DE4983" w:rsidRDefault="00BB3FFC" w:rsidP="00FB41D5">
            <w:pPr>
              <w:spacing w:line="240" w:lineRule="exact"/>
              <w:jc w:val="both"/>
              <w:rPr>
                <w:rFonts w:ascii="CordiaUPC" w:hAnsi="CordiaUPC" w:cs="CordiaUPC"/>
                <w:sz w:val="26"/>
                <w:szCs w:val="26"/>
              </w:rPr>
            </w:pPr>
          </w:p>
        </w:tc>
      </w:tr>
      <w:tr w:rsidR="00BB3FFC" w:rsidRPr="00DE4983" w14:paraId="419CE429" w14:textId="77777777" w:rsidTr="00FB41D5">
        <w:tc>
          <w:tcPr>
            <w:tcW w:w="3078" w:type="dxa"/>
            <w:hideMark/>
          </w:tcPr>
          <w:p w14:paraId="52E71EAA" w14:textId="77777777" w:rsidR="00BB3FFC" w:rsidRPr="00DE4983" w:rsidRDefault="00BB3FFC" w:rsidP="00FB41D5">
            <w:pPr>
              <w:spacing w:line="240" w:lineRule="exact"/>
              <w:ind w:left="162" w:hanging="162"/>
              <w:rPr>
                <w:rFonts w:ascii="CordiaUPC" w:hAnsi="CordiaUPC" w:cs="CordiaUPC"/>
                <w:sz w:val="26"/>
                <w:szCs w:val="26"/>
              </w:rPr>
            </w:pPr>
            <w:r w:rsidRPr="00DE4983">
              <w:rPr>
                <w:rFonts w:ascii="CordiaUPC" w:hAnsi="CordiaUPC" w:cs="CordiaUPC"/>
                <w:sz w:val="26"/>
                <w:szCs w:val="26"/>
              </w:rPr>
              <w:t>Offering price per share:</w:t>
            </w:r>
          </w:p>
        </w:tc>
        <w:tc>
          <w:tcPr>
            <w:tcW w:w="6372" w:type="dxa"/>
            <w:hideMark/>
          </w:tcPr>
          <w:p w14:paraId="07903062" w14:textId="77777777" w:rsidR="00BB3FFC" w:rsidRPr="00DE4983" w:rsidRDefault="00BB3FFC" w:rsidP="00FB41D5">
            <w:pPr>
              <w:spacing w:line="240" w:lineRule="exact"/>
              <w:jc w:val="both"/>
              <w:rPr>
                <w:rFonts w:ascii="CordiaUPC" w:hAnsi="CordiaUPC" w:cs="CordiaUPC"/>
                <w:sz w:val="26"/>
                <w:szCs w:val="26"/>
              </w:rPr>
            </w:pPr>
            <w:r w:rsidRPr="00DE4983">
              <w:rPr>
                <w:rFonts w:ascii="CordiaUPC" w:hAnsi="CordiaUPC" w:cs="CordiaUPC"/>
                <w:sz w:val="26"/>
                <w:szCs w:val="26"/>
              </w:rPr>
              <w:t>The offering price per share to be offered to the employees under TTB TSRP 2019 is equivalent to the average closing price of ordinary shares of the Bank on the Stock Exchange of Thailand (“SET”) on each trading day for the period of 7 calendar days prior to the first offering date of the newly issued shares.</w:t>
            </w:r>
          </w:p>
        </w:tc>
      </w:tr>
      <w:tr w:rsidR="00F86628" w:rsidRPr="00DE4983" w14:paraId="3C23532F" w14:textId="77777777" w:rsidTr="00FB41D5">
        <w:tc>
          <w:tcPr>
            <w:tcW w:w="3078" w:type="dxa"/>
          </w:tcPr>
          <w:p w14:paraId="6BCB80C9" w14:textId="77777777" w:rsidR="00F86628" w:rsidRPr="00DE4983" w:rsidRDefault="00F86628" w:rsidP="00FB41D5">
            <w:pPr>
              <w:spacing w:line="240" w:lineRule="exact"/>
              <w:ind w:left="162" w:hanging="162"/>
              <w:rPr>
                <w:rFonts w:ascii="CordiaUPC" w:hAnsi="CordiaUPC" w:cs="CordiaUPC"/>
                <w:sz w:val="26"/>
                <w:szCs w:val="26"/>
              </w:rPr>
            </w:pPr>
          </w:p>
        </w:tc>
        <w:tc>
          <w:tcPr>
            <w:tcW w:w="6372" w:type="dxa"/>
          </w:tcPr>
          <w:p w14:paraId="7918813F" w14:textId="77777777" w:rsidR="00F86628" w:rsidRPr="00DE4983" w:rsidRDefault="00F86628" w:rsidP="00FB41D5">
            <w:pPr>
              <w:spacing w:line="240" w:lineRule="exact"/>
              <w:jc w:val="both"/>
              <w:rPr>
                <w:rFonts w:ascii="CordiaUPC" w:hAnsi="CordiaUPC" w:cs="CordiaUPC"/>
                <w:sz w:val="26"/>
                <w:szCs w:val="26"/>
              </w:rPr>
            </w:pPr>
          </w:p>
        </w:tc>
      </w:tr>
      <w:tr w:rsidR="00BB3FFC" w:rsidRPr="00DE4983" w14:paraId="7C986938" w14:textId="77777777" w:rsidTr="00FB41D5">
        <w:tc>
          <w:tcPr>
            <w:tcW w:w="3078" w:type="dxa"/>
          </w:tcPr>
          <w:p w14:paraId="3AE9DA74" w14:textId="77777777" w:rsidR="00BB3FFC" w:rsidRPr="00DE4983" w:rsidRDefault="00BB3FFC" w:rsidP="00FB41D5">
            <w:pPr>
              <w:spacing w:line="240" w:lineRule="exact"/>
              <w:ind w:left="162" w:hanging="162"/>
              <w:rPr>
                <w:rFonts w:ascii="CordiaUPC" w:hAnsi="CordiaUPC" w:cs="CordiaUPC"/>
                <w:sz w:val="26"/>
                <w:szCs w:val="26"/>
              </w:rPr>
            </w:pPr>
          </w:p>
        </w:tc>
        <w:tc>
          <w:tcPr>
            <w:tcW w:w="6372" w:type="dxa"/>
            <w:hideMark/>
          </w:tcPr>
          <w:p w14:paraId="386E5AA6" w14:textId="77777777" w:rsidR="00BB3FFC" w:rsidRPr="00DE4983" w:rsidRDefault="00BB3FFC" w:rsidP="00FB41D5">
            <w:pPr>
              <w:spacing w:line="240" w:lineRule="exact"/>
              <w:jc w:val="thaiDistribute"/>
              <w:rPr>
                <w:rFonts w:ascii="CordiaUPC" w:hAnsi="CordiaUPC" w:cs="CordiaUPC"/>
                <w:sz w:val="26"/>
                <w:szCs w:val="26"/>
              </w:rPr>
            </w:pPr>
            <w:r w:rsidRPr="00DE4983">
              <w:rPr>
                <w:rFonts w:ascii="CordiaUPC" w:hAnsi="CordiaUPC" w:cs="CordiaUPC"/>
                <w:sz w:val="26"/>
                <w:szCs w:val="26"/>
              </w:rPr>
              <w:t>The offering price may be lower than 90% of the market price as prescribed in the notification of the Securities and Exchange Commission relating to the calculation of the offering price and the determination of the offering price for issuance of the newly issued shares.</w:t>
            </w:r>
          </w:p>
        </w:tc>
      </w:tr>
      <w:tr w:rsidR="00BB3FFC" w:rsidRPr="00DE4983" w14:paraId="3785E85D" w14:textId="77777777" w:rsidTr="00FB41D5">
        <w:tc>
          <w:tcPr>
            <w:tcW w:w="3078" w:type="dxa"/>
          </w:tcPr>
          <w:p w14:paraId="7E097E27" w14:textId="77777777" w:rsidR="00BB3FFC" w:rsidRPr="00DE4983" w:rsidRDefault="00BB3FFC" w:rsidP="00FB41D5">
            <w:pPr>
              <w:spacing w:line="240" w:lineRule="exact"/>
              <w:ind w:left="162" w:hanging="162"/>
              <w:rPr>
                <w:rFonts w:ascii="CordiaUPC" w:hAnsi="CordiaUPC" w:cs="CordiaUPC"/>
                <w:sz w:val="26"/>
                <w:szCs w:val="26"/>
              </w:rPr>
            </w:pPr>
          </w:p>
        </w:tc>
        <w:tc>
          <w:tcPr>
            <w:tcW w:w="6372" w:type="dxa"/>
          </w:tcPr>
          <w:p w14:paraId="4D39A543" w14:textId="77777777" w:rsidR="00BB3FFC" w:rsidRPr="00DE4983" w:rsidRDefault="00BB3FFC" w:rsidP="00FB41D5">
            <w:pPr>
              <w:spacing w:line="240" w:lineRule="exact"/>
              <w:jc w:val="thaiDistribute"/>
              <w:rPr>
                <w:rFonts w:ascii="CordiaUPC" w:hAnsi="CordiaUPC" w:cs="CordiaUPC"/>
                <w:sz w:val="26"/>
                <w:szCs w:val="26"/>
              </w:rPr>
            </w:pPr>
          </w:p>
        </w:tc>
      </w:tr>
      <w:tr w:rsidR="00BB3FFC" w:rsidRPr="00DE4983" w14:paraId="23908969" w14:textId="77777777" w:rsidTr="00FB41D5">
        <w:tc>
          <w:tcPr>
            <w:tcW w:w="3078" w:type="dxa"/>
          </w:tcPr>
          <w:p w14:paraId="272FF647" w14:textId="77777777" w:rsidR="00BB3FFC" w:rsidRPr="00DE4983" w:rsidRDefault="00BB3FFC" w:rsidP="00FB41D5">
            <w:pPr>
              <w:spacing w:line="240" w:lineRule="exact"/>
              <w:ind w:left="162" w:hanging="162"/>
              <w:rPr>
                <w:rFonts w:ascii="CordiaUPC" w:hAnsi="CordiaUPC" w:cs="CordiaUPC"/>
                <w:sz w:val="26"/>
                <w:szCs w:val="26"/>
              </w:rPr>
            </w:pPr>
          </w:p>
        </w:tc>
        <w:tc>
          <w:tcPr>
            <w:tcW w:w="6372" w:type="dxa"/>
            <w:hideMark/>
          </w:tcPr>
          <w:p w14:paraId="7607C7FF" w14:textId="77777777" w:rsidR="00BB3FFC" w:rsidRPr="00DE4983" w:rsidRDefault="00BB3FFC" w:rsidP="00FB41D5">
            <w:pPr>
              <w:spacing w:line="240" w:lineRule="exact"/>
              <w:jc w:val="both"/>
              <w:rPr>
                <w:rFonts w:ascii="CordiaUPC" w:hAnsi="CordiaUPC" w:cs="CordiaUPC"/>
                <w:sz w:val="26"/>
                <w:szCs w:val="26"/>
              </w:rPr>
            </w:pPr>
            <w:r w:rsidRPr="00DE4983">
              <w:rPr>
                <w:rFonts w:ascii="CordiaUPC" w:hAnsi="CordiaUPC" w:cs="CordiaUPC"/>
                <w:sz w:val="26"/>
                <w:szCs w:val="26"/>
              </w:rPr>
              <w:t>In the case that the calculation of the offering price in any offering is lower than the par value of the ordinary shares of the Bank, the Bank is required to offer newly issued shares to the employees under TTB TSRP 2019 at the price equivalent to the par value of the ordinary shares of the Bank.</w:t>
            </w:r>
          </w:p>
        </w:tc>
      </w:tr>
      <w:tr w:rsidR="00BB3FFC" w:rsidRPr="00DE4983" w14:paraId="52C0616E" w14:textId="77777777" w:rsidTr="00FB41D5">
        <w:tc>
          <w:tcPr>
            <w:tcW w:w="3078" w:type="dxa"/>
          </w:tcPr>
          <w:p w14:paraId="7AF439B6" w14:textId="77777777" w:rsidR="00BB3FFC" w:rsidRPr="00DE4983" w:rsidRDefault="00BB3FFC" w:rsidP="00FB41D5">
            <w:pPr>
              <w:spacing w:line="240" w:lineRule="exact"/>
              <w:ind w:left="162" w:hanging="162"/>
              <w:rPr>
                <w:rFonts w:ascii="CordiaUPC" w:hAnsi="CordiaUPC" w:cs="CordiaUPC"/>
                <w:sz w:val="26"/>
                <w:szCs w:val="26"/>
              </w:rPr>
            </w:pPr>
          </w:p>
        </w:tc>
        <w:tc>
          <w:tcPr>
            <w:tcW w:w="6372" w:type="dxa"/>
          </w:tcPr>
          <w:p w14:paraId="065700A5" w14:textId="77777777" w:rsidR="00BB3FFC" w:rsidRPr="00DE4983" w:rsidRDefault="00BB3FFC" w:rsidP="00FB41D5">
            <w:pPr>
              <w:spacing w:line="240" w:lineRule="exact"/>
              <w:jc w:val="both"/>
              <w:rPr>
                <w:rFonts w:ascii="CordiaUPC" w:hAnsi="CordiaUPC" w:cs="CordiaUPC"/>
                <w:sz w:val="26"/>
                <w:szCs w:val="26"/>
              </w:rPr>
            </w:pPr>
          </w:p>
        </w:tc>
      </w:tr>
      <w:tr w:rsidR="00BB3FFC" w:rsidRPr="00DE4983" w14:paraId="6CE9D63F" w14:textId="77777777" w:rsidTr="00FB41D5">
        <w:tc>
          <w:tcPr>
            <w:tcW w:w="3078" w:type="dxa"/>
            <w:hideMark/>
          </w:tcPr>
          <w:p w14:paraId="3966883C" w14:textId="77777777" w:rsidR="00BB3FFC" w:rsidRPr="00DE4983" w:rsidRDefault="00BB3FFC" w:rsidP="00FB41D5">
            <w:pPr>
              <w:spacing w:line="240" w:lineRule="exact"/>
              <w:ind w:left="162" w:hanging="162"/>
              <w:rPr>
                <w:rFonts w:ascii="CordiaUPC" w:hAnsi="CordiaUPC" w:cs="CordiaUPC"/>
                <w:sz w:val="26"/>
                <w:szCs w:val="26"/>
              </w:rPr>
            </w:pPr>
            <w:r w:rsidRPr="00DE4983">
              <w:rPr>
                <w:rFonts w:ascii="CordiaUPC" w:hAnsi="CordiaUPC" w:cs="CordiaUPC"/>
                <w:sz w:val="26"/>
                <w:szCs w:val="26"/>
              </w:rPr>
              <w:t>Condition of subscription for the newly issued shares:</w:t>
            </w:r>
          </w:p>
        </w:tc>
        <w:tc>
          <w:tcPr>
            <w:tcW w:w="6372" w:type="dxa"/>
            <w:hideMark/>
          </w:tcPr>
          <w:p w14:paraId="2D854662" w14:textId="77777777" w:rsidR="00BB3FFC" w:rsidRPr="00DE4983" w:rsidRDefault="00BB3FFC" w:rsidP="00FB41D5">
            <w:pPr>
              <w:spacing w:line="240" w:lineRule="exact"/>
              <w:jc w:val="both"/>
              <w:rPr>
                <w:rFonts w:ascii="CordiaUPC" w:hAnsi="CordiaUPC" w:cs="CordiaUPC"/>
                <w:sz w:val="26"/>
                <w:szCs w:val="26"/>
              </w:rPr>
            </w:pPr>
            <w:r w:rsidRPr="00DE4983">
              <w:rPr>
                <w:rFonts w:ascii="CordiaUPC" w:hAnsi="CordiaUPC" w:cs="CordiaUPC"/>
                <w:sz w:val="26"/>
                <w:szCs w:val="26"/>
              </w:rPr>
              <w:t xml:space="preserve">The employees under TTB TSRP 2019 who will subscribe for the newly issued shares shall be employees of the Bank’s or </w:t>
            </w:r>
            <w:proofErr w:type="spellStart"/>
            <w:r w:rsidRPr="00DE4983">
              <w:rPr>
                <w:rFonts w:ascii="CordiaUPC" w:hAnsi="CordiaUPC" w:cs="CordiaUPC"/>
                <w:sz w:val="26"/>
                <w:szCs w:val="26"/>
              </w:rPr>
              <w:t>Thanachart</w:t>
            </w:r>
            <w:proofErr w:type="spellEnd"/>
            <w:r w:rsidRPr="00DE4983">
              <w:rPr>
                <w:rFonts w:ascii="CordiaUPC" w:hAnsi="CordiaUPC" w:cs="CordiaUPC"/>
                <w:sz w:val="26"/>
                <w:szCs w:val="26"/>
              </w:rPr>
              <w:t xml:space="preserve"> Bank as of the subscription date of such newly issued shares (the rights for employees who retire pursuant to the Bank’s regulation or death are still retained).</w:t>
            </w:r>
          </w:p>
        </w:tc>
      </w:tr>
    </w:tbl>
    <w:p w14:paraId="61CD1503" w14:textId="77777777" w:rsidR="00BB3FFC" w:rsidRPr="00DE4983" w:rsidRDefault="00BB3FFC" w:rsidP="00BB3FFC">
      <w:pPr>
        <w:tabs>
          <w:tab w:val="left" w:pos="540"/>
        </w:tabs>
        <w:autoSpaceDE w:val="0"/>
        <w:autoSpaceDN w:val="0"/>
        <w:adjustRightInd w:val="0"/>
        <w:spacing w:line="240" w:lineRule="auto"/>
        <w:rPr>
          <w:rFonts w:ascii="CordiaUPC" w:hAnsi="CordiaUPC" w:cs="CordiaUPC"/>
          <w:b/>
          <w:bCs/>
          <w:sz w:val="26"/>
          <w:szCs w:val="26"/>
          <w:lang w:eastAsia="en-GB" w:bidi="th-TH"/>
        </w:rPr>
      </w:pPr>
    </w:p>
    <w:p w14:paraId="13AC041C" w14:textId="22867691" w:rsidR="00BB3FFC" w:rsidRPr="00DE4983" w:rsidRDefault="00BB3FFC" w:rsidP="00BB3FFC">
      <w:pPr>
        <w:tabs>
          <w:tab w:val="left" w:pos="540"/>
        </w:tabs>
        <w:autoSpaceDE w:val="0"/>
        <w:autoSpaceDN w:val="0"/>
        <w:adjustRightInd w:val="0"/>
        <w:spacing w:line="240" w:lineRule="auto"/>
        <w:rPr>
          <w:rFonts w:ascii="CordiaUPC" w:hAnsi="CordiaUPC" w:cs="CordiaUPC"/>
          <w:b/>
          <w:bCs/>
          <w:sz w:val="26"/>
          <w:szCs w:val="26"/>
          <w:cs/>
          <w:lang w:eastAsia="en-GB" w:bidi="th-TH"/>
        </w:rPr>
      </w:pPr>
      <w:r w:rsidRPr="00DE4983">
        <w:rPr>
          <w:rFonts w:ascii="CordiaUPC" w:hAnsi="CordiaUPC" w:cs="CordiaUPC"/>
          <w:b/>
          <w:bCs/>
          <w:sz w:val="26"/>
          <w:szCs w:val="26"/>
          <w:lang w:val="en-US" w:eastAsia="en-GB" w:bidi="th-TH"/>
        </w:rPr>
        <w:t>1</w:t>
      </w:r>
      <w:r w:rsidR="0074696E">
        <w:rPr>
          <w:rFonts w:ascii="CordiaUPC" w:hAnsi="CordiaUPC" w:cs="CordiaUPC"/>
          <w:b/>
          <w:bCs/>
          <w:sz w:val="26"/>
          <w:szCs w:val="26"/>
          <w:lang w:val="en-US" w:eastAsia="en-GB" w:bidi="th-TH"/>
        </w:rPr>
        <w:t>8</w:t>
      </w:r>
      <w:r w:rsidRPr="00DE4983">
        <w:rPr>
          <w:rFonts w:ascii="CordiaUPC" w:hAnsi="CordiaUPC" w:cs="CordiaUPC"/>
          <w:b/>
          <w:bCs/>
          <w:sz w:val="26"/>
          <w:szCs w:val="26"/>
          <w:cs/>
          <w:lang w:val="en-US" w:eastAsia="en-GB" w:bidi="th-TH"/>
        </w:rPr>
        <w:t>.</w:t>
      </w:r>
      <w:r w:rsidRPr="00DE4983">
        <w:rPr>
          <w:rFonts w:ascii="CordiaUPC" w:hAnsi="CordiaUPC" w:cs="CordiaUPC"/>
          <w:b/>
          <w:bCs/>
          <w:sz w:val="26"/>
          <w:szCs w:val="26"/>
          <w:lang w:val="en-US" w:eastAsia="en-GB" w:bidi="th-TH"/>
        </w:rPr>
        <w:t>1</w:t>
      </w:r>
      <w:r w:rsidRPr="00DE4983">
        <w:rPr>
          <w:rFonts w:ascii="CordiaUPC" w:hAnsi="CordiaUPC" w:cs="CordiaUPC"/>
          <w:b/>
          <w:bCs/>
          <w:sz w:val="26"/>
          <w:szCs w:val="26"/>
          <w:cs/>
          <w:lang w:val="en-US" w:eastAsia="en-GB" w:bidi="th-TH"/>
        </w:rPr>
        <w:tab/>
      </w:r>
      <w:r w:rsidRPr="00DE4983">
        <w:rPr>
          <w:rFonts w:ascii="CordiaUPC" w:eastAsia="AngsanaNew" w:hAnsi="CordiaUPC" w:cs="CordiaUPC"/>
          <w:b/>
          <w:bCs/>
          <w:sz w:val="26"/>
          <w:szCs w:val="26"/>
          <w:lang w:bidi="th-TH"/>
        </w:rPr>
        <w:t>The offering of new ordinary shares</w:t>
      </w:r>
    </w:p>
    <w:p w14:paraId="49266EDA" w14:textId="77777777" w:rsidR="00BB3FFC" w:rsidRPr="00DE4983" w:rsidRDefault="00BB3FFC" w:rsidP="00BB3FFC">
      <w:pPr>
        <w:autoSpaceDE w:val="0"/>
        <w:autoSpaceDN w:val="0"/>
        <w:adjustRightInd w:val="0"/>
        <w:spacing w:line="240" w:lineRule="auto"/>
        <w:ind w:left="540"/>
        <w:jc w:val="thaiDistribute"/>
        <w:rPr>
          <w:rFonts w:ascii="CordiaUPC" w:eastAsia="AngsanaNew" w:hAnsi="CordiaUPC" w:cs="CordiaUPC"/>
          <w:sz w:val="26"/>
          <w:szCs w:val="26"/>
          <w:lang w:bidi="th-TH"/>
        </w:rPr>
      </w:pPr>
    </w:p>
    <w:p w14:paraId="62778260" w14:textId="30294D2A" w:rsidR="00BB3FFC" w:rsidRPr="00786CE8" w:rsidRDefault="00BB3FFC" w:rsidP="00BB3FFC">
      <w:pPr>
        <w:spacing w:line="240" w:lineRule="exact"/>
        <w:ind w:left="567"/>
        <w:jc w:val="thaiDistribute"/>
        <w:rPr>
          <w:rFonts w:ascii="CordiaUPC" w:eastAsia="AngsanaNew" w:hAnsi="CordiaUPC" w:cs="CordiaUPC"/>
          <w:sz w:val="26"/>
          <w:szCs w:val="26"/>
          <w:lang w:bidi="th-TH"/>
        </w:rPr>
      </w:pPr>
      <w:r w:rsidRPr="00DE4983">
        <w:rPr>
          <w:rFonts w:ascii="CordiaUPC" w:eastAsia="AngsanaNew" w:hAnsi="CordiaUPC" w:cs="CordiaUPC"/>
          <w:sz w:val="26"/>
          <w:szCs w:val="26"/>
          <w:lang w:bidi="th-TH"/>
        </w:rPr>
        <w:t xml:space="preserve">The Bank made the offering of ordinary shares with a par value of Baht 0.95 per share to its employees and executives, at a price of Baht 0.95 and Baht 1.15 per share, for </w:t>
      </w:r>
      <w:r w:rsidR="00DE4983" w:rsidRPr="00DE4983">
        <w:rPr>
          <w:rFonts w:ascii="CordiaUPC" w:eastAsia="AngsanaNew" w:hAnsi="CordiaUPC" w:cs="CordiaUPC"/>
          <w:sz w:val="26"/>
          <w:szCs w:val="26"/>
          <w:lang w:bidi="th-TH"/>
        </w:rPr>
        <w:t xml:space="preserve">TTB </w:t>
      </w:r>
      <w:r w:rsidRPr="00DE4983">
        <w:rPr>
          <w:rFonts w:ascii="CordiaUPC" w:eastAsia="AngsanaNew" w:hAnsi="CordiaUPC" w:cs="CordiaUPC"/>
          <w:sz w:val="26"/>
          <w:szCs w:val="26"/>
          <w:lang w:bidi="th-TH"/>
        </w:rPr>
        <w:t xml:space="preserve">TSRP 2019 and </w:t>
      </w:r>
      <w:r w:rsidR="00DE4983" w:rsidRPr="00DE4983">
        <w:rPr>
          <w:rFonts w:ascii="CordiaUPC" w:eastAsia="AngsanaNew" w:hAnsi="CordiaUPC" w:cs="CordiaUPC"/>
          <w:sz w:val="26"/>
          <w:szCs w:val="26"/>
          <w:lang w:bidi="th-TH"/>
        </w:rPr>
        <w:t xml:space="preserve">TTB </w:t>
      </w:r>
      <w:r w:rsidRPr="00DE4983">
        <w:rPr>
          <w:rFonts w:ascii="CordiaUPC" w:eastAsia="AngsanaNew" w:hAnsi="CordiaUPC" w:cs="CordiaUPC"/>
          <w:sz w:val="26"/>
          <w:szCs w:val="26"/>
          <w:lang w:bidi="th-TH"/>
        </w:rPr>
        <w:t>TSRP 2021 respectively. Details were as follows:</w:t>
      </w:r>
    </w:p>
    <w:p w14:paraId="1DD18D45" w14:textId="77777777" w:rsidR="00BB3FFC" w:rsidRDefault="00BB3FFC" w:rsidP="00BB3FFC">
      <w:pPr>
        <w:spacing w:line="240" w:lineRule="atLeast"/>
        <w:ind w:left="567"/>
        <w:jc w:val="thaiDistribute"/>
        <w:rPr>
          <w:rFonts w:ascii="CordiaUPC" w:eastAsia="AngsanaNew" w:hAnsi="CordiaUPC" w:cs="CordiaUPC"/>
          <w:sz w:val="26"/>
          <w:szCs w:val="26"/>
          <w:highlight w:val="green"/>
          <w:lang w:val="en-US" w:bidi="th-TH"/>
        </w:rPr>
      </w:pPr>
    </w:p>
    <w:tbl>
      <w:tblPr>
        <w:tblW w:w="9555" w:type="dxa"/>
        <w:tblInd w:w="459" w:type="dxa"/>
        <w:tblLayout w:type="fixed"/>
        <w:tblLook w:val="04A0" w:firstRow="1" w:lastRow="0" w:firstColumn="1" w:lastColumn="0" w:noHBand="0" w:noVBand="1"/>
      </w:tblPr>
      <w:tblGrid>
        <w:gridCol w:w="2155"/>
        <w:gridCol w:w="1349"/>
        <w:gridCol w:w="1450"/>
        <w:gridCol w:w="1368"/>
        <w:gridCol w:w="1609"/>
        <w:gridCol w:w="1624"/>
      </w:tblGrid>
      <w:tr w:rsidR="00BB3FFC" w:rsidRPr="00B64BC5" w14:paraId="70A4167D" w14:textId="77777777" w:rsidTr="00FB41D5">
        <w:tc>
          <w:tcPr>
            <w:tcW w:w="1127" w:type="pct"/>
            <w:vAlign w:val="bottom"/>
            <w:hideMark/>
          </w:tcPr>
          <w:p w14:paraId="0B25553B" w14:textId="77777777" w:rsidR="00BB3FFC" w:rsidRPr="00DE4983" w:rsidRDefault="00BB3FFC" w:rsidP="00FB41D5">
            <w:pPr>
              <w:overflowPunct w:val="0"/>
              <w:autoSpaceDE w:val="0"/>
              <w:autoSpaceDN w:val="0"/>
              <w:adjustRightInd w:val="0"/>
              <w:spacing w:line="240" w:lineRule="exact"/>
              <w:ind w:right="-3"/>
              <w:jc w:val="center"/>
              <w:textAlignment w:val="baseline"/>
              <w:rPr>
                <w:rFonts w:ascii="CordiaUPC" w:eastAsia="Times New Roman" w:hAnsi="CordiaUPC" w:cs="CordiaUPC"/>
                <w:sz w:val="24"/>
                <w:szCs w:val="24"/>
              </w:rPr>
            </w:pPr>
            <w:r w:rsidRPr="00DE4983">
              <w:rPr>
                <w:rFonts w:ascii="CordiaUPC" w:eastAsia="Times New Roman" w:hAnsi="CordiaUPC" w:cs="CordiaUPC"/>
                <w:sz w:val="24"/>
                <w:szCs w:val="24"/>
              </w:rPr>
              <w:t>The offering of new ordinary shares</w:t>
            </w:r>
          </w:p>
        </w:tc>
        <w:tc>
          <w:tcPr>
            <w:tcW w:w="706" w:type="pct"/>
          </w:tcPr>
          <w:p w14:paraId="32435EA6"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5D92D235"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6497152A"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1313EB44"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DE4983">
              <w:rPr>
                <w:rFonts w:ascii="CordiaUPC" w:eastAsia="Times New Roman" w:hAnsi="CordiaUPC" w:cs="CordiaUPC"/>
                <w:sz w:val="24"/>
                <w:szCs w:val="24"/>
                <w:lang w:eastAsia="x-none"/>
              </w:rPr>
              <w:t>Par value</w:t>
            </w:r>
          </w:p>
        </w:tc>
        <w:tc>
          <w:tcPr>
            <w:tcW w:w="759" w:type="pct"/>
          </w:tcPr>
          <w:p w14:paraId="7E353E9B"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5BAFB545"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7ECA06BB"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27713F01" w14:textId="2475D3BA"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DE4983">
              <w:rPr>
                <w:rFonts w:ascii="CordiaUPC" w:eastAsia="Times New Roman" w:hAnsi="CordiaUPC" w:cs="CordiaUPC"/>
                <w:sz w:val="24"/>
                <w:szCs w:val="24"/>
                <w:lang w:eastAsia="x-none"/>
              </w:rPr>
              <w:t xml:space="preserve">Offering </w:t>
            </w:r>
            <w:r w:rsidR="008D4C68">
              <w:rPr>
                <w:rFonts w:ascii="CordiaUPC" w:eastAsia="Times New Roman" w:hAnsi="CordiaUPC" w:cs="CordiaUPC"/>
                <w:sz w:val="24"/>
                <w:szCs w:val="24"/>
                <w:lang w:eastAsia="x-none"/>
              </w:rPr>
              <w:t>p</w:t>
            </w:r>
            <w:r w:rsidRPr="00DE4983">
              <w:rPr>
                <w:rFonts w:ascii="CordiaUPC" w:eastAsia="Times New Roman" w:hAnsi="CordiaUPC" w:cs="CordiaUPC"/>
                <w:sz w:val="24"/>
                <w:szCs w:val="24"/>
                <w:lang w:eastAsia="x-none"/>
              </w:rPr>
              <w:t>rice</w:t>
            </w:r>
          </w:p>
        </w:tc>
        <w:tc>
          <w:tcPr>
            <w:tcW w:w="716" w:type="pct"/>
          </w:tcPr>
          <w:p w14:paraId="3E8AC1A3"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6C334D80"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DE4983">
              <w:rPr>
                <w:rFonts w:ascii="CordiaUPC" w:eastAsia="Times New Roman" w:hAnsi="CordiaUPC" w:cs="CordiaUPC"/>
                <w:sz w:val="24"/>
                <w:szCs w:val="24"/>
                <w:lang w:eastAsia="x-none"/>
              </w:rPr>
              <w:t>The offering of new ordinary shares</w:t>
            </w:r>
          </w:p>
        </w:tc>
        <w:tc>
          <w:tcPr>
            <w:tcW w:w="842" w:type="pct"/>
          </w:tcPr>
          <w:p w14:paraId="073105B0" w14:textId="77777777" w:rsidR="00BB3FFC" w:rsidRPr="00DE4983" w:rsidRDefault="00BB3FFC" w:rsidP="00FB41D5">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7EB3F0D9" w14:textId="77777777" w:rsidR="00BB3FFC" w:rsidRPr="00DE4983" w:rsidRDefault="00BB3FFC" w:rsidP="00FB41D5">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582BB2B6" w14:textId="77777777" w:rsidR="00BB3FFC" w:rsidRPr="00DE4983" w:rsidRDefault="00BB3FFC" w:rsidP="00FB41D5">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r w:rsidRPr="00DE4983">
              <w:rPr>
                <w:rFonts w:ascii="CordiaUPC" w:eastAsia="Times New Roman" w:hAnsi="CordiaUPC" w:cs="CordiaUPC"/>
                <w:spacing w:val="-4"/>
                <w:sz w:val="24"/>
                <w:szCs w:val="24"/>
                <w:lang w:eastAsia="x-none"/>
              </w:rPr>
              <w:t xml:space="preserve">Ordinary shares issued to employees </w:t>
            </w:r>
            <w:r w:rsidRPr="00DE4983">
              <w:rPr>
                <w:rFonts w:ascii="CordiaUPC" w:eastAsia="Times New Roman" w:hAnsi="CordiaUPC" w:cs="CordiaUPC"/>
                <w:spacing w:val="-4"/>
                <w:sz w:val="24"/>
                <w:szCs w:val="24"/>
                <w:vertAlign w:val="superscript"/>
                <w:lang w:eastAsia="x-none"/>
              </w:rPr>
              <w:t>(1)</w:t>
            </w:r>
          </w:p>
        </w:tc>
        <w:tc>
          <w:tcPr>
            <w:tcW w:w="851" w:type="pct"/>
            <w:hideMark/>
          </w:tcPr>
          <w:p w14:paraId="1F73CFF4"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DE4983">
              <w:rPr>
                <w:rFonts w:ascii="CordiaUPC" w:eastAsia="Times New Roman" w:hAnsi="CordiaUPC" w:cs="CordiaUPC"/>
                <w:sz w:val="24"/>
                <w:szCs w:val="24"/>
                <w:lang w:eastAsia="x-none"/>
              </w:rPr>
              <w:t xml:space="preserve">Balance of new ordinary shares unissued as at </w:t>
            </w:r>
          </w:p>
          <w:p w14:paraId="38FD8355"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DE4983">
              <w:rPr>
                <w:rFonts w:ascii="CordiaUPC" w:eastAsia="Times New Roman" w:hAnsi="CordiaUPC" w:cs="CordiaUPC"/>
                <w:sz w:val="24"/>
                <w:szCs w:val="24"/>
                <w:lang w:eastAsia="x-none"/>
              </w:rPr>
              <w:t xml:space="preserve">30 </w:t>
            </w:r>
            <w:r w:rsidRPr="00DE4983">
              <w:rPr>
                <w:rFonts w:ascii="CordiaUPC" w:eastAsia="AngsanaNew" w:hAnsi="CordiaUPC" w:cs="CordiaUPC" w:hint="cs"/>
                <w:sz w:val="24"/>
                <w:szCs w:val="24"/>
                <w:lang w:bidi="th-TH"/>
              </w:rPr>
              <w:t>September</w:t>
            </w:r>
            <w:r w:rsidRPr="00DE4983">
              <w:rPr>
                <w:rFonts w:ascii="CordiaUPC" w:eastAsia="Times New Roman" w:hAnsi="CordiaUPC" w:cs="CordiaUPC"/>
                <w:szCs w:val="22"/>
                <w:lang w:eastAsia="x-none"/>
              </w:rPr>
              <w:t xml:space="preserve"> </w:t>
            </w:r>
            <w:r w:rsidRPr="00DE4983">
              <w:rPr>
                <w:rFonts w:ascii="CordiaUPC" w:eastAsia="Times New Roman" w:hAnsi="CordiaUPC" w:cs="CordiaUPC"/>
                <w:sz w:val="24"/>
                <w:szCs w:val="24"/>
                <w:lang w:eastAsia="x-none"/>
              </w:rPr>
              <w:t>2022</w:t>
            </w:r>
          </w:p>
        </w:tc>
      </w:tr>
      <w:tr w:rsidR="00BB3FFC" w:rsidRPr="00B64BC5" w14:paraId="66784F55" w14:textId="77777777" w:rsidTr="00FB41D5">
        <w:tc>
          <w:tcPr>
            <w:tcW w:w="1127" w:type="pct"/>
            <w:vAlign w:val="bottom"/>
          </w:tcPr>
          <w:p w14:paraId="61FFA59B" w14:textId="77777777" w:rsidR="00BB3FFC" w:rsidRPr="00DE4983" w:rsidRDefault="00BB3FFC" w:rsidP="00FB41D5">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4"/>
                <w:szCs w:val="24"/>
              </w:rPr>
            </w:pPr>
          </w:p>
        </w:tc>
        <w:tc>
          <w:tcPr>
            <w:tcW w:w="1465" w:type="pct"/>
            <w:gridSpan w:val="2"/>
            <w:hideMark/>
          </w:tcPr>
          <w:p w14:paraId="2781103D"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r w:rsidRPr="00DE4983">
              <w:rPr>
                <w:rFonts w:ascii="CordiaUPC" w:eastAsia="Times New Roman" w:hAnsi="CordiaUPC" w:cs="CordiaUPC"/>
                <w:i/>
                <w:iCs/>
                <w:spacing w:val="-6"/>
                <w:sz w:val="24"/>
                <w:szCs w:val="24"/>
                <w:lang w:eastAsia="x-none"/>
              </w:rPr>
              <w:t>(Baht/ shares)</w:t>
            </w:r>
          </w:p>
        </w:tc>
        <w:tc>
          <w:tcPr>
            <w:tcW w:w="716" w:type="pct"/>
          </w:tcPr>
          <w:p w14:paraId="1D58C157"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p>
        </w:tc>
        <w:tc>
          <w:tcPr>
            <w:tcW w:w="842" w:type="pct"/>
            <w:hideMark/>
          </w:tcPr>
          <w:p w14:paraId="70FDDD86"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r w:rsidRPr="00DE4983">
              <w:rPr>
                <w:rFonts w:ascii="CordiaUPC" w:eastAsia="Times New Roman" w:hAnsi="CordiaUPC" w:cs="CordiaUPC"/>
                <w:i/>
                <w:iCs/>
                <w:spacing w:val="-6"/>
                <w:sz w:val="24"/>
                <w:szCs w:val="24"/>
                <w:lang w:eastAsia="x-none"/>
              </w:rPr>
              <w:t>(shares)</w:t>
            </w:r>
          </w:p>
        </w:tc>
        <w:tc>
          <w:tcPr>
            <w:tcW w:w="851" w:type="pct"/>
          </w:tcPr>
          <w:p w14:paraId="5628635A" w14:textId="77777777" w:rsidR="00BB3FFC" w:rsidRPr="00DE4983" w:rsidRDefault="00BB3FFC" w:rsidP="00FB41D5">
            <w:pPr>
              <w:overflowPunct w:val="0"/>
              <w:autoSpaceDE w:val="0"/>
              <w:autoSpaceDN w:val="0"/>
              <w:adjustRightInd w:val="0"/>
              <w:spacing w:line="240" w:lineRule="exact"/>
              <w:jc w:val="center"/>
              <w:textAlignment w:val="baseline"/>
              <w:rPr>
                <w:rFonts w:ascii="CordiaUPC" w:eastAsia="Times New Roman" w:hAnsi="CordiaUPC" w:cs="CordiaUPC"/>
                <w:spacing w:val="-6"/>
                <w:sz w:val="24"/>
                <w:szCs w:val="24"/>
                <w:lang w:eastAsia="x-none"/>
              </w:rPr>
            </w:pPr>
          </w:p>
        </w:tc>
      </w:tr>
      <w:tr w:rsidR="00BB3FFC" w:rsidRPr="00B64BC5" w14:paraId="0EFA70B1" w14:textId="77777777" w:rsidTr="00614B13">
        <w:tc>
          <w:tcPr>
            <w:tcW w:w="1127" w:type="pct"/>
            <w:vAlign w:val="bottom"/>
            <w:hideMark/>
          </w:tcPr>
          <w:p w14:paraId="30884F57" w14:textId="5E964430" w:rsidR="00BB3FFC" w:rsidRPr="00DE4983" w:rsidRDefault="00DE4983" w:rsidP="00FB41D5">
            <w:pPr>
              <w:overflowPunct w:val="0"/>
              <w:autoSpaceDE w:val="0"/>
              <w:autoSpaceDN w:val="0"/>
              <w:adjustRightInd w:val="0"/>
              <w:spacing w:line="240" w:lineRule="exact"/>
              <w:ind w:right="-3"/>
              <w:textAlignment w:val="baseline"/>
              <w:rPr>
                <w:rFonts w:ascii="CordiaUPC" w:eastAsia="Times New Roman" w:hAnsi="CordiaUPC" w:cs="CordiaUPC"/>
                <w:spacing w:val="-6"/>
                <w:sz w:val="24"/>
                <w:szCs w:val="24"/>
              </w:rPr>
            </w:pPr>
            <w:r w:rsidRPr="00DE4983">
              <w:rPr>
                <w:rFonts w:ascii="CordiaUPC" w:eastAsia="Times New Roman" w:hAnsi="CordiaUPC" w:cs="CordiaUPC"/>
                <w:spacing w:val="-6"/>
                <w:sz w:val="24"/>
                <w:szCs w:val="24"/>
              </w:rPr>
              <w:t xml:space="preserve">TTB </w:t>
            </w:r>
            <w:r w:rsidR="00BB3FFC" w:rsidRPr="00DE4983">
              <w:rPr>
                <w:rFonts w:ascii="CordiaUPC" w:eastAsia="Times New Roman" w:hAnsi="CordiaUPC" w:cs="CordiaUPC"/>
                <w:spacing w:val="-6"/>
                <w:sz w:val="24"/>
                <w:szCs w:val="24"/>
              </w:rPr>
              <w:t>TSRP 2019</w:t>
            </w:r>
          </w:p>
        </w:tc>
        <w:tc>
          <w:tcPr>
            <w:tcW w:w="706" w:type="pct"/>
            <w:hideMark/>
          </w:tcPr>
          <w:p w14:paraId="78587FD0" w14:textId="77777777" w:rsidR="00BB3FFC" w:rsidRPr="00DE4983" w:rsidRDefault="00BB3FFC" w:rsidP="00FB41D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DE4983">
              <w:rPr>
                <w:rFonts w:ascii="CordiaUPC" w:eastAsia="Times New Roman" w:hAnsi="CordiaUPC" w:cs="CordiaUPC"/>
                <w:spacing w:val="-6"/>
                <w:sz w:val="24"/>
                <w:szCs w:val="24"/>
                <w:lang w:eastAsia="x-none"/>
              </w:rPr>
              <w:t>0.95</w:t>
            </w:r>
          </w:p>
        </w:tc>
        <w:tc>
          <w:tcPr>
            <w:tcW w:w="759" w:type="pct"/>
          </w:tcPr>
          <w:p w14:paraId="762C4C24" w14:textId="77777777" w:rsidR="00BB3FFC" w:rsidRPr="00DE4983" w:rsidRDefault="00BB3FFC" w:rsidP="00FB41D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DE4983">
              <w:rPr>
                <w:rFonts w:ascii="CordiaUPC" w:eastAsia="Times New Roman" w:hAnsi="CordiaUPC" w:cs="CordiaUPC"/>
                <w:spacing w:val="-6"/>
                <w:sz w:val="24"/>
                <w:szCs w:val="24"/>
                <w:lang w:eastAsia="x-none"/>
              </w:rPr>
              <w:t>0.95</w:t>
            </w:r>
          </w:p>
        </w:tc>
        <w:tc>
          <w:tcPr>
            <w:tcW w:w="716" w:type="pct"/>
          </w:tcPr>
          <w:p w14:paraId="1C71EB67" w14:textId="77777777" w:rsidR="00BB3FFC" w:rsidRPr="00DE4983" w:rsidRDefault="00BB3FFC" w:rsidP="00FB41D5">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4"/>
                <w:szCs w:val="24"/>
                <w:lang w:eastAsia="x-none"/>
              </w:rPr>
            </w:pPr>
            <w:r w:rsidRPr="00DE4983">
              <w:rPr>
                <w:rFonts w:ascii="CordiaUPC" w:eastAsia="Times New Roman" w:hAnsi="CordiaUPC" w:cs="CordiaUPC"/>
                <w:spacing w:val="-6"/>
                <w:sz w:val="24"/>
                <w:szCs w:val="24"/>
                <w:lang w:eastAsia="x-none"/>
              </w:rPr>
              <w:t xml:space="preserve">200,000,000  </w:t>
            </w:r>
          </w:p>
        </w:tc>
        <w:tc>
          <w:tcPr>
            <w:tcW w:w="842" w:type="pct"/>
          </w:tcPr>
          <w:p w14:paraId="59609EAA" w14:textId="6BA9D0BD" w:rsidR="00BB3FFC" w:rsidRPr="00DE4983" w:rsidRDefault="00BB3FFC" w:rsidP="00FB41D5">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DE4983">
              <w:rPr>
                <w:rFonts w:ascii="CordiaUPC" w:eastAsia="Times New Roman" w:hAnsi="CordiaUPC" w:cs="CordiaUPC"/>
                <w:spacing w:val="-6"/>
                <w:sz w:val="24"/>
                <w:szCs w:val="24"/>
                <w:lang w:eastAsia="x-none"/>
              </w:rPr>
              <w:t>(19</w:t>
            </w:r>
            <w:r w:rsidR="00C21B69" w:rsidRPr="00DE4983">
              <w:rPr>
                <w:rFonts w:ascii="CordiaUPC" w:eastAsia="Times New Roman" w:hAnsi="CordiaUPC" w:cs="CordiaUPC" w:hint="cs"/>
                <w:spacing w:val="-6"/>
                <w:sz w:val="24"/>
                <w:szCs w:val="24"/>
                <w:cs/>
                <w:lang w:eastAsia="x-none" w:bidi="th-TH"/>
              </w:rPr>
              <w:t>8</w:t>
            </w:r>
            <w:r w:rsidRPr="00DE4983">
              <w:rPr>
                <w:rFonts w:ascii="CordiaUPC" w:eastAsia="Times New Roman" w:hAnsi="CordiaUPC" w:cs="CordiaUPC"/>
                <w:spacing w:val="-6"/>
                <w:sz w:val="24"/>
                <w:szCs w:val="24"/>
                <w:lang w:eastAsia="x-none"/>
              </w:rPr>
              <w:t>,961,900)</w:t>
            </w:r>
          </w:p>
        </w:tc>
        <w:tc>
          <w:tcPr>
            <w:tcW w:w="851" w:type="pct"/>
            <w:shd w:val="clear" w:color="auto" w:fill="auto"/>
          </w:tcPr>
          <w:p w14:paraId="6AB3CE33" w14:textId="3944CFDE" w:rsidR="00BB3FFC" w:rsidRPr="00DE4983" w:rsidRDefault="00BB3FFC" w:rsidP="00FB41D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4"/>
                <w:szCs w:val="24"/>
                <w:cs/>
                <w:lang w:eastAsia="x-none" w:bidi="th-TH"/>
              </w:rPr>
            </w:pPr>
            <w:r w:rsidRPr="00614B13">
              <w:rPr>
                <w:rFonts w:ascii="CordiaUPC" w:eastAsia="Times New Roman" w:hAnsi="CordiaUPC" w:cs="CordiaUPC"/>
                <w:spacing w:val="-6"/>
                <w:sz w:val="24"/>
                <w:szCs w:val="24"/>
                <w:lang w:eastAsia="x-none"/>
              </w:rPr>
              <w:t>1,038,100</w:t>
            </w:r>
            <w:r w:rsidRPr="00614B13">
              <w:rPr>
                <w:rFonts w:ascii="CordiaUPC" w:eastAsia="Times New Roman" w:hAnsi="CordiaUPC" w:cs="CordiaUPC"/>
                <w:color w:val="FF0000"/>
                <w:spacing w:val="-4"/>
                <w:sz w:val="24"/>
                <w:szCs w:val="24"/>
                <w:lang w:eastAsia="x-none"/>
              </w:rPr>
              <w:t xml:space="preserve"> </w:t>
            </w:r>
          </w:p>
        </w:tc>
      </w:tr>
      <w:tr w:rsidR="00BB3FFC" w:rsidRPr="00B64BC5" w14:paraId="6A19E858" w14:textId="77777777" w:rsidTr="00FB41D5">
        <w:tc>
          <w:tcPr>
            <w:tcW w:w="1127" w:type="pct"/>
            <w:vAlign w:val="bottom"/>
            <w:hideMark/>
          </w:tcPr>
          <w:p w14:paraId="38C1FAF0" w14:textId="1FCAA4A7" w:rsidR="00BB3FFC" w:rsidRPr="00DE4983" w:rsidRDefault="00DE4983" w:rsidP="00FB41D5">
            <w:pPr>
              <w:overflowPunct w:val="0"/>
              <w:autoSpaceDE w:val="0"/>
              <w:autoSpaceDN w:val="0"/>
              <w:adjustRightInd w:val="0"/>
              <w:spacing w:line="240" w:lineRule="exact"/>
              <w:ind w:right="-3"/>
              <w:textAlignment w:val="baseline"/>
              <w:rPr>
                <w:rFonts w:ascii="CordiaUPC" w:eastAsia="Times New Roman" w:hAnsi="CordiaUPC" w:cs="CordiaUPC"/>
                <w:spacing w:val="-6"/>
                <w:sz w:val="24"/>
                <w:szCs w:val="24"/>
              </w:rPr>
            </w:pPr>
            <w:r w:rsidRPr="00DE4983">
              <w:rPr>
                <w:rFonts w:ascii="CordiaUPC" w:eastAsia="Times New Roman" w:hAnsi="CordiaUPC" w:cs="CordiaUPC"/>
                <w:spacing w:val="-6"/>
                <w:sz w:val="24"/>
                <w:szCs w:val="24"/>
              </w:rPr>
              <w:t xml:space="preserve">TTB </w:t>
            </w:r>
            <w:r w:rsidR="00BB3FFC" w:rsidRPr="00DE4983">
              <w:rPr>
                <w:rFonts w:ascii="CordiaUPC" w:eastAsia="Times New Roman" w:hAnsi="CordiaUPC" w:cs="CordiaUPC"/>
                <w:spacing w:val="-6"/>
                <w:sz w:val="24"/>
                <w:szCs w:val="24"/>
              </w:rPr>
              <w:t>TSRP 2021</w:t>
            </w:r>
          </w:p>
        </w:tc>
        <w:tc>
          <w:tcPr>
            <w:tcW w:w="706" w:type="pct"/>
            <w:hideMark/>
          </w:tcPr>
          <w:p w14:paraId="04C48B5A" w14:textId="77777777" w:rsidR="00BB3FFC" w:rsidRPr="00DE4983" w:rsidRDefault="00BB3FFC" w:rsidP="00FB41D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DE4983">
              <w:rPr>
                <w:rFonts w:ascii="CordiaUPC" w:eastAsia="Times New Roman" w:hAnsi="CordiaUPC" w:cs="CordiaUPC"/>
                <w:spacing w:val="-6"/>
                <w:sz w:val="24"/>
                <w:szCs w:val="24"/>
                <w:lang w:eastAsia="x-none"/>
              </w:rPr>
              <w:t>0.95</w:t>
            </w:r>
          </w:p>
        </w:tc>
        <w:tc>
          <w:tcPr>
            <w:tcW w:w="759" w:type="pct"/>
          </w:tcPr>
          <w:p w14:paraId="0322BE16" w14:textId="77777777" w:rsidR="00BB3FFC" w:rsidRPr="00DE4983" w:rsidRDefault="00BB3FFC" w:rsidP="00FB41D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DE4983">
              <w:rPr>
                <w:rFonts w:ascii="CordiaUPC" w:eastAsia="Times New Roman" w:hAnsi="CordiaUPC" w:cs="CordiaUPC"/>
                <w:spacing w:val="-6"/>
                <w:sz w:val="24"/>
                <w:szCs w:val="24"/>
                <w:lang w:eastAsia="x-none"/>
              </w:rPr>
              <w:t>1.15</w:t>
            </w:r>
          </w:p>
        </w:tc>
        <w:tc>
          <w:tcPr>
            <w:tcW w:w="716" w:type="pct"/>
          </w:tcPr>
          <w:p w14:paraId="66E302EB" w14:textId="77777777" w:rsidR="00BB3FFC" w:rsidRPr="00DE4983" w:rsidRDefault="00BB3FFC" w:rsidP="00FB41D5">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4"/>
                <w:szCs w:val="24"/>
                <w:lang w:eastAsia="x-none"/>
              </w:rPr>
            </w:pPr>
            <w:r w:rsidRPr="00DE4983">
              <w:rPr>
                <w:rFonts w:ascii="CordiaUPC" w:eastAsia="Times New Roman" w:hAnsi="CordiaUPC" w:cs="CordiaUPC"/>
                <w:spacing w:val="-6"/>
                <w:sz w:val="24"/>
                <w:szCs w:val="24"/>
                <w:lang w:eastAsia="x-none"/>
              </w:rPr>
              <w:t>305,000,000</w:t>
            </w:r>
          </w:p>
        </w:tc>
        <w:tc>
          <w:tcPr>
            <w:tcW w:w="842" w:type="pct"/>
          </w:tcPr>
          <w:p w14:paraId="2DF3E2AB" w14:textId="77777777" w:rsidR="00BB3FFC" w:rsidRPr="00DE4983" w:rsidRDefault="00BB3FFC" w:rsidP="00FB41D5">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DE4983">
              <w:rPr>
                <w:rFonts w:ascii="CordiaUPC" w:eastAsia="Times New Roman" w:hAnsi="CordiaUPC" w:cs="CordiaUPC"/>
                <w:spacing w:val="-6"/>
                <w:sz w:val="24"/>
                <w:szCs w:val="24"/>
                <w:lang w:eastAsia="x-none"/>
              </w:rPr>
              <w:t>(121,882,700)</w:t>
            </w:r>
          </w:p>
        </w:tc>
        <w:tc>
          <w:tcPr>
            <w:tcW w:w="851" w:type="pct"/>
          </w:tcPr>
          <w:p w14:paraId="004B76D1" w14:textId="77777777" w:rsidR="00BB3FFC" w:rsidRPr="00DE4983" w:rsidRDefault="00BB3FFC" w:rsidP="00FB41D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DE4983">
              <w:rPr>
                <w:rFonts w:ascii="CordiaUPC" w:eastAsia="Times New Roman" w:hAnsi="CordiaUPC" w:cs="CordiaUPC"/>
                <w:spacing w:val="-6"/>
                <w:sz w:val="24"/>
                <w:szCs w:val="24"/>
                <w:lang w:eastAsia="x-none"/>
              </w:rPr>
              <w:t>183,117,300</w:t>
            </w:r>
          </w:p>
        </w:tc>
      </w:tr>
    </w:tbl>
    <w:p w14:paraId="7EF36F8D" w14:textId="77777777" w:rsidR="00BB3FFC" w:rsidRPr="00DE4983" w:rsidRDefault="00BB3FFC" w:rsidP="00BB3FFC">
      <w:pPr>
        <w:tabs>
          <w:tab w:val="left" w:pos="810"/>
        </w:tabs>
        <w:autoSpaceDE w:val="0"/>
        <w:autoSpaceDN w:val="0"/>
        <w:adjustRightInd w:val="0"/>
        <w:spacing w:line="240" w:lineRule="exact"/>
        <w:ind w:left="540"/>
        <w:jc w:val="thaiDistribute"/>
        <w:rPr>
          <w:rFonts w:ascii="CordiaUPC" w:eastAsia="AngsanaNew" w:hAnsi="CordiaUPC" w:cs="CordiaUPC"/>
          <w:sz w:val="20"/>
        </w:rPr>
      </w:pPr>
      <w:r w:rsidRPr="00DE4983">
        <w:rPr>
          <w:rFonts w:ascii="CordiaUPC" w:eastAsia="Times New Roman" w:hAnsi="CordiaUPC" w:cs="CordiaUPC"/>
          <w:sz w:val="20"/>
          <w:vertAlign w:val="superscript"/>
          <w:lang w:eastAsia="x-none"/>
        </w:rPr>
        <w:t>(1)</w:t>
      </w:r>
      <w:r w:rsidRPr="00DE4983">
        <w:rPr>
          <w:rFonts w:ascii="CordiaUPC" w:eastAsia="AngsanaNew" w:hAnsi="CordiaUPC" w:cs="CordiaUPC"/>
          <w:sz w:val="20"/>
        </w:rPr>
        <w:tab/>
        <w:t>The shares will be gradually issued on an annual basis over three years since the offering of such ordinary shares.</w:t>
      </w:r>
    </w:p>
    <w:p w14:paraId="4010B93D" w14:textId="77777777" w:rsidR="00BB3FFC" w:rsidRPr="00B64BC5" w:rsidRDefault="00BB3FFC" w:rsidP="00BB3FFC">
      <w:pPr>
        <w:spacing w:line="240" w:lineRule="atLeast"/>
        <w:ind w:left="567"/>
        <w:jc w:val="thaiDistribute"/>
        <w:rPr>
          <w:rFonts w:ascii="CordiaUPC" w:eastAsia="AngsanaNew" w:hAnsi="CordiaUPC" w:cs="CordiaUPC"/>
          <w:sz w:val="26"/>
          <w:szCs w:val="26"/>
          <w:highlight w:val="yellow"/>
          <w:lang w:bidi="th-TH"/>
        </w:rPr>
      </w:pPr>
    </w:p>
    <w:p w14:paraId="0F32516B" w14:textId="58B32A52" w:rsidR="00BB3FFC" w:rsidRPr="004F5A63" w:rsidRDefault="00BB3FFC" w:rsidP="00C270DB">
      <w:pPr>
        <w:spacing w:line="240" w:lineRule="exact"/>
        <w:ind w:left="567"/>
        <w:jc w:val="thaiDistribute"/>
        <w:rPr>
          <w:rFonts w:ascii="CordiaUPC" w:eastAsia="AngsanaNew" w:hAnsi="CordiaUPC" w:cs="CordiaUPC"/>
          <w:sz w:val="26"/>
          <w:szCs w:val="26"/>
          <w:lang w:bidi="th-TH"/>
        </w:rPr>
      </w:pPr>
      <w:r w:rsidRPr="004F5A63">
        <w:rPr>
          <w:rFonts w:ascii="CordiaUPC" w:eastAsia="AngsanaNew" w:hAnsi="CordiaUPC" w:cs="CordiaUPC"/>
          <w:sz w:val="26"/>
          <w:szCs w:val="26"/>
          <w:lang w:bidi="th-TH"/>
        </w:rPr>
        <w:t>On 1</w:t>
      </w:r>
      <w:r w:rsidR="00213A28">
        <w:rPr>
          <w:rFonts w:ascii="CordiaUPC" w:eastAsia="AngsanaNew" w:hAnsi="CordiaUPC" w:cs="CordiaUPC"/>
          <w:sz w:val="26"/>
          <w:szCs w:val="26"/>
          <w:lang w:bidi="th-TH"/>
        </w:rPr>
        <w:t>4</w:t>
      </w:r>
      <w:r w:rsidRPr="004F5A63">
        <w:rPr>
          <w:rFonts w:ascii="CordiaUPC" w:eastAsia="AngsanaNew" w:hAnsi="CordiaUPC" w:cs="CordiaUPC"/>
          <w:sz w:val="26"/>
          <w:szCs w:val="26"/>
          <w:lang w:bidi="th-TH"/>
        </w:rPr>
        <w:t xml:space="preserve"> September 2022, the Bank additionally issued </w:t>
      </w:r>
      <w:r w:rsidR="00DE4983" w:rsidRPr="004F5A63">
        <w:rPr>
          <w:rFonts w:ascii="CordiaUPC" w:eastAsia="AngsanaNew" w:hAnsi="CordiaUPC" w:cs="CordiaUPC"/>
          <w:sz w:val="26"/>
          <w:szCs w:val="26"/>
          <w:lang w:bidi="th-TH"/>
        </w:rPr>
        <w:t xml:space="preserve">TTB </w:t>
      </w:r>
      <w:r w:rsidRPr="004F5A63">
        <w:rPr>
          <w:rFonts w:ascii="CordiaUPC" w:eastAsia="AngsanaNew" w:hAnsi="CordiaUPC" w:cs="CordiaUPC"/>
          <w:sz w:val="26"/>
          <w:szCs w:val="26"/>
          <w:lang w:bidi="th-TH"/>
        </w:rPr>
        <w:t>TSRP 2019 of 57,324,400 ordinary shares with a par value of Baht 0.95 per share to its employees, at a price of Baht 0.95 per share.</w:t>
      </w:r>
    </w:p>
    <w:p w14:paraId="182A41D0" w14:textId="77777777" w:rsidR="00BB3FFC" w:rsidRDefault="00BB3FFC" w:rsidP="00BB3FFC">
      <w:pPr>
        <w:tabs>
          <w:tab w:val="left" w:pos="540"/>
        </w:tabs>
        <w:autoSpaceDE w:val="0"/>
        <w:autoSpaceDN w:val="0"/>
        <w:adjustRightInd w:val="0"/>
        <w:spacing w:line="240" w:lineRule="auto"/>
        <w:jc w:val="both"/>
        <w:rPr>
          <w:rFonts w:ascii="CordiaUPC" w:hAnsi="CordiaUPC" w:cs="CordiaUPC"/>
          <w:b/>
          <w:bCs/>
          <w:sz w:val="26"/>
          <w:szCs w:val="26"/>
          <w:highlight w:val="yellow"/>
          <w:lang w:val="en-US" w:eastAsia="en-GB" w:bidi="th-TH"/>
        </w:rPr>
      </w:pPr>
    </w:p>
    <w:p w14:paraId="61FC4E24" w14:textId="77777777" w:rsidR="002C6ABE" w:rsidRDefault="002C6ABE">
      <w:pPr>
        <w:spacing w:line="240" w:lineRule="auto"/>
        <w:rPr>
          <w:rFonts w:ascii="CordiaUPC" w:hAnsi="CordiaUPC" w:cs="CordiaUPC"/>
          <w:b/>
          <w:bCs/>
          <w:sz w:val="26"/>
          <w:szCs w:val="26"/>
          <w:lang w:val="en-US" w:eastAsia="en-GB" w:bidi="th-TH"/>
        </w:rPr>
      </w:pPr>
      <w:r>
        <w:rPr>
          <w:rFonts w:ascii="CordiaUPC" w:hAnsi="CordiaUPC" w:cs="CordiaUPC"/>
          <w:b/>
          <w:bCs/>
          <w:sz w:val="26"/>
          <w:szCs w:val="26"/>
          <w:lang w:val="en-US" w:eastAsia="en-GB" w:bidi="th-TH"/>
        </w:rPr>
        <w:br w:type="page"/>
      </w:r>
    </w:p>
    <w:p w14:paraId="282B893A" w14:textId="515FC458" w:rsidR="00BB3FFC" w:rsidRPr="004F5A63" w:rsidRDefault="00BB3FFC" w:rsidP="00BB3FFC">
      <w:pPr>
        <w:tabs>
          <w:tab w:val="left" w:pos="540"/>
        </w:tabs>
        <w:autoSpaceDE w:val="0"/>
        <w:autoSpaceDN w:val="0"/>
        <w:adjustRightInd w:val="0"/>
        <w:spacing w:line="240" w:lineRule="auto"/>
        <w:jc w:val="both"/>
        <w:rPr>
          <w:rFonts w:ascii="CordiaUPC" w:hAnsi="CordiaUPC" w:cs="CordiaUPC"/>
          <w:b/>
          <w:bCs/>
          <w:sz w:val="26"/>
          <w:szCs w:val="26"/>
          <w:lang w:eastAsia="en-GB" w:bidi="th-TH"/>
        </w:rPr>
      </w:pPr>
      <w:r w:rsidRPr="004F5A63">
        <w:rPr>
          <w:rFonts w:ascii="CordiaUPC" w:hAnsi="CordiaUPC" w:cs="CordiaUPC"/>
          <w:b/>
          <w:bCs/>
          <w:sz w:val="26"/>
          <w:szCs w:val="26"/>
          <w:lang w:val="en-US" w:eastAsia="en-GB" w:bidi="th-TH"/>
        </w:rPr>
        <w:lastRenderedPageBreak/>
        <w:t>1</w:t>
      </w:r>
      <w:r w:rsidR="0074696E">
        <w:rPr>
          <w:rFonts w:ascii="CordiaUPC" w:hAnsi="CordiaUPC" w:cs="CordiaUPC"/>
          <w:b/>
          <w:bCs/>
          <w:sz w:val="26"/>
          <w:szCs w:val="26"/>
          <w:lang w:val="en-US" w:eastAsia="en-GB" w:bidi="th-TH"/>
        </w:rPr>
        <w:t>8</w:t>
      </w:r>
      <w:r w:rsidRPr="004F5A63">
        <w:rPr>
          <w:rFonts w:ascii="CordiaUPC" w:hAnsi="CordiaUPC" w:cs="CordiaUPC"/>
          <w:b/>
          <w:bCs/>
          <w:sz w:val="26"/>
          <w:szCs w:val="26"/>
          <w:cs/>
          <w:lang w:val="en-US" w:eastAsia="en-GB" w:bidi="th-TH"/>
        </w:rPr>
        <w:t>.</w:t>
      </w:r>
      <w:r w:rsidRPr="004F5A63">
        <w:rPr>
          <w:rFonts w:ascii="CordiaUPC" w:hAnsi="CordiaUPC" w:cs="CordiaUPC"/>
          <w:b/>
          <w:bCs/>
          <w:sz w:val="26"/>
          <w:szCs w:val="26"/>
          <w:lang w:val="en-US" w:eastAsia="en-GB" w:bidi="th-TH"/>
        </w:rPr>
        <w:t>2</w:t>
      </w:r>
      <w:r w:rsidRPr="004F5A63">
        <w:rPr>
          <w:rFonts w:ascii="CordiaUPC" w:hAnsi="CordiaUPC" w:cs="CordiaUPC"/>
          <w:b/>
          <w:bCs/>
          <w:sz w:val="26"/>
          <w:szCs w:val="26"/>
          <w:cs/>
          <w:lang w:val="en-US" w:eastAsia="en-GB" w:bidi="th-TH"/>
        </w:rPr>
        <w:tab/>
      </w:r>
      <w:r w:rsidRPr="004F5A63">
        <w:rPr>
          <w:rFonts w:ascii="CordiaUPC" w:eastAsia="AngsanaNew" w:hAnsi="CordiaUPC" w:cs="CordiaUPC"/>
          <w:b/>
          <w:bCs/>
          <w:sz w:val="26"/>
          <w:szCs w:val="26"/>
          <w:lang w:bidi="th-TH"/>
        </w:rPr>
        <w:t>Reconciliation of issued and paid-up ordinary share capital, share premium and other reserve - shared-based payments</w:t>
      </w:r>
    </w:p>
    <w:p w14:paraId="293C468C" w14:textId="77777777" w:rsidR="00BB3FFC" w:rsidRPr="00B64BC5" w:rsidRDefault="00BB3FFC" w:rsidP="00BB3FFC">
      <w:pPr>
        <w:tabs>
          <w:tab w:val="left" w:pos="540"/>
        </w:tabs>
        <w:autoSpaceDE w:val="0"/>
        <w:autoSpaceDN w:val="0"/>
        <w:adjustRightInd w:val="0"/>
        <w:spacing w:line="240" w:lineRule="auto"/>
        <w:jc w:val="both"/>
        <w:rPr>
          <w:rFonts w:ascii="CordiaUPC" w:hAnsi="CordiaUPC" w:cs="CordiaUPC"/>
          <w:b/>
          <w:bCs/>
          <w:sz w:val="26"/>
          <w:szCs w:val="26"/>
          <w:highlight w:val="yellow"/>
          <w:lang w:val="en-US" w:eastAsia="en-GB" w:bidi="th-TH"/>
        </w:rPr>
      </w:pPr>
      <w:r w:rsidRPr="00B64BC5">
        <w:rPr>
          <w:rFonts w:ascii="CordiaUPC" w:hAnsi="CordiaUPC" w:cs="CordiaUPC"/>
          <w:b/>
          <w:bCs/>
          <w:sz w:val="26"/>
          <w:szCs w:val="26"/>
          <w:highlight w:val="yellow"/>
          <w:lang w:val="en-US" w:eastAsia="en-GB" w:bidi="th-TH"/>
        </w:rPr>
        <w:t xml:space="preserve">          </w:t>
      </w:r>
    </w:p>
    <w:tbl>
      <w:tblPr>
        <w:tblW w:w="9571" w:type="dxa"/>
        <w:tblInd w:w="450" w:type="dxa"/>
        <w:tblLayout w:type="fixed"/>
        <w:tblLook w:val="04A0" w:firstRow="1" w:lastRow="0" w:firstColumn="1" w:lastColumn="0" w:noHBand="0" w:noVBand="1"/>
      </w:tblPr>
      <w:tblGrid>
        <w:gridCol w:w="2963"/>
        <w:gridCol w:w="1476"/>
        <w:gridCol w:w="243"/>
        <w:gridCol w:w="1506"/>
        <w:gridCol w:w="243"/>
        <w:gridCol w:w="1415"/>
        <w:gridCol w:w="243"/>
        <w:gridCol w:w="1482"/>
      </w:tblGrid>
      <w:tr w:rsidR="00BB3FFC" w:rsidRPr="00B64BC5" w14:paraId="6F90A9CD" w14:textId="77777777" w:rsidTr="00C270DB">
        <w:trPr>
          <w:tblHeader/>
        </w:trPr>
        <w:tc>
          <w:tcPr>
            <w:tcW w:w="1548" w:type="pct"/>
          </w:tcPr>
          <w:p w14:paraId="086B1F7C" w14:textId="77777777" w:rsidR="00BB3FFC" w:rsidRPr="00B64BC5" w:rsidRDefault="00BB3FFC" w:rsidP="00FB41D5">
            <w:pPr>
              <w:pStyle w:val="NoSpacing"/>
              <w:spacing w:line="240" w:lineRule="exact"/>
              <w:rPr>
                <w:rFonts w:ascii="CordiaUPC" w:hAnsi="CordiaUPC" w:cs="CordiaUPC"/>
                <w:sz w:val="26"/>
                <w:szCs w:val="26"/>
                <w:highlight w:val="yellow"/>
                <w:cs/>
              </w:rPr>
            </w:pPr>
          </w:p>
        </w:tc>
        <w:tc>
          <w:tcPr>
            <w:tcW w:w="3452" w:type="pct"/>
            <w:gridSpan w:val="7"/>
          </w:tcPr>
          <w:p w14:paraId="10A39B7C" w14:textId="77777777" w:rsidR="00BB3FFC" w:rsidRPr="004F5A63" w:rsidRDefault="00BB3FFC" w:rsidP="00FB41D5">
            <w:pPr>
              <w:pStyle w:val="NoSpacing"/>
              <w:spacing w:line="240" w:lineRule="exact"/>
              <w:jc w:val="center"/>
              <w:rPr>
                <w:rFonts w:ascii="CordiaUPC" w:hAnsi="CordiaUPC" w:cs="CordiaUPC"/>
                <w:sz w:val="26"/>
                <w:szCs w:val="26"/>
              </w:rPr>
            </w:pPr>
            <w:r w:rsidRPr="004F5A63">
              <w:rPr>
                <w:rFonts w:ascii="CordiaUPC" w:hAnsi="CordiaUPC" w:cs="CordiaUPC"/>
                <w:b/>
                <w:bCs/>
                <w:sz w:val="26"/>
                <w:szCs w:val="26"/>
              </w:rPr>
              <w:t>Consolidated and Bank only</w:t>
            </w:r>
          </w:p>
        </w:tc>
      </w:tr>
      <w:tr w:rsidR="00BB3FFC" w:rsidRPr="00B64BC5" w14:paraId="4A95126F" w14:textId="77777777" w:rsidTr="00C270DB">
        <w:trPr>
          <w:tblHeader/>
        </w:trPr>
        <w:tc>
          <w:tcPr>
            <w:tcW w:w="1548" w:type="pct"/>
          </w:tcPr>
          <w:p w14:paraId="1BCF21CC" w14:textId="77777777" w:rsidR="00BB3FFC" w:rsidRPr="00B64BC5" w:rsidRDefault="00BB3FFC" w:rsidP="00FB41D5">
            <w:pPr>
              <w:pStyle w:val="NoSpacing"/>
              <w:spacing w:line="240" w:lineRule="exact"/>
              <w:rPr>
                <w:rFonts w:ascii="CordiaUPC" w:hAnsi="CordiaUPC" w:cs="CordiaUPC"/>
                <w:sz w:val="26"/>
                <w:szCs w:val="26"/>
                <w:highlight w:val="yellow"/>
                <w:cs/>
              </w:rPr>
            </w:pPr>
          </w:p>
        </w:tc>
        <w:tc>
          <w:tcPr>
            <w:tcW w:w="3452" w:type="pct"/>
            <w:gridSpan w:val="7"/>
          </w:tcPr>
          <w:p w14:paraId="7450608E" w14:textId="034BE9D6" w:rsidR="00BB3FFC" w:rsidRPr="00837938" w:rsidRDefault="0054756A" w:rsidP="00FB41D5">
            <w:pPr>
              <w:pStyle w:val="NoSpacing"/>
              <w:spacing w:line="240" w:lineRule="exact"/>
              <w:jc w:val="center"/>
              <w:rPr>
                <w:rFonts w:ascii="CordiaUPC" w:hAnsi="CordiaUPC" w:cs="CordiaUPC"/>
                <w:sz w:val="26"/>
                <w:szCs w:val="26"/>
              </w:rPr>
            </w:pPr>
            <w:r>
              <w:rPr>
                <w:rFonts w:ascii="CordiaUPC" w:hAnsi="CordiaUPC" w:cs="CordiaUPC"/>
                <w:sz w:val="26"/>
                <w:szCs w:val="26"/>
              </w:rPr>
              <w:t>For nine-month per</w:t>
            </w:r>
            <w:r w:rsidR="00A9346C">
              <w:rPr>
                <w:rFonts w:ascii="CordiaUPC" w:hAnsi="CordiaUPC" w:cs="CordiaUPC"/>
                <w:sz w:val="26"/>
                <w:szCs w:val="26"/>
              </w:rPr>
              <w:t xml:space="preserve">iod ended </w:t>
            </w:r>
            <w:r w:rsidR="00BB3FFC" w:rsidRPr="00837938">
              <w:rPr>
                <w:rFonts w:ascii="CordiaUPC" w:hAnsi="CordiaUPC" w:cs="CordiaUPC"/>
                <w:sz w:val="26"/>
                <w:szCs w:val="26"/>
              </w:rPr>
              <w:t xml:space="preserve">30 </w:t>
            </w:r>
            <w:r w:rsidR="00BB3FFC" w:rsidRPr="00837938">
              <w:rPr>
                <w:rFonts w:ascii="CordiaUPC" w:eastAsia="AngsanaNew" w:hAnsi="CordiaUPC" w:cs="CordiaUPC" w:hint="cs"/>
                <w:sz w:val="26"/>
                <w:szCs w:val="26"/>
              </w:rPr>
              <w:t>September</w:t>
            </w:r>
            <w:r w:rsidR="00BB3FFC" w:rsidRPr="00837938">
              <w:rPr>
                <w:rFonts w:ascii="CordiaUPC" w:hAnsi="CordiaUPC" w:cs="CordiaUPC"/>
                <w:sz w:val="26"/>
                <w:szCs w:val="26"/>
              </w:rPr>
              <w:t xml:space="preserve"> 2022</w:t>
            </w:r>
          </w:p>
        </w:tc>
      </w:tr>
      <w:tr w:rsidR="00BB3FFC" w:rsidRPr="00B64BC5" w14:paraId="78142A9D" w14:textId="77777777" w:rsidTr="00C270DB">
        <w:tc>
          <w:tcPr>
            <w:tcW w:w="1548" w:type="pct"/>
            <w:hideMark/>
          </w:tcPr>
          <w:p w14:paraId="53F10710" w14:textId="77777777" w:rsidR="00BB3FFC" w:rsidRPr="00B64BC5" w:rsidRDefault="00BB3FFC" w:rsidP="00FB41D5">
            <w:pPr>
              <w:pStyle w:val="NoSpacing"/>
              <w:tabs>
                <w:tab w:val="clear" w:pos="1644"/>
              </w:tabs>
              <w:spacing w:line="240" w:lineRule="exact"/>
              <w:ind w:right="-151"/>
              <w:rPr>
                <w:rFonts w:ascii="CordiaUPC" w:hAnsi="CordiaUPC" w:cs="CordiaUPC"/>
                <w:b/>
                <w:bCs/>
                <w:i/>
                <w:iCs/>
                <w:sz w:val="26"/>
                <w:szCs w:val="26"/>
                <w:highlight w:val="yellow"/>
                <w:cs/>
              </w:rPr>
            </w:pPr>
          </w:p>
        </w:tc>
        <w:tc>
          <w:tcPr>
            <w:tcW w:w="1685" w:type="pct"/>
            <w:gridSpan w:val="3"/>
          </w:tcPr>
          <w:p w14:paraId="60A8C960" w14:textId="77777777" w:rsidR="00BB3FFC" w:rsidRPr="004F5A63" w:rsidRDefault="00BB3FFC" w:rsidP="00FB41D5">
            <w:pPr>
              <w:pStyle w:val="NoSpacing"/>
              <w:spacing w:line="240" w:lineRule="exact"/>
              <w:jc w:val="center"/>
              <w:rPr>
                <w:rFonts w:ascii="CordiaUPC" w:hAnsi="CordiaUPC" w:cs="CordiaUPC"/>
                <w:sz w:val="26"/>
                <w:szCs w:val="26"/>
              </w:rPr>
            </w:pPr>
          </w:p>
          <w:p w14:paraId="46425C8A" w14:textId="77777777" w:rsidR="00BB3FFC" w:rsidRPr="004F5A63" w:rsidRDefault="00BB3FFC" w:rsidP="00FB41D5">
            <w:pPr>
              <w:pStyle w:val="NoSpacing"/>
              <w:spacing w:line="240" w:lineRule="exact"/>
              <w:jc w:val="center"/>
              <w:rPr>
                <w:rFonts w:ascii="CordiaUPC" w:hAnsi="CordiaUPC" w:cs="CordiaUPC"/>
                <w:sz w:val="26"/>
                <w:szCs w:val="26"/>
                <w:cs/>
              </w:rPr>
            </w:pPr>
            <w:r w:rsidRPr="004F5A63">
              <w:rPr>
                <w:rFonts w:ascii="CordiaUPC" w:hAnsi="CordiaUPC" w:cs="CordiaUPC"/>
                <w:sz w:val="26"/>
                <w:szCs w:val="26"/>
              </w:rPr>
              <w:t>Issued and paid-up ordinary                share capital</w:t>
            </w:r>
          </w:p>
        </w:tc>
        <w:tc>
          <w:tcPr>
            <w:tcW w:w="127" w:type="pct"/>
          </w:tcPr>
          <w:p w14:paraId="7AE4ECDA" w14:textId="77777777" w:rsidR="00BB3FFC" w:rsidRPr="004F5A63" w:rsidRDefault="00BB3FFC" w:rsidP="00FB41D5">
            <w:pPr>
              <w:pStyle w:val="NoSpacing"/>
              <w:spacing w:line="240" w:lineRule="exact"/>
              <w:rPr>
                <w:rFonts w:ascii="CordiaUPC" w:hAnsi="CordiaUPC" w:cs="CordiaUPC"/>
                <w:sz w:val="26"/>
                <w:szCs w:val="26"/>
                <w:cs/>
              </w:rPr>
            </w:pPr>
          </w:p>
        </w:tc>
        <w:tc>
          <w:tcPr>
            <w:tcW w:w="739" w:type="pct"/>
          </w:tcPr>
          <w:p w14:paraId="3B5F556A" w14:textId="77777777" w:rsidR="00BB3FFC" w:rsidRDefault="00BB3FFC" w:rsidP="00FB41D5">
            <w:pPr>
              <w:pStyle w:val="NoSpacing"/>
              <w:spacing w:line="240" w:lineRule="exact"/>
              <w:jc w:val="center"/>
              <w:rPr>
                <w:rFonts w:ascii="CordiaUPC" w:hAnsi="CordiaUPC" w:cs="CordiaUPC"/>
                <w:sz w:val="26"/>
                <w:szCs w:val="26"/>
              </w:rPr>
            </w:pPr>
          </w:p>
          <w:p w14:paraId="33523FAB" w14:textId="77777777" w:rsidR="00B47B93" w:rsidRPr="004F5A63" w:rsidRDefault="00B47B93" w:rsidP="00FB41D5">
            <w:pPr>
              <w:pStyle w:val="NoSpacing"/>
              <w:spacing w:line="240" w:lineRule="exact"/>
              <w:jc w:val="center"/>
              <w:rPr>
                <w:rFonts w:ascii="CordiaUPC" w:hAnsi="CordiaUPC" w:cs="CordiaUPC"/>
                <w:sz w:val="26"/>
                <w:szCs w:val="26"/>
              </w:rPr>
            </w:pPr>
          </w:p>
          <w:p w14:paraId="535CA4D7" w14:textId="77777777" w:rsidR="00BB3FFC" w:rsidRPr="004F5A63" w:rsidRDefault="00BB3FFC" w:rsidP="00FB41D5">
            <w:pPr>
              <w:pStyle w:val="NoSpacing"/>
              <w:spacing w:line="240" w:lineRule="exact"/>
              <w:jc w:val="center"/>
              <w:rPr>
                <w:rFonts w:ascii="CordiaUPC" w:hAnsi="CordiaUPC" w:cs="CordiaUPC"/>
                <w:sz w:val="26"/>
                <w:szCs w:val="26"/>
                <w:cs/>
              </w:rPr>
            </w:pPr>
            <w:r w:rsidRPr="004F5A63">
              <w:rPr>
                <w:rFonts w:ascii="CordiaUPC" w:hAnsi="CordiaUPC" w:cs="CordiaUPC"/>
                <w:sz w:val="26"/>
                <w:szCs w:val="26"/>
              </w:rPr>
              <w:t>Share premium</w:t>
            </w:r>
          </w:p>
        </w:tc>
        <w:tc>
          <w:tcPr>
            <w:tcW w:w="127" w:type="pct"/>
          </w:tcPr>
          <w:p w14:paraId="242CA413" w14:textId="77777777" w:rsidR="00BB3FFC" w:rsidRPr="004F5A63" w:rsidRDefault="00BB3FFC" w:rsidP="00FB41D5">
            <w:pPr>
              <w:pStyle w:val="NoSpacing"/>
              <w:spacing w:line="240" w:lineRule="exact"/>
              <w:rPr>
                <w:rFonts w:ascii="CordiaUPC" w:hAnsi="CordiaUPC" w:cs="CordiaUPC"/>
                <w:sz w:val="26"/>
                <w:szCs w:val="26"/>
                <w:cs/>
              </w:rPr>
            </w:pPr>
          </w:p>
        </w:tc>
        <w:tc>
          <w:tcPr>
            <w:tcW w:w="774" w:type="pct"/>
          </w:tcPr>
          <w:p w14:paraId="5F9F29D1" w14:textId="77777777" w:rsidR="00BB3FFC" w:rsidRPr="004F5A63" w:rsidRDefault="00BB3FFC" w:rsidP="00FB41D5">
            <w:pPr>
              <w:pStyle w:val="NoSpacing"/>
              <w:spacing w:line="240" w:lineRule="exact"/>
              <w:jc w:val="center"/>
              <w:rPr>
                <w:rFonts w:ascii="CordiaUPC" w:hAnsi="CordiaUPC" w:cs="CordiaUPC"/>
                <w:sz w:val="26"/>
                <w:szCs w:val="26"/>
              </w:rPr>
            </w:pPr>
            <w:r w:rsidRPr="004F5A63">
              <w:rPr>
                <w:rFonts w:ascii="CordiaUPC" w:hAnsi="CordiaUPC" w:cs="CordiaUPC"/>
                <w:sz w:val="26"/>
                <w:szCs w:val="26"/>
              </w:rPr>
              <w:t>Other reserve share-based payments</w:t>
            </w:r>
          </w:p>
        </w:tc>
      </w:tr>
      <w:tr w:rsidR="00BB3FFC" w:rsidRPr="00B64BC5" w14:paraId="1B4856DE" w14:textId="77777777" w:rsidTr="00C270DB">
        <w:tc>
          <w:tcPr>
            <w:tcW w:w="1548" w:type="pct"/>
            <w:hideMark/>
          </w:tcPr>
          <w:p w14:paraId="38B3B442" w14:textId="77777777" w:rsidR="00BB3FFC" w:rsidRPr="00B64BC5" w:rsidRDefault="00BB3FFC" w:rsidP="00FB41D5">
            <w:pPr>
              <w:pStyle w:val="NoSpacing"/>
              <w:spacing w:line="240" w:lineRule="exact"/>
              <w:rPr>
                <w:rFonts w:ascii="CordiaUPC" w:hAnsi="CordiaUPC" w:cs="CordiaUPC"/>
                <w:b/>
                <w:bCs/>
                <w:i/>
                <w:iCs/>
                <w:sz w:val="26"/>
                <w:szCs w:val="26"/>
                <w:highlight w:val="yellow"/>
                <w:cs/>
              </w:rPr>
            </w:pPr>
          </w:p>
        </w:tc>
        <w:tc>
          <w:tcPr>
            <w:tcW w:w="771" w:type="pct"/>
          </w:tcPr>
          <w:p w14:paraId="61171F1E" w14:textId="77777777" w:rsidR="00BB3FFC" w:rsidRPr="004F5A63" w:rsidRDefault="00BB3FFC" w:rsidP="00FB41D5">
            <w:pPr>
              <w:pStyle w:val="NoSpacing"/>
              <w:spacing w:line="240" w:lineRule="exact"/>
              <w:jc w:val="center"/>
              <w:rPr>
                <w:rFonts w:ascii="CordiaUPC" w:hAnsi="CordiaUPC" w:cs="CordiaUPC"/>
                <w:sz w:val="26"/>
                <w:szCs w:val="26"/>
              </w:rPr>
            </w:pPr>
            <w:r w:rsidRPr="004F5A63">
              <w:rPr>
                <w:rFonts w:ascii="CordiaUPC" w:hAnsi="CordiaUPC" w:cs="CordiaUPC"/>
                <w:i/>
                <w:iCs/>
                <w:sz w:val="26"/>
                <w:szCs w:val="26"/>
              </w:rPr>
              <w:t>(No. of shares)</w:t>
            </w:r>
          </w:p>
        </w:tc>
        <w:tc>
          <w:tcPr>
            <w:tcW w:w="127" w:type="pct"/>
          </w:tcPr>
          <w:p w14:paraId="4F11A541" w14:textId="77777777" w:rsidR="00BB3FFC" w:rsidRPr="004F5A63" w:rsidRDefault="00BB3FFC" w:rsidP="00FB41D5">
            <w:pPr>
              <w:pStyle w:val="NoSpacing"/>
              <w:spacing w:line="240" w:lineRule="exact"/>
              <w:jc w:val="center"/>
              <w:rPr>
                <w:rFonts w:ascii="CordiaUPC" w:hAnsi="CordiaUPC" w:cs="CordiaUPC"/>
                <w:sz w:val="26"/>
                <w:szCs w:val="26"/>
                <w:cs/>
              </w:rPr>
            </w:pPr>
          </w:p>
        </w:tc>
        <w:tc>
          <w:tcPr>
            <w:tcW w:w="787" w:type="pct"/>
          </w:tcPr>
          <w:p w14:paraId="72FD82E8" w14:textId="77777777" w:rsidR="00BB3FFC" w:rsidRPr="004F5A63" w:rsidRDefault="00BB3FFC" w:rsidP="00FB41D5">
            <w:pPr>
              <w:pStyle w:val="NoSpacing"/>
              <w:spacing w:line="240" w:lineRule="exact"/>
              <w:jc w:val="center"/>
              <w:rPr>
                <w:rFonts w:ascii="CordiaUPC" w:hAnsi="CordiaUPC" w:cs="CordiaUPC"/>
                <w:i/>
                <w:iCs/>
                <w:sz w:val="26"/>
                <w:szCs w:val="26"/>
                <w:cs/>
              </w:rPr>
            </w:pPr>
            <w:r w:rsidRPr="004F5A63">
              <w:rPr>
                <w:rFonts w:ascii="CordiaUPC" w:hAnsi="CordiaUPC" w:cs="CordiaUPC"/>
                <w:i/>
                <w:iCs/>
                <w:sz w:val="26"/>
                <w:szCs w:val="26"/>
              </w:rPr>
              <w:t>(Baht)</w:t>
            </w:r>
          </w:p>
        </w:tc>
        <w:tc>
          <w:tcPr>
            <w:tcW w:w="127" w:type="pct"/>
          </w:tcPr>
          <w:p w14:paraId="0293E563" w14:textId="77777777" w:rsidR="00BB3FFC" w:rsidRPr="004F5A63" w:rsidRDefault="00BB3FFC" w:rsidP="00FB41D5">
            <w:pPr>
              <w:pStyle w:val="NoSpacing"/>
              <w:spacing w:line="240" w:lineRule="exact"/>
              <w:rPr>
                <w:rFonts w:ascii="CordiaUPC" w:hAnsi="CordiaUPC" w:cs="CordiaUPC"/>
                <w:i/>
                <w:iCs/>
                <w:sz w:val="26"/>
                <w:szCs w:val="26"/>
                <w:cs/>
              </w:rPr>
            </w:pPr>
          </w:p>
        </w:tc>
        <w:tc>
          <w:tcPr>
            <w:tcW w:w="1640" w:type="pct"/>
            <w:gridSpan w:val="3"/>
          </w:tcPr>
          <w:p w14:paraId="7ED3B80A" w14:textId="77777777" w:rsidR="00BB3FFC" w:rsidRPr="004F5A63" w:rsidRDefault="00BB3FFC" w:rsidP="00FB41D5">
            <w:pPr>
              <w:pStyle w:val="NoSpacing"/>
              <w:spacing w:line="240" w:lineRule="exact"/>
              <w:jc w:val="center"/>
              <w:rPr>
                <w:rFonts w:ascii="CordiaUPC" w:hAnsi="CordiaUPC" w:cs="CordiaUPC"/>
                <w:i/>
                <w:iCs/>
                <w:sz w:val="26"/>
                <w:szCs w:val="26"/>
              </w:rPr>
            </w:pPr>
            <w:r w:rsidRPr="004F5A63">
              <w:rPr>
                <w:rFonts w:ascii="CordiaUPC" w:hAnsi="CordiaUPC" w:cs="CordiaUPC"/>
                <w:i/>
                <w:iCs/>
                <w:sz w:val="26"/>
                <w:szCs w:val="26"/>
              </w:rPr>
              <w:t>(Baht)</w:t>
            </w:r>
          </w:p>
        </w:tc>
      </w:tr>
      <w:tr w:rsidR="00BB3FFC" w:rsidRPr="00B64BC5" w14:paraId="3EE55FB8" w14:textId="77777777" w:rsidTr="00C270DB">
        <w:tc>
          <w:tcPr>
            <w:tcW w:w="1548" w:type="pct"/>
          </w:tcPr>
          <w:p w14:paraId="4139372C" w14:textId="77777777" w:rsidR="00BB3FFC" w:rsidRPr="004F5A63" w:rsidRDefault="00BB3FFC" w:rsidP="00FB41D5">
            <w:pPr>
              <w:pStyle w:val="NoSpacing"/>
              <w:spacing w:line="240" w:lineRule="exact"/>
              <w:rPr>
                <w:rFonts w:ascii="CordiaUPC" w:hAnsi="CordiaUPC" w:cs="CordiaUPC"/>
                <w:sz w:val="26"/>
                <w:szCs w:val="26"/>
              </w:rPr>
            </w:pPr>
            <w:r w:rsidRPr="004F5A63">
              <w:rPr>
                <w:rFonts w:ascii="CordiaUPC" w:hAnsi="CordiaUPC" w:cs="CordiaUPC"/>
                <w:sz w:val="26"/>
                <w:szCs w:val="26"/>
              </w:rPr>
              <w:t>Balance - beginning of the period</w:t>
            </w:r>
          </w:p>
        </w:tc>
        <w:tc>
          <w:tcPr>
            <w:tcW w:w="771" w:type="pct"/>
          </w:tcPr>
          <w:p w14:paraId="4B06797C" w14:textId="77777777" w:rsidR="00BB3FFC" w:rsidRPr="004F5A63" w:rsidRDefault="00BB3FFC" w:rsidP="00FB41D5">
            <w:pPr>
              <w:pStyle w:val="NoSpacing"/>
              <w:spacing w:line="240" w:lineRule="exact"/>
              <w:jc w:val="right"/>
              <w:rPr>
                <w:rFonts w:ascii="CordiaUPC" w:hAnsi="CordiaUPC" w:cs="CordiaUPC"/>
                <w:sz w:val="26"/>
                <w:szCs w:val="26"/>
              </w:rPr>
            </w:pPr>
            <w:r w:rsidRPr="004F5A63">
              <w:rPr>
                <w:rFonts w:ascii="CordiaUPC" w:hAnsi="CordiaUPC" w:cs="CordiaUPC"/>
                <w:color w:val="000000"/>
                <w:sz w:val="26"/>
                <w:szCs w:val="26"/>
              </w:rPr>
              <w:t>96,622,874,580</w:t>
            </w:r>
          </w:p>
        </w:tc>
        <w:tc>
          <w:tcPr>
            <w:tcW w:w="127" w:type="pct"/>
          </w:tcPr>
          <w:p w14:paraId="526F7678" w14:textId="77777777" w:rsidR="00BB3FFC" w:rsidRPr="00B64BC5" w:rsidRDefault="00BB3FFC" w:rsidP="00FB41D5">
            <w:pPr>
              <w:pStyle w:val="NoSpacing"/>
              <w:spacing w:line="240" w:lineRule="exact"/>
              <w:jc w:val="right"/>
              <w:rPr>
                <w:rFonts w:ascii="CordiaUPC" w:hAnsi="CordiaUPC" w:cs="CordiaUPC"/>
                <w:sz w:val="26"/>
                <w:szCs w:val="26"/>
                <w:highlight w:val="yellow"/>
                <w:cs/>
              </w:rPr>
            </w:pPr>
          </w:p>
        </w:tc>
        <w:tc>
          <w:tcPr>
            <w:tcW w:w="787" w:type="pct"/>
          </w:tcPr>
          <w:p w14:paraId="1920AD11" w14:textId="77777777" w:rsidR="00BB3FFC" w:rsidRPr="004F5A63" w:rsidRDefault="00BB3FFC" w:rsidP="00FB41D5">
            <w:pPr>
              <w:pStyle w:val="NoSpacing"/>
              <w:spacing w:line="240" w:lineRule="exact"/>
              <w:jc w:val="right"/>
              <w:rPr>
                <w:rFonts w:ascii="CordiaUPC" w:hAnsi="CordiaUPC" w:cs="CordiaUPC"/>
                <w:sz w:val="26"/>
                <w:szCs w:val="26"/>
                <w:cs/>
              </w:rPr>
            </w:pPr>
            <w:r w:rsidRPr="004F5A63">
              <w:rPr>
                <w:rFonts w:ascii="CordiaUPC" w:hAnsi="CordiaUPC" w:cs="CordiaUPC"/>
                <w:color w:val="000000"/>
                <w:sz w:val="26"/>
                <w:szCs w:val="26"/>
              </w:rPr>
              <w:t>91,791,730,851</w:t>
            </w:r>
          </w:p>
        </w:tc>
        <w:tc>
          <w:tcPr>
            <w:tcW w:w="127" w:type="pct"/>
            <w:vAlign w:val="bottom"/>
          </w:tcPr>
          <w:p w14:paraId="159C25FE" w14:textId="77777777" w:rsidR="00BB3FFC" w:rsidRPr="00B64BC5" w:rsidRDefault="00BB3FFC" w:rsidP="00FB41D5">
            <w:pPr>
              <w:pStyle w:val="NoSpacing"/>
              <w:spacing w:line="240" w:lineRule="exact"/>
              <w:rPr>
                <w:rFonts w:ascii="CordiaUPC" w:hAnsi="CordiaUPC" w:cs="CordiaUPC"/>
                <w:sz w:val="26"/>
                <w:szCs w:val="26"/>
                <w:highlight w:val="yellow"/>
                <w:cs/>
              </w:rPr>
            </w:pPr>
          </w:p>
        </w:tc>
        <w:tc>
          <w:tcPr>
            <w:tcW w:w="739" w:type="pct"/>
            <w:vAlign w:val="bottom"/>
          </w:tcPr>
          <w:p w14:paraId="226A3952" w14:textId="77777777" w:rsidR="00BB3FFC" w:rsidRPr="00F8422D" w:rsidRDefault="00BB3FFC" w:rsidP="00FB41D5">
            <w:pPr>
              <w:pStyle w:val="NoSpacing"/>
              <w:spacing w:line="240" w:lineRule="exact"/>
              <w:ind w:left="-77"/>
              <w:jc w:val="right"/>
              <w:rPr>
                <w:rFonts w:ascii="CordiaUPC" w:hAnsi="CordiaUPC" w:cs="CordiaUPC"/>
                <w:sz w:val="26"/>
                <w:szCs w:val="26"/>
                <w:cs/>
              </w:rPr>
            </w:pPr>
            <w:r w:rsidRPr="00F8422D">
              <w:rPr>
                <w:rFonts w:ascii="CordiaUPC" w:hAnsi="CordiaUPC" w:cs="CordiaUPC"/>
                <w:color w:val="000000"/>
                <w:sz w:val="26"/>
                <w:szCs w:val="26"/>
              </w:rPr>
              <w:t>43,344,839,532</w:t>
            </w:r>
          </w:p>
        </w:tc>
        <w:tc>
          <w:tcPr>
            <w:tcW w:w="127" w:type="pct"/>
          </w:tcPr>
          <w:p w14:paraId="6025D388" w14:textId="77777777" w:rsidR="00BB3FFC" w:rsidRPr="00B64BC5" w:rsidRDefault="00BB3FFC" w:rsidP="00FB41D5">
            <w:pPr>
              <w:pStyle w:val="NoSpacing"/>
              <w:spacing w:line="240" w:lineRule="exact"/>
              <w:jc w:val="right"/>
              <w:rPr>
                <w:rFonts w:ascii="CordiaUPC" w:hAnsi="CordiaUPC" w:cs="CordiaUPC"/>
                <w:sz w:val="26"/>
                <w:szCs w:val="26"/>
                <w:highlight w:val="yellow"/>
                <w:cs/>
              </w:rPr>
            </w:pPr>
          </w:p>
        </w:tc>
        <w:tc>
          <w:tcPr>
            <w:tcW w:w="774" w:type="pct"/>
          </w:tcPr>
          <w:p w14:paraId="2630F2F5" w14:textId="77777777" w:rsidR="00BB3FFC" w:rsidRPr="00F8422D" w:rsidRDefault="00BB3FFC" w:rsidP="00F8422D">
            <w:pPr>
              <w:pStyle w:val="NoSpacing"/>
              <w:spacing w:line="240" w:lineRule="exact"/>
              <w:ind w:right="17"/>
              <w:jc w:val="right"/>
              <w:rPr>
                <w:rFonts w:ascii="CordiaUPC" w:hAnsi="CordiaUPC" w:cs="CordiaUPC"/>
                <w:sz w:val="26"/>
                <w:szCs w:val="26"/>
              </w:rPr>
            </w:pPr>
            <w:r w:rsidRPr="00F8422D">
              <w:rPr>
                <w:rFonts w:ascii="CordiaUPC" w:hAnsi="CordiaUPC" w:cs="CordiaUPC"/>
                <w:color w:val="000000"/>
                <w:sz w:val="26"/>
                <w:szCs w:val="26"/>
              </w:rPr>
              <w:t>103,301,708</w:t>
            </w:r>
          </w:p>
        </w:tc>
      </w:tr>
      <w:tr w:rsidR="002004C7" w:rsidRPr="00B64BC5" w14:paraId="20857E02" w14:textId="77777777" w:rsidTr="007663CC">
        <w:tc>
          <w:tcPr>
            <w:tcW w:w="1548" w:type="pct"/>
          </w:tcPr>
          <w:p w14:paraId="6A8AC8A2" w14:textId="52B8D140" w:rsidR="004A3902" w:rsidRPr="004F5A63" w:rsidRDefault="002004C7" w:rsidP="002004C7">
            <w:pPr>
              <w:pStyle w:val="NoSpacing"/>
              <w:spacing w:line="240" w:lineRule="exact"/>
              <w:rPr>
                <w:rFonts w:ascii="CordiaUPC" w:hAnsi="CordiaUPC" w:cs="CordiaUPC"/>
                <w:sz w:val="26"/>
                <w:szCs w:val="26"/>
              </w:rPr>
            </w:pPr>
            <w:r w:rsidRPr="004F5A63">
              <w:rPr>
                <w:rFonts w:ascii="CordiaUPC" w:hAnsi="CordiaUPC" w:cs="CordiaUPC"/>
                <w:sz w:val="26"/>
                <w:szCs w:val="26"/>
              </w:rPr>
              <w:t>Reserve</w:t>
            </w:r>
            <w:r w:rsidRPr="004F5A63">
              <w:rPr>
                <w:rFonts w:ascii="CordiaUPC" w:hAnsi="CordiaUPC" w:cs="CordiaUPC" w:hint="cs"/>
                <w:sz w:val="26"/>
                <w:szCs w:val="26"/>
              </w:rPr>
              <w:t xml:space="preserve"> in relation</w:t>
            </w:r>
            <w:r w:rsidRPr="004F5A63">
              <w:rPr>
                <w:rFonts w:ascii="CordiaUPC" w:hAnsi="CordiaUPC" w:cs="CordiaUPC" w:hint="cs"/>
                <w:sz w:val="26"/>
                <w:szCs w:val="26"/>
                <w:cs/>
              </w:rPr>
              <w:t xml:space="preserve"> </w:t>
            </w:r>
            <w:r w:rsidRPr="004F5A63">
              <w:rPr>
                <w:rFonts w:ascii="CordiaUPC" w:hAnsi="CordiaUPC" w:cs="CordiaUPC"/>
                <w:sz w:val="26"/>
                <w:szCs w:val="26"/>
              </w:rPr>
              <w:t>to</w:t>
            </w:r>
            <w:r w:rsidRPr="004F5A63">
              <w:rPr>
                <w:rFonts w:ascii="CordiaUPC" w:hAnsi="CordiaUPC" w:cs="CordiaUPC" w:hint="cs"/>
                <w:sz w:val="26"/>
                <w:szCs w:val="26"/>
              </w:rPr>
              <w:t xml:space="preserve"> share</w:t>
            </w:r>
            <w:r w:rsidRPr="004F5A63">
              <w:rPr>
                <w:rFonts w:ascii="CordiaUPC" w:hAnsi="CordiaUPC" w:cs="CordiaUPC"/>
                <w:sz w:val="26"/>
                <w:szCs w:val="26"/>
              </w:rPr>
              <w:t xml:space="preserve">-based </w:t>
            </w:r>
            <w:r w:rsidR="004A3902">
              <w:rPr>
                <w:rFonts w:ascii="CordiaUPC" w:hAnsi="CordiaUPC" w:cs="CordiaUPC"/>
                <w:sz w:val="26"/>
                <w:szCs w:val="26"/>
              </w:rPr>
              <w:t xml:space="preserve">         </w:t>
            </w:r>
            <w:r w:rsidR="004A3902">
              <w:rPr>
                <w:rFonts w:ascii="CordiaUPC" w:hAnsi="CordiaUPC" w:cs="CordiaUPC"/>
                <w:sz w:val="26"/>
                <w:szCs w:val="26"/>
              </w:rPr>
              <w:br/>
              <w:t xml:space="preserve">   </w:t>
            </w:r>
            <w:r w:rsidR="00D80271">
              <w:rPr>
                <w:rFonts w:ascii="CordiaUPC" w:hAnsi="CordiaUPC" w:cs="CordiaUPC"/>
                <w:sz w:val="26"/>
                <w:szCs w:val="26"/>
              </w:rPr>
              <w:t xml:space="preserve"> </w:t>
            </w:r>
            <w:r w:rsidR="004A3902">
              <w:rPr>
                <w:rFonts w:ascii="CordiaUPC" w:hAnsi="CordiaUPC" w:cs="CordiaUPC"/>
                <w:sz w:val="26"/>
                <w:szCs w:val="26"/>
              </w:rPr>
              <w:t>payments</w:t>
            </w:r>
          </w:p>
        </w:tc>
        <w:tc>
          <w:tcPr>
            <w:tcW w:w="771" w:type="pct"/>
          </w:tcPr>
          <w:p w14:paraId="64B53FEC" w14:textId="77777777" w:rsidR="002004C7" w:rsidRPr="004F5A63" w:rsidRDefault="002004C7" w:rsidP="002004C7">
            <w:pPr>
              <w:pStyle w:val="NoSpacing"/>
              <w:spacing w:line="240" w:lineRule="exact"/>
              <w:jc w:val="right"/>
              <w:rPr>
                <w:rFonts w:ascii="CordiaUPC" w:hAnsi="CordiaUPC" w:cs="CordiaUPC"/>
                <w:color w:val="000000"/>
                <w:sz w:val="26"/>
                <w:szCs w:val="26"/>
              </w:rPr>
            </w:pPr>
          </w:p>
          <w:p w14:paraId="693FCD7C" w14:textId="5E25A198" w:rsidR="002004C7" w:rsidRPr="004F5A63" w:rsidRDefault="002004C7" w:rsidP="004F5A63">
            <w:pPr>
              <w:pStyle w:val="NoSpacing"/>
              <w:spacing w:line="240" w:lineRule="exact"/>
              <w:ind w:right="12"/>
              <w:jc w:val="right"/>
              <w:rPr>
                <w:rFonts w:ascii="CordiaUPC" w:hAnsi="CordiaUPC" w:cs="CordiaUPC"/>
                <w:color w:val="000000"/>
                <w:sz w:val="26"/>
                <w:szCs w:val="26"/>
              </w:rPr>
            </w:pPr>
            <w:r w:rsidRPr="004F5A63">
              <w:rPr>
                <w:rFonts w:ascii="CordiaUPC" w:hAnsi="CordiaUPC" w:cs="CordiaUPC"/>
                <w:color w:val="000000"/>
                <w:sz w:val="26"/>
                <w:szCs w:val="26"/>
              </w:rPr>
              <w:t>-</w:t>
            </w:r>
          </w:p>
        </w:tc>
        <w:tc>
          <w:tcPr>
            <w:tcW w:w="127" w:type="pct"/>
          </w:tcPr>
          <w:p w14:paraId="4FBAF7B2" w14:textId="77777777" w:rsidR="002004C7" w:rsidRPr="00B64BC5" w:rsidRDefault="002004C7" w:rsidP="002004C7">
            <w:pPr>
              <w:pStyle w:val="NoSpacing"/>
              <w:spacing w:line="240" w:lineRule="exact"/>
              <w:jc w:val="right"/>
              <w:rPr>
                <w:rFonts w:ascii="CordiaUPC" w:hAnsi="CordiaUPC" w:cs="CordiaUPC"/>
                <w:sz w:val="26"/>
                <w:szCs w:val="26"/>
                <w:highlight w:val="yellow"/>
                <w:cs/>
              </w:rPr>
            </w:pPr>
          </w:p>
        </w:tc>
        <w:tc>
          <w:tcPr>
            <w:tcW w:w="787" w:type="pct"/>
          </w:tcPr>
          <w:p w14:paraId="0BBE303C" w14:textId="77777777" w:rsidR="002004C7" w:rsidRPr="004F5A63" w:rsidRDefault="002004C7" w:rsidP="002004C7">
            <w:pPr>
              <w:pStyle w:val="NoSpacing"/>
              <w:spacing w:line="240" w:lineRule="exact"/>
              <w:jc w:val="right"/>
              <w:rPr>
                <w:rFonts w:ascii="CordiaUPC" w:hAnsi="CordiaUPC" w:cs="CordiaUPC"/>
                <w:color w:val="000000"/>
                <w:sz w:val="26"/>
                <w:szCs w:val="26"/>
              </w:rPr>
            </w:pPr>
          </w:p>
          <w:p w14:paraId="52BD45D9" w14:textId="18623CAB" w:rsidR="002004C7" w:rsidRPr="004F5A63" w:rsidRDefault="002004C7" w:rsidP="002004C7">
            <w:pPr>
              <w:pStyle w:val="NoSpacing"/>
              <w:spacing w:line="240" w:lineRule="exact"/>
              <w:jc w:val="right"/>
              <w:rPr>
                <w:rFonts w:ascii="CordiaUPC" w:hAnsi="CordiaUPC" w:cs="CordiaUPC"/>
                <w:color w:val="000000"/>
                <w:sz w:val="26"/>
                <w:szCs w:val="26"/>
              </w:rPr>
            </w:pPr>
            <w:r w:rsidRPr="004F5A63">
              <w:rPr>
                <w:rFonts w:ascii="CordiaUPC" w:hAnsi="CordiaUPC" w:cs="CordiaUPC" w:hint="cs"/>
                <w:color w:val="000000"/>
                <w:sz w:val="26"/>
                <w:szCs w:val="26"/>
                <w:cs/>
              </w:rPr>
              <w:t>-</w:t>
            </w:r>
          </w:p>
        </w:tc>
        <w:tc>
          <w:tcPr>
            <w:tcW w:w="127" w:type="pct"/>
            <w:vAlign w:val="bottom"/>
          </w:tcPr>
          <w:p w14:paraId="422D7C09" w14:textId="77777777" w:rsidR="002004C7" w:rsidRPr="00B64BC5" w:rsidRDefault="002004C7" w:rsidP="002004C7">
            <w:pPr>
              <w:pStyle w:val="NoSpacing"/>
              <w:spacing w:line="240" w:lineRule="exact"/>
              <w:rPr>
                <w:rFonts w:ascii="CordiaUPC" w:hAnsi="CordiaUPC" w:cs="CordiaUPC"/>
                <w:sz w:val="26"/>
                <w:szCs w:val="26"/>
                <w:highlight w:val="yellow"/>
                <w:cs/>
              </w:rPr>
            </w:pPr>
          </w:p>
        </w:tc>
        <w:tc>
          <w:tcPr>
            <w:tcW w:w="739" w:type="pct"/>
            <w:vAlign w:val="bottom"/>
          </w:tcPr>
          <w:p w14:paraId="65FC35D1" w14:textId="1A4D258C" w:rsidR="002004C7" w:rsidRPr="00F8422D" w:rsidRDefault="002004C7" w:rsidP="004F5A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sz w:val="26"/>
                <w:szCs w:val="26"/>
              </w:rPr>
            </w:pPr>
            <w:r w:rsidRPr="00F8422D">
              <w:rPr>
                <w:rFonts w:ascii="CordiaUPC" w:hAnsi="CordiaUPC" w:cs="CordiaUPC" w:hint="cs"/>
                <w:sz w:val="26"/>
                <w:szCs w:val="26"/>
                <w:cs/>
              </w:rPr>
              <w:t>-</w:t>
            </w:r>
          </w:p>
        </w:tc>
        <w:tc>
          <w:tcPr>
            <w:tcW w:w="127" w:type="pct"/>
          </w:tcPr>
          <w:p w14:paraId="17A976E2" w14:textId="77777777" w:rsidR="002004C7" w:rsidRPr="00B64BC5" w:rsidRDefault="002004C7" w:rsidP="002004C7">
            <w:pPr>
              <w:pStyle w:val="NoSpacing"/>
              <w:spacing w:line="240" w:lineRule="exact"/>
              <w:jc w:val="right"/>
              <w:rPr>
                <w:rFonts w:ascii="CordiaUPC" w:hAnsi="CordiaUPC" w:cs="CordiaUPC"/>
                <w:sz w:val="26"/>
                <w:szCs w:val="26"/>
                <w:highlight w:val="yellow"/>
                <w:cs/>
              </w:rPr>
            </w:pPr>
          </w:p>
        </w:tc>
        <w:tc>
          <w:tcPr>
            <w:tcW w:w="774" w:type="pct"/>
            <w:vAlign w:val="bottom"/>
          </w:tcPr>
          <w:p w14:paraId="5B427B6A" w14:textId="5C0569AD" w:rsidR="002004C7" w:rsidRPr="00F8422D" w:rsidRDefault="002004C7" w:rsidP="00F8422D">
            <w:pPr>
              <w:pStyle w:val="NoSpacing"/>
              <w:spacing w:line="240" w:lineRule="exact"/>
              <w:ind w:right="17"/>
              <w:jc w:val="right"/>
              <w:rPr>
                <w:rFonts w:ascii="CordiaUPC" w:hAnsi="CordiaUPC" w:cs="CordiaUPC"/>
                <w:color w:val="000000"/>
                <w:sz w:val="26"/>
                <w:szCs w:val="26"/>
              </w:rPr>
            </w:pPr>
            <w:r w:rsidRPr="00F8422D">
              <w:rPr>
                <w:rFonts w:ascii="CordiaUPC" w:hAnsi="CordiaUPC" w:cs="CordiaUPC" w:hint="cs"/>
                <w:color w:val="000000"/>
                <w:sz w:val="26"/>
                <w:szCs w:val="26"/>
                <w:cs/>
              </w:rPr>
              <w:t>116</w:t>
            </w:r>
            <w:r w:rsidRPr="00F8422D">
              <w:rPr>
                <w:rFonts w:ascii="CordiaUPC" w:hAnsi="CordiaUPC" w:cs="CordiaUPC"/>
                <w:color w:val="000000"/>
                <w:sz w:val="26"/>
                <w:szCs w:val="26"/>
              </w:rPr>
              <w:t>,</w:t>
            </w:r>
            <w:r w:rsidRPr="00F8422D">
              <w:rPr>
                <w:rFonts w:ascii="CordiaUPC" w:hAnsi="CordiaUPC" w:cs="CordiaUPC" w:hint="cs"/>
                <w:color w:val="000000"/>
                <w:sz w:val="26"/>
                <w:szCs w:val="26"/>
                <w:cs/>
              </w:rPr>
              <w:t>004</w:t>
            </w:r>
            <w:r w:rsidRPr="00F8422D">
              <w:rPr>
                <w:rFonts w:ascii="CordiaUPC" w:hAnsi="CordiaUPC" w:cs="CordiaUPC"/>
                <w:color w:val="000000"/>
                <w:sz w:val="26"/>
                <w:szCs w:val="26"/>
              </w:rPr>
              <w:t>,</w:t>
            </w:r>
            <w:r w:rsidRPr="00F8422D">
              <w:rPr>
                <w:rFonts w:ascii="CordiaUPC" w:hAnsi="CordiaUPC" w:cs="CordiaUPC" w:hint="cs"/>
                <w:color w:val="000000"/>
                <w:sz w:val="26"/>
                <w:szCs w:val="26"/>
                <w:cs/>
              </w:rPr>
              <w:t>7</w:t>
            </w:r>
            <w:r w:rsidR="00F8422D" w:rsidRPr="00F8422D">
              <w:rPr>
                <w:rFonts w:ascii="CordiaUPC" w:hAnsi="CordiaUPC" w:cs="CordiaUPC"/>
                <w:color w:val="000000"/>
                <w:sz w:val="26"/>
                <w:szCs w:val="26"/>
              </w:rPr>
              <w:t>10</w:t>
            </w:r>
          </w:p>
        </w:tc>
      </w:tr>
      <w:tr w:rsidR="002004C7" w:rsidRPr="00B64BC5" w14:paraId="4697F253" w14:textId="77777777" w:rsidTr="007663CC">
        <w:tc>
          <w:tcPr>
            <w:tcW w:w="1548" w:type="pct"/>
            <w:vAlign w:val="bottom"/>
          </w:tcPr>
          <w:p w14:paraId="29971F58" w14:textId="75585FEC" w:rsidR="002004C7" w:rsidRDefault="002004C7" w:rsidP="002004C7">
            <w:pPr>
              <w:pStyle w:val="NoSpacing"/>
              <w:spacing w:line="240" w:lineRule="exact"/>
              <w:rPr>
                <w:rFonts w:ascii="CordiaUPC" w:hAnsi="CordiaUPC" w:cs="CordiaUPC"/>
                <w:sz w:val="26"/>
                <w:szCs w:val="26"/>
              </w:rPr>
            </w:pPr>
            <w:r w:rsidRPr="004F5A63">
              <w:rPr>
                <w:rFonts w:ascii="CordiaUPC" w:hAnsi="CordiaUPC" w:cs="CordiaUPC"/>
                <w:sz w:val="26"/>
                <w:szCs w:val="26"/>
              </w:rPr>
              <w:t xml:space="preserve">Issued ordinary shares to </w:t>
            </w:r>
          </w:p>
          <w:p w14:paraId="2CA12FC0" w14:textId="538835D9" w:rsidR="00D80271" w:rsidRPr="004F5A63" w:rsidRDefault="00D80271" w:rsidP="002004C7">
            <w:pPr>
              <w:pStyle w:val="NoSpacing"/>
              <w:spacing w:line="240" w:lineRule="exact"/>
              <w:rPr>
                <w:rFonts w:ascii="CordiaUPC" w:hAnsi="CordiaUPC" w:cs="CordiaUPC"/>
                <w:sz w:val="26"/>
                <w:szCs w:val="26"/>
              </w:rPr>
            </w:pPr>
            <w:r>
              <w:rPr>
                <w:rFonts w:ascii="CordiaUPC" w:hAnsi="CordiaUPC" w:cs="CordiaUPC"/>
                <w:sz w:val="26"/>
                <w:szCs w:val="26"/>
              </w:rPr>
              <w:t xml:space="preserve">    </w:t>
            </w:r>
            <w:r w:rsidRPr="004F5A63">
              <w:rPr>
                <w:rFonts w:ascii="CordiaUPC" w:hAnsi="CordiaUPC" w:cs="CordiaUPC"/>
                <w:sz w:val="26"/>
                <w:szCs w:val="26"/>
              </w:rPr>
              <w:t>employees</w:t>
            </w:r>
          </w:p>
        </w:tc>
        <w:tc>
          <w:tcPr>
            <w:tcW w:w="771" w:type="pct"/>
          </w:tcPr>
          <w:p w14:paraId="71262AB2" w14:textId="77777777" w:rsidR="002004C7" w:rsidRPr="004F5A63" w:rsidRDefault="002004C7" w:rsidP="002004C7">
            <w:pPr>
              <w:pStyle w:val="NoSpacing"/>
              <w:spacing w:line="240" w:lineRule="exact"/>
              <w:jc w:val="right"/>
              <w:rPr>
                <w:rFonts w:ascii="CordiaUPC" w:hAnsi="CordiaUPC" w:cs="CordiaUPC"/>
                <w:color w:val="000000"/>
                <w:sz w:val="26"/>
                <w:szCs w:val="26"/>
              </w:rPr>
            </w:pPr>
          </w:p>
          <w:p w14:paraId="3EB19AB0" w14:textId="55D15EB7" w:rsidR="002004C7" w:rsidRPr="004F5A63" w:rsidRDefault="004F5A63" w:rsidP="002004C7">
            <w:pPr>
              <w:pStyle w:val="NoSpacing"/>
              <w:spacing w:line="240" w:lineRule="exact"/>
              <w:jc w:val="right"/>
              <w:rPr>
                <w:rFonts w:ascii="CordiaUPC" w:hAnsi="CordiaUPC" w:cs="CordiaUPC"/>
                <w:color w:val="000000"/>
                <w:sz w:val="26"/>
                <w:szCs w:val="26"/>
              </w:rPr>
            </w:pPr>
            <w:r w:rsidRPr="004F5A63">
              <w:rPr>
                <w:rFonts w:ascii="CordiaUPC" w:hAnsi="CordiaUPC" w:cs="CordiaUPC"/>
                <w:color w:val="000000"/>
                <w:sz w:val="26"/>
                <w:szCs w:val="26"/>
              </w:rPr>
              <w:t>57,324,400</w:t>
            </w:r>
          </w:p>
        </w:tc>
        <w:tc>
          <w:tcPr>
            <w:tcW w:w="127" w:type="pct"/>
          </w:tcPr>
          <w:p w14:paraId="3E8825C8" w14:textId="77777777" w:rsidR="002004C7" w:rsidRPr="00B64BC5" w:rsidRDefault="002004C7" w:rsidP="002004C7">
            <w:pPr>
              <w:pStyle w:val="NoSpacing"/>
              <w:spacing w:line="240" w:lineRule="exact"/>
              <w:jc w:val="right"/>
              <w:rPr>
                <w:rFonts w:ascii="CordiaUPC" w:hAnsi="CordiaUPC" w:cs="CordiaUPC"/>
                <w:sz w:val="26"/>
                <w:szCs w:val="26"/>
                <w:highlight w:val="yellow"/>
                <w:cs/>
              </w:rPr>
            </w:pPr>
          </w:p>
        </w:tc>
        <w:tc>
          <w:tcPr>
            <w:tcW w:w="787" w:type="pct"/>
            <w:vAlign w:val="bottom"/>
          </w:tcPr>
          <w:p w14:paraId="081E4D51" w14:textId="73E0873C" w:rsidR="002004C7" w:rsidRPr="004F5A63" w:rsidRDefault="002004C7" w:rsidP="002004C7">
            <w:pPr>
              <w:pStyle w:val="NoSpacing"/>
              <w:spacing w:line="240" w:lineRule="exact"/>
              <w:jc w:val="right"/>
              <w:rPr>
                <w:rFonts w:ascii="CordiaUPC" w:hAnsi="CordiaUPC" w:cs="CordiaUPC"/>
                <w:color w:val="000000"/>
                <w:sz w:val="26"/>
                <w:szCs w:val="26"/>
              </w:rPr>
            </w:pPr>
            <w:r w:rsidRPr="004F5A63">
              <w:rPr>
                <w:rFonts w:ascii="CordiaUPC" w:hAnsi="CordiaUPC" w:cs="CordiaUPC"/>
                <w:sz w:val="26"/>
                <w:szCs w:val="26"/>
              </w:rPr>
              <w:t>54,458,180</w:t>
            </w:r>
          </w:p>
        </w:tc>
        <w:tc>
          <w:tcPr>
            <w:tcW w:w="127" w:type="pct"/>
            <w:vAlign w:val="bottom"/>
          </w:tcPr>
          <w:p w14:paraId="0D88BFDF" w14:textId="77777777" w:rsidR="002004C7" w:rsidRPr="00B64BC5" w:rsidRDefault="002004C7" w:rsidP="002004C7">
            <w:pPr>
              <w:pStyle w:val="NoSpacing"/>
              <w:spacing w:line="240" w:lineRule="exact"/>
              <w:rPr>
                <w:rFonts w:ascii="CordiaUPC" w:hAnsi="CordiaUPC" w:cs="CordiaUPC"/>
                <w:sz w:val="26"/>
                <w:szCs w:val="26"/>
                <w:highlight w:val="yellow"/>
                <w:cs/>
              </w:rPr>
            </w:pPr>
          </w:p>
        </w:tc>
        <w:tc>
          <w:tcPr>
            <w:tcW w:w="739" w:type="pct"/>
            <w:vAlign w:val="bottom"/>
          </w:tcPr>
          <w:p w14:paraId="52357E44" w14:textId="4A873DED" w:rsidR="002004C7" w:rsidRPr="00F8422D" w:rsidRDefault="002004C7" w:rsidP="004F5A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sz w:val="26"/>
                <w:szCs w:val="26"/>
              </w:rPr>
            </w:pPr>
            <w:r w:rsidRPr="00F8422D">
              <w:rPr>
                <w:rFonts w:ascii="CordiaUPC" w:hAnsi="CordiaUPC" w:cs="CordiaUPC" w:hint="cs"/>
                <w:sz w:val="26"/>
                <w:szCs w:val="26"/>
                <w:cs/>
              </w:rPr>
              <w:t>-</w:t>
            </w:r>
          </w:p>
        </w:tc>
        <w:tc>
          <w:tcPr>
            <w:tcW w:w="127" w:type="pct"/>
          </w:tcPr>
          <w:p w14:paraId="6939CFA4" w14:textId="77777777" w:rsidR="002004C7" w:rsidRPr="00B64BC5" w:rsidRDefault="002004C7" w:rsidP="002004C7">
            <w:pPr>
              <w:pStyle w:val="NoSpacing"/>
              <w:spacing w:line="240" w:lineRule="exact"/>
              <w:jc w:val="right"/>
              <w:rPr>
                <w:rFonts w:ascii="CordiaUPC" w:hAnsi="CordiaUPC" w:cs="CordiaUPC"/>
                <w:sz w:val="26"/>
                <w:szCs w:val="26"/>
                <w:highlight w:val="yellow"/>
                <w:cs/>
              </w:rPr>
            </w:pPr>
          </w:p>
        </w:tc>
        <w:tc>
          <w:tcPr>
            <w:tcW w:w="774" w:type="pct"/>
            <w:vAlign w:val="bottom"/>
          </w:tcPr>
          <w:p w14:paraId="69DFB7B8" w14:textId="60E59B67" w:rsidR="002004C7" w:rsidRPr="00F8422D" w:rsidRDefault="002004C7" w:rsidP="002004C7">
            <w:pPr>
              <w:pStyle w:val="NoSpacing"/>
              <w:spacing w:line="240" w:lineRule="exact"/>
              <w:jc w:val="right"/>
              <w:rPr>
                <w:rFonts w:ascii="CordiaUPC" w:hAnsi="CordiaUPC" w:cs="CordiaUPC"/>
                <w:color w:val="000000"/>
                <w:sz w:val="26"/>
                <w:szCs w:val="26"/>
              </w:rPr>
            </w:pPr>
            <w:r w:rsidRPr="00F8422D">
              <w:rPr>
                <w:rFonts w:ascii="CordiaUPC" w:hAnsi="CordiaUPC" w:cs="CordiaUPC" w:hint="cs"/>
                <w:color w:val="000000"/>
                <w:sz w:val="26"/>
                <w:szCs w:val="26"/>
                <w:cs/>
              </w:rPr>
              <w:t>(</w:t>
            </w:r>
            <w:r w:rsidRPr="00F8422D">
              <w:rPr>
                <w:rFonts w:ascii="CordiaUPC" w:hAnsi="CordiaUPC" w:cs="CordiaUPC"/>
                <w:color w:val="000000"/>
                <w:sz w:val="26"/>
                <w:szCs w:val="26"/>
              </w:rPr>
              <w:t>54,458,180</w:t>
            </w:r>
            <w:r w:rsidRPr="00F8422D">
              <w:rPr>
                <w:rFonts w:ascii="CordiaUPC" w:hAnsi="CordiaUPC" w:cs="CordiaUPC" w:hint="cs"/>
                <w:color w:val="000000"/>
                <w:sz w:val="26"/>
                <w:szCs w:val="26"/>
                <w:cs/>
              </w:rPr>
              <w:t>)</w:t>
            </w:r>
          </w:p>
        </w:tc>
      </w:tr>
      <w:tr w:rsidR="002004C7" w:rsidRPr="00B64BC5" w14:paraId="59A5BA4E" w14:textId="77777777" w:rsidTr="00C270DB">
        <w:tc>
          <w:tcPr>
            <w:tcW w:w="1548" w:type="pct"/>
            <w:vAlign w:val="bottom"/>
          </w:tcPr>
          <w:p w14:paraId="3EBD358C" w14:textId="55D179C3" w:rsidR="008429B8" w:rsidRDefault="002004C7" w:rsidP="001C4BE9">
            <w:pPr>
              <w:pStyle w:val="NoSpacing"/>
              <w:spacing w:line="240" w:lineRule="exact"/>
              <w:ind w:left="160" w:hanging="180"/>
              <w:rPr>
                <w:rFonts w:ascii="CordiaUPC" w:hAnsi="CordiaUPC" w:cs="CordiaUPC"/>
                <w:sz w:val="26"/>
                <w:szCs w:val="26"/>
              </w:rPr>
            </w:pPr>
            <w:r w:rsidRPr="004F5A63">
              <w:rPr>
                <w:rFonts w:ascii="CordiaUPC" w:hAnsi="CordiaUPC" w:cs="CordiaUPC"/>
                <w:sz w:val="26"/>
                <w:szCs w:val="26"/>
              </w:rPr>
              <w:t>Issued ordinary shares</w:t>
            </w:r>
            <w:r w:rsidR="001C4BE9">
              <w:rPr>
                <w:rFonts w:ascii="CordiaUPC" w:hAnsi="CordiaUPC" w:cs="CordiaUPC"/>
                <w:sz w:val="26"/>
                <w:szCs w:val="26"/>
              </w:rPr>
              <w:t xml:space="preserve"> under</w:t>
            </w:r>
          </w:p>
          <w:p w14:paraId="7D544511" w14:textId="08A31BF8" w:rsidR="002004C7" w:rsidRPr="004F5A63" w:rsidRDefault="008429B8" w:rsidP="008429B8">
            <w:pPr>
              <w:pStyle w:val="NoSpacing"/>
              <w:spacing w:line="240" w:lineRule="exact"/>
              <w:ind w:left="160" w:hanging="180"/>
              <w:rPr>
                <w:rFonts w:ascii="CordiaUPC" w:hAnsi="CordiaUPC" w:cs="CordiaUPC"/>
                <w:sz w:val="26"/>
                <w:szCs w:val="26"/>
                <w:cs/>
              </w:rPr>
            </w:pPr>
            <w:r>
              <w:rPr>
                <w:rFonts w:ascii="CordiaUPC" w:hAnsi="CordiaUPC" w:cs="CordiaUPC"/>
                <w:sz w:val="26"/>
                <w:szCs w:val="26"/>
              </w:rPr>
              <w:t xml:space="preserve">    </w:t>
            </w:r>
            <w:r w:rsidR="001C4BE9">
              <w:rPr>
                <w:rFonts w:ascii="CordiaUPC" w:hAnsi="CordiaUPC" w:cs="CordiaUPC"/>
                <w:sz w:val="26"/>
                <w:szCs w:val="26"/>
              </w:rPr>
              <w:t xml:space="preserve">the </w:t>
            </w:r>
            <w:r>
              <w:rPr>
                <w:rFonts w:ascii="CordiaUPC" w:hAnsi="CordiaUPC" w:cs="CordiaUPC"/>
                <w:sz w:val="26"/>
                <w:szCs w:val="26"/>
              </w:rPr>
              <w:t>TTB-W1</w:t>
            </w:r>
            <w:r w:rsidR="001C4BE9">
              <w:rPr>
                <w:rFonts w:ascii="CordiaUPC" w:hAnsi="CordiaUPC" w:cs="CordiaUPC"/>
                <w:sz w:val="26"/>
                <w:szCs w:val="26"/>
              </w:rPr>
              <w:t xml:space="preserve"> Warrants Program</w:t>
            </w:r>
          </w:p>
        </w:tc>
        <w:tc>
          <w:tcPr>
            <w:tcW w:w="771" w:type="pct"/>
            <w:vAlign w:val="bottom"/>
          </w:tcPr>
          <w:p w14:paraId="24EA92BE" w14:textId="6A722F49" w:rsidR="002004C7" w:rsidRPr="004F5A63" w:rsidRDefault="004F5A63" w:rsidP="004F5A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exact"/>
              <w:rPr>
                <w:rFonts w:ascii="CordiaUPC" w:hAnsi="CordiaUPC" w:cs="CordiaUPC"/>
                <w:sz w:val="26"/>
                <w:szCs w:val="26"/>
                <w:cs/>
              </w:rPr>
            </w:pPr>
            <w:r w:rsidRPr="004F5A63">
              <w:rPr>
                <w:rFonts w:ascii="CordiaUPC" w:hAnsi="CordiaUPC" w:cs="CordiaUPC"/>
                <w:sz w:val="26"/>
                <w:szCs w:val="26"/>
              </w:rPr>
              <w:t>7,112,826</w:t>
            </w:r>
          </w:p>
        </w:tc>
        <w:tc>
          <w:tcPr>
            <w:tcW w:w="127" w:type="pct"/>
            <w:vAlign w:val="bottom"/>
          </w:tcPr>
          <w:p w14:paraId="560C3659" w14:textId="77777777" w:rsidR="002004C7" w:rsidRPr="00B64BC5" w:rsidRDefault="002004C7"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highlight w:val="yellow"/>
                <w:cs/>
              </w:rPr>
            </w:pPr>
          </w:p>
        </w:tc>
        <w:tc>
          <w:tcPr>
            <w:tcW w:w="787" w:type="pct"/>
            <w:vAlign w:val="bottom"/>
          </w:tcPr>
          <w:p w14:paraId="2D8DDE6F" w14:textId="07B0F6A5" w:rsidR="002004C7" w:rsidRPr="004F5A63" w:rsidRDefault="002004C7"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40" w:lineRule="exact"/>
              <w:ind w:right="-107"/>
              <w:rPr>
                <w:rFonts w:ascii="CordiaUPC" w:hAnsi="CordiaUPC" w:cs="CordiaUPC"/>
                <w:sz w:val="26"/>
                <w:szCs w:val="26"/>
                <w:cs/>
              </w:rPr>
            </w:pPr>
            <w:r w:rsidRPr="004F5A63">
              <w:rPr>
                <w:rFonts w:ascii="CordiaUPC" w:hAnsi="CordiaUPC" w:cs="CordiaUPC"/>
                <w:sz w:val="26"/>
                <w:szCs w:val="26"/>
              </w:rPr>
              <w:t>6,757,185</w:t>
            </w:r>
          </w:p>
        </w:tc>
        <w:tc>
          <w:tcPr>
            <w:tcW w:w="127" w:type="pct"/>
            <w:vAlign w:val="bottom"/>
          </w:tcPr>
          <w:p w14:paraId="369B0398" w14:textId="77777777" w:rsidR="002004C7" w:rsidRPr="00B64BC5" w:rsidRDefault="002004C7"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highlight w:val="yellow"/>
                <w:cs/>
              </w:rPr>
            </w:pPr>
          </w:p>
        </w:tc>
        <w:tc>
          <w:tcPr>
            <w:tcW w:w="739" w:type="pct"/>
            <w:vAlign w:val="bottom"/>
          </w:tcPr>
          <w:p w14:paraId="73E5ABB1" w14:textId="6160F0F5" w:rsidR="002004C7" w:rsidRPr="00F8422D" w:rsidRDefault="002004C7" w:rsidP="004F5A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sz w:val="26"/>
                <w:szCs w:val="26"/>
                <w:cs/>
              </w:rPr>
            </w:pPr>
            <w:r w:rsidRPr="00F8422D">
              <w:rPr>
                <w:rFonts w:ascii="CordiaUPC" w:hAnsi="CordiaUPC" w:cs="CordiaUPC" w:hint="cs"/>
                <w:sz w:val="26"/>
                <w:szCs w:val="26"/>
                <w:cs/>
              </w:rPr>
              <w:t>-</w:t>
            </w:r>
          </w:p>
        </w:tc>
        <w:tc>
          <w:tcPr>
            <w:tcW w:w="127" w:type="pct"/>
            <w:vAlign w:val="bottom"/>
          </w:tcPr>
          <w:p w14:paraId="4CF89E76" w14:textId="77777777" w:rsidR="002004C7" w:rsidRPr="00B64BC5" w:rsidRDefault="002004C7"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highlight w:val="yellow"/>
                <w:cs/>
              </w:rPr>
            </w:pPr>
          </w:p>
        </w:tc>
        <w:tc>
          <w:tcPr>
            <w:tcW w:w="774" w:type="pct"/>
            <w:vAlign w:val="bottom"/>
          </w:tcPr>
          <w:p w14:paraId="78E3E3C3" w14:textId="668CEAC4" w:rsidR="002004C7" w:rsidRPr="00F8422D" w:rsidRDefault="002004C7"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exact"/>
              <w:ind w:right="-107"/>
              <w:rPr>
                <w:rFonts w:ascii="CordiaUPC" w:hAnsi="CordiaUPC" w:cs="CordiaUPC"/>
                <w:sz w:val="26"/>
                <w:szCs w:val="26"/>
              </w:rPr>
            </w:pPr>
            <w:r w:rsidRPr="00F8422D">
              <w:rPr>
                <w:rFonts w:ascii="CordiaUPC" w:hAnsi="CordiaUPC" w:cs="CordiaUPC" w:hint="cs"/>
                <w:color w:val="000000"/>
                <w:sz w:val="26"/>
                <w:szCs w:val="26"/>
                <w:cs/>
              </w:rPr>
              <w:t>-</w:t>
            </w:r>
          </w:p>
        </w:tc>
      </w:tr>
      <w:tr w:rsidR="00834F5A" w:rsidRPr="00B64BC5" w14:paraId="0F9EC41D" w14:textId="77777777" w:rsidTr="00C270DB">
        <w:tc>
          <w:tcPr>
            <w:tcW w:w="1548" w:type="pct"/>
            <w:vAlign w:val="bottom"/>
          </w:tcPr>
          <w:p w14:paraId="54AC8C3A" w14:textId="653FC651" w:rsidR="00834F5A" w:rsidRPr="00C65CCE" w:rsidRDefault="00834F5A" w:rsidP="002004C7">
            <w:pPr>
              <w:pStyle w:val="NoSpacing"/>
              <w:spacing w:line="240" w:lineRule="exact"/>
              <w:ind w:left="160" w:hanging="180"/>
              <w:rPr>
                <w:rFonts w:ascii="CordiaUPC" w:hAnsi="CordiaUPC" w:cs="CordiaUPC"/>
                <w:sz w:val="26"/>
                <w:szCs w:val="26"/>
              </w:rPr>
            </w:pPr>
            <w:r w:rsidRPr="00E10390">
              <w:rPr>
                <w:rFonts w:ascii="CordiaUPC" w:hAnsi="CordiaUPC" w:cs="CordiaUPC"/>
                <w:sz w:val="26"/>
                <w:szCs w:val="26"/>
              </w:rPr>
              <w:t>Expenses in relation to issuance of ordinary shares</w:t>
            </w:r>
            <w:r w:rsidRPr="004F5A63">
              <w:rPr>
                <w:rFonts w:ascii="CordiaUPC" w:hAnsi="CordiaUPC" w:cs="CordiaUPC"/>
                <w:sz w:val="26"/>
                <w:szCs w:val="26"/>
              </w:rPr>
              <w:t xml:space="preserve"> </w:t>
            </w:r>
          </w:p>
        </w:tc>
        <w:tc>
          <w:tcPr>
            <w:tcW w:w="771" w:type="pct"/>
            <w:vAlign w:val="bottom"/>
          </w:tcPr>
          <w:p w14:paraId="7A8C791D" w14:textId="4DE19474" w:rsidR="00834F5A" w:rsidRPr="00C65CCE" w:rsidRDefault="00834F5A" w:rsidP="004F5A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exact"/>
              <w:rPr>
                <w:rFonts w:ascii="CordiaUPC" w:hAnsi="CordiaUPC" w:cs="CordiaUPC"/>
                <w:sz w:val="26"/>
                <w:szCs w:val="26"/>
              </w:rPr>
            </w:pPr>
            <w:r w:rsidRPr="004F5A63">
              <w:rPr>
                <w:rFonts w:ascii="CordiaUPC" w:hAnsi="CordiaUPC" w:cs="CordiaUPC"/>
                <w:sz w:val="26"/>
                <w:szCs w:val="26"/>
              </w:rPr>
              <w:t>-</w:t>
            </w:r>
          </w:p>
        </w:tc>
        <w:tc>
          <w:tcPr>
            <w:tcW w:w="127" w:type="pct"/>
            <w:vAlign w:val="bottom"/>
          </w:tcPr>
          <w:p w14:paraId="7A0F4AE3" w14:textId="77777777" w:rsidR="00834F5A" w:rsidRPr="00C65CCE" w:rsidRDefault="00834F5A"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87" w:type="pct"/>
            <w:vAlign w:val="bottom"/>
          </w:tcPr>
          <w:p w14:paraId="37B8E252" w14:textId="6208F9E9" w:rsidR="00834F5A" w:rsidRPr="00C65CCE" w:rsidRDefault="00834F5A"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40" w:lineRule="exact"/>
              <w:ind w:right="-107"/>
              <w:rPr>
                <w:rFonts w:ascii="CordiaUPC" w:hAnsi="CordiaUPC" w:cs="CordiaUPC"/>
                <w:sz w:val="26"/>
                <w:szCs w:val="26"/>
              </w:rPr>
            </w:pPr>
            <w:r w:rsidRPr="004F5A63">
              <w:rPr>
                <w:rFonts w:ascii="CordiaUPC" w:hAnsi="CordiaUPC" w:cs="CordiaUPC"/>
                <w:sz w:val="26"/>
                <w:szCs w:val="26"/>
              </w:rPr>
              <w:t>-</w:t>
            </w:r>
          </w:p>
        </w:tc>
        <w:tc>
          <w:tcPr>
            <w:tcW w:w="127" w:type="pct"/>
            <w:vAlign w:val="bottom"/>
          </w:tcPr>
          <w:p w14:paraId="4ACF475E" w14:textId="77777777" w:rsidR="00834F5A" w:rsidRPr="00C65CCE" w:rsidRDefault="00834F5A"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39" w:type="pct"/>
            <w:vAlign w:val="bottom"/>
          </w:tcPr>
          <w:p w14:paraId="0CF1CA5A" w14:textId="0D683C56" w:rsidR="00834F5A" w:rsidRPr="00C65CCE" w:rsidRDefault="00834F5A" w:rsidP="004F5A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sz w:val="26"/>
                <w:szCs w:val="26"/>
                <w:cs/>
              </w:rPr>
            </w:pPr>
            <w:r w:rsidRPr="00F8422D">
              <w:rPr>
                <w:rFonts w:ascii="CordiaUPC" w:hAnsi="CordiaUPC" w:cs="CordiaUPC" w:hint="cs"/>
                <w:sz w:val="26"/>
                <w:szCs w:val="26"/>
                <w:cs/>
              </w:rPr>
              <w:t>(1</w:t>
            </w:r>
            <w:r w:rsidRPr="00F8422D">
              <w:rPr>
                <w:rFonts w:ascii="CordiaUPC" w:hAnsi="CordiaUPC" w:cs="CordiaUPC"/>
                <w:sz w:val="26"/>
                <w:szCs w:val="26"/>
              </w:rPr>
              <w:t>,</w:t>
            </w:r>
            <w:r w:rsidRPr="00F8422D">
              <w:rPr>
                <w:rFonts w:ascii="CordiaUPC" w:hAnsi="CordiaUPC" w:cs="CordiaUPC" w:hint="cs"/>
                <w:sz w:val="26"/>
                <w:szCs w:val="26"/>
                <w:cs/>
              </w:rPr>
              <w:t>339</w:t>
            </w:r>
            <w:r w:rsidRPr="00F8422D">
              <w:rPr>
                <w:rFonts w:ascii="CordiaUPC" w:hAnsi="CordiaUPC" w:cs="CordiaUPC"/>
                <w:sz w:val="26"/>
                <w:szCs w:val="26"/>
              </w:rPr>
              <w:t>,</w:t>
            </w:r>
            <w:r w:rsidRPr="00F8422D">
              <w:rPr>
                <w:rFonts w:ascii="CordiaUPC" w:hAnsi="CordiaUPC" w:cs="CordiaUPC" w:hint="cs"/>
                <w:sz w:val="26"/>
                <w:szCs w:val="26"/>
                <w:cs/>
              </w:rPr>
              <w:t>979)</w:t>
            </w:r>
          </w:p>
        </w:tc>
        <w:tc>
          <w:tcPr>
            <w:tcW w:w="127" w:type="pct"/>
            <w:vAlign w:val="bottom"/>
          </w:tcPr>
          <w:p w14:paraId="32EC9312" w14:textId="77777777" w:rsidR="00834F5A" w:rsidRPr="00C65CCE" w:rsidRDefault="00834F5A"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74" w:type="pct"/>
            <w:vAlign w:val="bottom"/>
          </w:tcPr>
          <w:p w14:paraId="38D2F21B" w14:textId="72DF56CD" w:rsidR="00834F5A" w:rsidRPr="00C65CCE" w:rsidRDefault="00834F5A"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exact"/>
              <w:ind w:right="-107"/>
              <w:rPr>
                <w:rFonts w:ascii="CordiaUPC" w:hAnsi="CordiaUPC" w:cs="CordiaUPC"/>
                <w:color w:val="000000"/>
                <w:sz w:val="26"/>
                <w:szCs w:val="26"/>
                <w:cs/>
              </w:rPr>
            </w:pPr>
            <w:r w:rsidRPr="00F8422D">
              <w:rPr>
                <w:rFonts w:ascii="CordiaUPC" w:hAnsi="CordiaUPC" w:cs="CordiaUPC"/>
                <w:sz w:val="26"/>
                <w:szCs w:val="26"/>
              </w:rPr>
              <w:t>-</w:t>
            </w:r>
          </w:p>
        </w:tc>
      </w:tr>
      <w:tr w:rsidR="00834F5A" w:rsidRPr="00B64BC5" w14:paraId="1C8BB25D" w14:textId="77777777" w:rsidTr="00F709EB">
        <w:tc>
          <w:tcPr>
            <w:tcW w:w="1548" w:type="pct"/>
            <w:hideMark/>
          </w:tcPr>
          <w:p w14:paraId="0095F0F6" w14:textId="34A722CE" w:rsidR="00834F5A" w:rsidRPr="004F5A63" w:rsidRDefault="00834F5A" w:rsidP="002004C7">
            <w:pPr>
              <w:pStyle w:val="NoSpacing"/>
              <w:spacing w:line="240" w:lineRule="exact"/>
              <w:ind w:left="160" w:hanging="180"/>
              <w:rPr>
                <w:rFonts w:ascii="CordiaUPC" w:hAnsi="CordiaUPC" w:cs="CordiaUPC"/>
                <w:sz w:val="26"/>
                <w:szCs w:val="26"/>
              </w:rPr>
            </w:pPr>
            <w:r w:rsidRPr="004F5A63">
              <w:rPr>
                <w:rFonts w:ascii="CordiaUPC" w:hAnsi="CordiaUPC" w:cs="CordiaUPC"/>
                <w:b/>
                <w:bCs/>
                <w:sz w:val="26"/>
                <w:szCs w:val="26"/>
              </w:rPr>
              <w:t>Balance - end of the period</w:t>
            </w:r>
          </w:p>
        </w:tc>
        <w:tc>
          <w:tcPr>
            <w:tcW w:w="771" w:type="pct"/>
            <w:tcBorders>
              <w:top w:val="single" w:sz="4" w:space="0" w:color="auto"/>
              <w:bottom w:val="double" w:sz="4" w:space="0" w:color="auto"/>
            </w:tcBorders>
            <w:vAlign w:val="bottom"/>
          </w:tcPr>
          <w:p w14:paraId="1349BC0D" w14:textId="0CCF7503" w:rsidR="00834F5A" w:rsidRPr="004F5A63" w:rsidRDefault="00834F5A"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exact"/>
              <w:rPr>
                <w:rFonts w:ascii="CordiaUPC" w:hAnsi="CordiaUPC" w:cs="CordiaUPC"/>
                <w:sz w:val="26"/>
                <w:szCs w:val="26"/>
                <w:cs/>
              </w:rPr>
            </w:pPr>
            <w:r w:rsidRPr="004F5A63">
              <w:rPr>
                <w:rFonts w:ascii="CordiaUPC" w:hAnsi="CordiaUPC" w:cs="CordiaUPC"/>
                <w:b/>
                <w:bCs/>
                <w:color w:val="000000"/>
                <w:sz w:val="26"/>
                <w:szCs w:val="26"/>
              </w:rPr>
              <w:t xml:space="preserve"> 96,687,311,806</w:t>
            </w:r>
          </w:p>
        </w:tc>
        <w:tc>
          <w:tcPr>
            <w:tcW w:w="127" w:type="pct"/>
            <w:vAlign w:val="bottom"/>
          </w:tcPr>
          <w:p w14:paraId="0EBFF86C" w14:textId="77777777" w:rsidR="00834F5A" w:rsidRPr="00B64BC5" w:rsidRDefault="00834F5A"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highlight w:val="yellow"/>
                <w:cs/>
              </w:rPr>
            </w:pPr>
          </w:p>
        </w:tc>
        <w:tc>
          <w:tcPr>
            <w:tcW w:w="787" w:type="pct"/>
            <w:tcBorders>
              <w:top w:val="single" w:sz="4" w:space="0" w:color="auto"/>
              <w:bottom w:val="double" w:sz="4" w:space="0" w:color="auto"/>
            </w:tcBorders>
            <w:vAlign w:val="bottom"/>
          </w:tcPr>
          <w:p w14:paraId="75AA00F7" w14:textId="657AFB3A" w:rsidR="00834F5A" w:rsidRPr="004F5A63" w:rsidRDefault="00834F5A"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40" w:lineRule="exact"/>
              <w:ind w:right="-107"/>
              <w:rPr>
                <w:rFonts w:ascii="CordiaUPC" w:hAnsi="CordiaUPC" w:cs="CordiaUPC"/>
                <w:sz w:val="26"/>
                <w:szCs w:val="26"/>
                <w:cs/>
              </w:rPr>
            </w:pPr>
            <w:r w:rsidRPr="004F5A63">
              <w:rPr>
                <w:rFonts w:ascii="CordiaUPC" w:hAnsi="CordiaUPC" w:cs="CordiaUPC"/>
                <w:b/>
                <w:bCs/>
                <w:sz w:val="26"/>
                <w:szCs w:val="26"/>
              </w:rPr>
              <w:t>91,852,946,216</w:t>
            </w:r>
          </w:p>
        </w:tc>
        <w:tc>
          <w:tcPr>
            <w:tcW w:w="127" w:type="pct"/>
            <w:vAlign w:val="bottom"/>
          </w:tcPr>
          <w:p w14:paraId="15F3EEFE" w14:textId="77777777" w:rsidR="00834F5A" w:rsidRPr="00B64BC5" w:rsidRDefault="00834F5A"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highlight w:val="yellow"/>
                <w:cs/>
              </w:rPr>
            </w:pPr>
          </w:p>
        </w:tc>
        <w:tc>
          <w:tcPr>
            <w:tcW w:w="739" w:type="pct"/>
            <w:tcBorders>
              <w:top w:val="single" w:sz="4" w:space="0" w:color="auto"/>
              <w:bottom w:val="double" w:sz="4" w:space="0" w:color="auto"/>
            </w:tcBorders>
            <w:vAlign w:val="bottom"/>
          </w:tcPr>
          <w:p w14:paraId="4A244DAE" w14:textId="63936359" w:rsidR="00834F5A" w:rsidRPr="00F8422D" w:rsidRDefault="00834F5A"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sz w:val="26"/>
                <w:szCs w:val="26"/>
                <w:cs/>
              </w:rPr>
            </w:pPr>
            <w:r w:rsidRPr="00F8422D">
              <w:rPr>
                <w:rFonts w:ascii="CordiaUPC" w:hAnsi="CordiaUPC" w:cs="CordiaUPC" w:hint="cs"/>
                <w:b/>
                <w:bCs/>
                <w:color w:val="000000"/>
                <w:sz w:val="26"/>
                <w:szCs w:val="26"/>
                <w:cs/>
              </w:rPr>
              <w:t>43</w:t>
            </w:r>
            <w:r w:rsidRPr="00F8422D">
              <w:rPr>
                <w:rFonts w:ascii="CordiaUPC" w:hAnsi="CordiaUPC" w:cs="CordiaUPC"/>
                <w:b/>
                <w:bCs/>
                <w:color w:val="000000"/>
                <w:sz w:val="26"/>
                <w:szCs w:val="26"/>
              </w:rPr>
              <w:t>,</w:t>
            </w:r>
            <w:r w:rsidRPr="00F8422D">
              <w:rPr>
                <w:rFonts w:ascii="CordiaUPC" w:hAnsi="CordiaUPC" w:cs="CordiaUPC" w:hint="cs"/>
                <w:b/>
                <w:bCs/>
                <w:color w:val="000000"/>
                <w:sz w:val="26"/>
                <w:szCs w:val="26"/>
                <w:cs/>
              </w:rPr>
              <w:t>343</w:t>
            </w:r>
            <w:r w:rsidRPr="00F8422D">
              <w:rPr>
                <w:rFonts w:ascii="CordiaUPC" w:hAnsi="CordiaUPC" w:cs="CordiaUPC"/>
                <w:b/>
                <w:bCs/>
                <w:color w:val="000000"/>
                <w:sz w:val="26"/>
                <w:szCs w:val="26"/>
              </w:rPr>
              <w:t>,</w:t>
            </w:r>
            <w:r w:rsidRPr="00F8422D">
              <w:rPr>
                <w:rFonts w:ascii="CordiaUPC" w:hAnsi="CordiaUPC" w:cs="CordiaUPC" w:hint="cs"/>
                <w:b/>
                <w:bCs/>
                <w:color w:val="000000"/>
                <w:sz w:val="26"/>
                <w:szCs w:val="26"/>
                <w:cs/>
              </w:rPr>
              <w:t>499</w:t>
            </w:r>
            <w:r w:rsidRPr="00F8422D">
              <w:rPr>
                <w:rFonts w:ascii="CordiaUPC" w:hAnsi="CordiaUPC" w:cs="CordiaUPC"/>
                <w:b/>
                <w:bCs/>
                <w:color w:val="000000"/>
                <w:sz w:val="26"/>
                <w:szCs w:val="26"/>
              </w:rPr>
              <w:t>,</w:t>
            </w:r>
            <w:r w:rsidRPr="00F8422D">
              <w:rPr>
                <w:rFonts w:ascii="CordiaUPC" w:hAnsi="CordiaUPC" w:cs="CordiaUPC" w:hint="cs"/>
                <w:b/>
                <w:bCs/>
                <w:color w:val="000000"/>
                <w:sz w:val="26"/>
                <w:szCs w:val="26"/>
                <w:cs/>
              </w:rPr>
              <w:t>553</w:t>
            </w:r>
          </w:p>
        </w:tc>
        <w:tc>
          <w:tcPr>
            <w:tcW w:w="127" w:type="pct"/>
            <w:vAlign w:val="bottom"/>
          </w:tcPr>
          <w:p w14:paraId="6DC4EA05" w14:textId="77777777" w:rsidR="00834F5A" w:rsidRPr="00B64BC5" w:rsidRDefault="00834F5A"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highlight w:val="yellow"/>
                <w:cs/>
              </w:rPr>
            </w:pPr>
          </w:p>
        </w:tc>
        <w:tc>
          <w:tcPr>
            <w:tcW w:w="774" w:type="pct"/>
            <w:tcBorders>
              <w:top w:val="single" w:sz="4" w:space="0" w:color="auto"/>
              <w:bottom w:val="double" w:sz="4" w:space="0" w:color="auto"/>
            </w:tcBorders>
            <w:vAlign w:val="bottom"/>
          </w:tcPr>
          <w:p w14:paraId="3652AB8B" w14:textId="34BFBB0D" w:rsidR="00834F5A" w:rsidRPr="00F8422D" w:rsidRDefault="00834F5A" w:rsidP="002004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exact"/>
              <w:ind w:right="-107"/>
              <w:rPr>
                <w:rFonts w:ascii="CordiaUPC" w:hAnsi="CordiaUPC" w:cs="CordiaUPC"/>
                <w:sz w:val="26"/>
                <w:szCs w:val="26"/>
              </w:rPr>
            </w:pPr>
            <w:r w:rsidRPr="00F8422D">
              <w:rPr>
                <w:rFonts w:ascii="CordiaUPC" w:hAnsi="CordiaUPC" w:cs="CordiaUPC"/>
                <w:b/>
                <w:bCs/>
                <w:sz w:val="26"/>
                <w:szCs w:val="26"/>
              </w:rPr>
              <w:t>164,848,238</w:t>
            </w:r>
          </w:p>
        </w:tc>
      </w:tr>
    </w:tbl>
    <w:p w14:paraId="276842A4" w14:textId="77777777" w:rsidR="00BB3FFC" w:rsidRDefault="00BB3FFC" w:rsidP="00216347">
      <w:pPr>
        <w:pStyle w:val="Heading1"/>
        <w:numPr>
          <w:ilvl w:val="0"/>
          <w:numId w:val="0"/>
        </w:numPr>
        <w:spacing w:before="0" w:after="0" w:line="240" w:lineRule="exact"/>
        <w:ind w:left="540" w:hanging="540"/>
        <w:rPr>
          <w:rFonts w:ascii="CordiaUPC" w:hAnsi="CordiaUPC" w:cs="CordiaUPC"/>
          <w:i w:val="0"/>
          <w:iCs/>
          <w:sz w:val="28"/>
          <w:szCs w:val="28"/>
          <w:cs/>
          <w:lang w:val="en-US" w:bidi="th-TH"/>
        </w:rPr>
      </w:pPr>
    </w:p>
    <w:p w14:paraId="6A8D8FEF" w14:textId="5E6A19AF" w:rsidR="00216347" w:rsidRDefault="00161553" w:rsidP="00216347">
      <w:pPr>
        <w:pStyle w:val="Heading1"/>
        <w:numPr>
          <w:ilvl w:val="0"/>
          <w:numId w:val="0"/>
        </w:numPr>
        <w:spacing w:before="0" w:after="0" w:line="240" w:lineRule="exact"/>
        <w:ind w:left="540" w:hanging="540"/>
        <w:rPr>
          <w:rFonts w:asciiTheme="minorBidi" w:hAnsiTheme="minorBidi" w:cstheme="minorBidi"/>
          <w:bCs/>
          <w:i w:val="0"/>
          <w:iCs/>
          <w:sz w:val="26"/>
          <w:szCs w:val="26"/>
        </w:rPr>
      </w:pPr>
      <w:r>
        <w:rPr>
          <w:rFonts w:ascii="CordiaUPC" w:hAnsi="CordiaUPC" w:cs="CordiaUPC"/>
          <w:i w:val="0"/>
          <w:iCs/>
          <w:sz w:val="28"/>
          <w:szCs w:val="28"/>
          <w:lang w:val="en-US" w:bidi="th-TH"/>
        </w:rPr>
        <w:t xml:space="preserve">19 </w:t>
      </w:r>
      <w:r>
        <w:rPr>
          <w:rFonts w:ascii="CordiaUPC" w:hAnsi="CordiaUPC" w:cs="CordiaUPC"/>
          <w:i w:val="0"/>
          <w:iCs/>
          <w:sz w:val="28"/>
          <w:szCs w:val="28"/>
          <w:lang w:val="en-US" w:bidi="th-TH"/>
        </w:rPr>
        <w:tab/>
      </w:r>
      <w:r w:rsidR="00216347" w:rsidRPr="00392524">
        <w:rPr>
          <w:rFonts w:ascii="CordiaUPC" w:hAnsi="CordiaUPC" w:cs="CordiaUPC"/>
          <w:i w:val="0"/>
          <w:iCs/>
          <w:sz w:val="28"/>
          <w:szCs w:val="28"/>
          <w:lang w:val="en-US"/>
        </w:rPr>
        <w:t>Reclassification</w:t>
      </w:r>
      <w:r w:rsidR="00216347" w:rsidRPr="00B47B93">
        <w:rPr>
          <w:rFonts w:ascii="CordiaUPC" w:hAnsi="CordiaUPC" w:cs="CordiaUPC"/>
          <w:i w:val="0"/>
          <w:iCs/>
          <w:sz w:val="28"/>
          <w:szCs w:val="28"/>
          <w:lang w:val="en-US"/>
        </w:rPr>
        <w:t xml:space="preserve"> of accounts</w:t>
      </w:r>
    </w:p>
    <w:p w14:paraId="66AFD968" w14:textId="501FD3C6" w:rsidR="00E632A5" w:rsidRPr="00392524" w:rsidRDefault="00E632A5" w:rsidP="00216347">
      <w:pPr>
        <w:pStyle w:val="Heading1"/>
        <w:numPr>
          <w:ilvl w:val="0"/>
          <w:numId w:val="0"/>
        </w:numPr>
        <w:spacing w:before="0" w:after="0" w:line="240" w:lineRule="exact"/>
        <w:rPr>
          <w:rFonts w:asciiTheme="minorBidi" w:hAnsiTheme="minorBidi" w:cstheme="minorBidi"/>
          <w:bCs/>
          <w:i w:val="0"/>
          <w:iCs/>
          <w:sz w:val="26"/>
          <w:szCs w:val="26"/>
        </w:rPr>
      </w:pPr>
    </w:p>
    <w:p w14:paraId="2BE313C6" w14:textId="4DBC23F0" w:rsidR="00E632A5" w:rsidRPr="00392524" w:rsidRDefault="00E632A5" w:rsidP="00B728CC">
      <w:pPr>
        <w:pStyle w:val="BodyText"/>
        <w:spacing w:after="0" w:line="220" w:lineRule="exact"/>
        <w:ind w:left="540"/>
        <w:jc w:val="both"/>
        <w:rPr>
          <w:rFonts w:ascii="CordiaUPC" w:hAnsi="CordiaUPC" w:cs="CordiaUPC"/>
          <w:sz w:val="26"/>
          <w:szCs w:val="26"/>
        </w:rPr>
      </w:pPr>
      <w:r w:rsidRPr="00392524">
        <w:rPr>
          <w:rFonts w:ascii="CordiaUPC" w:hAnsi="CordiaUPC" w:cs="CordiaUPC"/>
          <w:spacing w:val="-2"/>
          <w:sz w:val="26"/>
          <w:szCs w:val="26"/>
        </w:rPr>
        <w:t>Certain accounts in the 202</w:t>
      </w:r>
      <w:r w:rsidRPr="00392524">
        <w:rPr>
          <w:rFonts w:ascii="CordiaUPC" w:hAnsi="CordiaUPC" w:cs="CordiaUPC"/>
          <w:spacing w:val="-2"/>
          <w:sz w:val="26"/>
          <w:szCs w:val="26"/>
          <w:lang w:val="en-US" w:bidi="th-TH"/>
        </w:rPr>
        <w:t>1</w:t>
      </w:r>
      <w:r w:rsidRPr="00392524">
        <w:rPr>
          <w:rFonts w:ascii="CordiaUPC" w:hAnsi="CordiaUPC" w:cs="CordiaUPC"/>
          <w:spacing w:val="-2"/>
          <w:sz w:val="26"/>
          <w:szCs w:val="26"/>
        </w:rPr>
        <w:t xml:space="preserve"> financial statement, have been reclassified to conform to the presentation</w:t>
      </w:r>
      <w:r w:rsidRPr="00392524">
        <w:rPr>
          <w:rFonts w:ascii="CordiaUPC" w:hAnsi="CordiaUPC" w:cs="CordiaUPC"/>
          <w:sz w:val="26"/>
          <w:szCs w:val="26"/>
        </w:rPr>
        <w:t xml:space="preserve"> in the 2022 financial statements</w:t>
      </w:r>
      <w:r w:rsidR="00F113D8">
        <w:rPr>
          <w:rFonts w:ascii="CordiaUPC" w:hAnsi="CordiaUPC" w:cs="CordiaUPC"/>
          <w:sz w:val="26"/>
          <w:szCs w:val="26"/>
        </w:rPr>
        <w:t xml:space="preserve"> to better reflect</w:t>
      </w:r>
      <w:r w:rsidR="009223DD">
        <w:rPr>
          <w:rFonts w:ascii="CordiaUPC" w:hAnsi="CordiaUPC" w:cs="CordiaUPC"/>
          <w:sz w:val="26"/>
          <w:szCs w:val="26"/>
        </w:rPr>
        <w:t xml:space="preserve"> the Bank’s business</w:t>
      </w:r>
      <w:r w:rsidRPr="00392524">
        <w:rPr>
          <w:rFonts w:ascii="CordiaUPC" w:hAnsi="CordiaUPC" w:cs="CordiaUPC"/>
          <w:sz w:val="26"/>
          <w:szCs w:val="26"/>
        </w:rPr>
        <w:t>. The reclassifications were as follows:</w:t>
      </w:r>
    </w:p>
    <w:p w14:paraId="6ABA857D" w14:textId="5BAB7773" w:rsidR="00E632A5" w:rsidRPr="00392524" w:rsidRDefault="00E632A5" w:rsidP="00E632A5">
      <w:pPr>
        <w:tabs>
          <w:tab w:val="left" w:pos="540"/>
        </w:tabs>
        <w:spacing w:line="240" w:lineRule="auto"/>
        <w:ind w:left="540"/>
        <w:jc w:val="thaiDistribute"/>
        <w:rPr>
          <w:rFonts w:asciiTheme="minorBidi" w:hAnsiTheme="minorBidi" w:cstheme="minorBidi"/>
          <w:szCs w:val="22"/>
          <w:cs/>
        </w:rPr>
      </w:pPr>
    </w:p>
    <w:tbl>
      <w:tblPr>
        <w:tblW w:w="9180" w:type="dxa"/>
        <w:tblInd w:w="450" w:type="dxa"/>
        <w:tblLayout w:type="fixed"/>
        <w:tblLook w:val="04A0" w:firstRow="1" w:lastRow="0" w:firstColumn="1" w:lastColumn="0" w:noHBand="0" w:noVBand="1"/>
      </w:tblPr>
      <w:tblGrid>
        <w:gridCol w:w="4680"/>
        <w:gridCol w:w="1440"/>
        <w:gridCol w:w="241"/>
        <w:gridCol w:w="1289"/>
        <w:gridCol w:w="236"/>
        <w:gridCol w:w="1294"/>
      </w:tblGrid>
      <w:tr w:rsidR="00E632A5" w:rsidRPr="00392524" w14:paraId="011D93D9" w14:textId="77777777" w:rsidTr="00E632A5">
        <w:trPr>
          <w:trHeight w:val="83"/>
        </w:trPr>
        <w:tc>
          <w:tcPr>
            <w:tcW w:w="4680" w:type="dxa"/>
          </w:tcPr>
          <w:p w14:paraId="10A00965" w14:textId="77777777" w:rsidR="00E632A5" w:rsidRPr="00392524" w:rsidRDefault="00E632A5" w:rsidP="006C3AF8">
            <w:pPr>
              <w:spacing w:line="240" w:lineRule="exact"/>
              <w:jc w:val="both"/>
              <w:rPr>
                <w:rFonts w:ascii="CordiaUPC" w:hAnsi="CordiaUPC" w:cs="CordiaUPC"/>
                <w:b/>
                <w:bCs/>
                <w:i/>
                <w:iCs/>
                <w:sz w:val="26"/>
                <w:szCs w:val="26"/>
                <w:cs/>
              </w:rPr>
            </w:pPr>
            <w:bookmarkStart w:id="32" w:name="_Hlk99572967"/>
          </w:p>
        </w:tc>
        <w:tc>
          <w:tcPr>
            <w:tcW w:w="4500" w:type="dxa"/>
            <w:gridSpan w:val="5"/>
            <w:hideMark/>
          </w:tcPr>
          <w:p w14:paraId="66951A44" w14:textId="1AE0B2B5" w:rsidR="00E632A5" w:rsidRPr="00392524" w:rsidRDefault="00E632A5" w:rsidP="006C3AF8">
            <w:pPr>
              <w:spacing w:line="240" w:lineRule="exact"/>
              <w:ind w:left="-81" w:right="-63"/>
              <w:jc w:val="center"/>
              <w:rPr>
                <w:rFonts w:ascii="CordiaUPC" w:hAnsi="CordiaUPC" w:cs="CordiaUPC"/>
                <w:b/>
                <w:bCs/>
                <w:sz w:val="26"/>
                <w:szCs w:val="26"/>
              </w:rPr>
            </w:pPr>
            <w:r w:rsidRPr="00392524">
              <w:rPr>
                <w:rFonts w:ascii="CordiaUPC" w:hAnsi="CordiaUPC" w:cs="CordiaUPC"/>
                <w:b/>
                <w:bCs/>
                <w:sz w:val="26"/>
                <w:szCs w:val="26"/>
              </w:rPr>
              <w:t>Consolidated</w:t>
            </w:r>
          </w:p>
        </w:tc>
      </w:tr>
      <w:tr w:rsidR="00E632A5" w:rsidRPr="00392524" w14:paraId="3976145A" w14:textId="77777777" w:rsidTr="00E632A5">
        <w:trPr>
          <w:trHeight w:val="83"/>
        </w:trPr>
        <w:tc>
          <w:tcPr>
            <w:tcW w:w="4680" w:type="dxa"/>
          </w:tcPr>
          <w:p w14:paraId="66BDA9F2" w14:textId="77777777" w:rsidR="00E632A5" w:rsidRPr="00392524" w:rsidRDefault="00E632A5" w:rsidP="006C3AF8">
            <w:pPr>
              <w:spacing w:line="240" w:lineRule="exact"/>
              <w:jc w:val="both"/>
              <w:rPr>
                <w:rFonts w:ascii="CordiaUPC" w:hAnsi="CordiaUPC" w:cs="CordiaUPC"/>
                <w:b/>
                <w:bCs/>
                <w:i/>
                <w:iCs/>
                <w:sz w:val="26"/>
                <w:szCs w:val="26"/>
              </w:rPr>
            </w:pPr>
          </w:p>
        </w:tc>
        <w:tc>
          <w:tcPr>
            <w:tcW w:w="1440" w:type="dxa"/>
            <w:hideMark/>
          </w:tcPr>
          <w:p w14:paraId="152D9903" w14:textId="13637D8D" w:rsidR="00E632A5" w:rsidRPr="00392524" w:rsidRDefault="00E632A5" w:rsidP="007966FD">
            <w:pPr>
              <w:tabs>
                <w:tab w:val="left" w:pos="810"/>
              </w:tabs>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Before</w:t>
            </w:r>
          </w:p>
        </w:tc>
        <w:tc>
          <w:tcPr>
            <w:tcW w:w="241" w:type="dxa"/>
          </w:tcPr>
          <w:p w14:paraId="1153BCD8" w14:textId="77777777" w:rsidR="00E632A5" w:rsidRPr="00392524" w:rsidRDefault="00E632A5" w:rsidP="006C3AF8">
            <w:pPr>
              <w:spacing w:line="240" w:lineRule="exact"/>
              <w:ind w:left="-81" w:right="-63"/>
              <w:jc w:val="center"/>
              <w:rPr>
                <w:rFonts w:ascii="CordiaUPC" w:hAnsi="CordiaUPC" w:cs="CordiaUPC"/>
                <w:spacing w:val="-6"/>
                <w:sz w:val="26"/>
                <w:szCs w:val="26"/>
              </w:rPr>
            </w:pPr>
          </w:p>
        </w:tc>
        <w:tc>
          <w:tcPr>
            <w:tcW w:w="1289" w:type="dxa"/>
          </w:tcPr>
          <w:p w14:paraId="54805926" w14:textId="77777777" w:rsidR="00E632A5" w:rsidRPr="00392524" w:rsidRDefault="00E632A5" w:rsidP="006C3AF8">
            <w:pPr>
              <w:spacing w:line="240" w:lineRule="exact"/>
              <w:ind w:left="-81" w:right="-63"/>
              <w:jc w:val="center"/>
              <w:rPr>
                <w:rFonts w:ascii="CordiaUPC" w:hAnsi="CordiaUPC" w:cs="CordiaUPC"/>
                <w:spacing w:val="-6"/>
                <w:sz w:val="26"/>
                <w:szCs w:val="26"/>
              </w:rPr>
            </w:pPr>
          </w:p>
        </w:tc>
        <w:tc>
          <w:tcPr>
            <w:tcW w:w="236" w:type="dxa"/>
          </w:tcPr>
          <w:p w14:paraId="5AE8E6DD" w14:textId="77777777" w:rsidR="00E632A5" w:rsidRPr="00392524" w:rsidRDefault="00E632A5" w:rsidP="006C3AF8">
            <w:pPr>
              <w:spacing w:line="240" w:lineRule="exact"/>
              <w:ind w:left="-81" w:right="-63"/>
              <w:jc w:val="center"/>
              <w:rPr>
                <w:rFonts w:ascii="CordiaUPC" w:hAnsi="CordiaUPC" w:cs="CordiaUPC"/>
                <w:spacing w:val="-6"/>
                <w:sz w:val="26"/>
                <w:szCs w:val="26"/>
                <w:u w:val="double"/>
              </w:rPr>
            </w:pPr>
          </w:p>
        </w:tc>
        <w:tc>
          <w:tcPr>
            <w:tcW w:w="1294" w:type="dxa"/>
            <w:hideMark/>
          </w:tcPr>
          <w:p w14:paraId="33ED80E1" w14:textId="42F26394" w:rsidR="00E632A5" w:rsidRPr="00392524" w:rsidRDefault="00E632A5" w:rsidP="006C3AF8">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After</w:t>
            </w:r>
          </w:p>
        </w:tc>
      </w:tr>
      <w:tr w:rsidR="00E632A5" w:rsidRPr="00392524" w14:paraId="4BD476F3" w14:textId="77777777" w:rsidTr="00E632A5">
        <w:trPr>
          <w:trHeight w:val="83"/>
        </w:trPr>
        <w:tc>
          <w:tcPr>
            <w:tcW w:w="4680" w:type="dxa"/>
          </w:tcPr>
          <w:p w14:paraId="01F787A8" w14:textId="77777777" w:rsidR="00E632A5" w:rsidRPr="00392524" w:rsidRDefault="00E632A5" w:rsidP="006C3AF8">
            <w:pPr>
              <w:spacing w:line="240" w:lineRule="exact"/>
              <w:jc w:val="both"/>
              <w:rPr>
                <w:rFonts w:ascii="CordiaUPC" w:hAnsi="CordiaUPC" w:cs="CordiaUPC"/>
                <w:b/>
                <w:bCs/>
                <w:i/>
                <w:iCs/>
                <w:sz w:val="26"/>
                <w:szCs w:val="26"/>
              </w:rPr>
            </w:pPr>
          </w:p>
        </w:tc>
        <w:tc>
          <w:tcPr>
            <w:tcW w:w="1440" w:type="dxa"/>
            <w:hideMark/>
          </w:tcPr>
          <w:p w14:paraId="101BEC09" w14:textId="6AC5D3E8" w:rsidR="00E632A5" w:rsidRPr="00392524" w:rsidRDefault="00E632A5" w:rsidP="006C3AF8">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c>
          <w:tcPr>
            <w:tcW w:w="241" w:type="dxa"/>
          </w:tcPr>
          <w:p w14:paraId="1A3ACB00" w14:textId="77777777" w:rsidR="00E632A5" w:rsidRPr="00392524" w:rsidRDefault="00E632A5" w:rsidP="006C3AF8">
            <w:pPr>
              <w:spacing w:line="240" w:lineRule="exact"/>
              <w:ind w:left="-81" w:right="-63"/>
              <w:jc w:val="center"/>
              <w:rPr>
                <w:rFonts w:ascii="CordiaUPC" w:hAnsi="CordiaUPC" w:cs="CordiaUPC"/>
                <w:spacing w:val="-6"/>
                <w:sz w:val="26"/>
                <w:szCs w:val="26"/>
              </w:rPr>
            </w:pPr>
          </w:p>
        </w:tc>
        <w:tc>
          <w:tcPr>
            <w:tcW w:w="1289" w:type="dxa"/>
            <w:hideMark/>
          </w:tcPr>
          <w:p w14:paraId="5C8A6C2E" w14:textId="07E72DA9" w:rsidR="00E632A5" w:rsidRPr="00392524" w:rsidRDefault="00E632A5" w:rsidP="006C3AF8">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c>
          <w:tcPr>
            <w:tcW w:w="236" w:type="dxa"/>
          </w:tcPr>
          <w:p w14:paraId="45650EDB" w14:textId="77777777" w:rsidR="00E632A5" w:rsidRPr="00392524" w:rsidRDefault="00E632A5" w:rsidP="006C3AF8">
            <w:pPr>
              <w:spacing w:line="240" w:lineRule="exact"/>
              <w:ind w:left="-81" w:right="-63"/>
              <w:jc w:val="center"/>
              <w:rPr>
                <w:rFonts w:ascii="CordiaUPC" w:hAnsi="CordiaUPC" w:cs="CordiaUPC"/>
                <w:spacing w:val="-6"/>
                <w:sz w:val="26"/>
                <w:szCs w:val="26"/>
                <w:u w:val="double"/>
              </w:rPr>
            </w:pPr>
          </w:p>
        </w:tc>
        <w:tc>
          <w:tcPr>
            <w:tcW w:w="1294" w:type="dxa"/>
            <w:hideMark/>
          </w:tcPr>
          <w:p w14:paraId="50F7C1D9" w14:textId="107B413D" w:rsidR="00E632A5" w:rsidRPr="00392524" w:rsidRDefault="00E632A5" w:rsidP="006C3AF8">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r>
      <w:tr w:rsidR="00E632A5" w:rsidRPr="00392524" w14:paraId="00EE4930" w14:textId="77777777" w:rsidTr="00E632A5">
        <w:tc>
          <w:tcPr>
            <w:tcW w:w="4680" w:type="dxa"/>
          </w:tcPr>
          <w:p w14:paraId="30E42F4E" w14:textId="77777777" w:rsidR="00E632A5" w:rsidRPr="00392524" w:rsidRDefault="00E632A5" w:rsidP="006C3AF8">
            <w:pPr>
              <w:spacing w:line="240" w:lineRule="exact"/>
              <w:ind w:hanging="18"/>
              <w:jc w:val="both"/>
              <w:rPr>
                <w:rFonts w:ascii="CordiaUPC" w:hAnsi="CordiaUPC" w:cs="CordiaUPC"/>
                <w:sz w:val="26"/>
                <w:szCs w:val="26"/>
              </w:rPr>
            </w:pPr>
          </w:p>
        </w:tc>
        <w:tc>
          <w:tcPr>
            <w:tcW w:w="4500" w:type="dxa"/>
            <w:gridSpan w:val="5"/>
            <w:hideMark/>
          </w:tcPr>
          <w:p w14:paraId="3CF793CF" w14:textId="270A3455" w:rsidR="00E632A5" w:rsidRPr="00392524" w:rsidRDefault="00E632A5" w:rsidP="006C3AF8">
            <w:pPr>
              <w:tabs>
                <w:tab w:val="left" w:pos="540"/>
              </w:tabs>
              <w:spacing w:line="240" w:lineRule="exact"/>
              <w:ind w:left="-18" w:firstLine="18"/>
              <w:jc w:val="center"/>
              <w:rPr>
                <w:rFonts w:ascii="CordiaUPC" w:hAnsi="CordiaUPC" w:cs="CordiaUPC"/>
                <w:i/>
                <w:iCs/>
                <w:sz w:val="26"/>
                <w:szCs w:val="26"/>
                <w:lang w:val="en-US"/>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bookmarkEnd w:id="32"/>
      <w:tr w:rsidR="00E632A5" w:rsidRPr="00392524" w14:paraId="5ACC1874" w14:textId="77777777" w:rsidTr="00E632A5">
        <w:trPr>
          <w:trHeight w:val="83"/>
        </w:trPr>
        <w:tc>
          <w:tcPr>
            <w:tcW w:w="4680" w:type="dxa"/>
            <w:hideMark/>
          </w:tcPr>
          <w:p w14:paraId="507A79DF" w14:textId="5A66D3B4" w:rsidR="00E632A5" w:rsidRPr="00392524" w:rsidRDefault="00FA3466" w:rsidP="006C3AF8">
            <w:pPr>
              <w:spacing w:line="240" w:lineRule="exact"/>
              <w:jc w:val="both"/>
              <w:rPr>
                <w:rFonts w:ascii="CordiaUPC" w:hAnsi="CordiaUPC" w:cs="CordiaUPC"/>
                <w:sz w:val="26"/>
                <w:szCs w:val="26"/>
              </w:rPr>
            </w:pPr>
            <w:r w:rsidRPr="00392524">
              <w:rPr>
                <w:rFonts w:ascii="CordiaUPC" w:hAnsi="CordiaUPC" w:cs="CordiaUPC"/>
                <w:b/>
                <w:bCs/>
                <w:i/>
                <w:iCs/>
                <w:sz w:val="26"/>
                <w:szCs w:val="26"/>
              </w:rPr>
              <w:t>Statements of financial position</w:t>
            </w:r>
          </w:p>
        </w:tc>
        <w:tc>
          <w:tcPr>
            <w:tcW w:w="1440" w:type="dxa"/>
          </w:tcPr>
          <w:p w14:paraId="05A24C23" w14:textId="77777777" w:rsidR="00E632A5" w:rsidRPr="00392524" w:rsidRDefault="00E632A5" w:rsidP="006C3AF8">
            <w:pPr>
              <w:tabs>
                <w:tab w:val="decimal" w:pos="880"/>
              </w:tabs>
              <w:spacing w:line="240" w:lineRule="exact"/>
              <w:ind w:left="-45" w:right="-99"/>
              <w:rPr>
                <w:rFonts w:ascii="CordiaUPC" w:hAnsi="CordiaUPC" w:cs="CordiaUPC"/>
                <w:sz w:val="26"/>
                <w:szCs w:val="26"/>
              </w:rPr>
            </w:pPr>
          </w:p>
        </w:tc>
        <w:tc>
          <w:tcPr>
            <w:tcW w:w="241" w:type="dxa"/>
          </w:tcPr>
          <w:p w14:paraId="3E4F9DC7" w14:textId="77777777" w:rsidR="00E632A5" w:rsidRPr="00392524" w:rsidRDefault="00E632A5" w:rsidP="006C3AF8">
            <w:pPr>
              <w:tabs>
                <w:tab w:val="decimal" w:pos="972"/>
              </w:tabs>
              <w:spacing w:line="240" w:lineRule="exact"/>
              <w:ind w:left="-45" w:right="-99"/>
              <w:rPr>
                <w:rFonts w:ascii="CordiaUPC" w:hAnsi="CordiaUPC" w:cs="CordiaUPC"/>
                <w:sz w:val="26"/>
                <w:szCs w:val="26"/>
              </w:rPr>
            </w:pPr>
          </w:p>
        </w:tc>
        <w:tc>
          <w:tcPr>
            <w:tcW w:w="1289" w:type="dxa"/>
          </w:tcPr>
          <w:p w14:paraId="0F64A493" w14:textId="77777777" w:rsidR="00E632A5" w:rsidRPr="00392524" w:rsidRDefault="00E632A5" w:rsidP="006C3AF8">
            <w:pPr>
              <w:tabs>
                <w:tab w:val="decimal" w:pos="913"/>
              </w:tabs>
              <w:spacing w:line="240" w:lineRule="exact"/>
              <w:ind w:left="-45" w:right="-99"/>
              <w:rPr>
                <w:rFonts w:ascii="CordiaUPC" w:hAnsi="CordiaUPC" w:cs="CordiaUPC"/>
                <w:sz w:val="26"/>
                <w:szCs w:val="26"/>
              </w:rPr>
            </w:pPr>
          </w:p>
        </w:tc>
        <w:tc>
          <w:tcPr>
            <w:tcW w:w="236" w:type="dxa"/>
          </w:tcPr>
          <w:p w14:paraId="230A679B" w14:textId="77777777" w:rsidR="00E632A5" w:rsidRPr="00392524" w:rsidRDefault="00E632A5" w:rsidP="006C3AF8">
            <w:pPr>
              <w:tabs>
                <w:tab w:val="decimal" w:pos="972"/>
              </w:tabs>
              <w:spacing w:line="240" w:lineRule="exact"/>
              <w:ind w:left="-45" w:right="-99"/>
              <w:rPr>
                <w:rFonts w:ascii="CordiaUPC" w:hAnsi="CordiaUPC" w:cs="CordiaUPC"/>
                <w:sz w:val="26"/>
                <w:szCs w:val="26"/>
                <w:u w:val="double"/>
              </w:rPr>
            </w:pPr>
          </w:p>
        </w:tc>
        <w:tc>
          <w:tcPr>
            <w:tcW w:w="1294" w:type="dxa"/>
          </w:tcPr>
          <w:p w14:paraId="613574BB" w14:textId="77777777" w:rsidR="00E632A5" w:rsidRPr="00392524" w:rsidRDefault="00E632A5" w:rsidP="006C3AF8">
            <w:pPr>
              <w:tabs>
                <w:tab w:val="decimal" w:pos="1069"/>
              </w:tabs>
              <w:spacing w:line="240" w:lineRule="exact"/>
              <w:ind w:left="-45" w:right="-99"/>
              <w:rPr>
                <w:rFonts w:ascii="CordiaUPC" w:hAnsi="CordiaUPC" w:cs="CordiaUPC"/>
                <w:sz w:val="26"/>
                <w:szCs w:val="26"/>
              </w:rPr>
            </w:pPr>
          </w:p>
        </w:tc>
      </w:tr>
      <w:tr w:rsidR="001F38C0" w:rsidRPr="00392524" w14:paraId="75AA2084" w14:textId="77777777" w:rsidTr="00E632A5">
        <w:trPr>
          <w:trHeight w:val="83"/>
        </w:trPr>
        <w:tc>
          <w:tcPr>
            <w:tcW w:w="4680" w:type="dxa"/>
          </w:tcPr>
          <w:p w14:paraId="768C51A5" w14:textId="0F782A35" w:rsidR="001F38C0" w:rsidRPr="00392524" w:rsidRDefault="006B34D2" w:rsidP="006C3AF8">
            <w:pPr>
              <w:spacing w:line="240" w:lineRule="exact"/>
              <w:jc w:val="both"/>
              <w:rPr>
                <w:rFonts w:ascii="CordiaUPC" w:hAnsi="CordiaUPC" w:cs="CordiaUPC"/>
                <w:b/>
                <w:bCs/>
                <w:i/>
                <w:iCs/>
                <w:sz w:val="26"/>
                <w:szCs w:val="26"/>
              </w:rPr>
            </w:pPr>
            <w:r>
              <w:rPr>
                <w:rFonts w:ascii="CordiaUPC" w:hAnsi="CordiaUPC" w:cs="CordiaUPC"/>
                <w:b/>
                <w:bCs/>
                <w:i/>
                <w:iCs/>
                <w:sz w:val="26"/>
                <w:szCs w:val="26"/>
              </w:rPr>
              <w:t xml:space="preserve">As </w:t>
            </w:r>
            <w:proofErr w:type="gramStart"/>
            <w:r>
              <w:rPr>
                <w:rFonts w:ascii="CordiaUPC" w:hAnsi="CordiaUPC" w:cs="CordiaUPC"/>
                <w:b/>
                <w:bCs/>
                <w:i/>
                <w:iCs/>
                <w:sz w:val="26"/>
                <w:szCs w:val="26"/>
              </w:rPr>
              <w:t>at</w:t>
            </w:r>
            <w:proofErr w:type="gramEnd"/>
            <w:r>
              <w:rPr>
                <w:rFonts w:ascii="CordiaUPC" w:hAnsi="CordiaUPC" w:cs="CordiaUPC"/>
                <w:b/>
                <w:bCs/>
                <w:i/>
                <w:iCs/>
                <w:sz w:val="26"/>
                <w:szCs w:val="26"/>
              </w:rPr>
              <w:t xml:space="preserve"> 31 December 2021</w:t>
            </w:r>
          </w:p>
        </w:tc>
        <w:tc>
          <w:tcPr>
            <w:tcW w:w="1440" w:type="dxa"/>
          </w:tcPr>
          <w:p w14:paraId="00252A72" w14:textId="77777777" w:rsidR="001F38C0" w:rsidRPr="00392524" w:rsidRDefault="001F38C0" w:rsidP="006C3AF8">
            <w:pPr>
              <w:tabs>
                <w:tab w:val="decimal" w:pos="880"/>
              </w:tabs>
              <w:spacing w:line="240" w:lineRule="exact"/>
              <w:ind w:left="-45" w:right="-99"/>
              <w:rPr>
                <w:rFonts w:ascii="CordiaUPC" w:hAnsi="CordiaUPC" w:cs="CordiaUPC"/>
                <w:sz w:val="26"/>
                <w:szCs w:val="26"/>
              </w:rPr>
            </w:pPr>
          </w:p>
        </w:tc>
        <w:tc>
          <w:tcPr>
            <w:tcW w:w="241" w:type="dxa"/>
          </w:tcPr>
          <w:p w14:paraId="2CDA0280" w14:textId="77777777" w:rsidR="001F38C0" w:rsidRPr="00392524" w:rsidRDefault="001F38C0" w:rsidP="006C3AF8">
            <w:pPr>
              <w:tabs>
                <w:tab w:val="decimal" w:pos="972"/>
              </w:tabs>
              <w:spacing w:line="240" w:lineRule="exact"/>
              <w:ind w:left="-45" w:right="-99"/>
              <w:rPr>
                <w:rFonts w:ascii="CordiaUPC" w:hAnsi="CordiaUPC" w:cs="CordiaUPC"/>
                <w:sz w:val="26"/>
                <w:szCs w:val="26"/>
              </w:rPr>
            </w:pPr>
          </w:p>
        </w:tc>
        <w:tc>
          <w:tcPr>
            <w:tcW w:w="1289" w:type="dxa"/>
          </w:tcPr>
          <w:p w14:paraId="429EACFC" w14:textId="77777777" w:rsidR="001F38C0" w:rsidRPr="00392524" w:rsidRDefault="001F38C0" w:rsidP="006C3AF8">
            <w:pPr>
              <w:tabs>
                <w:tab w:val="decimal" w:pos="913"/>
              </w:tabs>
              <w:spacing w:line="240" w:lineRule="exact"/>
              <w:ind w:left="-45" w:right="-99"/>
              <w:rPr>
                <w:rFonts w:ascii="CordiaUPC" w:hAnsi="CordiaUPC" w:cs="CordiaUPC"/>
                <w:sz w:val="26"/>
                <w:szCs w:val="26"/>
              </w:rPr>
            </w:pPr>
          </w:p>
        </w:tc>
        <w:tc>
          <w:tcPr>
            <w:tcW w:w="236" w:type="dxa"/>
          </w:tcPr>
          <w:p w14:paraId="5C5F2885" w14:textId="77777777" w:rsidR="001F38C0" w:rsidRPr="00392524" w:rsidRDefault="001F38C0" w:rsidP="006C3AF8">
            <w:pPr>
              <w:tabs>
                <w:tab w:val="decimal" w:pos="972"/>
              </w:tabs>
              <w:spacing w:line="240" w:lineRule="exact"/>
              <w:ind w:left="-45" w:right="-99"/>
              <w:rPr>
                <w:rFonts w:ascii="CordiaUPC" w:hAnsi="CordiaUPC" w:cs="CordiaUPC"/>
                <w:sz w:val="26"/>
                <w:szCs w:val="26"/>
                <w:u w:val="double"/>
              </w:rPr>
            </w:pPr>
          </w:p>
        </w:tc>
        <w:tc>
          <w:tcPr>
            <w:tcW w:w="1294" w:type="dxa"/>
          </w:tcPr>
          <w:p w14:paraId="49A26283" w14:textId="77777777" w:rsidR="001F38C0" w:rsidRPr="00392524" w:rsidRDefault="001F38C0" w:rsidP="006C3AF8">
            <w:pPr>
              <w:tabs>
                <w:tab w:val="decimal" w:pos="1069"/>
              </w:tabs>
              <w:spacing w:line="240" w:lineRule="exact"/>
              <w:ind w:left="-45" w:right="-99"/>
              <w:rPr>
                <w:rFonts w:ascii="CordiaUPC" w:hAnsi="CordiaUPC" w:cs="CordiaUPC"/>
                <w:sz w:val="26"/>
                <w:szCs w:val="26"/>
              </w:rPr>
            </w:pPr>
          </w:p>
        </w:tc>
      </w:tr>
      <w:tr w:rsidR="00E632A5" w:rsidRPr="00392524" w14:paraId="36036F51" w14:textId="77777777" w:rsidTr="00E632A5">
        <w:trPr>
          <w:trHeight w:val="83"/>
        </w:trPr>
        <w:tc>
          <w:tcPr>
            <w:tcW w:w="4680" w:type="dxa"/>
            <w:hideMark/>
          </w:tcPr>
          <w:p w14:paraId="62D2F0E8" w14:textId="46E3AD00" w:rsidR="00E632A5" w:rsidRPr="00392524" w:rsidRDefault="00FA3466" w:rsidP="006C3AF8">
            <w:pPr>
              <w:spacing w:line="240" w:lineRule="exact"/>
              <w:jc w:val="both"/>
              <w:rPr>
                <w:rFonts w:ascii="CordiaUPC" w:hAnsi="CordiaUPC" w:cs="CordiaUPC"/>
                <w:sz w:val="26"/>
                <w:szCs w:val="26"/>
              </w:rPr>
            </w:pPr>
            <w:r w:rsidRPr="00392524">
              <w:rPr>
                <w:rFonts w:ascii="CordiaUPC" w:hAnsi="CordiaUPC" w:cs="CordiaUPC"/>
                <w:sz w:val="26"/>
                <w:szCs w:val="26"/>
              </w:rPr>
              <w:t>Loans to customers and accrued interest receivables, net</w:t>
            </w:r>
          </w:p>
        </w:tc>
        <w:tc>
          <w:tcPr>
            <w:tcW w:w="1440" w:type="dxa"/>
            <w:hideMark/>
          </w:tcPr>
          <w:p w14:paraId="5170DB28" w14:textId="77777777" w:rsidR="00E632A5" w:rsidRPr="00392524" w:rsidRDefault="00E632A5" w:rsidP="006C3AF8">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1,325,212</w:t>
            </w:r>
          </w:p>
        </w:tc>
        <w:tc>
          <w:tcPr>
            <w:tcW w:w="241" w:type="dxa"/>
          </w:tcPr>
          <w:p w14:paraId="7194766E" w14:textId="77777777" w:rsidR="00E632A5" w:rsidRPr="00392524" w:rsidRDefault="00E632A5" w:rsidP="006C3AF8">
            <w:pPr>
              <w:tabs>
                <w:tab w:val="decimal" w:pos="972"/>
              </w:tabs>
              <w:spacing w:line="240" w:lineRule="exact"/>
              <w:ind w:left="-45" w:right="-99"/>
              <w:rPr>
                <w:rFonts w:ascii="CordiaUPC" w:hAnsi="CordiaUPC" w:cs="CordiaUPC"/>
                <w:sz w:val="26"/>
                <w:szCs w:val="26"/>
              </w:rPr>
            </w:pPr>
          </w:p>
        </w:tc>
        <w:tc>
          <w:tcPr>
            <w:tcW w:w="1289" w:type="dxa"/>
            <w:hideMark/>
          </w:tcPr>
          <w:p w14:paraId="67903F30" w14:textId="77777777" w:rsidR="00E632A5" w:rsidRPr="00392524" w:rsidRDefault="00E632A5" w:rsidP="006C3AF8">
            <w:pPr>
              <w:tabs>
                <w:tab w:val="left" w:pos="720"/>
              </w:tabs>
              <w:spacing w:line="240" w:lineRule="exact"/>
              <w:ind w:right="68"/>
              <w:jc w:val="right"/>
              <w:rPr>
                <w:rFonts w:ascii="CordiaUPC" w:hAnsi="CordiaUPC" w:cs="CordiaUPC"/>
                <w:sz w:val="26"/>
                <w:szCs w:val="26"/>
              </w:rPr>
            </w:pPr>
            <w:r w:rsidRPr="00392524">
              <w:rPr>
                <w:rFonts w:ascii="CordiaUPC" w:hAnsi="CordiaUPC" w:cs="CordiaUPC"/>
                <w:sz w:val="26"/>
                <w:szCs w:val="26"/>
              </w:rPr>
              <w:t>(1,011)</w:t>
            </w:r>
          </w:p>
        </w:tc>
        <w:tc>
          <w:tcPr>
            <w:tcW w:w="236" w:type="dxa"/>
          </w:tcPr>
          <w:p w14:paraId="23D4FD90" w14:textId="77777777" w:rsidR="00E632A5" w:rsidRPr="00392524" w:rsidRDefault="00E632A5" w:rsidP="006C3AF8">
            <w:pPr>
              <w:tabs>
                <w:tab w:val="decimal" w:pos="972"/>
              </w:tabs>
              <w:spacing w:line="240" w:lineRule="exact"/>
              <w:ind w:left="-45" w:right="-99"/>
              <w:rPr>
                <w:rFonts w:ascii="CordiaUPC" w:hAnsi="CordiaUPC" w:cs="CordiaUPC"/>
                <w:sz w:val="26"/>
                <w:szCs w:val="26"/>
                <w:u w:val="double"/>
              </w:rPr>
            </w:pPr>
          </w:p>
        </w:tc>
        <w:tc>
          <w:tcPr>
            <w:tcW w:w="1294" w:type="dxa"/>
            <w:hideMark/>
          </w:tcPr>
          <w:p w14:paraId="3D105115" w14:textId="77777777" w:rsidR="00E632A5" w:rsidRPr="00392524" w:rsidRDefault="00E632A5" w:rsidP="006C3AF8">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1,324,201</w:t>
            </w:r>
          </w:p>
        </w:tc>
      </w:tr>
      <w:tr w:rsidR="00E632A5" w:rsidRPr="00392524" w14:paraId="6F04C653" w14:textId="77777777" w:rsidTr="00E632A5">
        <w:trPr>
          <w:trHeight w:val="83"/>
        </w:trPr>
        <w:tc>
          <w:tcPr>
            <w:tcW w:w="4680" w:type="dxa"/>
            <w:hideMark/>
          </w:tcPr>
          <w:p w14:paraId="3CD2445A" w14:textId="0B37B15D" w:rsidR="00E632A5" w:rsidRPr="00392524" w:rsidRDefault="00FA3466" w:rsidP="006C3AF8">
            <w:pPr>
              <w:spacing w:line="240" w:lineRule="exact"/>
              <w:jc w:val="both"/>
              <w:rPr>
                <w:rFonts w:ascii="CordiaUPC" w:hAnsi="CordiaUPC" w:cs="CordiaUPC"/>
                <w:sz w:val="26"/>
                <w:szCs w:val="26"/>
              </w:rPr>
            </w:pPr>
            <w:r w:rsidRPr="00392524">
              <w:rPr>
                <w:rFonts w:ascii="CordiaUPC" w:hAnsi="CordiaUPC" w:cs="CordiaUPC"/>
                <w:sz w:val="26"/>
                <w:szCs w:val="26"/>
              </w:rPr>
              <w:t>Deferred revenue</w:t>
            </w:r>
          </w:p>
        </w:tc>
        <w:tc>
          <w:tcPr>
            <w:tcW w:w="1440" w:type="dxa"/>
            <w:hideMark/>
          </w:tcPr>
          <w:p w14:paraId="699506F0" w14:textId="77777777" w:rsidR="00E632A5" w:rsidRPr="00392524" w:rsidRDefault="00E632A5" w:rsidP="006C3AF8">
            <w:pPr>
              <w:tabs>
                <w:tab w:val="decimal" w:pos="1139"/>
              </w:tabs>
              <w:spacing w:line="240" w:lineRule="exact"/>
              <w:ind w:left="-45" w:right="76"/>
              <w:jc w:val="right"/>
              <w:rPr>
                <w:rFonts w:ascii="CordiaUPC" w:hAnsi="CordiaUPC" w:cs="CordiaUPC"/>
                <w:sz w:val="26"/>
                <w:szCs w:val="26"/>
                <w:cs/>
              </w:rPr>
            </w:pPr>
            <w:r w:rsidRPr="00392524">
              <w:rPr>
                <w:rFonts w:ascii="CordiaUPC" w:hAnsi="CordiaUPC" w:cs="CordiaUPC"/>
                <w:sz w:val="26"/>
                <w:szCs w:val="26"/>
              </w:rPr>
              <w:t>20,175</w:t>
            </w:r>
          </w:p>
        </w:tc>
        <w:tc>
          <w:tcPr>
            <w:tcW w:w="241" w:type="dxa"/>
          </w:tcPr>
          <w:p w14:paraId="153801A7" w14:textId="77777777" w:rsidR="00E632A5" w:rsidRPr="00392524" w:rsidRDefault="00E632A5" w:rsidP="006C3AF8">
            <w:pPr>
              <w:tabs>
                <w:tab w:val="decimal" w:pos="972"/>
              </w:tabs>
              <w:spacing w:line="240" w:lineRule="exact"/>
              <w:ind w:left="-45" w:right="-99"/>
              <w:rPr>
                <w:rFonts w:ascii="CordiaUPC" w:hAnsi="CordiaUPC" w:cs="CordiaUPC"/>
                <w:sz w:val="26"/>
                <w:szCs w:val="26"/>
              </w:rPr>
            </w:pPr>
          </w:p>
        </w:tc>
        <w:tc>
          <w:tcPr>
            <w:tcW w:w="1289" w:type="dxa"/>
            <w:hideMark/>
          </w:tcPr>
          <w:p w14:paraId="20A41CB1" w14:textId="77777777" w:rsidR="00E632A5" w:rsidRPr="00392524" w:rsidRDefault="00E632A5" w:rsidP="006C3AF8">
            <w:pPr>
              <w:tabs>
                <w:tab w:val="left" w:pos="720"/>
              </w:tabs>
              <w:spacing w:line="240" w:lineRule="exact"/>
              <w:ind w:right="68"/>
              <w:jc w:val="right"/>
              <w:rPr>
                <w:rFonts w:ascii="CordiaUPC" w:hAnsi="CordiaUPC" w:cs="CordiaUPC"/>
                <w:sz w:val="26"/>
                <w:szCs w:val="26"/>
              </w:rPr>
            </w:pPr>
            <w:r w:rsidRPr="00392524">
              <w:rPr>
                <w:rFonts w:ascii="CordiaUPC" w:hAnsi="CordiaUPC" w:cs="CordiaUPC"/>
                <w:sz w:val="26"/>
                <w:szCs w:val="26"/>
              </w:rPr>
              <w:t>(1,011)</w:t>
            </w:r>
          </w:p>
        </w:tc>
        <w:tc>
          <w:tcPr>
            <w:tcW w:w="236" w:type="dxa"/>
          </w:tcPr>
          <w:p w14:paraId="52ED6E8B" w14:textId="77777777" w:rsidR="00E632A5" w:rsidRPr="00392524" w:rsidRDefault="00E632A5" w:rsidP="006C3AF8">
            <w:pPr>
              <w:tabs>
                <w:tab w:val="decimal" w:pos="972"/>
              </w:tabs>
              <w:spacing w:line="240" w:lineRule="exact"/>
              <w:ind w:left="-45" w:right="-99"/>
              <w:rPr>
                <w:rFonts w:ascii="CordiaUPC" w:hAnsi="CordiaUPC" w:cs="CordiaUPC"/>
                <w:sz w:val="26"/>
                <w:szCs w:val="26"/>
                <w:u w:val="double"/>
              </w:rPr>
            </w:pPr>
          </w:p>
        </w:tc>
        <w:tc>
          <w:tcPr>
            <w:tcW w:w="1294" w:type="dxa"/>
            <w:hideMark/>
          </w:tcPr>
          <w:p w14:paraId="79B6A5D5" w14:textId="77777777" w:rsidR="00E632A5" w:rsidRPr="00392524" w:rsidRDefault="00E632A5" w:rsidP="006C3AF8">
            <w:pPr>
              <w:tabs>
                <w:tab w:val="decimal" w:pos="910"/>
              </w:tabs>
              <w:spacing w:line="240" w:lineRule="exact"/>
              <w:ind w:left="-45" w:right="163"/>
              <w:jc w:val="right"/>
              <w:rPr>
                <w:rFonts w:ascii="CordiaUPC" w:hAnsi="CordiaUPC" w:cs="CordiaUPC"/>
                <w:sz w:val="26"/>
                <w:szCs w:val="26"/>
              </w:rPr>
            </w:pPr>
            <w:r w:rsidRPr="00392524">
              <w:rPr>
                <w:rFonts w:ascii="CordiaUPC" w:hAnsi="CordiaUPC" w:cs="CordiaUPC"/>
                <w:sz w:val="26"/>
                <w:szCs w:val="26"/>
              </w:rPr>
              <w:t>19,164</w:t>
            </w:r>
          </w:p>
        </w:tc>
      </w:tr>
      <w:tr w:rsidR="000C75F6" w:rsidRPr="00392524" w14:paraId="7145A633" w14:textId="77777777" w:rsidTr="00E632A5">
        <w:trPr>
          <w:trHeight w:val="83"/>
        </w:trPr>
        <w:tc>
          <w:tcPr>
            <w:tcW w:w="4680" w:type="dxa"/>
          </w:tcPr>
          <w:p w14:paraId="6D679D1A" w14:textId="77777777" w:rsidR="000C75F6" w:rsidRPr="00392524" w:rsidRDefault="000C75F6" w:rsidP="006C3AF8">
            <w:pPr>
              <w:spacing w:line="240" w:lineRule="exact"/>
              <w:jc w:val="both"/>
              <w:rPr>
                <w:rFonts w:ascii="CordiaUPC" w:hAnsi="CordiaUPC" w:cs="CordiaUPC"/>
                <w:sz w:val="26"/>
                <w:szCs w:val="26"/>
              </w:rPr>
            </w:pPr>
          </w:p>
        </w:tc>
        <w:tc>
          <w:tcPr>
            <w:tcW w:w="1440" w:type="dxa"/>
          </w:tcPr>
          <w:p w14:paraId="3B02D031" w14:textId="77777777" w:rsidR="000C75F6" w:rsidRPr="00392524" w:rsidRDefault="000C75F6" w:rsidP="006C3AF8">
            <w:pPr>
              <w:tabs>
                <w:tab w:val="decimal" w:pos="880"/>
              </w:tabs>
              <w:spacing w:line="240" w:lineRule="exact"/>
              <w:ind w:left="-45" w:right="-99"/>
              <w:rPr>
                <w:rFonts w:ascii="CordiaUPC" w:hAnsi="CordiaUPC" w:cs="CordiaUPC"/>
                <w:sz w:val="26"/>
                <w:szCs w:val="26"/>
                <w:cs/>
              </w:rPr>
            </w:pPr>
          </w:p>
        </w:tc>
        <w:tc>
          <w:tcPr>
            <w:tcW w:w="241" w:type="dxa"/>
          </w:tcPr>
          <w:p w14:paraId="75F9ACA8" w14:textId="77777777" w:rsidR="000C75F6" w:rsidRPr="00392524" w:rsidRDefault="000C75F6" w:rsidP="006C3AF8">
            <w:pPr>
              <w:tabs>
                <w:tab w:val="decimal" w:pos="972"/>
              </w:tabs>
              <w:spacing w:line="240" w:lineRule="exact"/>
              <w:ind w:left="-45" w:right="-99"/>
              <w:rPr>
                <w:rFonts w:ascii="CordiaUPC" w:hAnsi="CordiaUPC" w:cs="CordiaUPC"/>
                <w:sz w:val="26"/>
                <w:szCs w:val="26"/>
              </w:rPr>
            </w:pPr>
          </w:p>
        </w:tc>
        <w:tc>
          <w:tcPr>
            <w:tcW w:w="1289" w:type="dxa"/>
          </w:tcPr>
          <w:p w14:paraId="0661A677" w14:textId="77777777" w:rsidR="000C75F6" w:rsidRPr="00392524" w:rsidRDefault="000C75F6" w:rsidP="006C3AF8">
            <w:pPr>
              <w:tabs>
                <w:tab w:val="decimal" w:pos="913"/>
              </w:tabs>
              <w:spacing w:line="240" w:lineRule="exact"/>
              <w:ind w:left="-45" w:right="-99"/>
              <w:rPr>
                <w:rFonts w:ascii="CordiaUPC" w:hAnsi="CordiaUPC" w:cs="CordiaUPC"/>
                <w:sz w:val="26"/>
                <w:szCs w:val="26"/>
              </w:rPr>
            </w:pPr>
          </w:p>
        </w:tc>
        <w:tc>
          <w:tcPr>
            <w:tcW w:w="236" w:type="dxa"/>
          </w:tcPr>
          <w:p w14:paraId="6B3BD967" w14:textId="77777777" w:rsidR="000C75F6" w:rsidRPr="00392524" w:rsidRDefault="000C75F6" w:rsidP="006C3AF8">
            <w:pPr>
              <w:tabs>
                <w:tab w:val="decimal" w:pos="972"/>
              </w:tabs>
              <w:spacing w:line="240" w:lineRule="exact"/>
              <w:ind w:left="-45" w:right="-99"/>
              <w:rPr>
                <w:rFonts w:ascii="CordiaUPC" w:hAnsi="CordiaUPC" w:cs="CordiaUPC"/>
                <w:sz w:val="26"/>
                <w:szCs w:val="26"/>
                <w:u w:val="double"/>
              </w:rPr>
            </w:pPr>
          </w:p>
        </w:tc>
        <w:tc>
          <w:tcPr>
            <w:tcW w:w="1294" w:type="dxa"/>
          </w:tcPr>
          <w:p w14:paraId="72102AC4" w14:textId="77777777" w:rsidR="000C75F6" w:rsidRPr="00392524" w:rsidRDefault="000C75F6" w:rsidP="006C3AF8">
            <w:pPr>
              <w:tabs>
                <w:tab w:val="decimal" w:pos="1069"/>
              </w:tabs>
              <w:spacing w:line="240" w:lineRule="exact"/>
              <w:ind w:left="-45" w:right="-99"/>
              <w:rPr>
                <w:rFonts w:ascii="CordiaUPC" w:hAnsi="CordiaUPC" w:cs="CordiaUPC"/>
                <w:sz w:val="26"/>
                <w:szCs w:val="26"/>
              </w:rPr>
            </w:pPr>
          </w:p>
        </w:tc>
      </w:tr>
      <w:tr w:rsidR="002E335C" w:rsidRPr="00392524" w14:paraId="6230B940" w14:textId="77777777" w:rsidTr="00E632A5">
        <w:trPr>
          <w:trHeight w:val="83"/>
        </w:trPr>
        <w:tc>
          <w:tcPr>
            <w:tcW w:w="4680" w:type="dxa"/>
            <w:hideMark/>
          </w:tcPr>
          <w:p w14:paraId="6271B62D" w14:textId="08DCF455" w:rsidR="002E335C" w:rsidRPr="00AF7999" w:rsidRDefault="002E335C" w:rsidP="002E335C">
            <w:pPr>
              <w:spacing w:line="240" w:lineRule="exact"/>
              <w:jc w:val="both"/>
              <w:rPr>
                <w:rFonts w:ascii="CordiaUPC" w:hAnsi="CordiaUPC" w:cs="CordiaUPC"/>
                <w:sz w:val="26"/>
                <w:szCs w:val="26"/>
              </w:rPr>
            </w:pPr>
            <w:r w:rsidRPr="00AF7999">
              <w:rPr>
                <w:rFonts w:ascii="CordiaUPC" w:hAnsi="CordiaUPC" w:cs="CordiaUPC"/>
                <w:b/>
                <w:bCs/>
                <w:i/>
                <w:iCs/>
                <w:sz w:val="26"/>
                <w:szCs w:val="26"/>
              </w:rPr>
              <w:t>Statement</w:t>
            </w:r>
            <w:r w:rsidR="00260667" w:rsidRPr="00AF7999">
              <w:rPr>
                <w:rFonts w:ascii="CordiaUPC" w:hAnsi="CordiaUPC" w:cs="CordiaUPC"/>
                <w:b/>
                <w:bCs/>
                <w:i/>
                <w:iCs/>
                <w:sz w:val="26"/>
                <w:szCs w:val="26"/>
              </w:rPr>
              <w:t>s</w:t>
            </w:r>
            <w:r w:rsidRPr="00AF7999">
              <w:rPr>
                <w:rFonts w:ascii="CordiaUPC" w:hAnsi="CordiaUPC" w:cs="CordiaUPC"/>
                <w:b/>
                <w:bCs/>
                <w:i/>
                <w:iCs/>
                <w:sz w:val="26"/>
                <w:szCs w:val="26"/>
              </w:rPr>
              <w:t xml:space="preserve"> of profit or loss</w:t>
            </w:r>
          </w:p>
        </w:tc>
        <w:tc>
          <w:tcPr>
            <w:tcW w:w="1440" w:type="dxa"/>
          </w:tcPr>
          <w:p w14:paraId="3F66C0C0" w14:textId="77777777" w:rsidR="002E335C" w:rsidRPr="00AF7999" w:rsidRDefault="002E335C" w:rsidP="002E335C">
            <w:pPr>
              <w:tabs>
                <w:tab w:val="decimal" w:pos="880"/>
              </w:tabs>
              <w:spacing w:line="240" w:lineRule="exact"/>
              <w:ind w:left="-45" w:right="-99"/>
              <w:rPr>
                <w:rFonts w:ascii="CordiaUPC" w:hAnsi="CordiaUPC" w:cs="CordiaUPC"/>
                <w:sz w:val="26"/>
                <w:szCs w:val="26"/>
              </w:rPr>
            </w:pPr>
          </w:p>
        </w:tc>
        <w:tc>
          <w:tcPr>
            <w:tcW w:w="241" w:type="dxa"/>
          </w:tcPr>
          <w:p w14:paraId="63FD6EDF" w14:textId="77777777" w:rsidR="002E335C" w:rsidRPr="00AF7999" w:rsidRDefault="002E335C" w:rsidP="002E335C">
            <w:pPr>
              <w:tabs>
                <w:tab w:val="decimal" w:pos="972"/>
              </w:tabs>
              <w:spacing w:line="240" w:lineRule="exact"/>
              <w:ind w:left="-45" w:right="-99"/>
              <w:rPr>
                <w:rFonts w:ascii="CordiaUPC" w:hAnsi="CordiaUPC" w:cs="CordiaUPC"/>
                <w:sz w:val="26"/>
                <w:szCs w:val="26"/>
              </w:rPr>
            </w:pPr>
          </w:p>
        </w:tc>
        <w:tc>
          <w:tcPr>
            <w:tcW w:w="1289" w:type="dxa"/>
          </w:tcPr>
          <w:p w14:paraId="0C935B26" w14:textId="77777777" w:rsidR="002E335C" w:rsidRPr="00AF7999" w:rsidRDefault="002E335C" w:rsidP="002E335C">
            <w:pPr>
              <w:tabs>
                <w:tab w:val="decimal" w:pos="913"/>
              </w:tabs>
              <w:spacing w:line="240" w:lineRule="exact"/>
              <w:ind w:left="-45" w:right="-99"/>
              <w:rPr>
                <w:rFonts w:ascii="CordiaUPC" w:hAnsi="CordiaUPC" w:cs="CordiaUPC"/>
                <w:sz w:val="26"/>
                <w:szCs w:val="26"/>
              </w:rPr>
            </w:pPr>
          </w:p>
        </w:tc>
        <w:tc>
          <w:tcPr>
            <w:tcW w:w="236" w:type="dxa"/>
          </w:tcPr>
          <w:p w14:paraId="0C1C7722" w14:textId="77777777" w:rsidR="002E335C" w:rsidRPr="00AF7999" w:rsidRDefault="002E335C" w:rsidP="002E335C">
            <w:pPr>
              <w:tabs>
                <w:tab w:val="decimal" w:pos="972"/>
              </w:tabs>
              <w:spacing w:line="240" w:lineRule="exact"/>
              <w:ind w:left="-45" w:right="-99"/>
              <w:rPr>
                <w:rFonts w:ascii="CordiaUPC" w:hAnsi="CordiaUPC" w:cs="CordiaUPC"/>
                <w:sz w:val="26"/>
                <w:szCs w:val="26"/>
                <w:u w:val="double"/>
              </w:rPr>
            </w:pPr>
          </w:p>
        </w:tc>
        <w:tc>
          <w:tcPr>
            <w:tcW w:w="1294" w:type="dxa"/>
          </w:tcPr>
          <w:p w14:paraId="3B12FAEA" w14:textId="77777777" w:rsidR="002E335C" w:rsidRPr="00AF7999" w:rsidRDefault="002E335C" w:rsidP="002E335C">
            <w:pPr>
              <w:tabs>
                <w:tab w:val="decimal" w:pos="1069"/>
              </w:tabs>
              <w:spacing w:line="240" w:lineRule="exact"/>
              <w:ind w:left="-45" w:right="-99"/>
              <w:rPr>
                <w:rFonts w:ascii="CordiaUPC" w:hAnsi="CordiaUPC" w:cs="CordiaUPC"/>
                <w:sz w:val="26"/>
                <w:szCs w:val="26"/>
              </w:rPr>
            </w:pPr>
          </w:p>
        </w:tc>
      </w:tr>
      <w:tr w:rsidR="002E335C" w:rsidRPr="00392524" w14:paraId="1C6172C3" w14:textId="77777777" w:rsidTr="00E632A5">
        <w:trPr>
          <w:trHeight w:val="83"/>
        </w:trPr>
        <w:tc>
          <w:tcPr>
            <w:tcW w:w="4680" w:type="dxa"/>
          </w:tcPr>
          <w:p w14:paraId="75C37917" w14:textId="75CFAC1C" w:rsidR="002E335C" w:rsidRPr="00AF7999" w:rsidRDefault="002E335C" w:rsidP="002E335C">
            <w:pPr>
              <w:spacing w:line="240" w:lineRule="exact"/>
              <w:jc w:val="both"/>
              <w:rPr>
                <w:rFonts w:ascii="CordiaUPC" w:hAnsi="CordiaUPC" w:cs="CordiaUPC"/>
                <w:b/>
                <w:bCs/>
                <w:i/>
                <w:iCs/>
                <w:sz w:val="26"/>
                <w:szCs w:val="26"/>
              </w:rPr>
            </w:pPr>
            <w:r w:rsidRPr="00AF7999">
              <w:rPr>
                <w:rFonts w:ascii="CordiaUPC" w:hAnsi="CordiaUPC" w:cs="CordiaUPC"/>
                <w:b/>
                <w:bCs/>
                <w:i/>
                <w:iCs/>
                <w:sz w:val="26"/>
                <w:szCs w:val="26"/>
              </w:rPr>
              <w:t xml:space="preserve">For the </w:t>
            </w:r>
            <w:r w:rsidR="00521C27" w:rsidRPr="00AF7999">
              <w:rPr>
                <w:rFonts w:ascii="CordiaUPC" w:hAnsi="CordiaUPC" w:cs="CordiaUPC"/>
                <w:b/>
                <w:bCs/>
                <w:i/>
                <w:iCs/>
                <w:sz w:val="26"/>
                <w:szCs w:val="26"/>
              </w:rPr>
              <w:t>three</w:t>
            </w:r>
            <w:r w:rsidR="00B728CC" w:rsidRPr="00AF7999">
              <w:rPr>
                <w:rFonts w:ascii="CordiaUPC" w:eastAsia="Times New Roman" w:hAnsi="CordiaUPC" w:cs="CordiaUPC" w:hint="cs"/>
                <w:b/>
                <w:bCs/>
                <w:i/>
                <w:iCs/>
                <w:sz w:val="26"/>
                <w:szCs w:val="26"/>
                <w:lang w:bidi="th-TH"/>
              </w:rPr>
              <w:t xml:space="preserve">-month period ended </w:t>
            </w:r>
            <w:r w:rsidR="00B728CC" w:rsidRPr="00AF7999">
              <w:rPr>
                <w:rFonts w:ascii="CordiaUPC" w:eastAsia="Times New Roman" w:hAnsi="CordiaUPC" w:cs="CordiaUPC"/>
                <w:b/>
                <w:bCs/>
                <w:i/>
                <w:iCs/>
                <w:sz w:val="26"/>
                <w:szCs w:val="26"/>
                <w:lang w:bidi="th-TH"/>
              </w:rPr>
              <w:t xml:space="preserve">30 </w:t>
            </w:r>
            <w:r w:rsidR="00B728CC" w:rsidRPr="00AF7999">
              <w:rPr>
                <w:rFonts w:ascii="CordiaUPC" w:eastAsia="AngsanaNew" w:hAnsi="CordiaUPC" w:cs="CordiaUPC" w:hint="cs"/>
                <w:b/>
                <w:bCs/>
                <w:i/>
                <w:iCs/>
                <w:sz w:val="26"/>
                <w:szCs w:val="26"/>
                <w:lang w:bidi="th-TH"/>
              </w:rPr>
              <w:t>September</w:t>
            </w:r>
            <w:r w:rsidR="00B728CC" w:rsidRPr="00AF7999">
              <w:rPr>
                <w:rFonts w:ascii="CordiaUPC" w:eastAsia="Times New Roman" w:hAnsi="CordiaUPC" w:cs="CordiaUPC" w:hint="cs"/>
                <w:sz w:val="26"/>
                <w:szCs w:val="26"/>
                <w:lang w:bidi="th-TH"/>
              </w:rPr>
              <w:t xml:space="preserve"> </w:t>
            </w:r>
            <w:r w:rsidRPr="00AF7999">
              <w:rPr>
                <w:rFonts w:ascii="CordiaUPC" w:hAnsi="CordiaUPC" w:cs="CordiaUPC"/>
                <w:b/>
                <w:bCs/>
                <w:i/>
                <w:iCs/>
                <w:sz w:val="26"/>
                <w:szCs w:val="26"/>
              </w:rPr>
              <w:t>2021</w:t>
            </w:r>
          </w:p>
        </w:tc>
        <w:tc>
          <w:tcPr>
            <w:tcW w:w="1440" w:type="dxa"/>
          </w:tcPr>
          <w:p w14:paraId="67096382" w14:textId="77777777" w:rsidR="002E335C" w:rsidRPr="00AF7999" w:rsidRDefault="002E335C" w:rsidP="002E335C">
            <w:pPr>
              <w:tabs>
                <w:tab w:val="decimal" w:pos="880"/>
              </w:tabs>
              <w:spacing w:line="240" w:lineRule="exact"/>
              <w:ind w:left="-45" w:right="-99"/>
              <w:rPr>
                <w:rFonts w:ascii="CordiaUPC" w:hAnsi="CordiaUPC" w:cs="CordiaUPC"/>
                <w:sz w:val="26"/>
                <w:szCs w:val="26"/>
              </w:rPr>
            </w:pPr>
          </w:p>
        </w:tc>
        <w:tc>
          <w:tcPr>
            <w:tcW w:w="241" w:type="dxa"/>
          </w:tcPr>
          <w:p w14:paraId="6E3B71AD" w14:textId="77777777" w:rsidR="002E335C" w:rsidRPr="00AF7999" w:rsidRDefault="002E335C" w:rsidP="002E335C">
            <w:pPr>
              <w:tabs>
                <w:tab w:val="decimal" w:pos="972"/>
              </w:tabs>
              <w:spacing w:line="240" w:lineRule="exact"/>
              <w:ind w:left="-45" w:right="-99"/>
              <w:rPr>
                <w:rFonts w:ascii="CordiaUPC" w:hAnsi="CordiaUPC" w:cs="CordiaUPC"/>
                <w:sz w:val="26"/>
                <w:szCs w:val="26"/>
              </w:rPr>
            </w:pPr>
          </w:p>
        </w:tc>
        <w:tc>
          <w:tcPr>
            <w:tcW w:w="1289" w:type="dxa"/>
          </w:tcPr>
          <w:p w14:paraId="7984F8EC" w14:textId="77777777" w:rsidR="002E335C" w:rsidRPr="00AF7999" w:rsidRDefault="002E335C" w:rsidP="002E335C">
            <w:pPr>
              <w:tabs>
                <w:tab w:val="decimal" w:pos="913"/>
              </w:tabs>
              <w:spacing w:line="240" w:lineRule="exact"/>
              <w:ind w:left="-45" w:right="-99"/>
              <w:rPr>
                <w:rFonts w:ascii="CordiaUPC" w:hAnsi="CordiaUPC" w:cs="CordiaUPC"/>
                <w:sz w:val="26"/>
                <w:szCs w:val="26"/>
              </w:rPr>
            </w:pPr>
          </w:p>
        </w:tc>
        <w:tc>
          <w:tcPr>
            <w:tcW w:w="236" w:type="dxa"/>
          </w:tcPr>
          <w:p w14:paraId="7D4E7855" w14:textId="77777777" w:rsidR="002E335C" w:rsidRPr="00AF7999" w:rsidRDefault="002E335C" w:rsidP="002E335C">
            <w:pPr>
              <w:tabs>
                <w:tab w:val="decimal" w:pos="972"/>
              </w:tabs>
              <w:spacing w:line="240" w:lineRule="exact"/>
              <w:ind w:left="-45" w:right="-99"/>
              <w:rPr>
                <w:rFonts w:ascii="CordiaUPC" w:hAnsi="CordiaUPC" w:cs="CordiaUPC"/>
                <w:sz w:val="26"/>
                <w:szCs w:val="26"/>
                <w:u w:val="double"/>
              </w:rPr>
            </w:pPr>
          </w:p>
        </w:tc>
        <w:tc>
          <w:tcPr>
            <w:tcW w:w="1294" w:type="dxa"/>
          </w:tcPr>
          <w:p w14:paraId="466B45CC" w14:textId="77777777" w:rsidR="002E335C" w:rsidRPr="00AF7999" w:rsidRDefault="002E335C" w:rsidP="002E335C">
            <w:pPr>
              <w:tabs>
                <w:tab w:val="decimal" w:pos="1069"/>
              </w:tabs>
              <w:spacing w:line="240" w:lineRule="exact"/>
              <w:ind w:left="-45" w:right="-99"/>
              <w:rPr>
                <w:rFonts w:ascii="CordiaUPC" w:hAnsi="CordiaUPC" w:cs="CordiaUPC"/>
                <w:sz w:val="26"/>
                <w:szCs w:val="26"/>
              </w:rPr>
            </w:pPr>
          </w:p>
        </w:tc>
      </w:tr>
      <w:tr w:rsidR="00C15D02" w:rsidRPr="00392524" w14:paraId="014A6427" w14:textId="77777777" w:rsidTr="00B728CC">
        <w:trPr>
          <w:trHeight w:val="83"/>
        </w:trPr>
        <w:tc>
          <w:tcPr>
            <w:tcW w:w="4680" w:type="dxa"/>
            <w:hideMark/>
          </w:tcPr>
          <w:p w14:paraId="023FA8B7" w14:textId="24FD00C2" w:rsidR="00C15D02" w:rsidRPr="00AF7999" w:rsidRDefault="00C15D02" w:rsidP="00C15D02">
            <w:pPr>
              <w:spacing w:line="240" w:lineRule="exact"/>
              <w:jc w:val="both"/>
              <w:rPr>
                <w:rFonts w:ascii="CordiaUPC" w:hAnsi="CordiaUPC" w:cs="CordiaUPC"/>
                <w:sz w:val="26"/>
                <w:szCs w:val="26"/>
                <w:lang w:val="en-US"/>
              </w:rPr>
            </w:pPr>
            <w:r w:rsidRPr="00AF7999">
              <w:rPr>
                <w:rFonts w:ascii="CordiaUPC" w:hAnsi="CordiaUPC" w:cs="CordiaUPC"/>
                <w:sz w:val="26"/>
                <w:szCs w:val="26"/>
              </w:rPr>
              <w:t>Fees and service income</w:t>
            </w:r>
          </w:p>
        </w:tc>
        <w:tc>
          <w:tcPr>
            <w:tcW w:w="1440" w:type="dxa"/>
          </w:tcPr>
          <w:p w14:paraId="5F382D80" w14:textId="4E1565F6" w:rsidR="00C15D02" w:rsidRPr="00AF7999" w:rsidRDefault="00C15D02" w:rsidP="00C15D02">
            <w:pPr>
              <w:tabs>
                <w:tab w:val="decimal" w:pos="1140"/>
              </w:tabs>
              <w:spacing w:line="240" w:lineRule="exact"/>
              <w:ind w:left="-45" w:right="-22"/>
              <w:rPr>
                <w:rFonts w:ascii="CordiaUPC" w:hAnsi="CordiaUPC" w:cs="CordiaUPC"/>
                <w:sz w:val="26"/>
                <w:szCs w:val="26"/>
                <w:cs/>
              </w:rPr>
            </w:pPr>
            <w:r w:rsidRPr="00AF7999">
              <w:rPr>
                <w:rFonts w:ascii="CordiaUPC" w:hAnsi="CordiaUPC" w:cs="CordiaUPC"/>
                <w:sz w:val="26"/>
                <w:szCs w:val="26"/>
              </w:rPr>
              <w:t>3,49</w:t>
            </w:r>
            <w:r w:rsidR="00AF7999" w:rsidRPr="00AF7999">
              <w:rPr>
                <w:rFonts w:ascii="CordiaUPC" w:hAnsi="CordiaUPC" w:cs="CordiaUPC"/>
                <w:sz w:val="26"/>
                <w:szCs w:val="26"/>
              </w:rPr>
              <w:t>7</w:t>
            </w:r>
          </w:p>
        </w:tc>
        <w:tc>
          <w:tcPr>
            <w:tcW w:w="241" w:type="dxa"/>
          </w:tcPr>
          <w:p w14:paraId="09366A1D" w14:textId="77777777" w:rsidR="00C15D02" w:rsidRPr="00AF7999" w:rsidRDefault="00C15D02" w:rsidP="00C15D02">
            <w:pPr>
              <w:tabs>
                <w:tab w:val="decimal" w:pos="1140"/>
              </w:tabs>
              <w:spacing w:line="240" w:lineRule="exact"/>
              <w:ind w:left="-45" w:right="-22"/>
              <w:rPr>
                <w:rFonts w:ascii="CordiaUPC" w:hAnsi="CordiaUPC" w:cs="CordiaUPC"/>
                <w:sz w:val="26"/>
                <w:szCs w:val="26"/>
              </w:rPr>
            </w:pPr>
          </w:p>
        </w:tc>
        <w:tc>
          <w:tcPr>
            <w:tcW w:w="1289" w:type="dxa"/>
          </w:tcPr>
          <w:p w14:paraId="07918027" w14:textId="122E8D51" w:rsidR="00C15D02" w:rsidRPr="00AF7999" w:rsidRDefault="00C15D02" w:rsidP="00C15D02">
            <w:pPr>
              <w:tabs>
                <w:tab w:val="decimal" w:pos="997"/>
              </w:tabs>
              <w:spacing w:line="240" w:lineRule="exact"/>
              <w:ind w:right="-22"/>
              <w:rPr>
                <w:rFonts w:ascii="CordiaUPC" w:hAnsi="CordiaUPC" w:cs="CordiaUPC"/>
                <w:sz w:val="26"/>
                <w:szCs w:val="26"/>
              </w:rPr>
            </w:pPr>
            <w:r w:rsidRPr="00AF7999">
              <w:rPr>
                <w:rFonts w:ascii="CordiaUPC" w:hAnsi="CordiaUPC" w:cs="CordiaUPC"/>
                <w:sz w:val="26"/>
                <w:szCs w:val="26"/>
              </w:rPr>
              <w:t>50</w:t>
            </w:r>
          </w:p>
        </w:tc>
        <w:tc>
          <w:tcPr>
            <w:tcW w:w="236" w:type="dxa"/>
          </w:tcPr>
          <w:p w14:paraId="73EE12AF" w14:textId="77777777" w:rsidR="00C15D02" w:rsidRPr="00AF7999" w:rsidRDefault="00C15D02" w:rsidP="00C15D02">
            <w:pPr>
              <w:tabs>
                <w:tab w:val="decimal" w:pos="997"/>
              </w:tabs>
              <w:spacing w:line="240" w:lineRule="exact"/>
              <w:ind w:left="-45" w:right="-22"/>
              <w:rPr>
                <w:rFonts w:ascii="CordiaUPC" w:hAnsi="CordiaUPC" w:cs="CordiaUPC"/>
                <w:sz w:val="26"/>
                <w:szCs w:val="26"/>
                <w:u w:val="double"/>
              </w:rPr>
            </w:pPr>
          </w:p>
        </w:tc>
        <w:tc>
          <w:tcPr>
            <w:tcW w:w="1294" w:type="dxa"/>
          </w:tcPr>
          <w:p w14:paraId="0F4FBE76" w14:textId="51A316D3" w:rsidR="00C15D02" w:rsidRPr="00AF7999" w:rsidRDefault="00C15D02" w:rsidP="00C15D02">
            <w:pPr>
              <w:tabs>
                <w:tab w:val="decimal" w:pos="997"/>
              </w:tabs>
              <w:spacing w:line="240" w:lineRule="exact"/>
              <w:ind w:left="-45" w:right="-22"/>
              <w:rPr>
                <w:rFonts w:ascii="CordiaUPC" w:hAnsi="CordiaUPC" w:cs="CordiaUPC"/>
                <w:sz w:val="26"/>
                <w:szCs w:val="26"/>
              </w:rPr>
            </w:pPr>
            <w:r w:rsidRPr="00AF7999">
              <w:rPr>
                <w:rFonts w:ascii="CordiaUPC" w:hAnsi="CordiaUPC" w:cs="CordiaUPC"/>
                <w:sz w:val="26"/>
                <w:szCs w:val="26"/>
              </w:rPr>
              <w:t>3,54</w:t>
            </w:r>
            <w:r w:rsidR="00AF7999" w:rsidRPr="00AF7999">
              <w:rPr>
                <w:rFonts w:ascii="CordiaUPC" w:hAnsi="CordiaUPC" w:cs="CordiaUPC"/>
                <w:sz w:val="26"/>
                <w:szCs w:val="26"/>
              </w:rPr>
              <w:t>7</w:t>
            </w:r>
          </w:p>
        </w:tc>
      </w:tr>
      <w:tr w:rsidR="00C15D02" w:rsidRPr="00392524" w14:paraId="7B9B0BF8" w14:textId="77777777" w:rsidTr="00B728CC">
        <w:trPr>
          <w:trHeight w:val="83"/>
        </w:trPr>
        <w:tc>
          <w:tcPr>
            <w:tcW w:w="4680" w:type="dxa"/>
            <w:hideMark/>
          </w:tcPr>
          <w:p w14:paraId="1DF0D0E3" w14:textId="00CDCCFB" w:rsidR="00C15D02" w:rsidRPr="00AF7999" w:rsidRDefault="00C15D02" w:rsidP="00C15D02">
            <w:pPr>
              <w:spacing w:line="240" w:lineRule="exact"/>
              <w:jc w:val="both"/>
              <w:rPr>
                <w:rFonts w:ascii="CordiaUPC" w:hAnsi="CordiaUPC" w:cs="CordiaUPC"/>
                <w:sz w:val="26"/>
                <w:szCs w:val="26"/>
              </w:rPr>
            </w:pPr>
            <w:r w:rsidRPr="00AF7999">
              <w:rPr>
                <w:rFonts w:ascii="CordiaUPC" w:hAnsi="CordiaUPC" w:cs="CordiaUPC"/>
                <w:sz w:val="26"/>
                <w:szCs w:val="26"/>
              </w:rPr>
              <w:t>Fees and service expenses</w:t>
            </w:r>
          </w:p>
        </w:tc>
        <w:tc>
          <w:tcPr>
            <w:tcW w:w="1440" w:type="dxa"/>
          </w:tcPr>
          <w:p w14:paraId="3A8A4818" w14:textId="05289ECC" w:rsidR="00C15D02" w:rsidRPr="00AF7999" w:rsidRDefault="00C15D02" w:rsidP="00C15D02">
            <w:pPr>
              <w:tabs>
                <w:tab w:val="decimal" w:pos="1140"/>
              </w:tabs>
              <w:spacing w:line="240" w:lineRule="exact"/>
              <w:ind w:left="-45" w:right="-22"/>
              <w:rPr>
                <w:rFonts w:ascii="CordiaUPC" w:hAnsi="CordiaUPC" w:cs="CordiaUPC"/>
                <w:sz w:val="26"/>
                <w:szCs w:val="26"/>
                <w:cs/>
              </w:rPr>
            </w:pPr>
            <w:r w:rsidRPr="00AF7999">
              <w:rPr>
                <w:rFonts w:ascii="CordiaUPC" w:hAnsi="CordiaUPC" w:cs="CordiaUPC"/>
                <w:sz w:val="26"/>
                <w:szCs w:val="26"/>
              </w:rPr>
              <w:t>1,24</w:t>
            </w:r>
            <w:r w:rsidR="00C270DB" w:rsidRPr="00AF7999">
              <w:rPr>
                <w:rFonts w:ascii="CordiaUPC" w:hAnsi="CordiaUPC" w:cs="CordiaUPC"/>
                <w:sz w:val="26"/>
                <w:szCs w:val="26"/>
              </w:rPr>
              <w:t>1</w:t>
            </w:r>
          </w:p>
        </w:tc>
        <w:tc>
          <w:tcPr>
            <w:tcW w:w="241" w:type="dxa"/>
          </w:tcPr>
          <w:p w14:paraId="65FC8577" w14:textId="77777777" w:rsidR="00C15D02" w:rsidRPr="00AF7999" w:rsidRDefault="00C15D02" w:rsidP="00C15D02">
            <w:pPr>
              <w:tabs>
                <w:tab w:val="decimal" w:pos="1140"/>
              </w:tabs>
              <w:spacing w:line="240" w:lineRule="exact"/>
              <w:ind w:left="-45" w:right="-22"/>
              <w:rPr>
                <w:rFonts w:ascii="CordiaUPC" w:hAnsi="CordiaUPC" w:cs="CordiaUPC"/>
                <w:sz w:val="26"/>
                <w:szCs w:val="26"/>
              </w:rPr>
            </w:pPr>
          </w:p>
        </w:tc>
        <w:tc>
          <w:tcPr>
            <w:tcW w:w="1289" w:type="dxa"/>
          </w:tcPr>
          <w:p w14:paraId="239905FE" w14:textId="04B85C53" w:rsidR="00C15D02" w:rsidRPr="00AF7999" w:rsidRDefault="00C15D02" w:rsidP="00C15D02">
            <w:pPr>
              <w:tabs>
                <w:tab w:val="decimal" w:pos="997"/>
              </w:tabs>
              <w:spacing w:line="240" w:lineRule="exact"/>
              <w:ind w:right="-22"/>
              <w:rPr>
                <w:rFonts w:ascii="CordiaUPC" w:hAnsi="CordiaUPC" w:cs="CordiaUPC"/>
                <w:sz w:val="26"/>
                <w:szCs w:val="26"/>
              </w:rPr>
            </w:pPr>
            <w:r w:rsidRPr="00AF7999">
              <w:rPr>
                <w:rFonts w:ascii="CordiaUPC" w:hAnsi="CordiaUPC" w:cs="CordiaUPC"/>
                <w:sz w:val="26"/>
                <w:szCs w:val="26"/>
              </w:rPr>
              <w:t>(152)</w:t>
            </w:r>
          </w:p>
        </w:tc>
        <w:tc>
          <w:tcPr>
            <w:tcW w:w="236" w:type="dxa"/>
          </w:tcPr>
          <w:p w14:paraId="408799FF" w14:textId="77777777" w:rsidR="00C15D02" w:rsidRPr="00AF7999" w:rsidRDefault="00C15D02" w:rsidP="00C15D02">
            <w:pPr>
              <w:tabs>
                <w:tab w:val="decimal" w:pos="997"/>
              </w:tabs>
              <w:spacing w:line="240" w:lineRule="exact"/>
              <w:ind w:left="-45" w:right="-22"/>
              <w:rPr>
                <w:rFonts w:ascii="CordiaUPC" w:hAnsi="CordiaUPC" w:cs="CordiaUPC"/>
                <w:sz w:val="26"/>
                <w:szCs w:val="26"/>
                <w:u w:val="double"/>
              </w:rPr>
            </w:pPr>
          </w:p>
        </w:tc>
        <w:tc>
          <w:tcPr>
            <w:tcW w:w="1294" w:type="dxa"/>
          </w:tcPr>
          <w:p w14:paraId="2D2B925F" w14:textId="532779B4" w:rsidR="00C15D02" w:rsidRPr="00AF7999" w:rsidRDefault="00C15D02" w:rsidP="00C15D02">
            <w:pPr>
              <w:tabs>
                <w:tab w:val="decimal" w:pos="997"/>
              </w:tabs>
              <w:spacing w:line="240" w:lineRule="exact"/>
              <w:ind w:left="-45" w:right="-22"/>
              <w:rPr>
                <w:rFonts w:ascii="CordiaUPC" w:hAnsi="CordiaUPC" w:cs="CordiaUPC"/>
                <w:sz w:val="26"/>
                <w:szCs w:val="26"/>
              </w:rPr>
            </w:pPr>
            <w:r w:rsidRPr="00AF7999">
              <w:rPr>
                <w:rFonts w:ascii="CordiaUPC" w:hAnsi="CordiaUPC" w:cs="CordiaUPC"/>
                <w:sz w:val="26"/>
                <w:szCs w:val="26"/>
              </w:rPr>
              <w:t>1,08</w:t>
            </w:r>
            <w:r w:rsidR="00C270DB" w:rsidRPr="00AF7999">
              <w:rPr>
                <w:rFonts w:ascii="CordiaUPC" w:hAnsi="CordiaUPC" w:cs="CordiaUPC"/>
                <w:sz w:val="26"/>
                <w:szCs w:val="26"/>
              </w:rPr>
              <w:t>9</w:t>
            </w:r>
          </w:p>
        </w:tc>
      </w:tr>
      <w:tr w:rsidR="00C15D02" w:rsidRPr="00392524" w14:paraId="43CA6584" w14:textId="77777777" w:rsidTr="00B728CC">
        <w:trPr>
          <w:trHeight w:val="83"/>
        </w:trPr>
        <w:tc>
          <w:tcPr>
            <w:tcW w:w="4680" w:type="dxa"/>
            <w:hideMark/>
          </w:tcPr>
          <w:p w14:paraId="0627118C" w14:textId="37E9134E" w:rsidR="00C15D02" w:rsidRPr="00AF7999" w:rsidRDefault="00C15D02" w:rsidP="00C15D02">
            <w:pPr>
              <w:spacing w:line="240" w:lineRule="exact"/>
              <w:jc w:val="both"/>
              <w:rPr>
                <w:rFonts w:ascii="CordiaUPC" w:hAnsi="CordiaUPC" w:cs="CordiaUPC"/>
                <w:sz w:val="26"/>
                <w:szCs w:val="26"/>
              </w:rPr>
            </w:pPr>
            <w:r w:rsidRPr="00AF7999">
              <w:rPr>
                <w:rFonts w:ascii="CordiaUPC" w:hAnsi="CordiaUPC" w:cs="CordiaUPC"/>
                <w:sz w:val="26"/>
                <w:szCs w:val="26"/>
              </w:rPr>
              <w:t>Other operating income</w:t>
            </w:r>
          </w:p>
        </w:tc>
        <w:tc>
          <w:tcPr>
            <w:tcW w:w="1440" w:type="dxa"/>
          </w:tcPr>
          <w:p w14:paraId="23D8E36E" w14:textId="208FC2E8" w:rsidR="00C15D02" w:rsidRPr="00AF7999" w:rsidRDefault="00C15D02" w:rsidP="00C15D02">
            <w:pPr>
              <w:tabs>
                <w:tab w:val="decimal" w:pos="1140"/>
              </w:tabs>
              <w:spacing w:line="240" w:lineRule="exact"/>
              <w:ind w:left="-45" w:right="-22"/>
              <w:rPr>
                <w:rFonts w:ascii="CordiaUPC" w:hAnsi="CordiaUPC" w:cs="CordiaUPC"/>
                <w:sz w:val="26"/>
                <w:szCs w:val="26"/>
                <w:cs/>
              </w:rPr>
            </w:pPr>
            <w:r w:rsidRPr="00AF7999">
              <w:rPr>
                <w:rFonts w:ascii="CordiaUPC" w:hAnsi="CordiaUPC" w:cs="CordiaUPC"/>
                <w:sz w:val="26"/>
                <w:szCs w:val="26"/>
              </w:rPr>
              <w:t>394</w:t>
            </w:r>
          </w:p>
        </w:tc>
        <w:tc>
          <w:tcPr>
            <w:tcW w:w="241" w:type="dxa"/>
          </w:tcPr>
          <w:p w14:paraId="5299B5F2" w14:textId="77777777" w:rsidR="00C15D02" w:rsidRPr="00AF7999" w:rsidRDefault="00C15D02" w:rsidP="00C15D02">
            <w:pPr>
              <w:tabs>
                <w:tab w:val="decimal" w:pos="1140"/>
              </w:tabs>
              <w:spacing w:line="240" w:lineRule="exact"/>
              <w:ind w:left="-45" w:right="-22"/>
              <w:rPr>
                <w:rFonts w:ascii="CordiaUPC" w:hAnsi="CordiaUPC" w:cs="CordiaUPC"/>
                <w:sz w:val="26"/>
                <w:szCs w:val="26"/>
              </w:rPr>
            </w:pPr>
          </w:p>
        </w:tc>
        <w:tc>
          <w:tcPr>
            <w:tcW w:w="1289" w:type="dxa"/>
          </w:tcPr>
          <w:p w14:paraId="6DE5ED96" w14:textId="46350C6E" w:rsidR="00C15D02" w:rsidRPr="00AF7999" w:rsidRDefault="00C15D02" w:rsidP="00C15D02">
            <w:pPr>
              <w:tabs>
                <w:tab w:val="decimal" w:pos="997"/>
              </w:tabs>
              <w:spacing w:line="240" w:lineRule="exact"/>
              <w:ind w:right="-22"/>
              <w:rPr>
                <w:rFonts w:ascii="CordiaUPC" w:hAnsi="CordiaUPC" w:cs="CordiaUPC"/>
                <w:sz w:val="26"/>
                <w:szCs w:val="26"/>
              </w:rPr>
            </w:pPr>
            <w:r w:rsidRPr="00AF7999">
              <w:rPr>
                <w:rFonts w:ascii="CordiaUPC" w:hAnsi="CordiaUPC" w:cs="CordiaUPC"/>
                <w:sz w:val="26"/>
                <w:szCs w:val="26"/>
              </w:rPr>
              <w:t>(50)</w:t>
            </w:r>
          </w:p>
        </w:tc>
        <w:tc>
          <w:tcPr>
            <w:tcW w:w="236" w:type="dxa"/>
          </w:tcPr>
          <w:p w14:paraId="28D88A2E" w14:textId="77777777" w:rsidR="00C15D02" w:rsidRPr="00AF7999" w:rsidRDefault="00C15D02" w:rsidP="00C15D02">
            <w:pPr>
              <w:tabs>
                <w:tab w:val="decimal" w:pos="997"/>
              </w:tabs>
              <w:spacing w:line="240" w:lineRule="exact"/>
              <w:ind w:left="-45" w:right="-22"/>
              <w:rPr>
                <w:rFonts w:ascii="CordiaUPC" w:hAnsi="CordiaUPC" w:cs="CordiaUPC"/>
                <w:sz w:val="26"/>
                <w:szCs w:val="26"/>
                <w:u w:val="double"/>
              </w:rPr>
            </w:pPr>
          </w:p>
        </w:tc>
        <w:tc>
          <w:tcPr>
            <w:tcW w:w="1294" w:type="dxa"/>
          </w:tcPr>
          <w:p w14:paraId="1639D5C3" w14:textId="7C2AC31B" w:rsidR="00C15D02" w:rsidRPr="00AF7999" w:rsidRDefault="00C15D02" w:rsidP="00C15D02">
            <w:pPr>
              <w:tabs>
                <w:tab w:val="decimal" w:pos="997"/>
              </w:tabs>
              <w:spacing w:line="240" w:lineRule="exact"/>
              <w:ind w:left="-45" w:right="-22"/>
              <w:rPr>
                <w:rFonts w:ascii="CordiaUPC" w:hAnsi="CordiaUPC" w:cs="CordiaUPC"/>
                <w:sz w:val="26"/>
                <w:szCs w:val="26"/>
              </w:rPr>
            </w:pPr>
            <w:r w:rsidRPr="00AF7999">
              <w:rPr>
                <w:rFonts w:ascii="CordiaUPC" w:hAnsi="CordiaUPC" w:cs="CordiaUPC"/>
                <w:sz w:val="26"/>
                <w:szCs w:val="26"/>
              </w:rPr>
              <w:t>344</w:t>
            </w:r>
          </w:p>
        </w:tc>
      </w:tr>
      <w:tr w:rsidR="00C15D02" w:rsidRPr="00392524" w14:paraId="2DABB237" w14:textId="77777777" w:rsidTr="00B728CC">
        <w:trPr>
          <w:trHeight w:val="83"/>
        </w:trPr>
        <w:tc>
          <w:tcPr>
            <w:tcW w:w="4680" w:type="dxa"/>
            <w:hideMark/>
          </w:tcPr>
          <w:p w14:paraId="46A56453" w14:textId="1AF66D94" w:rsidR="00C15D02" w:rsidRPr="00AF7999" w:rsidRDefault="00C15D02" w:rsidP="00C15D02">
            <w:pPr>
              <w:spacing w:line="240" w:lineRule="exact"/>
              <w:jc w:val="both"/>
              <w:rPr>
                <w:rFonts w:ascii="CordiaUPC" w:hAnsi="CordiaUPC" w:cs="CordiaUPC"/>
                <w:sz w:val="26"/>
                <w:szCs w:val="26"/>
              </w:rPr>
            </w:pPr>
            <w:r w:rsidRPr="00AF7999">
              <w:rPr>
                <w:rFonts w:ascii="CordiaUPC" w:hAnsi="CordiaUPC" w:cs="CordiaUPC"/>
                <w:sz w:val="26"/>
                <w:szCs w:val="26"/>
              </w:rPr>
              <w:t>Other operating expenses - Employee expenses</w:t>
            </w:r>
          </w:p>
        </w:tc>
        <w:tc>
          <w:tcPr>
            <w:tcW w:w="1440" w:type="dxa"/>
          </w:tcPr>
          <w:p w14:paraId="5206A928" w14:textId="0F8BD946" w:rsidR="00C15D02" w:rsidRPr="00AF7999" w:rsidRDefault="00C15D02" w:rsidP="00C15D02">
            <w:pPr>
              <w:tabs>
                <w:tab w:val="decimal" w:pos="1140"/>
              </w:tabs>
              <w:spacing w:line="240" w:lineRule="exact"/>
              <w:ind w:left="-45" w:right="-22"/>
              <w:rPr>
                <w:rFonts w:ascii="CordiaUPC" w:hAnsi="CordiaUPC" w:cs="CordiaUPC"/>
                <w:sz w:val="26"/>
                <w:szCs w:val="26"/>
                <w:cs/>
              </w:rPr>
            </w:pPr>
            <w:r w:rsidRPr="00AF7999">
              <w:rPr>
                <w:rFonts w:ascii="CordiaUPC" w:hAnsi="CordiaUPC" w:cs="CordiaUPC"/>
                <w:sz w:val="26"/>
                <w:szCs w:val="26"/>
              </w:rPr>
              <w:t>3,650</w:t>
            </w:r>
          </w:p>
        </w:tc>
        <w:tc>
          <w:tcPr>
            <w:tcW w:w="241" w:type="dxa"/>
          </w:tcPr>
          <w:p w14:paraId="649437AC" w14:textId="77777777" w:rsidR="00C15D02" w:rsidRPr="00AF7999" w:rsidRDefault="00C15D02" w:rsidP="00C15D02">
            <w:pPr>
              <w:tabs>
                <w:tab w:val="decimal" w:pos="1140"/>
              </w:tabs>
              <w:spacing w:line="240" w:lineRule="exact"/>
              <w:ind w:left="-45" w:right="-22"/>
              <w:rPr>
                <w:rFonts w:ascii="CordiaUPC" w:hAnsi="CordiaUPC" w:cs="CordiaUPC"/>
                <w:sz w:val="26"/>
                <w:szCs w:val="26"/>
              </w:rPr>
            </w:pPr>
          </w:p>
        </w:tc>
        <w:tc>
          <w:tcPr>
            <w:tcW w:w="1289" w:type="dxa"/>
          </w:tcPr>
          <w:p w14:paraId="2528C104" w14:textId="031B0CA7" w:rsidR="00C15D02" w:rsidRPr="00AF7999" w:rsidRDefault="00C15D02" w:rsidP="00C15D02">
            <w:pPr>
              <w:tabs>
                <w:tab w:val="decimal" w:pos="997"/>
              </w:tabs>
              <w:spacing w:line="240" w:lineRule="exact"/>
              <w:ind w:right="-22"/>
              <w:rPr>
                <w:rFonts w:ascii="CordiaUPC" w:hAnsi="CordiaUPC" w:cs="CordiaUPC"/>
                <w:sz w:val="26"/>
                <w:szCs w:val="26"/>
              </w:rPr>
            </w:pPr>
            <w:r w:rsidRPr="00AF7999">
              <w:rPr>
                <w:rFonts w:ascii="CordiaUPC" w:hAnsi="CordiaUPC" w:cs="CordiaUPC"/>
                <w:color w:val="000000"/>
                <w:sz w:val="26"/>
                <w:szCs w:val="26"/>
              </w:rPr>
              <w:t>152</w:t>
            </w:r>
          </w:p>
        </w:tc>
        <w:tc>
          <w:tcPr>
            <w:tcW w:w="236" w:type="dxa"/>
          </w:tcPr>
          <w:p w14:paraId="27816FC6" w14:textId="77777777" w:rsidR="00C15D02" w:rsidRPr="00AF7999" w:rsidRDefault="00C15D02" w:rsidP="00C15D02">
            <w:pPr>
              <w:tabs>
                <w:tab w:val="decimal" w:pos="997"/>
              </w:tabs>
              <w:spacing w:line="240" w:lineRule="exact"/>
              <w:ind w:left="-45" w:right="-22"/>
              <w:rPr>
                <w:rFonts w:ascii="CordiaUPC" w:hAnsi="CordiaUPC" w:cs="CordiaUPC"/>
                <w:sz w:val="26"/>
                <w:szCs w:val="26"/>
                <w:u w:val="double"/>
              </w:rPr>
            </w:pPr>
          </w:p>
        </w:tc>
        <w:tc>
          <w:tcPr>
            <w:tcW w:w="1294" w:type="dxa"/>
          </w:tcPr>
          <w:p w14:paraId="2BA9D70C" w14:textId="3FC11B50" w:rsidR="00C15D02" w:rsidRPr="00AF7999" w:rsidRDefault="00C15D02" w:rsidP="00C15D02">
            <w:pPr>
              <w:tabs>
                <w:tab w:val="decimal" w:pos="997"/>
              </w:tabs>
              <w:spacing w:line="240" w:lineRule="exact"/>
              <w:ind w:left="-45" w:right="-22"/>
              <w:rPr>
                <w:rFonts w:ascii="CordiaUPC" w:hAnsi="CordiaUPC" w:cs="CordiaUPC"/>
                <w:sz w:val="26"/>
                <w:szCs w:val="26"/>
              </w:rPr>
            </w:pPr>
            <w:r w:rsidRPr="00AF7999">
              <w:rPr>
                <w:rFonts w:ascii="CordiaUPC" w:hAnsi="CordiaUPC" w:cs="CordiaUPC"/>
                <w:sz w:val="26"/>
                <w:szCs w:val="26"/>
              </w:rPr>
              <w:t>3,802</w:t>
            </w:r>
          </w:p>
        </w:tc>
      </w:tr>
      <w:tr w:rsidR="002E335C" w:rsidRPr="00392524" w14:paraId="282D1503" w14:textId="77777777" w:rsidTr="00521C27">
        <w:trPr>
          <w:trHeight w:val="83"/>
        </w:trPr>
        <w:tc>
          <w:tcPr>
            <w:tcW w:w="4680" w:type="dxa"/>
          </w:tcPr>
          <w:p w14:paraId="2EE0AD11" w14:textId="77777777" w:rsidR="002E335C" w:rsidRPr="00AF7999" w:rsidRDefault="002E335C" w:rsidP="002E335C">
            <w:pPr>
              <w:spacing w:line="240" w:lineRule="exact"/>
              <w:jc w:val="both"/>
              <w:rPr>
                <w:rFonts w:ascii="CordiaUPC" w:hAnsi="CordiaUPC" w:cs="CordiaUPC"/>
                <w:sz w:val="26"/>
                <w:szCs w:val="26"/>
              </w:rPr>
            </w:pPr>
          </w:p>
        </w:tc>
        <w:tc>
          <w:tcPr>
            <w:tcW w:w="1440" w:type="dxa"/>
          </w:tcPr>
          <w:p w14:paraId="7C5C2AC8" w14:textId="77777777" w:rsidR="002E335C" w:rsidRPr="00AF7999" w:rsidRDefault="002E335C" w:rsidP="002E335C">
            <w:pPr>
              <w:tabs>
                <w:tab w:val="decimal" w:pos="880"/>
              </w:tabs>
              <w:spacing w:line="240" w:lineRule="exact"/>
              <w:ind w:left="-45" w:right="-99"/>
              <w:jc w:val="right"/>
              <w:rPr>
                <w:rFonts w:ascii="CordiaUPC" w:hAnsi="CordiaUPC" w:cs="CordiaUPC"/>
                <w:sz w:val="26"/>
                <w:szCs w:val="26"/>
              </w:rPr>
            </w:pPr>
          </w:p>
        </w:tc>
        <w:tc>
          <w:tcPr>
            <w:tcW w:w="241" w:type="dxa"/>
          </w:tcPr>
          <w:p w14:paraId="76E2310A" w14:textId="77777777" w:rsidR="002E335C" w:rsidRPr="00AF7999" w:rsidRDefault="002E335C" w:rsidP="002E335C">
            <w:pPr>
              <w:tabs>
                <w:tab w:val="decimal" w:pos="972"/>
              </w:tabs>
              <w:spacing w:line="240" w:lineRule="exact"/>
              <w:ind w:left="-45" w:right="-99"/>
              <w:jc w:val="right"/>
              <w:rPr>
                <w:rFonts w:ascii="CordiaUPC" w:hAnsi="CordiaUPC" w:cs="CordiaUPC"/>
                <w:sz w:val="26"/>
                <w:szCs w:val="26"/>
              </w:rPr>
            </w:pPr>
          </w:p>
        </w:tc>
        <w:tc>
          <w:tcPr>
            <w:tcW w:w="1289" w:type="dxa"/>
            <w:tcBorders>
              <w:top w:val="single" w:sz="4" w:space="0" w:color="auto"/>
              <w:left w:val="nil"/>
              <w:bottom w:val="double" w:sz="4" w:space="0" w:color="auto"/>
              <w:right w:val="nil"/>
            </w:tcBorders>
            <w:hideMark/>
          </w:tcPr>
          <w:p w14:paraId="5E804C89" w14:textId="77777777" w:rsidR="002E335C" w:rsidRPr="00AF7999" w:rsidRDefault="002E335C" w:rsidP="00521C27">
            <w:pPr>
              <w:tabs>
                <w:tab w:val="decimal" w:pos="978"/>
              </w:tabs>
              <w:spacing w:line="240" w:lineRule="exact"/>
              <w:ind w:right="-22"/>
              <w:rPr>
                <w:rFonts w:ascii="CordiaUPC" w:hAnsi="CordiaUPC" w:cs="CordiaUPC"/>
                <w:sz w:val="26"/>
                <w:szCs w:val="26"/>
              </w:rPr>
            </w:pPr>
            <w:r w:rsidRPr="00AF7999">
              <w:rPr>
                <w:rFonts w:ascii="CordiaUPC" w:hAnsi="CordiaUPC" w:cs="CordiaUPC"/>
                <w:sz w:val="26"/>
                <w:szCs w:val="26"/>
              </w:rPr>
              <w:t>-</w:t>
            </w:r>
          </w:p>
        </w:tc>
        <w:tc>
          <w:tcPr>
            <w:tcW w:w="236" w:type="dxa"/>
          </w:tcPr>
          <w:p w14:paraId="7B050001" w14:textId="77777777" w:rsidR="002E335C" w:rsidRPr="00AF7999" w:rsidRDefault="002E335C" w:rsidP="002E335C">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09DE1735" w14:textId="77777777" w:rsidR="002E335C" w:rsidRPr="00AF7999" w:rsidRDefault="002E335C" w:rsidP="002E335C">
            <w:pPr>
              <w:tabs>
                <w:tab w:val="decimal" w:pos="1069"/>
              </w:tabs>
              <w:spacing w:line="240" w:lineRule="exact"/>
              <w:ind w:left="-45" w:right="-99"/>
              <w:jc w:val="right"/>
              <w:rPr>
                <w:rFonts w:ascii="CordiaUPC" w:hAnsi="CordiaUPC" w:cs="CordiaUPC"/>
                <w:sz w:val="26"/>
                <w:szCs w:val="26"/>
              </w:rPr>
            </w:pPr>
          </w:p>
        </w:tc>
      </w:tr>
      <w:tr w:rsidR="00C15D02" w:rsidRPr="00392524" w14:paraId="40A47BA3" w14:textId="77777777" w:rsidTr="00C15D02">
        <w:trPr>
          <w:trHeight w:val="83"/>
        </w:trPr>
        <w:tc>
          <w:tcPr>
            <w:tcW w:w="4680" w:type="dxa"/>
          </w:tcPr>
          <w:p w14:paraId="5432AC4C" w14:textId="77777777" w:rsidR="00C15D02" w:rsidRPr="00392524" w:rsidRDefault="00C15D02" w:rsidP="002E335C">
            <w:pPr>
              <w:spacing w:line="240" w:lineRule="exact"/>
              <w:jc w:val="both"/>
              <w:rPr>
                <w:rFonts w:ascii="CordiaUPC" w:hAnsi="CordiaUPC" w:cs="CordiaUPC"/>
                <w:b/>
                <w:bCs/>
                <w:i/>
                <w:iCs/>
                <w:sz w:val="26"/>
                <w:szCs w:val="26"/>
              </w:rPr>
            </w:pPr>
          </w:p>
        </w:tc>
        <w:tc>
          <w:tcPr>
            <w:tcW w:w="1440" w:type="dxa"/>
          </w:tcPr>
          <w:p w14:paraId="3708B21B" w14:textId="77777777" w:rsidR="00C15D02" w:rsidRPr="00392524" w:rsidRDefault="00C15D02" w:rsidP="002E335C">
            <w:pPr>
              <w:tabs>
                <w:tab w:val="decimal" w:pos="880"/>
              </w:tabs>
              <w:spacing w:line="240" w:lineRule="exact"/>
              <w:ind w:left="-45" w:right="-99"/>
              <w:jc w:val="right"/>
              <w:rPr>
                <w:rFonts w:ascii="CordiaUPC" w:hAnsi="CordiaUPC" w:cs="CordiaUPC"/>
                <w:sz w:val="26"/>
                <w:szCs w:val="26"/>
              </w:rPr>
            </w:pPr>
          </w:p>
        </w:tc>
        <w:tc>
          <w:tcPr>
            <w:tcW w:w="241" w:type="dxa"/>
          </w:tcPr>
          <w:p w14:paraId="63A58F1F" w14:textId="77777777" w:rsidR="00C15D02" w:rsidRPr="00392524" w:rsidRDefault="00C15D02" w:rsidP="002E335C">
            <w:pPr>
              <w:tabs>
                <w:tab w:val="decimal" w:pos="972"/>
              </w:tabs>
              <w:spacing w:line="240" w:lineRule="exact"/>
              <w:ind w:left="-45" w:right="-99"/>
              <w:jc w:val="right"/>
              <w:rPr>
                <w:rFonts w:ascii="CordiaUPC" w:hAnsi="CordiaUPC" w:cs="CordiaUPC"/>
                <w:sz w:val="26"/>
                <w:szCs w:val="26"/>
              </w:rPr>
            </w:pPr>
          </w:p>
        </w:tc>
        <w:tc>
          <w:tcPr>
            <w:tcW w:w="1289" w:type="dxa"/>
            <w:tcBorders>
              <w:top w:val="double" w:sz="4" w:space="0" w:color="auto"/>
              <w:left w:val="nil"/>
              <w:right w:val="nil"/>
            </w:tcBorders>
          </w:tcPr>
          <w:p w14:paraId="617085E1" w14:textId="77777777" w:rsidR="00C15D02" w:rsidRPr="00521C27" w:rsidRDefault="00C15D02" w:rsidP="00521C27">
            <w:pPr>
              <w:tabs>
                <w:tab w:val="decimal" w:pos="978"/>
              </w:tabs>
              <w:spacing w:line="240" w:lineRule="exact"/>
              <w:ind w:right="-22"/>
              <w:rPr>
                <w:rFonts w:ascii="CordiaUPC" w:hAnsi="CordiaUPC" w:cs="CordiaUPC"/>
                <w:sz w:val="26"/>
                <w:szCs w:val="26"/>
              </w:rPr>
            </w:pPr>
          </w:p>
        </w:tc>
        <w:tc>
          <w:tcPr>
            <w:tcW w:w="236" w:type="dxa"/>
          </w:tcPr>
          <w:p w14:paraId="34CCFEFA" w14:textId="77777777" w:rsidR="00C15D02" w:rsidRPr="00392524" w:rsidRDefault="00C15D02" w:rsidP="002E335C">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375E886C" w14:textId="77777777" w:rsidR="00C15D02" w:rsidRPr="00392524" w:rsidRDefault="00C15D02" w:rsidP="002E335C">
            <w:pPr>
              <w:tabs>
                <w:tab w:val="decimal" w:pos="1069"/>
              </w:tabs>
              <w:spacing w:line="240" w:lineRule="exact"/>
              <w:ind w:left="-45" w:right="-99"/>
              <w:jc w:val="right"/>
              <w:rPr>
                <w:rFonts w:ascii="CordiaUPC" w:hAnsi="CordiaUPC" w:cs="CordiaUPC"/>
                <w:sz w:val="26"/>
                <w:szCs w:val="26"/>
              </w:rPr>
            </w:pPr>
          </w:p>
        </w:tc>
      </w:tr>
      <w:tr w:rsidR="00521C27" w:rsidRPr="00392524" w14:paraId="0A91CAAD" w14:textId="77777777" w:rsidTr="00C15D02">
        <w:trPr>
          <w:trHeight w:val="83"/>
        </w:trPr>
        <w:tc>
          <w:tcPr>
            <w:tcW w:w="4680" w:type="dxa"/>
          </w:tcPr>
          <w:p w14:paraId="6FD58D72" w14:textId="5FC0E03F" w:rsidR="00521C27" w:rsidRPr="00392524" w:rsidRDefault="00C15D02" w:rsidP="002E335C">
            <w:pPr>
              <w:spacing w:line="240" w:lineRule="exact"/>
              <w:jc w:val="both"/>
              <w:rPr>
                <w:rFonts w:ascii="CordiaUPC" w:hAnsi="CordiaUPC" w:cs="CordiaUPC"/>
                <w:sz w:val="26"/>
                <w:szCs w:val="26"/>
                <w:cs/>
                <w:lang w:bidi="th-TH"/>
              </w:rPr>
            </w:pPr>
            <w:r w:rsidRPr="00392524">
              <w:rPr>
                <w:rFonts w:ascii="CordiaUPC" w:hAnsi="CordiaUPC" w:cs="CordiaUPC"/>
                <w:b/>
                <w:bCs/>
                <w:i/>
                <w:iCs/>
                <w:sz w:val="26"/>
                <w:szCs w:val="26"/>
              </w:rPr>
              <w:t>Statement</w:t>
            </w:r>
            <w:r>
              <w:rPr>
                <w:rFonts w:ascii="CordiaUPC" w:hAnsi="CordiaUPC" w:cs="CordiaUPC"/>
                <w:b/>
                <w:bCs/>
                <w:i/>
                <w:iCs/>
                <w:sz w:val="26"/>
                <w:szCs w:val="26"/>
              </w:rPr>
              <w:t>s</w:t>
            </w:r>
            <w:r w:rsidRPr="00392524">
              <w:rPr>
                <w:rFonts w:ascii="CordiaUPC" w:hAnsi="CordiaUPC" w:cs="CordiaUPC"/>
                <w:b/>
                <w:bCs/>
                <w:i/>
                <w:iCs/>
                <w:sz w:val="26"/>
                <w:szCs w:val="26"/>
              </w:rPr>
              <w:t xml:space="preserve"> of </w:t>
            </w:r>
            <w:r>
              <w:rPr>
                <w:rFonts w:ascii="CordiaUPC" w:hAnsi="CordiaUPC" w:cs="CordiaUPC"/>
                <w:b/>
                <w:bCs/>
                <w:i/>
                <w:iCs/>
                <w:sz w:val="26"/>
                <w:szCs w:val="26"/>
              </w:rPr>
              <w:t>profit or loss</w:t>
            </w:r>
          </w:p>
        </w:tc>
        <w:tc>
          <w:tcPr>
            <w:tcW w:w="1440" w:type="dxa"/>
          </w:tcPr>
          <w:p w14:paraId="6EA039EF" w14:textId="77777777" w:rsidR="00521C27" w:rsidRPr="00392524" w:rsidRDefault="00521C27" w:rsidP="002E335C">
            <w:pPr>
              <w:tabs>
                <w:tab w:val="decimal" w:pos="880"/>
              </w:tabs>
              <w:spacing w:line="240" w:lineRule="exact"/>
              <w:ind w:left="-45" w:right="-99"/>
              <w:jc w:val="right"/>
              <w:rPr>
                <w:rFonts w:ascii="CordiaUPC" w:hAnsi="CordiaUPC" w:cs="CordiaUPC"/>
                <w:sz w:val="26"/>
                <w:szCs w:val="26"/>
              </w:rPr>
            </w:pPr>
          </w:p>
        </w:tc>
        <w:tc>
          <w:tcPr>
            <w:tcW w:w="241" w:type="dxa"/>
          </w:tcPr>
          <w:p w14:paraId="13DB78D8" w14:textId="77777777" w:rsidR="00521C27" w:rsidRPr="00392524" w:rsidRDefault="00521C27" w:rsidP="002E335C">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65B7A30D" w14:textId="77777777" w:rsidR="00521C27" w:rsidRPr="00521C27" w:rsidRDefault="00521C27" w:rsidP="00521C27">
            <w:pPr>
              <w:tabs>
                <w:tab w:val="decimal" w:pos="978"/>
              </w:tabs>
              <w:spacing w:line="240" w:lineRule="exact"/>
              <w:ind w:right="-22"/>
              <w:rPr>
                <w:rFonts w:ascii="CordiaUPC" w:hAnsi="CordiaUPC" w:cs="CordiaUPC"/>
                <w:sz w:val="26"/>
                <w:szCs w:val="26"/>
              </w:rPr>
            </w:pPr>
          </w:p>
        </w:tc>
        <w:tc>
          <w:tcPr>
            <w:tcW w:w="236" w:type="dxa"/>
          </w:tcPr>
          <w:p w14:paraId="50F7067C" w14:textId="77777777" w:rsidR="00521C27" w:rsidRPr="00392524" w:rsidRDefault="00521C27" w:rsidP="002E335C">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2FC097F1" w14:textId="77777777" w:rsidR="00521C27" w:rsidRPr="00392524" w:rsidRDefault="00521C27" w:rsidP="002E335C">
            <w:pPr>
              <w:tabs>
                <w:tab w:val="decimal" w:pos="1069"/>
              </w:tabs>
              <w:spacing w:line="240" w:lineRule="exact"/>
              <w:ind w:left="-45" w:right="-99"/>
              <w:jc w:val="right"/>
              <w:rPr>
                <w:rFonts w:ascii="CordiaUPC" w:hAnsi="CordiaUPC" w:cs="CordiaUPC"/>
                <w:sz w:val="26"/>
                <w:szCs w:val="26"/>
              </w:rPr>
            </w:pPr>
          </w:p>
        </w:tc>
      </w:tr>
      <w:tr w:rsidR="00521C27" w:rsidRPr="00392524" w14:paraId="3A84B8AE" w14:textId="77777777" w:rsidTr="00521C27">
        <w:trPr>
          <w:trHeight w:val="83"/>
        </w:trPr>
        <w:tc>
          <w:tcPr>
            <w:tcW w:w="4680" w:type="dxa"/>
          </w:tcPr>
          <w:p w14:paraId="16190553" w14:textId="26AC055D" w:rsidR="00521C27" w:rsidRPr="00392524" w:rsidRDefault="00521C27" w:rsidP="00521C27">
            <w:pPr>
              <w:spacing w:line="240" w:lineRule="exact"/>
              <w:jc w:val="both"/>
              <w:rPr>
                <w:rFonts w:ascii="CordiaUPC" w:hAnsi="CordiaUPC" w:cs="CordiaUPC"/>
                <w:sz w:val="26"/>
                <w:szCs w:val="26"/>
              </w:rPr>
            </w:pPr>
            <w:r>
              <w:rPr>
                <w:rFonts w:ascii="CordiaUPC" w:hAnsi="CordiaUPC" w:cs="CordiaUPC"/>
                <w:b/>
                <w:bCs/>
                <w:i/>
                <w:iCs/>
                <w:sz w:val="26"/>
                <w:szCs w:val="26"/>
              </w:rPr>
              <w:t xml:space="preserve">For the </w:t>
            </w:r>
            <w:r w:rsidRPr="00B728CC">
              <w:rPr>
                <w:rFonts w:ascii="CordiaUPC" w:eastAsia="Times New Roman" w:hAnsi="CordiaUPC" w:cs="CordiaUPC"/>
                <w:b/>
                <w:bCs/>
                <w:i/>
                <w:iCs/>
                <w:sz w:val="26"/>
                <w:szCs w:val="26"/>
                <w:lang w:bidi="th-TH"/>
              </w:rPr>
              <w:t>nine</w:t>
            </w:r>
            <w:r w:rsidRPr="00B728CC">
              <w:rPr>
                <w:rFonts w:ascii="CordiaUPC" w:eastAsia="Times New Roman" w:hAnsi="CordiaUPC" w:cs="CordiaUPC" w:hint="cs"/>
                <w:b/>
                <w:bCs/>
                <w:i/>
                <w:iCs/>
                <w:sz w:val="26"/>
                <w:szCs w:val="26"/>
                <w:lang w:bidi="th-TH"/>
              </w:rPr>
              <w:t xml:space="preserve">-month period ended </w:t>
            </w:r>
            <w:r w:rsidRPr="00B728CC">
              <w:rPr>
                <w:rFonts w:ascii="CordiaUPC" w:eastAsia="Times New Roman" w:hAnsi="CordiaUPC" w:cs="CordiaUPC"/>
                <w:b/>
                <w:bCs/>
                <w:i/>
                <w:iCs/>
                <w:sz w:val="26"/>
                <w:szCs w:val="26"/>
                <w:lang w:bidi="th-TH"/>
              </w:rPr>
              <w:t xml:space="preserve">30 </w:t>
            </w:r>
            <w:r w:rsidRPr="00B728CC">
              <w:rPr>
                <w:rFonts w:ascii="CordiaUPC" w:eastAsia="AngsanaNew" w:hAnsi="CordiaUPC" w:cs="CordiaUPC" w:hint="cs"/>
                <w:b/>
                <w:bCs/>
                <w:i/>
                <w:iCs/>
                <w:sz w:val="26"/>
                <w:szCs w:val="26"/>
                <w:lang w:bidi="th-TH"/>
              </w:rPr>
              <w:t>September</w:t>
            </w:r>
            <w:r w:rsidRPr="005B2349">
              <w:rPr>
                <w:rFonts w:ascii="CordiaUPC" w:eastAsia="Times New Roman" w:hAnsi="CordiaUPC" w:cs="CordiaUPC" w:hint="cs"/>
                <w:sz w:val="26"/>
                <w:szCs w:val="26"/>
                <w:lang w:bidi="th-TH"/>
              </w:rPr>
              <w:t xml:space="preserve"> </w:t>
            </w:r>
            <w:r>
              <w:rPr>
                <w:rFonts w:ascii="CordiaUPC" w:hAnsi="CordiaUPC" w:cs="CordiaUPC"/>
                <w:b/>
                <w:bCs/>
                <w:i/>
                <w:iCs/>
                <w:sz w:val="26"/>
                <w:szCs w:val="26"/>
              </w:rPr>
              <w:t>2021</w:t>
            </w:r>
          </w:p>
        </w:tc>
        <w:tc>
          <w:tcPr>
            <w:tcW w:w="1440" w:type="dxa"/>
          </w:tcPr>
          <w:p w14:paraId="58EDF6A6" w14:textId="77777777" w:rsidR="00521C27" w:rsidRPr="00392524" w:rsidRDefault="00521C27" w:rsidP="00521C27">
            <w:pPr>
              <w:tabs>
                <w:tab w:val="decimal" w:pos="880"/>
              </w:tabs>
              <w:spacing w:line="240" w:lineRule="exact"/>
              <w:ind w:left="-45" w:right="-99"/>
              <w:jc w:val="right"/>
              <w:rPr>
                <w:rFonts w:ascii="CordiaUPC" w:hAnsi="CordiaUPC" w:cs="CordiaUPC"/>
                <w:sz w:val="26"/>
                <w:szCs w:val="26"/>
              </w:rPr>
            </w:pPr>
          </w:p>
        </w:tc>
        <w:tc>
          <w:tcPr>
            <w:tcW w:w="241" w:type="dxa"/>
          </w:tcPr>
          <w:p w14:paraId="3C1C32AB" w14:textId="77777777" w:rsidR="00521C27" w:rsidRPr="00392524" w:rsidRDefault="00521C27" w:rsidP="00521C27">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20D0A756" w14:textId="77777777" w:rsidR="00521C27" w:rsidRPr="00392524" w:rsidRDefault="00521C27" w:rsidP="00521C27">
            <w:pPr>
              <w:tabs>
                <w:tab w:val="decimal" w:pos="978"/>
              </w:tabs>
              <w:spacing w:line="240" w:lineRule="exact"/>
              <w:ind w:left="-79" w:right="68"/>
              <w:rPr>
                <w:rFonts w:ascii="CordiaUPC" w:hAnsi="CordiaUPC" w:cs="CordiaUPC"/>
                <w:color w:val="000000"/>
                <w:sz w:val="26"/>
                <w:szCs w:val="26"/>
              </w:rPr>
            </w:pPr>
          </w:p>
        </w:tc>
        <w:tc>
          <w:tcPr>
            <w:tcW w:w="236" w:type="dxa"/>
          </w:tcPr>
          <w:p w14:paraId="7FB04037" w14:textId="77777777" w:rsidR="00521C27" w:rsidRPr="00392524" w:rsidRDefault="00521C27" w:rsidP="00521C27">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279C841B" w14:textId="77777777" w:rsidR="00521C27" w:rsidRPr="00392524" w:rsidRDefault="00521C27" w:rsidP="00521C27">
            <w:pPr>
              <w:tabs>
                <w:tab w:val="decimal" w:pos="1069"/>
              </w:tabs>
              <w:spacing w:line="240" w:lineRule="exact"/>
              <w:ind w:left="-45" w:right="-99"/>
              <w:jc w:val="right"/>
              <w:rPr>
                <w:rFonts w:ascii="CordiaUPC" w:hAnsi="CordiaUPC" w:cs="CordiaUPC"/>
                <w:sz w:val="26"/>
                <w:szCs w:val="26"/>
              </w:rPr>
            </w:pPr>
          </w:p>
        </w:tc>
      </w:tr>
      <w:tr w:rsidR="00C15D02" w:rsidRPr="00392524" w14:paraId="6EF27743" w14:textId="77777777" w:rsidTr="00521C27">
        <w:trPr>
          <w:trHeight w:val="83"/>
        </w:trPr>
        <w:tc>
          <w:tcPr>
            <w:tcW w:w="4680" w:type="dxa"/>
          </w:tcPr>
          <w:p w14:paraId="2C110F33" w14:textId="30567AEE" w:rsidR="00C15D02" w:rsidRPr="00392524" w:rsidRDefault="00C15D02" w:rsidP="00C15D02">
            <w:pPr>
              <w:spacing w:line="240" w:lineRule="exact"/>
              <w:jc w:val="both"/>
              <w:rPr>
                <w:rFonts w:ascii="CordiaUPC" w:hAnsi="CordiaUPC" w:cs="CordiaUPC"/>
                <w:sz w:val="26"/>
                <w:szCs w:val="26"/>
              </w:rPr>
            </w:pPr>
            <w:r w:rsidRPr="00392524">
              <w:rPr>
                <w:rFonts w:ascii="CordiaUPC" w:hAnsi="CordiaUPC" w:cs="CordiaUPC"/>
                <w:sz w:val="26"/>
                <w:szCs w:val="26"/>
              </w:rPr>
              <w:t>Fees and service income</w:t>
            </w:r>
          </w:p>
        </w:tc>
        <w:tc>
          <w:tcPr>
            <w:tcW w:w="1440" w:type="dxa"/>
          </w:tcPr>
          <w:p w14:paraId="2580E7A1" w14:textId="4F230044" w:rsidR="00C15D02" w:rsidRPr="00173C18" w:rsidRDefault="00C15D02" w:rsidP="00C15D02">
            <w:pPr>
              <w:tabs>
                <w:tab w:val="decimal" w:pos="1150"/>
              </w:tabs>
              <w:spacing w:line="240" w:lineRule="exact"/>
              <w:ind w:left="-45" w:right="-22"/>
              <w:rPr>
                <w:rFonts w:ascii="CordiaUPC" w:hAnsi="CordiaUPC" w:cs="CordiaUPC"/>
                <w:sz w:val="26"/>
                <w:szCs w:val="26"/>
              </w:rPr>
            </w:pPr>
            <w:r w:rsidRPr="00173C18">
              <w:rPr>
                <w:rFonts w:ascii="CordiaUPC" w:hAnsi="CordiaUPC" w:cs="CordiaUPC"/>
                <w:sz w:val="26"/>
                <w:szCs w:val="26"/>
              </w:rPr>
              <w:t>11,387</w:t>
            </w:r>
          </w:p>
        </w:tc>
        <w:tc>
          <w:tcPr>
            <w:tcW w:w="241" w:type="dxa"/>
          </w:tcPr>
          <w:p w14:paraId="5D42C5A2" w14:textId="77777777" w:rsidR="00C15D02" w:rsidRPr="00173C18" w:rsidRDefault="00C15D02" w:rsidP="00C15D02">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65A4AFE4" w14:textId="0CCE132A" w:rsidR="00C15D02" w:rsidRPr="00173C18" w:rsidRDefault="00C15D02" w:rsidP="00C15D02">
            <w:pPr>
              <w:tabs>
                <w:tab w:val="decimal" w:pos="978"/>
              </w:tabs>
              <w:spacing w:line="240" w:lineRule="exact"/>
              <w:ind w:left="-79" w:right="68"/>
              <w:rPr>
                <w:rFonts w:ascii="CordiaUPC" w:hAnsi="CordiaUPC" w:cs="CordiaUPC"/>
                <w:color w:val="000000"/>
                <w:sz w:val="26"/>
                <w:szCs w:val="26"/>
              </w:rPr>
            </w:pPr>
            <w:r w:rsidRPr="00173C18">
              <w:rPr>
                <w:rFonts w:ascii="CordiaUPC" w:hAnsi="CordiaUPC" w:cs="CordiaUPC"/>
                <w:sz w:val="26"/>
                <w:szCs w:val="26"/>
              </w:rPr>
              <w:t>145</w:t>
            </w:r>
          </w:p>
        </w:tc>
        <w:tc>
          <w:tcPr>
            <w:tcW w:w="236" w:type="dxa"/>
          </w:tcPr>
          <w:p w14:paraId="79FCA813" w14:textId="77777777" w:rsidR="00C15D02" w:rsidRPr="00173C18" w:rsidRDefault="00C15D02" w:rsidP="00C15D02">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6CC8D078" w14:textId="58C1D94B" w:rsidR="00C15D02" w:rsidRPr="00173C18" w:rsidRDefault="00C15D02" w:rsidP="00C15D02">
            <w:pPr>
              <w:tabs>
                <w:tab w:val="decimal" w:pos="997"/>
              </w:tabs>
              <w:spacing w:line="240" w:lineRule="exact"/>
              <w:ind w:left="-45" w:right="-22"/>
              <w:rPr>
                <w:rFonts w:ascii="CordiaUPC" w:hAnsi="CordiaUPC" w:cs="CordiaUPC"/>
                <w:sz w:val="26"/>
                <w:szCs w:val="26"/>
              </w:rPr>
            </w:pPr>
            <w:r w:rsidRPr="00173C18">
              <w:rPr>
                <w:rFonts w:ascii="CordiaUPC" w:hAnsi="CordiaUPC" w:cs="CordiaUPC"/>
                <w:sz w:val="26"/>
                <w:szCs w:val="26"/>
              </w:rPr>
              <w:t>11,532</w:t>
            </w:r>
          </w:p>
        </w:tc>
      </w:tr>
      <w:tr w:rsidR="00C15D02" w:rsidRPr="00392524" w14:paraId="4BAD8745" w14:textId="77777777" w:rsidTr="00521C27">
        <w:trPr>
          <w:trHeight w:val="83"/>
        </w:trPr>
        <w:tc>
          <w:tcPr>
            <w:tcW w:w="4680" w:type="dxa"/>
          </w:tcPr>
          <w:p w14:paraId="66D6464A" w14:textId="00B6D482" w:rsidR="00C15D02" w:rsidRPr="00392524" w:rsidRDefault="00C15D02" w:rsidP="00C15D02">
            <w:pPr>
              <w:spacing w:line="240" w:lineRule="exact"/>
              <w:jc w:val="both"/>
              <w:rPr>
                <w:rFonts w:ascii="CordiaUPC" w:hAnsi="CordiaUPC" w:cs="CordiaUPC"/>
                <w:sz w:val="26"/>
                <w:szCs w:val="26"/>
              </w:rPr>
            </w:pPr>
            <w:r w:rsidRPr="00392524">
              <w:rPr>
                <w:rFonts w:ascii="CordiaUPC" w:hAnsi="CordiaUPC" w:cs="CordiaUPC"/>
                <w:sz w:val="26"/>
                <w:szCs w:val="26"/>
              </w:rPr>
              <w:t>Fees and service expenses</w:t>
            </w:r>
          </w:p>
        </w:tc>
        <w:tc>
          <w:tcPr>
            <w:tcW w:w="1440" w:type="dxa"/>
          </w:tcPr>
          <w:p w14:paraId="455375F3" w14:textId="698C1714" w:rsidR="00C15D02" w:rsidRPr="00173C18" w:rsidRDefault="00C15D02" w:rsidP="00C15D02">
            <w:pPr>
              <w:tabs>
                <w:tab w:val="decimal" w:pos="1150"/>
              </w:tabs>
              <w:spacing w:line="240" w:lineRule="exact"/>
              <w:ind w:left="-45" w:right="-22"/>
              <w:rPr>
                <w:rFonts w:ascii="CordiaUPC" w:hAnsi="CordiaUPC" w:cs="CordiaUPC"/>
                <w:sz w:val="26"/>
                <w:szCs w:val="26"/>
              </w:rPr>
            </w:pPr>
            <w:r w:rsidRPr="00173C18">
              <w:rPr>
                <w:rFonts w:ascii="CordiaUPC" w:hAnsi="CordiaUPC" w:cs="CordiaUPC"/>
                <w:sz w:val="26"/>
                <w:szCs w:val="26"/>
              </w:rPr>
              <w:t>3,</w:t>
            </w:r>
            <w:r w:rsidR="00AF7999" w:rsidRPr="00173C18">
              <w:rPr>
                <w:rFonts w:ascii="CordiaUPC" w:hAnsi="CordiaUPC" w:cs="CordiaUPC"/>
                <w:sz w:val="26"/>
                <w:szCs w:val="26"/>
              </w:rPr>
              <w:t>900</w:t>
            </w:r>
          </w:p>
        </w:tc>
        <w:tc>
          <w:tcPr>
            <w:tcW w:w="241" w:type="dxa"/>
          </w:tcPr>
          <w:p w14:paraId="2DE0C8CA" w14:textId="77777777" w:rsidR="00C15D02" w:rsidRPr="00173C18" w:rsidRDefault="00C15D02" w:rsidP="00C15D02">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2383BB3C" w14:textId="3E490FA2" w:rsidR="00C15D02" w:rsidRPr="00173C18" w:rsidRDefault="00C15D02" w:rsidP="00C15D02">
            <w:pPr>
              <w:tabs>
                <w:tab w:val="decimal" w:pos="978"/>
              </w:tabs>
              <w:spacing w:line="240" w:lineRule="exact"/>
              <w:ind w:left="-79" w:right="68"/>
              <w:rPr>
                <w:rFonts w:ascii="CordiaUPC" w:hAnsi="CordiaUPC" w:cs="CordiaUPC"/>
                <w:color w:val="000000"/>
                <w:sz w:val="26"/>
                <w:szCs w:val="26"/>
              </w:rPr>
            </w:pPr>
            <w:r w:rsidRPr="00173C18">
              <w:rPr>
                <w:rFonts w:ascii="CordiaUPC" w:hAnsi="CordiaUPC" w:cs="CordiaUPC"/>
                <w:sz w:val="26"/>
                <w:szCs w:val="26"/>
              </w:rPr>
              <w:t>(623)</w:t>
            </w:r>
          </w:p>
        </w:tc>
        <w:tc>
          <w:tcPr>
            <w:tcW w:w="236" w:type="dxa"/>
          </w:tcPr>
          <w:p w14:paraId="0FB2BC13" w14:textId="77777777" w:rsidR="00C15D02" w:rsidRPr="00173C18" w:rsidRDefault="00C15D02" w:rsidP="00C15D02">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56E5DF1F" w14:textId="44AA804D" w:rsidR="00C15D02" w:rsidRPr="00173C18" w:rsidRDefault="00C15D02" w:rsidP="00C15D02">
            <w:pPr>
              <w:tabs>
                <w:tab w:val="decimal" w:pos="997"/>
              </w:tabs>
              <w:spacing w:line="240" w:lineRule="exact"/>
              <w:ind w:left="-45" w:right="-22"/>
              <w:rPr>
                <w:rFonts w:ascii="CordiaUPC" w:hAnsi="CordiaUPC" w:cs="CordiaUPC"/>
                <w:sz w:val="26"/>
                <w:szCs w:val="26"/>
              </w:rPr>
            </w:pPr>
            <w:r w:rsidRPr="00173C18">
              <w:rPr>
                <w:rFonts w:ascii="CordiaUPC" w:hAnsi="CordiaUPC" w:cs="CordiaUPC"/>
                <w:sz w:val="26"/>
                <w:szCs w:val="26"/>
              </w:rPr>
              <w:t>3,27</w:t>
            </w:r>
            <w:r w:rsidR="00AF7999" w:rsidRPr="00173C18">
              <w:rPr>
                <w:rFonts w:ascii="CordiaUPC" w:hAnsi="CordiaUPC" w:cs="CordiaUPC"/>
                <w:sz w:val="26"/>
                <w:szCs w:val="26"/>
              </w:rPr>
              <w:t>7</w:t>
            </w:r>
          </w:p>
        </w:tc>
      </w:tr>
      <w:tr w:rsidR="00C15D02" w:rsidRPr="00392524" w14:paraId="37030885" w14:textId="77777777" w:rsidTr="00521C27">
        <w:trPr>
          <w:trHeight w:val="83"/>
        </w:trPr>
        <w:tc>
          <w:tcPr>
            <w:tcW w:w="4680" w:type="dxa"/>
          </w:tcPr>
          <w:p w14:paraId="0C8B7B3C" w14:textId="01031CC1" w:rsidR="00C15D02" w:rsidRPr="00392524" w:rsidRDefault="00C15D02" w:rsidP="00C15D02">
            <w:pPr>
              <w:spacing w:line="240" w:lineRule="exact"/>
              <w:jc w:val="both"/>
              <w:rPr>
                <w:rFonts w:ascii="CordiaUPC" w:hAnsi="CordiaUPC" w:cs="CordiaUPC"/>
                <w:sz w:val="26"/>
                <w:szCs w:val="26"/>
              </w:rPr>
            </w:pPr>
            <w:r w:rsidRPr="00392524">
              <w:rPr>
                <w:rFonts w:ascii="CordiaUPC" w:hAnsi="CordiaUPC" w:cs="CordiaUPC"/>
                <w:sz w:val="26"/>
                <w:szCs w:val="26"/>
              </w:rPr>
              <w:t>Other operating income</w:t>
            </w:r>
          </w:p>
        </w:tc>
        <w:tc>
          <w:tcPr>
            <w:tcW w:w="1440" w:type="dxa"/>
          </w:tcPr>
          <w:p w14:paraId="5E0376D3" w14:textId="0343D9EF" w:rsidR="00C15D02" w:rsidRPr="00173C18" w:rsidRDefault="00C15D02" w:rsidP="00C15D02">
            <w:pPr>
              <w:tabs>
                <w:tab w:val="decimal" w:pos="1150"/>
              </w:tabs>
              <w:spacing w:line="240" w:lineRule="exact"/>
              <w:ind w:left="-45" w:right="-22"/>
              <w:rPr>
                <w:rFonts w:ascii="CordiaUPC" w:hAnsi="CordiaUPC" w:cs="CordiaUPC"/>
                <w:sz w:val="26"/>
                <w:szCs w:val="26"/>
              </w:rPr>
            </w:pPr>
            <w:r w:rsidRPr="00173C18">
              <w:rPr>
                <w:rFonts w:ascii="CordiaUPC" w:hAnsi="CordiaUPC" w:cs="CordiaUPC"/>
                <w:sz w:val="26"/>
                <w:szCs w:val="26"/>
              </w:rPr>
              <w:t>1,130</w:t>
            </w:r>
          </w:p>
        </w:tc>
        <w:tc>
          <w:tcPr>
            <w:tcW w:w="241" w:type="dxa"/>
          </w:tcPr>
          <w:p w14:paraId="45F2682D" w14:textId="77777777" w:rsidR="00C15D02" w:rsidRPr="00173C18" w:rsidRDefault="00C15D02" w:rsidP="00C15D02">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7F9352EC" w14:textId="5D0C5195" w:rsidR="00C15D02" w:rsidRPr="00173C18" w:rsidRDefault="00C15D02" w:rsidP="00C15D02">
            <w:pPr>
              <w:tabs>
                <w:tab w:val="decimal" w:pos="978"/>
              </w:tabs>
              <w:spacing w:line="240" w:lineRule="exact"/>
              <w:ind w:left="-79" w:right="68"/>
              <w:rPr>
                <w:rFonts w:ascii="CordiaUPC" w:hAnsi="CordiaUPC" w:cs="CordiaUPC"/>
                <w:color w:val="000000"/>
                <w:sz w:val="26"/>
                <w:szCs w:val="26"/>
              </w:rPr>
            </w:pPr>
            <w:r w:rsidRPr="00173C18">
              <w:rPr>
                <w:rFonts w:ascii="CordiaUPC" w:hAnsi="CordiaUPC" w:cs="CordiaUPC"/>
                <w:sz w:val="26"/>
                <w:szCs w:val="26"/>
              </w:rPr>
              <w:t>(145)</w:t>
            </w:r>
          </w:p>
        </w:tc>
        <w:tc>
          <w:tcPr>
            <w:tcW w:w="236" w:type="dxa"/>
          </w:tcPr>
          <w:p w14:paraId="51E11A00" w14:textId="77777777" w:rsidR="00C15D02" w:rsidRPr="00173C18" w:rsidRDefault="00C15D02" w:rsidP="00C15D02">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43AF4BFD" w14:textId="3CA29DF8" w:rsidR="00C15D02" w:rsidRPr="00173C18" w:rsidRDefault="00C15D02" w:rsidP="00C15D02">
            <w:pPr>
              <w:tabs>
                <w:tab w:val="decimal" w:pos="997"/>
              </w:tabs>
              <w:spacing w:line="240" w:lineRule="exact"/>
              <w:ind w:left="-45" w:right="-22"/>
              <w:rPr>
                <w:rFonts w:ascii="CordiaUPC" w:hAnsi="CordiaUPC" w:cs="CordiaUPC"/>
                <w:sz w:val="26"/>
                <w:szCs w:val="26"/>
              </w:rPr>
            </w:pPr>
            <w:r w:rsidRPr="00173C18">
              <w:rPr>
                <w:rFonts w:ascii="CordiaUPC" w:hAnsi="CordiaUPC" w:cs="CordiaUPC"/>
                <w:sz w:val="26"/>
                <w:szCs w:val="26"/>
              </w:rPr>
              <w:t>985</w:t>
            </w:r>
          </w:p>
        </w:tc>
      </w:tr>
      <w:tr w:rsidR="00C15D02" w:rsidRPr="00392524" w14:paraId="7EC28A1A" w14:textId="77777777" w:rsidTr="00521C27">
        <w:trPr>
          <w:trHeight w:val="83"/>
        </w:trPr>
        <w:tc>
          <w:tcPr>
            <w:tcW w:w="4680" w:type="dxa"/>
          </w:tcPr>
          <w:p w14:paraId="0A6AA778" w14:textId="6F72BAF4" w:rsidR="00C15D02" w:rsidRPr="00392524" w:rsidRDefault="00C15D02" w:rsidP="00C15D02">
            <w:pPr>
              <w:spacing w:line="240" w:lineRule="exact"/>
              <w:jc w:val="both"/>
              <w:rPr>
                <w:rFonts w:ascii="CordiaUPC" w:hAnsi="CordiaUPC" w:cs="CordiaUPC"/>
                <w:sz w:val="26"/>
                <w:szCs w:val="26"/>
              </w:rPr>
            </w:pPr>
            <w:r w:rsidRPr="00392524">
              <w:rPr>
                <w:rFonts w:ascii="CordiaUPC" w:hAnsi="CordiaUPC" w:cs="CordiaUPC"/>
                <w:sz w:val="26"/>
                <w:szCs w:val="26"/>
              </w:rPr>
              <w:t>Other operating expenses - Employee expenses</w:t>
            </w:r>
          </w:p>
        </w:tc>
        <w:tc>
          <w:tcPr>
            <w:tcW w:w="1440" w:type="dxa"/>
          </w:tcPr>
          <w:p w14:paraId="38A74F35" w14:textId="4592FF98" w:rsidR="00C15D02" w:rsidRPr="00173C18" w:rsidRDefault="00C15D02" w:rsidP="00C15D02">
            <w:pPr>
              <w:tabs>
                <w:tab w:val="decimal" w:pos="1150"/>
              </w:tabs>
              <w:spacing w:line="240" w:lineRule="exact"/>
              <w:ind w:left="-45" w:right="-22"/>
              <w:rPr>
                <w:rFonts w:ascii="CordiaUPC" w:hAnsi="CordiaUPC" w:cs="CordiaUPC"/>
                <w:sz w:val="26"/>
                <w:szCs w:val="26"/>
              </w:rPr>
            </w:pPr>
            <w:r w:rsidRPr="00173C18">
              <w:rPr>
                <w:rFonts w:ascii="CordiaUPC" w:hAnsi="CordiaUPC" w:cs="CordiaUPC"/>
                <w:sz w:val="26"/>
                <w:szCs w:val="26"/>
              </w:rPr>
              <w:t>11,747</w:t>
            </w:r>
          </w:p>
        </w:tc>
        <w:tc>
          <w:tcPr>
            <w:tcW w:w="241" w:type="dxa"/>
          </w:tcPr>
          <w:p w14:paraId="059668F8" w14:textId="77777777" w:rsidR="00C15D02" w:rsidRPr="00173C18" w:rsidRDefault="00C15D02" w:rsidP="00C15D02">
            <w:pPr>
              <w:tabs>
                <w:tab w:val="decimal" w:pos="972"/>
              </w:tabs>
              <w:spacing w:line="240" w:lineRule="exact"/>
              <w:ind w:left="-45" w:right="-99"/>
              <w:jc w:val="right"/>
              <w:rPr>
                <w:rFonts w:ascii="CordiaUPC" w:hAnsi="CordiaUPC" w:cs="CordiaUPC"/>
                <w:sz w:val="26"/>
                <w:szCs w:val="26"/>
              </w:rPr>
            </w:pPr>
          </w:p>
        </w:tc>
        <w:tc>
          <w:tcPr>
            <w:tcW w:w="1289" w:type="dxa"/>
            <w:tcBorders>
              <w:left w:val="nil"/>
              <w:bottom w:val="single" w:sz="4" w:space="0" w:color="auto"/>
              <w:right w:val="nil"/>
            </w:tcBorders>
          </w:tcPr>
          <w:p w14:paraId="764594DC" w14:textId="33645584" w:rsidR="00C15D02" w:rsidRPr="00173C18" w:rsidRDefault="00C15D02" w:rsidP="00C15D02">
            <w:pPr>
              <w:tabs>
                <w:tab w:val="decimal" w:pos="978"/>
              </w:tabs>
              <w:spacing w:line="240" w:lineRule="exact"/>
              <w:ind w:left="-79" w:right="68"/>
              <w:rPr>
                <w:rFonts w:ascii="CordiaUPC" w:hAnsi="CordiaUPC" w:cs="CordiaUPC"/>
                <w:color w:val="000000"/>
                <w:sz w:val="26"/>
                <w:szCs w:val="26"/>
              </w:rPr>
            </w:pPr>
            <w:r w:rsidRPr="00173C18">
              <w:rPr>
                <w:rFonts w:ascii="CordiaUPC" w:hAnsi="CordiaUPC" w:cs="CordiaUPC"/>
                <w:color w:val="000000"/>
                <w:sz w:val="26"/>
                <w:szCs w:val="26"/>
              </w:rPr>
              <w:t>623</w:t>
            </w:r>
          </w:p>
        </w:tc>
        <w:tc>
          <w:tcPr>
            <w:tcW w:w="236" w:type="dxa"/>
          </w:tcPr>
          <w:p w14:paraId="666CA08C" w14:textId="77777777" w:rsidR="00C15D02" w:rsidRPr="00173C18" w:rsidRDefault="00C15D02" w:rsidP="00C15D02">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705818F6" w14:textId="2B3186FD" w:rsidR="00C15D02" w:rsidRPr="00173C18" w:rsidRDefault="00C15D02" w:rsidP="00C15D02">
            <w:pPr>
              <w:tabs>
                <w:tab w:val="decimal" w:pos="997"/>
              </w:tabs>
              <w:spacing w:line="240" w:lineRule="exact"/>
              <w:ind w:left="-45" w:right="-22"/>
              <w:rPr>
                <w:rFonts w:ascii="CordiaUPC" w:hAnsi="CordiaUPC" w:cs="CordiaUPC"/>
                <w:sz w:val="26"/>
                <w:szCs w:val="26"/>
              </w:rPr>
            </w:pPr>
            <w:r w:rsidRPr="00173C18">
              <w:rPr>
                <w:rFonts w:ascii="CordiaUPC" w:hAnsi="CordiaUPC" w:cs="CordiaUPC"/>
                <w:sz w:val="26"/>
                <w:szCs w:val="26"/>
              </w:rPr>
              <w:t>12,370</w:t>
            </w:r>
          </w:p>
        </w:tc>
      </w:tr>
      <w:tr w:rsidR="00521C27" w:rsidRPr="00392524" w14:paraId="332C2F12" w14:textId="77777777" w:rsidTr="00521C27">
        <w:trPr>
          <w:trHeight w:val="83"/>
        </w:trPr>
        <w:tc>
          <w:tcPr>
            <w:tcW w:w="4680" w:type="dxa"/>
          </w:tcPr>
          <w:p w14:paraId="462250BF" w14:textId="77777777" w:rsidR="00521C27" w:rsidRPr="00392524" w:rsidRDefault="00521C27" w:rsidP="00521C27">
            <w:pPr>
              <w:spacing w:line="240" w:lineRule="exact"/>
              <w:jc w:val="both"/>
              <w:rPr>
                <w:rFonts w:ascii="CordiaUPC" w:hAnsi="CordiaUPC" w:cs="CordiaUPC"/>
                <w:sz w:val="26"/>
                <w:szCs w:val="26"/>
              </w:rPr>
            </w:pPr>
          </w:p>
        </w:tc>
        <w:tc>
          <w:tcPr>
            <w:tcW w:w="1440" w:type="dxa"/>
          </w:tcPr>
          <w:p w14:paraId="2D808688" w14:textId="77777777" w:rsidR="00521C27" w:rsidRPr="00392524" w:rsidRDefault="00521C27" w:rsidP="00521C27">
            <w:pPr>
              <w:tabs>
                <w:tab w:val="decimal" w:pos="880"/>
              </w:tabs>
              <w:spacing w:line="240" w:lineRule="exact"/>
              <w:ind w:left="-45" w:right="-99"/>
              <w:jc w:val="right"/>
              <w:rPr>
                <w:rFonts w:ascii="CordiaUPC" w:hAnsi="CordiaUPC" w:cs="CordiaUPC"/>
                <w:sz w:val="26"/>
                <w:szCs w:val="26"/>
              </w:rPr>
            </w:pPr>
          </w:p>
        </w:tc>
        <w:tc>
          <w:tcPr>
            <w:tcW w:w="241" w:type="dxa"/>
          </w:tcPr>
          <w:p w14:paraId="36B5CC66" w14:textId="77777777" w:rsidR="00521C27" w:rsidRPr="00392524" w:rsidRDefault="00521C27" w:rsidP="00521C27">
            <w:pPr>
              <w:tabs>
                <w:tab w:val="decimal" w:pos="972"/>
              </w:tabs>
              <w:spacing w:line="240" w:lineRule="exact"/>
              <w:ind w:left="-45" w:right="-99"/>
              <w:jc w:val="right"/>
              <w:rPr>
                <w:rFonts w:ascii="CordiaUPC" w:hAnsi="CordiaUPC" w:cs="CordiaUPC"/>
                <w:sz w:val="26"/>
                <w:szCs w:val="26"/>
              </w:rPr>
            </w:pPr>
          </w:p>
        </w:tc>
        <w:tc>
          <w:tcPr>
            <w:tcW w:w="1289" w:type="dxa"/>
            <w:tcBorders>
              <w:top w:val="single" w:sz="4" w:space="0" w:color="auto"/>
              <w:left w:val="nil"/>
              <w:bottom w:val="double" w:sz="4" w:space="0" w:color="auto"/>
              <w:right w:val="nil"/>
            </w:tcBorders>
          </w:tcPr>
          <w:p w14:paraId="776F3959" w14:textId="4A12ECB9" w:rsidR="00521C27" w:rsidRPr="00392524" w:rsidRDefault="00C15D02" w:rsidP="00521C27">
            <w:pPr>
              <w:tabs>
                <w:tab w:val="decimal" w:pos="978"/>
              </w:tabs>
              <w:spacing w:line="240" w:lineRule="exact"/>
              <w:ind w:left="-79" w:right="68"/>
              <w:rPr>
                <w:rFonts w:ascii="CordiaUPC" w:hAnsi="CordiaUPC" w:cs="CordiaUPC"/>
                <w:color w:val="000000"/>
                <w:sz w:val="26"/>
                <w:szCs w:val="26"/>
              </w:rPr>
            </w:pPr>
            <w:r>
              <w:rPr>
                <w:rFonts w:ascii="CordiaUPC" w:hAnsi="CordiaUPC" w:cs="CordiaUPC"/>
                <w:color w:val="000000"/>
                <w:sz w:val="26"/>
                <w:szCs w:val="26"/>
              </w:rPr>
              <w:t>-</w:t>
            </w:r>
          </w:p>
        </w:tc>
        <w:tc>
          <w:tcPr>
            <w:tcW w:w="236" w:type="dxa"/>
          </w:tcPr>
          <w:p w14:paraId="00F7F270" w14:textId="77777777" w:rsidR="00521C27" w:rsidRPr="00392524" w:rsidRDefault="00521C27" w:rsidP="00521C27">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431C63C4" w14:textId="77777777" w:rsidR="00521C27" w:rsidRPr="00392524" w:rsidRDefault="00521C27" w:rsidP="00521C27">
            <w:pPr>
              <w:tabs>
                <w:tab w:val="decimal" w:pos="1069"/>
              </w:tabs>
              <w:spacing w:line="240" w:lineRule="exact"/>
              <w:ind w:left="-45" w:right="-99"/>
              <w:jc w:val="right"/>
              <w:rPr>
                <w:rFonts w:ascii="CordiaUPC" w:hAnsi="CordiaUPC" w:cs="CordiaUPC"/>
                <w:sz w:val="26"/>
                <w:szCs w:val="26"/>
              </w:rPr>
            </w:pPr>
          </w:p>
        </w:tc>
      </w:tr>
      <w:tr w:rsidR="00521C27" w:rsidRPr="00392524" w14:paraId="1584B3AB" w14:textId="77777777" w:rsidTr="00521C27">
        <w:trPr>
          <w:trHeight w:val="83"/>
        </w:trPr>
        <w:tc>
          <w:tcPr>
            <w:tcW w:w="4680" w:type="dxa"/>
          </w:tcPr>
          <w:p w14:paraId="7350B4CF" w14:textId="77777777" w:rsidR="00521C27" w:rsidRPr="00392524" w:rsidRDefault="00521C27" w:rsidP="00521C27">
            <w:pPr>
              <w:spacing w:line="240" w:lineRule="exact"/>
              <w:jc w:val="both"/>
              <w:rPr>
                <w:rFonts w:ascii="CordiaUPC" w:hAnsi="CordiaUPC" w:cs="CordiaUPC"/>
                <w:sz w:val="26"/>
                <w:szCs w:val="26"/>
              </w:rPr>
            </w:pPr>
          </w:p>
        </w:tc>
        <w:tc>
          <w:tcPr>
            <w:tcW w:w="1440" w:type="dxa"/>
          </w:tcPr>
          <w:p w14:paraId="7A355BE9" w14:textId="77777777" w:rsidR="00521C27" w:rsidRPr="00392524" w:rsidRDefault="00521C27" w:rsidP="00521C27">
            <w:pPr>
              <w:tabs>
                <w:tab w:val="decimal" w:pos="880"/>
              </w:tabs>
              <w:spacing w:line="240" w:lineRule="exact"/>
              <w:ind w:left="-45" w:right="-99"/>
              <w:jc w:val="right"/>
              <w:rPr>
                <w:rFonts w:ascii="CordiaUPC" w:hAnsi="CordiaUPC" w:cs="CordiaUPC"/>
                <w:sz w:val="26"/>
                <w:szCs w:val="26"/>
              </w:rPr>
            </w:pPr>
          </w:p>
        </w:tc>
        <w:tc>
          <w:tcPr>
            <w:tcW w:w="241" w:type="dxa"/>
          </w:tcPr>
          <w:p w14:paraId="6C13FD71" w14:textId="77777777" w:rsidR="00521C27" w:rsidRPr="00392524" w:rsidRDefault="00521C27" w:rsidP="00521C27">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55EEC55F" w14:textId="77777777" w:rsidR="00521C27" w:rsidRPr="00392524" w:rsidRDefault="00521C27" w:rsidP="00521C27">
            <w:pPr>
              <w:tabs>
                <w:tab w:val="decimal" w:pos="978"/>
              </w:tabs>
              <w:spacing w:line="240" w:lineRule="exact"/>
              <w:ind w:left="-79" w:right="68"/>
              <w:rPr>
                <w:rFonts w:ascii="CordiaUPC" w:hAnsi="CordiaUPC" w:cs="CordiaUPC"/>
                <w:color w:val="000000"/>
                <w:sz w:val="26"/>
                <w:szCs w:val="26"/>
              </w:rPr>
            </w:pPr>
          </w:p>
        </w:tc>
        <w:tc>
          <w:tcPr>
            <w:tcW w:w="236" w:type="dxa"/>
          </w:tcPr>
          <w:p w14:paraId="4416A7F3" w14:textId="77777777" w:rsidR="00521C27" w:rsidRPr="00392524" w:rsidRDefault="00521C27" w:rsidP="00521C27">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3435F855" w14:textId="77777777" w:rsidR="00521C27" w:rsidRPr="00392524" w:rsidRDefault="00521C27" w:rsidP="00521C27">
            <w:pPr>
              <w:tabs>
                <w:tab w:val="decimal" w:pos="1069"/>
              </w:tabs>
              <w:spacing w:line="240" w:lineRule="exact"/>
              <w:ind w:left="-45" w:right="-99"/>
              <w:jc w:val="right"/>
              <w:rPr>
                <w:rFonts w:ascii="CordiaUPC" w:hAnsi="CordiaUPC" w:cs="CordiaUPC"/>
                <w:sz w:val="26"/>
                <w:szCs w:val="26"/>
              </w:rPr>
            </w:pPr>
          </w:p>
        </w:tc>
      </w:tr>
      <w:tr w:rsidR="00161553" w:rsidRPr="00392524" w14:paraId="18DDD3B3" w14:textId="77777777" w:rsidTr="00521C27">
        <w:trPr>
          <w:trHeight w:val="83"/>
        </w:trPr>
        <w:tc>
          <w:tcPr>
            <w:tcW w:w="4680" w:type="dxa"/>
          </w:tcPr>
          <w:p w14:paraId="66300C6C" w14:textId="77777777" w:rsidR="00161553" w:rsidRPr="00392524" w:rsidRDefault="00161553" w:rsidP="00521C27">
            <w:pPr>
              <w:spacing w:line="240" w:lineRule="exact"/>
              <w:jc w:val="both"/>
              <w:rPr>
                <w:rFonts w:ascii="CordiaUPC" w:hAnsi="CordiaUPC" w:cs="CordiaUPC"/>
                <w:sz w:val="26"/>
                <w:szCs w:val="26"/>
              </w:rPr>
            </w:pPr>
          </w:p>
        </w:tc>
        <w:tc>
          <w:tcPr>
            <w:tcW w:w="1440" w:type="dxa"/>
          </w:tcPr>
          <w:p w14:paraId="5C596E83" w14:textId="77777777" w:rsidR="00161553" w:rsidRPr="00392524" w:rsidRDefault="00161553" w:rsidP="00521C27">
            <w:pPr>
              <w:tabs>
                <w:tab w:val="decimal" w:pos="880"/>
              </w:tabs>
              <w:spacing w:line="240" w:lineRule="exact"/>
              <w:ind w:left="-45" w:right="-99"/>
              <w:jc w:val="right"/>
              <w:rPr>
                <w:rFonts w:ascii="CordiaUPC" w:hAnsi="CordiaUPC" w:cs="CordiaUPC"/>
                <w:sz w:val="26"/>
                <w:szCs w:val="26"/>
              </w:rPr>
            </w:pPr>
          </w:p>
        </w:tc>
        <w:tc>
          <w:tcPr>
            <w:tcW w:w="241" w:type="dxa"/>
          </w:tcPr>
          <w:p w14:paraId="6DF18B47" w14:textId="77777777" w:rsidR="00161553" w:rsidRPr="00392524" w:rsidRDefault="00161553" w:rsidP="00521C27">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66790E03" w14:textId="77777777" w:rsidR="00161553" w:rsidRPr="00392524" w:rsidRDefault="00161553" w:rsidP="00521C27">
            <w:pPr>
              <w:tabs>
                <w:tab w:val="decimal" w:pos="978"/>
              </w:tabs>
              <w:spacing w:line="240" w:lineRule="exact"/>
              <w:ind w:left="-79" w:right="68"/>
              <w:rPr>
                <w:rFonts w:ascii="CordiaUPC" w:hAnsi="CordiaUPC" w:cs="CordiaUPC"/>
                <w:color w:val="000000"/>
                <w:sz w:val="26"/>
                <w:szCs w:val="26"/>
              </w:rPr>
            </w:pPr>
          </w:p>
        </w:tc>
        <w:tc>
          <w:tcPr>
            <w:tcW w:w="236" w:type="dxa"/>
          </w:tcPr>
          <w:p w14:paraId="4D1B8698" w14:textId="77777777" w:rsidR="00161553" w:rsidRPr="00392524" w:rsidRDefault="00161553" w:rsidP="00521C27">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34075893" w14:textId="77777777" w:rsidR="00161553" w:rsidRPr="00392524" w:rsidRDefault="00161553" w:rsidP="00521C27">
            <w:pPr>
              <w:tabs>
                <w:tab w:val="decimal" w:pos="1069"/>
              </w:tabs>
              <w:spacing w:line="240" w:lineRule="exact"/>
              <w:ind w:left="-45" w:right="-99"/>
              <w:jc w:val="right"/>
              <w:rPr>
                <w:rFonts w:ascii="CordiaUPC" w:hAnsi="CordiaUPC" w:cs="CordiaUPC"/>
                <w:sz w:val="26"/>
                <w:szCs w:val="26"/>
              </w:rPr>
            </w:pPr>
          </w:p>
        </w:tc>
      </w:tr>
      <w:tr w:rsidR="00161553" w:rsidRPr="00392524" w14:paraId="0F86208B" w14:textId="77777777" w:rsidTr="00521C27">
        <w:trPr>
          <w:trHeight w:val="83"/>
        </w:trPr>
        <w:tc>
          <w:tcPr>
            <w:tcW w:w="4680" w:type="dxa"/>
          </w:tcPr>
          <w:p w14:paraId="5228065F" w14:textId="77777777" w:rsidR="00161553" w:rsidRPr="00392524" w:rsidRDefault="00161553" w:rsidP="00521C27">
            <w:pPr>
              <w:spacing w:line="240" w:lineRule="exact"/>
              <w:jc w:val="both"/>
              <w:rPr>
                <w:rFonts w:ascii="CordiaUPC" w:hAnsi="CordiaUPC" w:cs="CordiaUPC"/>
                <w:sz w:val="26"/>
                <w:szCs w:val="26"/>
              </w:rPr>
            </w:pPr>
          </w:p>
        </w:tc>
        <w:tc>
          <w:tcPr>
            <w:tcW w:w="1440" w:type="dxa"/>
          </w:tcPr>
          <w:p w14:paraId="64894459" w14:textId="77777777" w:rsidR="00161553" w:rsidRPr="00392524" w:rsidRDefault="00161553" w:rsidP="00521C27">
            <w:pPr>
              <w:tabs>
                <w:tab w:val="decimal" w:pos="880"/>
              </w:tabs>
              <w:spacing w:line="240" w:lineRule="exact"/>
              <w:ind w:left="-45" w:right="-99"/>
              <w:jc w:val="right"/>
              <w:rPr>
                <w:rFonts w:ascii="CordiaUPC" w:hAnsi="CordiaUPC" w:cs="CordiaUPC"/>
                <w:sz w:val="26"/>
                <w:szCs w:val="26"/>
              </w:rPr>
            </w:pPr>
          </w:p>
        </w:tc>
        <w:tc>
          <w:tcPr>
            <w:tcW w:w="241" w:type="dxa"/>
          </w:tcPr>
          <w:p w14:paraId="0110025F" w14:textId="77777777" w:rsidR="00161553" w:rsidRPr="00392524" w:rsidRDefault="00161553" w:rsidP="00521C27">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5E37A989" w14:textId="77777777" w:rsidR="00161553" w:rsidRPr="00392524" w:rsidRDefault="00161553" w:rsidP="00521C27">
            <w:pPr>
              <w:tabs>
                <w:tab w:val="decimal" w:pos="978"/>
              </w:tabs>
              <w:spacing w:line="240" w:lineRule="exact"/>
              <w:ind w:left="-79" w:right="68"/>
              <w:rPr>
                <w:rFonts w:ascii="CordiaUPC" w:hAnsi="CordiaUPC" w:cs="CordiaUPC"/>
                <w:color w:val="000000"/>
                <w:sz w:val="26"/>
                <w:szCs w:val="26"/>
              </w:rPr>
            </w:pPr>
          </w:p>
        </w:tc>
        <w:tc>
          <w:tcPr>
            <w:tcW w:w="236" w:type="dxa"/>
          </w:tcPr>
          <w:p w14:paraId="186FE15D" w14:textId="77777777" w:rsidR="00161553" w:rsidRPr="00392524" w:rsidRDefault="00161553" w:rsidP="00521C27">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17255DA4" w14:textId="77777777" w:rsidR="00161553" w:rsidRPr="00392524" w:rsidRDefault="00161553" w:rsidP="00521C27">
            <w:pPr>
              <w:tabs>
                <w:tab w:val="decimal" w:pos="1069"/>
              </w:tabs>
              <w:spacing w:line="240" w:lineRule="exact"/>
              <w:ind w:left="-45" w:right="-99"/>
              <w:jc w:val="right"/>
              <w:rPr>
                <w:rFonts w:ascii="CordiaUPC" w:hAnsi="CordiaUPC" w:cs="CordiaUPC"/>
                <w:sz w:val="26"/>
                <w:szCs w:val="26"/>
              </w:rPr>
            </w:pPr>
          </w:p>
        </w:tc>
      </w:tr>
      <w:tr w:rsidR="00161553" w:rsidRPr="00392524" w14:paraId="5D46AC42" w14:textId="77777777" w:rsidTr="00521C27">
        <w:trPr>
          <w:trHeight w:val="83"/>
        </w:trPr>
        <w:tc>
          <w:tcPr>
            <w:tcW w:w="4680" w:type="dxa"/>
          </w:tcPr>
          <w:p w14:paraId="1130D919" w14:textId="77777777" w:rsidR="00161553" w:rsidRPr="00392524" w:rsidRDefault="00161553" w:rsidP="00521C27">
            <w:pPr>
              <w:spacing w:line="240" w:lineRule="exact"/>
              <w:jc w:val="both"/>
              <w:rPr>
                <w:rFonts w:ascii="CordiaUPC" w:hAnsi="CordiaUPC" w:cs="CordiaUPC"/>
                <w:sz w:val="26"/>
                <w:szCs w:val="26"/>
              </w:rPr>
            </w:pPr>
          </w:p>
        </w:tc>
        <w:tc>
          <w:tcPr>
            <w:tcW w:w="1440" w:type="dxa"/>
          </w:tcPr>
          <w:p w14:paraId="1A0557BF" w14:textId="77777777" w:rsidR="00161553" w:rsidRPr="00392524" w:rsidRDefault="00161553" w:rsidP="00521C27">
            <w:pPr>
              <w:tabs>
                <w:tab w:val="decimal" w:pos="880"/>
              </w:tabs>
              <w:spacing w:line="240" w:lineRule="exact"/>
              <w:ind w:left="-45" w:right="-99"/>
              <w:jc w:val="right"/>
              <w:rPr>
                <w:rFonts w:ascii="CordiaUPC" w:hAnsi="CordiaUPC" w:cs="CordiaUPC"/>
                <w:sz w:val="26"/>
                <w:szCs w:val="26"/>
              </w:rPr>
            </w:pPr>
          </w:p>
        </w:tc>
        <w:tc>
          <w:tcPr>
            <w:tcW w:w="241" w:type="dxa"/>
          </w:tcPr>
          <w:p w14:paraId="5A03EEAF" w14:textId="77777777" w:rsidR="00161553" w:rsidRPr="00392524" w:rsidRDefault="00161553" w:rsidP="00521C27">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63E8A788" w14:textId="77777777" w:rsidR="00161553" w:rsidRPr="00392524" w:rsidRDefault="00161553" w:rsidP="00521C27">
            <w:pPr>
              <w:tabs>
                <w:tab w:val="decimal" w:pos="978"/>
              </w:tabs>
              <w:spacing w:line="240" w:lineRule="exact"/>
              <w:ind w:left="-79" w:right="68"/>
              <w:rPr>
                <w:rFonts w:ascii="CordiaUPC" w:hAnsi="CordiaUPC" w:cs="CordiaUPC"/>
                <w:color w:val="000000"/>
                <w:sz w:val="26"/>
                <w:szCs w:val="26"/>
              </w:rPr>
            </w:pPr>
          </w:p>
        </w:tc>
        <w:tc>
          <w:tcPr>
            <w:tcW w:w="236" w:type="dxa"/>
          </w:tcPr>
          <w:p w14:paraId="6F700530" w14:textId="77777777" w:rsidR="00161553" w:rsidRPr="00392524" w:rsidRDefault="00161553" w:rsidP="00521C27">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3783FB26" w14:textId="77777777" w:rsidR="00161553" w:rsidRPr="00392524" w:rsidRDefault="00161553" w:rsidP="00521C27">
            <w:pPr>
              <w:tabs>
                <w:tab w:val="decimal" w:pos="1069"/>
              </w:tabs>
              <w:spacing w:line="240" w:lineRule="exact"/>
              <w:ind w:left="-45" w:right="-99"/>
              <w:jc w:val="right"/>
              <w:rPr>
                <w:rFonts w:ascii="CordiaUPC" w:hAnsi="CordiaUPC" w:cs="CordiaUPC"/>
                <w:sz w:val="26"/>
                <w:szCs w:val="26"/>
              </w:rPr>
            </w:pPr>
          </w:p>
        </w:tc>
      </w:tr>
      <w:tr w:rsidR="00244BD9" w:rsidRPr="00392524" w14:paraId="5F356435" w14:textId="77777777" w:rsidTr="00521C27">
        <w:trPr>
          <w:trHeight w:val="83"/>
        </w:trPr>
        <w:tc>
          <w:tcPr>
            <w:tcW w:w="4680" w:type="dxa"/>
          </w:tcPr>
          <w:p w14:paraId="7A851C57" w14:textId="77777777" w:rsidR="00244BD9" w:rsidRPr="00392524" w:rsidRDefault="00244BD9" w:rsidP="00521C27">
            <w:pPr>
              <w:spacing w:line="240" w:lineRule="exact"/>
              <w:jc w:val="both"/>
              <w:rPr>
                <w:rFonts w:ascii="CordiaUPC" w:hAnsi="CordiaUPC" w:cs="CordiaUPC"/>
                <w:sz w:val="26"/>
                <w:szCs w:val="26"/>
              </w:rPr>
            </w:pPr>
          </w:p>
        </w:tc>
        <w:tc>
          <w:tcPr>
            <w:tcW w:w="1440" w:type="dxa"/>
          </w:tcPr>
          <w:p w14:paraId="5F9D3056" w14:textId="77777777" w:rsidR="00244BD9" w:rsidRPr="00392524" w:rsidRDefault="00244BD9" w:rsidP="00521C27">
            <w:pPr>
              <w:tabs>
                <w:tab w:val="decimal" w:pos="880"/>
              </w:tabs>
              <w:spacing w:line="240" w:lineRule="exact"/>
              <w:ind w:left="-45" w:right="-99"/>
              <w:jc w:val="right"/>
              <w:rPr>
                <w:rFonts w:ascii="CordiaUPC" w:hAnsi="CordiaUPC" w:cs="CordiaUPC"/>
                <w:sz w:val="26"/>
                <w:szCs w:val="26"/>
              </w:rPr>
            </w:pPr>
          </w:p>
        </w:tc>
        <w:tc>
          <w:tcPr>
            <w:tcW w:w="241" w:type="dxa"/>
          </w:tcPr>
          <w:p w14:paraId="2C544177" w14:textId="77777777" w:rsidR="00244BD9" w:rsidRPr="00392524" w:rsidRDefault="00244BD9" w:rsidP="00521C27">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37602D20" w14:textId="77777777" w:rsidR="00244BD9" w:rsidRPr="00392524" w:rsidRDefault="00244BD9" w:rsidP="00521C27">
            <w:pPr>
              <w:tabs>
                <w:tab w:val="decimal" w:pos="978"/>
              </w:tabs>
              <w:spacing w:line="240" w:lineRule="exact"/>
              <w:ind w:left="-79" w:right="68"/>
              <w:rPr>
                <w:rFonts w:ascii="CordiaUPC" w:hAnsi="CordiaUPC" w:cs="CordiaUPC"/>
                <w:color w:val="000000"/>
                <w:sz w:val="26"/>
                <w:szCs w:val="26"/>
              </w:rPr>
            </w:pPr>
          </w:p>
        </w:tc>
        <w:tc>
          <w:tcPr>
            <w:tcW w:w="236" w:type="dxa"/>
          </w:tcPr>
          <w:p w14:paraId="7FAFF59E" w14:textId="77777777" w:rsidR="00244BD9" w:rsidRPr="00392524" w:rsidRDefault="00244BD9" w:rsidP="00521C27">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1C6EBC2A" w14:textId="77777777" w:rsidR="00244BD9" w:rsidRPr="00392524" w:rsidRDefault="00244BD9" w:rsidP="00521C27">
            <w:pPr>
              <w:tabs>
                <w:tab w:val="decimal" w:pos="1069"/>
              </w:tabs>
              <w:spacing w:line="240" w:lineRule="exact"/>
              <w:ind w:left="-45" w:right="-99"/>
              <w:jc w:val="right"/>
              <w:rPr>
                <w:rFonts w:ascii="CordiaUPC" w:hAnsi="CordiaUPC" w:cs="CordiaUPC"/>
                <w:sz w:val="26"/>
                <w:szCs w:val="26"/>
              </w:rPr>
            </w:pPr>
          </w:p>
        </w:tc>
      </w:tr>
      <w:tr w:rsidR="00E7488B" w:rsidRPr="00392524" w14:paraId="7A29AF0E" w14:textId="77777777" w:rsidTr="00521C27">
        <w:trPr>
          <w:trHeight w:val="83"/>
        </w:trPr>
        <w:tc>
          <w:tcPr>
            <w:tcW w:w="4680" w:type="dxa"/>
          </w:tcPr>
          <w:p w14:paraId="08629F31" w14:textId="77777777" w:rsidR="00E7488B" w:rsidRPr="00392524" w:rsidRDefault="00E7488B" w:rsidP="00E7488B">
            <w:pPr>
              <w:spacing w:line="240" w:lineRule="exact"/>
              <w:jc w:val="right"/>
              <w:rPr>
                <w:rFonts w:ascii="CordiaUPC" w:hAnsi="CordiaUPC" w:cs="CordiaUPC"/>
                <w:sz w:val="26"/>
                <w:szCs w:val="26"/>
              </w:rPr>
            </w:pPr>
          </w:p>
        </w:tc>
        <w:tc>
          <w:tcPr>
            <w:tcW w:w="1440" w:type="dxa"/>
          </w:tcPr>
          <w:p w14:paraId="4A81CC54" w14:textId="77777777" w:rsidR="00E7488B" w:rsidRPr="00392524" w:rsidRDefault="00E7488B" w:rsidP="00521C27">
            <w:pPr>
              <w:tabs>
                <w:tab w:val="decimal" w:pos="880"/>
              </w:tabs>
              <w:spacing w:line="240" w:lineRule="exact"/>
              <w:ind w:left="-45" w:right="-99"/>
              <w:jc w:val="right"/>
              <w:rPr>
                <w:rFonts w:ascii="CordiaUPC" w:hAnsi="CordiaUPC" w:cs="CordiaUPC"/>
                <w:sz w:val="26"/>
                <w:szCs w:val="26"/>
              </w:rPr>
            </w:pPr>
          </w:p>
        </w:tc>
        <w:tc>
          <w:tcPr>
            <w:tcW w:w="241" w:type="dxa"/>
          </w:tcPr>
          <w:p w14:paraId="70888ED3" w14:textId="77777777" w:rsidR="00E7488B" w:rsidRPr="00392524" w:rsidRDefault="00E7488B" w:rsidP="00521C27">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41DC2C77" w14:textId="77777777" w:rsidR="00E7488B" w:rsidRPr="00392524" w:rsidRDefault="00E7488B" w:rsidP="00521C27">
            <w:pPr>
              <w:tabs>
                <w:tab w:val="decimal" w:pos="978"/>
              </w:tabs>
              <w:spacing w:line="240" w:lineRule="exact"/>
              <w:ind w:left="-79" w:right="68"/>
              <w:rPr>
                <w:rFonts w:ascii="CordiaUPC" w:hAnsi="CordiaUPC" w:cs="CordiaUPC"/>
                <w:color w:val="000000"/>
                <w:sz w:val="26"/>
                <w:szCs w:val="26"/>
              </w:rPr>
            </w:pPr>
          </w:p>
        </w:tc>
        <w:tc>
          <w:tcPr>
            <w:tcW w:w="236" w:type="dxa"/>
          </w:tcPr>
          <w:p w14:paraId="36A295CA" w14:textId="77777777" w:rsidR="00E7488B" w:rsidRPr="00392524" w:rsidRDefault="00E7488B" w:rsidP="00521C27">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165947F1" w14:textId="77777777" w:rsidR="00E7488B" w:rsidRPr="00392524" w:rsidRDefault="00E7488B" w:rsidP="00521C27">
            <w:pPr>
              <w:tabs>
                <w:tab w:val="decimal" w:pos="1069"/>
              </w:tabs>
              <w:spacing w:line="240" w:lineRule="exact"/>
              <w:ind w:left="-45" w:right="-99"/>
              <w:jc w:val="right"/>
              <w:rPr>
                <w:rFonts w:ascii="CordiaUPC" w:hAnsi="CordiaUPC" w:cs="CordiaUPC"/>
                <w:sz w:val="26"/>
                <w:szCs w:val="26"/>
              </w:rPr>
            </w:pPr>
          </w:p>
        </w:tc>
      </w:tr>
      <w:tr w:rsidR="00244BD9" w:rsidRPr="00392524" w14:paraId="61385649" w14:textId="77777777" w:rsidTr="00521C27">
        <w:trPr>
          <w:trHeight w:val="83"/>
        </w:trPr>
        <w:tc>
          <w:tcPr>
            <w:tcW w:w="4680" w:type="dxa"/>
          </w:tcPr>
          <w:p w14:paraId="7660884F" w14:textId="77777777" w:rsidR="00244BD9" w:rsidRPr="00392524" w:rsidRDefault="00244BD9" w:rsidP="00E7488B">
            <w:pPr>
              <w:spacing w:line="240" w:lineRule="exact"/>
              <w:jc w:val="right"/>
              <w:rPr>
                <w:rFonts w:ascii="CordiaUPC" w:hAnsi="CordiaUPC" w:cs="CordiaUPC"/>
                <w:sz w:val="26"/>
                <w:szCs w:val="26"/>
              </w:rPr>
            </w:pPr>
          </w:p>
        </w:tc>
        <w:tc>
          <w:tcPr>
            <w:tcW w:w="1440" w:type="dxa"/>
          </w:tcPr>
          <w:p w14:paraId="705A402C" w14:textId="77777777" w:rsidR="00244BD9" w:rsidRPr="00392524" w:rsidRDefault="00244BD9" w:rsidP="00521C27">
            <w:pPr>
              <w:tabs>
                <w:tab w:val="decimal" w:pos="880"/>
              </w:tabs>
              <w:spacing w:line="240" w:lineRule="exact"/>
              <w:ind w:left="-45" w:right="-99"/>
              <w:jc w:val="right"/>
              <w:rPr>
                <w:rFonts w:ascii="CordiaUPC" w:hAnsi="CordiaUPC" w:cs="CordiaUPC"/>
                <w:sz w:val="26"/>
                <w:szCs w:val="26"/>
              </w:rPr>
            </w:pPr>
          </w:p>
        </w:tc>
        <w:tc>
          <w:tcPr>
            <w:tcW w:w="241" w:type="dxa"/>
          </w:tcPr>
          <w:p w14:paraId="515CD364" w14:textId="77777777" w:rsidR="00244BD9" w:rsidRPr="00392524" w:rsidRDefault="00244BD9" w:rsidP="00521C27">
            <w:pPr>
              <w:tabs>
                <w:tab w:val="decimal" w:pos="972"/>
              </w:tabs>
              <w:spacing w:line="240" w:lineRule="exact"/>
              <w:ind w:left="-45" w:right="-99"/>
              <w:jc w:val="right"/>
              <w:rPr>
                <w:rFonts w:ascii="CordiaUPC" w:hAnsi="CordiaUPC" w:cs="CordiaUPC"/>
                <w:sz w:val="26"/>
                <w:szCs w:val="26"/>
              </w:rPr>
            </w:pPr>
          </w:p>
        </w:tc>
        <w:tc>
          <w:tcPr>
            <w:tcW w:w="1289" w:type="dxa"/>
            <w:tcBorders>
              <w:left w:val="nil"/>
              <w:right w:val="nil"/>
            </w:tcBorders>
          </w:tcPr>
          <w:p w14:paraId="71268375" w14:textId="77777777" w:rsidR="00244BD9" w:rsidRPr="00392524" w:rsidRDefault="00244BD9" w:rsidP="00521C27">
            <w:pPr>
              <w:tabs>
                <w:tab w:val="decimal" w:pos="978"/>
              </w:tabs>
              <w:spacing w:line="240" w:lineRule="exact"/>
              <w:ind w:left="-79" w:right="68"/>
              <w:rPr>
                <w:rFonts w:ascii="CordiaUPC" w:hAnsi="CordiaUPC" w:cs="CordiaUPC"/>
                <w:color w:val="000000"/>
                <w:sz w:val="26"/>
                <w:szCs w:val="26"/>
              </w:rPr>
            </w:pPr>
          </w:p>
        </w:tc>
        <w:tc>
          <w:tcPr>
            <w:tcW w:w="236" w:type="dxa"/>
          </w:tcPr>
          <w:p w14:paraId="6D8E216D" w14:textId="77777777" w:rsidR="00244BD9" w:rsidRPr="00392524" w:rsidRDefault="00244BD9" w:rsidP="00521C27">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00A5519B" w14:textId="77777777" w:rsidR="00244BD9" w:rsidRPr="00392524" w:rsidRDefault="00244BD9" w:rsidP="00521C27">
            <w:pPr>
              <w:tabs>
                <w:tab w:val="decimal" w:pos="1069"/>
              </w:tabs>
              <w:spacing w:line="240" w:lineRule="exact"/>
              <w:ind w:left="-45" w:right="-99"/>
              <w:jc w:val="right"/>
              <w:rPr>
                <w:rFonts w:ascii="CordiaUPC" w:hAnsi="CordiaUPC" w:cs="CordiaUPC"/>
                <w:sz w:val="26"/>
                <w:szCs w:val="26"/>
              </w:rPr>
            </w:pPr>
          </w:p>
        </w:tc>
      </w:tr>
      <w:tr w:rsidR="00521C27" w:rsidRPr="00392524" w14:paraId="5816E165" w14:textId="77777777" w:rsidTr="00E632A5">
        <w:trPr>
          <w:trHeight w:val="83"/>
        </w:trPr>
        <w:tc>
          <w:tcPr>
            <w:tcW w:w="4680" w:type="dxa"/>
          </w:tcPr>
          <w:p w14:paraId="0637EB87" w14:textId="77777777" w:rsidR="00521C27" w:rsidRPr="00392524" w:rsidRDefault="00521C27" w:rsidP="00521C27">
            <w:pPr>
              <w:spacing w:line="240" w:lineRule="exact"/>
              <w:jc w:val="both"/>
              <w:rPr>
                <w:rFonts w:ascii="CordiaUPC" w:hAnsi="CordiaUPC" w:cs="CordiaUPC"/>
                <w:b/>
                <w:bCs/>
                <w:i/>
                <w:iCs/>
                <w:sz w:val="26"/>
                <w:szCs w:val="26"/>
              </w:rPr>
            </w:pPr>
            <w:bookmarkStart w:id="33" w:name="_Hlk93397421"/>
          </w:p>
        </w:tc>
        <w:tc>
          <w:tcPr>
            <w:tcW w:w="4500" w:type="dxa"/>
            <w:gridSpan w:val="5"/>
            <w:hideMark/>
          </w:tcPr>
          <w:p w14:paraId="2A5348A6" w14:textId="7729195D" w:rsidR="00521C27" w:rsidRPr="00392524" w:rsidRDefault="00521C27" w:rsidP="00521C27">
            <w:pPr>
              <w:spacing w:line="240" w:lineRule="exact"/>
              <w:ind w:left="-81" w:right="-63"/>
              <w:jc w:val="center"/>
              <w:rPr>
                <w:rFonts w:ascii="CordiaUPC" w:hAnsi="CordiaUPC" w:cs="CordiaUPC"/>
                <w:b/>
                <w:bCs/>
                <w:sz w:val="26"/>
                <w:szCs w:val="26"/>
                <w:lang w:val="en-US"/>
              </w:rPr>
            </w:pPr>
            <w:r w:rsidRPr="00392524">
              <w:rPr>
                <w:rFonts w:ascii="CordiaUPC" w:hAnsi="CordiaUPC" w:cs="CordiaUPC"/>
                <w:b/>
                <w:bCs/>
                <w:sz w:val="26"/>
                <w:szCs w:val="26"/>
              </w:rPr>
              <w:t>Bank only</w:t>
            </w:r>
          </w:p>
        </w:tc>
      </w:tr>
      <w:tr w:rsidR="00521C27" w:rsidRPr="00392524" w14:paraId="2A23B61D" w14:textId="77777777" w:rsidTr="00F31F2A">
        <w:trPr>
          <w:trHeight w:val="83"/>
        </w:trPr>
        <w:tc>
          <w:tcPr>
            <w:tcW w:w="4680" w:type="dxa"/>
          </w:tcPr>
          <w:p w14:paraId="2ACB5B1F" w14:textId="77777777" w:rsidR="00521C27" w:rsidRPr="00392524" w:rsidRDefault="00521C27" w:rsidP="00521C27">
            <w:pPr>
              <w:spacing w:line="240" w:lineRule="exact"/>
              <w:jc w:val="both"/>
              <w:rPr>
                <w:rFonts w:ascii="CordiaUPC" w:hAnsi="CordiaUPC" w:cs="CordiaUPC"/>
                <w:b/>
                <w:bCs/>
                <w:i/>
                <w:iCs/>
                <w:sz w:val="26"/>
                <w:szCs w:val="26"/>
              </w:rPr>
            </w:pPr>
          </w:p>
        </w:tc>
        <w:tc>
          <w:tcPr>
            <w:tcW w:w="1440" w:type="dxa"/>
            <w:hideMark/>
          </w:tcPr>
          <w:p w14:paraId="5673760C" w14:textId="77777777" w:rsidR="00521C27" w:rsidRPr="00392524" w:rsidRDefault="00521C27" w:rsidP="00521C27">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Before</w:t>
            </w:r>
          </w:p>
        </w:tc>
        <w:tc>
          <w:tcPr>
            <w:tcW w:w="241" w:type="dxa"/>
          </w:tcPr>
          <w:p w14:paraId="268496A2" w14:textId="77777777" w:rsidR="00521C27" w:rsidRPr="00392524" w:rsidRDefault="00521C27" w:rsidP="00521C27">
            <w:pPr>
              <w:spacing w:line="240" w:lineRule="exact"/>
              <w:ind w:left="-81" w:right="-63"/>
              <w:jc w:val="center"/>
              <w:rPr>
                <w:rFonts w:ascii="CordiaUPC" w:hAnsi="CordiaUPC" w:cs="CordiaUPC"/>
                <w:spacing w:val="-6"/>
                <w:sz w:val="26"/>
                <w:szCs w:val="26"/>
              </w:rPr>
            </w:pPr>
          </w:p>
        </w:tc>
        <w:tc>
          <w:tcPr>
            <w:tcW w:w="1289" w:type="dxa"/>
          </w:tcPr>
          <w:p w14:paraId="47938A63" w14:textId="77777777" w:rsidR="00521C27" w:rsidRPr="00392524" w:rsidRDefault="00521C27" w:rsidP="00521C27">
            <w:pPr>
              <w:spacing w:line="240" w:lineRule="exact"/>
              <w:ind w:left="-81" w:right="-63"/>
              <w:jc w:val="center"/>
              <w:rPr>
                <w:rFonts w:ascii="CordiaUPC" w:hAnsi="CordiaUPC" w:cs="CordiaUPC"/>
                <w:spacing w:val="-6"/>
                <w:sz w:val="26"/>
                <w:szCs w:val="26"/>
              </w:rPr>
            </w:pPr>
          </w:p>
        </w:tc>
        <w:tc>
          <w:tcPr>
            <w:tcW w:w="236" w:type="dxa"/>
          </w:tcPr>
          <w:p w14:paraId="0230C106" w14:textId="77777777" w:rsidR="00521C27" w:rsidRPr="00392524" w:rsidRDefault="00521C27" w:rsidP="00521C27">
            <w:pPr>
              <w:spacing w:line="240" w:lineRule="exact"/>
              <w:ind w:left="-81" w:right="-63"/>
              <w:jc w:val="center"/>
              <w:rPr>
                <w:rFonts w:ascii="CordiaUPC" w:hAnsi="CordiaUPC" w:cs="CordiaUPC"/>
                <w:spacing w:val="-6"/>
                <w:sz w:val="26"/>
                <w:szCs w:val="26"/>
                <w:u w:val="double"/>
              </w:rPr>
            </w:pPr>
          </w:p>
        </w:tc>
        <w:tc>
          <w:tcPr>
            <w:tcW w:w="1294" w:type="dxa"/>
            <w:hideMark/>
          </w:tcPr>
          <w:p w14:paraId="2369BA7B" w14:textId="77777777" w:rsidR="00521C27" w:rsidRPr="00392524" w:rsidRDefault="00521C27" w:rsidP="00521C27">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After</w:t>
            </w:r>
          </w:p>
        </w:tc>
      </w:tr>
      <w:tr w:rsidR="00521C27" w:rsidRPr="00392524" w14:paraId="32737B0F" w14:textId="77777777" w:rsidTr="00F31F2A">
        <w:trPr>
          <w:trHeight w:val="83"/>
        </w:trPr>
        <w:tc>
          <w:tcPr>
            <w:tcW w:w="4680" w:type="dxa"/>
          </w:tcPr>
          <w:p w14:paraId="370E2E35" w14:textId="77777777" w:rsidR="00521C27" w:rsidRPr="00392524" w:rsidRDefault="00521C27" w:rsidP="00521C27">
            <w:pPr>
              <w:spacing w:line="240" w:lineRule="exact"/>
              <w:jc w:val="both"/>
              <w:rPr>
                <w:rFonts w:ascii="CordiaUPC" w:hAnsi="CordiaUPC" w:cs="CordiaUPC"/>
                <w:b/>
                <w:bCs/>
                <w:i/>
                <w:iCs/>
                <w:sz w:val="26"/>
                <w:szCs w:val="26"/>
              </w:rPr>
            </w:pPr>
          </w:p>
        </w:tc>
        <w:tc>
          <w:tcPr>
            <w:tcW w:w="1440" w:type="dxa"/>
            <w:hideMark/>
          </w:tcPr>
          <w:p w14:paraId="360F7F85" w14:textId="77777777" w:rsidR="00521C27" w:rsidRPr="00392524" w:rsidRDefault="00521C27" w:rsidP="00521C27">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c>
          <w:tcPr>
            <w:tcW w:w="241" w:type="dxa"/>
          </w:tcPr>
          <w:p w14:paraId="0B9BEA1C" w14:textId="77777777" w:rsidR="00521C27" w:rsidRPr="00392524" w:rsidRDefault="00521C27" w:rsidP="00521C27">
            <w:pPr>
              <w:spacing w:line="240" w:lineRule="exact"/>
              <w:ind w:left="-81" w:right="-63"/>
              <w:jc w:val="center"/>
              <w:rPr>
                <w:rFonts w:ascii="CordiaUPC" w:hAnsi="CordiaUPC" w:cs="CordiaUPC"/>
                <w:spacing w:val="-6"/>
                <w:sz w:val="26"/>
                <w:szCs w:val="26"/>
              </w:rPr>
            </w:pPr>
          </w:p>
        </w:tc>
        <w:tc>
          <w:tcPr>
            <w:tcW w:w="1289" w:type="dxa"/>
            <w:hideMark/>
          </w:tcPr>
          <w:p w14:paraId="7770F103" w14:textId="77777777" w:rsidR="00521C27" w:rsidRPr="00392524" w:rsidRDefault="00521C27" w:rsidP="00521C27">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c>
          <w:tcPr>
            <w:tcW w:w="236" w:type="dxa"/>
          </w:tcPr>
          <w:p w14:paraId="42DAECD0" w14:textId="77777777" w:rsidR="00521C27" w:rsidRPr="00392524" w:rsidRDefault="00521C27" w:rsidP="00521C27">
            <w:pPr>
              <w:spacing w:line="240" w:lineRule="exact"/>
              <w:ind w:left="-81" w:right="-63"/>
              <w:jc w:val="center"/>
              <w:rPr>
                <w:rFonts w:ascii="CordiaUPC" w:hAnsi="CordiaUPC" w:cs="CordiaUPC"/>
                <w:spacing w:val="-6"/>
                <w:sz w:val="26"/>
                <w:szCs w:val="26"/>
                <w:u w:val="double"/>
              </w:rPr>
            </w:pPr>
          </w:p>
        </w:tc>
        <w:tc>
          <w:tcPr>
            <w:tcW w:w="1294" w:type="dxa"/>
            <w:hideMark/>
          </w:tcPr>
          <w:p w14:paraId="63BBB09E" w14:textId="77777777" w:rsidR="00521C27" w:rsidRPr="00392524" w:rsidRDefault="00521C27" w:rsidP="00521C27">
            <w:pPr>
              <w:spacing w:line="240" w:lineRule="exact"/>
              <w:ind w:left="-81" w:right="-63"/>
              <w:jc w:val="center"/>
              <w:rPr>
                <w:rFonts w:ascii="CordiaUPC" w:hAnsi="CordiaUPC" w:cs="CordiaUPC"/>
                <w:spacing w:val="-6"/>
                <w:sz w:val="26"/>
                <w:szCs w:val="26"/>
              </w:rPr>
            </w:pPr>
            <w:r w:rsidRPr="00392524">
              <w:rPr>
                <w:rFonts w:ascii="CordiaUPC" w:hAnsi="CordiaUPC" w:cs="CordiaUPC"/>
                <w:spacing w:val="-6"/>
                <w:sz w:val="26"/>
                <w:szCs w:val="26"/>
              </w:rPr>
              <w:t>reclassification</w:t>
            </w:r>
          </w:p>
        </w:tc>
      </w:tr>
      <w:tr w:rsidR="00521C27" w:rsidRPr="00392524" w14:paraId="53113222" w14:textId="77777777" w:rsidTr="00F31F2A">
        <w:tc>
          <w:tcPr>
            <w:tcW w:w="4680" w:type="dxa"/>
          </w:tcPr>
          <w:p w14:paraId="1344CA3D" w14:textId="77777777" w:rsidR="00521C27" w:rsidRPr="00392524" w:rsidRDefault="00521C27" w:rsidP="00521C27">
            <w:pPr>
              <w:spacing w:line="240" w:lineRule="exact"/>
              <w:ind w:hanging="18"/>
              <w:jc w:val="both"/>
              <w:rPr>
                <w:rFonts w:ascii="CordiaUPC" w:hAnsi="CordiaUPC" w:cs="CordiaUPC"/>
                <w:sz w:val="26"/>
                <w:szCs w:val="26"/>
              </w:rPr>
            </w:pPr>
          </w:p>
        </w:tc>
        <w:tc>
          <w:tcPr>
            <w:tcW w:w="4500" w:type="dxa"/>
            <w:gridSpan w:val="5"/>
            <w:hideMark/>
          </w:tcPr>
          <w:p w14:paraId="510F4D31" w14:textId="77777777" w:rsidR="00521C27" w:rsidRPr="00392524" w:rsidRDefault="00521C27" w:rsidP="00521C27">
            <w:pPr>
              <w:tabs>
                <w:tab w:val="left" w:pos="540"/>
              </w:tabs>
              <w:spacing w:line="240" w:lineRule="exact"/>
              <w:ind w:left="-18" w:firstLine="18"/>
              <w:jc w:val="center"/>
              <w:rPr>
                <w:rFonts w:ascii="CordiaUPC" w:hAnsi="CordiaUPC" w:cs="CordiaUPC"/>
                <w:i/>
                <w:iCs/>
                <w:sz w:val="26"/>
                <w:szCs w:val="26"/>
                <w:lang w:val="en-US"/>
              </w:rPr>
            </w:pPr>
            <w:r w:rsidRPr="00392524">
              <w:rPr>
                <w:rFonts w:ascii="CordiaUPC" w:hAnsi="CordiaUPC" w:cs="CordiaUPC"/>
                <w:i/>
                <w:iCs/>
                <w:sz w:val="26"/>
                <w:szCs w:val="26"/>
              </w:rPr>
              <w:t>(</w:t>
            </w:r>
            <w:proofErr w:type="gramStart"/>
            <w:r w:rsidRPr="00392524">
              <w:rPr>
                <w:rFonts w:ascii="CordiaUPC" w:hAnsi="CordiaUPC" w:cs="CordiaUPC"/>
                <w:i/>
                <w:iCs/>
                <w:sz w:val="26"/>
                <w:szCs w:val="26"/>
              </w:rPr>
              <w:t>in</w:t>
            </w:r>
            <w:proofErr w:type="gramEnd"/>
            <w:r w:rsidRPr="00392524">
              <w:rPr>
                <w:rFonts w:ascii="CordiaUPC" w:hAnsi="CordiaUPC" w:cs="CordiaUPC"/>
                <w:i/>
                <w:iCs/>
                <w:sz w:val="26"/>
                <w:szCs w:val="26"/>
              </w:rPr>
              <w:t xml:space="preserve"> million Baht)</w:t>
            </w:r>
          </w:p>
        </w:tc>
      </w:tr>
      <w:tr w:rsidR="00521C27" w:rsidRPr="00392524" w14:paraId="03D41595" w14:textId="77777777" w:rsidTr="00E632A5">
        <w:trPr>
          <w:trHeight w:val="83"/>
        </w:trPr>
        <w:tc>
          <w:tcPr>
            <w:tcW w:w="4680" w:type="dxa"/>
            <w:hideMark/>
          </w:tcPr>
          <w:p w14:paraId="0E579B87" w14:textId="03843484" w:rsidR="00521C27" w:rsidRPr="00392524" w:rsidRDefault="00521C27" w:rsidP="00521C27">
            <w:pPr>
              <w:spacing w:line="240" w:lineRule="exact"/>
              <w:jc w:val="both"/>
              <w:rPr>
                <w:rFonts w:ascii="CordiaUPC" w:hAnsi="CordiaUPC" w:cs="CordiaUPC"/>
                <w:sz w:val="26"/>
                <w:szCs w:val="26"/>
              </w:rPr>
            </w:pPr>
            <w:r w:rsidRPr="00392524">
              <w:rPr>
                <w:rFonts w:ascii="CordiaUPC" w:hAnsi="CordiaUPC" w:cs="CordiaUPC"/>
                <w:b/>
                <w:bCs/>
                <w:i/>
                <w:iCs/>
                <w:sz w:val="26"/>
                <w:szCs w:val="26"/>
              </w:rPr>
              <w:t>Statements of financial position</w:t>
            </w:r>
          </w:p>
        </w:tc>
        <w:tc>
          <w:tcPr>
            <w:tcW w:w="1440" w:type="dxa"/>
          </w:tcPr>
          <w:p w14:paraId="51F651E6" w14:textId="77777777" w:rsidR="00521C27" w:rsidRPr="00392524" w:rsidRDefault="00521C27" w:rsidP="00521C27">
            <w:pPr>
              <w:tabs>
                <w:tab w:val="decimal" w:pos="880"/>
              </w:tabs>
              <w:spacing w:line="240" w:lineRule="exact"/>
              <w:ind w:left="-45" w:right="-99"/>
              <w:rPr>
                <w:rFonts w:ascii="CordiaUPC" w:hAnsi="CordiaUPC" w:cs="CordiaUPC"/>
                <w:sz w:val="26"/>
                <w:szCs w:val="26"/>
              </w:rPr>
            </w:pPr>
          </w:p>
        </w:tc>
        <w:tc>
          <w:tcPr>
            <w:tcW w:w="241" w:type="dxa"/>
          </w:tcPr>
          <w:p w14:paraId="71B0C5CF" w14:textId="77777777" w:rsidR="00521C27" w:rsidRPr="00392524" w:rsidRDefault="00521C27" w:rsidP="00521C27">
            <w:pPr>
              <w:tabs>
                <w:tab w:val="decimal" w:pos="972"/>
              </w:tabs>
              <w:spacing w:line="240" w:lineRule="exact"/>
              <w:ind w:left="-45" w:right="-99"/>
              <w:rPr>
                <w:rFonts w:ascii="CordiaUPC" w:hAnsi="CordiaUPC" w:cs="CordiaUPC"/>
                <w:sz w:val="26"/>
                <w:szCs w:val="26"/>
              </w:rPr>
            </w:pPr>
          </w:p>
        </w:tc>
        <w:tc>
          <w:tcPr>
            <w:tcW w:w="1289" w:type="dxa"/>
          </w:tcPr>
          <w:p w14:paraId="25A18D90" w14:textId="77777777" w:rsidR="00521C27" w:rsidRPr="00392524" w:rsidRDefault="00521C27" w:rsidP="00521C27">
            <w:pPr>
              <w:tabs>
                <w:tab w:val="decimal" w:pos="913"/>
              </w:tabs>
              <w:spacing w:line="240" w:lineRule="exact"/>
              <w:ind w:left="-45" w:right="-99"/>
              <w:rPr>
                <w:rFonts w:ascii="CordiaUPC" w:hAnsi="CordiaUPC" w:cs="CordiaUPC"/>
                <w:sz w:val="26"/>
                <w:szCs w:val="26"/>
              </w:rPr>
            </w:pPr>
          </w:p>
        </w:tc>
        <w:tc>
          <w:tcPr>
            <w:tcW w:w="236" w:type="dxa"/>
          </w:tcPr>
          <w:p w14:paraId="41C08E6D" w14:textId="77777777" w:rsidR="00521C27" w:rsidRPr="00392524" w:rsidRDefault="00521C27" w:rsidP="00521C27">
            <w:pPr>
              <w:tabs>
                <w:tab w:val="decimal" w:pos="972"/>
              </w:tabs>
              <w:spacing w:line="240" w:lineRule="exact"/>
              <w:ind w:left="-45" w:right="-99"/>
              <w:rPr>
                <w:rFonts w:ascii="CordiaUPC" w:hAnsi="CordiaUPC" w:cs="CordiaUPC"/>
                <w:sz w:val="26"/>
                <w:szCs w:val="26"/>
                <w:u w:val="double"/>
              </w:rPr>
            </w:pPr>
          </w:p>
        </w:tc>
        <w:tc>
          <w:tcPr>
            <w:tcW w:w="1294" w:type="dxa"/>
          </w:tcPr>
          <w:p w14:paraId="1324BF85" w14:textId="77777777" w:rsidR="00521C27" w:rsidRPr="00392524" w:rsidRDefault="00521C27" w:rsidP="00521C27">
            <w:pPr>
              <w:tabs>
                <w:tab w:val="decimal" w:pos="1069"/>
              </w:tabs>
              <w:spacing w:line="240" w:lineRule="exact"/>
              <w:ind w:left="-45" w:right="-99"/>
              <w:rPr>
                <w:rFonts w:ascii="CordiaUPC" w:hAnsi="CordiaUPC" w:cs="CordiaUPC"/>
                <w:sz w:val="26"/>
                <w:szCs w:val="26"/>
                <w:cs/>
                <w:lang w:bidi="th-TH"/>
              </w:rPr>
            </w:pPr>
          </w:p>
        </w:tc>
      </w:tr>
      <w:tr w:rsidR="00521C27" w:rsidRPr="00392524" w14:paraId="33328B3F" w14:textId="77777777" w:rsidTr="00E632A5">
        <w:trPr>
          <w:trHeight w:val="83"/>
        </w:trPr>
        <w:tc>
          <w:tcPr>
            <w:tcW w:w="4680" w:type="dxa"/>
          </w:tcPr>
          <w:p w14:paraId="08E433EB" w14:textId="5304BE7B" w:rsidR="00521C27" w:rsidRPr="00392524" w:rsidRDefault="00521C27" w:rsidP="00521C27">
            <w:pPr>
              <w:spacing w:line="240" w:lineRule="exact"/>
              <w:jc w:val="both"/>
              <w:rPr>
                <w:rFonts w:ascii="CordiaUPC" w:hAnsi="CordiaUPC" w:cs="CordiaUPC"/>
                <w:b/>
                <w:bCs/>
                <w:i/>
                <w:iCs/>
                <w:sz w:val="26"/>
                <w:szCs w:val="26"/>
              </w:rPr>
            </w:pPr>
            <w:r>
              <w:rPr>
                <w:rFonts w:ascii="CordiaUPC" w:hAnsi="CordiaUPC" w:cs="CordiaUPC"/>
                <w:b/>
                <w:bCs/>
                <w:i/>
                <w:iCs/>
                <w:sz w:val="26"/>
                <w:szCs w:val="26"/>
              </w:rPr>
              <w:t xml:space="preserve">As </w:t>
            </w:r>
            <w:proofErr w:type="gramStart"/>
            <w:r>
              <w:rPr>
                <w:rFonts w:ascii="CordiaUPC" w:hAnsi="CordiaUPC" w:cs="CordiaUPC"/>
                <w:b/>
                <w:bCs/>
                <w:i/>
                <w:iCs/>
                <w:sz w:val="26"/>
                <w:szCs w:val="26"/>
              </w:rPr>
              <w:t>at</w:t>
            </w:r>
            <w:proofErr w:type="gramEnd"/>
            <w:r>
              <w:rPr>
                <w:rFonts w:ascii="CordiaUPC" w:hAnsi="CordiaUPC" w:cs="CordiaUPC"/>
                <w:b/>
                <w:bCs/>
                <w:i/>
                <w:iCs/>
                <w:sz w:val="26"/>
                <w:szCs w:val="26"/>
              </w:rPr>
              <w:t xml:space="preserve"> 31 December 2021</w:t>
            </w:r>
          </w:p>
        </w:tc>
        <w:tc>
          <w:tcPr>
            <w:tcW w:w="1440" w:type="dxa"/>
          </w:tcPr>
          <w:p w14:paraId="35A8725F" w14:textId="77777777" w:rsidR="00521C27" w:rsidRPr="00392524" w:rsidRDefault="00521C27" w:rsidP="00521C27">
            <w:pPr>
              <w:tabs>
                <w:tab w:val="decimal" w:pos="880"/>
              </w:tabs>
              <w:spacing w:line="240" w:lineRule="exact"/>
              <w:ind w:left="-45" w:right="-99"/>
              <w:rPr>
                <w:rFonts w:ascii="CordiaUPC" w:hAnsi="CordiaUPC" w:cs="CordiaUPC"/>
                <w:sz w:val="26"/>
                <w:szCs w:val="26"/>
              </w:rPr>
            </w:pPr>
          </w:p>
        </w:tc>
        <w:tc>
          <w:tcPr>
            <w:tcW w:w="241" w:type="dxa"/>
          </w:tcPr>
          <w:p w14:paraId="1A38829A" w14:textId="77777777" w:rsidR="00521C27" w:rsidRPr="00392524" w:rsidRDefault="00521C27" w:rsidP="00521C27">
            <w:pPr>
              <w:tabs>
                <w:tab w:val="decimal" w:pos="972"/>
              </w:tabs>
              <w:spacing w:line="240" w:lineRule="exact"/>
              <w:ind w:left="-45" w:right="-99"/>
              <w:rPr>
                <w:rFonts w:ascii="CordiaUPC" w:hAnsi="CordiaUPC" w:cs="CordiaUPC"/>
                <w:sz w:val="26"/>
                <w:szCs w:val="26"/>
              </w:rPr>
            </w:pPr>
          </w:p>
        </w:tc>
        <w:tc>
          <w:tcPr>
            <w:tcW w:w="1289" w:type="dxa"/>
          </w:tcPr>
          <w:p w14:paraId="04F70A7E" w14:textId="77777777" w:rsidR="00521C27" w:rsidRPr="00392524" w:rsidRDefault="00521C27" w:rsidP="00521C27">
            <w:pPr>
              <w:tabs>
                <w:tab w:val="decimal" w:pos="913"/>
              </w:tabs>
              <w:spacing w:line="240" w:lineRule="exact"/>
              <w:ind w:left="-45" w:right="-99"/>
              <w:rPr>
                <w:rFonts w:ascii="CordiaUPC" w:hAnsi="CordiaUPC" w:cs="CordiaUPC"/>
                <w:sz w:val="26"/>
                <w:szCs w:val="26"/>
              </w:rPr>
            </w:pPr>
          </w:p>
        </w:tc>
        <w:tc>
          <w:tcPr>
            <w:tcW w:w="236" w:type="dxa"/>
          </w:tcPr>
          <w:p w14:paraId="145A2E43" w14:textId="77777777" w:rsidR="00521C27" w:rsidRPr="00392524" w:rsidRDefault="00521C27" w:rsidP="00521C27">
            <w:pPr>
              <w:tabs>
                <w:tab w:val="decimal" w:pos="972"/>
              </w:tabs>
              <w:spacing w:line="240" w:lineRule="exact"/>
              <w:ind w:left="-45" w:right="-99"/>
              <w:rPr>
                <w:rFonts w:ascii="CordiaUPC" w:hAnsi="CordiaUPC" w:cs="CordiaUPC"/>
                <w:sz w:val="26"/>
                <w:szCs w:val="26"/>
                <w:u w:val="double"/>
              </w:rPr>
            </w:pPr>
          </w:p>
        </w:tc>
        <w:tc>
          <w:tcPr>
            <w:tcW w:w="1294" w:type="dxa"/>
          </w:tcPr>
          <w:p w14:paraId="62AD7370" w14:textId="77777777" w:rsidR="00521C27" w:rsidRPr="00392524" w:rsidRDefault="00521C27" w:rsidP="00521C27">
            <w:pPr>
              <w:tabs>
                <w:tab w:val="decimal" w:pos="1069"/>
              </w:tabs>
              <w:spacing w:line="240" w:lineRule="exact"/>
              <w:ind w:left="-45" w:right="-99"/>
              <w:rPr>
                <w:rFonts w:ascii="CordiaUPC" w:hAnsi="CordiaUPC" w:cs="CordiaUPC"/>
                <w:sz w:val="26"/>
                <w:szCs w:val="26"/>
              </w:rPr>
            </w:pPr>
          </w:p>
        </w:tc>
      </w:tr>
      <w:tr w:rsidR="00521C27" w:rsidRPr="00392524" w14:paraId="34A75D34" w14:textId="77777777" w:rsidTr="00E632A5">
        <w:trPr>
          <w:trHeight w:val="83"/>
        </w:trPr>
        <w:tc>
          <w:tcPr>
            <w:tcW w:w="4680" w:type="dxa"/>
            <w:hideMark/>
          </w:tcPr>
          <w:p w14:paraId="7A4C9472" w14:textId="71A1CD87" w:rsidR="00521C27" w:rsidRPr="00392524" w:rsidRDefault="00521C27" w:rsidP="00521C27">
            <w:pPr>
              <w:spacing w:line="240" w:lineRule="exact"/>
              <w:jc w:val="both"/>
              <w:rPr>
                <w:rFonts w:ascii="CordiaUPC" w:hAnsi="CordiaUPC" w:cs="CordiaUPC"/>
                <w:sz w:val="26"/>
                <w:szCs w:val="26"/>
              </w:rPr>
            </w:pPr>
            <w:r w:rsidRPr="00392524">
              <w:rPr>
                <w:rFonts w:ascii="CordiaUPC" w:hAnsi="CordiaUPC" w:cs="CordiaUPC"/>
                <w:sz w:val="26"/>
                <w:szCs w:val="26"/>
              </w:rPr>
              <w:t>Loans to customers and accrued interest receivables, net</w:t>
            </w:r>
          </w:p>
        </w:tc>
        <w:tc>
          <w:tcPr>
            <w:tcW w:w="1440" w:type="dxa"/>
            <w:hideMark/>
          </w:tcPr>
          <w:p w14:paraId="66E7D6C4" w14:textId="77777777" w:rsidR="00521C27" w:rsidRPr="00392524" w:rsidRDefault="00521C27" w:rsidP="00521C27">
            <w:pPr>
              <w:tabs>
                <w:tab w:val="decimal" w:pos="1150"/>
              </w:tabs>
              <w:spacing w:line="240" w:lineRule="exact"/>
              <w:ind w:left="-45" w:right="-22"/>
              <w:rPr>
                <w:rFonts w:ascii="CordiaUPC" w:hAnsi="CordiaUPC" w:cs="CordiaUPC"/>
                <w:sz w:val="26"/>
                <w:szCs w:val="26"/>
                <w:cs/>
              </w:rPr>
            </w:pPr>
            <w:r w:rsidRPr="00392524">
              <w:rPr>
                <w:rFonts w:ascii="CordiaUPC" w:hAnsi="CordiaUPC" w:cs="CordiaUPC"/>
                <w:sz w:val="26"/>
                <w:szCs w:val="26"/>
              </w:rPr>
              <w:t>1,324,479</w:t>
            </w:r>
          </w:p>
        </w:tc>
        <w:tc>
          <w:tcPr>
            <w:tcW w:w="241" w:type="dxa"/>
          </w:tcPr>
          <w:p w14:paraId="6727190F" w14:textId="77777777" w:rsidR="00521C27" w:rsidRPr="00392524" w:rsidRDefault="00521C27" w:rsidP="00521C27">
            <w:pPr>
              <w:tabs>
                <w:tab w:val="decimal" w:pos="1150"/>
              </w:tabs>
              <w:spacing w:line="240" w:lineRule="exact"/>
              <w:ind w:left="-45" w:right="-22"/>
              <w:rPr>
                <w:rFonts w:ascii="CordiaUPC" w:hAnsi="CordiaUPC" w:cs="CordiaUPC"/>
                <w:sz w:val="26"/>
                <w:szCs w:val="26"/>
              </w:rPr>
            </w:pPr>
          </w:p>
        </w:tc>
        <w:tc>
          <w:tcPr>
            <w:tcW w:w="1289" w:type="dxa"/>
            <w:hideMark/>
          </w:tcPr>
          <w:p w14:paraId="61F937F4" w14:textId="77777777" w:rsidR="00521C27" w:rsidRPr="00392524" w:rsidRDefault="00521C27" w:rsidP="00521C27">
            <w:pPr>
              <w:tabs>
                <w:tab w:val="decimal" w:pos="997"/>
              </w:tabs>
              <w:spacing w:line="240" w:lineRule="exact"/>
              <w:ind w:right="-22"/>
              <w:rPr>
                <w:rFonts w:ascii="CordiaUPC" w:hAnsi="CordiaUPC" w:cs="CordiaUPC"/>
                <w:sz w:val="26"/>
                <w:szCs w:val="26"/>
              </w:rPr>
            </w:pPr>
            <w:r w:rsidRPr="00392524">
              <w:rPr>
                <w:rFonts w:ascii="CordiaUPC" w:hAnsi="CordiaUPC" w:cs="CordiaUPC"/>
                <w:sz w:val="26"/>
                <w:szCs w:val="26"/>
              </w:rPr>
              <w:t>(1,011)</w:t>
            </w:r>
          </w:p>
        </w:tc>
        <w:tc>
          <w:tcPr>
            <w:tcW w:w="236" w:type="dxa"/>
          </w:tcPr>
          <w:p w14:paraId="30E46DDF" w14:textId="77777777" w:rsidR="00521C27" w:rsidRPr="00392524" w:rsidRDefault="00521C27" w:rsidP="00521C27">
            <w:pPr>
              <w:tabs>
                <w:tab w:val="decimal" w:pos="997"/>
              </w:tabs>
              <w:spacing w:line="240" w:lineRule="exact"/>
              <w:ind w:left="-45" w:right="-22"/>
              <w:rPr>
                <w:rFonts w:ascii="CordiaUPC" w:hAnsi="CordiaUPC" w:cs="CordiaUPC"/>
                <w:sz w:val="26"/>
                <w:szCs w:val="26"/>
                <w:u w:val="double"/>
              </w:rPr>
            </w:pPr>
          </w:p>
        </w:tc>
        <w:tc>
          <w:tcPr>
            <w:tcW w:w="1294" w:type="dxa"/>
            <w:hideMark/>
          </w:tcPr>
          <w:p w14:paraId="4657E2DF" w14:textId="77777777" w:rsidR="00521C27" w:rsidRPr="00392524" w:rsidRDefault="00521C27" w:rsidP="00521C27">
            <w:pPr>
              <w:tabs>
                <w:tab w:val="decimal" w:pos="997"/>
              </w:tabs>
              <w:spacing w:line="240" w:lineRule="exact"/>
              <w:ind w:left="-45" w:right="-22"/>
              <w:rPr>
                <w:rFonts w:ascii="CordiaUPC" w:hAnsi="CordiaUPC" w:cs="CordiaUPC"/>
                <w:sz w:val="26"/>
                <w:szCs w:val="26"/>
              </w:rPr>
            </w:pPr>
            <w:r w:rsidRPr="00392524">
              <w:rPr>
                <w:rFonts w:ascii="CordiaUPC" w:hAnsi="CordiaUPC" w:cs="CordiaUPC"/>
                <w:sz w:val="26"/>
                <w:szCs w:val="26"/>
              </w:rPr>
              <w:t>1,323,468</w:t>
            </w:r>
          </w:p>
        </w:tc>
      </w:tr>
      <w:tr w:rsidR="00521C27" w:rsidRPr="00392524" w14:paraId="35975EFB" w14:textId="77777777" w:rsidTr="00E632A5">
        <w:trPr>
          <w:trHeight w:val="83"/>
        </w:trPr>
        <w:tc>
          <w:tcPr>
            <w:tcW w:w="4680" w:type="dxa"/>
            <w:hideMark/>
          </w:tcPr>
          <w:p w14:paraId="13AF65B7" w14:textId="00E9A49F" w:rsidR="00521C27" w:rsidRPr="00392524" w:rsidRDefault="00521C27" w:rsidP="00521C27">
            <w:pPr>
              <w:spacing w:line="240" w:lineRule="exact"/>
              <w:jc w:val="both"/>
              <w:rPr>
                <w:rFonts w:ascii="CordiaUPC" w:hAnsi="CordiaUPC" w:cs="CordiaUPC"/>
                <w:sz w:val="26"/>
                <w:szCs w:val="26"/>
              </w:rPr>
            </w:pPr>
            <w:r w:rsidRPr="00392524">
              <w:rPr>
                <w:rFonts w:ascii="CordiaUPC" w:hAnsi="CordiaUPC" w:cs="CordiaUPC"/>
                <w:sz w:val="26"/>
                <w:szCs w:val="26"/>
              </w:rPr>
              <w:t>Deferred revenue</w:t>
            </w:r>
          </w:p>
        </w:tc>
        <w:tc>
          <w:tcPr>
            <w:tcW w:w="1440" w:type="dxa"/>
            <w:hideMark/>
          </w:tcPr>
          <w:p w14:paraId="4ADDDE71" w14:textId="77777777" w:rsidR="00521C27" w:rsidRPr="00392524" w:rsidRDefault="00521C27" w:rsidP="00521C27">
            <w:pPr>
              <w:tabs>
                <w:tab w:val="decimal" w:pos="1150"/>
              </w:tabs>
              <w:spacing w:line="240" w:lineRule="exact"/>
              <w:ind w:left="-45" w:right="-22"/>
              <w:rPr>
                <w:rFonts w:ascii="CordiaUPC" w:hAnsi="CordiaUPC" w:cs="CordiaUPC"/>
                <w:sz w:val="26"/>
                <w:szCs w:val="26"/>
                <w:cs/>
              </w:rPr>
            </w:pPr>
            <w:r w:rsidRPr="00392524">
              <w:rPr>
                <w:rFonts w:ascii="CordiaUPC" w:hAnsi="CordiaUPC" w:cs="CordiaUPC"/>
                <w:sz w:val="26"/>
                <w:szCs w:val="26"/>
              </w:rPr>
              <w:t>20,176</w:t>
            </w:r>
          </w:p>
        </w:tc>
        <w:tc>
          <w:tcPr>
            <w:tcW w:w="241" w:type="dxa"/>
          </w:tcPr>
          <w:p w14:paraId="3CAB8166" w14:textId="77777777" w:rsidR="00521C27" w:rsidRPr="00392524" w:rsidRDefault="00521C27" w:rsidP="00521C27">
            <w:pPr>
              <w:tabs>
                <w:tab w:val="decimal" w:pos="1150"/>
              </w:tabs>
              <w:spacing w:line="240" w:lineRule="exact"/>
              <w:ind w:left="-45" w:right="-22"/>
              <w:rPr>
                <w:rFonts w:ascii="CordiaUPC" w:hAnsi="CordiaUPC" w:cs="CordiaUPC"/>
                <w:sz w:val="26"/>
                <w:szCs w:val="26"/>
              </w:rPr>
            </w:pPr>
          </w:p>
        </w:tc>
        <w:tc>
          <w:tcPr>
            <w:tcW w:w="1289" w:type="dxa"/>
            <w:hideMark/>
          </w:tcPr>
          <w:p w14:paraId="1A8FF28F" w14:textId="77777777" w:rsidR="00521C27" w:rsidRPr="00392524" w:rsidRDefault="00521C27" w:rsidP="00521C27">
            <w:pPr>
              <w:tabs>
                <w:tab w:val="decimal" w:pos="997"/>
              </w:tabs>
              <w:spacing w:line="240" w:lineRule="exact"/>
              <w:ind w:right="-22"/>
              <w:rPr>
                <w:rFonts w:ascii="CordiaUPC" w:hAnsi="CordiaUPC" w:cs="CordiaUPC"/>
                <w:sz w:val="26"/>
                <w:szCs w:val="26"/>
              </w:rPr>
            </w:pPr>
            <w:r w:rsidRPr="00392524">
              <w:rPr>
                <w:rFonts w:ascii="CordiaUPC" w:hAnsi="CordiaUPC" w:cs="CordiaUPC"/>
                <w:sz w:val="26"/>
                <w:szCs w:val="26"/>
              </w:rPr>
              <w:t>(1,011)</w:t>
            </w:r>
          </w:p>
        </w:tc>
        <w:tc>
          <w:tcPr>
            <w:tcW w:w="236" w:type="dxa"/>
          </w:tcPr>
          <w:p w14:paraId="1F591CE3" w14:textId="77777777" w:rsidR="00521C27" w:rsidRPr="00392524" w:rsidRDefault="00521C27" w:rsidP="00521C27">
            <w:pPr>
              <w:tabs>
                <w:tab w:val="decimal" w:pos="997"/>
              </w:tabs>
              <w:spacing w:line="240" w:lineRule="exact"/>
              <w:ind w:left="-45" w:right="-22"/>
              <w:rPr>
                <w:rFonts w:ascii="CordiaUPC" w:hAnsi="CordiaUPC" w:cs="CordiaUPC"/>
                <w:sz w:val="26"/>
                <w:szCs w:val="26"/>
                <w:u w:val="double"/>
              </w:rPr>
            </w:pPr>
          </w:p>
        </w:tc>
        <w:tc>
          <w:tcPr>
            <w:tcW w:w="1294" w:type="dxa"/>
            <w:hideMark/>
          </w:tcPr>
          <w:p w14:paraId="38B5E823" w14:textId="77777777" w:rsidR="00521C27" w:rsidRPr="00392524" w:rsidRDefault="00521C27" w:rsidP="00521C27">
            <w:pPr>
              <w:tabs>
                <w:tab w:val="decimal" w:pos="997"/>
              </w:tabs>
              <w:spacing w:line="240" w:lineRule="exact"/>
              <w:ind w:left="-45" w:right="-22"/>
              <w:rPr>
                <w:rFonts w:ascii="CordiaUPC" w:hAnsi="CordiaUPC" w:cs="CordiaUPC"/>
                <w:sz w:val="26"/>
                <w:szCs w:val="26"/>
              </w:rPr>
            </w:pPr>
            <w:r w:rsidRPr="00392524">
              <w:rPr>
                <w:rFonts w:ascii="CordiaUPC" w:hAnsi="CordiaUPC" w:cs="CordiaUPC"/>
                <w:sz w:val="26"/>
                <w:szCs w:val="26"/>
              </w:rPr>
              <w:t>19,165</w:t>
            </w:r>
          </w:p>
        </w:tc>
      </w:tr>
      <w:tr w:rsidR="00521C27" w:rsidRPr="00392524" w14:paraId="562A0BDF" w14:textId="77777777" w:rsidTr="00E632A5">
        <w:trPr>
          <w:trHeight w:val="83"/>
        </w:trPr>
        <w:tc>
          <w:tcPr>
            <w:tcW w:w="4680" w:type="dxa"/>
          </w:tcPr>
          <w:p w14:paraId="0B239BFA" w14:textId="77777777" w:rsidR="00521C27" w:rsidRPr="00392524" w:rsidRDefault="00521C27" w:rsidP="00521C27">
            <w:pPr>
              <w:spacing w:line="240" w:lineRule="exact"/>
              <w:jc w:val="both"/>
              <w:rPr>
                <w:rFonts w:ascii="CordiaUPC" w:hAnsi="CordiaUPC" w:cs="CordiaUPC"/>
                <w:sz w:val="26"/>
                <w:szCs w:val="26"/>
              </w:rPr>
            </w:pPr>
          </w:p>
        </w:tc>
        <w:tc>
          <w:tcPr>
            <w:tcW w:w="1440" w:type="dxa"/>
          </w:tcPr>
          <w:p w14:paraId="702382A9" w14:textId="77777777" w:rsidR="00521C27" w:rsidRPr="00392524" w:rsidRDefault="00521C27" w:rsidP="00521C27">
            <w:pPr>
              <w:tabs>
                <w:tab w:val="decimal" w:pos="1150"/>
              </w:tabs>
              <w:spacing w:line="240" w:lineRule="exact"/>
              <w:ind w:left="-45" w:right="-22"/>
              <w:rPr>
                <w:rFonts w:ascii="CordiaUPC" w:hAnsi="CordiaUPC" w:cs="CordiaUPC"/>
                <w:sz w:val="26"/>
                <w:szCs w:val="26"/>
                <w:cs/>
              </w:rPr>
            </w:pPr>
          </w:p>
        </w:tc>
        <w:tc>
          <w:tcPr>
            <w:tcW w:w="241" w:type="dxa"/>
          </w:tcPr>
          <w:p w14:paraId="1D587A1E" w14:textId="77777777" w:rsidR="00521C27" w:rsidRPr="00392524" w:rsidRDefault="00521C27" w:rsidP="00521C27">
            <w:pPr>
              <w:tabs>
                <w:tab w:val="decimal" w:pos="1150"/>
              </w:tabs>
              <w:spacing w:line="240" w:lineRule="exact"/>
              <w:ind w:left="-45" w:right="-22"/>
              <w:rPr>
                <w:rFonts w:ascii="CordiaUPC" w:hAnsi="CordiaUPC" w:cs="CordiaUPC"/>
                <w:sz w:val="26"/>
                <w:szCs w:val="26"/>
              </w:rPr>
            </w:pPr>
          </w:p>
        </w:tc>
        <w:tc>
          <w:tcPr>
            <w:tcW w:w="1289" w:type="dxa"/>
          </w:tcPr>
          <w:p w14:paraId="665199F4" w14:textId="77777777" w:rsidR="00521C27" w:rsidRPr="00392524" w:rsidRDefault="00521C27" w:rsidP="00521C27">
            <w:pPr>
              <w:tabs>
                <w:tab w:val="decimal" w:pos="997"/>
              </w:tabs>
              <w:spacing w:line="240" w:lineRule="exact"/>
              <w:ind w:left="-45" w:right="-22"/>
              <w:rPr>
                <w:rFonts w:ascii="CordiaUPC" w:hAnsi="CordiaUPC" w:cs="CordiaUPC"/>
                <w:sz w:val="26"/>
                <w:szCs w:val="26"/>
              </w:rPr>
            </w:pPr>
          </w:p>
        </w:tc>
        <w:tc>
          <w:tcPr>
            <w:tcW w:w="236" w:type="dxa"/>
          </w:tcPr>
          <w:p w14:paraId="638C034D" w14:textId="77777777" w:rsidR="00521C27" w:rsidRPr="00392524" w:rsidRDefault="00521C27" w:rsidP="00521C27">
            <w:pPr>
              <w:tabs>
                <w:tab w:val="decimal" w:pos="997"/>
              </w:tabs>
              <w:spacing w:line="240" w:lineRule="exact"/>
              <w:ind w:left="-45" w:right="-22"/>
              <w:rPr>
                <w:rFonts w:ascii="CordiaUPC" w:hAnsi="CordiaUPC" w:cs="CordiaUPC"/>
                <w:sz w:val="26"/>
                <w:szCs w:val="26"/>
                <w:u w:val="double"/>
              </w:rPr>
            </w:pPr>
          </w:p>
        </w:tc>
        <w:tc>
          <w:tcPr>
            <w:tcW w:w="1294" w:type="dxa"/>
          </w:tcPr>
          <w:p w14:paraId="0D677CC3" w14:textId="77777777" w:rsidR="00521C27" w:rsidRPr="00392524" w:rsidRDefault="00521C27" w:rsidP="00521C27">
            <w:pPr>
              <w:tabs>
                <w:tab w:val="decimal" w:pos="997"/>
              </w:tabs>
              <w:spacing w:line="240" w:lineRule="exact"/>
              <w:ind w:left="-45" w:right="-22"/>
              <w:rPr>
                <w:rFonts w:ascii="CordiaUPC" w:hAnsi="CordiaUPC" w:cs="CordiaUPC"/>
                <w:sz w:val="26"/>
                <w:szCs w:val="26"/>
              </w:rPr>
            </w:pPr>
          </w:p>
        </w:tc>
      </w:tr>
      <w:tr w:rsidR="00C15D02" w:rsidRPr="00392524" w14:paraId="077DD7FC" w14:textId="77777777" w:rsidTr="00E632A5">
        <w:trPr>
          <w:trHeight w:val="83"/>
        </w:trPr>
        <w:tc>
          <w:tcPr>
            <w:tcW w:w="4680" w:type="dxa"/>
            <w:hideMark/>
          </w:tcPr>
          <w:p w14:paraId="26164B58" w14:textId="606DD736" w:rsidR="00C15D02" w:rsidRPr="00173C18" w:rsidRDefault="00C15D02" w:rsidP="00C15D02">
            <w:pPr>
              <w:spacing w:line="240" w:lineRule="exact"/>
              <w:jc w:val="both"/>
              <w:rPr>
                <w:rFonts w:ascii="CordiaUPC" w:hAnsi="CordiaUPC" w:cs="CordiaUPC"/>
                <w:sz w:val="26"/>
                <w:szCs w:val="26"/>
              </w:rPr>
            </w:pPr>
            <w:r w:rsidRPr="00173C18">
              <w:rPr>
                <w:rFonts w:ascii="CordiaUPC" w:hAnsi="CordiaUPC" w:cs="CordiaUPC"/>
                <w:b/>
                <w:bCs/>
                <w:i/>
                <w:iCs/>
                <w:sz w:val="26"/>
                <w:szCs w:val="26"/>
              </w:rPr>
              <w:t>Statements of profit or loss</w:t>
            </w:r>
          </w:p>
        </w:tc>
        <w:tc>
          <w:tcPr>
            <w:tcW w:w="1440" w:type="dxa"/>
          </w:tcPr>
          <w:p w14:paraId="405546EF" w14:textId="77777777" w:rsidR="00C15D02" w:rsidRPr="00173C18" w:rsidRDefault="00C15D02" w:rsidP="00C15D02">
            <w:pPr>
              <w:tabs>
                <w:tab w:val="decimal" w:pos="1150"/>
              </w:tabs>
              <w:spacing w:line="240" w:lineRule="exact"/>
              <w:ind w:left="-45" w:right="-22"/>
              <w:rPr>
                <w:rFonts w:ascii="CordiaUPC" w:hAnsi="CordiaUPC" w:cs="CordiaUPC"/>
                <w:sz w:val="26"/>
                <w:szCs w:val="26"/>
              </w:rPr>
            </w:pPr>
          </w:p>
        </w:tc>
        <w:tc>
          <w:tcPr>
            <w:tcW w:w="241" w:type="dxa"/>
          </w:tcPr>
          <w:p w14:paraId="228F221B" w14:textId="77777777" w:rsidR="00C15D02" w:rsidRPr="00173C18" w:rsidRDefault="00C15D02" w:rsidP="00C15D02">
            <w:pPr>
              <w:tabs>
                <w:tab w:val="decimal" w:pos="1150"/>
              </w:tabs>
              <w:spacing w:line="240" w:lineRule="exact"/>
              <w:ind w:left="-45" w:right="-22"/>
              <w:rPr>
                <w:rFonts w:ascii="CordiaUPC" w:hAnsi="CordiaUPC" w:cs="CordiaUPC"/>
                <w:sz w:val="26"/>
                <w:szCs w:val="26"/>
              </w:rPr>
            </w:pPr>
          </w:p>
        </w:tc>
        <w:tc>
          <w:tcPr>
            <w:tcW w:w="1289" w:type="dxa"/>
          </w:tcPr>
          <w:p w14:paraId="681C3322" w14:textId="77777777" w:rsidR="00C15D02" w:rsidRPr="00173C18" w:rsidRDefault="00C15D02" w:rsidP="00C15D02">
            <w:pPr>
              <w:tabs>
                <w:tab w:val="decimal" w:pos="997"/>
              </w:tabs>
              <w:spacing w:line="240" w:lineRule="exact"/>
              <w:ind w:left="-45" w:right="-22"/>
              <w:rPr>
                <w:rFonts w:ascii="CordiaUPC" w:hAnsi="CordiaUPC" w:cs="CordiaUPC"/>
                <w:sz w:val="26"/>
                <w:szCs w:val="26"/>
              </w:rPr>
            </w:pPr>
          </w:p>
        </w:tc>
        <w:tc>
          <w:tcPr>
            <w:tcW w:w="236" w:type="dxa"/>
          </w:tcPr>
          <w:p w14:paraId="1CE28A94" w14:textId="77777777" w:rsidR="00C15D02" w:rsidRPr="00173C18" w:rsidRDefault="00C15D02" w:rsidP="00C15D02">
            <w:pPr>
              <w:tabs>
                <w:tab w:val="decimal" w:pos="997"/>
              </w:tabs>
              <w:spacing w:line="240" w:lineRule="exact"/>
              <w:ind w:left="-45" w:right="-22"/>
              <w:rPr>
                <w:rFonts w:ascii="CordiaUPC" w:hAnsi="CordiaUPC" w:cs="CordiaUPC"/>
                <w:sz w:val="26"/>
                <w:szCs w:val="26"/>
                <w:u w:val="double"/>
              </w:rPr>
            </w:pPr>
          </w:p>
        </w:tc>
        <w:tc>
          <w:tcPr>
            <w:tcW w:w="1294" w:type="dxa"/>
          </w:tcPr>
          <w:p w14:paraId="39EB0078" w14:textId="77777777" w:rsidR="00C15D02" w:rsidRPr="00173C18" w:rsidRDefault="00C15D02" w:rsidP="00C15D02">
            <w:pPr>
              <w:tabs>
                <w:tab w:val="decimal" w:pos="997"/>
              </w:tabs>
              <w:spacing w:line="240" w:lineRule="exact"/>
              <w:ind w:left="-45" w:right="-22"/>
              <w:rPr>
                <w:rFonts w:ascii="CordiaUPC" w:hAnsi="CordiaUPC" w:cs="CordiaUPC"/>
                <w:sz w:val="26"/>
                <w:szCs w:val="26"/>
              </w:rPr>
            </w:pPr>
          </w:p>
        </w:tc>
      </w:tr>
      <w:tr w:rsidR="00C15D02" w:rsidRPr="00392524" w14:paraId="244E2209" w14:textId="77777777" w:rsidTr="00E632A5">
        <w:trPr>
          <w:trHeight w:val="83"/>
        </w:trPr>
        <w:tc>
          <w:tcPr>
            <w:tcW w:w="4680" w:type="dxa"/>
          </w:tcPr>
          <w:p w14:paraId="4B543BF7" w14:textId="46C31BCB" w:rsidR="00C15D02" w:rsidRPr="00173C18" w:rsidRDefault="00C15D02" w:rsidP="00C15D02">
            <w:pPr>
              <w:spacing w:line="240" w:lineRule="exact"/>
              <w:jc w:val="both"/>
              <w:rPr>
                <w:rFonts w:ascii="CordiaUPC" w:hAnsi="CordiaUPC" w:cs="CordiaUPC"/>
                <w:b/>
                <w:bCs/>
                <w:i/>
                <w:iCs/>
                <w:sz w:val="26"/>
                <w:szCs w:val="26"/>
              </w:rPr>
            </w:pPr>
            <w:r w:rsidRPr="00173C18">
              <w:rPr>
                <w:rFonts w:ascii="CordiaUPC" w:hAnsi="CordiaUPC" w:cs="CordiaUPC"/>
                <w:b/>
                <w:bCs/>
                <w:i/>
                <w:iCs/>
                <w:sz w:val="26"/>
                <w:szCs w:val="26"/>
              </w:rPr>
              <w:t>For the three</w:t>
            </w:r>
            <w:r w:rsidRPr="00173C18">
              <w:rPr>
                <w:rFonts w:ascii="CordiaUPC" w:eastAsia="Times New Roman" w:hAnsi="CordiaUPC" w:cs="CordiaUPC" w:hint="cs"/>
                <w:b/>
                <w:bCs/>
                <w:i/>
                <w:iCs/>
                <w:sz w:val="26"/>
                <w:szCs w:val="26"/>
                <w:lang w:bidi="th-TH"/>
              </w:rPr>
              <w:t xml:space="preserve">-month period ended </w:t>
            </w:r>
            <w:r w:rsidRPr="00173C18">
              <w:rPr>
                <w:rFonts w:ascii="CordiaUPC" w:eastAsia="Times New Roman" w:hAnsi="CordiaUPC" w:cs="CordiaUPC"/>
                <w:b/>
                <w:bCs/>
                <w:i/>
                <w:iCs/>
                <w:sz w:val="26"/>
                <w:szCs w:val="26"/>
                <w:lang w:bidi="th-TH"/>
              </w:rPr>
              <w:t xml:space="preserve">30 </w:t>
            </w:r>
            <w:r w:rsidRPr="00173C18">
              <w:rPr>
                <w:rFonts w:ascii="CordiaUPC" w:eastAsia="AngsanaNew" w:hAnsi="CordiaUPC" w:cs="CordiaUPC" w:hint="cs"/>
                <w:b/>
                <w:bCs/>
                <w:i/>
                <w:iCs/>
                <w:sz w:val="26"/>
                <w:szCs w:val="26"/>
                <w:lang w:bidi="th-TH"/>
              </w:rPr>
              <w:t>September</w:t>
            </w:r>
            <w:r w:rsidRPr="00173C18">
              <w:rPr>
                <w:rFonts w:ascii="CordiaUPC" w:eastAsia="Times New Roman" w:hAnsi="CordiaUPC" w:cs="CordiaUPC" w:hint="cs"/>
                <w:sz w:val="26"/>
                <w:szCs w:val="26"/>
                <w:lang w:bidi="th-TH"/>
              </w:rPr>
              <w:t xml:space="preserve"> </w:t>
            </w:r>
            <w:r w:rsidRPr="00173C18">
              <w:rPr>
                <w:rFonts w:ascii="CordiaUPC" w:hAnsi="CordiaUPC" w:cs="CordiaUPC"/>
                <w:b/>
                <w:bCs/>
                <w:i/>
                <w:iCs/>
                <w:sz w:val="26"/>
                <w:szCs w:val="26"/>
              </w:rPr>
              <w:t>2021</w:t>
            </w:r>
          </w:p>
        </w:tc>
        <w:tc>
          <w:tcPr>
            <w:tcW w:w="1440" w:type="dxa"/>
          </w:tcPr>
          <w:p w14:paraId="798D4320" w14:textId="77777777" w:rsidR="00C15D02" w:rsidRPr="00173C18" w:rsidRDefault="00C15D02" w:rsidP="00C15D02">
            <w:pPr>
              <w:tabs>
                <w:tab w:val="decimal" w:pos="1150"/>
              </w:tabs>
              <w:spacing w:line="240" w:lineRule="exact"/>
              <w:ind w:left="-45" w:right="-22"/>
              <w:rPr>
                <w:rFonts w:ascii="CordiaUPC" w:hAnsi="CordiaUPC" w:cs="CordiaUPC"/>
                <w:sz w:val="26"/>
                <w:szCs w:val="26"/>
              </w:rPr>
            </w:pPr>
          </w:p>
        </w:tc>
        <w:tc>
          <w:tcPr>
            <w:tcW w:w="241" w:type="dxa"/>
          </w:tcPr>
          <w:p w14:paraId="3B551F02" w14:textId="77777777" w:rsidR="00C15D02" w:rsidRPr="00173C18" w:rsidRDefault="00C15D02" w:rsidP="00C15D02">
            <w:pPr>
              <w:tabs>
                <w:tab w:val="decimal" w:pos="1150"/>
              </w:tabs>
              <w:spacing w:line="240" w:lineRule="exact"/>
              <w:ind w:left="-45" w:right="-22"/>
              <w:rPr>
                <w:rFonts w:ascii="CordiaUPC" w:hAnsi="CordiaUPC" w:cs="CordiaUPC"/>
                <w:sz w:val="26"/>
                <w:szCs w:val="26"/>
              </w:rPr>
            </w:pPr>
          </w:p>
        </w:tc>
        <w:tc>
          <w:tcPr>
            <w:tcW w:w="1289" w:type="dxa"/>
          </w:tcPr>
          <w:p w14:paraId="4B935748" w14:textId="77777777" w:rsidR="00C15D02" w:rsidRPr="00173C18" w:rsidRDefault="00C15D02" w:rsidP="00C15D02">
            <w:pPr>
              <w:tabs>
                <w:tab w:val="decimal" w:pos="997"/>
              </w:tabs>
              <w:spacing w:line="240" w:lineRule="exact"/>
              <w:ind w:left="-45" w:right="-22"/>
              <w:rPr>
                <w:rFonts w:ascii="CordiaUPC" w:hAnsi="CordiaUPC" w:cs="CordiaUPC"/>
                <w:sz w:val="26"/>
                <w:szCs w:val="26"/>
              </w:rPr>
            </w:pPr>
          </w:p>
        </w:tc>
        <w:tc>
          <w:tcPr>
            <w:tcW w:w="236" w:type="dxa"/>
          </w:tcPr>
          <w:p w14:paraId="6E8850E7" w14:textId="77777777" w:rsidR="00C15D02" w:rsidRPr="00173C18" w:rsidRDefault="00C15D02" w:rsidP="00C15D02">
            <w:pPr>
              <w:tabs>
                <w:tab w:val="decimal" w:pos="997"/>
              </w:tabs>
              <w:spacing w:line="240" w:lineRule="exact"/>
              <w:ind w:left="-45" w:right="-22"/>
              <w:rPr>
                <w:rFonts w:ascii="CordiaUPC" w:hAnsi="CordiaUPC" w:cs="CordiaUPC"/>
                <w:sz w:val="26"/>
                <w:szCs w:val="26"/>
                <w:u w:val="double"/>
              </w:rPr>
            </w:pPr>
          </w:p>
        </w:tc>
        <w:tc>
          <w:tcPr>
            <w:tcW w:w="1294" w:type="dxa"/>
          </w:tcPr>
          <w:p w14:paraId="7E948F65" w14:textId="77777777" w:rsidR="00C15D02" w:rsidRPr="00173C18" w:rsidRDefault="00C15D02" w:rsidP="00C15D02">
            <w:pPr>
              <w:tabs>
                <w:tab w:val="decimal" w:pos="997"/>
              </w:tabs>
              <w:spacing w:line="240" w:lineRule="exact"/>
              <w:ind w:left="-45" w:right="-22"/>
              <w:rPr>
                <w:rFonts w:ascii="CordiaUPC" w:hAnsi="CordiaUPC" w:cs="CordiaUPC"/>
                <w:sz w:val="26"/>
                <w:szCs w:val="26"/>
              </w:rPr>
            </w:pPr>
          </w:p>
        </w:tc>
      </w:tr>
      <w:tr w:rsidR="00C15D02" w:rsidRPr="00392524" w14:paraId="37391626" w14:textId="77777777" w:rsidTr="00B728CC">
        <w:trPr>
          <w:trHeight w:val="83"/>
        </w:trPr>
        <w:tc>
          <w:tcPr>
            <w:tcW w:w="4680" w:type="dxa"/>
            <w:hideMark/>
          </w:tcPr>
          <w:p w14:paraId="01D3909A" w14:textId="25AB8AFE" w:rsidR="00C15D02" w:rsidRPr="00173C18" w:rsidRDefault="00C15D02" w:rsidP="00C15D02">
            <w:pPr>
              <w:spacing w:line="240" w:lineRule="exact"/>
              <w:jc w:val="both"/>
              <w:rPr>
                <w:rFonts w:ascii="CordiaUPC" w:hAnsi="CordiaUPC" w:cs="CordiaUPC"/>
                <w:sz w:val="26"/>
                <w:szCs w:val="26"/>
              </w:rPr>
            </w:pPr>
            <w:r w:rsidRPr="00173C18">
              <w:rPr>
                <w:rFonts w:ascii="CordiaUPC" w:hAnsi="CordiaUPC" w:cs="CordiaUPC"/>
                <w:sz w:val="26"/>
                <w:szCs w:val="26"/>
              </w:rPr>
              <w:t>Fees and service income</w:t>
            </w:r>
          </w:p>
        </w:tc>
        <w:tc>
          <w:tcPr>
            <w:tcW w:w="1440" w:type="dxa"/>
          </w:tcPr>
          <w:p w14:paraId="2C5F244F" w14:textId="3124C962" w:rsidR="00C15D02" w:rsidRPr="00173C18" w:rsidRDefault="00C15D02" w:rsidP="00C15D02">
            <w:pPr>
              <w:tabs>
                <w:tab w:val="decimal" w:pos="1150"/>
              </w:tabs>
              <w:spacing w:line="240" w:lineRule="exact"/>
              <w:ind w:left="-45" w:right="-22"/>
              <w:rPr>
                <w:rFonts w:ascii="CordiaUPC" w:hAnsi="CordiaUPC" w:cs="CordiaUPC"/>
                <w:sz w:val="26"/>
                <w:szCs w:val="26"/>
                <w:cs/>
              </w:rPr>
            </w:pPr>
            <w:r w:rsidRPr="00173C18">
              <w:rPr>
                <w:rFonts w:ascii="CordiaUPC" w:hAnsi="CordiaUPC" w:cs="CordiaUPC"/>
                <w:sz w:val="26"/>
                <w:szCs w:val="26"/>
              </w:rPr>
              <w:t>3,406</w:t>
            </w:r>
          </w:p>
        </w:tc>
        <w:tc>
          <w:tcPr>
            <w:tcW w:w="241" w:type="dxa"/>
          </w:tcPr>
          <w:p w14:paraId="5900C5AA" w14:textId="77777777" w:rsidR="00C15D02" w:rsidRPr="00173C18" w:rsidRDefault="00C15D02" w:rsidP="00C15D02">
            <w:pPr>
              <w:tabs>
                <w:tab w:val="decimal" w:pos="1150"/>
              </w:tabs>
              <w:spacing w:line="240" w:lineRule="exact"/>
              <w:ind w:left="-45" w:right="-22"/>
              <w:rPr>
                <w:rFonts w:ascii="CordiaUPC" w:hAnsi="CordiaUPC" w:cs="CordiaUPC"/>
                <w:sz w:val="26"/>
                <w:szCs w:val="26"/>
              </w:rPr>
            </w:pPr>
          </w:p>
        </w:tc>
        <w:tc>
          <w:tcPr>
            <w:tcW w:w="1289" w:type="dxa"/>
          </w:tcPr>
          <w:p w14:paraId="0DABE8DF" w14:textId="6B4E87B2" w:rsidR="00C15D02" w:rsidRPr="00173C18" w:rsidRDefault="00C15D02" w:rsidP="00C15D02">
            <w:pPr>
              <w:tabs>
                <w:tab w:val="decimal" w:pos="997"/>
              </w:tabs>
              <w:spacing w:line="240" w:lineRule="exact"/>
              <w:ind w:right="-22"/>
              <w:rPr>
                <w:rFonts w:ascii="CordiaUPC" w:hAnsi="CordiaUPC" w:cs="CordiaUPC"/>
                <w:sz w:val="26"/>
                <w:szCs w:val="26"/>
              </w:rPr>
            </w:pPr>
            <w:r w:rsidRPr="00173C18">
              <w:rPr>
                <w:rFonts w:ascii="CordiaUPC" w:hAnsi="CordiaUPC" w:cs="CordiaUPC"/>
                <w:sz w:val="26"/>
                <w:szCs w:val="26"/>
              </w:rPr>
              <w:t>49</w:t>
            </w:r>
          </w:p>
        </w:tc>
        <w:tc>
          <w:tcPr>
            <w:tcW w:w="236" w:type="dxa"/>
          </w:tcPr>
          <w:p w14:paraId="17116BE3" w14:textId="77777777" w:rsidR="00C15D02" w:rsidRPr="00173C18" w:rsidRDefault="00C15D02" w:rsidP="00C15D02">
            <w:pPr>
              <w:tabs>
                <w:tab w:val="decimal" w:pos="997"/>
              </w:tabs>
              <w:spacing w:line="240" w:lineRule="exact"/>
              <w:ind w:left="-45" w:right="-22"/>
              <w:rPr>
                <w:rFonts w:ascii="CordiaUPC" w:hAnsi="CordiaUPC" w:cs="CordiaUPC"/>
                <w:sz w:val="26"/>
                <w:szCs w:val="26"/>
                <w:u w:val="double"/>
              </w:rPr>
            </w:pPr>
          </w:p>
        </w:tc>
        <w:tc>
          <w:tcPr>
            <w:tcW w:w="1294" w:type="dxa"/>
          </w:tcPr>
          <w:p w14:paraId="126491C6" w14:textId="3EB8A25D" w:rsidR="00C15D02" w:rsidRPr="00173C18" w:rsidRDefault="00C15D02" w:rsidP="00C15D02">
            <w:pPr>
              <w:tabs>
                <w:tab w:val="decimal" w:pos="997"/>
              </w:tabs>
              <w:spacing w:line="240" w:lineRule="exact"/>
              <w:ind w:left="-45" w:right="-22"/>
              <w:rPr>
                <w:rFonts w:ascii="CordiaUPC" w:hAnsi="CordiaUPC" w:cs="CordiaUPC"/>
                <w:sz w:val="26"/>
                <w:szCs w:val="26"/>
              </w:rPr>
            </w:pPr>
            <w:r w:rsidRPr="00173C18">
              <w:rPr>
                <w:rFonts w:ascii="CordiaUPC" w:hAnsi="CordiaUPC" w:cs="CordiaUPC"/>
                <w:sz w:val="26"/>
                <w:szCs w:val="26"/>
              </w:rPr>
              <w:t>3,455</w:t>
            </w:r>
          </w:p>
        </w:tc>
      </w:tr>
      <w:tr w:rsidR="00C15D02" w:rsidRPr="00392524" w14:paraId="76681A03" w14:textId="77777777" w:rsidTr="00B728CC">
        <w:trPr>
          <w:trHeight w:val="83"/>
        </w:trPr>
        <w:tc>
          <w:tcPr>
            <w:tcW w:w="4680" w:type="dxa"/>
            <w:hideMark/>
          </w:tcPr>
          <w:p w14:paraId="241372A5" w14:textId="38175AA4" w:rsidR="00C15D02" w:rsidRPr="00173C18" w:rsidRDefault="00C15D02" w:rsidP="00C15D02">
            <w:pPr>
              <w:spacing w:line="240" w:lineRule="exact"/>
              <w:jc w:val="both"/>
              <w:rPr>
                <w:rFonts w:ascii="CordiaUPC" w:hAnsi="CordiaUPC" w:cs="CordiaUPC"/>
                <w:sz w:val="26"/>
                <w:szCs w:val="26"/>
                <w:lang w:val="en-US"/>
              </w:rPr>
            </w:pPr>
            <w:r w:rsidRPr="00173C18">
              <w:rPr>
                <w:rFonts w:ascii="CordiaUPC" w:hAnsi="CordiaUPC" w:cs="CordiaUPC"/>
                <w:sz w:val="26"/>
                <w:szCs w:val="26"/>
              </w:rPr>
              <w:t>Fees and service expenses</w:t>
            </w:r>
          </w:p>
        </w:tc>
        <w:tc>
          <w:tcPr>
            <w:tcW w:w="1440" w:type="dxa"/>
          </w:tcPr>
          <w:p w14:paraId="1921D852" w14:textId="4C399670" w:rsidR="00C15D02" w:rsidRPr="00173C18" w:rsidRDefault="00C15D02" w:rsidP="00C15D02">
            <w:pPr>
              <w:tabs>
                <w:tab w:val="decimal" w:pos="1150"/>
              </w:tabs>
              <w:spacing w:line="240" w:lineRule="exact"/>
              <w:ind w:left="-45" w:right="-22"/>
              <w:rPr>
                <w:rFonts w:ascii="CordiaUPC" w:hAnsi="CordiaUPC" w:cs="CordiaUPC"/>
                <w:sz w:val="26"/>
                <w:szCs w:val="26"/>
                <w:cs/>
              </w:rPr>
            </w:pPr>
            <w:r w:rsidRPr="00173C18">
              <w:rPr>
                <w:rFonts w:ascii="CordiaUPC" w:hAnsi="CordiaUPC" w:cs="CordiaUPC"/>
                <w:sz w:val="26"/>
                <w:szCs w:val="26"/>
              </w:rPr>
              <w:t>1,210</w:t>
            </w:r>
          </w:p>
        </w:tc>
        <w:tc>
          <w:tcPr>
            <w:tcW w:w="241" w:type="dxa"/>
          </w:tcPr>
          <w:p w14:paraId="427473FE" w14:textId="77777777" w:rsidR="00C15D02" w:rsidRPr="00173C18" w:rsidRDefault="00C15D02" w:rsidP="00C15D02">
            <w:pPr>
              <w:tabs>
                <w:tab w:val="decimal" w:pos="1150"/>
              </w:tabs>
              <w:spacing w:line="240" w:lineRule="exact"/>
              <w:ind w:left="-45" w:right="-22"/>
              <w:rPr>
                <w:rFonts w:ascii="CordiaUPC" w:hAnsi="CordiaUPC" w:cs="CordiaUPC"/>
                <w:sz w:val="26"/>
                <w:szCs w:val="26"/>
              </w:rPr>
            </w:pPr>
          </w:p>
        </w:tc>
        <w:tc>
          <w:tcPr>
            <w:tcW w:w="1289" w:type="dxa"/>
          </w:tcPr>
          <w:p w14:paraId="0892A594" w14:textId="584D198F" w:rsidR="00C15D02" w:rsidRPr="00173C18" w:rsidRDefault="00C15D02" w:rsidP="00C15D02">
            <w:pPr>
              <w:tabs>
                <w:tab w:val="decimal" w:pos="997"/>
              </w:tabs>
              <w:spacing w:line="240" w:lineRule="exact"/>
              <w:ind w:right="-22"/>
              <w:rPr>
                <w:rFonts w:ascii="CordiaUPC" w:hAnsi="CordiaUPC" w:cs="CordiaUPC"/>
                <w:color w:val="000000"/>
                <w:sz w:val="26"/>
                <w:szCs w:val="26"/>
              </w:rPr>
            </w:pPr>
            <w:r w:rsidRPr="00173C18">
              <w:rPr>
                <w:rFonts w:ascii="CordiaUPC" w:hAnsi="CordiaUPC" w:cs="CordiaUPC"/>
                <w:sz w:val="26"/>
                <w:szCs w:val="26"/>
              </w:rPr>
              <w:t>(152)</w:t>
            </w:r>
          </w:p>
        </w:tc>
        <w:tc>
          <w:tcPr>
            <w:tcW w:w="236" w:type="dxa"/>
          </w:tcPr>
          <w:p w14:paraId="7CE6CB1F" w14:textId="77777777" w:rsidR="00C15D02" w:rsidRPr="00173C18" w:rsidRDefault="00C15D02" w:rsidP="00C15D02">
            <w:pPr>
              <w:tabs>
                <w:tab w:val="decimal" w:pos="997"/>
              </w:tabs>
              <w:spacing w:line="240" w:lineRule="exact"/>
              <w:ind w:left="-45" w:right="-22"/>
              <w:rPr>
                <w:rFonts w:ascii="CordiaUPC" w:hAnsi="CordiaUPC" w:cs="CordiaUPC"/>
                <w:sz w:val="26"/>
                <w:szCs w:val="26"/>
                <w:u w:val="double"/>
              </w:rPr>
            </w:pPr>
          </w:p>
        </w:tc>
        <w:tc>
          <w:tcPr>
            <w:tcW w:w="1294" w:type="dxa"/>
          </w:tcPr>
          <w:p w14:paraId="3D0B527B" w14:textId="20DA58BF" w:rsidR="00C15D02" w:rsidRPr="00173C18" w:rsidRDefault="00C15D02" w:rsidP="00C15D02">
            <w:pPr>
              <w:tabs>
                <w:tab w:val="decimal" w:pos="997"/>
              </w:tabs>
              <w:spacing w:line="240" w:lineRule="exact"/>
              <w:ind w:left="-45" w:right="-22"/>
              <w:rPr>
                <w:rFonts w:ascii="CordiaUPC" w:hAnsi="CordiaUPC" w:cs="CordiaUPC"/>
                <w:sz w:val="26"/>
                <w:szCs w:val="26"/>
              </w:rPr>
            </w:pPr>
            <w:r w:rsidRPr="00173C18">
              <w:rPr>
                <w:rFonts w:ascii="CordiaUPC" w:hAnsi="CordiaUPC" w:cs="CordiaUPC"/>
                <w:sz w:val="26"/>
                <w:szCs w:val="26"/>
              </w:rPr>
              <w:t>1,058</w:t>
            </w:r>
          </w:p>
        </w:tc>
      </w:tr>
      <w:tr w:rsidR="00C15D02" w:rsidRPr="00392524" w14:paraId="1393A6E1" w14:textId="77777777" w:rsidTr="00C15D02">
        <w:trPr>
          <w:trHeight w:val="83"/>
        </w:trPr>
        <w:tc>
          <w:tcPr>
            <w:tcW w:w="4680" w:type="dxa"/>
          </w:tcPr>
          <w:p w14:paraId="004A60D5" w14:textId="72FD1DEA" w:rsidR="00C15D02" w:rsidRPr="00173C18" w:rsidRDefault="00C15D02" w:rsidP="00C15D02">
            <w:pPr>
              <w:spacing w:line="240" w:lineRule="exact"/>
              <w:jc w:val="both"/>
              <w:rPr>
                <w:rFonts w:ascii="CordiaUPC" w:hAnsi="CordiaUPC" w:cs="CordiaUPC"/>
                <w:sz w:val="26"/>
                <w:szCs w:val="26"/>
              </w:rPr>
            </w:pPr>
            <w:r w:rsidRPr="00173C18">
              <w:rPr>
                <w:rFonts w:ascii="CordiaUPC" w:hAnsi="CordiaUPC" w:cs="CordiaUPC"/>
                <w:sz w:val="26"/>
                <w:szCs w:val="26"/>
              </w:rPr>
              <w:t>Other operating income</w:t>
            </w:r>
          </w:p>
        </w:tc>
        <w:tc>
          <w:tcPr>
            <w:tcW w:w="1440" w:type="dxa"/>
          </w:tcPr>
          <w:p w14:paraId="407172A4" w14:textId="738B4A09" w:rsidR="00C15D02" w:rsidRPr="00173C18" w:rsidRDefault="00C15D02" w:rsidP="00C15D02">
            <w:pPr>
              <w:tabs>
                <w:tab w:val="decimal" w:pos="1150"/>
              </w:tabs>
              <w:spacing w:line="240" w:lineRule="exact"/>
              <w:ind w:left="-45" w:right="-22"/>
              <w:rPr>
                <w:rFonts w:ascii="CordiaUPC" w:hAnsi="CordiaUPC" w:cs="CordiaUPC"/>
                <w:sz w:val="26"/>
                <w:szCs w:val="26"/>
                <w:cs/>
              </w:rPr>
            </w:pPr>
            <w:r w:rsidRPr="00173C18">
              <w:rPr>
                <w:rFonts w:ascii="CordiaUPC" w:hAnsi="CordiaUPC" w:cs="CordiaUPC"/>
                <w:sz w:val="26"/>
                <w:szCs w:val="26"/>
              </w:rPr>
              <w:t>695</w:t>
            </w:r>
          </w:p>
        </w:tc>
        <w:tc>
          <w:tcPr>
            <w:tcW w:w="241" w:type="dxa"/>
          </w:tcPr>
          <w:p w14:paraId="5B47DE50" w14:textId="77777777" w:rsidR="00C15D02" w:rsidRPr="00173C18" w:rsidRDefault="00C15D02" w:rsidP="00C15D02">
            <w:pPr>
              <w:tabs>
                <w:tab w:val="decimal" w:pos="1150"/>
              </w:tabs>
              <w:spacing w:line="240" w:lineRule="exact"/>
              <w:ind w:left="-45" w:right="-22"/>
              <w:rPr>
                <w:rFonts w:ascii="CordiaUPC" w:hAnsi="CordiaUPC" w:cs="CordiaUPC"/>
                <w:sz w:val="26"/>
                <w:szCs w:val="26"/>
              </w:rPr>
            </w:pPr>
          </w:p>
        </w:tc>
        <w:tc>
          <w:tcPr>
            <w:tcW w:w="1289" w:type="dxa"/>
          </w:tcPr>
          <w:p w14:paraId="6F287807" w14:textId="41A43361" w:rsidR="00C15D02" w:rsidRPr="00173C18" w:rsidRDefault="00C15D02" w:rsidP="00C15D02">
            <w:pPr>
              <w:tabs>
                <w:tab w:val="decimal" w:pos="997"/>
              </w:tabs>
              <w:spacing w:line="240" w:lineRule="exact"/>
              <w:ind w:right="-22"/>
              <w:rPr>
                <w:rFonts w:ascii="CordiaUPC" w:hAnsi="CordiaUPC" w:cs="CordiaUPC"/>
                <w:color w:val="000000"/>
                <w:sz w:val="26"/>
                <w:szCs w:val="26"/>
              </w:rPr>
            </w:pPr>
            <w:r w:rsidRPr="00173C18">
              <w:rPr>
                <w:rFonts w:ascii="CordiaUPC" w:hAnsi="CordiaUPC" w:cs="CordiaUPC"/>
                <w:sz w:val="26"/>
                <w:szCs w:val="26"/>
              </w:rPr>
              <w:t>(49)</w:t>
            </w:r>
          </w:p>
        </w:tc>
        <w:tc>
          <w:tcPr>
            <w:tcW w:w="236" w:type="dxa"/>
          </w:tcPr>
          <w:p w14:paraId="7E91A3FE" w14:textId="77777777" w:rsidR="00C15D02" w:rsidRPr="00173C18" w:rsidRDefault="00C15D02" w:rsidP="00C15D02">
            <w:pPr>
              <w:tabs>
                <w:tab w:val="decimal" w:pos="997"/>
              </w:tabs>
              <w:spacing w:line="240" w:lineRule="exact"/>
              <w:ind w:left="-45" w:right="-22"/>
              <w:rPr>
                <w:rFonts w:ascii="CordiaUPC" w:hAnsi="CordiaUPC" w:cs="CordiaUPC"/>
                <w:sz w:val="26"/>
                <w:szCs w:val="26"/>
                <w:u w:val="double"/>
              </w:rPr>
            </w:pPr>
          </w:p>
        </w:tc>
        <w:tc>
          <w:tcPr>
            <w:tcW w:w="1294" w:type="dxa"/>
          </w:tcPr>
          <w:p w14:paraId="344D466E" w14:textId="5353F0AC" w:rsidR="00C15D02" w:rsidRPr="00173C18" w:rsidRDefault="00C15D02" w:rsidP="00C15D02">
            <w:pPr>
              <w:tabs>
                <w:tab w:val="decimal" w:pos="997"/>
              </w:tabs>
              <w:spacing w:line="240" w:lineRule="exact"/>
              <w:ind w:left="-45" w:right="-22"/>
              <w:rPr>
                <w:rFonts w:ascii="CordiaUPC" w:hAnsi="CordiaUPC" w:cs="CordiaUPC"/>
                <w:sz w:val="26"/>
                <w:szCs w:val="26"/>
              </w:rPr>
            </w:pPr>
            <w:r w:rsidRPr="00173C18">
              <w:rPr>
                <w:rFonts w:ascii="CordiaUPC" w:hAnsi="CordiaUPC" w:cs="CordiaUPC"/>
                <w:sz w:val="26"/>
                <w:szCs w:val="26"/>
              </w:rPr>
              <w:t>646</w:t>
            </w:r>
          </w:p>
        </w:tc>
      </w:tr>
      <w:tr w:rsidR="00C15D02" w:rsidRPr="00392524" w14:paraId="1C58C3FB" w14:textId="77777777" w:rsidTr="00C15D02">
        <w:trPr>
          <w:trHeight w:val="83"/>
        </w:trPr>
        <w:tc>
          <w:tcPr>
            <w:tcW w:w="4680" w:type="dxa"/>
          </w:tcPr>
          <w:p w14:paraId="2275D311" w14:textId="7371A020" w:rsidR="00C15D02" w:rsidRPr="00173C18" w:rsidRDefault="00C15D02" w:rsidP="00C15D02">
            <w:pPr>
              <w:spacing w:line="240" w:lineRule="exact"/>
              <w:jc w:val="both"/>
              <w:rPr>
                <w:rFonts w:ascii="CordiaUPC" w:hAnsi="CordiaUPC" w:cs="CordiaUPC"/>
                <w:sz w:val="26"/>
                <w:szCs w:val="26"/>
              </w:rPr>
            </w:pPr>
            <w:r w:rsidRPr="00173C18">
              <w:rPr>
                <w:rFonts w:ascii="CordiaUPC" w:hAnsi="CordiaUPC" w:cs="CordiaUPC"/>
                <w:sz w:val="26"/>
                <w:szCs w:val="26"/>
              </w:rPr>
              <w:t>Other operating expenses - Employee expenses</w:t>
            </w:r>
          </w:p>
        </w:tc>
        <w:tc>
          <w:tcPr>
            <w:tcW w:w="1440" w:type="dxa"/>
          </w:tcPr>
          <w:p w14:paraId="1D2EF80A" w14:textId="19FE27E9" w:rsidR="00C15D02" w:rsidRPr="00173C18" w:rsidRDefault="00C15D02" w:rsidP="00C15D02">
            <w:pPr>
              <w:tabs>
                <w:tab w:val="decimal" w:pos="1150"/>
              </w:tabs>
              <w:spacing w:line="240" w:lineRule="exact"/>
              <w:ind w:left="-45" w:right="-22"/>
              <w:rPr>
                <w:rFonts w:ascii="CordiaUPC" w:hAnsi="CordiaUPC" w:cs="CordiaUPC"/>
                <w:sz w:val="26"/>
                <w:szCs w:val="26"/>
                <w:cs/>
              </w:rPr>
            </w:pPr>
            <w:r w:rsidRPr="00173C18">
              <w:rPr>
                <w:rFonts w:ascii="CordiaUPC" w:hAnsi="CordiaUPC" w:cs="CordiaUPC"/>
                <w:sz w:val="26"/>
                <w:szCs w:val="26"/>
              </w:rPr>
              <w:t>3,60</w:t>
            </w:r>
            <w:r w:rsidR="00C270DB" w:rsidRPr="00173C18">
              <w:rPr>
                <w:rFonts w:ascii="CordiaUPC" w:hAnsi="CordiaUPC" w:cs="CordiaUPC"/>
                <w:sz w:val="26"/>
                <w:szCs w:val="26"/>
              </w:rPr>
              <w:t>1</w:t>
            </w:r>
          </w:p>
        </w:tc>
        <w:tc>
          <w:tcPr>
            <w:tcW w:w="241" w:type="dxa"/>
          </w:tcPr>
          <w:p w14:paraId="2DEE4856" w14:textId="77777777" w:rsidR="00C15D02" w:rsidRPr="00173C18" w:rsidRDefault="00C15D02" w:rsidP="00C15D02">
            <w:pPr>
              <w:tabs>
                <w:tab w:val="decimal" w:pos="1150"/>
              </w:tabs>
              <w:spacing w:line="240" w:lineRule="exact"/>
              <w:ind w:left="-45" w:right="-22"/>
              <w:rPr>
                <w:rFonts w:ascii="CordiaUPC" w:hAnsi="CordiaUPC" w:cs="CordiaUPC"/>
                <w:sz w:val="26"/>
                <w:szCs w:val="26"/>
              </w:rPr>
            </w:pPr>
          </w:p>
        </w:tc>
        <w:tc>
          <w:tcPr>
            <w:tcW w:w="1289" w:type="dxa"/>
            <w:tcBorders>
              <w:bottom w:val="single" w:sz="4" w:space="0" w:color="auto"/>
            </w:tcBorders>
          </w:tcPr>
          <w:p w14:paraId="2959E7A1" w14:textId="27A880F5" w:rsidR="00C15D02" w:rsidRPr="00173C18" w:rsidRDefault="00C15D02" w:rsidP="00C15D02">
            <w:pPr>
              <w:tabs>
                <w:tab w:val="decimal" w:pos="997"/>
              </w:tabs>
              <w:spacing w:line="240" w:lineRule="exact"/>
              <w:ind w:right="-22"/>
              <w:rPr>
                <w:rFonts w:ascii="CordiaUPC" w:hAnsi="CordiaUPC" w:cs="CordiaUPC"/>
                <w:color w:val="000000"/>
                <w:sz w:val="26"/>
                <w:szCs w:val="26"/>
              </w:rPr>
            </w:pPr>
            <w:r w:rsidRPr="00173C18">
              <w:rPr>
                <w:rFonts w:ascii="CordiaUPC" w:hAnsi="CordiaUPC" w:cs="CordiaUPC"/>
                <w:color w:val="000000"/>
                <w:sz w:val="26"/>
                <w:szCs w:val="26"/>
              </w:rPr>
              <w:t>152</w:t>
            </w:r>
          </w:p>
        </w:tc>
        <w:tc>
          <w:tcPr>
            <w:tcW w:w="236" w:type="dxa"/>
          </w:tcPr>
          <w:p w14:paraId="7917E3E7" w14:textId="77777777" w:rsidR="00C15D02" w:rsidRPr="00173C18" w:rsidRDefault="00C15D02" w:rsidP="00C15D02">
            <w:pPr>
              <w:tabs>
                <w:tab w:val="decimal" w:pos="997"/>
              </w:tabs>
              <w:spacing w:line="240" w:lineRule="exact"/>
              <w:ind w:left="-45" w:right="-22"/>
              <w:rPr>
                <w:rFonts w:ascii="CordiaUPC" w:hAnsi="CordiaUPC" w:cs="CordiaUPC"/>
                <w:sz w:val="26"/>
                <w:szCs w:val="26"/>
                <w:u w:val="double"/>
              </w:rPr>
            </w:pPr>
          </w:p>
        </w:tc>
        <w:tc>
          <w:tcPr>
            <w:tcW w:w="1294" w:type="dxa"/>
          </w:tcPr>
          <w:p w14:paraId="248EFBA6" w14:textId="312F3BAD" w:rsidR="00C15D02" w:rsidRPr="00173C18" w:rsidRDefault="00C15D02" w:rsidP="00C15D02">
            <w:pPr>
              <w:tabs>
                <w:tab w:val="decimal" w:pos="997"/>
              </w:tabs>
              <w:spacing w:line="240" w:lineRule="exact"/>
              <w:ind w:left="-45" w:right="-22"/>
              <w:rPr>
                <w:rFonts w:ascii="CordiaUPC" w:hAnsi="CordiaUPC" w:cs="CordiaUPC"/>
                <w:sz w:val="26"/>
                <w:szCs w:val="26"/>
              </w:rPr>
            </w:pPr>
            <w:r w:rsidRPr="00173C18">
              <w:rPr>
                <w:rFonts w:ascii="CordiaUPC" w:hAnsi="CordiaUPC" w:cs="CordiaUPC"/>
                <w:sz w:val="26"/>
                <w:szCs w:val="26"/>
              </w:rPr>
              <w:t>3,75</w:t>
            </w:r>
            <w:r w:rsidR="00C270DB" w:rsidRPr="00173C18">
              <w:rPr>
                <w:rFonts w:ascii="CordiaUPC" w:hAnsi="CordiaUPC" w:cs="CordiaUPC"/>
                <w:sz w:val="26"/>
                <w:szCs w:val="26"/>
              </w:rPr>
              <w:t>3</w:t>
            </w:r>
          </w:p>
        </w:tc>
      </w:tr>
      <w:tr w:rsidR="00C15D02" w:rsidRPr="00392524" w14:paraId="4A1D1E85" w14:textId="77777777" w:rsidTr="00C15D02">
        <w:trPr>
          <w:trHeight w:val="83"/>
        </w:trPr>
        <w:tc>
          <w:tcPr>
            <w:tcW w:w="4680" w:type="dxa"/>
          </w:tcPr>
          <w:p w14:paraId="12BAE36C" w14:textId="77777777" w:rsidR="00C15D02" w:rsidRPr="00392524" w:rsidRDefault="00C15D02" w:rsidP="00C15D02">
            <w:pPr>
              <w:spacing w:line="240" w:lineRule="exact"/>
              <w:jc w:val="both"/>
              <w:rPr>
                <w:rFonts w:ascii="CordiaUPC" w:hAnsi="CordiaUPC" w:cs="CordiaUPC"/>
                <w:sz w:val="26"/>
                <w:szCs w:val="26"/>
              </w:rPr>
            </w:pPr>
          </w:p>
        </w:tc>
        <w:tc>
          <w:tcPr>
            <w:tcW w:w="1440" w:type="dxa"/>
          </w:tcPr>
          <w:p w14:paraId="26B3634E" w14:textId="77777777" w:rsidR="00C15D02" w:rsidRPr="00392524" w:rsidRDefault="00C15D02" w:rsidP="00C15D02">
            <w:pPr>
              <w:tabs>
                <w:tab w:val="decimal" w:pos="880"/>
              </w:tabs>
              <w:spacing w:line="240" w:lineRule="exact"/>
              <w:ind w:left="-45" w:right="-99"/>
              <w:jc w:val="right"/>
              <w:rPr>
                <w:rFonts w:ascii="CordiaUPC" w:hAnsi="CordiaUPC" w:cs="CordiaUPC"/>
                <w:sz w:val="26"/>
                <w:szCs w:val="26"/>
              </w:rPr>
            </w:pPr>
          </w:p>
        </w:tc>
        <w:tc>
          <w:tcPr>
            <w:tcW w:w="241" w:type="dxa"/>
          </w:tcPr>
          <w:p w14:paraId="4AF55C3C" w14:textId="77777777" w:rsidR="00C15D02" w:rsidRPr="00392524" w:rsidRDefault="00C15D02" w:rsidP="00C15D02">
            <w:pPr>
              <w:tabs>
                <w:tab w:val="decimal" w:pos="972"/>
              </w:tabs>
              <w:spacing w:line="240" w:lineRule="exact"/>
              <w:ind w:left="-45" w:right="-99"/>
              <w:jc w:val="right"/>
              <w:rPr>
                <w:rFonts w:ascii="CordiaUPC" w:hAnsi="CordiaUPC" w:cs="CordiaUPC"/>
                <w:sz w:val="26"/>
                <w:szCs w:val="26"/>
              </w:rPr>
            </w:pPr>
          </w:p>
        </w:tc>
        <w:tc>
          <w:tcPr>
            <w:tcW w:w="1289" w:type="dxa"/>
            <w:tcBorders>
              <w:top w:val="single" w:sz="4" w:space="0" w:color="auto"/>
              <w:left w:val="nil"/>
              <w:bottom w:val="double" w:sz="4" w:space="0" w:color="auto"/>
              <w:right w:val="nil"/>
            </w:tcBorders>
            <w:hideMark/>
          </w:tcPr>
          <w:p w14:paraId="41E04CC7" w14:textId="5ECE7D7F" w:rsidR="00C15D02" w:rsidRPr="00392524" w:rsidRDefault="00C15D02" w:rsidP="00C15D02">
            <w:pPr>
              <w:tabs>
                <w:tab w:val="decimal" w:pos="978"/>
              </w:tabs>
              <w:spacing w:line="240" w:lineRule="exact"/>
              <w:ind w:left="-79" w:right="68"/>
              <w:rPr>
                <w:rFonts w:ascii="CordiaUPC" w:hAnsi="CordiaUPC" w:cs="CordiaUPC"/>
                <w:color w:val="000000"/>
                <w:sz w:val="26"/>
                <w:szCs w:val="26"/>
              </w:rPr>
            </w:pPr>
            <w:r>
              <w:rPr>
                <w:rFonts w:ascii="CordiaUPC" w:hAnsi="CordiaUPC" w:cs="CordiaUPC"/>
                <w:color w:val="000000"/>
                <w:sz w:val="26"/>
                <w:szCs w:val="26"/>
              </w:rPr>
              <w:t>-</w:t>
            </w:r>
          </w:p>
        </w:tc>
        <w:tc>
          <w:tcPr>
            <w:tcW w:w="236" w:type="dxa"/>
          </w:tcPr>
          <w:p w14:paraId="54EE461C" w14:textId="77777777" w:rsidR="00C15D02" w:rsidRPr="00392524" w:rsidRDefault="00C15D02" w:rsidP="00C15D02">
            <w:pPr>
              <w:tabs>
                <w:tab w:val="decimal" w:pos="972"/>
                <w:tab w:val="decimal" w:pos="1064"/>
              </w:tabs>
              <w:spacing w:line="240" w:lineRule="exact"/>
              <w:ind w:left="-79" w:right="-72"/>
              <w:rPr>
                <w:rFonts w:ascii="CordiaUPC" w:hAnsi="CordiaUPC" w:cs="CordiaUPC"/>
                <w:color w:val="000000"/>
                <w:sz w:val="26"/>
                <w:szCs w:val="26"/>
              </w:rPr>
            </w:pPr>
          </w:p>
        </w:tc>
        <w:tc>
          <w:tcPr>
            <w:tcW w:w="1294" w:type="dxa"/>
          </w:tcPr>
          <w:p w14:paraId="54047584" w14:textId="77777777" w:rsidR="00C15D02" w:rsidRPr="00392524" w:rsidRDefault="00C15D02" w:rsidP="00C15D02">
            <w:pPr>
              <w:tabs>
                <w:tab w:val="decimal" w:pos="1069"/>
              </w:tabs>
              <w:spacing w:line="240" w:lineRule="exact"/>
              <w:ind w:left="-45" w:right="-99"/>
              <w:jc w:val="right"/>
              <w:rPr>
                <w:rFonts w:ascii="CordiaUPC" w:hAnsi="CordiaUPC" w:cs="CordiaUPC"/>
                <w:sz w:val="26"/>
                <w:szCs w:val="26"/>
              </w:rPr>
            </w:pPr>
          </w:p>
        </w:tc>
      </w:tr>
      <w:tr w:rsidR="00C15D02" w:rsidRPr="00392524" w14:paraId="1FCC68A1" w14:textId="77777777" w:rsidTr="00C15D02">
        <w:trPr>
          <w:trHeight w:val="83"/>
        </w:trPr>
        <w:tc>
          <w:tcPr>
            <w:tcW w:w="4680" w:type="dxa"/>
          </w:tcPr>
          <w:p w14:paraId="5A28BECA" w14:textId="77777777" w:rsidR="00C15D02" w:rsidRPr="00392524" w:rsidRDefault="00C15D02" w:rsidP="00C15D02">
            <w:pPr>
              <w:spacing w:line="240" w:lineRule="exact"/>
              <w:jc w:val="both"/>
              <w:rPr>
                <w:rFonts w:ascii="CordiaUPC" w:hAnsi="CordiaUPC" w:cs="CordiaUPC"/>
                <w:sz w:val="26"/>
                <w:szCs w:val="26"/>
              </w:rPr>
            </w:pPr>
          </w:p>
        </w:tc>
        <w:tc>
          <w:tcPr>
            <w:tcW w:w="1440" w:type="dxa"/>
          </w:tcPr>
          <w:p w14:paraId="682C297E" w14:textId="77777777" w:rsidR="00C15D02" w:rsidRPr="00392524" w:rsidRDefault="00C15D02" w:rsidP="00C15D02">
            <w:pPr>
              <w:tabs>
                <w:tab w:val="decimal" w:pos="880"/>
              </w:tabs>
              <w:spacing w:line="240" w:lineRule="exact"/>
              <w:ind w:left="-45" w:right="-99"/>
              <w:rPr>
                <w:rFonts w:ascii="CordiaUPC" w:hAnsi="CordiaUPC" w:cs="CordiaUPC"/>
                <w:sz w:val="26"/>
                <w:szCs w:val="26"/>
              </w:rPr>
            </w:pPr>
          </w:p>
        </w:tc>
        <w:tc>
          <w:tcPr>
            <w:tcW w:w="241" w:type="dxa"/>
          </w:tcPr>
          <w:p w14:paraId="0140A603" w14:textId="77777777" w:rsidR="00C15D02" w:rsidRPr="00392524" w:rsidRDefault="00C15D02" w:rsidP="00C15D02">
            <w:pPr>
              <w:tabs>
                <w:tab w:val="decimal" w:pos="972"/>
              </w:tabs>
              <w:spacing w:line="240" w:lineRule="exact"/>
              <w:ind w:left="-45" w:right="-99"/>
              <w:rPr>
                <w:rFonts w:ascii="CordiaUPC" w:hAnsi="CordiaUPC" w:cs="CordiaUPC"/>
                <w:sz w:val="26"/>
                <w:szCs w:val="26"/>
              </w:rPr>
            </w:pPr>
          </w:p>
        </w:tc>
        <w:tc>
          <w:tcPr>
            <w:tcW w:w="1289" w:type="dxa"/>
            <w:tcBorders>
              <w:top w:val="double" w:sz="4" w:space="0" w:color="auto"/>
              <w:left w:val="nil"/>
              <w:right w:val="nil"/>
            </w:tcBorders>
          </w:tcPr>
          <w:p w14:paraId="282D6F66" w14:textId="77777777" w:rsidR="00C15D02" w:rsidRPr="00392524" w:rsidRDefault="00C15D02" w:rsidP="00C15D02">
            <w:pPr>
              <w:tabs>
                <w:tab w:val="decimal" w:pos="913"/>
              </w:tabs>
              <w:spacing w:line="240" w:lineRule="exact"/>
              <w:ind w:left="-45" w:right="-99"/>
              <w:rPr>
                <w:rFonts w:ascii="CordiaUPC" w:hAnsi="CordiaUPC" w:cs="CordiaUPC"/>
                <w:sz w:val="26"/>
                <w:szCs w:val="26"/>
              </w:rPr>
            </w:pPr>
          </w:p>
        </w:tc>
        <w:tc>
          <w:tcPr>
            <w:tcW w:w="236" w:type="dxa"/>
          </w:tcPr>
          <w:p w14:paraId="72175945" w14:textId="77777777" w:rsidR="00C15D02" w:rsidRPr="00392524" w:rsidRDefault="00C15D02" w:rsidP="00C15D02">
            <w:pPr>
              <w:tabs>
                <w:tab w:val="decimal" w:pos="972"/>
              </w:tabs>
              <w:spacing w:line="240" w:lineRule="exact"/>
              <w:ind w:left="-45" w:right="-99"/>
              <w:rPr>
                <w:rFonts w:ascii="CordiaUPC" w:hAnsi="CordiaUPC" w:cs="CordiaUPC"/>
                <w:sz w:val="26"/>
                <w:szCs w:val="26"/>
                <w:u w:val="double"/>
              </w:rPr>
            </w:pPr>
          </w:p>
        </w:tc>
        <w:tc>
          <w:tcPr>
            <w:tcW w:w="1294" w:type="dxa"/>
          </w:tcPr>
          <w:p w14:paraId="04C8A0C5" w14:textId="77777777" w:rsidR="00C15D02" w:rsidRPr="00392524" w:rsidRDefault="00C15D02" w:rsidP="00C15D02">
            <w:pPr>
              <w:tabs>
                <w:tab w:val="decimal" w:pos="1069"/>
              </w:tabs>
              <w:spacing w:line="240" w:lineRule="exact"/>
              <w:ind w:left="-45" w:right="-99"/>
              <w:rPr>
                <w:rFonts w:ascii="CordiaUPC" w:hAnsi="CordiaUPC" w:cs="CordiaUPC"/>
                <w:sz w:val="26"/>
                <w:szCs w:val="26"/>
              </w:rPr>
            </w:pPr>
          </w:p>
        </w:tc>
      </w:tr>
      <w:tr w:rsidR="00C15D02" w:rsidRPr="00392524" w14:paraId="7AC521DB" w14:textId="77777777" w:rsidTr="00C15D02">
        <w:trPr>
          <w:trHeight w:val="83"/>
        </w:trPr>
        <w:tc>
          <w:tcPr>
            <w:tcW w:w="4680" w:type="dxa"/>
          </w:tcPr>
          <w:p w14:paraId="0D6BF236" w14:textId="6918F138" w:rsidR="00C15D02" w:rsidRPr="00392524" w:rsidRDefault="00C15D02" w:rsidP="00C15D02">
            <w:pPr>
              <w:spacing w:line="240" w:lineRule="exact"/>
              <w:jc w:val="both"/>
              <w:rPr>
                <w:rFonts w:ascii="CordiaUPC" w:hAnsi="CordiaUPC" w:cs="CordiaUPC"/>
                <w:sz w:val="26"/>
                <w:szCs w:val="26"/>
              </w:rPr>
            </w:pPr>
            <w:r w:rsidRPr="00392524">
              <w:rPr>
                <w:rFonts w:ascii="CordiaUPC" w:hAnsi="CordiaUPC" w:cs="CordiaUPC"/>
                <w:b/>
                <w:bCs/>
                <w:i/>
                <w:iCs/>
                <w:sz w:val="26"/>
                <w:szCs w:val="26"/>
              </w:rPr>
              <w:t>Statement</w:t>
            </w:r>
            <w:r>
              <w:rPr>
                <w:rFonts w:ascii="CordiaUPC" w:hAnsi="CordiaUPC" w:cs="CordiaUPC"/>
                <w:b/>
                <w:bCs/>
                <w:i/>
                <w:iCs/>
                <w:sz w:val="26"/>
                <w:szCs w:val="26"/>
              </w:rPr>
              <w:t>s</w:t>
            </w:r>
            <w:r w:rsidRPr="00392524">
              <w:rPr>
                <w:rFonts w:ascii="CordiaUPC" w:hAnsi="CordiaUPC" w:cs="CordiaUPC"/>
                <w:b/>
                <w:bCs/>
                <w:i/>
                <w:iCs/>
                <w:sz w:val="26"/>
                <w:szCs w:val="26"/>
              </w:rPr>
              <w:t xml:space="preserve"> of </w:t>
            </w:r>
            <w:r>
              <w:rPr>
                <w:rFonts w:ascii="CordiaUPC" w:hAnsi="CordiaUPC" w:cs="CordiaUPC"/>
                <w:b/>
                <w:bCs/>
                <w:i/>
                <w:iCs/>
                <w:sz w:val="26"/>
                <w:szCs w:val="26"/>
              </w:rPr>
              <w:t>profit or loss</w:t>
            </w:r>
          </w:p>
        </w:tc>
        <w:tc>
          <w:tcPr>
            <w:tcW w:w="1440" w:type="dxa"/>
          </w:tcPr>
          <w:p w14:paraId="0137C9A1" w14:textId="77777777" w:rsidR="00C15D02" w:rsidRPr="00392524" w:rsidRDefault="00C15D02" w:rsidP="00C15D02">
            <w:pPr>
              <w:tabs>
                <w:tab w:val="decimal" w:pos="880"/>
              </w:tabs>
              <w:spacing w:line="240" w:lineRule="exact"/>
              <w:ind w:left="-45" w:right="-99"/>
              <w:rPr>
                <w:rFonts w:ascii="CordiaUPC" w:hAnsi="CordiaUPC" w:cs="CordiaUPC"/>
                <w:sz w:val="26"/>
                <w:szCs w:val="26"/>
              </w:rPr>
            </w:pPr>
          </w:p>
        </w:tc>
        <w:tc>
          <w:tcPr>
            <w:tcW w:w="241" w:type="dxa"/>
          </w:tcPr>
          <w:p w14:paraId="543EC7F4" w14:textId="77777777" w:rsidR="00C15D02" w:rsidRPr="00392524" w:rsidRDefault="00C15D02" w:rsidP="00C15D02">
            <w:pPr>
              <w:tabs>
                <w:tab w:val="decimal" w:pos="972"/>
              </w:tabs>
              <w:spacing w:line="240" w:lineRule="exact"/>
              <w:ind w:left="-45" w:right="-99"/>
              <w:rPr>
                <w:rFonts w:ascii="CordiaUPC" w:hAnsi="CordiaUPC" w:cs="CordiaUPC"/>
                <w:sz w:val="26"/>
                <w:szCs w:val="26"/>
              </w:rPr>
            </w:pPr>
          </w:p>
        </w:tc>
        <w:tc>
          <w:tcPr>
            <w:tcW w:w="1289" w:type="dxa"/>
            <w:tcBorders>
              <w:left w:val="nil"/>
              <w:right w:val="nil"/>
            </w:tcBorders>
          </w:tcPr>
          <w:p w14:paraId="0789CAC4" w14:textId="77777777" w:rsidR="00C15D02" w:rsidRPr="00392524" w:rsidRDefault="00C15D02" w:rsidP="00C15D02">
            <w:pPr>
              <w:tabs>
                <w:tab w:val="decimal" w:pos="913"/>
              </w:tabs>
              <w:spacing w:line="240" w:lineRule="exact"/>
              <w:ind w:left="-45" w:right="-99"/>
              <w:rPr>
                <w:rFonts w:ascii="CordiaUPC" w:hAnsi="CordiaUPC" w:cs="CordiaUPC"/>
                <w:sz w:val="26"/>
                <w:szCs w:val="26"/>
              </w:rPr>
            </w:pPr>
          </w:p>
        </w:tc>
        <w:tc>
          <w:tcPr>
            <w:tcW w:w="236" w:type="dxa"/>
          </w:tcPr>
          <w:p w14:paraId="4C346817" w14:textId="77777777" w:rsidR="00C15D02" w:rsidRPr="00392524" w:rsidRDefault="00C15D02" w:rsidP="00C15D02">
            <w:pPr>
              <w:tabs>
                <w:tab w:val="decimal" w:pos="972"/>
              </w:tabs>
              <w:spacing w:line="240" w:lineRule="exact"/>
              <w:ind w:left="-45" w:right="-99"/>
              <w:rPr>
                <w:rFonts w:ascii="CordiaUPC" w:hAnsi="CordiaUPC" w:cs="CordiaUPC"/>
                <w:sz w:val="26"/>
                <w:szCs w:val="26"/>
                <w:u w:val="double"/>
              </w:rPr>
            </w:pPr>
          </w:p>
        </w:tc>
        <w:tc>
          <w:tcPr>
            <w:tcW w:w="1294" w:type="dxa"/>
          </w:tcPr>
          <w:p w14:paraId="118A1E9D" w14:textId="77777777" w:rsidR="00C15D02" w:rsidRPr="00392524" w:rsidRDefault="00C15D02" w:rsidP="00C15D02">
            <w:pPr>
              <w:tabs>
                <w:tab w:val="decimal" w:pos="1069"/>
              </w:tabs>
              <w:spacing w:line="240" w:lineRule="exact"/>
              <w:ind w:left="-45" w:right="-99"/>
              <w:rPr>
                <w:rFonts w:ascii="CordiaUPC" w:hAnsi="CordiaUPC" w:cs="CordiaUPC"/>
                <w:sz w:val="26"/>
                <w:szCs w:val="26"/>
              </w:rPr>
            </w:pPr>
          </w:p>
        </w:tc>
      </w:tr>
      <w:tr w:rsidR="00C15D02" w:rsidRPr="00392524" w14:paraId="4B5F4523" w14:textId="77777777" w:rsidTr="00C15D02">
        <w:trPr>
          <w:trHeight w:val="83"/>
        </w:trPr>
        <w:tc>
          <w:tcPr>
            <w:tcW w:w="4680" w:type="dxa"/>
          </w:tcPr>
          <w:p w14:paraId="77B0D0EE" w14:textId="7CEAEC73" w:rsidR="00C15D02" w:rsidRPr="00392524" w:rsidRDefault="00C15D02" w:rsidP="00C15D02">
            <w:pPr>
              <w:spacing w:line="240" w:lineRule="exact"/>
              <w:jc w:val="both"/>
              <w:rPr>
                <w:rFonts w:ascii="CordiaUPC" w:hAnsi="CordiaUPC" w:cs="CordiaUPC"/>
                <w:sz w:val="26"/>
                <w:szCs w:val="26"/>
              </w:rPr>
            </w:pPr>
            <w:r>
              <w:rPr>
                <w:rFonts w:ascii="CordiaUPC" w:hAnsi="CordiaUPC" w:cs="CordiaUPC"/>
                <w:b/>
                <w:bCs/>
                <w:i/>
                <w:iCs/>
                <w:sz w:val="26"/>
                <w:szCs w:val="26"/>
              </w:rPr>
              <w:t xml:space="preserve">For the </w:t>
            </w:r>
            <w:r w:rsidRPr="00B728CC">
              <w:rPr>
                <w:rFonts w:ascii="CordiaUPC" w:eastAsia="Times New Roman" w:hAnsi="CordiaUPC" w:cs="CordiaUPC"/>
                <w:b/>
                <w:bCs/>
                <w:i/>
                <w:iCs/>
                <w:sz w:val="26"/>
                <w:szCs w:val="26"/>
                <w:lang w:bidi="th-TH"/>
              </w:rPr>
              <w:t>nine</w:t>
            </w:r>
            <w:r w:rsidRPr="00B728CC">
              <w:rPr>
                <w:rFonts w:ascii="CordiaUPC" w:eastAsia="Times New Roman" w:hAnsi="CordiaUPC" w:cs="CordiaUPC" w:hint="cs"/>
                <w:b/>
                <w:bCs/>
                <w:i/>
                <w:iCs/>
                <w:sz w:val="26"/>
                <w:szCs w:val="26"/>
                <w:lang w:bidi="th-TH"/>
              </w:rPr>
              <w:t xml:space="preserve">-month period ended </w:t>
            </w:r>
            <w:r w:rsidRPr="00B728CC">
              <w:rPr>
                <w:rFonts w:ascii="CordiaUPC" w:eastAsia="Times New Roman" w:hAnsi="CordiaUPC" w:cs="CordiaUPC"/>
                <w:b/>
                <w:bCs/>
                <w:i/>
                <w:iCs/>
                <w:sz w:val="26"/>
                <w:szCs w:val="26"/>
                <w:lang w:bidi="th-TH"/>
              </w:rPr>
              <w:t xml:space="preserve">30 </w:t>
            </w:r>
            <w:r w:rsidRPr="00B728CC">
              <w:rPr>
                <w:rFonts w:ascii="CordiaUPC" w:eastAsia="AngsanaNew" w:hAnsi="CordiaUPC" w:cs="CordiaUPC" w:hint="cs"/>
                <w:b/>
                <w:bCs/>
                <w:i/>
                <w:iCs/>
                <w:sz w:val="26"/>
                <w:szCs w:val="26"/>
                <w:lang w:bidi="th-TH"/>
              </w:rPr>
              <w:t>September</w:t>
            </w:r>
            <w:r w:rsidRPr="005B2349">
              <w:rPr>
                <w:rFonts w:ascii="CordiaUPC" w:eastAsia="Times New Roman" w:hAnsi="CordiaUPC" w:cs="CordiaUPC" w:hint="cs"/>
                <w:sz w:val="26"/>
                <w:szCs w:val="26"/>
                <w:lang w:bidi="th-TH"/>
              </w:rPr>
              <w:t xml:space="preserve"> </w:t>
            </w:r>
            <w:r>
              <w:rPr>
                <w:rFonts w:ascii="CordiaUPC" w:hAnsi="CordiaUPC" w:cs="CordiaUPC"/>
                <w:b/>
                <w:bCs/>
                <w:i/>
                <w:iCs/>
                <w:sz w:val="26"/>
                <w:szCs w:val="26"/>
              </w:rPr>
              <w:t>2021</w:t>
            </w:r>
          </w:p>
        </w:tc>
        <w:tc>
          <w:tcPr>
            <w:tcW w:w="1440" w:type="dxa"/>
          </w:tcPr>
          <w:p w14:paraId="554C3CC3" w14:textId="77777777" w:rsidR="00C15D02" w:rsidRPr="00392524" w:rsidRDefault="00C15D02" w:rsidP="00C15D02">
            <w:pPr>
              <w:tabs>
                <w:tab w:val="decimal" w:pos="880"/>
              </w:tabs>
              <w:spacing w:line="240" w:lineRule="exact"/>
              <w:ind w:left="-45" w:right="-99"/>
              <w:rPr>
                <w:rFonts w:ascii="CordiaUPC" w:hAnsi="CordiaUPC" w:cs="CordiaUPC"/>
                <w:sz w:val="26"/>
                <w:szCs w:val="26"/>
              </w:rPr>
            </w:pPr>
          </w:p>
        </w:tc>
        <w:tc>
          <w:tcPr>
            <w:tcW w:w="241" w:type="dxa"/>
          </w:tcPr>
          <w:p w14:paraId="68C3D9E2" w14:textId="77777777" w:rsidR="00C15D02" w:rsidRPr="00392524" w:rsidRDefault="00C15D02" w:rsidP="00C15D02">
            <w:pPr>
              <w:tabs>
                <w:tab w:val="decimal" w:pos="972"/>
              </w:tabs>
              <w:spacing w:line="240" w:lineRule="exact"/>
              <w:ind w:left="-45" w:right="-99"/>
              <w:rPr>
                <w:rFonts w:ascii="CordiaUPC" w:hAnsi="CordiaUPC" w:cs="CordiaUPC"/>
                <w:sz w:val="26"/>
                <w:szCs w:val="26"/>
              </w:rPr>
            </w:pPr>
          </w:p>
        </w:tc>
        <w:tc>
          <w:tcPr>
            <w:tcW w:w="1289" w:type="dxa"/>
            <w:tcBorders>
              <w:left w:val="nil"/>
              <w:right w:val="nil"/>
            </w:tcBorders>
          </w:tcPr>
          <w:p w14:paraId="3C8A9329" w14:textId="77777777" w:rsidR="00C15D02" w:rsidRPr="00392524" w:rsidRDefault="00C15D02" w:rsidP="00C15D02">
            <w:pPr>
              <w:tabs>
                <w:tab w:val="decimal" w:pos="913"/>
              </w:tabs>
              <w:spacing w:line="240" w:lineRule="exact"/>
              <w:ind w:left="-45" w:right="-99"/>
              <w:rPr>
                <w:rFonts w:ascii="CordiaUPC" w:hAnsi="CordiaUPC" w:cs="CordiaUPC"/>
                <w:sz w:val="26"/>
                <w:szCs w:val="26"/>
              </w:rPr>
            </w:pPr>
          </w:p>
        </w:tc>
        <w:tc>
          <w:tcPr>
            <w:tcW w:w="236" w:type="dxa"/>
          </w:tcPr>
          <w:p w14:paraId="2B3C607D" w14:textId="77777777" w:rsidR="00C15D02" w:rsidRPr="00392524" w:rsidRDefault="00C15D02" w:rsidP="00C15D02">
            <w:pPr>
              <w:tabs>
                <w:tab w:val="decimal" w:pos="972"/>
              </w:tabs>
              <w:spacing w:line="240" w:lineRule="exact"/>
              <w:ind w:left="-45" w:right="-99"/>
              <w:rPr>
                <w:rFonts w:ascii="CordiaUPC" w:hAnsi="CordiaUPC" w:cs="CordiaUPC"/>
                <w:sz w:val="26"/>
                <w:szCs w:val="26"/>
                <w:u w:val="double"/>
              </w:rPr>
            </w:pPr>
          </w:p>
        </w:tc>
        <w:tc>
          <w:tcPr>
            <w:tcW w:w="1294" w:type="dxa"/>
          </w:tcPr>
          <w:p w14:paraId="464E7805" w14:textId="77777777" w:rsidR="00C15D02" w:rsidRPr="00392524" w:rsidRDefault="00C15D02" w:rsidP="00C15D02">
            <w:pPr>
              <w:tabs>
                <w:tab w:val="decimal" w:pos="1069"/>
              </w:tabs>
              <w:spacing w:line="240" w:lineRule="exact"/>
              <w:ind w:left="-45" w:right="-99"/>
              <w:rPr>
                <w:rFonts w:ascii="CordiaUPC" w:hAnsi="CordiaUPC" w:cs="CordiaUPC"/>
                <w:sz w:val="26"/>
                <w:szCs w:val="26"/>
              </w:rPr>
            </w:pPr>
          </w:p>
        </w:tc>
      </w:tr>
      <w:tr w:rsidR="00C15D02" w:rsidRPr="00392524" w14:paraId="61037802" w14:textId="77777777" w:rsidTr="00C15D02">
        <w:trPr>
          <w:trHeight w:val="83"/>
        </w:trPr>
        <w:tc>
          <w:tcPr>
            <w:tcW w:w="4680" w:type="dxa"/>
          </w:tcPr>
          <w:p w14:paraId="20EC2A15" w14:textId="5B7DE253" w:rsidR="00C15D02" w:rsidRPr="00392524" w:rsidRDefault="00C15D02" w:rsidP="00C15D02">
            <w:pPr>
              <w:spacing w:line="240" w:lineRule="exact"/>
              <w:jc w:val="both"/>
              <w:rPr>
                <w:rFonts w:ascii="CordiaUPC" w:hAnsi="CordiaUPC" w:cs="CordiaUPC"/>
                <w:sz w:val="26"/>
                <w:szCs w:val="26"/>
                <w:cs/>
                <w:lang w:bidi="th-TH"/>
              </w:rPr>
            </w:pPr>
            <w:r w:rsidRPr="00392524">
              <w:rPr>
                <w:rFonts w:ascii="CordiaUPC" w:hAnsi="CordiaUPC" w:cs="CordiaUPC"/>
                <w:sz w:val="26"/>
                <w:szCs w:val="26"/>
              </w:rPr>
              <w:t>Fees and service income</w:t>
            </w:r>
          </w:p>
        </w:tc>
        <w:tc>
          <w:tcPr>
            <w:tcW w:w="1440" w:type="dxa"/>
          </w:tcPr>
          <w:p w14:paraId="1F171D5B" w14:textId="24494434" w:rsidR="00C15D02" w:rsidRPr="00173C18" w:rsidRDefault="00C15D02" w:rsidP="00C15D02">
            <w:pPr>
              <w:tabs>
                <w:tab w:val="decimal" w:pos="1156"/>
              </w:tabs>
              <w:spacing w:line="240" w:lineRule="exact"/>
              <w:ind w:left="-45" w:right="-22"/>
              <w:rPr>
                <w:rFonts w:ascii="CordiaUPC" w:hAnsi="CordiaUPC" w:cs="CordiaUPC"/>
                <w:sz w:val="26"/>
                <w:szCs w:val="26"/>
              </w:rPr>
            </w:pPr>
            <w:r w:rsidRPr="00173C18">
              <w:rPr>
                <w:rFonts w:ascii="CordiaUPC" w:hAnsi="CordiaUPC" w:cs="CordiaUPC"/>
                <w:sz w:val="26"/>
                <w:szCs w:val="26"/>
              </w:rPr>
              <w:t>9,44</w:t>
            </w:r>
            <w:r w:rsidR="006135F5" w:rsidRPr="00173C18">
              <w:rPr>
                <w:rFonts w:ascii="CordiaUPC" w:hAnsi="CordiaUPC" w:cs="CordiaUPC"/>
                <w:sz w:val="26"/>
                <w:szCs w:val="26"/>
              </w:rPr>
              <w:t>6</w:t>
            </w:r>
          </w:p>
        </w:tc>
        <w:tc>
          <w:tcPr>
            <w:tcW w:w="241" w:type="dxa"/>
          </w:tcPr>
          <w:p w14:paraId="54CDE89A" w14:textId="77777777" w:rsidR="00C15D02" w:rsidRPr="00173C18" w:rsidRDefault="00C15D02" w:rsidP="00C15D02">
            <w:pPr>
              <w:tabs>
                <w:tab w:val="decimal" w:pos="972"/>
              </w:tabs>
              <w:spacing w:line="240" w:lineRule="exact"/>
              <w:ind w:left="-45" w:right="-99"/>
              <w:rPr>
                <w:rFonts w:ascii="CordiaUPC" w:hAnsi="CordiaUPC" w:cs="CordiaUPC"/>
                <w:sz w:val="26"/>
                <w:szCs w:val="26"/>
              </w:rPr>
            </w:pPr>
          </w:p>
        </w:tc>
        <w:tc>
          <w:tcPr>
            <w:tcW w:w="1289" w:type="dxa"/>
            <w:tcBorders>
              <w:left w:val="nil"/>
              <w:right w:val="nil"/>
            </w:tcBorders>
          </w:tcPr>
          <w:p w14:paraId="7A612CCA" w14:textId="4973527F" w:rsidR="00C15D02" w:rsidRPr="00173C18" w:rsidRDefault="00C15D02" w:rsidP="00C15D02">
            <w:pPr>
              <w:tabs>
                <w:tab w:val="decimal" w:pos="913"/>
              </w:tabs>
              <w:spacing w:line="240" w:lineRule="exact"/>
              <w:ind w:left="-45" w:right="-99"/>
              <w:rPr>
                <w:rFonts w:ascii="CordiaUPC" w:hAnsi="CordiaUPC" w:cs="CordiaUPC"/>
                <w:sz w:val="26"/>
                <w:szCs w:val="26"/>
              </w:rPr>
            </w:pPr>
            <w:r w:rsidRPr="00173C18">
              <w:rPr>
                <w:rFonts w:ascii="CordiaUPC" w:hAnsi="CordiaUPC" w:cs="CordiaUPC"/>
                <w:sz w:val="26"/>
                <w:szCs w:val="26"/>
              </w:rPr>
              <w:t>49</w:t>
            </w:r>
          </w:p>
        </w:tc>
        <w:tc>
          <w:tcPr>
            <w:tcW w:w="236" w:type="dxa"/>
          </w:tcPr>
          <w:p w14:paraId="7D004135" w14:textId="77777777" w:rsidR="00C15D02" w:rsidRPr="00173C18" w:rsidRDefault="00C15D02" w:rsidP="00C15D02">
            <w:pPr>
              <w:tabs>
                <w:tab w:val="decimal" w:pos="972"/>
              </w:tabs>
              <w:spacing w:line="240" w:lineRule="exact"/>
              <w:ind w:left="-45" w:right="-99"/>
              <w:rPr>
                <w:rFonts w:ascii="CordiaUPC" w:hAnsi="CordiaUPC" w:cs="CordiaUPC"/>
                <w:sz w:val="26"/>
                <w:szCs w:val="26"/>
                <w:u w:val="double"/>
              </w:rPr>
            </w:pPr>
          </w:p>
        </w:tc>
        <w:tc>
          <w:tcPr>
            <w:tcW w:w="1294" w:type="dxa"/>
          </w:tcPr>
          <w:p w14:paraId="0DD289F7" w14:textId="4DB3098B" w:rsidR="00C15D02" w:rsidRPr="00173C18" w:rsidRDefault="00C15D02" w:rsidP="00C15D02">
            <w:pPr>
              <w:tabs>
                <w:tab w:val="decimal" w:pos="1069"/>
              </w:tabs>
              <w:spacing w:line="240" w:lineRule="exact"/>
              <w:ind w:left="-45" w:right="-99"/>
              <w:rPr>
                <w:rFonts w:ascii="CordiaUPC" w:hAnsi="CordiaUPC" w:cs="CordiaUPC"/>
                <w:sz w:val="26"/>
                <w:szCs w:val="26"/>
              </w:rPr>
            </w:pPr>
            <w:r w:rsidRPr="00173C18">
              <w:rPr>
                <w:rFonts w:ascii="CordiaUPC" w:hAnsi="CordiaUPC" w:cs="CordiaUPC"/>
                <w:sz w:val="26"/>
                <w:szCs w:val="26"/>
              </w:rPr>
              <w:t>9,49</w:t>
            </w:r>
            <w:r w:rsidR="006135F5" w:rsidRPr="00173C18">
              <w:rPr>
                <w:rFonts w:ascii="CordiaUPC" w:hAnsi="CordiaUPC" w:cs="CordiaUPC"/>
                <w:sz w:val="26"/>
                <w:szCs w:val="26"/>
              </w:rPr>
              <w:t>5</w:t>
            </w:r>
          </w:p>
        </w:tc>
      </w:tr>
      <w:tr w:rsidR="00C15D02" w:rsidRPr="00392524" w14:paraId="02D08678" w14:textId="77777777" w:rsidTr="00C15D02">
        <w:trPr>
          <w:trHeight w:val="83"/>
        </w:trPr>
        <w:tc>
          <w:tcPr>
            <w:tcW w:w="4680" w:type="dxa"/>
          </w:tcPr>
          <w:p w14:paraId="1C166507" w14:textId="07606F62" w:rsidR="00C15D02" w:rsidRPr="00392524" w:rsidRDefault="00C15D02" w:rsidP="00C15D02">
            <w:pPr>
              <w:spacing w:line="240" w:lineRule="exact"/>
              <w:jc w:val="both"/>
              <w:rPr>
                <w:rFonts w:ascii="CordiaUPC" w:hAnsi="CordiaUPC" w:cs="CordiaUPC"/>
                <w:sz w:val="26"/>
                <w:szCs w:val="26"/>
              </w:rPr>
            </w:pPr>
            <w:r w:rsidRPr="00392524">
              <w:rPr>
                <w:rFonts w:ascii="CordiaUPC" w:hAnsi="CordiaUPC" w:cs="CordiaUPC"/>
                <w:sz w:val="26"/>
                <w:szCs w:val="26"/>
              </w:rPr>
              <w:t>Fees and service expenses</w:t>
            </w:r>
          </w:p>
        </w:tc>
        <w:tc>
          <w:tcPr>
            <w:tcW w:w="1440" w:type="dxa"/>
          </w:tcPr>
          <w:p w14:paraId="222E742B" w14:textId="3141E4F7" w:rsidR="00C15D02" w:rsidRPr="00173C18" w:rsidRDefault="00C15D02" w:rsidP="00C15D02">
            <w:pPr>
              <w:tabs>
                <w:tab w:val="decimal" w:pos="1150"/>
              </w:tabs>
              <w:spacing w:line="240" w:lineRule="exact"/>
              <w:ind w:left="-45" w:right="-22"/>
              <w:rPr>
                <w:rFonts w:ascii="CordiaUPC" w:hAnsi="CordiaUPC" w:cs="CordiaUPC"/>
                <w:sz w:val="26"/>
                <w:szCs w:val="26"/>
              </w:rPr>
            </w:pPr>
            <w:r w:rsidRPr="00173C18">
              <w:rPr>
                <w:rFonts w:ascii="CordiaUPC" w:hAnsi="CordiaUPC" w:cs="CordiaUPC"/>
                <w:sz w:val="26"/>
                <w:szCs w:val="26"/>
              </w:rPr>
              <w:t>2,781</w:t>
            </w:r>
          </w:p>
        </w:tc>
        <w:tc>
          <w:tcPr>
            <w:tcW w:w="241" w:type="dxa"/>
          </w:tcPr>
          <w:p w14:paraId="6B2B590E" w14:textId="77777777" w:rsidR="00C15D02" w:rsidRPr="00173C18" w:rsidRDefault="00C15D02" w:rsidP="00C15D02">
            <w:pPr>
              <w:tabs>
                <w:tab w:val="decimal" w:pos="972"/>
              </w:tabs>
              <w:spacing w:line="240" w:lineRule="exact"/>
              <w:ind w:left="-45" w:right="-99"/>
              <w:rPr>
                <w:rFonts w:ascii="CordiaUPC" w:hAnsi="CordiaUPC" w:cs="CordiaUPC"/>
                <w:sz w:val="26"/>
                <w:szCs w:val="26"/>
              </w:rPr>
            </w:pPr>
          </w:p>
        </w:tc>
        <w:tc>
          <w:tcPr>
            <w:tcW w:w="1289" w:type="dxa"/>
            <w:tcBorders>
              <w:left w:val="nil"/>
              <w:right w:val="nil"/>
            </w:tcBorders>
          </w:tcPr>
          <w:p w14:paraId="79045A34" w14:textId="47F996F8" w:rsidR="00C15D02" w:rsidRPr="00173C18" w:rsidRDefault="00C15D02" w:rsidP="00C15D02">
            <w:pPr>
              <w:tabs>
                <w:tab w:val="decimal" w:pos="913"/>
              </w:tabs>
              <w:spacing w:line="240" w:lineRule="exact"/>
              <w:ind w:left="-45" w:right="-99"/>
              <w:rPr>
                <w:rFonts w:ascii="CordiaUPC" w:hAnsi="CordiaUPC" w:cs="CordiaUPC"/>
                <w:sz w:val="26"/>
                <w:szCs w:val="26"/>
              </w:rPr>
            </w:pPr>
            <w:r w:rsidRPr="00173C18">
              <w:rPr>
                <w:rFonts w:ascii="CordiaUPC" w:hAnsi="CordiaUPC" w:cs="CordiaUPC"/>
                <w:color w:val="000000"/>
                <w:sz w:val="26"/>
                <w:szCs w:val="26"/>
              </w:rPr>
              <w:t>(462)</w:t>
            </w:r>
          </w:p>
        </w:tc>
        <w:tc>
          <w:tcPr>
            <w:tcW w:w="236" w:type="dxa"/>
          </w:tcPr>
          <w:p w14:paraId="3705814A" w14:textId="77777777" w:rsidR="00C15D02" w:rsidRPr="00173C18" w:rsidRDefault="00C15D02" w:rsidP="00C15D02">
            <w:pPr>
              <w:tabs>
                <w:tab w:val="decimal" w:pos="972"/>
              </w:tabs>
              <w:spacing w:line="240" w:lineRule="exact"/>
              <w:ind w:left="-45" w:right="-99"/>
              <w:rPr>
                <w:rFonts w:ascii="CordiaUPC" w:hAnsi="CordiaUPC" w:cs="CordiaUPC"/>
                <w:sz w:val="26"/>
                <w:szCs w:val="26"/>
                <w:u w:val="double"/>
              </w:rPr>
            </w:pPr>
          </w:p>
        </w:tc>
        <w:tc>
          <w:tcPr>
            <w:tcW w:w="1294" w:type="dxa"/>
          </w:tcPr>
          <w:p w14:paraId="693DCC39" w14:textId="4D218D9F" w:rsidR="00C15D02" w:rsidRPr="00173C18" w:rsidRDefault="00C15D02" w:rsidP="00C15D02">
            <w:pPr>
              <w:tabs>
                <w:tab w:val="decimal" w:pos="1069"/>
              </w:tabs>
              <w:spacing w:line="240" w:lineRule="exact"/>
              <w:ind w:left="-45" w:right="-99"/>
              <w:rPr>
                <w:rFonts w:ascii="CordiaUPC" w:hAnsi="CordiaUPC" w:cs="CordiaUPC"/>
                <w:sz w:val="26"/>
                <w:szCs w:val="26"/>
              </w:rPr>
            </w:pPr>
            <w:r w:rsidRPr="00173C18">
              <w:rPr>
                <w:rFonts w:ascii="CordiaUPC" w:hAnsi="CordiaUPC" w:cs="CordiaUPC"/>
                <w:sz w:val="26"/>
                <w:szCs w:val="26"/>
              </w:rPr>
              <w:t>2,319</w:t>
            </w:r>
          </w:p>
        </w:tc>
      </w:tr>
      <w:tr w:rsidR="00C15D02" w:rsidRPr="00392524" w14:paraId="3B6E9019" w14:textId="77777777" w:rsidTr="00C15D02">
        <w:trPr>
          <w:trHeight w:val="83"/>
        </w:trPr>
        <w:tc>
          <w:tcPr>
            <w:tcW w:w="4680" w:type="dxa"/>
          </w:tcPr>
          <w:p w14:paraId="14C36251" w14:textId="199DC54A" w:rsidR="00C15D02" w:rsidRPr="00392524" w:rsidRDefault="00C15D02" w:rsidP="00C15D02">
            <w:pPr>
              <w:spacing w:line="240" w:lineRule="exact"/>
              <w:jc w:val="both"/>
              <w:rPr>
                <w:rFonts w:ascii="CordiaUPC" w:hAnsi="CordiaUPC" w:cs="CordiaUPC"/>
                <w:sz w:val="26"/>
                <w:szCs w:val="26"/>
              </w:rPr>
            </w:pPr>
            <w:r w:rsidRPr="00392524">
              <w:rPr>
                <w:rFonts w:ascii="CordiaUPC" w:hAnsi="CordiaUPC" w:cs="CordiaUPC"/>
                <w:sz w:val="26"/>
                <w:szCs w:val="26"/>
              </w:rPr>
              <w:t>Other operating income</w:t>
            </w:r>
          </w:p>
        </w:tc>
        <w:tc>
          <w:tcPr>
            <w:tcW w:w="1440" w:type="dxa"/>
          </w:tcPr>
          <w:p w14:paraId="269F842A" w14:textId="1B42EB53" w:rsidR="00C15D02" w:rsidRPr="00173C18" w:rsidRDefault="00C15D02" w:rsidP="00C15D02">
            <w:pPr>
              <w:tabs>
                <w:tab w:val="decimal" w:pos="1150"/>
              </w:tabs>
              <w:spacing w:line="240" w:lineRule="exact"/>
              <w:ind w:left="-45" w:right="-22"/>
              <w:rPr>
                <w:rFonts w:ascii="CordiaUPC" w:hAnsi="CordiaUPC" w:cs="CordiaUPC"/>
                <w:sz w:val="26"/>
                <w:szCs w:val="26"/>
              </w:rPr>
            </w:pPr>
            <w:r w:rsidRPr="00173C18">
              <w:rPr>
                <w:rFonts w:ascii="CordiaUPC" w:hAnsi="CordiaUPC" w:cs="CordiaUPC"/>
                <w:sz w:val="26"/>
                <w:szCs w:val="26"/>
              </w:rPr>
              <w:t>4,786</w:t>
            </w:r>
          </w:p>
        </w:tc>
        <w:tc>
          <w:tcPr>
            <w:tcW w:w="241" w:type="dxa"/>
          </w:tcPr>
          <w:p w14:paraId="509DF55B" w14:textId="77777777" w:rsidR="00C15D02" w:rsidRPr="00173C18" w:rsidRDefault="00C15D02" w:rsidP="00C15D02">
            <w:pPr>
              <w:tabs>
                <w:tab w:val="decimal" w:pos="972"/>
              </w:tabs>
              <w:spacing w:line="240" w:lineRule="exact"/>
              <w:ind w:left="-45" w:right="-99"/>
              <w:rPr>
                <w:rFonts w:ascii="CordiaUPC" w:hAnsi="CordiaUPC" w:cs="CordiaUPC"/>
                <w:sz w:val="26"/>
                <w:szCs w:val="26"/>
              </w:rPr>
            </w:pPr>
          </w:p>
        </w:tc>
        <w:tc>
          <w:tcPr>
            <w:tcW w:w="1289" w:type="dxa"/>
            <w:tcBorders>
              <w:left w:val="nil"/>
              <w:right w:val="nil"/>
            </w:tcBorders>
          </w:tcPr>
          <w:p w14:paraId="56DA8371" w14:textId="714A8B78" w:rsidR="00C15D02" w:rsidRPr="00173C18" w:rsidRDefault="00C15D02" w:rsidP="00C15D02">
            <w:pPr>
              <w:tabs>
                <w:tab w:val="decimal" w:pos="913"/>
              </w:tabs>
              <w:spacing w:line="240" w:lineRule="exact"/>
              <w:ind w:left="-45" w:right="-99"/>
              <w:rPr>
                <w:rFonts w:ascii="CordiaUPC" w:hAnsi="CordiaUPC" w:cs="CordiaUPC"/>
                <w:sz w:val="26"/>
                <w:szCs w:val="26"/>
              </w:rPr>
            </w:pPr>
            <w:r w:rsidRPr="00173C18">
              <w:rPr>
                <w:rFonts w:ascii="CordiaUPC" w:hAnsi="CordiaUPC" w:cs="CordiaUPC"/>
                <w:color w:val="000000"/>
                <w:sz w:val="26"/>
                <w:szCs w:val="26"/>
              </w:rPr>
              <w:t>(49)</w:t>
            </w:r>
          </w:p>
        </w:tc>
        <w:tc>
          <w:tcPr>
            <w:tcW w:w="236" w:type="dxa"/>
          </w:tcPr>
          <w:p w14:paraId="17F168A9" w14:textId="77777777" w:rsidR="00C15D02" w:rsidRPr="00173C18" w:rsidRDefault="00C15D02" w:rsidP="00C15D02">
            <w:pPr>
              <w:tabs>
                <w:tab w:val="decimal" w:pos="972"/>
              </w:tabs>
              <w:spacing w:line="240" w:lineRule="exact"/>
              <w:ind w:left="-45" w:right="-99"/>
              <w:rPr>
                <w:rFonts w:ascii="CordiaUPC" w:hAnsi="CordiaUPC" w:cs="CordiaUPC"/>
                <w:sz w:val="26"/>
                <w:szCs w:val="26"/>
                <w:u w:val="double"/>
              </w:rPr>
            </w:pPr>
          </w:p>
        </w:tc>
        <w:tc>
          <w:tcPr>
            <w:tcW w:w="1294" w:type="dxa"/>
          </w:tcPr>
          <w:p w14:paraId="2348D05F" w14:textId="53D55CE6" w:rsidR="00C15D02" w:rsidRPr="00173C18" w:rsidRDefault="00C15D02" w:rsidP="00C15D02">
            <w:pPr>
              <w:tabs>
                <w:tab w:val="decimal" w:pos="1069"/>
              </w:tabs>
              <w:spacing w:line="240" w:lineRule="exact"/>
              <w:ind w:left="-45" w:right="-99"/>
              <w:rPr>
                <w:rFonts w:ascii="CordiaUPC" w:hAnsi="CordiaUPC" w:cs="CordiaUPC"/>
                <w:sz w:val="26"/>
                <w:szCs w:val="26"/>
              </w:rPr>
            </w:pPr>
            <w:r w:rsidRPr="00173C18">
              <w:rPr>
                <w:rFonts w:ascii="CordiaUPC" w:hAnsi="CordiaUPC" w:cs="CordiaUPC"/>
                <w:sz w:val="26"/>
                <w:szCs w:val="26"/>
              </w:rPr>
              <w:t>4,737</w:t>
            </w:r>
          </w:p>
        </w:tc>
      </w:tr>
      <w:tr w:rsidR="00C15D02" w:rsidRPr="00392524" w14:paraId="3DB6CE69" w14:textId="77777777" w:rsidTr="00C15D02">
        <w:trPr>
          <w:trHeight w:val="83"/>
        </w:trPr>
        <w:tc>
          <w:tcPr>
            <w:tcW w:w="4680" w:type="dxa"/>
          </w:tcPr>
          <w:p w14:paraId="1B9AE2C8" w14:textId="54A674AF" w:rsidR="00C15D02" w:rsidRPr="00392524" w:rsidRDefault="00C15D02" w:rsidP="00C15D02">
            <w:pPr>
              <w:spacing w:line="240" w:lineRule="exact"/>
              <w:jc w:val="both"/>
              <w:rPr>
                <w:rFonts w:ascii="CordiaUPC" w:hAnsi="CordiaUPC" w:cs="CordiaUPC"/>
                <w:sz w:val="26"/>
                <w:szCs w:val="26"/>
              </w:rPr>
            </w:pPr>
            <w:r w:rsidRPr="00392524">
              <w:rPr>
                <w:rFonts w:ascii="CordiaUPC" w:hAnsi="CordiaUPC" w:cs="CordiaUPC"/>
                <w:sz w:val="26"/>
                <w:szCs w:val="26"/>
              </w:rPr>
              <w:t>Other operating expenses - Employee expenses</w:t>
            </w:r>
          </w:p>
        </w:tc>
        <w:tc>
          <w:tcPr>
            <w:tcW w:w="1440" w:type="dxa"/>
          </w:tcPr>
          <w:p w14:paraId="1FFAC203" w14:textId="3B59C962" w:rsidR="00C15D02" w:rsidRPr="00173C18" w:rsidRDefault="00C15D02" w:rsidP="00C15D02">
            <w:pPr>
              <w:tabs>
                <w:tab w:val="decimal" w:pos="1150"/>
              </w:tabs>
              <w:spacing w:line="240" w:lineRule="exact"/>
              <w:ind w:left="-45" w:right="-22"/>
              <w:rPr>
                <w:rFonts w:ascii="CordiaUPC" w:hAnsi="CordiaUPC" w:cs="CordiaUPC"/>
                <w:sz w:val="26"/>
                <w:szCs w:val="26"/>
              </w:rPr>
            </w:pPr>
            <w:r w:rsidRPr="00173C18">
              <w:rPr>
                <w:rFonts w:ascii="CordiaUPC" w:hAnsi="CordiaUPC" w:cs="CordiaUPC"/>
                <w:sz w:val="26"/>
                <w:szCs w:val="26"/>
              </w:rPr>
              <w:t>10,067</w:t>
            </w:r>
          </w:p>
        </w:tc>
        <w:tc>
          <w:tcPr>
            <w:tcW w:w="241" w:type="dxa"/>
          </w:tcPr>
          <w:p w14:paraId="71F1BF22" w14:textId="77777777" w:rsidR="00C15D02" w:rsidRPr="00173C18" w:rsidRDefault="00C15D02" w:rsidP="00C15D02">
            <w:pPr>
              <w:tabs>
                <w:tab w:val="decimal" w:pos="972"/>
              </w:tabs>
              <w:spacing w:line="240" w:lineRule="exact"/>
              <w:ind w:left="-45" w:right="-99"/>
              <w:rPr>
                <w:rFonts w:ascii="CordiaUPC" w:hAnsi="CordiaUPC" w:cs="CordiaUPC"/>
                <w:sz w:val="26"/>
                <w:szCs w:val="26"/>
              </w:rPr>
            </w:pPr>
          </w:p>
        </w:tc>
        <w:tc>
          <w:tcPr>
            <w:tcW w:w="1289" w:type="dxa"/>
            <w:tcBorders>
              <w:left w:val="nil"/>
              <w:bottom w:val="single" w:sz="4" w:space="0" w:color="auto"/>
              <w:right w:val="nil"/>
            </w:tcBorders>
          </w:tcPr>
          <w:p w14:paraId="623E7795" w14:textId="7E8F88AB" w:rsidR="00C15D02" w:rsidRPr="00173C18" w:rsidRDefault="00C15D02" w:rsidP="00C15D02">
            <w:pPr>
              <w:tabs>
                <w:tab w:val="decimal" w:pos="913"/>
              </w:tabs>
              <w:spacing w:line="240" w:lineRule="exact"/>
              <w:ind w:left="-45" w:right="-99"/>
              <w:rPr>
                <w:rFonts w:ascii="CordiaUPC" w:hAnsi="CordiaUPC" w:cs="CordiaUPC"/>
                <w:sz w:val="26"/>
                <w:szCs w:val="26"/>
              </w:rPr>
            </w:pPr>
            <w:r w:rsidRPr="00173C18">
              <w:rPr>
                <w:rFonts w:ascii="CordiaUPC" w:hAnsi="CordiaUPC" w:cs="CordiaUPC"/>
                <w:color w:val="000000"/>
                <w:sz w:val="26"/>
                <w:szCs w:val="26"/>
              </w:rPr>
              <w:t>462</w:t>
            </w:r>
          </w:p>
        </w:tc>
        <w:tc>
          <w:tcPr>
            <w:tcW w:w="236" w:type="dxa"/>
          </w:tcPr>
          <w:p w14:paraId="117E6F44" w14:textId="77777777" w:rsidR="00C15D02" w:rsidRPr="00173C18" w:rsidRDefault="00C15D02" w:rsidP="00C15D02">
            <w:pPr>
              <w:tabs>
                <w:tab w:val="decimal" w:pos="972"/>
              </w:tabs>
              <w:spacing w:line="240" w:lineRule="exact"/>
              <w:ind w:left="-45" w:right="-99"/>
              <w:rPr>
                <w:rFonts w:ascii="CordiaUPC" w:hAnsi="CordiaUPC" w:cs="CordiaUPC"/>
                <w:sz w:val="26"/>
                <w:szCs w:val="26"/>
                <w:u w:val="double"/>
              </w:rPr>
            </w:pPr>
          </w:p>
        </w:tc>
        <w:tc>
          <w:tcPr>
            <w:tcW w:w="1294" w:type="dxa"/>
          </w:tcPr>
          <w:p w14:paraId="3A7F38E7" w14:textId="637B00AE" w:rsidR="00C15D02" w:rsidRPr="00173C18" w:rsidRDefault="00C15D02" w:rsidP="00C15D02">
            <w:pPr>
              <w:tabs>
                <w:tab w:val="decimal" w:pos="1069"/>
              </w:tabs>
              <w:spacing w:line="240" w:lineRule="exact"/>
              <w:ind w:left="-45" w:right="-99"/>
              <w:rPr>
                <w:rFonts w:ascii="CordiaUPC" w:hAnsi="CordiaUPC" w:cs="CordiaUPC"/>
                <w:sz w:val="26"/>
                <w:szCs w:val="26"/>
              </w:rPr>
            </w:pPr>
            <w:r w:rsidRPr="00173C18">
              <w:rPr>
                <w:rFonts w:ascii="CordiaUPC" w:hAnsi="CordiaUPC" w:cs="CordiaUPC"/>
                <w:sz w:val="26"/>
                <w:szCs w:val="26"/>
              </w:rPr>
              <w:t>10,529</w:t>
            </w:r>
          </w:p>
        </w:tc>
      </w:tr>
      <w:tr w:rsidR="00C15D02" w:rsidRPr="00392524" w14:paraId="6E385798" w14:textId="77777777" w:rsidTr="00C15D02">
        <w:trPr>
          <w:trHeight w:val="83"/>
        </w:trPr>
        <w:tc>
          <w:tcPr>
            <w:tcW w:w="4680" w:type="dxa"/>
          </w:tcPr>
          <w:p w14:paraId="2919597A" w14:textId="77777777" w:rsidR="00C15D02" w:rsidRPr="00392524" w:rsidRDefault="00C15D02" w:rsidP="00C15D02">
            <w:pPr>
              <w:spacing w:line="240" w:lineRule="exact"/>
              <w:jc w:val="both"/>
              <w:rPr>
                <w:rFonts w:ascii="CordiaUPC" w:hAnsi="CordiaUPC" w:cs="CordiaUPC"/>
                <w:sz w:val="26"/>
                <w:szCs w:val="26"/>
              </w:rPr>
            </w:pPr>
          </w:p>
        </w:tc>
        <w:tc>
          <w:tcPr>
            <w:tcW w:w="1440" w:type="dxa"/>
          </w:tcPr>
          <w:p w14:paraId="4C8A7429" w14:textId="77777777" w:rsidR="00C15D02" w:rsidRPr="00392524" w:rsidRDefault="00C15D02" w:rsidP="00C15D02">
            <w:pPr>
              <w:tabs>
                <w:tab w:val="decimal" w:pos="880"/>
              </w:tabs>
              <w:spacing w:line="240" w:lineRule="exact"/>
              <w:ind w:left="-45" w:right="-99"/>
              <w:rPr>
                <w:rFonts w:ascii="CordiaUPC" w:hAnsi="CordiaUPC" w:cs="CordiaUPC"/>
                <w:sz w:val="26"/>
                <w:szCs w:val="26"/>
              </w:rPr>
            </w:pPr>
          </w:p>
        </w:tc>
        <w:tc>
          <w:tcPr>
            <w:tcW w:w="241" w:type="dxa"/>
          </w:tcPr>
          <w:p w14:paraId="769736BD" w14:textId="77777777" w:rsidR="00C15D02" w:rsidRPr="00392524" w:rsidRDefault="00C15D02" w:rsidP="00C15D02">
            <w:pPr>
              <w:tabs>
                <w:tab w:val="decimal" w:pos="972"/>
              </w:tabs>
              <w:spacing w:line="240" w:lineRule="exact"/>
              <w:ind w:left="-45" w:right="-99"/>
              <w:rPr>
                <w:rFonts w:ascii="CordiaUPC" w:hAnsi="CordiaUPC" w:cs="CordiaUPC"/>
                <w:sz w:val="26"/>
                <w:szCs w:val="26"/>
              </w:rPr>
            </w:pPr>
          </w:p>
        </w:tc>
        <w:tc>
          <w:tcPr>
            <w:tcW w:w="1289" w:type="dxa"/>
            <w:tcBorders>
              <w:top w:val="single" w:sz="4" w:space="0" w:color="auto"/>
              <w:left w:val="nil"/>
              <w:bottom w:val="double" w:sz="4" w:space="0" w:color="auto"/>
              <w:right w:val="nil"/>
            </w:tcBorders>
          </w:tcPr>
          <w:p w14:paraId="221BD571" w14:textId="00D5F718" w:rsidR="00C15D02" w:rsidRPr="00392524" w:rsidRDefault="00C15D02" w:rsidP="00C15D02">
            <w:pPr>
              <w:tabs>
                <w:tab w:val="decimal" w:pos="913"/>
              </w:tabs>
              <w:spacing w:line="240" w:lineRule="exact"/>
              <w:ind w:left="-45" w:right="-99"/>
              <w:rPr>
                <w:rFonts w:ascii="CordiaUPC" w:hAnsi="CordiaUPC" w:cs="CordiaUPC"/>
                <w:sz w:val="26"/>
                <w:szCs w:val="26"/>
              </w:rPr>
            </w:pPr>
            <w:r>
              <w:rPr>
                <w:rFonts w:ascii="CordiaUPC" w:hAnsi="CordiaUPC" w:cs="CordiaUPC"/>
                <w:color w:val="000000"/>
                <w:sz w:val="26"/>
                <w:szCs w:val="26"/>
              </w:rPr>
              <w:t>-</w:t>
            </w:r>
          </w:p>
        </w:tc>
        <w:tc>
          <w:tcPr>
            <w:tcW w:w="236" w:type="dxa"/>
          </w:tcPr>
          <w:p w14:paraId="20D80F5E" w14:textId="77777777" w:rsidR="00C15D02" w:rsidRPr="00392524" w:rsidRDefault="00C15D02" w:rsidP="00C15D02">
            <w:pPr>
              <w:tabs>
                <w:tab w:val="decimal" w:pos="972"/>
              </w:tabs>
              <w:spacing w:line="240" w:lineRule="exact"/>
              <w:ind w:left="-45" w:right="-99"/>
              <w:rPr>
                <w:rFonts w:ascii="CordiaUPC" w:hAnsi="CordiaUPC" w:cs="CordiaUPC"/>
                <w:sz w:val="26"/>
                <w:szCs w:val="26"/>
                <w:u w:val="double"/>
              </w:rPr>
            </w:pPr>
          </w:p>
        </w:tc>
        <w:tc>
          <w:tcPr>
            <w:tcW w:w="1294" w:type="dxa"/>
          </w:tcPr>
          <w:p w14:paraId="1BD24F49" w14:textId="77777777" w:rsidR="00C15D02" w:rsidRPr="00392524" w:rsidRDefault="00C15D02" w:rsidP="00C15D02">
            <w:pPr>
              <w:tabs>
                <w:tab w:val="decimal" w:pos="1069"/>
              </w:tabs>
              <w:spacing w:line="240" w:lineRule="exact"/>
              <w:ind w:left="-45" w:right="-99"/>
              <w:rPr>
                <w:rFonts w:ascii="CordiaUPC" w:hAnsi="CordiaUPC" w:cs="CordiaUPC"/>
                <w:sz w:val="26"/>
                <w:szCs w:val="26"/>
              </w:rPr>
            </w:pPr>
          </w:p>
        </w:tc>
      </w:tr>
      <w:tr w:rsidR="00C15D02" w:rsidRPr="00392524" w14:paraId="7BB61CEB" w14:textId="77777777" w:rsidTr="00C15D02">
        <w:trPr>
          <w:trHeight w:val="83"/>
        </w:trPr>
        <w:tc>
          <w:tcPr>
            <w:tcW w:w="4680" w:type="dxa"/>
          </w:tcPr>
          <w:p w14:paraId="02854547" w14:textId="77777777" w:rsidR="00C15D02" w:rsidRPr="00392524" w:rsidRDefault="00C15D02" w:rsidP="00C15D02">
            <w:pPr>
              <w:spacing w:line="240" w:lineRule="exact"/>
              <w:jc w:val="both"/>
              <w:rPr>
                <w:rFonts w:ascii="CordiaUPC" w:hAnsi="CordiaUPC" w:cs="CordiaUPC"/>
                <w:sz w:val="26"/>
                <w:szCs w:val="26"/>
              </w:rPr>
            </w:pPr>
          </w:p>
        </w:tc>
        <w:tc>
          <w:tcPr>
            <w:tcW w:w="1440" w:type="dxa"/>
          </w:tcPr>
          <w:p w14:paraId="4DBF6D5D" w14:textId="77777777" w:rsidR="00C15D02" w:rsidRPr="00392524" w:rsidRDefault="00C15D02" w:rsidP="00C15D02">
            <w:pPr>
              <w:tabs>
                <w:tab w:val="decimal" w:pos="880"/>
              </w:tabs>
              <w:spacing w:line="240" w:lineRule="exact"/>
              <w:ind w:left="-45" w:right="-99"/>
              <w:rPr>
                <w:rFonts w:ascii="CordiaUPC" w:hAnsi="CordiaUPC" w:cs="CordiaUPC"/>
                <w:sz w:val="26"/>
                <w:szCs w:val="26"/>
              </w:rPr>
            </w:pPr>
          </w:p>
        </w:tc>
        <w:tc>
          <w:tcPr>
            <w:tcW w:w="241" w:type="dxa"/>
          </w:tcPr>
          <w:p w14:paraId="43D367F2" w14:textId="77777777" w:rsidR="00C15D02" w:rsidRPr="00392524" w:rsidRDefault="00C15D02" w:rsidP="00C15D02">
            <w:pPr>
              <w:tabs>
                <w:tab w:val="decimal" w:pos="972"/>
              </w:tabs>
              <w:spacing w:line="240" w:lineRule="exact"/>
              <w:ind w:left="-45" w:right="-99"/>
              <w:rPr>
                <w:rFonts w:ascii="CordiaUPC" w:hAnsi="CordiaUPC" w:cs="CordiaUPC"/>
                <w:sz w:val="26"/>
                <w:szCs w:val="26"/>
              </w:rPr>
            </w:pPr>
          </w:p>
        </w:tc>
        <w:tc>
          <w:tcPr>
            <w:tcW w:w="1289" w:type="dxa"/>
            <w:tcBorders>
              <w:top w:val="double" w:sz="4" w:space="0" w:color="auto"/>
              <w:left w:val="nil"/>
              <w:right w:val="nil"/>
            </w:tcBorders>
          </w:tcPr>
          <w:p w14:paraId="2047939F" w14:textId="77777777" w:rsidR="00C15D02" w:rsidRPr="00392524" w:rsidRDefault="00C15D02" w:rsidP="00C15D02">
            <w:pPr>
              <w:tabs>
                <w:tab w:val="decimal" w:pos="913"/>
              </w:tabs>
              <w:spacing w:line="240" w:lineRule="exact"/>
              <w:ind w:left="-45" w:right="-99"/>
              <w:rPr>
                <w:rFonts w:ascii="CordiaUPC" w:hAnsi="CordiaUPC" w:cs="CordiaUPC"/>
                <w:sz w:val="26"/>
                <w:szCs w:val="26"/>
              </w:rPr>
            </w:pPr>
          </w:p>
        </w:tc>
        <w:tc>
          <w:tcPr>
            <w:tcW w:w="236" w:type="dxa"/>
          </w:tcPr>
          <w:p w14:paraId="74F6F308" w14:textId="77777777" w:rsidR="00C15D02" w:rsidRPr="00392524" w:rsidRDefault="00C15D02" w:rsidP="00C15D02">
            <w:pPr>
              <w:tabs>
                <w:tab w:val="decimal" w:pos="972"/>
              </w:tabs>
              <w:spacing w:line="240" w:lineRule="exact"/>
              <w:ind w:left="-45" w:right="-99"/>
              <w:rPr>
                <w:rFonts w:ascii="CordiaUPC" w:hAnsi="CordiaUPC" w:cs="CordiaUPC"/>
                <w:sz w:val="26"/>
                <w:szCs w:val="26"/>
                <w:u w:val="double"/>
              </w:rPr>
            </w:pPr>
          </w:p>
        </w:tc>
        <w:tc>
          <w:tcPr>
            <w:tcW w:w="1294" w:type="dxa"/>
          </w:tcPr>
          <w:p w14:paraId="40D6638E" w14:textId="77777777" w:rsidR="00C15D02" w:rsidRPr="00392524" w:rsidRDefault="00C15D02" w:rsidP="00C15D02">
            <w:pPr>
              <w:tabs>
                <w:tab w:val="decimal" w:pos="1069"/>
              </w:tabs>
              <w:spacing w:line="240" w:lineRule="exact"/>
              <w:ind w:left="-45" w:right="-99"/>
              <w:rPr>
                <w:rFonts w:ascii="CordiaUPC" w:hAnsi="CordiaUPC" w:cs="CordiaUPC"/>
                <w:sz w:val="26"/>
                <w:szCs w:val="26"/>
              </w:rPr>
            </w:pPr>
          </w:p>
        </w:tc>
      </w:tr>
    </w:tbl>
    <w:bookmarkEnd w:id="33"/>
    <w:p w14:paraId="3BCD1EE5" w14:textId="1B94C307" w:rsidR="006C12B7" w:rsidRPr="00392524" w:rsidRDefault="00301FBB" w:rsidP="006C3AF8">
      <w:pPr>
        <w:pStyle w:val="Heading1"/>
        <w:numPr>
          <w:ilvl w:val="0"/>
          <w:numId w:val="0"/>
        </w:numPr>
        <w:spacing w:before="0" w:after="0" w:line="240" w:lineRule="exact"/>
        <w:ind w:left="540" w:hanging="540"/>
        <w:rPr>
          <w:rFonts w:ascii="CordiaUPC" w:hAnsi="CordiaUPC" w:cs="CordiaUPC"/>
          <w:i w:val="0"/>
          <w:iCs/>
          <w:sz w:val="28"/>
          <w:szCs w:val="28"/>
          <w:lang w:val="en-US"/>
        </w:rPr>
      </w:pPr>
      <w:r>
        <w:rPr>
          <w:rFonts w:ascii="CordiaUPC" w:hAnsi="CordiaUPC" w:cs="CordiaUPC"/>
          <w:i w:val="0"/>
          <w:iCs/>
          <w:sz w:val="28"/>
          <w:szCs w:val="28"/>
          <w:lang w:val="en-US" w:bidi="th-TH"/>
        </w:rPr>
        <w:t>20</w:t>
      </w:r>
      <w:r w:rsidR="006C12B7" w:rsidRPr="00392524">
        <w:rPr>
          <w:rFonts w:ascii="CordiaUPC" w:hAnsi="CordiaUPC" w:cs="CordiaUPC" w:hint="cs"/>
          <w:i w:val="0"/>
          <w:iCs/>
          <w:sz w:val="28"/>
          <w:szCs w:val="28"/>
          <w:cs/>
          <w:lang w:val="en-US"/>
        </w:rPr>
        <w:tab/>
      </w:r>
      <w:r w:rsidR="006C12B7" w:rsidRPr="00392524">
        <w:rPr>
          <w:rFonts w:ascii="CordiaUPC" w:hAnsi="CordiaUPC" w:cs="CordiaUPC" w:hint="cs"/>
          <w:i w:val="0"/>
          <w:iCs/>
          <w:sz w:val="28"/>
          <w:szCs w:val="28"/>
          <w:lang w:val="en-US"/>
        </w:rPr>
        <w:t>Events after the reporting period</w:t>
      </w:r>
      <w:r w:rsidR="00C23FF1" w:rsidRPr="00392524">
        <w:rPr>
          <w:rFonts w:ascii="CordiaUPC" w:hAnsi="CordiaUPC" w:cs="CordiaUPC"/>
          <w:i w:val="0"/>
          <w:iCs/>
          <w:sz w:val="28"/>
          <w:szCs w:val="28"/>
          <w:lang w:val="en-US"/>
        </w:rPr>
        <w:br/>
      </w:r>
    </w:p>
    <w:p w14:paraId="4E2DC26B" w14:textId="7A07E676" w:rsidR="0006190B" w:rsidRPr="004A4BEA" w:rsidRDefault="001763AD" w:rsidP="0006190B">
      <w:pPr>
        <w:pStyle w:val="BodyText"/>
        <w:spacing w:after="120"/>
        <w:ind w:left="547"/>
        <w:rPr>
          <w:rFonts w:ascii="CordiaUPC" w:hAnsi="CordiaUPC" w:cs="CordiaUPC"/>
          <w:b/>
          <w:bCs/>
          <w:color w:val="000000"/>
          <w:sz w:val="26"/>
          <w:szCs w:val="26"/>
          <w:lang w:val="en-GB"/>
        </w:rPr>
      </w:pPr>
      <w:r>
        <w:rPr>
          <w:rFonts w:ascii="CordiaUPC" w:hAnsi="CordiaUPC" w:cs="CordiaUPC"/>
          <w:b/>
          <w:bCs/>
          <w:color w:val="000000"/>
          <w:sz w:val="26"/>
          <w:szCs w:val="26"/>
          <w:lang w:val="en-GB"/>
        </w:rPr>
        <w:t>20</w:t>
      </w:r>
      <w:r w:rsidR="0006190B" w:rsidRPr="004A4BEA">
        <w:rPr>
          <w:rFonts w:ascii="CordiaUPC" w:hAnsi="CordiaUPC" w:cs="CordiaUPC"/>
          <w:b/>
          <w:bCs/>
          <w:color w:val="000000"/>
          <w:sz w:val="26"/>
          <w:szCs w:val="26"/>
          <w:lang w:val="en-GB"/>
        </w:rPr>
        <w:t>.1 Issuances of ordinary shares under</w:t>
      </w:r>
      <w:r w:rsidR="00AA2C06">
        <w:rPr>
          <w:rFonts w:ascii="CordiaUPC" w:hAnsi="CordiaUPC" w:cs="CordiaUPC"/>
          <w:b/>
          <w:bCs/>
          <w:color w:val="000000"/>
          <w:sz w:val="26"/>
          <w:szCs w:val="26"/>
          <w:lang w:val="en-GB"/>
        </w:rPr>
        <w:t xml:space="preserve"> the</w:t>
      </w:r>
      <w:r w:rsidR="0006190B" w:rsidRPr="004A4BEA">
        <w:rPr>
          <w:rFonts w:ascii="CordiaUPC" w:hAnsi="CordiaUPC" w:cs="CordiaUPC"/>
          <w:b/>
          <w:bCs/>
          <w:color w:val="000000"/>
          <w:sz w:val="26"/>
          <w:szCs w:val="26"/>
          <w:lang w:val="en-GB"/>
        </w:rPr>
        <w:t xml:space="preserve"> </w:t>
      </w:r>
      <w:r w:rsidR="00DE4983" w:rsidRPr="004A4BEA">
        <w:rPr>
          <w:rFonts w:ascii="CordiaUPC" w:hAnsi="CordiaUPC" w:cs="CordiaUPC"/>
          <w:b/>
          <w:bCs/>
          <w:color w:val="000000"/>
          <w:sz w:val="26"/>
          <w:szCs w:val="26"/>
          <w:lang w:val="en-GB"/>
        </w:rPr>
        <w:t xml:space="preserve">TTB </w:t>
      </w:r>
      <w:r w:rsidR="0006190B" w:rsidRPr="004A4BEA">
        <w:rPr>
          <w:rFonts w:ascii="CordiaUPC" w:hAnsi="CordiaUPC" w:cs="CordiaUPC"/>
          <w:b/>
          <w:bCs/>
          <w:color w:val="000000"/>
          <w:sz w:val="26"/>
          <w:szCs w:val="26"/>
          <w:lang w:val="en-GB"/>
        </w:rPr>
        <w:t>TSRP 2021</w:t>
      </w:r>
    </w:p>
    <w:p w14:paraId="4C8854FE" w14:textId="49847927" w:rsidR="0006190B" w:rsidRDefault="0006190B" w:rsidP="00572F83">
      <w:pPr>
        <w:pStyle w:val="ListParagraph"/>
        <w:autoSpaceDE w:val="0"/>
        <w:autoSpaceDN w:val="0"/>
        <w:adjustRightInd w:val="0"/>
        <w:spacing w:line="240" w:lineRule="exact"/>
        <w:ind w:left="990"/>
        <w:jc w:val="both"/>
        <w:rPr>
          <w:rFonts w:ascii="CordiaUPC" w:hAnsi="CordiaUPC" w:cs="CordiaUPC"/>
          <w:color w:val="000000"/>
          <w:sz w:val="26"/>
          <w:szCs w:val="26"/>
          <w:lang w:bidi="th-TH"/>
        </w:rPr>
      </w:pPr>
      <w:r w:rsidRPr="004A4BEA">
        <w:rPr>
          <w:rFonts w:ascii="CordiaUPC" w:hAnsi="CordiaUPC" w:cs="CordiaUPC"/>
          <w:color w:val="000000"/>
          <w:sz w:val="26"/>
          <w:szCs w:val="26"/>
          <w:lang w:val="en-US" w:bidi="th-TH"/>
        </w:rPr>
        <w:t>T</w:t>
      </w:r>
      <w:r w:rsidRPr="004A4BEA">
        <w:rPr>
          <w:rFonts w:ascii="CordiaUPC" w:hAnsi="CordiaUPC" w:cs="CordiaUPC"/>
          <w:color w:val="000000"/>
          <w:sz w:val="26"/>
          <w:szCs w:val="26"/>
        </w:rPr>
        <w:t xml:space="preserve">he Bank issued ordinary shares under the TTB </w:t>
      </w:r>
      <w:r w:rsidR="00A512BB">
        <w:rPr>
          <w:rFonts w:ascii="CordiaUPC" w:hAnsi="CordiaUPC" w:cs="CordiaUPC"/>
          <w:color w:val="000000"/>
          <w:sz w:val="26"/>
          <w:szCs w:val="26"/>
        </w:rPr>
        <w:t>TSRP</w:t>
      </w:r>
      <w:r w:rsidRPr="004A4BEA">
        <w:rPr>
          <w:rFonts w:ascii="CordiaUPC" w:hAnsi="CordiaUPC" w:cs="CordiaUPC"/>
          <w:color w:val="000000"/>
          <w:sz w:val="26"/>
          <w:szCs w:val="26"/>
        </w:rPr>
        <w:t xml:space="preserve"> 2021 of </w:t>
      </w:r>
      <w:r w:rsidR="004A4BEA" w:rsidRPr="004A4BEA">
        <w:rPr>
          <w:rFonts w:ascii="CordiaUPC" w:hAnsi="CordiaUPC" w:cs="CordiaUPC"/>
          <w:sz w:val="26"/>
          <w:szCs w:val="26"/>
        </w:rPr>
        <w:t xml:space="preserve">87,147,100 </w:t>
      </w:r>
      <w:r w:rsidRPr="004A4BEA">
        <w:rPr>
          <w:rFonts w:ascii="CordiaUPC" w:hAnsi="CordiaUPC" w:cs="CordiaUPC"/>
          <w:color w:val="000000"/>
          <w:sz w:val="26"/>
          <w:szCs w:val="26"/>
        </w:rPr>
        <w:t xml:space="preserve">ordinary shares with a par value of Baht 0.95 per share to its employees. The increase of the issued ordinary shares was registered with the Department of Business Development, Ministry of Commerce on </w:t>
      </w:r>
      <w:r w:rsidR="004A4BEA" w:rsidRPr="004A4BEA">
        <w:rPr>
          <w:rFonts w:ascii="CordiaUPC" w:hAnsi="CordiaUPC" w:cs="CordiaUPC"/>
          <w:color w:val="000000"/>
          <w:sz w:val="26"/>
          <w:szCs w:val="26"/>
        </w:rPr>
        <w:t>3</w:t>
      </w:r>
      <w:r w:rsidRPr="004A4BEA">
        <w:rPr>
          <w:rFonts w:ascii="CordiaUPC" w:hAnsi="CordiaUPC" w:cs="CordiaUPC"/>
          <w:color w:val="000000"/>
          <w:sz w:val="26"/>
          <w:szCs w:val="26"/>
        </w:rPr>
        <w:t xml:space="preserve"> October 202</w:t>
      </w:r>
      <w:r w:rsidR="00AA2C06">
        <w:rPr>
          <w:rFonts w:ascii="CordiaUPC" w:hAnsi="CordiaUPC" w:cs="CordiaUPC"/>
          <w:color w:val="000000"/>
          <w:sz w:val="26"/>
          <w:szCs w:val="26"/>
        </w:rPr>
        <w:t>2</w:t>
      </w:r>
      <w:r w:rsidRPr="004A4BEA">
        <w:rPr>
          <w:rFonts w:ascii="CordiaUPC" w:hAnsi="CordiaUPC" w:cs="CordiaUPC"/>
          <w:color w:val="000000"/>
          <w:sz w:val="26"/>
          <w:szCs w:val="26"/>
        </w:rPr>
        <w:t>.</w:t>
      </w:r>
      <w:r w:rsidRPr="005B2349">
        <w:rPr>
          <w:rFonts w:ascii="CordiaUPC" w:hAnsi="CordiaUPC" w:cs="CordiaUPC" w:hint="cs"/>
          <w:color w:val="000000"/>
          <w:sz w:val="26"/>
          <w:szCs w:val="26"/>
          <w:cs/>
          <w:lang w:bidi="th-TH"/>
        </w:rPr>
        <w:t xml:space="preserve"> </w:t>
      </w:r>
    </w:p>
    <w:p w14:paraId="1055FF3F" w14:textId="45ED110B" w:rsidR="0006190B" w:rsidRDefault="0006190B" w:rsidP="00EA70D9">
      <w:pPr>
        <w:tabs>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40"/>
        <w:jc w:val="thaiDistribute"/>
        <w:rPr>
          <w:rFonts w:ascii="CordiaUPC" w:hAnsi="CordiaUPC" w:cs="CordiaUPC"/>
          <w:sz w:val="26"/>
          <w:szCs w:val="26"/>
          <w:lang w:val="en-US" w:bidi="th-TH"/>
        </w:rPr>
      </w:pPr>
    </w:p>
    <w:p w14:paraId="338FAD2E" w14:textId="7C028226" w:rsidR="0006190B" w:rsidRPr="004A4BEA" w:rsidRDefault="001763AD" w:rsidP="0006190B">
      <w:pPr>
        <w:pStyle w:val="BodyText"/>
        <w:spacing w:after="120" w:line="240" w:lineRule="auto"/>
        <w:ind w:left="547"/>
        <w:rPr>
          <w:rFonts w:ascii="CordiaUPC" w:hAnsi="CordiaUPC" w:cs="CordiaUPC"/>
          <w:b/>
          <w:bCs/>
          <w:sz w:val="26"/>
          <w:szCs w:val="26"/>
          <w:cs/>
          <w:lang w:val="en-GB" w:bidi="th-TH"/>
        </w:rPr>
      </w:pPr>
      <w:r>
        <w:rPr>
          <w:rFonts w:ascii="CordiaUPC" w:hAnsi="CordiaUPC" w:cs="CordiaUPC"/>
          <w:b/>
          <w:bCs/>
          <w:sz w:val="26"/>
          <w:szCs w:val="26"/>
          <w:lang w:val="en-GB"/>
        </w:rPr>
        <w:t>20</w:t>
      </w:r>
      <w:r w:rsidR="0006190B" w:rsidRPr="004A4BEA">
        <w:rPr>
          <w:rFonts w:ascii="CordiaUPC" w:hAnsi="CordiaUPC" w:cs="CordiaUPC"/>
          <w:b/>
          <w:bCs/>
          <w:sz w:val="26"/>
          <w:szCs w:val="26"/>
          <w:lang w:val="en-GB"/>
        </w:rPr>
        <w:t xml:space="preserve">.2 Issuances of ordinary shares under </w:t>
      </w:r>
      <w:r w:rsidR="00AA2C06">
        <w:rPr>
          <w:rFonts w:ascii="CordiaUPC" w:hAnsi="CordiaUPC" w:cs="CordiaUPC"/>
          <w:b/>
          <w:bCs/>
          <w:sz w:val="26"/>
          <w:szCs w:val="26"/>
          <w:lang w:val="en-GB"/>
        </w:rPr>
        <w:t xml:space="preserve">the </w:t>
      </w:r>
      <w:r w:rsidR="004A4BEA" w:rsidRPr="004A4BEA">
        <w:rPr>
          <w:rFonts w:ascii="CordiaUPC" w:hAnsi="CordiaUPC" w:cs="CordiaUPC"/>
          <w:b/>
          <w:bCs/>
          <w:sz w:val="26"/>
          <w:szCs w:val="26"/>
          <w:lang w:val="en-GB"/>
        </w:rPr>
        <w:t>TTB-W1 Warrants Program</w:t>
      </w:r>
    </w:p>
    <w:p w14:paraId="29F3917C" w14:textId="49FD8641" w:rsidR="0006190B" w:rsidRPr="004A4BEA" w:rsidRDefault="004A4BEA" w:rsidP="00572F83">
      <w:pPr>
        <w:pStyle w:val="ListParagraph"/>
        <w:autoSpaceDE w:val="0"/>
        <w:autoSpaceDN w:val="0"/>
        <w:adjustRightInd w:val="0"/>
        <w:spacing w:line="240" w:lineRule="exact"/>
        <w:ind w:left="990"/>
        <w:jc w:val="both"/>
        <w:rPr>
          <w:rFonts w:ascii="CordiaUPC" w:hAnsi="CordiaUPC" w:cs="CordiaUPC"/>
          <w:sz w:val="26"/>
          <w:szCs w:val="26"/>
          <w:lang w:bidi="th-TH"/>
        </w:rPr>
      </w:pPr>
      <w:r w:rsidRPr="004A4BEA">
        <w:rPr>
          <w:rFonts w:ascii="CordiaUPC" w:hAnsi="CordiaUPC" w:cs="CordiaUPC"/>
          <w:sz w:val="26"/>
          <w:szCs w:val="26"/>
          <w:lang w:val="en-US" w:bidi="th-TH"/>
        </w:rPr>
        <w:t>The Bank issued ordinary shares under the TTB-W1 Warrants Program of 1,614,991 ordinary shares with a par value of Baht 0.95 per share. The increase of the issued ordinary share</w:t>
      </w:r>
      <w:r w:rsidR="00AA2C06">
        <w:rPr>
          <w:rFonts w:ascii="CordiaUPC" w:hAnsi="CordiaUPC" w:cs="CordiaUPC"/>
          <w:sz w:val="26"/>
          <w:szCs w:val="26"/>
          <w:lang w:val="en-US" w:bidi="th-TH"/>
        </w:rPr>
        <w:t>s</w:t>
      </w:r>
      <w:r w:rsidRPr="004A4BEA">
        <w:rPr>
          <w:rFonts w:ascii="CordiaUPC" w:hAnsi="CordiaUPC" w:cs="CordiaUPC"/>
          <w:sz w:val="26"/>
          <w:szCs w:val="26"/>
          <w:lang w:val="en-US" w:bidi="th-TH"/>
        </w:rPr>
        <w:t xml:space="preserve"> was registered with the Department of Business Development, Ministry of Commerce on 6 October 2022.</w:t>
      </w:r>
      <w:r w:rsidR="0006190B" w:rsidRPr="004A4BEA">
        <w:rPr>
          <w:rFonts w:ascii="CordiaUPC" w:hAnsi="CordiaUPC" w:cs="CordiaUPC" w:hint="cs"/>
          <w:sz w:val="26"/>
          <w:szCs w:val="26"/>
          <w:cs/>
          <w:lang w:bidi="th-TH"/>
        </w:rPr>
        <w:t xml:space="preserve"> </w:t>
      </w:r>
    </w:p>
    <w:p w14:paraId="32B3B767" w14:textId="77777777" w:rsidR="0006190B" w:rsidRDefault="0006190B" w:rsidP="00EA70D9">
      <w:pPr>
        <w:tabs>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40"/>
        <w:jc w:val="thaiDistribute"/>
        <w:rPr>
          <w:rFonts w:ascii="CordiaUPC" w:hAnsi="CordiaUPC" w:cs="CordiaUPC"/>
          <w:sz w:val="26"/>
          <w:szCs w:val="26"/>
          <w:lang w:val="en-US" w:bidi="th-TH"/>
        </w:rPr>
      </w:pPr>
    </w:p>
    <w:p w14:paraId="4502DE88" w14:textId="5919F8CD" w:rsidR="00BA6A58" w:rsidRPr="00DD77B9" w:rsidRDefault="001763AD" w:rsidP="00DD77B9">
      <w:pPr>
        <w:pStyle w:val="BodyText"/>
        <w:spacing w:after="120" w:line="240" w:lineRule="auto"/>
        <w:ind w:left="547"/>
        <w:rPr>
          <w:rFonts w:ascii="CordiaUPC" w:hAnsi="CordiaUPC" w:cs="CordiaUPC"/>
          <w:b/>
          <w:bCs/>
          <w:sz w:val="26"/>
          <w:szCs w:val="26"/>
          <w:lang w:val="en-GB"/>
        </w:rPr>
      </w:pPr>
      <w:r>
        <w:rPr>
          <w:rFonts w:ascii="CordiaUPC" w:hAnsi="CordiaUPC" w:cs="CordiaUPC"/>
          <w:b/>
          <w:bCs/>
          <w:sz w:val="26"/>
          <w:szCs w:val="26"/>
          <w:lang w:val="en-GB"/>
        </w:rPr>
        <w:t>20</w:t>
      </w:r>
      <w:r w:rsidR="004A4BEA" w:rsidRPr="00DD77B9">
        <w:rPr>
          <w:rFonts w:ascii="CordiaUPC" w:hAnsi="CordiaUPC" w:cs="CordiaUPC"/>
          <w:b/>
          <w:bCs/>
          <w:sz w:val="26"/>
          <w:szCs w:val="26"/>
          <w:lang w:val="en-GB"/>
        </w:rPr>
        <w:t>.</w:t>
      </w:r>
      <w:r w:rsidR="004A4BEA" w:rsidRPr="00DD77B9">
        <w:rPr>
          <w:rFonts w:ascii="CordiaUPC" w:hAnsi="CordiaUPC" w:cs="CordiaUPC" w:hint="cs"/>
          <w:b/>
          <w:bCs/>
          <w:sz w:val="26"/>
          <w:szCs w:val="26"/>
          <w:cs/>
          <w:lang w:val="en-GB"/>
        </w:rPr>
        <w:t>3</w:t>
      </w:r>
      <w:r w:rsidR="004A4BEA" w:rsidRPr="00DD77B9">
        <w:rPr>
          <w:rFonts w:ascii="CordiaUPC" w:hAnsi="CordiaUPC" w:cs="CordiaUPC"/>
          <w:b/>
          <w:bCs/>
          <w:sz w:val="26"/>
          <w:szCs w:val="26"/>
          <w:lang w:val="en-GB"/>
        </w:rPr>
        <w:t xml:space="preserve"> </w:t>
      </w:r>
      <w:r w:rsidR="001A6159" w:rsidRPr="00DD77B9">
        <w:rPr>
          <w:rFonts w:ascii="CordiaUPC" w:hAnsi="CordiaUPC" w:cs="CordiaUPC"/>
          <w:b/>
          <w:bCs/>
          <w:sz w:val="26"/>
          <w:szCs w:val="26"/>
          <w:lang w:val="en-GB"/>
        </w:rPr>
        <w:t>Issuance of unsecured Senior Debentures (Blue Bond 2022)</w:t>
      </w:r>
    </w:p>
    <w:p w14:paraId="7724ED31" w14:textId="3D24ECB6" w:rsidR="00BA6A58" w:rsidRPr="00BA6A58" w:rsidRDefault="00BA6A58" w:rsidP="00572F83">
      <w:pPr>
        <w:pStyle w:val="ListParagraph"/>
        <w:autoSpaceDE w:val="0"/>
        <w:autoSpaceDN w:val="0"/>
        <w:adjustRightInd w:val="0"/>
        <w:spacing w:line="240" w:lineRule="exact"/>
        <w:ind w:left="990"/>
        <w:jc w:val="both"/>
        <w:rPr>
          <w:rFonts w:ascii="CordiaUPC" w:hAnsi="CordiaUPC" w:cs="CordiaUPC"/>
          <w:sz w:val="26"/>
          <w:szCs w:val="26"/>
          <w:lang w:val="en-US" w:bidi="th-TH"/>
        </w:rPr>
      </w:pPr>
      <w:r w:rsidRPr="00BA6A58">
        <w:rPr>
          <w:rFonts w:ascii="CordiaUPC" w:hAnsi="CordiaUPC" w:cs="CordiaUPC"/>
          <w:sz w:val="26"/>
          <w:szCs w:val="26"/>
          <w:lang w:val="en-US" w:bidi="th-TH"/>
        </w:rPr>
        <w:t xml:space="preserve">On </w:t>
      </w:r>
      <w:r w:rsidRPr="00BA6A58">
        <w:rPr>
          <w:rFonts w:ascii="CordiaUPC" w:hAnsi="CordiaUPC" w:cs="CordiaUPC" w:hint="cs"/>
          <w:sz w:val="26"/>
          <w:szCs w:val="26"/>
          <w:cs/>
          <w:lang w:val="en-US"/>
        </w:rPr>
        <w:t xml:space="preserve">11 </w:t>
      </w:r>
      <w:r w:rsidRPr="00BA6A58">
        <w:rPr>
          <w:rFonts w:ascii="CordiaUPC" w:hAnsi="CordiaUPC" w:cs="CordiaUPC"/>
          <w:sz w:val="26"/>
          <w:szCs w:val="26"/>
          <w:lang w:val="en-US" w:bidi="th-TH"/>
        </w:rPr>
        <w:t>October 2</w:t>
      </w:r>
      <w:r w:rsidR="001A6159">
        <w:rPr>
          <w:rFonts w:ascii="CordiaUPC" w:hAnsi="CordiaUPC" w:cs="CordiaUPC"/>
          <w:sz w:val="26"/>
          <w:szCs w:val="26"/>
          <w:lang w:val="en-US" w:bidi="th-TH"/>
        </w:rPr>
        <w:t>0</w:t>
      </w:r>
      <w:r w:rsidRPr="00BA6A58">
        <w:rPr>
          <w:rFonts w:ascii="CordiaUPC" w:hAnsi="CordiaUPC" w:cs="CordiaUPC"/>
          <w:sz w:val="26"/>
          <w:szCs w:val="26"/>
          <w:lang w:val="en-US" w:bidi="th-TH"/>
        </w:rPr>
        <w:t>22, the Bank issued unsecured Senior Debentures (Blue Bond 2022) of USD 50 million, with a 5-year maturity and carrying a floating interest rate of 6 months Term SOFR + 1.15% per annum, payable semi-annually in April and October of every year. The proceeds from Blue Bond issuance will be used to finance the loan to private sector on its investment in environmental and marine sustainability projects.</w:t>
      </w:r>
    </w:p>
    <w:p w14:paraId="07724FD1" w14:textId="77777777" w:rsidR="004A4BEA" w:rsidRPr="00BA6A58" w:rsidRDefault="004A4BEA" w:rsidP="00572F83">
      <w:pPr>
        <w:pStyle w:val="ListParagraph"/>
        <w:autoSpaceDE w:val="0"/>
        <w:autoSpaceDN w:val="0"/>
        <w:adjustRightInd w:val="0"/>
        <w:spacing w:line="240" w:lineRule="exact"/>
        <w:ind w:left="990"/>
        <w:jc w:val="both"/>
        <w:rPr>
          <w:rFonts w:ascii="CordiaUPC" w:hAnsi="CordiaUPC" w:cs="CordiaUPC"/>
          <w:sz w:val="26"/>
          <w:szCs w:val="26"/>
          <w:lang w:val="en-US" w:bidi="th-TH"/>
        </w:rPr>
      </w:pPr>
    </w:p>
    <w:p w14:paraId="1992A920" w14:textId="5C25E07D" w:rsidR="0006190B" w:rsidRPr="00151D2F" w:rsidRDefault="001763AD" w:rsidP="0006190B">
      <w:pPr>
        <w:pStyle w:val="BodyText"/>
        <w:spacing w:after="120" w:line="240" w:lineRule="auto"/>
        <w:ind w:left="547"/>
        <w:rPr>
          <w:rFonts w:ascii="CordiaUPC" w:hAnsi="CordiaUPC" w:cs="CordiaUPC"/>
          <w:b/>
          <w:bCs/>
          <w:sz w:val="26"/>
          <w:szCs w:val="26"/>
          <w:lang w:val="en-US"/>
        </w:rPr>
      </w:pPr>
      <w:r w:rsidRPr="00151D2F">
        <w:rPr>
          <w:rFonts w:ascii="CordiaUPC" w:hAnsi="CordiaUPC" w:cs="CordiaUPC"/>
          <w:b/>
          <w:bCs/>
          <w:sz w:val="26"/>
          <w:szCs w:val="26"/>
          <w:lang w:val="en-US"/>
        </w:rPr>
        <w:t>20</w:t>
      </w:r>
      <w:r w:rsidR="0006190B" w:rsidRPr="00151D2F">
        <w:rPr>
          <w:rFonts w:ascii="CordiaUPC" w:hAnsi="CordiaUPC" w:cs="CordiaUPC"/>
          <w:b/>
          <w:bCs/>
          <w:sz w:val="26"/>
          <w:szCs w:val="26"/>
          <w:lang w:val="en-GB"/>
        </w:rPr>
        <w:t>.</w:t>
      </w:r>
      <w:r w:rsidR="004A4BEA" w:rsidRPr="00151D2F">
        <w:rPr>
          <w:rFonts w:ascii="CordiaUPC" w:hAnsi="CordiaUPC" w:cs="CordiaUPC"/>
          <w:b/>
          <w:bCs/>
          <w:sz w:val="26"/>
          <w:szCs w:val="26"/>
          <w:lang w:val="en-GB"/>
        </w:rPr>
        <w:t>4</w:t>
      </w:r>
      <w:r w:rsidR="0006190B" w:rsidRPr="00151D2F">
        <w:rPr>
          <w:rFonts w:ascii="CordiaUPC" w:hAnsi="CordiaUPC" w:cs="CordiaUPC"/>
          <w:b/>
          <w:bCs/>
          <w:sz w:val="26"/>
          <w:szCs w:val="26"/>
          <w:lang w:val="en-GB"/>
        </w:rPr>
        <w:t xml:space="preserve"> </w:t>
      </w:r>
      <w:r w:rsidR="00771FA1" w:rsidRPr="00151D2F">
        <w:rPr>
          <w:rFonts w:ascii="CordiaUPC" w:hAnsi="CordiaUPC" w:cs="CordiaUPC"/>
          <w:b/>
          <w:bCs/>
          <w:sz w:val="26"/>
          <w:szCs w:val="26"/>
        </w:rPr>
        <w:t>Repurchase</w:t>
      </w:r>
      <w:r w:rsidR="002B45F3">
        <w:rPr>
          <w:rFonts w:ascii="CordiaUPC" w:hAnsi="CordiaUPC" w:cs="CordiaUPC"/>
          <w:b/>
          <w:bCs/>
          <w:sz w:val="26"/>
          <w:szCs w:val="26"/>
        </w:rPr>
        <w:t xml:space="preserve"> of</w:t>
      </w:r>
      <w:r w:rsidR="001A6159" w:rsidRPr="00151D2F">
        <w:rPr>
          <w:rFonts w:ascii="CordiaUPC" w:hAnsi="CordiaUPC" w:cs="CordiaUPC"/>
          <w:b/>
          <w:bCs/>
          <w:sz w:val="26"/>
          <w:szCs w:val="26"/>
          <w:lang w:val="en-GB"/>
        </w:rPr>
        <w:t xml:space="preserve"> the Perpetual Additional Tier 1 Capital Securities</w:t>
      </w:r>
    </w:p>
    <w:p w14:paraId="370DF782" w14:textId="5921749B" w:rsidR="001A6159" w:rsidRPr="00151D2F" w:rsidRDefault="00151D2F" w:rsidP="00572F83">
      <w:pPr>
        <w:pStyle w:val="ListParagraph"/>
        <w:autoSpaceDE w:val="0"/>
        <w:autoSpaceDN w:val="0"/>
        <w:adjustRightInd w:val="0"/>
        <w:spacing w:line="240" w:lineRule="exact"/>
        <w:ind w:left="990"/>
        <w:jc w:val="both"/>
        <w:rPr>
          <w:rFonts w:ascii="CordiaUPC" w:hAnsi="CordiaUPC" w:cs="CordiaUPC"/>
          <w:sz w:val="26"/>
          <w:szCs w:val="26"/>
          <w:lang w:bidi="th-TH"/>
        </w:rPr>
      </w:pPr>
      <w:r w:rsidRPr="00151D2F">
        <w:rPr>
          <w:rFonts w:ascii="CordiaUPC" w:hAnsi="CordiaUPC" w:cs="CordiaUPC"/>
          <w:sz w:val="26"/>
          <w:szCs w:val="26"/>
          <w:lang w:val="en-US" w:bidi="th-TH"/>
        </w:rPr>
        <w:t xml:space="preserve">During 26 October 2022 to 3 November 2022, </w:t>
      </w:r>
      <w:r w:rsidR="006C32DC">
        <w:rPr>
          <w:rFonts w:ascii="CordiaUPC" w:hAnsi="CordiaUPC" w:cs="CordiaUPC"/>
          <w:sz w:val="26"/>
          <w:szCs w:val="26"/>
          <w:lang w:val="en-US" w:bidi="th-TH"/>
        </w:rPr>
        <w:t xml:space="preserve">with the approval from the Bank of Thailand, </w:t>
      </w:r>
      <w:r w:rsidRPr="00151D2F">
        <w:rPr>
          <w:rFonts w:ascii="CordiaUPC" w:hAnsi="CordiaUPC" w:cs="CordiaUPC"/>
          <w:sz w:val="26"/>
          <w:szCs w:val="26"/>
          <w:lang w:val="en-US" w:bidi="th-TH"/>
        </w:rPr>
        <w:t>the Bank had made a tender offer and repurchased the Perpetual Additional Tier 1 Capital Securities from investors amounting to USD 125 million, the total value of the repurchase was USD 154 million, representing 38.58%. The outstanding balance remained at USD 246 million.</w:t>
      </w:r>
    </w:p>
    <w:p w14:paraId="31ACFA47" w14:textId="77777777" w:rsidR="00BA6A58" w:rsidRPr="001A6159" w:rsidRDefault="00BA6A58" w:rsidP="0006190B">
      <w:pPr>
        <w:pStyle w:val="BodyText"/>
        <w:spacing w:after="120" w:line="240" w:lineRule="auto"/>
        <w:ind w:left="547"/>
        <w:rPr>
          <w:rFonts w:ascii="CordiaUPC" w:hAnsi="CordiaUPC" w:cs="CordiaUPC"/>
          <w:b/>
          <w:bCs/>
          <w:color w:val="FF0000"/>
          <w:sz w:val="26"/>
          <w:szCs w:val="26"/>
          <w:highlight w:val="green"/>
          <w:lang w:val="en-GB"/>
        </w:rPr>
      </w:pPr>
    </w:p>
    <w:p w14:paraId="2A09641C" w14:textId="4C99DA62" w:rsidR="0049204E" w:rsidRPr="00BA6A58" w:rsidRDefault="0049204E" w:rsidP="001A6159">
      <w:pPr>
        <w:tabs>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hAnsi="CordiaUPC" w:cs="CordiaUPC"/>
          <w:color w:val="000000"/>
          <w:sz w:val="26"/>
          <w:szCs w:val="26"/>
          <w:cs/>
          <w:lang w:bidi="th-TH"/>
        </w:rPr>
      </w:pPr>
    </w:p>
    <w:sectPr w:rsidR="0049204E" w:rsidRPr="00BA6A58" w:rsidSect="00C364E9">
      <w:headerReference w:type="default" r:id="rId14"/>
      <w:footerReference w:type="default" r:id="rId15"/>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FD0CE" w14:textId="77777777" w:rsidR="002961CD" w:rsidRDefault="002961CD">
      <w:r>
        <w:separator/>
      </w:r>
    </w:p>
  </w:endnote>
  <w:endnote w:type="continuationSeparator" w:id="0">
    <w:p w14:paraId="578166FB" w14:textId="77777777" w:rsidR="002961CD" w:rsidRDefault="002961CD">
      <w:r>
        <w:continuationSeparator/>
      </w:r>
    </w:p>
  </w:endnote>
  <w:endnote w:type="continuationNotice" w:id="1">
    <w:p w14:paraId="50AC2C15" w14:textId="77777777" w:rsidR="002961CD" w:rsidRDefault="002961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383947"/>
      <w:docPartObj>
        <w:docPartGallery w:val="Page Numbers (Bottom of Page)"/>
        <w:docPartUnique/>
      </w:docPartObj>
    </w:sdtPr>
    <w:sdtEndPr>
      <w:rPr>
        <w:rFonts w:ascii="CordiaUPC" w:hAnsi="CordiaUPC" w:cs="CordiaUPC"/>
        <w:noProof/>
        <w:sz w:val="26"/>
        <w:szCs w:val="26"/>
      </w:rPr>
    </w:sdtEndPr>
    <w:sdtContent>
      <w:p w14:paraId="6F615F72" w14:textId="4D87CD65" w:rsidR="00F777DA" w:rsidRPr="00B51C2A" w:rsidRDefault="00F777DA" w:rsidP="00237626">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CE41" w14:textId="77777777" w:rsidR="00F777DA" w:rsidRPr="009F08B6" w:rsidRDefault="00F777DA" w:rsidP="00F31F2A">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186B" w14:textId="5377DC8D" w:rsidR="00F777DA" w:rsidRPr="00D1225A" w:rsidRDefault="00F777D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4C5A7DCA" w14:textId="57CDF262" w:rsidR="00F777DA" w:rsidRPr="00EF47D7" w:rsidRDefault="00F777DA" w:rsidP="00FF592E">
    <w:pPr>
      <w:pStyle w:val="Footer"/>
      <w:rPr>
        <w:rFonts w:ascii="CordiaUPC" w:hAnsi="CordiaUPC" w:cs="CordiaUPC"/>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CF9A0" w14:textId="77777777" w:rsidR="002961CD" w:rsidRDefault="002961CD">
      <w:r>
        <w:separator/>
      </w:r>
    </w:p>
  </w:footnote>
  <w:footnote w:type="continuationSeparator" w:id="0">
    <w:p w14:paraId="593E04B3" w14:textId="77777777" w:rsidR="002961CD" w:rsidRDefault="002961CD">
      <w:r>
        <w:continuationSeparator/>
      </w:r>
    </w:p>
  </w:footnote>
  <w:footnote w:type="continuationNotice" w:id="1">
    <w:p w14:paraId="35797727" w14:textId="77777777" w:rsidR="002961CD" w:rsidRDefault="002961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78AA" w14:textId="77777777" w:rsidR="00F777DA" w:rsidRDefault="00F777DA" w:rsidP="000F6243">
    <w:pPr>
      <w:pStyle w:val="acctmainheading"/>
      <w:tabs>
        <w:tab w:val="left" w:pos="9000"/>
        <w:tab w:val="left" w:pos="10350"/>
      </w:tabs>
      <w:spacing w:after="0" w:line="240" w:lineRule="atLeast"/>
      <w:ind w:right="-535"/>
      <w:rPr>
        <w:rFonts w:ascii="CordiaUPC" w:hAnsi="CordiaUPC" w:cs="CordiaUPC"/>
        <w:sz w:val="26"/>
        <w:szCs w:val="26"/>
      </w:rPr>
    </w:pPr>
    <w:proofErr w:type="spellStart"/>
    <w:r w:rsidRPr="008F1D49">
      <w:rPr>
        <w:rFonts w:ascii="CordiaUPC" w:hAnsi="CordiaUPC" w:cs="CordiaUPC" w:hint="cs"/>
        <w:sz w:val="26"/>
        <w:szCs w:val="26"/>
      </w:rPr>
      <w:t>TMB</w:t>
    </w:r>
    <w:r>
      <w:rPr>
        <w:rFonts w:ascii="CordiaUPC" w:hAnsi="CordiaUPC" w:cs="CordiaUPC"/>
        <w:sz w:val="26"/>
        <w:szCs w:val="26"/>
      </w:rPr>
      <w:t>Thanachart</w:t>
    </w:r>
    <w:proofErr w:type="spellEnd"/>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1DAAEEB1" w14:textId="7809A363" w:rsidR="00F777DA" w:rsidRPr="00D1225A" w:rsidRDefault="00F777DA" w:rsidP="00CB3CCD">
    <w:pPr>
      <w:pStyle w:val="acctmainheading"/>
      <w:tabs>
        <w:tab w:val="left" w:pos="7391"/>
      </w:tabs>
      <w:spacing w:after="0" w:line="240" w:lineRule="atLeast"/>
      <w:ind w:right="-535"/>
      <w:rPr>
        <w:rFonts w:ascii="CordiaUPC" w:hAnsi="CordiaUPC" w:cs="CordiaUPC"/>
        <w:sz w:val="24"/>
        <w:szCs w:val="24"/>
      </w:rPr>
    </w:pPr>
    <w:bookmarkStart w:id="9" w:name="_Hlk71023526"/>
    <w:r w:rsidRPr="00D1225A">
      <w:rPr>
        <w:rFonts w:ascii="CordiaUPC" w:hAnsi="CordiaUPC" w:cs="CordiaUPC" w:hint="cs"/>
        <w:sz w:val="24"/>
        <w:szCs w:val="24"/>
      </w:rPr>
      <w:t>Notes to the</w:t>
    </w:r>
    <w:r w:rsidRPr="00D1225A">
      <w:rPr>
        <w:rFonts w:ascii="CordiaUPC" w:hAnsi="CordiaUPC" w:cs="CordiaUPC" w:hint="cs"/>
        <w:bCs/>
        <w:sz w:val="24"/>
        <w:szCs w:val="24"/>
        <w:cs/>
        <w:lang w:bidi="th-TH"/>
      </w:rPr>
      <w:t xml:space="preserve"> </w:t>
    </w:r>
    <w:r>
      <w:rPr>
        <w:rFonts w:ascii="CordiaUPC" w:hAnsi="CordiaUPC" w:cs="CordiaUPC"/>
        <w:bCs/>
        <w:sz w:val="24"/>
        <w:szCs w:val="24"/>
        <w:lang w:bidi="th-TH"/>
      </w:rPr>
      <w:t xml:space="preserve">condensed </w:t>
    </w:r>
    <w:r w:rsidRPr="00D1225A">
      <w:rPr>
        <w:rFonts w:ascii="CordiaUPC" w:hAnsi="CordiaUPC" w:cs="CordiaUPC" w:hint="cs"/>
        <w:sz w:val="24"/>
        <w:szCs w:val="24"/>
        <w:lang w:val="en-US" w:bidi="th-TH"/>
      </w:rPr>
      <w:t xml:space="preserve">interim </w:t>
    </w:r>
    <w:r w:rsidRPr="00D1225A">
      <w:rPr>
        <w:rFonts w:ascii="CordiaUPC" w:hAnsi="CordiaUPC" w:cs="CordiaUPC" w:hint="cs"/>
        <w:sz w:val="24"/>
        <w:szCs w:val="24"/>
      </w:rPr>
      <w:t>financial statements</w:t>
    </w:r>
    <w:bookmarkEnd w:id="9"/>
    <w:r w:rsidRPr="00D1225A">
      <w:rPr>
        <w:rFonts w:ascii="CordiaUPC" w:hAnsi="CordiaUPC" w:cs="CordiaUPC" w:hint="cs"/>
        <w:sz w:val="24"/>
        <w:szCs w:val="24"/>
      </w:rPr>
      <w:tab/>
    </w:r>
  </w:p>
  <w:p w14:paraId="7BFDB9C4" w14:textId="02EB413A" w:rsidR="00F777DA" w:rsidRPr="00D1225A" w:rsidRDefault="00F777DA" w:rsidP="00FC6E80">
    <w:pPr>
      <w:pStyle w:val="acctmainheading"/>
      <w:spacing w:after="0" w:line="240" w:lineRule="atLeast"/>
      <w:ind w:right="-535"/>
      <w:rPr>
        <w:rFonts w:ascii="CordiaUPC" w:hAnsi="CordiaUPC" w:cs="CordiaUPC"/>
        <w:sz w:val="24"/>
        <w:szCs w:val="24"/>
      </w:rPr>
    </w:pPr>
    <w:r w:rsidRPr="001B0E58">
      <w:rPr>
        <w:rFonts w:ascii="CordiaUPC" w:eastAsia="Times New Roman" w:hAnsi="CordiaUPC" w:cs="CordiaUPC" w:hint="cs"/>
        <w:sz w:val="24"/>
        <w:szCs w:val="24"/>
      </w:rPr>
      <w:t xml:space="preserve">For the </w:t>
    </w:r>
    <w:r>
      <w:rPr>
        <w:rFonts w:ascii="CordiaUPC" w:eastAsia="Times New Roman" w:hAnsi="CordiaUPC" w:cs="CordiaUPC"/>
        <w:sz w:val="24"/>
        <w:szCs w:val="24"/>
      </w:rPr>
      <w:t>three-month and nine</w:t>
    </w:r>
    <w:r w:rsidRPr="001B0E58">
      <w:rPr>
        <w:rFonts w:ascii="CordiaUPC" w:eastAsia="Times New Roman" w:hAnsi="CordiaUPC" w:cs="CordiaUPC" w:hint="cs"/>
        <w:sz w:val="24"/>
        <w:szCs w:val="24"/>
      </w:rPr>
      <w:t>-month period</w:t>
    </w:r>
    <w:r>
      <w:rPr>
        <w:rFonts w:ascii="CordiaUPC" w:eastAsia="Times New Roman" w:hAnsi="CordiaUPC" w:cs="CordiaUPC"/>
        <w:sz w:val="24"/>
        <w:szCs w:val="24"/>
      </w:rPr>
      <w:t>s</w:t>
    </w:r>
    <w:r w:rsidRPr="001B0E58">
      <w:rPr>
        <w:rFonts w:ascii="CordiaUPC" w:eastAsia="Times New Roman" w:hAnsi="CordiaUPC" w:cs="CordiaUPC" w:hint="cs"/>
        <w:sz w:val="24"/>
        <w:szCs w:val="24"/>
      </w:rPr>
      <w:t xml:space="preserve"> ended 30 </w:t>
    </w:r>
    <w:r>
      <w:rPr>
        <w:rFonts w:ascii="CordiaUPC" w:eastAsia="Times New Roman" w:hAnsi="CordiaUPC" w:cs="CordiaUPC"/>
        <w:bCs/>
        <w:sz w:val="24"/>
        <w:szCs w:val="24"/>
      </w:rPr>
      <w:t>September</w:t>
    </w:r>
    <w:r w:rsidRPr="001B0E58">
      <w:rPr>
        <w:rFonts w:ascii="CordiaUPC" w:eastAsia="Times New Roman" w:hAnsi="CordiaUPC" w:cs="CordiaUPC" w:hint="cs"/>
        <w:sz w:val="24"/>
        <w:szCs w:val="24"/>
      </w:rPr>
      <w:t xml:space="preserve"> </w:t>
    </w:r>
    <w:r w:rsidRPr="00D1225A">
      <w:rPr>
        <w:rFonts w:ascii="CordiaUPC" w:eastAsia="Times New Roman" w:hAnsi="CordiaUPC" w:cs="CordiaUPC" w:hint="cs"/>
        <w:bCs/>
        <w:sz w:val="24"/>
        <w:szCs w:val="24"/>
      </w:rPr>
      <w:t>202</w:t>
    </w:r>
    <w:r>
      <w:rPr>
        <w:rFonts w:ascii="CordiaUPC" w:eastAsia="Times New Roman" w:hAnsi="CordiaUPC" w:cs="CordiaUPC"/>
        <w:bCs/>
        <w:sz w:val="24"/>
        <w:szCs w:val="24"/>
        <w:lang w:bidi="th-TH"/>
      </w:rPr>
      <w:t>2</w:t>
    </w:r>
    <w:r w:rsidRPr="00D1225A">
      <w:rPr>
        <w:rFonts w:ascii="CordiaUPC" w:eastAsia="Times New Roman" w:hAnsi="CordiaUPC" w:cs="CordiaUPC" w:hint="cs"/>
        <w:bCs/>
        <w:sz w:val="24"/>
        <w:szCs w:val="24"/>
      </w:rPr>
      <w:t xml:space="preserve"> (Unaudited)</w:t>
    </w:r>
  </w:p>
  <w:p w14:paraId="1097B3B3" w14:textId="433FAA99" w:rsidR="00F777DA" w:rsidRDefault="00F777DA" w:rsidP="00AD7C76">
    <w:pPr>
      <w:pStyle w:val="Header"/>
      <w:tabs>
        <w:tab w:val="left" w:pos="968"/>
      </w:tabs>
      <w:spacing w:line="240" w:lineRule="exact"/>
      <w:jc w:val="left"/>
      <w:rPr>
        <w:rFonts w:ascii="CordiaUPC" w:hAnsi="CordiaUPC" w:cs="CordiaUPC"/>
        <w:b/>
        <w:bCs/>
        <w:i w:val="0"/>
        <w:iCs/>
        <w:sz w:val="26"/>
        <w:szCs w:val="26"/>
        <w:lang w:val="en-US"/>
      </w:rPr>
    </w:pPr>
  </w:p>
  <w:p w14:paraId="7C809901" w14:textId="77777777" w:rsidR="00F777DA" w:rsidRPr="001D62B2" w:rsidRDefault="00F777DA" w:rsidP="00AD7C76">
    <w:pPr>
      <w:pStyle w:val="Header"/>
      <w:tabs>
        <w:tab w:val="left" w:pos="968"/>
      </w:tabs>
      <w:spacing w:line="240" w:lineRule="exact"/>
      <w:jc w:val="left"/>
      <w:rPr>
        <w:rFonts w:ascii="CordiaUPC" w:hAnsi="CordiaUPC" w:cs="CordiaUPC"/>
        <w:b/>
        <w:bCs/>
        <w:i w:val="0"/>
        <w:iCs/>
        <w:sz w:val="26"/>
        <w:szCs w:val="26"/>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0F8C" w14:textId="77777777" w:rsidR="00F777DA" w:rsidRDefault="00F777DA" w:rsidP="000F6243">
    <w:pPr>
      <w:pStyle w:val="acctmainheading"/>
      <w:tabs>
        <w:tab w:val="left" w:pos="9000"/>
        <w:tab w:val="left" w:pos="10350"/>
      </w:tabs>
      <w:spacing w:after="0" w:line="240" w:lineRule="atLeast"/>
      <w:ind w:right="-535"/>
      <w:rPr>
        <w:rFonts w:ascii="CordiaUPC" w:hAnsi="CordiaUPC" w:cs="CordiaUPC"/>
        <w:sz w:val="26"/>
        <w:szCs w:val="26"/>
      </w:rPr>
    </w:pPr>
    <w:proofErr w:type="spellStart"/>
    <w:r w:rsidRPr="008F1D49">
      <w:rPr>
        <w:rFonts w:ascii="CordiaUPC" w:hAnsi="CordiaUPC" w:cs="CordiaUPC" w:hint="cs"/>
        <w:sz w:val="26"/>
        <w:szCs w:val="26"/>
      </w:rPr>
      <w:t>TMB</w:t>
    </w:r>
    <w:r>
      <w:rPr>
        <w:rFonts w:ascii="CordiaUPC" w:hAnsi="CordiaUPC" w:cs="CordiaUPC"/>
        <w:sz w:val="26"/>
        <w:szCs w:val="26"/>
      </w:rPr>
      <w:t>Thanachart</w:t>
    </w:r>
    <w:proofErr w:type="spellEnd"/>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76224EAA" w14:textId="77777777" w:rsidR="00F777DA" w:rsidRPr="00D1225A" w:rsidRDefault="00F777DA" w:rsidP="000F6243">
    <w:pPr>
      <w:pStyle w:val="acctmainheading"/>
      <w:tabs>
        <w:tab w:val="left" w:pos="7391"/>
      </w:tabs>
      <w:spacing w:after="0" w:line="240" w:lineRule="atLeast"/>
      <w:ind w:right="-535"/>
      <w:rPr>
        <w:rFonts w:ascii="CordiaUPC" w:hAnsi="CordiaUPC" w:cs="CordiaUPC"/>
        <w:sz w:val="24"/>
        <w:szCs w:val="24"/>
      </w:rPr>
    </w:pPr>
    <w:r w:rsidRPr="00D1225A">
      <w:rPr>
        <w:rFonts w:ascii="CordiaUPC" w:hAnsi="CordiaUPC" w:cs="CordiaUPC" w:hint="cs"/>
        <w:sz w:val="24"/>
        <w:szCs w:val="24"/>
      </w:rPr>
      <w:t>Notes to the</w:t>
    </w:r>
    <w:r w:rsidRPr="00D1225A">
      <w:rPr>
        <w:rFonts w:ascii="CordiaUPC" w:hAnsi="CordiaUPC" w:cs="CordiaUPC" w:hint="cs"/>
        <w:bCs/>
        <w:sz w:val="24"/>
        <w:szCs w:val="24"/>
        <w:cs/>
        <w:lang w:bidi="th-TH"/>
      </w:rPr>
      <w:t xml:space="preserve"> </w:t>
    </w:r>
    <w:r>
      <w:rPr>
        <w:rFonts w:ascii="CordiaUPC" w:hAnsi="CordiaUPC" w:cs="CordiaUPC"/>
        <w:bCs/>
        <w:sz w:val="24"/>
        <w:szCs w:val="24"/>
        <w:lang w:bidi="th-TH"/>
      </w:rPr>
      <w:t xml:space="preserve">condensed </w:t>
    </w:r>
    <w:r w:rsidRPr="00D1225A">
      <w:rPr>
        <w:rFonts w:ascii="CordiaUPC" w:hAnsi="CordiaUPC" w:cs="CordiaUPC" w:hint="cs"/>
        <w:sz w:val="24"/>
        <w:szCs w:val="24"/>
        <w:lang w:val="en-US" w:bidi="th-TH"/>
      </w:rPr>
      <w:t xml:space="preserve">interim </w:t>
    </w:r>
    <w:r w:rsidRPr="00D1225A">
      <w:rPr>
        <w:rFonts w:ascii="CordiaUPC" w:hAnsi="CordiaUPC" w:cs="CordiaUPC" w:hint="cs"/>
        <w:sz w:val="24"/>
        <w:szCs w:val="24"/>
      </w:rPr>
      <w:t>financial statements</w:t>
    </w:r>
    <w:r w:rsidRPr="00D1225A">
      <w:rPr>
        <w:rFonts w:ascii="CordiaUPC" w:hAnsi="CordiaUPC" w:cs="CordiaUPC" w:hint="cs"/>
        <w:sz w:val="24"/>
        <w:szCs w:val="24"/>
      </w:rPr>
      <w:tab/>
    </w:r>
  </w:p>
  <w:p w14:paraId="1C38A7CA" w14:textId="147D0773" w:rsidR="00F777DA" w:rsidRPr="00D1225A" w:rsidRDefault="00F777DA" w:rsidP="000F6243">
    <w:pPr>
      <w:pStyle w:val="acctmainheading"/>
      <w:spacing w:after="0" w:line="240" w:lineRule="atLeast"/>
      <w:ind w:right="-535"/>
      <w:rPr>
        <w:rFonts w:ascii="CordiaUPC" w:hAnsi="CordiaUPC" w:cs="CordiaUPC"/>
        <w:sz w:val="24"/>
        <w:szCs w:val="24"/>
      </w:rPr>
    </w:pPr>
    <w:r w:rsidRPr="001B0E58">
      <w:rPr>
        <w:rFonts w:ascii="CordiaUPC" w:eastAsia="Times New Roman" w:hAnsi="CordiaUPC" w:cs="CordiaUPC" w:hint="cs"/>
        <w:sz w:val="24"/>
        <w:szCs w:val="24"/>
      </w:rPr>
      <w:t xml:space="preserve">For the </w:t>
    </w:r>
    <w:r>
      <w:rPr>
        <w:rFonts w:ascii="CordiaUPC" w:eastAsia="Times New Roman" w:hAnsi="CordiaUPC" w:cs="CordiaUPC"/>
        <w:sz w:val="24"/>
        <w:szCs w:val="24"/>
      </w:rPr>
      <w:t>three-month and nine</w:t>
    </w:r>
    <w:r w:rsidRPr="001B0E58">
      <w:rPr>
        <w:rFonts w:ascii="CordiaUPC" w:eastAsia="Times New Roman" w:hAnsi="CordiaUPC" w:cs="CordiaUPC" w:hint="cs"/>
        <w:sz w:val="24"/>
        <w:szCs w:val="24"/>
      </w:rPr>
      <w:t>-month period</w:t>
    </w:r>
    <w:r>
      <w:rPr>
        <w:rFonts w:ascii="CordiaUPC" w:eastAsia="Times New Roman" w:hAnsi="CordiaUPC" w:cs="CordiaUPC"/>
        <w:sz w:val="24"/>
        <w:szCs w:val="24"/>
      </w:rPr>
      <w:t>s</w:t>
    </w:r>
    <w:r w:rsidRPr="001B0E58">
      <w:rPr>
        <w:rFonts w:ascii="CordiaUPC" w:eastAsia="Times New Roman" w:hAnsi="CordiaUPC" w:cs="CordiaUPC" w:hint="cs"/>
        <w:sz w:val="24"/>
        <w:szCs w:val="24"/>
      </w:rPr>
      <w:t xml:space="preserve"> ended 30 </w:t>
    </w:r>
    <w:r>
      <w:rPr>
        <w:rFonts w:ascii="CordiaUPC" w:eastAsia="Times New Roman" w:hAnsi="CordiaUPC" w:cs="CordiaUPC"/>
        <w:bCs/>
        <w:sz w:val="24"/>
        <w:szCs w:val="24"/>
      </w:rPr>
      <w:t>September</w:t>
    </w:r>
    <w:r w:rsidRPr="001B0E58">
      <w:rPr>
        <w:rFonts w:ascii="CordiaUPC" w:eastAsia="Times New Roman" w:hAnsi="CordiaUPC" w:cs="CordiaUPC" w:hint="cs"/>
        <w:sz w:val="24"/>
        <w:szCs w:val="24"/>
      </w:rPr>
      <w:t xml:space="preserve"> </w:t>
    </w:r>
    <w:r w:rsidRPr="00D1225A">
      <w:rPr>
        <w:rFonts w:ascii="CordiaUPC" w:eastAsia="Times New Roman" w:hAnsi="CordiaUPC" w:cs="CordiaUPC" w:hint="cs"/>
        <w:bCs/>
        <w:sz w:val="24"/>
        <w:szCs w:val="24"/>
      </w:rPr>
      <w:t>202</w:t>
    </w:r>
    <w:r>
      <w:rPr>
        <w:rFonts w:ascii="CordiaUPC" w:eastAsia="Times New Roman" w:hAnsi="CordiaUPC" w:cs="CordiaUPC"/>
        <w:bCs/>
        <w:sz w:val="24"/>
        <w:szCs w:val="24"/>
      </w:rPr>
      <w:t>2</w:t>
    </w:r>
    <w:r w:rsidRPr="00D1225A">
      <w:rPr>
        <w:rFonts w:ascii="CordiaUPC" w:eastAsia="Times New Roman" w:hAnsi="CordiaUPC" w:cs="CordiaUPC" w:hint="cs"/>
        <w:bCs/>
        <w:sz w:val="24"/>
        <w:szCs w:val="24"/>
      </w:rPr>
      <w:t xml:space="preserve"> (Unaudited)</w:t>
    </w:r>
  </w:p>
  <w:p w14:paraId="27636842" w14:textId="7F6E7A83" w:rsidR="00F777DA" w:rsidRDefault="00F777DA" w:rsidP="00D1225A">
    <w:pPr>
      <w:pStyle w:val="Header"/>
      <w:spacing w:line="240" w:lineRule="exact"/>
      <w:jc w:val="left"/>
      <w:rPr>
        <w:rFonts w:ascii="CordiaUPC" w:hAnsi="CordiaUPC" w:cs="CordiaUPC"/>
        <w:b/>
        <w:bCs/>
        <w:i w:val="0"/>
        <w:iCs/>
        <w:sz w:val="26"/>
        <w:szCs w:val="26"/>
      </w:rPr>
    </w:pPr>
  </w:p>
  <w:p w14:paraId="4C5EEDA6" w14:textId="77777777" w:rsidR="00F777DA" w:rsidRPr="00C004C6" w:rsidRDefault="00F777DA" w:rsidP="00D1225A">
    <w:pPr>
      <w:pStyle w:val="Header"/>
      <w:spacing w:line="240" w:lineRule="exact"/>
      <w:jc w:val="left"/>
      <w:rPr>
        <w:rFonts w:ascii="CordiaUPC" w:hAnsi="CordiaUPC" w:cs="CordiaUPC"/>
        <w:b/>
        <w:bCs/>
        <w:i w:val="0"/>
        <w:iCs/>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35455C8"/>
    <w:multiLevelType w:val="multilevel"/>
    <w:tmpl w:val="46C459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6B641D"/>
    <w:multiLevelType w:val="multilevel"/>
    <w:tmpl w:val="72C6AB88"/>
    <w:lvl w:ilvl="0">
      <w:start w:val="1"/>
      <w:numFmt w:val="decimal"/>
      <w:lvlText w:val="%1."/>
      <w:lvlJc w:val="left"/>
      <w:pPr>
        <w:ind w:left="927"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53" w:hanging="720"/>
      </w:pPr>
      <w:rPr>
        <w:rFonts w:hint="default"/>
      </w:rPr>
    </w:lvl>
    <w:lvl w:ilvl="3">
      <w:start w:val="1"/>
      <w:numFmt w:val="decimal"/>
      <w:isLgl/>
      <w:lvlText w:val="%1.%2.%3.%4"/>
      <w:lvlJc w:val="left"/>
      <w:pPr>
        <w:ind w:left="2286" w:hanging="720"/>
      </w:pPr>
      <w:rPr>
        <w:rFonts w:hint="default"/>
      </w:rPr>
    </w:lvl>
    <w:lvl w:ilvl="4">
      <w:start w:val="1"/>
      <w:numFmt w:val="decimal"/>
      <w:isLgl/>
      <w:lvlText w:val="%1.%2.%3.%4.%5"/>
      <w:lvlJc w:val="left"/>
      <w:pPr>
        <w:ind w:left="2619" w:hanging="720"/>
      </w:pPr>
      <w:rPr>
        <w:rFonts w:hint="default"/>
      </w:rPr>
    </w:lvl>
    <w:lvl w:ilvl="5">
      <w:start w:val="1"/>
      <w:numFmt w:val="decimal"/>
      <w:isLgl/>
      <w:lvlText w:val="%1.%2.%3.%4.%5.%6"/>
      <w:lvlJc w:val="left"/>
      <w:pPr>
        <w:ind w:left="3312" w:hanging="1080"/>
      </w:pPr>
      <w:rPr>
        <w:rFonts w:hint="default"/>
      </w:rPr>
    </w:lvl>
    <w:lvl w:ilvl="6">
      <w:start w:val="1"/>
      <w:numFmt w:val="decimal"/>
      <w:isLgl/>
      <w:lvlText w:val="%1.%2.%3.%4.%5.%6.%7"/>
      <w:lvlJc w:val="left"/>
      <w:pPr>
        <w:ind w:left="3645" w:hanging="1080"/>
      </w:pPr>
      <w:rPr>
        <w:rFonts w:hint="default"/>
      </w:rPr>
    </w:lvl>
    <w:lvl w:ilvl="7">
      <w:start w:val="1"/>
      <w:numFmt w:val="decimal"/>
      <w:isLgl/>
      <w:lvlText w:val="%1.%2.%3.%4.%5.%6.%7.%8"/>
      <w:lvlJc w:val="left"/>
      <w:pPr>
        <w:ind w:left="4338" w:hanging="1440"/>
      </w:pPr>
      <w:rPr>
        <w:rFonts w:hint="default"/>
      </w:rPr>
    </w:lvl>
    <w:lvl w:ilvl="8">
      <w:start w:val="1"/>
      <w:numFmt w:val="decimal"/>
      <w:isLgl/>
      <w:lvlText w:val="%1.%2.%3.%4.%5.%6.%7.%8.%9"/>
      <w:lvlJc w:val="left"/>
      <w:pPr>
        <w:ind w:left="4671" w:hanging="1440"/>
      </w:pPr>
      <w:rPr>
        <w:rFont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10A376A"/>
    <w:multiLevelType w:val="hybridMultilevel"/>
    <w:tmpl w:val="83A49832"/>
    <w:lvl w:ilvl="0" w:tplc="76286FF4">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2"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4" w15:restartNumberingAfterBreak="0">
    <w:nsid w:val="39B511B3"/>
    <w:multiLevelType w:val="multilevel"/>
    <w:tmpl w:val="6CC8BF94"/>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18"/>
        <w:szCs w:val="1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15:restartNumberingAfterBreak="0">
    <w:nsid w:val="3DE369DC"/>
    <w:multiLevelType w:val="hybridMultilevel"/>
    <w:tmpl w:val="990E407A"/>
    <w:lvl w:ilvl="0" w:tplc="C750D52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3DFF11E3"/>
    <w:multiLevelType w:val="multilevel"/>
    <w:tmpl w:val="CCE06A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3606A94"/>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7623587"/>
    <w:multiLevelType w:val="hybridMultilevel"/>
    <w:tmpl w:val="ACB2C636"/>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9E81BA9"/>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55987EA7"/>
    <w:multiLevelType w:val="multilevel"/>
    <w:tmpl w:val="9704E1C4"/>
    <w:lvl w:ilvl="0">
      <w:start w:val="1"/>
      <w:numFmt w:val="decimal"/>
      <w:lvlText w:val="(%1)"/>
      <w:lvlJc w:val="left"/>
      <w:pPr>
        <w:ind w:left="1440" w:hanging="360"/>
      </w:pPr>
      <w:rPr>
        <w:rFonts w:hint="default"/>
      </w:rPr>
    </w:lvl>
    <w:lvl w:ilvl="1">
      <w:start w:val="10"/>
      <w:numFmt w:val="decimal"/>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5"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4"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17"/>
  </w:num>
  <w:num w:numId="4">
    <w:abstractNumId w:val="18"/>
  </w:num>
  <w:num w:numId="5">
    <w:abstractNumId w:val="15"/>
  </w:num>
  <w:num w:numId="6">
    <w:abstractNumId w:val="38"/>
  </w:num>
  <w:num w:numId="7">
    <w:abstractNumId w:val="32"/>
  </w:num>
  <w:num w:numId="8">
    <w:abstractNumId w:val="30"/>
  </w:num>
  <w:num w:numId="9">
    <w:abstractNumId w:val="41"/>
  </w:num>
  <w:num w:numId="10">
    <w:abstractNumId w:val="14"/>
  </w:num>
  <w:num w:numId="11">
    <w:abstractNumId w:val="35"/>
  </w:num>
  <w:num w:numId="12">
    <w:abstractNumId w:val="42"/>
  </w:num>
  <w:num w:numId="13">
    <w:abstractNumId w:val="13"/>
  </w:num>
  <w:num w:numId="14">
    <w:abstractNumId w:val="40"/>
  </w:num>
  <w:num w:numId="15">
    <w:abstractNumId w:val="36"/>
  </w:num>
  <w:num w:numId="16">
    <w:abstractNumId w:val="25"/>
  </w:num>
  <w:num w:numId="17">
    <w:abstractNumId w:val="43"/>
  </w:num>
  <w:num w:numId="18">
    <w:abstractNumId w:val="7"/>
  </w:num>
  <w:num w:numId="19">
    <w:abstractNumId w:val="24"/>
  </w:num>
  <w:num w:numId="20">
    <w:abstractNumId w:val="0"/>
  </w:num>
  <w:num w:numId="21">
    <w:abstractNumId w:val="21"/>
  </w:num>
  <w:num w:numId="22">
    <w:abstractNumId w:val="16"/>
  </w:num>
  <w:num w:numId="23">
    <w:abstractNumId w:val="39"/>
  </w:num>
  <w:num w:numId="24">
    <w:abstractNumId w:val="23"/>
  </w:num>
  <w:num w:numId="25">
    <w:abstractNumId w:val="8"/>
  </w:num>
  <w:num w:numId="26">
    <w:abstractNumId w:val="44"/>
  </w:num>
  <w:num w:numId="27">
    <w:abstractNumId w:val="20"/>
  </w:num>
  <w:num w:numId="28">
    <w:abstractNumId w:val="27"/>
  </w:num>
  <w:num w:numId="29">
    <w:abstractNumId w:val="10"/>
  </w:num>
  <w:num w:numId="30">
    <w:abstractNumId w:val="34"/>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2"/>
  </w:num>
  <w:num w:numId="34">
    <w:abstractNumId w:val="31"/>
  </w:num>
  <w:num w:numId="35">
    <w:abstractNumId w:val="28"/>
  </w:num>
  <w:num w:numId="36">
    <w:abstractNumId w:val="12"/>
  </w:num>
  <w:num w:numId="37">
    <w:abstractNumId w:val="37"/>
  </w:num>
  <w:num w:numId="38">
    <w:abstractNumId w:val="11"/>
  </w:num>
  <w:num w:numId="39">
    <w:abstractNumId w:val="33"/>
  </w:num>
  <w:num w:numId="40">
    <w:abstractNumId w:val="9"/>
  </w:num>
  <w:num w:numId="41">
    <w:abstractNumId w:val="29"/>
  </w:num>
  <w:num w:numId="42">
    <w:abstractNumId w:val="40"/>
  </w:num>
  <w:num w:numId="43">
    <w:abstractNumId w:val="40"/>
  </w:num>
  <w:num w:numId="44">
    <w:abstractNumId w:val="4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D"/>
    <w:rsid w:val="000006D5"/>
    <w:rsid w:val="00000733"/>
    <w:rsid w:val="00000BDE"/>
    <w:rsid w:val="00000D21"/>
    <w:rsid w:val="00000F4A"/>
    <w:rsid w:val="00000FAC"/>
    <w:rsid w:val="00001072"/>
    <w:rsid w:val="0000113F"/>
    <w:rsid w:val="00001277"/>
    <w:rsid w:val="000012B7"/>
    <w:rsid w:val="00001312"/>
    <w:rsid w:val="0000144D"/>
    <w:rsid w:val="00001CFC"/>
    <w:rsid w:val="00001DB7"/>
    <w:rsid w:val="00001DD6"/>
    <w:rsid w:val="00001E9F"/>
    <w:rsid w:val="00001F79"/>
    <w:rsid w:val="0000234C"/>
    <w:rsid w:val="00002352"/>
    <w:rsid w:val="000025FD"/>
    <w:rsid w:val="0000268D"/>
    <w:rsid w:val="000026B1"/>
    <w:rsid w:val="0000284C"/>
    <w:rsid w:val="00002D24"/>
    <w:rsid w:val="00002E00"/>
    <w:rsid w:val="00002E0E"/>
    <w:rsid w:val="0000326A"/>
    <w:rsid w:val="000032EC"/>
    <w:rsid w:val="00003520"/>
    <w:rsid w:val="000035D2"/>
    <w:rsid w:val="000035EA"/>
    <w:rsid w:val="00003798"/>
    <w:rsid w:val="000039B1"/>
    <w:rsid w:val="000039C5"/>
    <w:rsid w:val="00003A05"/>
    <w:rsid w:val="00003BF2"/>
    <w:rsid w:val="00003CEA"/>
    <w:rsid w:val="00003F0D"/>
    <w:rsid w:val="00003F13"/>
    <w:rsid w:val="000043FB"/>
    <w:rsid w:val="00004604"/>
    <w:rsid w:val="00004680"/>
    <w:rsid w:val="000048B6"/>
    <w:rsid w:val="00004B3B"/>
    <w:rsid w:val="00004C9A"/>
    <w:rsid w:val="00004EC8"/>
    <w:rsid w:val="00004F10"/>
    <w:rsid w:val="00005115"/>
    <w:rsid w:val="00005140"/>
    <w:rsid w:val="0000517C"/>
    <w:rsid w:val="0000536B"/>
    <w:rsid w:val="00005770"/>
    <w:rsid w:val="0000580E"/>
    <w:rsid w:val="000058A4"/>
    <w:rsid w:val="000058D7"/>
    <w:rsid w:val="000059F6"/>
    <w:rsid w:val="00005B21"/>
    <w:rsid w:val="00005B66"/>
    <w:rsid w:val="00005C0C"/>
    <w:rsid w:val="00005D16"/>
    <w:rsid w:val="00005DFF"/>
    <w:rsid w:val="00005E5A"/>
    <w:rsid w:val="00005E84"/>
    <w:rsid w:val="00005EEC"/>
    <w:rsid w:val="000061DD"/>
    <w:rsid w:val="0000626F"/>
    <w:rsid w:val="000066BC"/>
    <w:rsid w:val="000066D9"/>
    <w:rsid w:val="00006931"/>
    <w:rsid w:val="000069AF"/>
    <w:rsid w:val="00006AA7"/>
    <w:rsid w:val="00006ADA"/>
    <w:rsid w:val="00006CF9"/>
    <w:rsid w:val="00006E1B"/>
    <w:rsid w:val="0000732C"/>
    <w:rsid w:val="00007357"/>
    <w:rsid w:val="0000738E"/>
    <w:rsid w:val="000073C5"/>
    <w:rsid w:val="00007829"/>
    <w:rsid w:val="0000783A"/>
    <w:rsid w:val="00007D61"/>
    <w:rsid w:val="00007DB4"/>
    <w:rsid w:val="00007E21"/>
    <w:rsid w:val="00010390"/>
    <w:rsid w:val="00010528"/>
    <w:rsid w:val="0001056D"/>
    <w:rsid w:val="000105B9"/>
    <w:rsid w:val="000107DF"/>
    <w:rsid w:val="0001084B"/>
    <w:rsid w:val="00010984"/>
    <w:rsid w:val="00010AD9"/>
    <w:rsid w:val="00010B01"/>
    <w:rsid w:val="00010C03"/>
    <w:rsid w:val="00010E1F"/>
    <w:rsid w:val="00010F70"/>
    <w:rsid w:val="00011875"/>
    <w:rsid w:val="00011B48"/>
    <w:rsid w:val="00011DFB"/>
    <w:rsid w:val="00012329"/>
    <w:rsid w:val="000123CF"/>
    <w:rsid w:val="00012629"/>
    <w:rsid w:val="0001267C"/>
    <w:rsid w:val="000129F0"/>
    <w:rsid w:val="00012C4E"/>
    <w:rsid w:val="00012F98"/>
    <w:rsid w:val="00012FEE"/>
    <w:rsid w:val="00013158"/>
    <w:rsid w:val="000131CC"/>
    <w:rsid w:val="0001322F"/>
    <w:rsid w:val="000132EE"/>
    <w:rsid w:val="00013422"/>
    <w:rsid w:val="00013588"/>
    <w:rsid w:val="00013604"/>
    <w:rsid w:val="00013652"/>
    <w:rsid w:val="000136A8"/>
    <w:rsid w:val="00013763"/>
    <w:rsid w:val="000137C4"/>
    <w:rsid w:val="00013841"/>
    <w:rsid w:val="000138CE"/>
    <w:rsid w:val="0001399C"/>
    <w:rsid w:val="000139D6"/>
    <w:rsid w:val="00013AAE"/>
    <w:rsid w:val="00013B4B"/>
    <w:rsid w:val="00013C76"/>
    <w:rsid w:val="00013D91"/>
    <w:rsid w:val="00013E96"/>
    <w:rsid w:val="00013F6D"/>
    <w:rsid w:val="00014EEB"/>
    <w:rsid w:val="00014F50"/>
    <w:rsid w:val="0001503C"/>
    <w:rsid w:val="000150D4"/>
    <w:rsid w:val="000154E1"/>
    <w:rsid w:val="000157F4"/>
    <w:rsid w:val="00015875"/>
    <w:rsid w:val="000158B7"/>
    <w:rsid w:val="00015A35"/>
    <w:rsid w:val="00015B14"/>
    <w:rsid w:val="00015CEF"/>
    <w:rsid w:val="00015DDF"/>
    <w:rsid w:val="00015E2B"/>
    <w:rsid w:val="0001614F"/>
    <w:rsid w:val="00016444"/>
    <w:rsid w:val="000165D8"/>
    <w:rsid w:val="000165EA"/>
    <w:rsid w:val="0001666A"/>
    <w:rsid w:val="00016782"/>
    <w:rsid w:val="000167A4"/>
    <w:rsid w:val="00016AD6"/>
    <w:rsid w:val="0001715C"/>
    <w:rsid w:val="0001720C"/>
    <w:rsid w:val="000172FD"/>
    <w:rsid w:val="00017437"/>
    <w:rsid w:val="00017445"/>
    <w:rsid w:val="000179AC"/>
    <w:rsid w:val="00017A5A"/>
    <w:rsid w:val="00017B2D"/>
    <w:rsid w:val="00017B66"/>
    <w:rsid w:val="00017B81"/>
    <w:rsid w:val="00017C2D"/>
    <w:rsid w:val="00017FCF"/>
    <w:rsid w:val="00020162"/>
    <w:rsid w:val="0002019C"/>
    <w:rsid w:val="000203A9"/>
    <w:rsid w:val="00020572"/>
    <w:rsid w:val="000207D3"/>
    <w:rsid w:val="000208D9"/>
    <w:rsid w:val="000208DB"/>
    <w:rsid w:val="0002091F"/>
    <w:rsid w:val="000209CB"/>
    <w:rsid w:val="00020BA7"/>
    <w:rsid w:val="00020C98"/>
    <w:rsid w:val="00020E30"/>
    <w:rsid w:val="00020F41"/>
    <w:rsid w:val="00021057"/>
    <w:rsid w:val="0002105F"/>
    <w:rsid w:val="00021182"/>
    <w:rsid w:val="000213B0"/>
    <w:rsid w:val="000214F7"/>
    <w:rsid w:val="0002150D"/>
    <w:rsid w:val="000216E5"/>
    <w:rsid w:val="000217B3"/>
    <w:rsid w:val="00021876"/>
    <w:rsid w:val="00021947"/>
    <w:rsid w:val="00021ADD"/>
    <w:rsid w:val="00021B5F"/>
    <w:rsid w:val="00021B89"/>
    <w:rsid w:val="00021FBA"/>
    <w:rsid w:val="00022249"/>
    <w:rsid w:val="00022286"/>
    <w:rsid w:val="00022386"/>
    <w:rsid w:val="0002253C"/>
    <w:rsid w:val="0002274E"/>
    <w:rsid w:val="00022B03"/>
    <w:rsid w:val="00022B56"/>
    <w:rsid w:val="00022C90"/>
    <w:rsid w:val="00022EF1"/>
    <w:rsid w:val="00023951"/>
    <w:rsid w:val="0002397A"/>
    <w:rsid w:val="000239A8"/>
    <w:rsid w:val="00023A1C"/>
    <w:rsid w:val="00023B56"/>
    <w:rsid w:val="00023C63"/>
    <w:rsid w:val="00023CF2"/>
    <w:rsid w:val="00023DCD"/>
    <w:rsid w:val="00023F9A"/>
    <w:rsid w:val="00023FCB"/>
    <w:rsid w:val="0002424C"/>
    <w:rsid w:val="0002434E"/>
    <w:rsid w:val="000243C2"/>
    <w:rsid w:val="00024560"/>
    <w:rsid w:val="00024747"/>
    <w:rsid w:val="000248A6"/>
    <w:rsid w:val="00024BC6"/>
    <w:rsid w:val="00024BD1"/>
    <w:rsid w:val="00024CB6"/>
    <w:rsid w:val="00024E26"/>
    <w:rsid w:val="00024E6A"/>
    <w:rsid w:val="00024F68"/>
    <w:rsid w:val="0002507D"/>
    <w:rsid w:val="000250B0"/>
    <w:rsid w:val="000252F8"/>
    <w:rsid w:val="000253CB"/>
    <w:rsid w:val="000254B0"/>
    <w:rsid w:val="000256F3"/>
    <w:rsid w:val="00025705"/>
    <w:rsid w:val="00025980"/>
    <w:rsid w:val="00025996"/>
    <w:rsid w:val="00025A2F"/>
    <w:rsid w:val="00025E6F"/>
    <w:rsid w:val="00025ED2"/>
    <w:rsid w:val="00026168"/>
    <w:rsid w:val="00026259"/>
    <w:rsid w:val="000262BD"/>
    <w:rsid w:val="000264C9"/>
    <w:rsid w:val="00026555"/>
    <w:rsid w:val="000268CC"/>
    <w:rsid w:val="00026AB4"/>
    <w:rsid w:val="00026E0F"/>
    <w:rsid w:val="000272B9"/>
    <w:rsid w:val="00027316"/>
    <w:rsid w:val="000275ED"/>
    <w:rsid w:val="00027620"/>
    <w:rsid w:val="00027692"/>
    <w:rsid w:val="00027837"/>
    <w:rsid w:val="00027A46"/>
    <w:rsid w:val="00027D18"/>
    <w:rsid w:val="00027D6C"/>
    <w:rsid w:val="00030348"/>
    <w:rsid w:val="0003077C"/>
    <w:rsid w:val="00030992"/>
    <w:rsid w:val="00030AB6"/>
    <w:rsid w:val="00031015"/>
    <w:rsid w:val="00031038"/>
    <w:rsid w:val="000311C0"/>
    <w:rsid w:val="00031446"/>
    <w:rsid w:val="000315C4"/>
    <w:rsid w:val="000317FB"/>
    <w:rsid w:val="00031921"/>
    <w:rsid w:val="00031B23"/>
    <w:rsid w:val="00031BF0"/>
    <w:rsid w:val="00031D0C"/>
    <w:rsid w:val="0003224B"/>
    <w:rsid w:val="00032321"/>
    <w:rsid w:val="0003239F"/>
    <w:rsid w:val="000325B3"/>
    <w:rsid w:val="0003276D"/>
    <w:rsid w:val="000328D4"/>
    <w:rsid w:val="00032A86"/>
    <w:rsid w:val="00032BF3"/>
    <w:rsid w:val="00032F58"/>
    <w:rsid w:val="000330B6"/>
    <w:rsid w:val="000334B7"/>
    <w:rsid w:val="000334EA"/>
    <w:rsid w:val="000335D4"/>
    <w:rsid w:val="00033612"/>
    <w:rsid w:val="000336B6"/>
    <w:rsid w:val="00033A4B"/>
    <w:rsid w:val="00033A5B"/>
    <w:rsid w:val="00033C63"/>
    <w:rsid w:val="00033CFF"/>
    <w:rsid w:val="00033D39"/>
    <w:rsid w:val="00033DCF"/>
    <w:rsid w:val="00033DEF"/>
    <w:rsid w:val="00033E3C"/>
    <w:rsid w:val="00033E4C"/>
    <w:rsid w:val="00034112"/>
    <w:rsid w:val="0003450C"/>
    <w:rsid w:val="000345B6"/>
    <w:rsid w:val="000346A7"/>
    <w:rsid w:val="00034B2E"/>
    <w:rsid w:val="00034BCD"/>
    <w:rsid w:val="00034EEC"/>
    <w:rsid w:val="000353A6"/>
    <w:rsid w:val="00035503"/>
    <w:rsid w:val="0003555A"/>
    <w:rsid w:val="00035714"/>
    <w:rsid w:val="000357CD"/>
    <w:rsid w:val="000358F1"/>
    <w:rsid w:val="00035930"/>
    <w:rsid w:val="00035952"/>
    <w:rsid w:val="00035975"/>
    <w:rsid w:val="00035A0D"/>
    <w:rsid w:val="00035B00"/>
    <w:rsid w:val="00035FC5"/>
    <w:rsid w:val="000360BA"/>
    <w:rsid w:val="000360EA"/>
    <w:rsid w:val="00036279"/>
    <w:rsid w:val="0003640E"/>
    <w:rsid w:val="0003641D"/>
    <w:rsid w:val="000365D7"/>
    <w:rsid w:val="0003686D"/>
    <w:rsid w:val="000369EB"/>
    <w:rsid w:val="00036B28"/>
    <w:rsid w:val="00036BEB"/>
    <w:rsid w:val="00036CC7"/>
    <w:rsid w:val="00036D36"/>
    <w:rsid w:val="00036E94"/>
    <w:rsid w:val="00036FC1"/>
    <w:rsid w:val="00037103"/>
    <w:rsid w:val="00037347"/>
    <w:rsid w:val="000376F7"/>
    <w:rsid w:val="0003774B"/>
    <w:rsid w:val="000377BA"/>
    <w:rsid w:val="00037859"/>
    <w:rsid w:val="0003788C"/>
    <w:rsid w:val="000379FB"/>
    <w:rsid w:val="00037ACC"/>
    <w:rsid w:val="00037CC9"/>
    <w:rsid w:val="00040174"/>
    <w:rsid w:val="00040780"/>
    <w:rsid w:val="000408B0"/>
    <w:rsid w:val="000408E5"/>
    <w:rsid w:val="00040AEA"/>
    <w:rsid w:val="00040D15"/>
    <w:rsid w:val="00040FA5"/>
    <w:rsid w:val="00041071"/>
    <w:rsid w:val="0004117E"/>
    <w:rsid w:val="000412D6"/>
    <w:rsid w:val="00041471"/>
    <w:rsid w:val="0004147F"/>
    <w:rsid w:val="0004191B"/>
    <w:rsid w:val="000419DD"/>
    <w:rsid w:val="00041A71"/>
    <w:rsid w:val="00041B22"/>
    <w:rsid w:val="00041BF0"/>
    <w:rsid w:val="00041F23"/>
    <w:rsid w:val="00042075"/>
    <w:rsid w:val="00042366"/>
    <w:rsid w:val="0004254B"/>
    <w:rsid w:val="00042B74"/>
    <w:rsid w:val="00042DD0"/>
    <w:rsid w:val="00042EDE"/>
    <w:rsid w:val="00043045"/>
    <w:rsid w:val="00043091"/>
    <w:rsid w:val="000430EB"/>
    <w:rsid w:val="000437AD"/>
    <w:rsid w:val="00043928"/>
    <w:rsid w:val="00043A89"/>
    <w:rsid w:val="00043A9A"/>
    <w:rsid w:val="00043B86"/>
    <w:rsid w:val="00043C3D"/>
    <w:rsid w:val="00043CEA"/>
    <w:rsid w:val="00043D48"/>
    <w:rsid w:val="00043DAA"/>
    <w:rsid w:val="00043DCF"/>
    <w:rsid w:val="00043FCE"/>
    <w:rsid w:val="00044029"/>
    <w:rsid w:val="0004425A"/>
    <w:rsid w:val="0004437B"/>
    <w:rsid w:val="00044389"/>
    <w:rsid w:val="0004471F"/>
    <w:rsid w:val="000447A1"/>
    <w:rsid w:val="00044A7D"/>
    <w:rsid w:val="00044C96"/>
    <w:rsid w:val="00044E47"/>
    <w:rsid w:val="00044E51"/>
    <w:rsid w:val="00045787"/>
    <w:rsid w:val="0004579E"/>
    <w:rsid w:val="00045849"/>
    <w:rsid w:val="000459D4"/>
    <w:rsid w:val="00045A5E"/>
    <w:rsid w:val="00045D16"/>
    <w:rsid w:val="00045EA1"/>
    <w:rsid w:val="00046096"/>
    <w:rsid w:val="00046191"/>
    <w:rsid w:val="000465AE"/>
    <w:rsid w:val="0004673E"/>
    <w:rsid w:val="000467C2"/>
    <w:rsid w:val="00046845"/>
    <w:rsid w:val="00046B0E"/>
    <w:rsid w:val="00046B70"/>
    <w:rsid w:val="00046D27"/>
    <w:rsid w:val="00046EC1"/>
    <w:rsid w:val="00046F1A"/>
    <w:rsid w:val="000471EF"/>
    <w:rsid w:val="00047432"/>
    <w:rsid w:val="0004747E"/>
    <w:rsid w:val="000474AB"/>
    <w:rsid w:val="000478D7"/>
    <w:rsid w:val="000479CB"/>
    <w:rsid w:val="00047BE8"/>
    <w:rsid w:val="00047C62"/>
    <w:rsid w:val="00047E36"/>
    <w:rsid w:val="00047E39"/>
    <w:rsid w:val="0005010B"/>
    <w:rsid w:val="000502AA"/>
    <w:rsid w:val="00050316"/>
    <w:rsid w:val="00050374"/>
    <w:rsid w:val="00050431"/>
    <w:rsid w:val="00050651"/>
    <w:rsid w:val="0005082C"/>
    <w:rsid w:val="0005091A"/>
    <w:rsid w:val="00050A97"/>
    <w:rsid w:val="00050C87"/>
    <w:rsid w:val="00050D2A"/>
    <w:rsid w:val="00050F9E"/>
    <w:rsid w:val="00051228"/>
    <w:rsid w:val="00051236"/>
    <w:rsid w:val="000513EB"/>
    <w:rsid w:val="00051529"/>
    <w:rsid w:val="000517C7"/>
    <w:rsid w:val="000517D8"/>
    <w:rsid w:val="00051A9D"/>
    <w:rsid w:val="00051B50"/>
    <w:rsid w:val="00051D9E"/>
    <w:rsid w:val="00051E38"/>
    <w:rsid w:val="000523AC"/>
    <w:rsid w:val="000526C5"/>
    <w:rsid w:val="0005282A"/>
    <w:rsid w:val="0005293A"/>
    <w:rsid w:val="000529F9"/>
    <w:rsid w:val="00052AE8"/>
    <w:rsid w:val="00052B64"/>
    <w:rsid w:val="00052D11"/>
    <w:rsid w:val="00052D5A"/>
    <w:rsid w:val="00052F64"/>
    <w:rsid w:val="0005306D"/>
    <w:rsid w:val="000532E6"/>
    <w:rsid w:val="000535C3"/>
    <w:rsid w:val="000535D1"/>
    <w:rsid w:val="000537F2"/>
    <w:rsid w:val="00053AF2"/>
    <w:rsid w:val="00053D54"/>
    <w:rsid w:val="00053F4E"/>
    <w:rsid w:val="00053F8F"/>
    <w:rsid w:val="0005403D"/>
    <w:rsid w:val="00054078"/>
    <w:rsid w:val="000540AB"/>
    <w:rsid w:val="00054159"/>
    <w:rsid w:val="000545E7"/>
    <w:rsid w:val="000545ED"/>
    <w:rsid w:val="00054BA0"/>
    <w:rsid w:val="00054CC9"/>
    <w:rsid w:val="00054D17"/>
    <w:rsid w:val="00054DF9"/>
    <w:rsid w:val="00055207"/>
    <w:rsid w:val="00055234"/>
    <w:rsid w:val="00055283"/>
    <w:rsid w:val="0005538D"/>
    <w:rsid w:val="000553C9"/>
    <w:rsid w:val="000553CE"/>
    <w:rsid w:val="00055501"/>
    <w:rsid w:val="00055BA4"/>
    <w:rsid w:val="00055BD4"/>
    <w:rsid w:val="00055C85"/>
    <w:rsid w:val="00056004"/>
    <w:rsid w:val="000561E3"/>
    <w:rsid w:val="00056200"/>
    <w:rsid w:val="00056489"/>
    <w:rsid w:val="00056AB1"/>
    <w:rsid w:val="00056B61"/>
    <w:rsid w:val="00056B7A"/>
    <w:rsid w:val="00056D76"/>
    <w:rsid w:val="00056E8D"/>
    <w:rsid w:val="00056F58"/>
    <w:rsid w:val="00056F7C"/>
    <w:rsid w:val="000571D9"/>
    <w:rsid w:val="00057299"/>
    <w:rsid w:val="00057730"/>
    <w:rsid w:val="000577F6"/>
    <w:rsid w:val="0005782D"/>
    <w:rsid w:val="00057CE7"/>
    <w:rsid w:val="00057F29"/>
    <w:rsid w:val="00060059"/>
    <w:rsid w:val="000601FA"/>
    <w:rsid w:val="00060209"/>
    <w:rsid w:val="000603A2"/>
    <w:rsid w:val="000603FD"/>
    <w:rsid w:val="000604B6"/>
    <w:rsid w:val="00060644"/>
    <w:rsid w:val="000606DC"/>
    <w:rsid w:val="00060719"/>
    <w:rsid w:val="00060D58"/>
    <w:rsid w:val="00060D9D"/>
    <w:rsid w:val="00060EEC"/>
    <w:rsid w:val="00060F7C"/>
    <w:rsid w:val="00060FF1"/>
    <w:rsid w:val="00060FF7"/>
    <w:rsid w:val="00061006"/>
    <w:rsid w:val="00061156"/>
    <w:rsid w:val="00061723"/>
    <w:rsid w:val="0006190B"/>
    <w:rsid w:val="00061944"/>
    <w:rsid w:val="00061A67"/>
    <w:rsid w:val="00061B6D"/>
    <w:rsid w:val="00061C37"/>
    <w:rsid w:val="00061F04"/>
    <w:rsid w:val="00062004"/>
    <w:rsid w:val="00062336"/>
    <w:rsid w:val="0006247C"/>
    <w:rsid w:val="0006258A"/>
    <w:rsid w:val="00062604"/>
    <w:rsid w:val="000626A6"/>
    <w:rsid w:val="00062C75"/>
    <w:rsid w:val="00062D20"/>
    <w:rsid w:val="00062D2A"/>
    <w:rsid w:val="00062DD5"/>
    <w:rsid w:val="00062F04"/>
    <w:rsid w:val="0006321C"/>
    <w:rsid w:val="00063269"/>
    <w:rsid w:val="000633B0"/>
    <w:rsid w:val="00063415"/>
    <w:rsid w:val="00063442"/>
    <w:rsid w:val="00063581"/>
    <w:rsid w:val="000635AA"/>
    <w:rsid w:val="000636CA"/>
    <w:rsid w:val="00063735"/>
    <w:rsid w:val="00063737"/>
    <w:rsid w:val="0006380E"/>
    <w:rsid w:val="00063852"/>
    <w:rsid w:val="00063A7B"/>
    <w:rsid w:val="00063AE1"/>
    <w:rsid w:val="00063CF6"/>
    <w:rsid w:val="00063E25"/>
    <w:rsid w:val="00064139"/>
    <w:rsid w:val="0006415A"/>
    <w:rsid w:val="000641C0"/>
    <w:rsid w:val="000642EC"/>
    <w:rsid w:val="000644A1"/>
    <w:rsid w:val="00064646"/>
    <w:rsid w:val="0006479B"/>
    <w:rsid w:val="00064903"/>
    <w:rsid w:val="00064B1E"/>
    <w:rsid w:val="00064C73"/>
    <w:rsid w:val="00064DB5"/>
    <w:rsid w:val="00064F54"/>
    <w:rsid w:val="000650F0"/>
    <w:rsid w:val="00065135"/>
    <w:rsid w:val="00065609"/>
    <w:rsid w:val="000656E2"/>
    <w:rsid w:val="00065797"/>
    <w:rsid w:val="000657B8"/>
    <w:rsid w:val="0006586F"/>
    <w:rsid w:val="000658B6"/>
    <w:rsid w:val="000659A6"/>
    <w:rsid w:val="000659E9"/>
    <w:rsid w:val="00065B00"/>
    <w:rsid w:val="00065B81"/>
    <w:rsid w:val="00065D50"/>
    <w:rsid w:val="00065E5C"/>
    <w:rsid w:val="0006632C"/>
    <w:rsid w:val="000663AA"/>
    <w:rsid w:val="000664C7"/>
    <w:rsid w:val="000665DE"/>
    <w:rsid w:val="00066847"/>
    <w:rsid w:val="000668B8"/>
    <w:rsid w:val="000669F6"/>
    <w:rsid w:val="00066C9E"/>
    <w:rsid w:val="00066D38"/>
    <w:rsid w:val="000673BB"/>
    <w:rsid w:val="00067415"/>
    <w:rsid w:val="0006759C"/>
    <w:rsid w:val="00067663"/>
    <w:rsid w:val="00067A72"/>
    <w:rsid w:val="00067B2B"/>
    <w:rsid w:val="00067F68"/>
    <w:rsid w:val="00067FA0"/>
    <w:rsid w:val="00067FE3"/>
    <w:rsid w:val="00067FF8"/>
    <w:rsid w:val="0007026E"/>
    <w:rsid w:val="00070597"/>
    <w:rsid w:val="00070645"/>
    <w:rsid w:val="0007075E"/>
    <w:rsid w:val="00070840"/>
    <w:rsid w:val="000709E9"/>
    <w:rsid w:val="00070A57"/>
    <w:rsid w:val="00070C42"/>
    <w:rsid w:val="000711A4"/>
    <w:rsid w:val="00071326"/>
    <w:rsid w:val="000715E2"/>
    <w:rsid w:val="0007178C"/>
    <w:rsid w:val="00071AE7"/>
    <w:rsid w:val="00071D43"/>
    <w:rsid w:val="00071E63"/>
    <w:rsid w:val="00071E81"/>
    <w:rsid w:val="00071FD6"/>
    <w:rsid w:val="0007200A"/>
    <w:rsid w:val="0007205E"/>
    <w:rsid w:val="000723C3"/>
    <w:rsid w:val="0007249A"/>
    <w:rsid w:val="0007264C"/>
    <w:rsid w:val="000726F7"/>
    <w:rsid w:val="00072708"/>
    <w:rsid w:val="00072AF6"/>
    <w:rsid w:val="00072D56"/>
    <w:rsid w:val="00072DBC"/>
    <w:rsid w:val="00072DFB"/>
    <w:rsid w:val="00072EE2"/>
    <w:rsid w:val="00072F2B"/>
    <w:rsid w:val="00072FBA"/>
    <w:rsid w:val="00073233"/>
    <w:rsid w:val="00073630"/>
    <w:rsid w:val="00073695"/>
    <w:rsid w:val="000739D9"/>
    <w:rsid w:val="000739F0"/>
    <w:rsid w:val="00073D19"/>
    <w:rsid w:val="00073D6E"/>
    <w:rsid w:val="00073F2D"/>
    <w:rsid w:val="00074162"/>
    <w:rsid w:val="0007421F"/>
    <w:rsid w:val="000744EF"/>
    <w:rsid w:val="000749F5"/>
    <w:rsid w:val="00074A13"/>
    <w:rsid w:val="00074B69"/>
    <w:rsid w:val="00075007"/>
    <w:rsid w:val="00075010"/>
    <w:rsid w:val="00075085"/>
    <w:rsid w:val="0007531C"/>
    <w:rsid w:val="000756CE"/>
    <w:rsid w:val="000758FF"/>
    <w:rsid w:val="000759A1"/>
    <w:rsid w:val="000759F9"/>
    <w:rsid w:val="00075ACF"/>
    <w:rsid w:val="00075BD1"/>
    <w:rsid w:val="00075D80"/>
    <w:rsid w:val="00076284"/>
    <w:rsid w:val="000763ED"/>
    <w:rsid w:val="00076669"/>
    <w:rsid w:val="000767D2"/>
    <w:rsid w:val="0007685B"/>
    <w:rsid w:val="00076A32"/>
    <w:rsid w:val="00076C6A"/>
    <w:rsid w:val="00076D77"/>
    <w:rsid w:val="0007704A"/>
    <w:rsid w:val="000770AE"/>
    <w:rsid w:val="000771A5"/>
    <w:rsid w:val="000774AC"/>
    <w:rsid w:val="00077502"/>
    <w:rsid w:val="000775BC"/>
    <w:rsid w:val="00077716"/>
    <w:rsid w:val="000777E9"/>
    <w:rsid w:val="0007790D"/>
    <w:rsid w:val="00077963"/>
    <w:rsid w:val="0007799F"/>
    <w:rsid w:val="00077A93"/>
    <w:rsid w:val="00077DC4"/>
    <w:rsid w:val="00077E5E"/>
    <w:rsid w:val="000800CF"/>
    <w:rsid w:val="000801C0"/>
    <w:rsid w:val="00080228"/>
    <w:rsid w:val="00080379"/>
    <w:rsid w:val="0008061E"/>
    <w:rsid w:val="000806BF"/>
    <w:rsid w:val="0008078C"/>
    <w:rsid w:val="00081124"/>
    <w:rsid w:val="00081166"/>
    <w:rsid w:val="000811BC"/>
    <w:rsid w:val="0008132C"/>
    <w:rsid w:val="0008186A"/>
    <w:rsid w:val="00081B0B"/>
    <w:rsid w:val="00081B37"/>
    <w:rsid w:val="00081D48"/>
    <w:rsid w:val="00081DB1"/>
    <w:rsid w:val="00082373"/>
    <w:rsid w:val="00082384"/>
    <w:rsid w:val="000826DD"/>
    <w:rsid w:val="00082756"/>
    <w:rsid w:val="00082A49"/>
    <w:rsid w:val="00082C3D"/>
    <w:rsid w:val="00082CE7"/>
    <w:rsid w:val="00082D20"/>
    <w:rsid w:val="00082D6B"/>
    <w:rsid w:val="00082E81"/>
    <w:rsid w:val="00082FFF"/>
    <w:rsid w:val="000830B2"/>
    <w:rsid w:val="0008367D"/>
    <w:rsid w:val="000836DB"/>
    <w:rsid w:val="000838DA"/>
    <w:rsid w:val="00083A50"/>
    <w:rsid w:val="00083ACA"/>
    <w:rsid w:val="00083C4E"/>
    <w:rsid w:val="00083D21"/>
    <w:rsid w:val="00083FB2"/>
    <w:rsid w:val="000841B0"/>
    <w:rsid w:val="000842C1"/>
    <w:rsid w:val="0008434F"/>
    <w:rsid w:val="00084376"/>
    <w:rsid w:val="0008437D"/>
    <w:rsid w:val="00084436"/>
    <w:rsid w:val="00084475"/>
    <w:rsid w:val="00084632"/>
    <w:rsid w:val="00084759"/>
    <w:rsid w:val="000847ED"/>
    <w:rsid w:val="0008492D"/>
    <w:rsid w:val="000849DA"/>
    <w:rsid w:val="000849E1"/>
    <w:rsid w:val="00084B50"/>
    <w:rsid w:val="00084C2B"/>
    <w:rsid w:val="00084C68"/>
    <w:rsid w:val="00084E34"/>
    <w:rsid w:val="000852B8"/>
    <w:rsid w:val="00085335"/>
    <w:rsid w:val="000853D8"/>
    <w:rsid w:val="00085678"/>
    <w:rsid w:val="0008597C"/>
    <w:rsid w:val="00085988"/>
    <w:rsid w:val="00085AC9"/>
    <w:rsid w:val="00085AF0"/>
    <w:rsid w:val="00085B20"/>
    <w:rsid w:val="00085B48"/>
    <w:rsid w:val="00085ED7"/>
    <w:rsid w:val="00085F8E"/>
    <w:rsid w:val="000861D9"/>
    <w:rsid w:val="000862AF"/>
    <w:rsid w:val="000865EF"/>
    <w:rsid w:val="00086640"/>
    <w:rsid w:val="0008669C"/>
    <w:rsid w:val="00086998"/>
    <w:rsid w:val="00086A9A"/>
    <w:rsid w:val="00086C3E"/>
    <w:rsid w:val="00086C7A"/>
    <w:rsid w:val="00086E35"/>
    <w:rsid w:val="00086EC4"/>
    <w:rsid w:val="00086FC9"/>
    <w:rsid w:val="00086FE7"/>
    <w:rsid w:val="00087811"/>
    <w:rsid w:val="00087BE9"/>
    <w:rsid w:val="00087D4F"/>
    <w:rsid w:val="00087DAA"/>
    <w:rsid w:val="00090112"/>
    <w:rsid w:val="0009011E"/>
    <w:rsid w:val="00090218"/>
    <w:rsid w:val="00090337"/>
    <w:rsid w:val="000904B4"/>
    <w:rsid w:val="00090783"/>
    <w:rsid w:val="00090964"/>
    <w:rsid w:val="00090998"/>
    <w:rsid w:val="00090BDF"/>
    <w:rsid w:val="00090F1F"/>
    <w:rsid w:val="00090F91"/>
    <w:rsid w:val="000910F8"/>
    <w:rsid w:val="000911BD"/>
    <w:rsid w:val="0009126F"/>
    <w:rsid w:val="00091392"/>
    <w:rsid w:val="00091492"/>
    <w:rsid w:val="00091498"/>
    <w:rsid w:val="00091839"/>
    <w:rsid w:val="0009189D"/>
    <w:rsid w:val="000918D9"/>
    <w:rsid w:val="00091C34"/>
    <w:rsid w:val="00091C7F"/>
    <w:rsid w:val="00091CB2"/>
    <w:rsid w:val="00091D93"/>
    <w:rsid w:val="000922D0"/>
    <w:rsid w:val="0009242D"/>
    <w:rsid w:val="0009264A"/>
    <w:rsid w:val="0009280D"/>
    <w:rsid w:val="0009286C"/>
    <w:rsid w:val="0009287C"/>
    <w:rsid w:val="00092A50"/>
    <w:rsid w:val="00092A56"/>
    <w:rsid w:val="00092EE4"/>
    <w:rsid w:val="000931AB"/>
    <w:rsid w:val="00093352"/>
    <w:rsid w:val="0009353F"/>
    <w:rsid w:val="000935A9"/>
    <w:rsid w:val="00093615"/>
    <w:rsid w:val="0009382A"/>
    <w:rsid w:val="00093860"/>
    <w:rsid w:val="000938ED"/>
    <w:rsid w:val="00093C79"/>
    <w:rsid w:val="00093D00"/>
    <w:rsid w:val="00093DD4"/>
    <w:rsid w:val="00093E2A"/>
    <w:rsid w:val="00093E7B"/>
    <w:rsid w:val="00094045"/>
    <w:rsid w:val="000940A6"/>
    <w:rsid w:val="00094391"/>
    <w:rsid w:val="00094424"/>
    <w:rsid w:val="000945BC"/>
    <w:rsid w:val="000945F7"/>
    <w:rsid w:val="00094790"/>
    <w:rsid w:val="00094B08"/>
    <w:rsid w:val="00094CF6"/>
    <w:rsid w:val="00094D5E"/>
    <w:rsid w:val="00094D6B"/>
    <w:rsid w:val="00094EC5"/>
    <w:rsid w:val="00095063"/>
    <w:rsid w:val="00095508"/>
    <w:rsid w:val="0009558E"/>
    <w:rsid w:val="000955AF"/>
    <w:rsid w:val="000955D1"/>
    <w:rsid w:val="00095633"/>
    <w:rsid w:val="000957B2"/>
    <w:rsid w:val="0009582E"/>
    <w:rsid w:val="000959D7"/>
    <w:rsid w:val="00095AF8"/>
    <w:rsid w:val="00095D3F"/>
    <w:rsid w:val="00096584"/>
    <w:rsid w:val="00096593"/>
    <w:rsid w:val="000967A0"/>
    <w:rsid w:val="000967C5"/>
    <w:rsid w:val="00096A80"/>
    <w:rsid w:val="00096B15"/>
    <w:rsid w:val="00096BB4"/>
    <w:rsid w:val="00096CDD"/>
    <w:rsid w:val="00096D84"/>
    <w:rsid w:val="00096DEF"/>
    <w:rsid w:val="000978B6"/>
    <w:rsid w:val="000978C0"/>
    <w:rsid w:val="000978E9"/>
    <w:rsid w:val="00097979"/>
    <w:rsid w:val="00097B8A"/>
    <w:rsid w:val="00097F85"/>
    <w:rsid w:val="000A01F7"/>
    <w:rsid w:val="000A0393"/>
    <w:rsid w:val="000A06F7"/>
    <w:rsid w:val="000A0742"/>
    <w:rsid w:val="000A085B"/>
    <w:rsid w:val="000A09A9"/>
    <w:rsid w:val="000A0AE1"/>
    <w:rsid w:val="000A0B54"/>
    <w:rsid w:val="000A0BA4"/>
    <w:rsid w:val="000A0BE8"/>
    <w:rsid w:val="000A0C94"/>
    <w:rsid w:val="000A0F1A"/>
    <w:rsid w:val="000A134A"/>
    <w:rsid w:val="000A1415"/>
    <w:rsid w:val="000A15A2"/>
    <w:rsid w:val="000A1661"/>
    <w:rsid w:val="000A17A9"/>
    <w:rsid w:val="000A1801"/>
    <w:rsid w:val="000A18EF"/>
    <w:rsid w:val="000A195D"/>
    <w:rsid w:val="000A1C37"/>
    <w:rsid w:val="000A1E15"/>
    <w:rsid w:val="000A20DA"/>
    <w:rsid w:val="000A2481"/>
    <w:rsid w:val="000A2577"/>
    <w:rsid w:val="000A261B"/>
    <w:rsid w:val="000A26F6"/>
    <w:rsid w:val="000A29C7"/>
    <w:rsid w:val="000A2AAB"/>
    <w:rsid w:val="000A2CC3"/>
    <w:rsid w:val="000A2F6A"/>
    <w:rsid w:val="000A31AD"/>
    <w:rsid w:val="000A3289"/>
    <w:rsid w:val="000A3297"/>
    <w:rsid w:val="000A356C"/>
    <w:rsid w:val="000A358D"/>
    <w:rsid w:val="000A35CD"/>
    <w:rsid w:val="000A3620"/>
    <w:rsid w:val="000A3826"/>
    <w:rsid w:val="000A39B8"/>
    <w:rsid w:val="000A3A2C"/>
    <w:rsid w:val="000A3ECD"/>
    <w:rsid w:val="000A427A"/>
    <w:rsid w:val="000A459C"/>
    <w:rsid w:val="000A45E1"/>
    <w:rsid w:val="000A46AE"/>
    <w:rsid w:val="000A481E"/>
    <w:rsid w:val="000A4898"/>
    <w:rsid w:val="000A48D3"/>
    <w:rsid w:val="000A49B1"/>
    <w:rsid w:val="000A49C3"/>
    <w:rsid w:val="000A4F4F"/>
    <w:rsid w:val="000A4FC7"/>
    <w:rsid w:val="000A5415"/>
    <w:rsid w:val="000A56B0"/>
    <w:rsid w:val="000A5750"/>
    <w:rsid w:val="000A5983"/>
    <w:rsid w:val="000A5A66"/>
    <w:rsid w:val="000A5AE5"/>
    <w:rsid w:val="000A5C1A"/>
    <w:rsid w:val="000A5C3D"/>
    <w:rsid w:val="000A5D75"/>
    <w:rsid w:val="000A5E3A"/>
    <w:rsid w:val="000A638C"/>
    <w:rsid w:val="000A63E8"/>
    <w:rsid w:val="000A649F"/>
    <w:rsid w:val="000A64B5"/>
    <w:rsid w:val="000A6788"/>
    <w:rsid w:val="000A68A9"/>
    <w:rsid w:val="000A6A11"/>
    <w:rsid w:val="000A6A8F"/>
    <w:rsid w:val="000A6B0F"/>
    <w:rsid w:val="000A6C8C"/>
    <w:rsid w:val="000A6EA4"/>
    <w:rsid w:val="000A7002"/>
    <w:rsid w:val="000A7009"/>
    <w:rsid w:val="000A71F1"/>
    <w:rsid w:val="000A73EE"/>
    <w:rsid w:val="000A7461"/>
    <w:rsid w:val="000A74A8"/>
    <w:rsid w:val="000A75F2"/>
    <w:rsid w:val="000A760B"/>
    <w:rsid w:val="000A7A5A"/>
    <w:rsid w:val="000A7ABD"/>
    <w:rsid w:val="000A7FE9"/>
    <w:rsid w:val="000B0017"/>
    <w:rsid w:val="000B00A8"/>
    <w:rsid w:val="000B0262"/>
    <w:rsid w:val="000B032E"/>
    <w:rsid w:val="000B0566"/>
    <w:rsid w:val="000B0661"/>
    <w:rsid w:val="000B0986"/>
    <w:rsid w:val="000B09B7"/>
    <w:rsid w:val="000B0A83"/>
    <w:rsid w:val="000B0BD0"/>
    <w:rsid w:val="000B0C79"/>
    <w:rsid w:val="000B11A6"/>
    <w:rsid w:val="000B134C"/>
    <w:rsid w:val="000B13BE"/>
    <w:rsid w:val="000B13EA"/>
    <w:rsid w:val="000B1610"/>
    <w:rsid w:val="000B17A6"/>
    <w:rsid w:val="000B1A2A"/>
    <w:rsid w:val="000B1AAA"/>
    <w:rsid w:val="000B1AED"/>
    <w:rsid w:val="000B1CFD"/>
    <w:rsid w:val="000B1DF5"/>
    <w:rsid w:val="000B1E54"/>
    <w:rsid w:val="000B1FFD"/>
    <w:rsid w:val="000B215D"/>
    <w:rsid w:val="000B226C"/>
    <w:rsid w:val="000B24F2"/>
    <w:rsid w:val="000B2528"/>
    <w:rsid w:val="000B2687"/>
    <w:rsid w:val="000B2909"/>
    <w:rsid w:val="000B2B82"/>
    <w:rsid w:val="000B2BC1"/>
    <w:rsid w:val="000B2BCA"/>
    <w:rsid w:val="000B2D23"/>
    <w:rsid w:val="000B2D56"/>
    <w:rsid w:val="000B2DA1"/>
    <w:rsid w:val="000B2E6D"/>
    <w:rsid w:val="000B3279"/>
    <w:rsid w:val="000B3339"/>
    <w:rsid w:val="000B33D7"/>
    <w:rsid w:val="000B36EF"/>
    <w:rsid w:val="000B3884"/>
    <w:rsid w:val="000B3AA2"/>
    <w:rsid w:val="000B3BDF"/>
    <w:rsid w:val="000B3C30"/>
    <w:rsid w:val="000B3CBD"/>
    <w:rsid w:val="000B40A9"/>
    <w:rsid w:val="000B432E"/>
    <w:rsid w:val="000B4476"/>
    <w:rsid w:val="000B44C9"/>
    <w:rsid w:val="000B4845"/>
    <w:rsid w:val="000B496B"/>
    <w:rsid w:val="000B4AEE"/>
    <w:rsid w:val="000B4BE3"/>
    <w:rsid w:val="000B4BFF"/>
    <w:rsid w:val="000B4C84"/>
    <w:rsid w:val="000B4FF5"/>
    <w:rsid w:val="000B5025"/>
    <w:rsid w:val="000B5041"/>
    <w:rsid w:val="000B50C6"/>
    <w:rsid w:val="000B5102"/>
    <w:rsid w:val="000B532E"/>
    <w:rsid w:val="000B53EB"/>
    <w:rsid w:val="000B5481"/>
    <w:rsid w:val="000B54D3"/>
    <w:rsid w:val="000B55B7"/>
    <w:rsid w:val="000B57D0"/>
    <w:rsid w:val="000B591F"/>
    <w:rsid w:val="000B5B56"/>
    <w:rsid w:val="000B5CAF"/>
    <w:rsid w:val="000B5E90"/>
    <w:rsid w:val="000B5EF5"/>
    <w:rsid w:val="000B603B"/>
    <w:rsid w:val="000B609C"/>
    <w:rsid w:val="000B6207"/>
    <w:rsid w:val="000B6295"/>
    <w:rsid w:val="000B6345"/>
    <w:rsid w:val="000B6435"/>
    <w:rsid w:val="000B6679"/>
    <w:rsid w:val="000B6898"/>
    <w:rsid w:val="000B6CEE"/>
    <w:rsid w:val="000B6DD6"/>
    <w:rsid w:val="000B6F70"/>
    <w:rsid w:val="000B7234"/>
    <w:rsid w:val="000B72F2"/>
    <w:rsid w:val="000B7381"/>
    <w:rsid w:val="000B7391"/>
    <w:rsid w:val="000B75A5"/>
    <w:rsid w:val="000B79D0"/>
    <w:rsid w:val="000B79DE"/>
    <w:rsid w:val="000B7B14"/>
    <w:rsid w:val="000B7B5A"/>
    <w:rsid w:val="000B7C07"/>
    <w:rsid w:val="000B7DD9"/>
    <w:rsid w:val="000B7DE7"/>
    <w:rsid w:val="000B7ECA"/>
    <w:rsid w:val="000B7F62"/>
    <w:rsid w:val="000C00C8"/>
    <w:rsid w:val="000C0271"/>
    <w:rsid w:val="000C062E"/>
    <w:rsid w:val="000C06B5"/>
    <w:rsid w:val="000C08C1"/>
    <w:rsid w:val="000C08FD"/>
    <w:rsid w:val="000C0910"/>
    <w:rsid w:val="000C0AD4"/>
    <w:rsid w:val="000C0B7B"/>
    <w:rsid w:val="000C0D64"/>
    <w:rsid w:val="000C0DA6"/>
    <w:rsid w:val="000C0DF4"/>
    <w:rsid w:val="000C0E36"/>
    <w:rsid w:val="000C0E9E"/>
    <w:rsid w:val="000C0FE3"/>
    <w:rsid w:val="000C11EB"/>
    <w:rsid w:val="000C126A"/>
    <w:rsid w:val="000C1698"/>
    <w:rsid w:val="000C188B"/>
    <w:rsid w:val="000C1A04"/>
    <w:rsid w:val="000C1BAF"/>
    <w:rsid w:val="000C1BCF"/>
    <w:rsid w:val="000C1D18"/>
    <w:rsid w:val="000C225B"/>
    <w:rsid w:val="000C22FC"/>
    <w:rsid w:val="000C23A0"/>
    <w:rsid w:val="000C2485"/>
    <w:rsid w:val="000C26A2"/>
    <w:rsid w:val="000C26E2"/>
    <w:rsid w:val="000C271D"/>
    <w:rsid w:val="000C288B"/>
    <w:rsid w:val="000C2C98"/>
    <w:rsid w:val="000C2D4D"/>
    <w:rsid w:val="000C2DFA"/>
    <w:rsid w:val="000C2F04"/>
    <w:rsid w:val="000C305D"/>
    <w:rsid w:val="000C30CC"/>
    <w:rsid w:val="000C316C"/>
    <w:rsid w:val="000C343D"/>
    <w:rsid w:val="000C36BC"/>
    <w:rsid w:val="000C3950"/>
    <w:rsid w:val="000C3ADF"/>
    <w:rsid w:val="000C3C2D"/>
    <w:rsid w:val="000C3C71"/>
    <w:rsid w:val="000C3DD9"/>
    <w:rsid w:val="000C3E4D"/>
    <w:rsid w:val="000C4043"/>
    <w:rsid w:val="000C40E5"/>
    <w:rsid w:val="000C41CB"/>
    <w:rsid w:val="000C42A6"/>
    <w:rsid w:val="000C431B"/>
    <w:rsid w:val="000C47C6"/>
    <w:rsid w:val="000C4822"/>
    <w:rsid w:val="000C4875"/>
    <w:rsid w:val="000C490F"/>
    <w:rsid w:val="000C4934"/>
    <w:rsid w:val="000C4A2B"/>
    <w:rsid w:val="000C4B48"/>
    <w:rsid w:val="000C4BFF"/>
    <w:rsid w:val="000C4DF9"/>
    <w:rsid w:val="000C4F2A"/>
    <w:rsid w:val="000C507C"/>
    <w:rsid w:val="000C52CD"/>
    <w:rsid w:val="000C52F9"/>
    <w:rsid w:val="000C5512"/>
    <w:rsid w:val="000C5830"/>
    <w:rsid w:val="000C5920"/>
    <w:rsid w:val="000C5A25"/>
    <w:rsid w:val="000C5BE5"/>
    <w:rsid w:val="000C5D34"/>
    <w:rsid w:val="000C5D70"/>
    <w:rsid w:val="000C5F67"/>
    <w:rsid w:val="000C619C"/>
    <w:rsid w:val="000C6424"/>
    <w:rsid w:val="000C64BD"/>
    <w:rsid w:val="000C664A"/>
    <w:rsid w:val="000C66EA"/>
    <w:rsid w:val="000C67BC"/>
    <w:rsid w:val="000C69F3"/>
    <w:rsid w:val="000C6B97"/>
    <w:rsid w:val="000C6D50"/>
    <w:rsid w:val="000C7153"/>
    <w:rsid w:val="000C72E0"/>
    <w:rsid w:val="000C7323"/>
    <w:rsid w:val="000C753C"/>
    <w:rsid w:val="000C75F6"/>
    <w:rsid w:val="000C76B6"/>
    <w:rsid w:val="000C780F"/>
    <w:rsid w:val="000C7858"/>
    <w:rsid w:val="000C7A9E"/>
    <w:rsid w:val="000D01A9"/>
    <w:rsid w:val="000D04F0"/>
    <w:rsid w:val="000D0767"/>
    <w:rsid w:val="000D08DD"/>
    <w:rsid w:val="000D0BF4"/>
    <w:rsid w:val="000D0C27"/>
    <w:rsid w:val="000D0EB8"/>
    <w:rsid w:val="000D106A"/>
    <w:rsid w:val="000D11C4"/>
    <w:rsid w:val="000D14B1"/>
    <w:rsid w:val="000D14E8"/>
    <w:rsid w:val="000D153C"/>
    <w:rsid w:val="000D16FE"/>
    <w:rsid w:val="000D17B7"/>
    <w:rsid w:val="000D191F"/>
    <w:rsid w:val="000D1B6C"/>
    <w:rsid w:val="000D1BC9"/>
    <w:rsid w:val="000D1C0F"/>
    <w:rsid w:val="000D1DD7"/>
    <w:rsid w:val="000D1E76"/>
    <w:rsid w:val="000D204C"/>
    <w:rsid w:val="000D20A6"/>
    <w:rsid w:val="000D2135"/>
    <w:rsid w:val="000D2184"/>
    <w:rsid w:val="000D22D6"/>
    <w:rsid w:val="000D238F"/>
    <w:rsid w:val="000D285E"/>
    <w:rsid w:val="000D2983"/>
    <w:rsid w:val="000D2B25"/>
    <w:rsid w:val="000D2BC3"/>
    <w:rsid w:val="000D2BE2"/>
    <w:rsid w:val="000D2C26"/>
    <w:rsid w:val="000D2D21"/>
    <w:rsid w:val="000D2DC7"/>
    <w:rsid w:val="000D2EED"/>
    <w:rsid w:val="000D2F50"/>
    <w:rsid w:val="000D2F64"/>
    <w:rsid w:val="000D2F90"/>
    <w:rsid w:val="000D3039"/>
    <w:rsid w:val="000D345B"/>
    <w:rsid w:val="000D3962"/>
    <w:rsid w:val="000D3988"/>
    <w:rsid w:val="000D39E0"/>
    <w:rsid w:val="000D3DC0"/>
    <w:rsid w:val="000D3FBA"/>
    <w:rsid w:val="000D426B"/>
    <w:rsid w:val="000D4497"/>
    <w:rsid w:val="000D4519"/>
    <w:rsid w:val="000D4609"/>
    <w:rsid w:val="000D46E2"/>
    <w:rsid w:val="000D4712"/>
    <w:rsid w:val="000D47DD"/>
    <w:rsid w:val="000D4DF0"/>
    <w:rsid w:val="000D50D8"/>
    <w:rsid w:val="000D5228"/>
    <w:rsid w:val="000D5373"/>
    <w:rsid w:val="000D5404"/>
    <w:rsid w:val="000D540B"/>
    <w:rsid w:val="000D5596"/>
    <w:rsid w:val="000D55E7"/>
    <w:rsid w:val="000D5C72"/>
    <w:rsid w:val="000D5D81"/>
    <w:rsid w:val="000D5E4C"/>
    <w:rsid w:val="000D618A"/>
    <w:rsid w:val="000D63F6"/>
    <w:rsid w:val="000D66FE"/>
    <w:rsid w:val="000D6864"/>
    <w:rsid w:val="000D6910"/>
    <w:rsid w:val="000D691B"/>
    <w:rsid w:val="000D6C58"/>
    <w:rsid w:val="000D6E6D"/>
    <w:rsid w:val="000D6ECE"/>
    <w:rsid w:val="000D7050"/>
    <w:rsid w:val="000D70F4"/>
    <w:rsid w:val="000D7224"/>
    <w:rsid w:val="000D727F"/>
    <w:rsid w:val="000D735D"/>
    <w:rsid w:val="000D738D"/>
    <w:rsid w:val="000D7581"/>
    <w:rsid w:val="000D7658"/>
    <w:rsid w:val="000D767F"/>
    <w:rsid w:val="000D76D5"/>
    <w:rsid w:val="000D77C8"/>
    <w:rsid w:val="000D780E"/>
    <w:rsid w:val="000D7D97"/>
    <w:rsid w:val="000D7FC7"/>
    <w:rsid w:val="000E02F5"/>
    <w:rsid w:val="000E0382"/>
    <w:rsid w:val="000E075C"/>
    <w:rsid w:val="000E0798"/>
    <w:rsid w:val="000E0837"/>
    <w:rsid w:val="000E08F2"/>
    <w:rsid w:val="000E0C9B"/>
    <w:rsid w:val="000E0F71"/>
    <w:rsid w:val="000E12F1"/>
    <w:rsid w:val="000E1374"/>
    <w:rsid w:val="000E1377"/>
    <w:rsid w:val="000E1897"/>
    <w:rsid w:val="000E18AF"/>
    <w:rsid w:val="000E1A85"/>
    <w:rsid w:val="000E1E9F"/>
    <w:rsid w:val="000E20B5"/>
    <w:rsid w:val="000E21A0"/>
    <w:rsid w:val="000E23A8"/>
    <w:rsid w:val="000E23F4"/>
    <w:rsid w:val="000E2E31"/>
    <w:rsid w:val="000E2E35"/>
    <w:rsid w:val="000E2E4D"/>
    <w:rsid w:val="000E2E58"/>
    <w:rsid w:val="000E31EB"/>
    <w:rsid w:val="000E3398"/>
    <w:rsid w:val="000E33DB"/>
    <w:rsid w:val="000E3529"/>
    <w:rsid w:val="000E36BB"/>
    <w:rsid w:val="000E387C"/>
    <w:rsid w:val="000E3966"/>
    <w:rsid w:val="000E3983"/>
    <w:rsid w:val="000E3A9A"/>
    <w:rsid w:val="000E3EFA"/>
    <w:rsid w:val="000E41B4"/>
    <w:rsid w:val="000E485D"/>
    <w:rsid w:val="000E4B45"/>
    <w:rsid w:val="000E4F1D"/>
    <w:rsid w:val="000E50D8"/>
    <w:rsid w:val="000E5152"/>
    <w:rsid w:val="000E5247"/>
    <w:rsid w:val="000E5395"/>
    <w:rsid w:val="000E55CF"/>
    <w:rsid w:val="000E59BA"/>
    <w:rsid w:val="000E5ACA"/>
    <w:rsid w:val="000E5ADF"/>
    <w:rsid w:val="000E5AFC"/>
    <w:rsid w:val="000E5BB1"/>
    <w:rsid w:val="000E5D6A"/>
    <w:rsid w:val="000E61E0"/>
    <w:rsid w:val="000E63CF"/>
    <w:rsid w:val="000E63D2"/>
    <w:rsid w:val="000E63E7"/>
    <w:rsid w:val="000E654E"/>
    <w:rsid w:val="000E656F"/>
    <w:rsid w:val="000E680E"/>
    <w:rsid w:val="000E68E5"/>
    <w:rsid w:val="000E6E03"/>
    <w:rsid w:val="000E6FF9"/>
    <w:rsid w:val="000E700E"/>
    <w:rsid w:val="000E7089"/>
    <w:rsid w:val="000E718B"/>
    <w:rsid w:val="000E733E"/>
    <w:rsid w:val="000E7518"/>
    <w:rsid w:val="000E7669"/>
    <w:rsid w:val="000E7890"/>
    <w:rsid w:val="000E7A39"/>
    <w:rsid w:val="000E7A42"/>
    <w:rsid w:val="000E7A73"/>
    <w:rsid w:val="000E7C47"/>
    <w:rsid w:val="000E7E6D"/>
    <w:rsid w:val="000E7E82"/>
    <w:rsid w:val="000E7FC5"/>
    <w:rsid w:val="000F01E8"/>
    <w:rsid w:val="000F02A4"/>
    <w:rsid w:val="000F045E"/>
    <w:rsid w:val="000F0510"/>
    <w:rsid w:val="000F061D"/>
    <w:rsid w:val="000F0971"/>
    <w:rsid w:val="000F0A91"/>
    <w:rsid w:val="000F0AD5"/>
    <w:rsid w:val="000F0E6F"/>
    <w:rsid w:val="000F0ECE"/>
    <w:rsid w:val="000F0F43"/>
    <w:rsid w:val="000F1062"/>
    <w:rsid w:val="000F130D"/>
    <w:rsid w:val="000F190E"/>
    <w:rsid w:val="000F1A84"/>
    <w:rsid w:val="000F1A91"/>
    <w:rsid w:val="000F1B01"/>
    <w:rsid w:val="000F1CCF"/>
    <w:rsid w:val="000F1D80"/>
    <w:rsid w:val="000F1EBE"/>
    <w:rsid w:val="000F1F1E"/>
    <w:rsid w:val="000F1FFF"/>
    <w:rsid w:val="000F2043"/>
    <w:rsid w:val="000F21FA"/>
    <w:rsid w:val="000F220F"/>
    <w:rsid w:val="000F221D"/>
    <w:rsid w:val="000F23D6"/>
    <w:rsid w:val="000F2473"/>
    <w:rsid w:val="000F2523"/>
    <w:rsid w:val="000F267E"/>
    <w:rsid w:val="000F2765"/>
    <w:rsid w:val="000F2771"/>
    <w:rsid w:val="000F2824"/>
    <w:rsid w:val="000F29B6"/>
    <w:rsid w:val="000F2D10"/>
    <w:rsid w:val="000F2E8F"/>
    <w:rsid w:val="000F317A"/>
    <w:rsid w:val="000F350C"/>
    <w:rsid w:val="000F3542"/>
    <w:rsid w:val="000F35A5"/>
    <w:rsid w:val="000F35D8"/>
    <w:rsid w:val="000F37A9"/>
    <w:rsid w:val="000F3846"/>
    <w:rsid w:val="000F3B5F"/>
    <w:rsid w:val="000F3B60"/>
    <w:rsid w:val="000F3B6E"/>
    <w:rsid w:val="000F41DF"/>
    <w:rsid w:val="000F4389"/>
    <w:rsid w:val="000F45D9"/>
    <w:rsid w:val="000F469F"/>
    <w:rsid w:val="000F47D1"/>
    <w:rsid w:val="000F47D4"/>
    <w:rsid w:val="000F4893"/>
    <w:rsid w:val="000F4A59"/>
    <w:rsid w:val="000F4CE2"/>
    <w:rsid w:val="000F5026"/>
    <w:rsid w:val="000F5216"/>
    <w:rsid w:val="000F5A35"/>
    <w:rsid w:val="000F5B02"/>
    <w:rsid w:val="000F5B38"/>
    <w:rsid w:val="000F6028"/>
    <w:rsid w:val="000F61F5"/>
    <w:rsid w:val="000F6243"/>
    <w:rsid w:val="000F6323"/>
    <w:rsid w:val="000F6574"/>
    <w:rsid w:val="000F65CC"/>
    <w:rsid w:val="000F6848"/>
    <w:rsid w:val="000F6924"/>
    <w:rsid w:val="000F694A"/>
    <w:rsid w:val="000F6A4F"/>
    <w:rsid w:val="000F6FF9"/>
    <w:rsid w:val="000F7180"/>
    <w:rsid w:val="000F72D2"/>
    <w:rsid w:val="000F7335"/>
    <w:rsid w:val="000F747C"/>
    <w:rsid w:val="000F760C"/>
    <w:rsid w:val="000F7965"/>
    <w:rsid w:val="000F7C7A"/>
    <w:rsid w:val="00100014"/>
    <w:rsid w:val="001000DC"/>
    <w:rsid w:val="0010034D"/>
    <w:rsid w:val="001004ED"/>
    <w:rsid w:val="0010060F"/>
    <w:rsid w:val="0010083D"/>
    <w:rsid w:val="001008C5"/>
    <w:rsid w:val="00100A94"/>
    <w:rsid w:val="00100B56"/>
    <w:rsid w:val="00100FAB"/>
    <w:rsid w:val="00100FE3"/>
    <w:rsid w:val="00101038"/>
    <w:rsid w:val="00101393"/>
    <w:rsid w:val="001013B8"/>
    <w:rsid w:val="0010145A"/>
    <w:rsid w:val="00101554"/>
    <w:rsid w:val="001015C7"/>
    <w:rsid w:val="0010166E"/>
    <w:rsid w:val="00101688"/>
    <w:rsid w:val="001018DB"/>
    <w:rsid w:val="0010194C"/>
    <w:rsid w:val="00101ABA"/>
    <w:rsid w:val="00101B4E"/>
    <w:rsid w:val="00101BCC"/>
    <w:rsid w:val="00101BCE"/>
    <w:rsid w:val="00101FAA"/>
    <w:rsid w:val="00101FC2"/>
    <w:rsid w:val="0010210F"/>
    <w:rsid w:val="0010219A"/>
    <w:rsid w:val="00102201"/>
    <w:rsid w:val="0010220C"/>
    <w:rsid w:val="0010221A"/>
    <w:rsid w:val="001022C6"/>
    <w:rsid w:val="00102362"/>
    <w:rsid w:val="001025C2"/>
    <w:rsid w:val="001027F6"/>
    <w:rsid w:val="001029EF"/>
    <w:rsid w:val="00102BA9"/>
    <w:rsid w:val="00102DCB"/>
    <w:rsid w:val="00102E06"/>
    <w:rsid w:val="001031C8"/>
    <w:rsid w:val="001033B2"/>
    <w:rsid w:val="0010369F"/>
    <w:rsid w:val="001037E9"/>
    <w:rsid w:val="001038DE"/>
    <w:rsid w:val="00103908"/>
    <w:rsid w:val="00103B53"/>
    <w:rsid w:val="00103CB9"/>
    <w:rsid w:val="00103E2F"/>
    <w:rsid w:val="00103FE8"/>
    <w:rsid w:val="0010441E"/>
    <w:rsid w:val="00104480"/>
    <w:rsid w:val="001046B8"/>
    <w:rsid w:val="001048E4"/>
    <w:rsid w:val="00104AA9"/>
    <w:rsid w:val="00104BC1"/>
    <w:rsid w:val="00104C04"/>
    <w:rsid w:val="00104FBF"/>
    <w:rsid w:val="00105010"/>
    <w:rsid w:val="00105413"/>
    <w:rsid w:val="00105622"/>
    <w:rsid w:val="00105A98"/>
    <w:rsid w:val="00105BA7"/>
    <w:rsid w:val="00105DA6"/>
    <w:rsid w:val="00106194"/>
    <w:rsid w:val="00106576"/>
    <w:rsid w:val="001068FB"/>
    <w:rsid w:val="00106B91"/>
    <w:rsid w:val="001072D3"/>
    <w:rsid w:val="00107426"/>
    <w:rsid w:val="001075A0"/>
    <w:rsid w:val="00107797"/>
    <w:rsid w:val="0010785D"/>
    <w:rsid w:val="00107940"/>
    <w:rsid w:val="00107A52"/>
    <w:rsid w:val="00107DAF"/>
    <w:rsid w:val="00107DFD"/>
    <w:rsid w:val="00107FB0"/>
    <w:rsid w:val="00110049"/>
    <w:rsid w:val="001100E3"/>
    <w:rsid w:val="0011034A"/>
    <w:rsid w:val="0011046C"/>
    <w:rsid w:val="00110758"/>
    <w:rsid w:val="00110A25"/>
    <w:rsid w:val="00110B7C"/>
    <w:rsid w:val="00110BAF"/>
    <w:rsid w:val="00110F81"/>
    <w:rsid w:val="00110FCE"/>
    <w:rsid w:val="001116A5"/>
    <w:rsid w:val="0011179C"/>
    <w:rsid w:val="0011185C"/>
    <w:rsid w:val="00111B86"/>
    <w:rsid w:val="001120CF"/>
    <w:rsid w:val="001121A9"/>
    <w:rsid w:val="001121B2"/>
    <w:rsid w:val="00112230"/>
    <w:rsid w:val="00112246"/>
    <w:rsid w:val="00112307"/>
    <w:rsid w:val="00112382"/>
    <w:rsid w:val="00112483"/>
    <w:rsid w:val="001127C5"/>
    <w:rsid w:val="00112865"/>
    <w:rsid w:val="0011288D"/>
    <w:rsid w:val="00112BC8"/>
    <w:rsid w:val="00112CA9"/>
    <w:rsid w:val="00112F81"/>
    <w:rsid w:val="00113448"/>
    <w:rsid w:val="00113562"/>
    <w:rsid w:val="0011382F"/>
    <w:rsid w:val="00113C58"/>
    <w:rsid w:val="001142D9"/>
    <w:rsid w:val="001144E3"/>
    <w:rsid w:val="0011479B"/>
    <w:rsid w:val="00114B64"/>
    <w:rsid w:val="00114BA6"/>
    <w:rsid w:val="00114CEF"/>
    <w:rsid w:val="001154E9"/>
    <w:rsid w:val="0011561C"/>
    <w:rsid w:val="00115C3D"/>
    <w:rsid w:val="00115C3E"/>
    <w:rsid w:val="00115F5B"/>
    <w:rsid w:val="0011609D"/>
    <w:rsid w:val="001160AB"/>
    <w:rsid w:val="00116415"/>
    <w:rsid w:val="001166C0"/>
    <w:rsid w:val="001167CC"/>
    <w:rsid w:val="00116970"/>
    <w:rsid w:val="001169D9"/>
    <w:rsid w:val="00116B77"/>
    <w:rsid w:val="00116F6B"/>
    <w:rsid w:val="0011708D"/>
    <w:rsid w:val="001170FB"/>
    <w:rsid w:val="00117469"/>
    <w:rsid w:val="00117493"/>
    <w:rsid w:val="001179CA"/>
    <w:rsid w:val="0012031C"/>
    <w:rsid w:val="00120369"/>
    <w:rsid w:val="00120462"/>
    <w:rsid w:val="0012053E"/>
    <w:rsid w:val="0012054C"/>
    <w:rsid w:val="001205E3"/>
    <w:rsid w:val="00120942"/>
    <w:rsid w:val="00120D23"/>
    <w:rsid w:val="00120F1A"/>
    <w:rsid w:val="00120F50"/>
    <w:rsid w:val="00120F7F"/>
    <w:rsid w:val="00121180"/>
    <w:rsid w:val="00121647"/>
    <w:rsid w:val="001217E3"/>
    <w:rsid w:val="00121866"/>
    <w:rsid w:val="00121886"/>
    <w:rsid w:val="00121A4F"/>
    <w:rsid w:val="00121C02"/>
    <w:rsid w:val="00121CB6"/>
    <w:rsid w:val="00121CFD"/>
    <w:rsid w:val="00121D58"/>
    <w:rsid w:val="00122078"/>
    <w:rsid w:val="0012236E"/>
    <w:rsid w:val="00122782"/>
    <w:rsid w:val="00122DFC"/>
    <w:rsid w:val="00122E49"/>
    <w:rsid w:val="00122FE7"/>
    <w:rsid w:val="0012334A"/>
    <w:rsid w:val="001233A8"/>
    <w:rsid w:val="001233DD"/>
    <w:rsid w:val="001235CC"/>
    <w:rsid w:val="001236EF"/>
    <w:rsid w:val="00123852"/>
    <w:rsid w:val="001238F3"/>
    <w:rsid w:val="00123C47"/>
    <w:rsid w:val="00123D3A"/>
    <w:rsid w:val="00123EC0"/>
    <w:rsid w:val="0012404B"/>
    <w:rsid w:val="00124142"/>
    <w:rsid w:val="001241A2"/>
    <w:rsid w:val="0012456F"/>
    <w:rsid w:val="001245AE"/>
    <w:rsid w:val="0012471C"/>
    <w:rsid w:val="00124B88"/>
    <w:rsid w:val="00124BB3"/>
    <w:rsid w:val="00124BC9"/>
    <w:rsid w:val="00124C33"/>
    <w:rsid w:val="00125269"/>
    <w:rsid w:val="001252C8"/>
    <w:rsid w:val="001254CA"/>
    <w:rsid w:val="001255A3"/>
    <w:rsid w:val="00125753"/>
    <w:rsid w:val="00125C7D"/>
    <w:rsid w:val="00125D36"/>
    <w:rsid w:val="00125DEC"/>
    <w:rsid w:val="00125E8E"/>
    <w:rsid w:val="00126031"/>
    <w:rsid w:val="001262D0"/>
    <w:rsid w:val="00126470"/>
    <w:rsid w:val="001264ED"/>
    <w:rsid w:val="00126C86"/>
    <w:rsid w:val="00126D5A"/>
    <w:rsid w:val="00126DA1"/>
    <w:rsid w:val="00127009"/>
    <w:rsid w:val="0012729B"/>
    <w:rsid w:val="001272D7"/>
    <w:rsid w:val="00127473"/>
    <w:rsid w:val="00127492"/>
    <w:rsid w:val="001274DA"/>
    <w:rsid w:val="00127671"/>
    <w:rsid w:val="00127887"/>
    <w:rsid w:val="0012797B"/>
    <w:rsid w:val="00127A3E"/>
    <w:rsid w:val="00127B51"/>
    <w:rsid w:val="00127BCB"/>
    <w:rsid w:val="00127D98"/>
    <w:rsid w:val="00127EAE"/>
    <w:rsid w:val="00127EDB"/>
    <w:rsid w:val="00127FA9"/>
    <w:rsid w:val="00127FF5"/>
    <w:rsid w:val="00130066"/>
    <w:rsid w:val="001301C3"/>
    <w:rsid w:val="00130489"/>
    <w:rsid w:val="001305D8"/>
    <w:rsid w:val="00130A76"/>
    <w:rsid w:val="00130C08"/>
    <w:rsid w:val="00130CC4"/>
    <w:rsid w:val="00130E3B"/>
    <w:rsid w:val="001310A7"/>
    <w:rsid w:val="00131106"/>
    <w:rsid w:val="00131204"/>
    <w:rsid w:val="0013127A"/>
    <w:rsid w:val="00131362"/>
    <w:rsid w:val="00131489"/>
    <w:rsid w:val="00131780"/>
    <w:rsid w:val="00131ACB"/>
    <w:rsid w:val="00131C8F"/>
    <w:rsid w:val="00131CB5"/>
    <w:rsid w:val="00131EF5"/>
    <w:rsid w:val="00131F61"/>
    <w:rsid w:val="00132311"/>
    <w:rsid w:val="00132425"/>
    <w:rsid w:val="0013242A"/>
    <w:rsid w:val="00132481"/>
    <w:rsid w:val="00132593"/>
    <w:rsid w:val="001326AF"/>
    <w:rsid w:val="001326C7"/>
    <w:rsid w:val="0013286F"/>
    <w:rsid w:val="00133224"/>
    <w:rsid w:val="001336AA"/>
    <w:rsid w:val="00133830"/>
    <w:rsid w:val="001339FD"/>
    <w:rsid w:val="00133D3B"/>
    <w:rsid w:val="00133DF3"/>
    <w:rsid w:val="00134083"/>
    <w:rsid w:val="00134150"/>
    <w:rsid w:val="00134679"/>
    <w:rsid w:val="0013475B"/>
    <w:rsid w:val="001349F6"/>
    <w:rsid w:val="00134AB0"/>
    <w:rsid w:val="00134C83"/>
    <w:rsid w:val="00134C8C"/>
    <w:rsid w:val="00134EC3"/>
    <w:rsid w:val="00135119"/>
    <w:rsid w:val="001352AC"/>
    <w:rsid w:val="00135348"/>
    <w:rsid w:val="001353BE"/>
    <w:rsid w:val="00135494"/>
    <w:rsid w:val="00135ACE"/>
    <w:rsid w:val="00135E02"/>
    <w:rsid w:val="00135F2F"/>
    <w:rsid w:val="0013604D"/>
    <w:rsid w:val="0013627E"/>
    <w:rsid w:val="00136728"/>
    <w:rsid w:val="00136A57"/>
    <w:rsid w:val="00136F8A"/>
    <w:rsid w:val="00136F8E"/>
    <w:rsid w:val="00137051"/>
    <w:rsid w:val="00137087"/>
    <w:rsid w:val="00137140"/>
    <w:rsid w:val="001371BD"/>
    <w:rsid w:val="0013733D"/>
    <w:rsid w:val="0013756E"/>
    <w:rsid w:val="001375AE"/>
    <w:rsid w:val="00137766"/>
    <w:rsid w:val="0013795B"/>
    <w:rsid w:val="001379A3"/>
    <w:rsid w:val="00137A10"/>
    <w:rsid w:val="00140451"/>
    <w:rsid w:val="001404F1"/>
    <w:rsid w:val="001409B1"/>
    <w:rsid w:val="00140A0F"/>
    <w:rsid w:val="00140CA4"/>
    <w:rsid w:val="00140DB2"/>
    <w:rsid w:val="00140EC3"/>
    <w:rsid w:val="00140F75"/>
    <w:rsid w:val="00141129"/>
    <w:rsid w:val="001411AA"/>
    <w:rsid w:val="001414B8"/>
    <w:rsid w:val="0014164A"/>
    <w:rsid w:val="001417B3"/>
    <w:rsid w:val="001417B8"/>
    <w:rsid w:val="00141BE1"/>
    <w:rsid w:val="00141C1D"/>
    <w:rsid w:val="00141C47"/>
    <w:rsid w:val="00141E4A"/>
    <w:rsid w:val="00141EE4"/>
    <w:rsid w:val="0014222E"/>
    <w:rsid w:val="001423D5"/>
    <w:rsid w:val="00142B7F"/>
    <w:rsid w:val="00142E40"/>
    <w:rsid w:val="00142E7C"/>
    <w:rsid w:val="00142F7C"/>
    <w:rsid w:val="00143176"/>
    <w:rsid w:val="001431B4"/>
    <w:rsid w:val="001433AC"/>
    <w:rsid w:val="0014352C"/>
    <w:rsid w:val="00143544"/>
    <w:rsid w:val="00143583"/>
    <w:rsid w:val="0014360F"/>
    <w:rsid w:val="00143643"/>
    <w:rsid w:val="001436C5"/>
    <w:rsid w:val="00143814"/>
    <w:rsid w:val="00143C4B"/>
    <w:rsid w:val="00143EEF"/>
    <w:rsid w:val="00143F73"/>
    <w:rsid w:val="00143F7E"/>
    <w:rsid w:val="0014402A"/>
    <w:rsid w:val="001440D4"/>
    <w:rsid w:val="001443B5"/>
    <w:rsid w:val="001443FB"/>
    <w:rsid w:val="001446F2"/>
    <w:rsid w:val="00144811"/>
    <w:rsid w:val="00144932"/>
    <w:rsid w:val="001449E2"/>
    <w:rsid w:val="001449F4"/>
    <w:rsid w:val="00144A5C"/>
    <w:rsid w:val="00144CE4"/>
    <w:rsid w:val="00144F8F"/>
    <w:rsid w:val="00144FD4"/>
    <w:rsid w:val="001450B2"/>
    <w:rsid w:val="00145262"/>
    <w:rsid w:val="00145287"/>
    <w:rsid w:val="00145504"/>
    <w:rsid w:val="00145584"/>
    <w:rsid w:val="0014566B"/>
    <w:rsid w:val="00145BC8"/>
    <w:rsid w:val="00145F91"/>
    <w:rsid w:val="00145FB8"/>
    <w:rsid w:val="001460BC"/>
    <w:rsid w:val="0014619C"/>
    <w:rsid w:val="001461BE"/>
    <w:rsid w:val="00146228"/>
    <w:rsid w:val="001462CE"/>
    <w:rsid w:val="001462D1"/>
    <w:rsid w:val="001463CC"/>
    <w:rsid w:val="00146968"/>
    <w:rsid w:val="00146E8F"/>
    <w:rsid w:val="00146EFD"/>
    <w:rsid w:val="001476D8"/>
    <w:rsid w:val="00147701"/>
    <w:rsid w:val="00147723"/>
    <w:rsid w:val="001479DB"/>
    <w:rsid w:val="00147A5A"/>
    <w:rsid w:val="00147E96"/>
    <w:rsid w:val="00147F34"/>
    <w:rsid w:val="00150032"/>
    <w:rsid w:val="001500C5"/>
    <w:rsid w:val="001502B9"/>
    <w:rsid w:val="00150326"/>
    <w:rsid w:val="00150463"/>
    <w:rsid w:val="0015047A"/>
    <w:rsid w:val="001504AA"/>
    <w:rsid w:val="00150610"/>
    <w:rsid w:val="001510C1"/>
    <w:rsid w:val="0015128F"/>
    <w:rsid w:val="001513B5"/>
    <w:rsid w:val="00151580"/>
    <w:rsid w:val="00151669"/>
    <w:rsid w:val="001518BB"/>
    <w:rsid w:val="00151ADB"/>
    <w:rsid w:val="00151CB2"/>
    <w:rsid w:val="00151D2F"/>
    <w:rsid w:val="00151DA4"/>
    <w:rsid w:val="00151E45"/>
    <w:rsid w:val="0015213A"/>
    <w:rsid w:val="001521EA"/>
    <w:rsid w:val="0015233C"/>
    <w:rsid w:val="001525F8"/>
    <w:rsid w:val="001525FB"/>
    <w:rsid w:val="00152650"/>
    <w:rsid w:val="001527A1"/>
    <w:rsid w:val="001528D4"/>
    <w:rsid w:val="00152A8F"/>
    <w:rsid w:val="00152D72"/>
    <w:rsid w:val="00152E60"/>
    <w:rsid w:val="001531D6"/>
    <w:rsid w:val="001533CF"/>
    <w:rsid w:val="00153674"/>
    <w:rsid w:val="00153694"/>
    <w:rsid w:val="0015398C"/>
    <w:rsid w:val="001539CE"/>
    <w:rsid w:val="00153E1A"/>
    <w:rsid w:val="001541FA"/>
    <w:rsid w:val="00154353"/>
    <w:rsid w:val="00154445"/>
    <w:rsid w:val="0015454D"/>
    <w:rsid w:val="00154589"/>
    <w:rsid w:val="001545EE"/>
    <w:rsid w:val="001546CD"/>
    <w:rsid w:val="00154775"/>
    <w:rsid w:val="001549C4"/>
    <w:rsid w:val="001549F7"/>
    <w:rsid w:val="00154B3E"/>
    <w:rsid w:val="00154D90"/>
    <w:rsid w:val="00155079"/>
    <w:rsid w:val="00155188"/>
    <w:rsid w:val="001551FD"/>
    <w:rsid w:val="00155247"/>
    <w:rsid w:val="001552C3"/>
    <w:rsid w:val="0015532E"/>
    <w:rsid w:val="00155841"/>
    <w:rsid w:val="001559BB"/>
    <w:rsid w:val="00155A09"/>
    <w:rsid w:val="00155A82"/>
    <w:rsid w:val="00155DB1"/>
    <w:rsid w:val="001560F7"/>
    <w:rsid w:val="001562B9"/>
    <w:rsid w:val="001562BA"/>
    <w:rsid w:val="0015639F"/>
    <w:rsid w:val="00156418"/>
    <w:rsid w:val="0015654E"/>
    <w:rsid w:val="0015657E"/>
    <w:rsid w:val="0015662C"/>
    <w:rsid w:val="001566B2"/>
    <w:rsid w:val="001568A5"/>
    <w:rsid w:val="00156956"/>
    <w:rsid w:val="00156B16"/>
    <w:rsid w:val="00156B2D"/>
    <w:rsid w:val="00156CF0"/>
    <w:rsid w:val="001570D9"/>
    <w:rsid w:val="00157293"/>
    <w:rsid w:val="00157302"/>
    <w:rsid w:val="00157387"/>
    <w:rsid w:val="001573FF"/>
    <w:rsid w:val="001576ED"/>
    <w:rsid w:val="001579D1"/>
    <w:rsid w:val="001579FB"/>
    <w:rsid w:val="00157AED"/>
    <w:rsid w:val="00157FED"/>
    <w:rsid w:val="00157FFA"/>
    <w:rsid w:val="00160629"/>
    <w:rsid w:val="001611E1"/>
    <w:rsid w:val="00161553"/>
    <w:rsid w:val="00161673"/>
    <w:rsid w:val="001618E2"/>
    <w:rsid w:val="001619B0"/>
    <w:rsid w:val="00161BA3"/>
    <w:rsid w:val="00161E14"/>
    <w:rsid w:val="00161F28"/>
    <w:rsid w:val="00162090"/>
    <w:rsid w:val="0016226B"/>
    <w:rsid w:val="00162319"/>
    <w:rsid w:val="001623B3"/>
    <w:rsid w:val="00162AFA"/>
    <w:rsid w:val="00162C64"/>
    <w:rsid w:val="00162D39"/>
    <w:rsid w:val="00162D5B"/>
    <w:rsid w:val="001630A1"/>
    <w:rsid w:val="00163214"/>
    <w:rsid w:val="00163288"/>
    <w:rsid w:val="001634FE"/>
    <w:rsid w:val="001639D7"/>
    <w:rsid w:val="00163A7D"/>
    <w:rsid w:val="00163ACF"/>
    <w:rsid w:val="00163B41"/>
    <w:rsid w:val="00163BE5"/>
    <w:rsid w:val="00163DAF"/>
    <w:rsid w:val="00163F4D"/>
    <w:rsid w:val="00163FCB"/>
    <w:rsid w:val="00163FD6"/>
    <w:rsid w:val="00164032"/>
    <w:rsid w:val="001642FD"/>
    <w:rsid w:val="0016460B"/>
    <w:rsid w:val="001649DD"/>
    <w:rsid w:val="001649E3"/>
    <w:rsid w:val="001649EE"/>
    <w:rsid w:val="00164DB3"/>
    <w:rsid w:val="00164DD0"/>
    <w:rsid w:val="001650BA"/>
    <w:rsid w:val="001651C0"/>
    <w:rsid w:val="001652A5"/>
    <w:rsid w:val="001657FD"/>
    <w:rsid w:val="00165BCE"/>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B0E"/>
    <w:rsid w:val="00167DFB"/>
    <w:rsid w:val="00167ECA"/>
    <w:rsid w:val="00167FF8"/>
    <w:rsid w:val="001700A3"/>
    <w:rsid w:val="001700EF"/>
    <w:rsid w:val="00170184"/>
    <w:rsid w:val="001706F3"/>
    <w:rsid w:val="001707DA"/>
    <w:rsid w:val="00170931"/>
    <w:rsid w:val="00170A11"/>
    <w:rsid w:val="00170B2E"/>
    <w:rsid w:val="00170E0E"/>
    <w:rsid w:val="00170EB6"/>
    <w:rsid w:val="00170F16"/>
    <w:rsid w:val="0017131D"/>
    <w:rsid w:val="001714BE"/>
    <w:rsid w:val="00171649"/>
    <w:rsid w:val="0017181D"/>
    <w:rsid w:val="0017182A"/>
    <w:rsid w:val="00171855"/>
    <w:rsid w:val="00171869"/>
    <w:rsid w:val="001718F0"/>
    <w:rsid w:val="00171A4A"/>
    <w:rsid w:val="00171D83"/>
    <w:rsid w:val="00171DB8"/>
    <w:rsid w:val="00171E72"/>
    <w:rsid w:val="00172102"/>
    <w:rsid w:val="00172152"/>
    <w:rsid w:val="00172530"/>
    <w:rsid w:val="00172534"/>
    <w:rsid w:val="00172579"/>
    <w:rsid w:val="00172790"/>
    <w:rsid w:val="00172837"/>
    <w:rsid w:val="0017285D"/>
    <w:rsid w:val="0017290F"/>
    <w:rsid w:val="00172997"/>
    <w:rsid w:val="00172E01"/>
    <w:rsid w:val="00173192"/>
    <w:rsid w:val="0017319F"/>
    <w:rsid w:val="001732E8"/>
    <w:rsid w:val="0017341E"/>
    <w:rsid w:val="001734EA"/>
    <w:rsid w:val="0017354F"/>
    <w:rsid w:val="0017370B"/>
    <w:rsid w:val="0017372A"/>
    <w:rsid w:val="00173931"/>
    <w:rsid w:val="00173A12"/>
    <w:rsid w:val="00173ACC"/>
    <w:rsid w:val="00173BA8"/>
    <w:rsid w:val="00173BDD"/>
    <w:rsid w:val="00173C18"/>
    <w:rsid w:val="00173D2D"/>
    <w:rsid w:val="00173DA0"/>
    <w:rsid w:val="00173EEE"/>
    <w:rsid w:val="00174128"/>
    <w:rsid w:val="001741B0"/>
    <w:rsid w:val="00174262"/>
    <w:rsid w:val="00174487"/>
    <w:rsid w:val="00174654"/>
    <w:rsid w:val="001747C9"/>
    <w:rsid w:val="00174A38"/>
    <w:rsid w:val="00174BD3"/>
    <w:rsid w:val="0017531F"/>
    <w:rsid w:val="001755C0"/>
    <w:rsid w:val="00175716"/>
    <w:rsid w:val="00175750"/>
    <w:rsid w:val="00175751"/>
    <w:rsid w:val="001757CF"/>
    <w:rsid w:val="00175834"/>
    <w:rsid w:val="0017594E"/>
    <w:rsid w:val="001759F0"/>
    <w:rsid w:val="00175B4E"/>
    <w:rsid w:val="00175B93"/>
    <w:rsid w:val="00175EF8"/>
    <w:rsid w:val="00175FFE"/>
    <w:rsid w:val="001763AD"/>
    <w:rsid w:val="0017650F"/>
    <w:rsid w:val="00176544"/>
    <w:rsid w:val="001766FE"/>
    <w:rsid w:val="00176729"/>
    <w:rsid w:val="00176818"/>
    <w:rsid w:val="00176843"/>
    <w:rsid w:val="00176866"/>
    <w:rsid w:val="00176982"/>
    <w:rsid w:val="0017699A"/>
    <w:rsid w:val="00176A79"/>
    <w:rsid w:val="00176B40"/>
    <w:rsid w:val="00176BF2"/>
    <w:rsid w:val="00176D5A"/>
    <w:rsid w:val="0017701C"/>
    <w:rsid w:val="001770C3"/>
    <w:rsid w:val="00177329"/>
    <w:rsid w:val="0017777A"/>
    <w:rsid w:val="00177A23"/>
    <w:rsid w:val="00177BF4"/>
    <w:rsid w:val="00180137"/>
    <w:rsid w:val="001807FE"/>
    <w:rsid w:val="001808C4"/>
    <w:rsid w:val="001808EF"/>
    <w:rsid w:val="00180912"/>
    <w:rsid w:val="00180DF0"/>
    <w:rsid w:val="00180EBC"/>
    <w:rsid w:val="00181176"/>
    <w:rsid w:val="00181402"/>
    <w:rsid w:val="0018143C"/>
    <w:rsid w:val="00181571"/>
    <w:rsid w:val="001815C1"/>
    <w:rsid w:val="0018179E"/>
    <w:rsid w:val="00181892"/>
    <w:rsid w:val="00182361"/>
    <w:rsid w:val="00182C1A"/>
    <w:rsid w:val="00182E2E"/>
    <w:rsid w:val="00183173"/>
    <w:rsid w:val="00183198"/>
    <w:rsid w:val="0018322B"/>
    <w:rsid w:val="001833B8"/>
    <w:rsid w:val="001835E7"/>
    <w:rsid w:val="00183622"/>
    <w:rsid w:val="00183698"/>
    <w:rsid w:val="0018370C"/>
    <w:rsid w:val="00183C52"/>
    <w:rsid w:val="00183D1B"/>
    <w:rsid w:val="00183FB7"/>
    <w:rsid w:val="0018414A"/>
    <w:rsid w:val="001841C2"/>
    <w:rsid w:val="0018463E"/>
    <w:rsid w:val="0018471E"/>
    <w:rsid w:val="001848F2"/>
    <w:rsid w:val="0018492B"/>
    <w:rsid w:val="00184DEF"/>
    <w:rsid w:val="00184F10"/>
    <w:rsid w:val="00184F2A"/>
    <w:rsid w:val="00184FBC"/>
    <w:rsid w:val="001851BF"/>
    <w:rsid w:val="00185282"/>
    <w:rsid w:val="00185288"/>
    <w:rsid w:val="00185333"/>
    <w:rsid w:val="0018580F"/>
    <w:rsid w:val="001858FB"/>
    <w:rsid w:val="001859E1"/>
    <w:rsid w:val="00185CE2"/>
    <w:rsid w:val="00185E16"/>
    <w:rsid w:val="00185EFF"/>
    <w:rsid w:val="00185F72"/>
    <w:rsid w:val="001863D8"/>
    <w:rsid w:val="001863E8"/>
    <w:rsid w:val="00186912"/>
    <w:rsid w:val="00186925"/>
    <w:rsid w:val="0018693F"/>
    <w:rsid w:val="00186ABC"/>
    <w:rsid w:val="00186BDE"/>
    <w:rsid w:val="00186DC2"/>
    <w:rsid w:val="00186E3E"/>
    <w:rsid w:val="00186E82"/>
    <w:rsid w:val="00187073"/>
    <w:rsid w:val="001870A0"/>
    <w:rsid w:val="00187227"/>
    <w:rsid w:val="001873EC"/>
    <w:rsid w:val="00187480"/>
    <w:rsid w:val="0018764B"/>
    <w:rsid w:val="0018787A"/>
    <w:rsid w:val="001878D0"/>
    <w:rsid w:val="00187A21"/>
    <w:rsid w:val="00187A6A"/>
    <w:rsid w:val="00187B46"/>
    <w:rsid w:val="00187B6B"/>
    <w:rsid w:val="00187C6B"/>
    <w:rsid w:val="00190190"/>
    <w:rsid w:val="001902A1"/>
    <w:rsid w:val="001902E0"/>
    <w:rsid w:val="00190409"/>
    <w:rsid w:val="00190493"/>
    <w:rsid w:val="001904D9"/>
    <w:rsid w:val="001905FB"/>
    <w:rsid w:val="0019062A"/>
    <w:rsid w:val="00190647"/>
    <w:rsid w:val="00190961"/>
    <w:rsid w:val="00190A28"/>
    <w:rsid w:val="00190A63"/>
    <w:rsid w:val="00190AE7"/>
    <w:rsid w:val="00190B28"/>
    <w:rsid w:val="001910A7"/>
    <w:rsid w:val="0019110C"/>
    <w:rsid w:val="00191422"/>
    <w:rsid w:val="00191616"/>
    <w:rsid w:val="00191992"/>
    <w:rsid w:val="00191BB3"/>
    <w:rsid w:val="00191FA0"/>
    <w:rsid w:val="00191FA1"/>
    <w:rsid w:val="00192003"/>
    <w:rsid w:val="00192017"/>
    <w:rsid w:val="001920A2"/>
    <w:rsid w:val="0019213A"/>
    <w:rsid w:val="0019248F"/>
    <w:rsid w:val="00192904"/>
    <w:rsid w:val="00192929"/>
    <w:rsid w:val="001929F0"/>
    <w:rsid w:val="00192DA3"/>
    <w:rsid w:val="00192DC5"/>
    <w:rsid w:val="00192F7D"/>
    <w:rsid w:val="00192F8F"/>
    <w:rsid w:val="00193409"/>
    <w:rsid w:val="00193435"/>
    <w:rsid w:val="0019346C"/>
    <w:rsid w:val="0019349C"/>
    <w:rsid w:val="001934A5"/>
    <w:rsid w:val="00193543"/>
    <w:rsid w:val="001936B8"/>
    <w:rsid w:val="00193723"/>
    <w:rsid w:val="0019372E"/>
    <w:rsid w:val="00193845"/>
    <w:rsid w:val="00193940"/>
    <w:rsid w:val="00193997"/>
    <w:rsid w:val="00193A1A"/>
    <w:rsid w:val="00193A2E"/>
    <w:rsid w:val="00193CCC"/>
    <w:rsid w:val="00193DB6"/>
    <w:rsid w:val="00194067"/>
    <w:rsid w:val="00194472"/>
    <w:rsid w:val="00194630"/>
    <w:rsid w:val="00194ACB"/>
    <w:rsid w:val="00194C41"/>
    <w:rsid w:val="00194C96"/>
    <w:rsid w:val="00194E4B"/>
    <w:rsid w:val="00194F12"/>
    <w:rsid w:val="0019505B"/>
    <w:rsid w:val="0019521D"/>
    <w:rsid w:val="001954FD"/>
    <w:rsid w:val="001955FD"/>
    <w:rsid w:val="001958B8"/>
    <w:rsid w:val="00195D94"/>
    <w:rsid w:val="00195ED3"/>
    <w:rsid w:val="001960F8"/>
    <w:rsid w:val="0019662E"/>
    <w:rsid w:val="0019662F"/>
    <w:rsid w:val="001966B0"/>
    <w:rsid w:val="0019685C"/>
    <w:rsid w:val="001969F7"/>
    <w:rsid w:val="00196A33"/>
    <w:rsid w:val="00196B6B"/>
    <w:rsid w:val="00196FFB"/>
    <w:rsid w:val="00197164"/>
    <w:rsid w:val="00197311"/>
    <w:rsid w:val="00197560"/>
    <w:rsid w:val="00197632"/>
    <w:rsid w:val="0019774E"/>
    <w:rsid w:val="00197B7A"/>
    <w:rsid w:val="00197B88"/>
    <w:rsid w:val="00197CA6"/>
    <w:rsid w:val="00197CF3"/>
    <w:rsid w:val="00197CF7"/>
    <w:rsid w:val="00197E01"/>
    <w:rsid w:val="00197F76"/>
    <w:rsid w:val="001A001F"/>
    <w:rsid w:val="001A009D"/>
    <w:rsid w:val="001A017F"/>
    <w:rsid w:val="001A0348"/>
    <w:rsid w:val="001A036B"/>
    <w:rsid w:val="001A0646"/>
    <w:rsid w:val="001A06D3"/>
    <w:rsid w:val="001A0723"/>
    <w:rsid w:val="001A081B"/>
    <w:rsid w:val="001A08D8"/>
    <w:rsid w:val="001A0B3B"/>
    <w:rsid w:val="001A0F46"/>
    <w:rsid w:val="001A167F"/>
    <w:rsid w:val="001A16CD"/>
    <w:rsid w:val="001A1783"/>
    <w:rsid w:val="001A17F4"/>
    <w:rsid w:val="001A1DCB"/>
    <w:rsid w:val="001A1E77"/>
    <w:rsid w:val="001A202D"/>
    <w:rsid w:val="001A2054"/>
    <w:rsid w:val="001A2101"/>
    <w:rsid w:val="001A2208"/>
    <w:rsid w:val="001A2332"/>
    <w:rsid w:val="001A2C32"/>
    <w:rsid w:val="001A2DFE"/>
    <w:rsid w:val="001A2F98"/>
    <w:rsid w:val="001A31E0"/>
    <w:rsid w:val="001A3428"/>
    <w:rsid w:val="001A368F"/>
    <w:rsid w:val="001A36AF"/>
    <w:rsid w:val="001A3B33"/>
    <w:rsid w:val="001A3E86"/>
    <w:rsid w:val="001A3EDC"/>
    <w:rsid w:val="001A408D"/>
    <w:rsid w:val="001A4100"/>
    <w:rsid w:val="001A4132"/>
    <w:rsid w:val="001A4164"/>
    <w:rsid w:val="001A42CA"/>
    <w:rsid w:val="001A4394"/>
    <w:rsid w:val="001A4838"/>
    <w:rsid w:val="001A49C0"/>
    <w:rsid w:val="001A49E4"/>
    <w:rsid w:val="001A4B6B"/>
    <w:rsid w:val="001A4B72"/>
    <w:rsid w:val="001A4FC2"/>
    <w:rsid w:val="001A4FCE"/>
    <w:rsid w:val="001A5244"/>
    <w:rsid w:val="001A53C2"/>
    <w:rsid w:val="001A559F"/>
    <w:rsid w:val="001A5624"/>
    <w:rsid w:val="001A5648"/>
    <w:rsid w:val="001A569C"/>
    <w:rsid w:val="001A577F"/>
    <w:rsid w:val="001A58E1"/>
    <w:rsid w:val="001A58FE"/>
    <w:rsid w:val="001A5A5F"/>
    <w:rsid w:val="001A5CC5"/>
    <w:rsid w:val="001A5D92"/>
    <w:rsid w:val="001A5E9E"/>
    <w:rsid w:val="001A5F61"/>
    <w:rsid w:val="001A6159"/>
    <w:rsid w:val="001A633C"/>
    <w:rsid w:val="001A6392"/>
    <w:rsid w:val="001A65E4"/>
    <w:rsid w:val="001A6741"/>
    <w:rsid w:val="001A6859"/>
    <w:rsid w:val="001A68BD"/>
    <w:rsid w:val="001A69E3"/>
    <w:rsid w:val="001A6B23"/>
    <w:rsid w:val="001A6BBC"/>
    <w:rsid w:val="001A6C02"/>
    <w:rsid w:val="001A6C38"/>
    <w:rsid w:val="001A6DF9"/>
    <w:rsid w:val="001A6E41"/>
    <w:rsid w:val="001A700F"/>
    <w:rsid w:val="001A71B6"/>
    <w:rsid w:val="001A71D3"/>
    <w:rsid w:val="001A7467"/>
    <w:rsid w:val="001A77B4"/>
    <w:rsid w:val="001A77D1"/>
    <w:rsid w:val="001A7BB9"/>
    <w:rsid w:val="001A7ED9"/>
    <w:rsid w:val="001B0010"/>
    <w:rsid w:val="001B0076"/>
    <w:rsid w:val="001B0222"/>
    <w:rsid w:val="001B0331"/>
    <w:rsid w:val="001B034F"/>
    <w:rsid w:val="001B0473"/>
    <w:rsid w:val="001B05EE"/>
    <w:rsid w:val="001B05FA"/>
    <w:rsid w:val="001B0757"/>
    <w:rsid w:val="001B07F4"/>
    <w:rsid w:val="001B094E"/>
    <w:rsid w:val="001B0B58"/>
    <w:rsid w:val="001B0BCC"/>
    <w:rsid w:val="001B0CF2"/>
    <w:rsid w:val="001B0F2F"/>
    <w:rsid w:val="001B0F94"/>
    <w:rsid w:val="001B1049"/>
    <w:rsid w:val="001B137A"/>
    <w:rsid w:val="001B14DD"/>
    <w:rsid w:val="001B1642"/>
    <w:rsid w:val="001B1674"/>
    <w:rsid w:val="001B16E5"/>
    <w:rsid w:val="001B17E0"/>
    <w:rsid w:val="001B1807"/>
    <w:rsid w:val="001B197A"/>
    <w:rsid w:val="001B1A07"/>
    <w:rsid w:val="001B1BA9"/>
    <w:rsid w:val="001B1E27"/>
    <w:rsid w:val="001B1E4B"/>
    <w:rsid w:val="001B21C6"/>
    <w:rsid w:val="001B23AA"/>
    <w:rsid w:val="001B2430"/>
    <w:rsid w:val="001B254E"/>
    <w:rsid w:val="001B2579"/>
    <w:rsid w:val="001B2632"/>
    <w:rsid w:val="001B267B"/>
    <w:rsid w:val="001B26F0"/>
    <w:rsid w:val="001B2B69"/>
    <w:rsid w:val="001B2D3C"/>
    <w:rsid w:val="001B2E3E"/>
    <w:rsid w:val="001B2E83"/>
    <w:rsid w:val="001B2E89"/>
    <w:rsid w:val="001B2E91"/>
    <w:rsid w:val="001B2F86"/>
    <w:rsid w:val="001B2FDE"/>
    <w:rsid w:val="001B3110"/>
    <w:rsid w:val="001B313B"/>
    <w:rsid w:val="001B31BB"/>
    <w:rsid w:val="001B31FB"/>
    <w:rsid w:val="001B32EC"/>
    <w:rsid w:val="001B3933"/>
    <w:rsid w:val="001B3A7A"/>
    <w:rsid w:val="001B3C1C"/>
    <w:rsid w:val="001B3D35"/>
    <w:rsid w:val="001B3D74"/>
    <w:rsid w:val="001B40A3"/>
    <w:rsid w:val="001B43D4"/>
    <w:rsid w:val="001B4893"/>
    <w:rsid w:val="001B4897"/>
    <w:rsid w:val="001B4A34"/>
    <w:rsid w:val="001B4A8F"/>
    <w:rsid w:val="001B4D6A"/>
    <w:rsid w:val="001B4E16"/>
    <w:rsid w:val="001B4E1C"/>
    <w:rsid w:val="001B4F85"/>
    <w:rsid w:val="001B5030"/>
    <w:rsid w:val="001B50D7"/>
    <w:rsid w:val="001B52B7"/>
    <w:rsid w:val="001B536B"/>
    <w:rsid w:val="001B5590"/>
    <w:rsid w:val="001B5654"/>
    <w:rsid w:val="001B57D4"/>
    <w:rsid w:val="001B5996"/>
    <w:rsid w:val="001B5A7A"/>
    <w:rsid w:val="001B5BA0"/>
    <w:rsid w:val="001B5C07"/>
    <w:rsid w:val="001B5D6B"/>
    <w:rsid w:val="001B5DDC"/>
    <w:rsid w:val="001B5E22"/>
    <w:rsid w:val="001B5E9F"/>
    <w:rsid w:val="001B5F7B"/>
    <w:rsid w:val="001B602B"/>
    <w:rsid w:val="001B60D7"/>
    <w:rsid w:val="001B6354"/>
    <w:rsid w:val="001B6355"/>
    <w:rsid w:val="001B64F0"/>
    <w:rsid w:val="001B65BC"/>
    <w:rsid w:val="001B6921"/>
    <w:rsid w:val="001B6A77"/>
    <w:rsid w:val="001B6B14"/>
    <w:rsid w:val="001B6C77"/>
    <w:rsid w:val="001B6F23"/>
    <w:rsid w:val="001B709A"/>
    <w:rsid w:val="001B72C6"/>
    <w:rsid w:val="001B76EE"/>
    <w:rsid w:val="001B775F"/>
    <w:rsid w:val="001B7B47"/>
    <w:rsid w:val="001B7BBA"/>
    <w:rsid w:val="001B7C55"/>
    <w:rsid w:val="001B7EA1"/>
    <w:rsid w:val="001B7F49"/>
    <w:rsid w:val="001C0024"/>
    <w:rsid w:val="001C0171"/>
    <w:rsid w:val="001C01D8"/>
    <w:rsid w:val="001C02E2"/>
    <w:rsid w:val="001C06C2"/>
    <w:rsid w:val="001C0726"/>
    <w:rsid w:val="001C07DC"/>
    <w:rsid w:val="001C07E9"/>
    <w:rsid w:val="001C09C6"/>
    <w:rsid w:val="001C09F5"/>
    <w:rsid w:val="001C0A31"/>
    <w:rsid w:val="001C0B99"/>
    <w:rsid w:val="001C0F2A"/>
    <w:rsid w:val="001C0F97"/>
    <w:rsid w:val="001C11BD"/>
    <w:rsid w:val="001C1210"/>
    <w:rsid w:val="001C127F"/>
    <w:rsid w:val="001C16CE"/>
    <w:rsid w:val="001C1886"/>
    <w:rsid w:val="001C18CA"/>
    <w:rsid w:val="001C1A00"/>
    <w:rsid w:val="001C1ACE"/>
    <w:rsid w:val="001C1D56"/>
    <w:rsid w:val="001C1EE3"/>
    <w:rsid w:val="001C201C"/>
    <w:rsid w:val="001C2281"/>
    <w:rsid w:val="001C234D"/>
    <w:rsid w:val="001C294B"/>
    <w:rsid w:val="001C29C2"/>
    <w:rsid w:val="001C2AE8"/>
    <w:rsid w:val="001C2B8A"/>
    <w:rsid w:val="001C2BEE"/>
    <w:rsid w:val="001C2E71"/>
    <w:rsid w:val="001C3269"/>
    <w:rsid w:val="001C3292"/>
    <w:rsid w:val="001C34A8"/>
    <w:rsid w:val="001C351D"/>
    <w:rsid w:val="001C3573"/>
    <w:rsid w:val="001C36A1"/>
    <w:rsid w:val="001C3797"/>
    <w:rsid w:val="001C3972"/>
    <w:rsid w:val="001C3D00"/>
    <w:rsid w:val="001C3E91"/>
    <w:rsid w:val="001C3F47"/>
    <w:rsid w:val="001C401A"/>
    <w:rsid w:val="001C4219"/>
    <w:rsid w:val="001C45CE"/>
    <w:rsid w:val="001C461A"/>
    <w:rsid w:val="001C4705"/>
    <w:rsid w:val="001C474A"/>
    <w:rsid w:val="001C4BC1"/>
    <w:rsid w:val="001C4BE9"/>
    <w:rsid w:val="001C4E5F"/>
    <w:rsid w:val="001C4F0E"/>
    <w:rsid w:val="001C4F48"/>
    <w:rsid w:val="001C4F61"/>
    <w:rsid w:val="001C4FBF"/>
    <w:rsid w:val="001C50CC"/>
    <w:rsid w:val="001C50D4"/>
    <w:rsid w:val="001C50E2"/>
    <w:rsid w:val="001C5186"/>
    <w:rsid w:val="001C537F"/>
    <w:rsid w:val="001C5625"/>
    <w:rsid w:val="001C564C"/>
    <w:rsid w:val="001C5A7D"/>
    <w:rsid w:val="001C5CE7"/>
    <w:rsid w:val="001C5FC0"/>
    <w:rsid w:val="001C6203"/>
    <w:rsid w:val="001C6878"/>
    <w:rsid w:val="001C69F6"/>
    <w:rsid w:val="001C6B57"/>
    <w:rsid w:val="001C6C08"/>
    <w:rsid w:val="001C6C72"/>
    <w:rsid w:val="001C6CA9"/>
    <w:rsid w:val="001C6CDE"/>
    <w:rsid w:val="001C70A8"/>
    <w:rsid w:val="001C71FD"/>
    <w:rsid w:val="001C731A"/>
    <w:rsid w:val="001C74E5"/>
    <w:rsid w:val="001C7797"/>
    <w:rsid w:val="001C7B08"/>
    <w:rsid w:val="001C7BBA"/>
    <w:rsid w:val="001C7CEF"/>
    <w:rsid w:val="001C7EDF"/>
    <w:rsid w:val="001D01DA"/>
    <w:rsid w:val="001D0AB0"/>
    <w:rsid w:val="001D0B52"/>
    <w:rsid w:val="001D0B99"/>
    <w:rsid w:val="001D0BC0"/>
    <w:rsid w:val="001D126F"/>
    <w:rsid w:val="001D13EC"/>
    <w:rsid w:val="001D145A"/>
    <w:rsid w:val="001D14CF"/>
    <w:rsid w:val="001D15A7"/>
    <w:rsid w:val="001D16FA"/>
    <w:rsid w:val="001D17E0"/>
    <w:rsid w:val="001D18FE"/>
    <w:rsid w:val="001D1A0A"/>
    <w:rsid w:val="001D1AF4"/>
    <w:rsid w:val="001D1C12"/>
    <w:rsid w:val="001D1D58"/>
    <w:rsid w:val="001D1EA0"/>
    <w:rsid w:val="001D1EDE"/>
    <w:rsid w:val="001D1F99"/>
    <w:rsid w:val="001D1FF5"/>
    <w:rsid w:val="001D1FFA"/>
    <w:rsid w:val="001D258F"/>
    <w:rsid w:val="001D2668"/>
    <w:rsid w:val="001D272C"/>
    <w:rsid w:val="001D279B"/>
    <w:rsid w:val="001D2869"/>
    <w:rsid w:val="001D2AAA"/>
    <w:rsid w:val="001D2CDA"/>
    <w:rsid w:val="001D3257"/>
    <w:rsid w:val="001D32EB"/>
    <w:rsid w:val="001D33A2"/>
    <w:rsid w:val="001D3432"/>
    <w:rsid w:val="001D396F"/>
    <w:rsid w:val="001D3BD0"/>
    <w:rsid w:val="001D3CC0"/>
    <w:rsid w:val="001D3DAE"/>
    <w:rsid w:val="001D3F23"/>
    <w:rsid w:val="001D40A0"/>
    <w:rsid w:val="001D4164"/>
    <w:rsid w:val="001D45C9"/>
    <w:rsid w:val="001D484E"/>
    <w:rsid w:val="001D485D"/>
    <w:rsid w:val="001D4AFF"/>
    <w:rsid w:val="001D4F6C"/>
    <w:rsid w:val="001D5167"/>
    <w:rsid w:val="001D5197"/>
    <w:rsid w:val="001D51E7"/>
    <w:rsid w:val="001D525C"/>
    <w:rsid w:val="001D550D"/>
    <w:rsid w:val="001D55C8"/>
    <w:rsid w:val="001D5601"/>
    <w:rsid w:val="001D5D49"/>
    <w:rsid w:val="001D5F5D"/>
    <w:rsid w:val="001D602C"/>
    <w:rsid w:val="001D60BD"/>
    <w:rsid w:val="001D62B2"/>
    <w:rsid w:val="001D6419"/>
    <w:rsid w:val="001D6565"/>
    <w:rsid w:val="001D66C8"/>
    <w:rsid w:val="001D67F3"/>
    <w:rsid w:val="001D6A1A"/>
    <w:rsid w:val="001D6C14"/>
    <w:rsid w:val="001D6C55"/>
    <w:rsid w:val="001D6C5A"/>
    <w:rsid w:val="001D6CC6"/>
    <w:rsid w:val="001D6FD6"/>
    <w:rsid w:val="001D7541"/>
    <w:rsid w:val="001D75D4"/>
    <w:rsid w:val="001D761B"/>
    <w:rsid w:val="001D7915"/>
    <w:rsid w:val="001D796C"/>
    <w:rsid w:val="001D7B0C"/>
    <w:rsid w:val="001D7EEF"/>
    <w:rsid w:val="001D7F72"/>
    <w:rsid w:val="001D7FB6"/>
    <w:rsid w:val="001E02DF"/>
    <w:rsid w:val="001E0387"/>
    <w:rsid w:val="001E0542"/>
    <w:rsid w:val="001E0659"/>
    <w:rsid w:val="001E0811"/>
    <w:rsid w:val="001E09EC"/>
    <w:rsid w:val="001E0CAB"/>
    <w:rsid w:val="001E0CBF"/>
    <w:rsid w:val="001E0ED5"/>
    <w:rsid w:val="001E128E"/>
    <w:rsid w:val="001E12A5"/>
    <w:rsid w:val="001E15A2"/>
    <w:rsid w:val="001E166A"/>
    <w:rsid w:val="001E1829"/>
    <w:rsid w:val="001E1A6B"/>
    <w:rsid w:val="001E1C0E"/>
    <w:rsid w:val="001E1DCD"/>
    <w:rsid w:val="001E23E9"/>
    <w:rsid w:val="001E2614"/>
    <w:rsid w:val="001E261D"/>
    <w:rsid w:val="001E2998"/>
    <w:rsid w:val="001E2CE1"/>
    <w:rsid w:val="001E2D24"/>
    <w:rsid w:val="001E2D43"/>
    <w:rsid w:val="001E2E79"/>
    <w:rsid w:val="001E2ED9"/>
    <w:rsid w:val="001E3096"/>
    <w:rsid w:val="001E3361"/>
    <w:rsid w:val="001E35CE"/>
    <w:rsid w:val="001E38CE"/>
    <w:rsid w:val="001E3AFE"/>
    <w:rsid w:val="001E3BEA"/>
    <w:rsid w:val="001E3D25"/>
    <w:rsid w:val="001E3DD7"/>
    <w:rsid w:val="001E3E62"/>
    <w:rsid w:val="001E3EB2"/>
    <w:rsid w:val="001E3EEF"/>
    <w:rsid w:val="001E414C"/>
    <w:rsid w:val="001E438D"/>
    <w:rsid w:val="001E4567"/>
    <w:rsid w:val="001E4780"/>
    <w:rsid w:val="001E4BD1"/>
    <w:rsid w:val="001E4E1A"/>
    <w:rsid w:val="001E4F47"/>
    <w:rsid w:val="001E51B0"/>
    <w:rsid w:val="001E531A"/>
    <w:rsid w:val="001E5423"/>
    <w:rsid w:val="001E5444"/>
    <w:rsid w:val="001E5631"/>
    <w:rsid w:val="001E56B8"/>
    <w:rsid w:val="001E5749"/>
    <w:rsid w:val="001E5868"/>
    <w:rsid w:val="001E58C0"/>
    <w:rsid w:val="001E598C"/>
    <w:rsid w:val="001E5A10"/>
    <w:rsid w:val="001E5B23"/>
    <w:rsid w:val="001E5B7A"/>
    <w:rsid w:val="001E5C46"/>
    <w:rsid w:val="001E6154"/>
    <w:rsid w:val="001E622A"/>
    <w:rsid w:val="001E6729"/>
    <w:rsid w:val="001E674C"/>
    <w:rsid w:val="001E67E3"/>
    <w:rsid w:val="001E6BE5"/>
    <w:rsid w:val="001E7250"/>
    <w:rsid w:val="001E7266"/>
    <w:rsid w:val="001E7604"/>
    <w:rsid w:val="001E774F"/>
    <w:rsid w:val="001E7CC9"/>
    <w:rsid w:val="001E7D6D"/>
    <w:rsid w:val="001E7F15"/>
    <w:rsid w:val="001F0060"/>
    <w:rsid w:val="001F0271"/>
    <w:rsid w:val="001F0353"/>
    <w:rsid w:val="001F03D3"/>
    <w:rsid w:val="001F0490"/>
    <w:rsid w:val="001F052F"/>
    <w:rsid w:val="001F0595"/>
    <w:rsid w:val="001F083B"/>
    <w:rsid w:val="001F08D0"/>
    <w:rsid w:val="001F092A"/>
    <w:rsid w:val="001F09CA"/>
    <w:rsid w:val="001F0CCA"/>
    <w:rsid w:val="001F0DE6"/>
    <w:rsid w:val="001F0FED"/>
    <w:rsid w:val="001F0FFC"/>
    <w:rsid w:val="001F103C"/>
    <w:rsid w:val="001F131C"/>
    <w:rsid w:val="001F150B"/>
    <w:rsid w:val="001F17B9"/>
    <w:rsid w:val="001F1A3D"/>
    <w:rsid w:val="001F1B35"/>
    <w:rsid w:val="001F1C99"/>
    <w:rsid w:val="001F1D76"/>
    <w:rsid w:val="001F1E35"/>
    <w:rsid w:val="001F2008"/>
    <w:rsid w:val="001F205E"/>
    <w:rsid w:val="001F211D"/>
    <w:rsid w:val="001F2190"/>
    <w:rsid w:val="001F2250"/>
    <w:rsid w:val="001F2262"/>
    <w:rsid w:val="001F227C"/>
    <w:rsid w:val="001F2452"/>
    <w:rsid w:val="001F27E4"/>
    <w:rsid w:val="001F2927"/>
    <w:rsid w:val="001F2BF4"/>
    <w:rsid w:val="001F2CBA"/>
    <w:rsid w:val="001F2E2D"/>
    <w:rsid w:val="001F2F66"/>
    <w:rsid w:val="001F308C"/>
    <w:rsid w:val="001F31C7"/>
    <w:rsid w:val="001F322E"/>
    <w:rsid w:val="001F37A7"/>
    <w:rsid w:val="001F37CD"/>
    <w:rsid w:val="001F38C0"/>
    <w:rsid w:val="001F3989"/>
    <w:rsid w:val="001F3D34"/>
    <w:rsid w:val="001F3F94"/>
    <w:rsid w:val="001F40C1"/>
    <w:rsid w:val="001F4110"/>
    <w:rsid w:val="001F4115"/>
    <w:rsid w:val="001F4286"/>
    <w:rsid w:val="001F4386"/>
    <w:rsid w:val="001F4441"/>
    <w:rsid w:val="001F4775"/>
    <w:rsid w:val="001F4811"/>
    <w:rsid w:val="001F49B0"/>
    <w:rsid w:val="001F4D81"/>
    <w:rsid w:val="001F50FF"/>
    <w:rsid w:val="001F535C"/>
    <w:rsid w:val="001F5917"/>
    <w:rsid w:val="001F5A61"/>
    <w:rsid w:val="001F5D13"/>
    <w:rsid w:val="001F5D8F"/>
    <w:rsid w:val="001F60AD"/>
    <w:rsid w:val="001F63FD"/>
    <w:rsid w:val="001F65AB"/>
    <w:rsid w:val="001F69F5"/>
    <w:rsid w:val="001F6A57"/>
    <w:rsid w:val="001F7090"/>
    <w:rsid w:val="001F725A"/>
    <w:rsid w:val="001F72AC"/>
    <w:rsid w:val="001F74F9"/>
    <w:rsid w:val="001F7747"/>
    <w:rsid w:val="001F77FA"/>
    <w:rsid w:val="001F7AB5"/>
    <w:rsid w:val="001F7AC3"/>
    <w:rsid w:val="001F7BC0"/>
    <w:rsid w:val="001F7DEA"/>
    <w:rsid w:val="001F7EE7"/>
    <w:rsid w:val="00200106"/>
    <w:rsid w:val="00200220"/>
    <w:rsid w:val="00200254"/>
    <w:rsid w:val="002004C7"/>
    <w:rsid w:val="00200843"/>
    <w:rsid w:val="00200A46"/>
    <w:rsid w:val="00200C7B"/>
    <w:rsid w:val="00200DD1"/>
    <w:rsid w:val="002011FB"/>
    <w:rsid w:val="0020135E"/>
    <w:rsid w:val="002013E4"/>
    <w:rsid w:val="0020140E"/>
    <w:rsid w:val="00201507"/>
    <w:rsid w:val="00201692"/>
    <w:rsid w:val="002017E9"/>
    <w:rsid w:val="0020185B"/>
    <w:rsid w:val="00201AEA"/>
    <w:rsid w:val="00201C07"/>
    <w:rsid w:val="00201E7B"/>
    <w:rsid w:val="00201EB4"/>
    <w:rsid w:val="00201F31"/>
    <w:rsid w:val="002021E5"/>
    <w:rsid w:val="00202383"/>
    <w:rsid w:val="00202484"/>
    <w:rsid w:val="0020268E"/>
    <w:rsid w:val="0020276F"/>
    <w:rsid w:val="00202AF0"/>
    <w:rsid w:val="00202C41"/>
    <w:rsid w:val="00202CA1"/>
    <w:rsid w:val="00202EBD"/>
    <w:rsid w:val="002031C4"/>
    <w:rsid w:val="0020343B"/>
    <w:rsid w:val="00203686"/>
    <w:rsid w:val="00203A48"/>
    <w:rsid w:val="00203A49"/>
    <w:rsid w:val="00203A65"/>
    <w:rsid w:val="00203C65"/>
    <w:rsid w:val="0020428C"/>
    <w:rsid w:val="002043CC"/>
    <w:rsid w:val="002043F8"/>
    <w:rsid w:val="00204509"/>
    <w:rsid w:val="00204801"/>
    <w:rsid w:val="002048A6"/>
    <w:rsid w:val="002048E2"/>
    <w:rsid w:val="00204941"/>
    <w:rsid w:val="00204A9F"/>
    <w:rsid w:val="00204AD7"/>
    <w:rsid w:val="00204BCC"/>
    <w:rsid w:val="00204BF1"/>
    <w:rsid w:val="00204D08"/>
    <w:rsid w:val="00204D71"/>
    <w:rsid w:val="00204E45"/>
    <w:rsid w:val="0020525F"/>
    <w:rsid w:val="002052DB"/>
    <w:rsid w:val="00205670"/>
    <w:rsid w:val="0020583E"/>
    <w:rsid w:val="00205D90"/>
    <w:rsid w:val="00206071"/>
    <w:rsid w:val="0020608F"/>
    <w:rsid w:val="00206160"/>
    <w:rsid w:val="002061FD"/>
    <w:rsid w:val="002063C6"/>
    <w:rsid w:val="002064AC"/>
    <w:rsid w:val="002064C5"/>
    <w:rsid w:val="00206561"/>
    <w:rsid w:val="0020659B"/>
    <w:rsid w:val="002065CF"/>
    <w:rsid w:val="00206725"/>
    <w:rsid w:val="00206B4D"/>
    <w:rsid w:val="00206C7A"/>
    <w:rsid w:val="00206CA4"/>
    <w:rsid w:val="002070AC"/>
    <w:rsid w:val="00207257"/>
    <w:rsid w:val="002074E7"/>
    <w:rsid w:val="00207584"/>
    <w:rsid w:val="002075A9"/>
    <w:rsid w:val="00207873"/>
    <w:rsid w:val="00207994"/>
    <w:rsid w:val="00207CD7"/>
    <w:rsid w:val="00207D01"/>
    <w:rsid w:val="00207FC9"/>
    <w:rsid w:val="002100EE"/>
    <w:rsid w:val="00210150"/>
    <w:rsid w:val="00210175"/>
    <w:rsid w:val="002102AE"/>
    <w:rsid w:val="00210385"/>
    <w:rsid w:val="00210499"/>
    <w:rsid w:val="00210637"/>
    <w:rsid w:val="0021069F"/>
    <w:rsid w:val="002106BC"/>
    <w:rsid w:val="00210710"/>
    <w:rsid w:val="0021090A"/>
    <w:rsid w:val="00210A17"/>
    <w:rsid w:val="00210A44"/>
    <w:rsid w:val="00210A48"/>
    <w:rsid w:val="00210A9B"/>
    <w:rsid w:val="00210B41"/>
    <w:rsid w:val="00210B69"/>
    <w:rsid w:val="00210BA7"/>
    <w:rsid w:val="00210BBB"/>
    <w:rsid w:val="00210CD3"/>
    <w:rsid w:val="00210EA7"/>
    <w:rsid w:val="00210FF5"/>
    <w:rsid w:val="00211092"/>
    <w:rsid w:val="0021118E"/>
    <w:rsid w:val="00211359"/>
    <w:rsid w:val="0021164E"/>
    <w:rsid w:val="00211774"/>
    <w:rsid w:val="00211A64"/>
    <w:rsid w:val="00211CE9"/>
    <w:rsid w:val="00211D07"/>
    <w:rsid w:val="00211D57"/>
    <w:rsid w:val="00211E93"/>
    <w:rsid w:val="002123BC"/>
    <w:rsid w:val="00212631"/>
    <w:rsid w:val="0021285A"/>
    <w:rsid w:val="002129D9"/>
    <w:rsid w:val="00212A9E"/>
    <w:rsid w:val="00212C0E"/>
    <w:rsid w:val="00212CEB"/>
    <w:rsid w:val="002130FB"/>
    <w:rsid w:val="00213210"/>
    <w:rsid w:val="0021333E"/>
    <w:rsid w:val="002135D2"/>
    <w:rsid w:val="002135E9"/>
    <w:rsid w:val="002138FF"/>
    <w:rsid w:val="00213A28"/>
    <w:rsid w:val="00213B3B"/>
    <w:rsid w:val="00213E28"/>
    <w:rsid w:val="00213ECA"/>
    <w:rsid w:val="00213F4F"/>
    <w:rsid w:val="00214171"/>
    <w:rsid w:val="00214172"/>
    <w:rsid w:val="00214306"/>
    <w:rsid w:val="00214492"/>
    <w:rsid w:val="0021463F"/>
    <w:rsid w:val="0021466C"/>
    <w:rsid w:val="00214904"/>
    <w:rsid w:val="00214914"/>
    <w:rsid w:val="0021491D"/>
    <w:rsid w:val="00214B3B"/>
    <w:rsid w:val="002150C5"/>
    <w:rsid w:val="0021521B"/>
    <w:rsid w:val="0021538E"/>
    <w:rsid w:val="002153D5"/>
    <w:rsid w:val="00215617"/>
    <w:rsid w:val="002156EB"/>
    <w:rsid w:val="00215709"/>
    <w:rsid w:val="0021573B"/>
    <w:rsid w:val="00215BB9"/>
    <w:rsid w:val="00215C78"/>
    <w:rsid w:val="00215CBE"/>
    <w:rsid w:val="00215E4C"/>
    <w:rsid w:val="00215F99"/>
    <w:rsid w:val="00216347"/>
    <w:rsid w:val="002164F9"/>
    <w:rsid w:val="002165AD"/>
    <w:rsid w:val="0021683E"/>
    <w:rsid w:val="00216BE1"/>
    <w:rsid w:val="00216C26"/>
    <w:rsid w:val="00216C8C"/>
    <w:rsid w:val="00216D79"/>
    <w:rsid w:val="00216E85"/>
    <w:rsid w:val="0021721D"/>
    <w:rsid w:val="00217307"/>
    <w:rsid w:val="0021740A"/>
    <w:rsid w:val="00217B05"/>
    <w:rsid w:val="00217B0B"/>
    <w:rsid w:val="00217C2F"/>
    <w:rsid w:val="00217D0D"/>
    <w:rsid w:val="00217D23"/>
    <w:rsid w:val="00217DAE"/>
    <w:rsid w:val="0022023B"/>
    <w:rsid w:val="00220328"/>
    <w:rsid w:val="002205E1"/>
    <w:rsid w:val="00220642"/>
    <w:rsid w:val="00220925"/>
    <w:rsid w:val="00220C86"/>
    <w:rsid w:val="00220E83"/>
    <w:rsid w:val="00220F4D"/>
    <w:rsid w:val="00220F97"/>
    <w:rsid w:val="00221168"/>
    <w:rsid w:val="00221192"/>
    <w:rsid w:val="002212A6"/>
    <w:rsid w:val="002212B1"/>
    <w:rsid w:val="0022150E"/>
    <w:rsid w:val="00221921"/>
    <w:rsid w:val="002219EC"/>
    <w:rsid w:val="00221B22"/>
    <w:rsid w:val="00221D16"/>
    <w:rsid w:val="00221E5D"/>
    <w:rsid w:val="00221E78"/>
    <w:rsid w:val="00221EF2"/>
    <w:rsid w:val="00221F07"/>
    <w:rsid w:val="00221F0D"/>
    <w:rsid w:val="00221FB4"/>
    <w:rsid w:val="00222077"/>
    <w:rsid w:val="00222543"/>
    <w:rsid w:val="00222632"/>
    <w:rsid w:val="00222716"/>
    <w:rsid w:val="00222741"/>
    <w:rsid w:val="0022287A"/>
    <w:rsid w:val="0022289D"/>
    <w:rsid w:val="00222DF1"/>
    <w:rsid w:val="00222E48"/>
    <w:rsid w:val="00222F50"/>
    <w:rsid w:val="00222F8D"/>
    <w:rsid w:val="00223000"/>
    <w:rsid w:val="00223014"/>
    <w:rsid w:val="002231A3"/>
    <w:rsid w:val="00223252"/>
    <w:rsid w:val="00223358"/>
    <w:rsid w:val="0022347E"/>
    <w:rsid w:val="00223965"/>
    <w:rsid w:val="0022396C"/>
    <w:rsid w:val="002239A7"/>
    <w:rsid w:val="00223B85"/>
    <w:rsid w:val="00223C8E"/>
    <w:rsid w:val="00224312"/>
    <w:rsid w:val="002243EB"/>
    <w:rsid w:val="00224479"/>
    <w:rsid w:val="002246F2"/>
    <w:rsid w:val="0022475F"/>
    <w:rsid w:val="00224905"/>
    <w:rsid w:val="00224D2D"/>
    <w:rsid w:val="00224E19"/>
    <w:rsid w:val="00224E53"/>
    <w:rsid w:val="00224F3A"/>
    <w:rsid w:val="002252F8"/>
    <w:rsid w:val="0022541E"/>
    <w:rsid w:val="002255FF"/>
    <w:rsid w:val="0022576E"/>
    <w:rsid w:val="002258A0"/>
    <w:rsid w:val="00225B45"/>
    <w:rsid w:val="00225B67"/>
    <w:rsid w:val="00225DC8"/>
    <w:rsid w:val="00226138"/>
    <w:rsid w:val="00226290"/>
    <w:rsid w:val="00226364"/>
    <w:rsid w:val="00226563"/>
    <w:rsid w:val="002265FB"/>
    <w:rsid w:val="002266EC"/>
    <w:rsid w:val="00226B80"/>
    <w:rsid w:val="00226B8E"/>
    <w:rsid w:val="00226DE4"/>
    <w:rsid w:val="00226DED"/>
    <w:rsid w:val="00226E36"/>
    <w:rsid w:val="00226EED"/>
    <w:rsid w:val="00226F67"/>
    <w:rsid w:val="002270A1"/>
    <w:rsid w:val="00227277"/>
    <w:rsid w:val="002272AE"/>
    <w:rsid w:val="00227344"/>
    <w:rsid w:val="00227375"/>
    <w:rsid w:val="002273E6"/>
    <w:rsid w:val="0022746F"/>
    <w:rsid w:val="0022769F"/>
    <w:rsid w:val="002276CA"/>
    <w:rsid w:val="002276E2"/>
    <w:rsid w:val="002279C1"/>
    <w:rsid w:val="002279CE"/>
    <w:rsid w:val="00227ABE"/>
    <w:rsid w:val="00227C59"/>
    <w:rsid w:val="00227E5D"/>
    <w:rsid w:val="00227EB4"/>
    <w:rsid w:val="00227F20"/>
    <w:rsid w:val="0023003B"/>
    <w:rsid w:val="00230268"/>
    <w:rsid w:val="00230370"/>
    <w:rsid w:val="00230376"/>
    <w:rsid w:val="002303CB"/>
    <w:rsid w:val="0023047E"/>
    <w:rsid w:val="00230518"/>
    <w:rsid w:val="002305CB"/>
    <w:rsid w:val="0023061B"/>
    <w:rsid w:val="00230F36"/>
    <w:rsid w:val="00230FBD"/>
    <w:rsid w:val="0023107E"/>
    <w:rsid w:val="002313C9"/>
    <w:rsid w:val="0023146A"/>
    <w:rsid w:val="002315D5"/>
    <w:rsid w:val="00231705"/>
    <w:rsid w:val="002317AC"/>
    <w:rsid w:val="002317B0"/>
    <w:rsid w:val="00231DC2"/>
    <w:rsid w:val="002321B8"/>
    <w:rsid w:val="002321C2"/>
    <w:rsid w:val="00232582"/>
    <w:rsid w:val="002325CB"/>
    <w:rsid w:val="002325FA"/>
    <w:rsid w:val="002326CC"/>
    <w:rsid w:val="002328EF"/>
    <w:rsid w:val="0023291D"/>
    <w:rsid w:val="00232986"/>
    <w:rsid w:val="00232BA8"/>
    <w:rsid w:val="00232E01"/>
    <w:rsid w:val="00232E38"/>
    <w:rsid w:val="00233253"/>
    <w:rsid w:val="002332B8"/>
    <w:rsid w:val="0023339C"/>
    <w:rsid w:val="00233628"/>
    <w:rsid w:val="0023364A"/>
    <w:rsid w:val="0023378C"/>
    <w:rsid w:val="002339F4"/>
    <w:rsid w:val="00233A86"/>
    <w:rsid w:val="00233A97"/>
    <w:rsid w:val="00233E90"/>
    <w:rsid w:val="00233FD4"/>
    <w:rsid w:val="00234438"/>
    <w:rsid w:val="0023469E"/>
    <w:rsid w:val="002346AA"/>
    <w:rsid w:val="00234A02"/>
    <w:rsid w:val="00234A82"/>
    <w:rsid w:val="00234B54"/>
    <w:rsid w:val="00234CA4"/>
    <w:rsid w:val="00234CFD"/>
    <w:rsid w:val="00235047"/>
    <w:rsid w:val="00235518"/>
    <w:rsid w:val="002356D0"/>
    <w:rsid w:val="00235784"/>
    <w:rsid w:val="00235961"/>
    <w:rsid w:val="002359D9"/>
    <w:rsid w:val="00235B0B"/>
    <w:rsid w:val="00236363"/>
    <w:rsid w:val="0023639A"/>
    <w:rsid w:val="00236415"/>
    <w:rsid w:val="002365CC"/>
    <w:rsid w:val="00236745"/>
    <w:rsid w:val="00236754"/>
    <w:rsid w:val="002368E2"/>
    <w:rsid w:val="00236A09"/>
    <w:rsid w:val="00236AC4"/>
    <w:rsid w:val="00236D22"/>
    <w:rsid w:val="00236F51"/>
    <w:rsid w:val="00236FB4"/>
    <w:rsid w:val="0023703C"/>
    <w:rsid w:val="002371A9"/>
    <w:rsid w:val="002371E9"/>
    <w:rsid w:val="002373B3"/>
    <w:rsid w:val="002374E4"/>
    <w:rsid w:val="00237626"/>
    <w:rsid w:val="002376D2"/>
    <w:rsid w:val="0023775D"/>
    <w:rsid w:val="0023794D"/>
    <w:rsid w:val="00237AC4"/>
    <w:rsid w:val="00237BE9"/>
    <w:rsid w:val="00237CB9"/>
    <w:rsid w:val="00237FC7"/>
    <w:rsid w:val="002402A9"/>
    <w:rsid w:val="002403F3"/>
    <w:rsid w:val="0024040D"/>
    <w:rsid w:val="002405A6"/>
    <w:rsid w:val="00240775"/>
    <w:rsid w:val="00240A99"/>
    <w:rsid w:val="00240C9A"/>
    <w:rsid w:val="0024114E"/>
    <w:rsid w:val="002411E8"/>
    <w:rsid w:val="00241395"/>
    <w:rsid w:val="00241442"/>
    <w:rsid w:val="0024150D"/>
    <w:rsid w:val="00241937"/>
    <w:rsid w:val="002419FD"/>
    <w:rsid w:val="0024202E"/>
    <w:rsid w:val="00242111"/>
    <w:rsid w:val="002421E5"/>
    <w:rsid w:val="00242201"/>
    <w:rsid w:val="0024285C"/>
    <w:rsid w:val="0024290E"/>
    <w:rsid w:val="00242972"/>
    <w:rsid w:val="00242992"/>
    <w:rsid w:val="00242A14"/>
    <w:rsid w:val="00242B7F"/>
    <w:rsid w:val="00242DF6"/>
    <w:rsid w:val="00242E5E"/>
    <w:rsid w:val="00242E7D"/>
    <w:rsid w:val="00243060"/>
    <w:rsid w:val="002430C3"/>
    <w:rsid w:val="00243163"/>
    <w:rsid w:val="002431AD"/>
    <w:rsid w:val="002431B7"/>
    <w:rsid w:val="002431E1"/>
    <w:rsid w:val="002432A7"/>
    <w:rsid w:val="0024357E"/>
    <w:rsid w:val="002436D9"/>
    <w:rsid w:val="0024390A"/>
    <w:rsid w:val="00243998"/>
    <w:rsid w:val="00243D4A"/>
    <w:rsid w:val="00243EE3"/>
    <w:rsid w:val="0024401D"/>
    <w:rsid w:val="002443FA"/>
    <w:rsid w:val="0024458B"/>
    <w:rsid w:val="00244689"/>
    <w:rsid w:val="002446D6"/>
    <w:rsid w:val="0024471E"/>
    <w:rsid w:val="0024482E"/>
    <w:rsid w:val="002449A1"/>
    <w:rsid w:val="002449DA"/>
    <w:rsid w:val="00244AB9"/>
    <w:rsid w:val="00244B54"/>
    <w:rsid w:val="00244BAB"/>
    <w:rsid w:val="00244BD9"/>
    <w:rsid w:val="00244BE3"/>
    <w:rsid w:val="00244D9A"/>
    <w:rsid w:val="002450ED"/>
    <w:rsid w:val="002451D7"/>
    <w:rsid w:val="00245229"/>
    <w:rsid w:val="002453ED"/>
    <w:rsid w:val="002454E1"/>
    <w:rsid w:val="00245645"/>
    <w:rsid w:val="002457AD"/>
    <w:rsid w:val="00245B7E"/>
    <w:rsid w:val="00245C77"/>
    <w:rsid w:val="00246818"/>
    <w:rsid w:val="0024686A"/>
    <w:rsid w:val="002469E5"/>
    <w:rsid w:val="002469FD"/>
    <w:rsid w:val="00246A90"/>
    <w:rsid w:val="00246AE4"/>
    <w:rsid w:val="00246CC1"/>
    <w:rsid w:val="00246FB6"/>
    <w:rsid w:val="00247087"/>
    <w:rsid w:val="0024728E"/>
    <w:rsid w:val="0024760B"/>
    <w:rsid w:val="002476CD"/>
    <w:rsid w:val="00247C88"/>
    <w:rsid w:val="00247D3A"/>
    <w:rsid w:val="00247E68"/>
    <w:rsid w:val="00247FA8"/>
    <w:rsid w:val="002501C9"/>
    <w:rsid w:val="002503C9"/>
    <w:rsid w:val="002503EF"/>
    <w:rsid w:val="00250466"/>
    <w:rsid w:val="002506E4"/>
    <w:rsid w:val="00250773"/>
    <w:rsid w:val="00250937"/>
    <w:rsid w:val="002509F5"/>
    <w:rsid w:val="00250A5F"/>
    <w:rsid w:val="00250D43"/>
    <w:rsid w:val="00250DF3"/>
    <w:rsid w:val="00250FD2"/>
    <w:rsid w:val="00251079"/>
    <w:rsid w:val="00251224"/>
    <w:rsid w:val="002513DA"/>
    <w:rsid w:val="002513EA"/>
    <w:rsid w:val="002515AB"/>
    <w:rsid w:val="002516F8"/>
    <w:rsid w:val="00251704"/>
    <w:rsid w:val="0025189E"/>
    <w:rsid w:val="00251B61"/>
    <w:rsid w:val="00251D1D"/>
    <w:rsid w:val="00251EFE"/>
    <w:rsid w:val="00251F9D"/>
    <w:rsid w:val="00251FD8"/>
    <w:rsid w:val="00252004"/>
    <w:rsid w:val="00252288"/>
    <w:rsid w:val="0025232A"/>
    <w:rsid w:val="0025271E"/>
    <w:rsid w:val="002527BD"/>
    <w:rsid w:val="002529BA"/>
    <w:rsid w:val="00252BD5"/>
    <w:rsid w:val="00252E15"/>
    <w:rsid w:val="00252F17"/>
    <w:rsid w:val="00252F2A"/>
    <w:rsid w:val="0025357F"/>
    <w:rsid w:val="00253710"/>
    <w:rsid w:val="00253B83"/>
    <w:rsid w:val="00253CE6"/>
    <w:rsid w:val="00254405"/>
    <w:rsid w:val="00254411"/>
    <w:rsid w:val="00254518"/>
    <w:rsid w:val="0025466B"/>
    <w:rsid w:val="00254710"/>
    <w:rsid w:val="0025486C"/>
    <w:rsid w:val="00254C73"/>
    <w:rsid w:val="00254E82"/>
    <w:rsid w:val="0025532E"/>
    <w:rsid w:val="00255541"/>
    <w:rsid w:val="002556AA"/>
    <w:rsid w:val="002559DB"/>
    <w:rsid w:val="00255F02"/>
    <w:rsid w:val="0025637E"/>
    <w:rsid w:val="002565C7"/>
    <w:rsid w:val="00256687"/>
    <w:rsid w:val="002566FD"/>
    <w:rsid w:val="0025670C"/>
    <w:rsid w:val="00256742"/>
    <w:rsid w:val="002567BF"/>
    <w:rsid w:val="002568DB"/>
    <w:rsid w:val="00256BE9"/>
    <w:rsid w:val="00256CF3"/>
    <w:rsid w:val="00256F67"/>
    <w:rsid w:val="00257022"/>
    <w:rsid w:val="0025715C"/>
    <w:rsid w:val="0025716E"/>
    <w:rsid w:val="00257973"/>
    <w:rsid w:val="002600FE"/>
    <w:rsid w:val="0026046D"/>
    <w:rsid w:val="00260667"/>
    <w:rsid w:val="002606D8"/>
    <w:rsid w:val="00260E74"/>
    <w:rsid w:val="00261137"/>
    <w:rsid w:val="002611A9"/>
    <w:rsid w:val="00261304"/>
    <w:rsid w:val="002618CA"/>
    <w:rsid w:val="00261A67"/>
    <w:rsid w:val="00261C75"/>
    <w:rsid w:val="00261D7D"/>
    <w:rsid w:val="00261E49"/>
    <w:rsid w:val="00261F6F"/>
    <w:rsid w:val="00261F7C"/>
    <w:rsid w:val="00262072"/>
    <w:rsid w:val="00262127"/>
    <w:rsid w:val="00262573"/>
    <w:rsid w:val="00262585"/>
    <w:rsid w:val="00262C8A"/>
    <w:rsid w:val="00262D38"/>
    <w:rsid w:val="00262EC8"/>
    <w:rsid w:val="00262EF9"/>
    <w:rsid w:val="00262F24"/>
    <w:rsid w:val="002631AD"/>
    <w:rsid w:val="002631DD"/>
    <w:rsid w:val="002632F2"/>
    <w:rsid w:val="0026362A"/>
    <w:rsid w:val="002637E4"/>
    <w:rsid w:val="0026387A"/>
    <w:rsid w:val="00263AB7"/>
    <w:rsid w:val="00263ACC"/>
    <w:rsid w:val="00263C10"/>
    <w:rsid w:val="00263C6E"/>
    <w:rsid w:val="00263D00"/>
    <w:rsid w:val="00263D1F"/>
    <w:rsid w:val="00263D89"/>
    <w:rsid w:val="00263DA5"/>
    <w:rsid w:val="00263E34"/>
    <w:rsid w:val="00263F21"/>
    <w:rsid w:val="00264035"/>
    <w:rsid w:val="0026423D"/>
    <w:rsid w:val="0026441C"/>
    <w:rsid w:val="00264543"/>
    <w:rsid w:val="002645EC"/>
    <w:rsid w:val="00264740"/>
    <w:rsid w:val="00264872"/>
    <w:rsid w:val="0026499E"/>
    <w:rsid w:val="00264B60"/>
    <w:rsid w:val="00264D1F"/>
    <w:rsid w:val="00264D7E"/>
    <w:rsid w:val="00264F35"/>
    <w:rsid w:val="00265035"/>
    <w:rsid w:val="00265090"/>
    <w:rsid w:val="00265242"/>
    <w:rsid w:val="002653C0"/>
    <w:rsid w:val="00265AF2"/>
    <w:rsid w:val="00265AFB"/>
    <w:rsid w:val="00265E72"/>
    <w:rsid w:val="00265EA1"/>
    <w:rsid w:val="00266495"/>
    <w:rsid w:val="00266501"/>
    <w:rsid w:val="00266854"/>
    <w:rsid w:val="00266886"/>
    <w:rsid w:val="00266A17"/>
    <w:rsid w:val="00266E3A"/>
    <w:rsid w:val="00266F84"/>
    <w:rsid w:val="00266FE2"/>
    <w:rsid w:val="00267107"/>
    <w:rsid w:val="0026715B"/>
    <w:rsid w:val="002673CF"/>
    <w:rsid w:val="002674EF"/>
    <w:rsid w:val="00267588"/>
    <w:rsid w:val="002676E1"/>
    <w:rsid w:val="00267814"/>
    <w:rsid w:val="00267919"/>
    <w:rsid w:val="0026796B"/>
    <w:rsid w:val="00267A53"/>
    <w:rsid w:val="00267B09"/>
    <w:rsid w:val="00267C82"/>
    <w:rsid w:val="00267D20"/>
    <w:rsid w:val="00267E26"/>
    <w:rsid w:val="00267EDB"/>
    <w:rsid w:val="00267F1A"/>
    <w:rsid w:val="00270286"/>
    <w:rsid w:val="00270387"/>
    <w:rsid w:val="00270395"/>
    <w:rsid w:val="0027041E"/>
    <w:rsid w:val="00270461"/>
    <w:rsid w:val="002704EF"/>
    <w:rsid w:val="0027087A"/>
    <w:rsid w:val="002709F3"/>
    <w:rsid w:val="00270B15"/>
    <w:rsid w:val="00270B25"/>
    <w:rsid w:val="00270D44"/>
    <w:rsid w:val="00270EE9"/>
    <w:rsid w:val="0027112C"/>
    <w:rsid w:val="00271364"/>
    <w:rsid w:val="002715D6"/>
    <w:rsid w:val="00271637"/>
    <w:rsid w:val="00271761"/>
    <w:rsid w:val="00271C27"/>
    <w:rsid w:val="00271EE9"/>
    <w:rsid w:val="00271F4D"/>
    <w:rsid w:val="002721BE"/>
    <w:rsid w:val="002721F4"/>
    <w:rsid w:val="002721FA"/>
    <w:rsid w:val="00272429"/>
    <w:rsid w:val="00272A93"/>
    <w:rsid w:val="00272C52"/>
    <w:rsid w:val="00272CF4"/>
    <w:rsid w:val="00272D11"/>
    <w:rsid w:val="00272E49"/>
    <w:rsid w:val="002730E0"/>
    <w:rsid w:val="00273164"/>
    <w:rsid w:val="00273291"/>
    <w:rsid w:val="00273873"/>
    <w:rsid w:val="00273B6C"/>
    <w:rsid w:val="00273D32"/>
    <w:rsid w:val="00273E6B"/>
    <w:rsid w:val="0027409F"/>
    <w:rsid w:val="0027422A"/>
    <w:rsid w:val="0027428D"/>
    <w:rsid w:val="0027442A"/>
    <w:rsid w:val="002747F5"/>
    <w:rsid w:val="0027494D"/>
    <w:rsid w:val="00274A33"/>
    <w:rsid w:val="00274B41"/>
    <w:rsid w:val="00274C6A"/>
    <w:rsid w:val="00274D47"/>
    <w:rsid w:val="00274E08"/>
    <w:rsid w:val="00274EB9"/>
    <w:rsid w:val="00274EDF"/>
    <w:rsid w:val="00275023"/>
    <w:rsid w:val="002751A5"/>
    <w:rsid w:val="00275450"/>
    <w:rsid w:val="0027560C"/>
    <w:rsid w:val="002756A7"/>
    <w:rsid w:val="002758FA"/>
    <w:rsid w:val="002759B7"/>
    <w:rsid w:val="002759D1"/>
    <w:rsid w:val="00275A8D"/>
    <w:rsid w:val="00275C01"/>
    <w:rsid w:val="00275C75"/>
    <w:rsid w:val="00275DBC"/>
    <w:rsid w:val="00275E61"/>
    <w:rsid w:val="00275FED"/>
    <w:rsid w:val="002760A6"/>
    <w:rsid w:val="0027650E"/>
    <w:rsid w:val="00276B01"/>
    <w:rsid w:val="00276B30"/>
    <w:rsid w:val="00277213"/>
    <w:rsid w:val="00277922"/>
    <w:rsid w:val="00277952"/>
    <w:rsid w:val="00277A2E"/>
    <w:rsid w:val="00277A38"/>
    <w:rsid w:val="0028021C"/>
    <w:rsid w:val="0028039D"/>
    <w:rsid w:val="0028058D"/>
    <w:rsid w:val="00280775"/>
    <w:rsid w:val="00280AFC"/>
    <w:rsid w:val="00280BC3"/>
    <w:rsid w:val="00280BD8"/>
    <w:rsid w:val="00280D6E"/>
    <w:rsid w:val="00280DDA"/>
    <w:rsid w:val="00280F9B"/>
    <w:rsid w:val="002811C9"/>
    <w:rsid w:val="002811E2"/>
    <w:rsid w:val="002814F3"/>
    <w:rsid w:val="00281A5E"/>
    <w:rsid w:val="00281ACC"/>
    <w:rsid w:val="00281E9E"/>
    <w:rsid w:val="002823B1"/>
    <w:rsid w:val="002823FB"/>
    <w:rsid w:val="002824C4"/>
    <w:rsid w:val="00282575"/>
    <w:rsid w:val="00282720"/>
    <w:rsid w:val="00282767"/>
    <w:rsid w:val="00282BAD"/>
    <w:rsid w:val="00282C60"/>
    <w:rsid w:val="00282CDA"/>
    <w:rsid w:val="00282D39"/>
    <w:rsid w:val="00282D4B"/>
    <w:rsid w:val="00283160"/>
    <w:rsid w:val="00283378"/>
    <w:rsid w:val="00283458"/>
    <w:rsid w:val="00283BBF"/>
    <w:rsid w:val="00283C25"/>
    <w:rsid w:val="00283DA5"/>
    <w:rsid w:val="00283ECF"/>
    <w:rsid w:val="00283EE2"/>
    <w:rsid w:val="00283F9E"/>
    <w:rsid w:val="0028400D"/>
    <w:rsid w:val="00284273"/>
    <w:rsid w:val="002842E0"/>
    <w:rsid w:val="00284383"/>
    <w:rsid w:val="0028459C"/>
    <w:rsid w:val="002847FD"/>
    <w:rsid w:val="00284968"/>
    <w:rsid w:val="002849DE"/>
    <w:rsid w:val="00284A67"/>
    <w:rsid w:val="00284BD7"/>
    <w:rsid w:val="00284DBA"/>
    <w:rsid w:val="00285180"/>
    <w:rsid w:val="002851C3"/>
    <w:rsid w:val="002851F4"/>
    <w:rsid w:val="002852A9"/>
    <w:rsid w:val="002852CE"/>
    <w:rsid w:val="00285683"/>
    <w:rsid w:val="00285886"/>
    <w:rsid w:val="002858BD"/>
    <w:rsid w:val="00285BB0"/>
    <w:rsid w:val="00285DAC"/>
    <w:rsid w:val="00285FA9"/>
    <w:rsid w:val="002865BA"/>
    <w:rsid w:val="00286676"/>
    <w:rsid w:val="002868EE"/>
    <w:rsid w:val="00286B80"/>
    <w:rsid w:val="00286D54"/>
    <w:rsid w:val="00286D8D"/>
    <w:rsid w:val="00286F77"/>
    <w:rsid w:val="0028711B"/>
    <w:rsid w:val="0028719E"/>
    <w:rsid w:val="002873BA"/>
    <w:rsid w:val="002874DD"/>
    <w:rsid w:val="00287604"/>
    <w:rsid w:val="0028794B"/>
    <w:rsid w:val="00287CCA"/>
    <w:rsid w:val="00287F27"/>
    <w:rsid w:val="00290010"/>
    <w:rsid w:val="0029012E"/>
    <w:rsid w:val="0029062F"/>
    <w:rsid w:val="0029095E"/>
    <w:rsid w:val="00290AA1"/>
    <w:rsid w:val="00290BD3"/>
    <w:rsid w:val="00290D83"/>
    <w:rsid w:val="00290E3F"/>
    <w:rsid w:val="00290E4E"/>
    <w:rsid w:val="00290F0A"/>
    <w:rsid w:val="00290FA0"/>
    <w:rsid w:val="00291124"/>
    <w:rsid w:val="0029131D"/>
    <w:rsid w:val="0029142D"/>
    <w:rsid w:val="00291531"/>
    <w:rsid w:val="00291604"/>
    <w:rsid w:val="002917B8"/>
    <w:rsid w:val="002917BF"/>
    <w:rsid w:val="00291914"/>
    <w:rsid w:val="00291BFF"/>
    <w:rsid w:val="00291CE7"/>
    <w:rsid w:val="00291E3B"/>
    <w:rsid w:val="00291E3E"/>
    <w:rsid w:val="00291EBE"/>
    <w:rsid w:val="00291EF6"/>
    <w:rsid w:val="00291FF4"/>
    <w:rsid w:val="0029227E"/>
    <w:rsid w:val="0029244A"/>
    <w:rsid w:val="00292525"/>
    <w:rsid w:val="00292610"/>
    <w:rsid w:val="00292A36"/>
    <w:rsid w:val="00292AFE"/>
    <w:rsid w:val="00292C0A"/>
    <w:rsid w:val="00292C43"/>
    <w:rsid w:val="00292F5E"/>
    <w:rsid w:val="002930C8"/>
    <w:rsid w:val="00293175"/>
    <w:rsid w:val="00293571"/>
    <w:rsid w:val="00293592"/>
    <w:rsid w:val="00293A64"/>
    <w:rsid w:val="00293B46"/>
    <w:rsid w:val="00293E2A"/>
    <w:rsid w:val="00293EA4"/>
    <w:rsid w:val="002940FE"/>
    <w:rsid w:val="00294715"/>
    <w:rsid w:val="00294853"/>
    <w:rsid w:val="002948B3"/>
    <w:rsid w:val="002949F2"/>
    <w:rsid w:val="00294C66"/>
    <w:rsid w:val="00295086"/>
    <w:rsid w:val="0029518C"/>
    <w:rsid w:val="002951C8"/>
    <w:rsid w:val="002957AC"/>
    <w:rsid w:val="002958E3"/>
    <w:rsid w:val="002958F2"/>
    <w:rsid w:val="00295BF0"/>
    <w:rsid w:val="00295C5A"/>
    <w:rsid w:val="00295C7D"/>
    <w:rsid w:val="00295F68"/>
    <w:rsid w:val="00295FA4"/>
    <w:rsid w:val="002961CD"/>
    <w:rsid w:val="0029636A"/>
    <w:rsid w:val="00296388"/>
    <w:rsid w:val="002965FF"/>
    <w:rsid w:val="00296889"/>
    <w:rsid w:val="00296C1E"/>
    <w:rsid w:val="00296C4C"/>
    <w:rsid w:val="00296CA2"/>
    <w:rsid w:val="00296E6E"/>
    <w:rsid w:val="00296EA0"/>
    <w:rsid w:val="00297033"/>
    <w:rsid w:val="00297302"/>
    <w:rsid w:val="002977AC"/>
    <w:rsid w:val="002978F2"/>
    <w:rsid w:val="00297D04"/>
    <w:rsid w:val="00297E1D"/>
    <w:rsid w:val="002A032A"/>
    <w:rsid w:val="002A03BE"/>
    <w:rsid w:val="002A0469"/>
    <w:rsid w:val="002A06D1"/>
    <w:rsid w:val="002A07EF"/>
    <w:rsid w:val="002A08A7"/>
    <w:rsid w:val="002A0A2D"/>
    <w:rsid w:val="002A0AA6"/>
    <w:rsid w:val="002A0D1A"/>
    <w:rsid w:val="002A0D2E"/>
    <w:rsid w:val="002A0EFE"/>
    <w:rsid w:val="002A10C7"/>
    <w:rsid w:val="002A1159"/>
    <w:rsid w:val="002A15BE"/>
    <w:rsid w:val="002A1AAF"/>
    <w:rsid w:val="002A1D93"/>
    <w:rsid w:val="002A1E8A"/>
    <w:rsid w:val="002A1EB3"/>
    <w:rsid w:val="002A1F1E"/>
    <w:rsid w:val="002A211C"/>
    <w:rsid w:val="002A25B9"/>
    <w:rsid w:val="002A25CE"/>
    <w:rsid w:val="002A261E"/>
    <w:rsid w:val="002A26BC"/>
    <w:rsid w:val="002A2746"/>
    <w:rsid w:val="002A2764"/>
    <w:rsid w:val="002A2B8C"/>
    <w:rsid w:val="002A2B98"/>
    <w:rsid w:val="002A31B3"/>
    <w:rsid w:val="002A34E6"/>
    <w:rsid w:val="002A3514"/>
    <w:rsid w:val="002A3906"/>
    <w:rsid w:val="002A39D0"/>
    <w:rsid w:val="002A3E35"/>
    <w:rsid w:val="002A407E"/>
    <w:rsid w:val="002A4130"/>
    <w:rsid w:val="002A42D8"/>
    <w:rsid w:val="002A42DF"/>
    <w:rsid w:val="002A4336"/>
    <w:rsid w:val="002A44B9"/>
    <w:rsid w:val="002A4574"/>
    <w:rsid w:val="002A46C5"/>
    <w:rsid w:val="002A49B7"/>
    <w:rsid w:val="002A4B82"/>
    <w:rsid w:val="002A4BC4"/>
    <w:rsid w:val="002A4F23"/>
    <w:rsid w:val="002A5312"/>
    <w:rsid w:val="002A542D"/>
    <w:rsid w:val="002A5649"/>
    <w:rsid w:val="002A57E7"/>
    <w:rsid w:val="002A5C39"/>
    <w:rsid w:val="002A5CE0"/>
    <w:rsid w:val="002A5D0A"/>
    <w:rsid w:val="002A5DB2"/>
    <w:rsid w:val="002A5DE1"/>
    <w:rsid w:val="002A5DE6"/>
    <w:rsid w:val="002A5E27"/>
    <w:rsid w:val="002A5F05"/>
    <w:rsid w:val="002A645D"/>
    <w:rsid w:val="002A64DF"/>
    <w:rsid w:val="002A6555"/>
    <w:rsid w:val="002A675E"/>
    <w:rsid w:val="002A687B"/>
    <w:rsid w:val="002A6A03"/>
    <w:rsid w:val="002A6B59"/>
    <w:rsid w:val="002A6C09"/>
    <w:rsid w:val="002A6E3D"/>
    <w:rsid w:val="002A6E9D"/>
    <w:rsid w:val="002A6F0C"/>
    <w:rsid w:val="002A7257"/>
    <w:rsid w:val="002A729D"/>
    <w:rsid w:val="002A72D8"/>
    <w:rsid w:val="002A7614"/>
    <w:rsid w:val="002A767F"/>
    <w:rsid w:val="002A7C97"/>
    <w:rsid w:val="002A7CD3"/>
    <w:rsid w:val="002A7E00"/>
    <w:rsid w:val="002B0221"/>
    <w:rsid w:val="002B0234"/>
    <w:rsid w:val="002B023A"/>
    <w:rsid w:val="002B03D4"/>
    <w:rsid w:val="002B0573"/>
    <w:rsid w:val="002B0784"/>
    <w:rsid w:val="002B090A"/>
    <w:rsid w:val="002B0A77"/>
    <w:rsid w:val="002B0AAC"/>
    <w:rsid w:val="002B0BE5"/>
    <w:rsid w:val="002B0F00"/>
    <w:rsid w:val="002B1011"/>
    <w:rsid w:val="002B12BE"/>
    <w:rsid w:val="002B16ED"/>
    <w:rsid w:val="002B16EE"/>
    <w:rsid w:val="002B17D3"/>
    <w:rsid w:val="002B1947"/>
    <w:rsid w:val="002B19C4"/>
    <w:rsid w:val="002B1AF2"/>
    <w:rsid w:val="002B1F0B"/>
    <w:rsid w:val="002B2039"/>
    <w:rsid w:val="002B22E1"/>
    <w:rsid w:val="002B2417"/>
    <w:rsid w:val="002B2458"/>
    <w:rsid w:val="002B25D5"/>
    <w:rsid w:val="002B273D"/>
    <w:rsid w:val="002B29B5"/>
    <w:rsid w:val="002B2AA6"/>
    <w:rsid w:val="002B2B50"/>
    <w:rsid w:val="002B2BB2"/>
    <w:rsid w:val="002B2DA9"/>
    <w:rsid w:val="002B2F80"/>
    <w:rsid w:val="002B3202"/>
    <w:rsid w:val="002B320E"/>
    <w:rsid w:val="002B32B0"/>
    <w:rsid w:val="002B32B1"/>
    <w:rsid w:val="002B3403"/>
    <w:rsid w:val="002B34ED"/>
    <w:rsid w:val="002B3534"/>
    <w:rsid w:val="002B3593"/>
    <w:rsid w:val="002B3603"/>
    <w:rsid w:val="002B366E"/>
    <w:rsid w:val="002B37CC"/>
    <w:rsid w:val="002B3B6C"/>
    <w:rsid w:val="002B3D48"/>
    <w:rsid w:val="002B3F8C"/>
    <w:rsid w:val="002B3FD5"/>
    <w:rsid w:val="002B4040"/>
    <w:rsid w:val="002B4060"/>
    <w:rsid w:val="002B40D8"/>
    <w:rsid w:val="002B4143"/>
    <w:rsid w:val="002B42AE"/>
    <w:rsid w:val="002B430B"/>
    <w:rsid w:val="002B444E"/>
    <w:rsid w:val="002B45F3"/>
    <w:rsid w:val="002B466D"/>
    <w:rsid w:val="002B47F5"/>
    <w:rsid w:val="002B4845"/>
    <w:rsid w:val="002B4EAA"/>
    <w:rsid w:val="002B4EB2"/>
    <w:rsid w:val="002B4F22"/>
    <w:rsid w:val="002B4FE0"/>
    <w:rsid w:val="002B520F"/>
    <w:rsid w:val="002B52CB"/>
    <w:rsid w:val="002B52F2"/>
    <w:rsid w:val="002B5470"/>
    <w:rsid w:val="002B5652"/>
    <w:rsid w:val="002B5825"/>
    <w:rsid w:val="002B58B0"/>
    <w:rsid w:val="002B5C69"/>
    <w:rsid w:val="002B5D9D"/>
    <w:rsid w:val="002B5DE4"/>
    <w:rsid w:val="002B5FBB"/>
    <w:rsid w:val="002B649F"/>
    <w:rsid w:val="002B64DD"/>
    <w:rsid w:val="002B663D"/>
    <w:rsid w:val="002B67D3"/>
    <w:rsid w:val="002B67F2"/>
    <w:rsid w:val="002B6DF5"/>
    <w:rsid w:val="002B6DF7"/>
    <w:rsid w:val="002B6FF3"/>
    <w:rsid w:val="002B7098"/>
    <w:rsid w:val="002B70D0"/>
    <w:rsid w:val="002B7133"/>
    <w:rsid w:val="002B7196"/>
    <w:rsid w:val="002B75FF"/>
    <w:rsid w:val="002B778F"/>
    <w:rsid w:val="002B7C43"/>
    <w:rsid w:val="002B7C50"/>
    <w:rsid w:val="002B7CAD"/>
    <w:rsid w:val="002B7E1D"/>
    <w:rsid w:val="002B7F2A"/>
    <w:rsid w:val="002B7F44"/>
    <w:rsid w:val="002C0184"/>
    <w:rsid w:val="002C0202"/>
    <w:rsid w:val="002C02F5"/>
    <w:rsid w:val="002C048A"/>
    <w:rsid w:val="002C063F"/>
    <w:rsid w:val="002C06BB"/>
    <w:rsid w:val="002C07D7"/>
    <w:rsid w:val="002C07F4"/>
    <w:rsid w:val="002C09F3"/>
    <w:rsid w:val="002C0A42"/>
    <w:rsid w:val="002C0A8F"/>
    <w:rsid w:val="002C0C2D"/>
    <w:rsid w:val="002C0E52"/>
    <w:rsid w:val="002C0F4A"/>
    <w:rsid w:val="002C0F73"/>
    <w:rsid w:val="002C0FDF"/>
    <w:rsid w:val="002C1026"/>
    <w:rsid w:val="002C10E2"/>
    <w:rsid w:val="002C11F1"/>
    <w:rsid w:val="002C132F"/>
    <w:rsid w:val="002C1411"/>
    <w:rsid w:val="002C1652"/>
    <w:rsid w:val="002C16CC"/>
    <w:rsid w:val="002C1733"/>
    <w:rsid w:val="002C17B7"/>
    <w:rsid w:val="002C17EE"/>
    <w:rsid w:val="002C1958"/>
    <w:rsid w:val="002C196A"/>
    <w:rsid w:val="002C1994"/>
    <w:rsid w:val="002C1C7C"/>
    <w:rsid w:val="002C1C9A"/>
    <w:rsid w:val="002C1D0C"/>
    <w:rsid w:val="002C1EC4"/>
    <w:rsid w:val="002C1EDC"/>
    <w:rsid w:val="002C213D"/>
    <w:rsid w:val="002C215E"/>
    <w:rsid w:val="002C21B4"/>
    <w:rsid w:val="002C2288"/>
    <w:rsid w:val="002C244E"/>
    <w:rsid w:val="002C27D3"/>
    <w:rsid w:val="002C28DE"/>
    <w:rsid w:val="002C29E8"/>
    <w:rsid w:val="002C2C5A"/>
    <w:rsid w:val="002C3011"/>
    <w:rsid w:val="002C30D4"/>
    <w:rsid w:val="002C31C7"/>
    <w:rsid w:val="002C3216"/>
    <w:rsid w:val="002C3374"/>
    <w:rsid w:val="002C3597"/>
    <w:rsid w:val="002C3982"/>
    <w:rsid w:val="002C3E63"/>
    <w:rsid w:val="002C3E6C"/>
    <w:rsid w:val="002C3EA5"/>
    <w:rsid w:val="002C3F27"/>
    <w:rsid w:val="002C405E"/>
    <w:rsid w:val="002C40DD"/>
    <w:rsid w:val="002C44D1"/>
    <w:rsid w:val="002C44D2"/>
    <w:rsid w:val="002C44D9"/>
    <w:rsid w:val="002C4705"/>
    <w:rsid w:val="002C470C"/>
    <w:rsid w:val="002C476B"/>
    <w:rsid w:val="002C4926"/>
    <w:rsid w:val="002C4E22"/>
    <w:rsid w:val="002C4F1E"/>
    <w:rsid w:val="002C51A2"/>
    <w:rsid w:val="002C51C6"/>
    <w:rsid w:val="002C5262"/>
    <w:rsid w:val="002C558F"/>
    <w:rsid w:val="002C560C"/>
    <w:rsid w:val="002C579E"/>
    <w:rsid w:val="002C58D6"/>
    <w:rsid w:val="002C59C0"/>
    <w:rsid w:val="002C5FD5"/>
    <w:rsid w:val="002C611F"/>
    <w:rsid w:val="002C612C"/>
    <w:rsid w:val="002C6294"/>
    <w:rsid w:val="002C62CF"/>
    <w:rsid w:val="002C635F"/>
    <w:rsid w:val="002C63DE"/>
    <w:rsid w:val="002C6849"/>
    <w:rsid w:val="002C6ABE"/>
    <w:rsid w:val="002C6C42"/>
    <w:rsid w:val="002C6EE0"/>
    <w:rsid w:val="002C707B"/>
    <w:rsid w:val="002C713A"/>
    <w:rsid w:val="002C7205"/>
    <w:rsid w:val="002C764C"/>
    <w:rsid w:val="002C7A9D"/>
    <w:rsid w:val="002C7AE2"/>
    <w:rsid w:val="002C7DAE"/>
    <w:rsid w:val="002C7E6A"/>
    <w:rsid w:val="002D00F5"/>
    <w:rsid w:val="002D01A0"/>
    <w:rsid w:val="002D028A"/>
    <w:rsid w:val="002D05F4"/>
    <w:rsid w:val="002D0600"/>
    <w:rsid w:val="002D0614"/>
    <w:rsid w:val="002D0739"/>
    <w:rsid w:val="002D07C2"/>
    <w:rsid w:val="002D07E6"/>
    <w:rsid w:val="002D0850"/>
    <w:rsid w:val="002D08E0"/>
    <w:rsid w:val="002D098E"/>
    <w:rsid w:val="002D099C"/>
    <w:rsid w:val="002D0BC7"/>
    <w:rsid w:val="002D0C58"/>
    <w:rsid w:val="002D0CB4"/>
    <w:rsid w:val="002D0DEB"/>
    <w:rsid w:val="002D0F08"/>
    <w:rsid w:val="002D0FA6"/>
    <w:rsid w:val="002D1068"/>
    <w:rsid w:val="002D10DF"/>
    <w:rsid w:val="002D1607"/>
    <w:rsid w:val="002D16D3"/>
    <w:rsid w:val="002D1A4F"/>
    <w:rsid w:val="002D1A84"/>
    <w:rsid w:val="002D1BE8"/>
    <w:rsid w:val="002D203C"/>
    <w:rsid w:val="002D2279"/>
    <w:rsid w:val="002D269E"/>
    <w:rsid w:val="002D272B"/>
    <w:rsid w:val="002D27F2"/>
    <w:rsid w:val="002D2822"/>
    <w:rsid w:val="002D288A"/>
    <w:rsid w:val="002D28A5"/>
    <w:rsid w:val="002D28BA"/>
    <w:rsid w:val="002D2C7A"/>
    <w:rsid w:val="002D2ED0"/>
    <w:rsid w:val="002D2F09"/>
    <w:rsid w:val="002D345F"/>
    <w:rsid w:val="002D34F4"/>
    <w:rsid w:val="002D372E"/>
    <w:rsid w:val="002D3755"/>
    <w:rsid w:val="002D3815"/>
    <w:rsid w:val="002D385F"/>
    <w:rsid w:val="002D3992"/>
    <w:rsid w:val="002D3C11"/>
    <w:rsid w:val="002D3C43"/>
    <w:rsid w:val="002D3CD4"/>
    <w:rsid w:val="002D3DDF"/>
    <w:rsid w:val="002D3E5C"/>
    <w:rsid w:val="002D3F73"/>
    <w:rsid w:val="002D42A8"/>
    <w:rsid w:val="002D4519"/>
    <w:rsid w:val="002D45A2"/>
    <w:rsid w:val="002D4737"/>
    <w:rsid w:val="002D4781"/>
    <w:rsid w:val="002D47B6"/>
    <w:rsid w:val="002D47B8"/>
    <w:rsid w:val="002D4938"/>
    <w:rsid w:val="002D49B0"/>
    <w:rsid w:val="002D4B2C"/>
    <w:rsid w:val="002D4BDE"/>
    <w:rsid w:val="002D4C3C"/>
    <w:rsid w:val="002D4E11"/>
    <w:rsid w:val="002D4F9C"/>
    <w:rsid w:val="002D4FCD"/>
    <w:rsid w:val="002D5178"/>
    <w:rsid w:val="002D51C5"/>
    <w:rsid w:val="002D5564"/>
    <w:rsid w:val="002D5634"/>
    <w:rsid w:val="002D581C"/>
    <w:rsid w:val="002D5A7F"/>
    <w:rsid w:val="002D5A94"/>
    <w:rsid w:val="002D5BBC"/>
    <w:rsid w:val="002D5D35"/>
    <w:rsid w:val="002D61C4"/>
    <w:rsid w:val="002D6401"/>
    <w:rsid w:val="002D673B"/>
    <w:rsid w:val="002D69EE"/>
    <w:rsid w:val="002D6B02"/>
    <w:rsid w:val="002D6B97"/>
    <w:rsid w:val="002D6C50"/>
    <w:rsid w:val="002D6F1E"/>
    <w:rsid w:val="002D6F7D"/>
    <w:rsid w:val="002D7079"/>
    <w:rsid w:val="002D718C"/>
    <w:rsid w:val="002D71B4"/>
    <w:rsid w:val="002D7255"/>
    <w:rsid w:val="002D7499"/>
    <w:rsid w:val="002D75B4"/>
    <w:rsid w:val="002D7949"/>
    <w:rsid w:val="002D7E26"/>
    <w:rsid w:val="002D7E3A"/>
    <w:rsid w:val="002D7E65"/>
    <w:rsid w:val="002D7F9F"/>
    <w:rsid w:val="002E0131"/>
    <w:rsid w:val="002E024E"/>
    <w:rsid w:val="002E026F"/>
    <w:rsid w:val="002E053B"/>
    <w:rsid w:val="002E054E"/>
    <w:rsid w:val="002E05F8"/>
    <w:rsid w:val="002E0667"/>
    <w:rsid w:val="002E0893"/>
    <w:rsid w:val="002E09C6"/>
    <w:rsid w:val="002E0BAC"/>
    <w:rsid w:val="002E0D3A"/>
    <w:rsid w:val="002E0FFB"/>
    <w:rsid w:val="002E1181"/>
    <w:rsid w:val="002E1228"/>
    <w:rsid w:val="002E1256"/>
    <w:rsid w:val="002E13EB"/>
    <w:rsid w:val="002E14FE"/>
    <w:rsid w:val="002E1542"/>
    <w:rsid w:val="002E1791"/>
    <w:rsid w:val="002E18A4"/>
    <w:rsid w:val="002E190D"/>
    <w:rsid w:val="002E1B95"/>
    <w:rsid w:val="002E1C75"/>
    <w:rsid w:val="002E1D71"/>
    <w:rsid w:val="002E1D83"/>
    <w:rsid w:val="002E1E59"/>
    <w:rsid w:val="002E1F74"/>
    <w:rsid w:val="002E25C9"/>
    <w:rsid w:val="002E264A"/>
    <w:rsid w:val="002E26A6"/>
    <w:rsid w:val="002E2859"/>
    <w:rsid w:val="002E28B3"/>
    <w:rsid w:val="002E28EA"/>
    <w:rsid w:val="002E2BA6"/>
    <w:rsid w:val="002E2FF2"/>
    <w:rsid w:val="002E32D3"/>
    <w:rsid w:val="002E330E"/>
    <w:rsid w:val="002E335C"/>
    <w:rsid w:val="002E3508"/>
    <w:rsid w:val="002E351A"/>
    <w:rsid w:val="002E3736"/>
    <w:rsid w:val="002E37EF"/>
    <w:rsid w:val="002E3A14"/>
    <w:rsid w:val="002E3A78"/>
    <w:rsid w:val="002E3BEC"/>
    <w:rsid w:val="002E3DE5"/>
    <w:rsid w:val="002E3EFD"/>
    <w:rsid w:val="002E3F1E"/>
    <w:rsid w:val="002E3FA2"/>
    <w:rsid w:val="002E42D3"/>
    <w:rsid w:val="002E4381"/>
    <w:rsid w:val="002E453E"/>
    <w:rsid w:val="002E460F"/>
    <w:rsid w:val="002E4C32"/>
    <w:rsid w:val="002E4EAC"/>
    <w:rsid w:val="002E4F65"/>
    <w:rsid w:val="002E50BE"/>
    <w:rsid w:val="002E51A7"/>
    <w:rsid w:val="002E536D"/>
    <w:rsid w:val="002E5789"/>
    <w:rsid w:val="002E584B"/>
    <w:rsid w:val="002E5897"/>
    <w:rsid w:val="002E5902"/>
    <w:rsid w:val="002E5978"/>
    <w:rsid w:val="002E59DE"/>
    <w:rsid w:val="002E5E6F"/>
    <w:rsid w:val="002E5EC0"/>
    <w:rsid w:val="002E60E4"/>
    <w:rsid w:val="002E6114"/>
    <w:rsid w:val="002E62A0"/>
    <w:rsid w:val="002E62AE"/>
    <w:rsid w:val="002E6396"/>
    <w:rsid w:val="002E63EE"/>
    <w:rsid w:val="002E64DB"/>
    <w:rsid w:val="002E670D"/>
    <w:rsid w:val="002E69B7"/>
    <w:rsid w:val="002E6E6A"/>
    <w:rsid w:val="002E761F"/>
    <w:rsid w:val="002E7683"/>
    <w:rsid w:val="002E77D6"/>
    <w:rsid w:val="002E7F16"/>
    <w:rsid w:val="002F0022"/>
    <w:rsid w:val="002F0179"/>
    <w:rsid w:val="002F017C"/>
    <w:rsid w:val="002F01CB"/>
    <w:rsid w:val="002F05C7"/>
    <w:rsid w:val="002F065C"/>
    <w:rsid w:val="002F094A"/>
    <w:rsid w:val="002F0980"/>
    <w:rsid w:val="002F0D24"/>
    <w:rsid w:val="002F0D2A"/>
    <w:rsid w:val="002F0DCF"/>
    <w:rsid w:val="002F1020"/>
    <w:rsid w:val="002F10B1"/>
    <w:rsid w:val="002F151A"/>
    <w:rsid w:val="002F1539"/>
    <w:rsid w:val="002F1621"/>
    <w:rsid w:val="002F16D4"/>
    <w:rsid w:val="002F1AA3"/>
    <w:rsid w:val="002F1AFE"/>
    <w:rsid w:val="002F1D38"/>
    <w:rsid w:val="002F1E4A"/>
    <w:rsid w:val="002F1E66"/>
    <w:rsid w:val="002F2049"/>
    <w:rsid w:val="002F20E0"/>
    <w:rsid w:val="002F2261"/>
    <w:rsid w:val="002F2315"/>
    <w:rsid w:val="002F23C4"/>
    <w:rsid w:val="002F244F"/>
    <w:rsid w:val="002F2580"/>
    <w:rsid w:val="002F2687"/>
    <w:rsid w:val="002F2958"/>
    <w:rsid w:val="002F29E9"/>
    <w:rsid w:val="002F2B4C"/>
    <w:rsid w:val="002F2C84"/>
    <w:rsid w:val="002F2F9B"/>
    <w:rsid w:val="002F352F"/>
    <w:rsid w:val="002F373B"/>
    <w:rsid w:val="002F39CE"/>
    <w:rsid w:val="002F39E9"/>
    <w:rsid w:val="002F3E76"/>
    <w:rsid w:val="002F3EFD"/>
    <w:rsid w:val="002F3F9E"/>
    <w:rsid w:val="002F466D"/>
    <w:rsid w:val="002F4716"/>
    <w:rsid w:val="002F482F"/>
    <w:rsid w:val="002F4847"/>
    <w:rsid w:val="002F487F"/>
    <w:rsid w:val="002F4A96"/>
    <w:rsid w:val="002F4B21"/>
    <w:rsid w:val="002F4D11"/>
    <w:rsid w:val="002F4D3A"/>
    <w:rsid w:val="002F4D5B"/>
    <w:rsid w:val="002F4E45"/>
    <w:rsid w:val="002F4F16"/>
    <w:rsid w:val="002F4FBB"/>
    <w:rsid w:val="002F5303"/>
    <w:rsid w:val="002F535D"/>
    <w:rsid w:val="002F5382"/>
    <w:rsid w:val="002F5390"/>
    <w:rsid w:val="002F55E3"/>
    <w:rsid w:val="002F583F"/>
    <w:rsid w:val="002F59B6"/>
    <w:rsid w:val="002F59E7"/>
    <w:rsid w:val="002F5D0F"/>
    <w:rsid w:val="002F64D2"/>
    <w:rsid w:val="002F64DD"/>
    <w:rsid w:val="002F65B4"/>
    <w:rsid w:val="002F6610"/>
    <w:rsid w:val="002F66A7"/>
    <w:rsid w:val="002F6C3A"/>
    <w:rsid w:val="002F6C42"/>
    <w:rsid w:val="002F6D66"/>
    <w:rsid w:val="002F6E9F"/>
    <w:rsid w:val="002F714A"/>
    <w:rsid w:val="002F720D"/>
    <w:rsid w:val="002F73C7"/>
    <w:rsid w:val="002F74F0"/>
    <w:rsid w:val="002F77C6"/>
    <w:rsid w:val="002F77E4"/>
    <w:rsid w:val="002F7809"/>
    <w:rsid w:val="002F795B"/>
    <w:rsid w:val="002F7A79"/>
    <w:rsid w:val="002F7BB0"/>
    <w:rsid w:val="002F7D08"/>
    <w:rsid w:val="00300441"/>
    <w:rsid w:val="00300447"/>
    <w:rsid w:val="003004CC"/>
    <w:rsid w:val="003005C8"/>
    <w:rsid w:val="00300BD2"/>
    <w:rsid w:val="00300D70"/>
    <w:rsid w:val="00300E44"/>
    <w:rsid w:val="00300F02"/>
    <w:rsid w:val="00300F90"/>
    <w:rsid w:val="003010C1"/>
    <w:rsid w:val="003010CC"/>
    <w:rsid w:val="00301364"/>
    <w:rsid w:val="00301929"/>
    <w:rsid w:val="003019EC"/>
    <w:rsid w:val="00301BA7"/>
    <w:rsid w:val="00301F04"/>
    <w:rsid w:val="00301FB9"/>
    <w:rsid w:val="00301FBB"/>
    <w:rsid w:val="00301FCE"/>
    <w:rsid w:val="00302060"/>
    <w:rsid w:val="00302453"/>
    <w:rsid w:val="003024DC"/>
    <w:rsid w:val="00302762"/>
    <w:rsid w:val="003027A3"/>
    <w:rsid w:val="0030281F"/>
    <w:rsid w:val="00302826"/>
    <w:rsid w:val="00302861"/>
    <w:rsid w:val="00302936"/>
    <w:rsid w:val="00302A59"/>
    <w:rsid w:val="00302B5B"/>
    <w:rsid w:val="00302DF9"/>
    <w:rsid w:val="0030302D"/>
    <w:rsid w:val="0030350C"/>
    <w:rsid w:val="00303651"/>
    <w:rsid w:val="003036EB"/>
    <w:rsid w:val="003039F6"/>
    <w:rsid w:val="00303A35"/>
    <w:rsid w:val="00303F59"/>
    <w:rsid w:val="00303FD4"/>
    <w:rsid w:val="00304130"/>
    <w:rsid w:val="00304179"/>
    <w:rsid w:val="0030451B"/>
    <w:rsid w:val="0030453C"/>
    <w:rsid w:val="003045B6"/>
    <w:rsid w:val="00304854"/>
    <w:rsid w:val="00304A1E"/>
    <w:rsid w:val="00304B1C"/>
    <w:rsid w:val="00304BAB"/>
    <w:rsid w:val="00304BAE"/>
    <w:rsid w:val="0030506D"/>
    <w:rsid w:val="0030547C"/>
    <w:rsid w:val="00305482"/>
    <w:rsid w:val="00305BFE"/>
    <w:rsid w:val="00305D2F"/>
    <w:rsid w:val="0030600E"/>
    <w:rsid w:val="00306077"/>
    <w:rsid w:val="003062BA"/>
    <w:rsid w:val="003063D9"/>
    <w:rsid w:val="00306610"/>
    <w:rsid w:val="0030663C"/>
    <w:rsid w:val="00306720"/>
    <w:rsid w:val="00306744"/>
    <w:rsid w:val="003067BB"/>
    <w:rsid w:val="00306888"/>
    <w:rsid w:val="00306A42"/>
    <w:rsid w:val="00306C25"/>
    <w:rsid w:val="00306C88"/>
    <w:rsid w:val="00306D08"/>
    <w:rsid w:val="00306D19"/>
    <w:rsid w:val="00306DA6"/>
    <w:rsid w:val="00306F86"/>
    <w:rsid w:val="003072B8"/>
    <w:rsid w:val="00307747"/>
    <w:rsid w:val="00307781"/>
    <w:rsid w:val="00307806"/>
    <w:rsid w:val="003078BB"/>
    <w:rsid w:val="00307A8F"/>
    <w:rsid w:val="00307B95"/>
    <w:rsid w:val="00307C21"/>
    <w:rsid w:val="00307C86"/>
    <w:rsid w:val="00307CAA"/>
    <w:rsid w:val="00307DA6"/>
    <w:rsid w:val="00307E5B"/>
    <w:rsid w:val="003100D0"/>
    <w:rsid w:val="00310444"/>
    <w:rsid w:val="00310602"/>
    <w:rsid w:val="00310749"/>
    <w:rsid w:val="00310AE9"/>
    <w:rsid w:val="00310C94"/>
    <w:rsid w:val="003110AA"/>
    <w:rsid w:val="003110B2"/>
    <w:rsid w:val="003111C8"/>
    <w:rsid w:val="00311216"/>
    <w:rsid w:val="00311462"/>
    <w:rsid w:val="00311520"/>
    <w:rsid w:val="00311632"/>
    <w:rsid w:val="003116CB"/>
    <w:rsid w:val="00311794"/>
    <w:rsid w:val="00311828"/>
    <w:rsid w:val="003120F7"/>
    <w:rsid w:val="003121D1"/>
    <w:rsid w:val="003121D4"/>
    <w:rsid w:val="0031245F"/>
    <w:rsid w:val="003125A8"/>
    <w:rsid w:val="0031260E"/>
    <w:rsid w:val="00312768"/>
    <w:rsid w:val="00312849"/>
    <w:rsid w:val="003128AC"/>
    <w:rsid w:val="00312997"/>
    <w:rsid w:val="00313272"/>
    <w:rsid w:val="0031335A"/>
    <w:rsid w:val="003135BF"/>
    <w:rsid w:val="00313620"/>
    <w:rsid w:val="00313681"/>
    <w:rsid w:val="003136F5"/>
    <w:rsid w:val="00313751"/>
    <w:rsid w:val="00313788"/>
    <w:rsid w:val="003137AA"/>
    <w:rsid w:val="00313819"/>
    <w:rsid w:val="00313A1D"/>
    <w:rsid w:val="00313A2E"/>
    <w:rsid w:val="00313DF1"/>
    <w:rsid w:val="0031409A"/>
    <w:rsid w:val="003141E4"/>
    <w:rsid w:val="00314204"/>
    <w:rsid w:val="00314611"/>
    <w:rsid w:val="0031464D"/>
    <w:rsid w:val="00314827"/>
    <w:rsid w:val="003149B2"/>
    <w:rsid w:val="00314ADF"/>
    <w:rsid w:val="00314B81"/>
    <w:rsid w:val="00314C97"/>
    <w:rsid w:val="00314CAE"/>
    <w:rsid w:val="00314EC3"/>
    <w:rsid w:val="00314FC9"/>
    <w:rsid w:val="00315007"/>
    <w:rsid w:val="00315328"/>
    <w:rsid w:val="0031570F"/>
    <w:rsid w:val="003157F8"/>
    <w:rsid w:val="00315850"/>
    <w:rsid w:val="00315A2E"/>
    <w:rsid w:val="00315A3C"/>
    <w:rsid w:val="00315B62"/>
    <w:rsid w:val="00315BFE"/>
    <w:rsid w:val="00315CD5"/>
    <w:rsid w:val="00315CEF"/>
    <w:rsid w:val="00315D46"/>
    <w:rsid w:val="00315FEA"/>
    <w:rsid w:val="003160F7"/>
    <w:rsid w:val="003163D0"/>
    <w:rsid w:val="00316581"/>
    <w:rsid w:val="0031659A"/>
    <w:rsid w:val="00316792"/>
    <w:rsid w:val="003169BC"/>
    <w:rsid w:val="00316AFD"/>
    <w:rsid w:val="00316BD7"/>
    <w:rsid w:val="003172AD"/>
    <w:rsid w:val="00317348"/>
    <w:rsid w:val="003177BD"/>
    <w:rsid w:val="00317812"/>
    <w:rsid w:val="0031791D"/>
    <w:rsid w:val="00317930"/>
    <w:rsid w:val="00317992"/>
    <w:rsid w:val="00317ACC"/>
    <w:rsid w:val="00317C01"/>
    <w:rsid w:val="00317D12"/>
    <w:rsid w:val="00317EDB"/>
    <w:rsid w:val="00320016"/>
    <w:rsid w:val="003203CC"/>
    <w:rsid w:val="0032042F"/>
    <w:rsid w:val="00320694"/>
    <w:rsid w:val="003206B5"/>
    <w:rsid w:val="0032075F"/>
    <w:rsid w:val="00320787"/>
    <w:rsid w:val="003208AD"/>
    <w:rsid w:val="003208FA"/>
    <w:rsid w:val="003209AC"/>
    <w:rsid w:val="00320AD3"/>
    <w:rsid w:val="00320B4D"/>
    <w:rsid w:val="00320B79"/>
    <w:rsid w:val="00320B7A"/>
    <w:rsid w:val="00320BD5"/>
    <w:rsid w:val="00320C07"/>
    <w:rsid w:val="00320C38"/>
    <w:rsid w:val="00320EEB"/>
    <w:rsid w:val="00320FAD"/>
    <w:rsid w:val="00321192"/>
    <w:rsid w:val="00321465"/>
    <w:rsid w:val="003216A5"/>
    <w:rsid w:val="003219D3"/>
    <w:rsid w:val="00321B5E"/>
    <w:rsid w:val="00321C2F"/>
    <w:rsid w:val="00321C54"/>
    <w:rsid w:val="0032214F"/>
    <w:rsid w:val="00322196"/>
    <w:rsid w:val="003221BD"/>
    <w:rsid w:val="003224D9"/>
    <w:rsid w:val="0032253A"/>
    <w:rsid w:val="003227E5"/>
    <w:rsid w:val="0032293D"/>
    <w:rsid w:val="0032297D"/>
    <w:rsid w:val="00322DA0"/>
    <w:rsid w:val="00322EFA"/>
    <w:rsid w:val="00323011"/>
    <w:rsid w:val="00323060"/>
    <w:rsid w:val="003230BB"/>
    <w:rsid w:val="003230C0"/>
    <w:rsid w:val="00323210"/>
    <w:rsid w:val="003234E6"/>
    <w:rsid w:val="003234FB"/>
    <w:rsid w:val="003235D6"/>
    <w:rsid w:val="00323741"/>
    <w:rsid w:val="0032386E"/>
    <w:rsid w:val="003239A7"/>
    <w:rsid w:val="00323A1B"/>
    <w:rsid w:val="00323C28"/>
    <w:rsid w:val="00323D59"/>
    <w:rsid w:val="00323E43"/>
    <w:rsid w:val="00323ED8"/>
    <w:rsid w:val="00323F77"/>
    <w:rsid w:val="00323FB0"/>
    <w:rsid w:val="00323FBC"/>
    <w:rsid w:val="003242A5"/>
    <w:rsid w:val="00324670"/>
    <w:rsid w:val="0032490E"/>
    <w:rsid w:val="00324A75"/>
    <w:rsid w:val="00324A88"/>
    <w:rsid w:val="00324B9C"/>
    <w:rsid w:val="003250A9"/>
    <w:rsid w:val="0032514D"/>
    <w:rsid w:val="00325151"/>
    <w:rsid w:val="00325349"/>
    <w:rsid w:val="003258CC"/>
    <w:rsid w:val="00325B79"/>
    <w:rsid w:val="00325EF5"/>
    <w:rsid w:val="003261E8"/>
    <w:rsid w:val="0032635E"/>
    <w:rsid w:val="00326760"/>
    <w:rsid w:val="00326848"/>
    <w:rsid w:val="003268D6"/>
    <w:rsid w:val="00326B44"/>
    <w:rsid w:val="00326BBD"/>
    <w:rsid w:val="00326C09"/>
    <w:rsid w:val="00326C59"/>
    <w:rsid w:val="00326C7B"/>
    <w:rsid w:val="00326CD6"/>
    <w:rsid w:val="00326E4E"/>
    <w:rsid w:val="00327010"/>
    <w:rsid w:val="00327097"/>
    <w:rsid w:val="0032729A"/>
    <w:rsid w:val="00327394"/>
    <w:rsid w:val="00327415"/>
    <w:rsid w:val="0032767F"/>
    <w:rsid w:val="0032792F"/>
    <w:rsid w:val="00327A76"/>
    <w:rsid w:val="00327B67"/>
    <w:rsid w:val="00327DAF"/>
    <w:rsid w:val="0033009E"/>
    <w:rsid w:val="003300D5"/>
    <w:rsid w:val="003301A9"/>
    <w:rsid w:val="0033022A"/>
    <w:rsid w:val="0033022E"/>
    <w:rsid w:val="0033034D"/>
    <w:rsid w:val="003308A3"/>
    <w:rsid w:val="00330933"/>
    <w:rsid w:val="00330975"/>
    <w:rsid w:val="00330A8D"/>
    <w:rsid w:val="00330BEF"/>
    <w:rsid w:val="00330C17"/>
    <w:rsid w:val="00330EC0"/>
    <w:rsid w:val="003311E8"/>
    <w:rsid w:val="00331298"/>
    <w:rsid w:val="003313EC"/>
    <w:rsid w:val="0033148B"/>
    <w:rsid w:val="003314A1"/>
    <w:rsid w:val="003314B0"/>
    <w:rsid w:val="003318CE"/>
    <w:rsid w:val="00331BA6"/>
    <w:rsid w:val="00331CD4"/>
    <w:rsid w:val="00331DDB"/>
    <w:rsid w:val="00331EB6"/>
    <w:rsid w:val="00331ECB"/>
    <w:rsid w:val="0033215F"/>
    <w:rsid w:val="00332329"/>
    <w:rsid w:val="003323E5"/>
    <w:rsid w:val="00332442"/>
    <w:rsid w:val="003324D8"/>
    <w:rsid w:val="00332626"/>
    <w:rsid w:val="003328CB"/>
    <w:rsid w:val="00332B91"/>
    <w:rsid w:val="00332BBA"/>
    <w:rsid w:val="00332D83"/>
    <w:rsid w:val="00332E1E"/>
    <w:rsid w:val="0033302D"/>
    <w:rsid w:val="00333123"/>
    <w:rsid w:val="0033341A"/>
    <w:rsid w:val="00333478"/>
    <w:rsid w:val="003335EF"/>
    <w:rsid w:val="0033381E"/>
    <w:rsid w:val="00333A48"/>
    <w:rsid w:val="00333B3B"/>
    <w:rsid w:val="00334139"/>
    <w:rsid w:val="003341F6"/>
    <w:rsid w:val="0033425F"/>
    <w:rsid w:val="003349C4"/>
    <w:rsid w:val="003349CF"/>
    <w:rsid w:val="003349F7"/>
    <w:rsid w:val="00334C0D"/>
    <w:rsid w:val="00334E4E"/>
    <w:rsid w:val="003351DC"/>
    <w:rsid w:val="003351F0"/>
    <w:rsid w:val="00335451"/>
    <w:rsid w:val="0033563C"/>
    <w:rsid w:val="003357F4"/>
    <w:rsid w:val="00335AE8"/>
    <w:rsid w:val="00335DC8"/>
    <w:rsid w:val="0033608F"/>
    <w:rsid w:val="00336224"/>
    <w:rsid w:val="00336537"/>
    <w:rsid w:val="00336628"/>
    <w:rsid w:val="003367D0"/>
    <w:rsid w:val="003367EE"/>
    <w:rsid w:val="00336875"/>
    <w:rsid w:val="0033695A"/>
    <w:rsid w:val="00336E3F"/>
    <w:rsid w:val="00336ED5"/>
    <w:rsid w:val="00337017"/>
    <w:rsid w:val="003370AE"/>
    <w:rsid w:val="0033725B"/>
    <w:rsid w:val="003372D0"/>
    <w:rsid w:val="00337415"/>
    <w:rsid w:val="00337417"/>
    <w:rsid w:val="003377A5"/>
    <w:rsid w:val="003377B7"/>
    <w:rsid w:val="00337808"/>
    <w:rsid w:val="00337A41"/>
    <w:rsid w:val="00337CC6"/>
    <w:rsid w:val="00337DAC"/>
    <w:rsid w:val="00337EFC"/>
    <w:rsid w:val="00337F5D"/>
    <w:rsid w:val="00340359"/>
    <w:rsid w:val="003403A9"/>
    <w:rsid w:val="00340727"/>
    <w:rsid w:val="00340735"/>
    <w:rsid w:val="0034079A"/>
    <w:rsid w:val="00340889"/>
    <w:rsid w:val="003409FE"/>
    <w:rsid w:val="00340A20"/>
    <w:rsid w:val="00340A58"/>
    <w:rsid w:val="00340ADE"/>
    <w:rsid w:val="00340AF7"/>
    <w:rsid w:val="00340BE2"/>
    <w:rsid w:val="00340EF9"/>
    <w:rsid w:val="0034128C"/>
    <w:rsid w:val="00341404"/>
    <w:rsid w:val="00341569"/>
    <w:rsid w:val="00341732"/>
    <w:rsid w:val="00341A26"/>
    <w:rsid w:val="00341B10"/>
    <w:rsid w:val="00341BC9"/>
    <w:rsid w:val="00341D45"/>
    <w:rsid w:val="00341DCD"/>
    <w:rsid w:val="00341FD4"/>
    <w:rsid w:val="00342004"/>
    <w:rsid w:val="003420C6"/>
    <w:rsid w:val="00342545"/>
    <w:rsid w:val="003426A5"/>
    <w:rsid w:val="003427A1"/>
    <w:rsid w:val="003428D4"/>
    <w:rsid w:val="00342931"/>
    <w:rsid w:val="00342A4A"/>
    <w:rsid w:val="00342ACC"/>
    <w:rsid w:val="00342E11"/>
    <w:rsid w:val="00342E3D"/>
    <w:rsid w:val="0034334E"/>
    <w:rsid w:val="0034343C"/>
    <w:rsid w:val="00343489"/>
    <w:rsid w:val="003435B9"/>
    <w:rsid w:val="00343622"/>
    <w:rsid w:val="00343858"/>
    <w:rsid w:val="0034394A"/>
    <w:rsid w:val="00343BFA"/>
    <w:rsid w:val="00343C3D"/>
    <w:rsid w:val="00343CA1"/>
    <w:rsid w:val="00343EF0"/>
    <w:rsid w:val="0034420E"/>
    <w:rsid w:val="00344572"/>
    <w:rsid w:val="003445FD"/>
    <w:rsid w:val="0034470F"/>
    <w:rsid w:val="00344795"/>
    <w:rsid w:val="0034487F"/>
    <w:rsid w:val="0034489C"/>
    <w:rsid w:val="00344AFB"/>
    <w:rsid w:val="00344DA8"/>
    <w:rsid w:val="00344E28"/>
    <w:rsid w:val="00344FEB"/>
    <w:rsid w:val="00344FFD"/>
    <w:rsid w:val="0034529E"/>
    <w:rsid w:val="00345408"/>
    <w:rsid w:val="003454F6"/>
    <w:rsid w:val="003459AE"/>
    <w:rsid w:val="00345B9E"/>
    <w:rsid w:val="00345CC4"/>
    <w:rsid w:val="00345CCC"/>
    <w:rsid w:val="00346014"/>
    <w:rsid w:val="00346046"/>
    <w:rsid w:val="003461AA"/>
    <w:rsid w:val="003461EC"/>
    <w:rsid w:val="003463EF"/>
    <w:rsid w:val="00346781"/>
    <w:rsid w:val="0034685D"/>
    <w:rsid w:val="00347031"/>
    <w:rsid w:val="003470B9"/>
    <w:rsid w:val="0034716C"/>
    <w:rsid w:val="003471F5"/>
    <w:rsid w:val="00347268"/>
    <w:rsid w:val="0034739E"/>
    <w:rsid w:val="0034749C"/>
    <w:rsid w:val="003474C4"/>
    <w:rsid w:val="003474C6"/>
    <w:rsid w:val="003475AF"/>
    <w:rsid w:val="0034796E"/>
    <w:rsid w:val="00347C4C"/>
    <w:rsid w:val="00347E79"/>
    <w:rsid w:val="003504F4"/>
    <w:rsid w:val="00350604"/>
    <w:rsid w:val="00350830"/>
    <w:rsid w:val="003508F2"/>
    <w:rsid w:val="00350A5E"/>
    <w:rsid w:val="00350E31"/>
    <w:rsid w:val="00350E96"/>
    <w:rsid w:val="00350F28"/>
    <w:rsid w:val="00351003"/>
    <w:rsid w:val="00351058"/>
    <w:rsid w:val="00351068"/>
    <w:rsid w:val="00351194"/>
    <w:rsid w:val="003514C3"/>
    <w:rsid w:val="00351580"/>
    <w:rsid w:val="003515E9"/>
    <w:rsid w:val="00351625"/>
    <w:rsid w:val="00351650"/>
    <w:rsid w:val="003517F1"/>
    <w:rsid w:val="00351931"/>
    <w:rsid w:val="00351A77"/>
    <w:rsid w:val="00351C5D"/>
    <w:rsid w:val="00351D99"/>
    <w:rsid w:val="00351FD8"/>
    <w:rsid w:val="003520DA"/>
    <w:rsid w:val="003524DE"/>
    <w:rsid w:val="003525A5"/>
    <w:rsid w:val="003525AE"/>
    <w:rsid w:val="00352600"/>
    <w:rsid w:val="003527E4"/>
    <w:rsid w:val="00352AD5"/>
    <w:rsid w:val="00352CA3"/>
    <w:rsid w:val="00353009"/>
    <w:rsid w:val="003532F0"/>
    <w:rsid w:val="00353502"/>
    <w:rsid w:val="00353533"/>
    <w:rsid w:val="0035376E"/>
    <w:rsid w:val="0035384D"/>
    <w:rsid w:val="003538E6"/>
    <w:rsid w:val="00353BEA"/>
    <w:rsid w:val="00353DE0"/>
    <w:rsid w:val="00354209"/>
    <w:rsid w:val="003544BD"/>
    <w:rsid w:val="003546A1"/>
    <w:rsid w:val="003546D1"/>
    <w:rsid w:val="003547CD"/>
    <w:rsid w:val="00354816"/>
    <w:rsid w:val="00354835"/>
    <w:rsid w:val="00354887"/>
    <w:rsid w:val="00354BEF"/>
    <w:rsid w:val="00354C19"/>
    <w:rsid w:val="00354CFA"/>
    <w:rsid w:val="00354DE1"/>
    <w:rsid w:val="00354E43"/>
    <w:rsid w:val="00355366"/>
    <w:rsid w:val="00355499"/>
    <w:rsid w:val="00355588"/>
    <w:rsid w:val="00355793"/>
    <w:rsid w:val="003557C0"/>
    <w:rsid w:val="00355D8D"/>
    <w:rsid w:val="00355E22"/>
    <w:rsid w:val="00355E76"/>
    <w:rsid w:val="003560DA"/>
    <w:rsid w:val="003565A1"/>
    <w:rsid w:val="003568B0"/>
    <w:rsid w:val="00356A83"/>
    <w:rsid w:val="00356B18"/>
    <w:rsid w:val="00356B27"/>
    <w:rsid w:val="00356B46"/>
    <w:rsid w:val="00356CA7"/>
    <w:rsid w:val="00356FD7"/>
    <w:rsid w:val="0035700C"/>
    <w:rsid w:val="00357162"/>
    <w:rsid w:val="003572E7"/>
    <w:rsid w:val="003573BF"/>
    <w:rsid w:val="003573E9"/>
    <w:rsid w:val="003575D4"/>
    <w:rsid w:val="003576F6"/>
    <w:rsid w:val="003576FE"/>
    <w:rsid w:val="003578D6"/>
    <w:rsid w:val="00357A91"/>
    <w:rsid w:val="00357F8D"/>
    <w:rsid w:val="0036016B"/>
    <w:rsid w:val="00360420"/>
    <w:rsid w:val="003604D9"/>
    <w:rsid w:val="00360B82"/>
    <w:rsid w:val="00360C1E"/>
    <w:rsid w:val="00360DDD"/>
    <w:rsid w:val="003612B5"/>
    <w:rsid w:val="00361347"/>
    <w:rsid w:val="0036144C"/>
    <w:rsid w:val="00361563"/>
    <w:rsid w:val="003615BD"/>
    <w:rsid w:val="00361746"/>
    <w:rsid w:val="003618AC"/>
    <w:rsid w:val="00361B3D"/>
    <w:rsid w:val="00361D70"/>
    <w:rsid w:val="00361EF8"/>
    <w:rsid w:val="00361F25"/>
    <w:rsid w:val="00361F3B"/>
    <w:rsid w:val="0036202F"/>
    <w:rsid w:val="00362398"/>
    <w:rsid w:val="0036240E"/>
    <w:rsid w:val="003624C7"/>
    <w:rsid w:val="0036263B"/>
    <w:rsid w:val="00362851"/>
    <w:rsid w:val="00362A38"/>
    <w:rsid w:val="00362EF3"/>
    <w:rsid w:val="00363022"/>
    <w:rsid w:val="00363097"/>
    <w:rsid w:val="003635C7"/>
    <w:rsid w:val="003635E6"/>
    <w:rsid w:val="00363671"/>
    <w:rsid w:val="003636AF"/>
    <w:rsid w:val="0036371D"/>
    <w:rsid w:val="00363B2A"/>
    <w:rsid w:val="00363C5D"/>
    <w:rsid w:val="00363D63"/>
    <w:rsid w:val="00363DA9"/>
    <w:rsid w:val="00364036"/>
    <w:rsid w:val="003642C0"/>
    <w:rsid w:val="003643F3"/>
    <w:rsid w:val="003644DB"/>
    <w:rsid w:val="00364520"/>
    <w:rsid w:val="00364736"/>
    <w:rsid w:val="00364764"/>
    <w:rsid w:val="0036491F"/>
    <w:rsid w:val="00364A6F"/>
    <w:rsid w:val="00364A90"/>
    <w:rsid w:val="00364AE8"/>
    <w:rsid w:val="00364D7E"/>
    <w:rsid w:val="00364E2E"/>
    <w:rsid w:val="0036536E"/>
    <w:rsid w:val="00365672"/>
    <w:rsid w:val="003658A7"/>
    <w:rsid w:val="00365B8C"/>
    <w:rsid w:val="00365DAB"/>
    <w:rsid w:val="00365EF2"/>
    <w:rsid w:val="00365FA9"/>
    <w:rsid w:val="0036628F"/>
    <w:rsid w:val="003667D0"/>
    <w:rsid w:val="00366830"/>
    <w:rsid w:val="00366858"/>
    <w:rsid w:val="00366AAD"/>
    <w:rsid w:val="00366B75"/>
    <w:rsid w:val="00366CE3"/>
    <w:rsid w:val="00366FE0"/>
    <w:rsid w:val="0036715C"/>
    <w:rsid w:val="00367471"/>
    <w:rsid w:val="0036750B"/>
    <w:rsid w:val="0036763C"/>
    <w:rsid w:val="00367661"/>
    <w:rsid w:val="0036780B"/>
    <w:rsid w:val="003679D1"/>
    <w:rsid w:val="003679D6"/>
    <w:rsid w:val="00367CD5"/>
    <w:rsid w:val="00367E1E"/>
    <w:rsid w:val="00367E60"/>
    <w:rsid w:val="00367F75"/>
    <w:rsid w:val="00370268"/>
    <w:rsid w:val="0037043D"/>
    <w:rsid w:val="003705B3"/>
    <w:rsid w:val="003708B8"/>
    <w:rsid w:val="00370B9E"/>
    <w:rsid w:val="00370BC5"/>
    <w:rsid w:val="00370C60"/>
    <w:rsid w:val="00370E00"/>
    <w:rsid w:val="00370E1D"/>
    <w:rsid w:val="00370F50"/>
    <w:rsid w:val="003713EA"/>
    <w:rsid w:val="00371CC2"/>
    <w:rsid w:val="00371F08"/>
    <w:rsid w:val="00371FAC"/>
    <w:rsid w:val="0037225D"/>
    <w:rsid w:val="00372552"/>
    <w:rsid w:val="00372659"/>
    <w:rsid w:val="00372851"/>
    <w:rsid w:val="00372AE4"/>
    <w:rsid w:val="00372BEC"/>
    <w:rsid w:val="00372C13"/>
    <w:rsid w:val="00372E3E"/>
    <w:rsid w:val="00373297"/>
    <w:rsid w:val="00373396"/>
    <w:rsid w:val="00373AB5"/>
    <w:rsid w:val="00373B0C"/>
    <w:rsid w:val="0037405D"/>
    <w:rsid w:val="003742AA"/>
    <w:rsid w:val="0037441E"/>
    <w:rsid w:val="00374423"/>
    <w:rsid w:val="00374586"/>
    <w:rsid w:val="0037492A"/>
    <w:rsid w:val="00374F28"/>
    <w:rsid w:val="00374FD7"/>
    <w:rsid w:val="0037507B"/>
    <w:rsid w:val="003751A2"/>
    <w:rsid w:val="003751B4"/>
    <w:rsid w:val="0037534A"/>
    <w:rsid w:val="00375525"/>
    <w:rsid w:val="003755DE"/>
    <w:rsid w:val="00375749"/>
    <w:rsid w:val="003757E4"/>
    <w:rsid w:val="003759E9"/>
    <w:rsid w:val="00375C6A"/>
    <w:rsid w:val="00375D23"/>
    <w:rsid w:val="00375DBF"/>
    <w:rsid w:val="003760C9"/>
    <w:rsid w:val="00376173"/>
    <w:rsid w:val="00376521"/>
    <w:rsid w:val="0037655D"/>
    <w:rsid w:val="00376A29"/>
    <w:rsid w:val="00376BFC"/>
    <w:rsid w:val="00376C8D"/>
    <w:rsid w:val="00376F91"/>
    <w:rsid w:val="0037707C"/>
    <w:rsid w:val="003770DB"/>
    <w:rsid w:val="00377931"/>
    <w:rsid w:val="00377BAB"/>
    <w:rsid w:val="00380025"/>
    <w:rsid w:val="003802F3"/>
    <w:rsid w:val="003804DE"/>
    <w:rsid w:val="003805E3"/>
    <w:rsid w:val="00380616"/>
    <w:rsid w:val="00380768"/>
    <w:rsid w:val="003807E4"/>
    <w:rsid w:val="0038083A"/>
    <w:rsid w:val="00380882"/>
    <w:rsid w:val="00380893"/>
    <w:rsid w:val="00380B52"/>
    <w:rsid w:val="00380BB5"/>
    <w:rsid w:val="00380C3C"/>
    <w:rsid w:val="00380D66"/>
    <w:rsid w:val="00380DFA"/>
    <w:rsid w:val="00380E5D"/>
    <w:rsid w:val="00380F7F"/>
    <w:rsid w:val="0038103E"/>
    <w:rsid w:val="003810AA"/>
    <w:rsid w:val="00381413"/>
    <w:rsid w:val="0038153E"/>
    <w:rsid w:val="00381798"/>
    <w:rsid w:val="003817E6"/>
    <w:rsid w:val="0038193B"/>
    <w:rsid w:val="00381A0F"/>
    <w:rsid w:val="00381DA3"/>
    <w:rsid w:val="00381E0D"/>
    <w:rsid w:val="0038202D"/>
    <w:rsid w:val="0038206E"/>
    <w:rsid w:val="003820E1"/>
    <w:rsid w:val="003822FF"/>
    <w:rsid w:val="0038230A"/>
    <w:rsid w:val="0038242A"/>
    <w:rsid w:val="003824FA"/>
    <w:rsid w:val="00382847"/>
    <w:rsid w:val="00382A4B"/>
    <w:rsid w:val="00382E3F"/>
    <w:rsid w:val="0038315D"/>
    <w:rsid w:val="0038316A"/>
    <w:rsid w:val="003831EA"/>
    <w:rsid w:val="00383212"/>
    <w:rsid w:val="0038331C"/>
    <w:rsid w:val="00383401"/>
    <w:rsid w:val="00383743"/>
    <w:rsid w:val="003838FE"/>
    <w:rsid w:val="00383C8D"/>
    <w:rsid w:val="00383E9D"/>
    <w:rsid w:val="003840EA"/>
    <w:rsid w:val="0038417B"/>
    <w:rsid w:val="00384419"/>
    <w:rsid w:val="00384AC7"/>
    <w:rsid w:val="00384CC2"/>
    <w:rsid w:val="00384DBB"/>
    <w:rsid w:val="00384DC9"/>
    <w:rsid w:val="00384FF9"/>
    <w:rsid w:val="00385335"/>
    <w:rsid w:val="00385372"/>
    <w:rsid w:val="003853B8"/>
    <w:rsid w:val="003853C3"/>
    <w:rsid w:val="00385495"/>
    <w:rsid w:val="00385742"/>
    <w:rsid w:val="003859DC"/>
    <w:rsid w:val="00385A1A"/>
    <w:rsid w:val="00385C29"/>
    <w:rsid w:val="00385E80"/>
    <w:rsid w:val="00386130"/>
    <w:rsid w:val="00386167"/>
    <w:rsid w:val="00386290"/>
    <w:rsid w:val="00386319"/>
    <w:rsid w:val="00386650"/>
    <w:rsid w:val="003866C0"/>
    <w:rsid w:val="003867F8"/>
    <w:rsid w:val="00386B03"/>
    <w:rsid w:val="00386B62"/>
    <w:rsid w:val="00386C2A"/>
    <w:rsid w:val="00386C5B"/>
    <w:rsid w:val="00386FBB"/>
    <w:rsid w:val="003872ED"/>
    <w:rsid w:val="00387443"/>
    <w:rsid w:val="00387555"/>
    <w:rsid w:val="003876C2"/>
    <w:rsid w:val="00387833"/>
    <w:rsid w:val="0038788D"/>
    <w:rsid w:val="003878D0"/>
    <w:rsid w:val="00387DED"/>
    <w:rsid w:val="00387E51"/>
    <w:rsid w:val="00387E5D"/>
    <w:rsid w:val="00387F9E"/>
    <w:rsid w:val="00390199"/>
    <w:rsid w:val="003901DD"/>
    <w:rsid w:val="00390339"/>
    <w:rsid w:val="0039036D"/>
    <w:rsid w:val="00390465"/>
    <w:rsid w:val="0039048E"/>
    <w:rsid w:val="00390572"/>
    <w:rsid w:val="00390594"/>
    <w:rsid w:val="003906B0"/>
    <w:rsid w:val="003907F1"/>
    <w:rsid w:val="0039089A"/>
    <w:rsid w:val="00390999"/>
    <w:rsid w:val="00390FFE"/>
    <w:rsid w:val="00391026"/>
    <w:rsid w:val="00391054"/>
    <w:rsid w:val="0039126F"/>
    <w:rsid w:val="003912D8"/>
    <w:rsid w:val="003912FE"/>
    <w:rsid w:val="00391308"/>
    <w:rsid w:val="00391379"/>
    <w:rsid w:val="00391472"/>
    <w:rsid w:val="00391530"/>
    <w:rsid w:val="003915AE"/>
    <w:rsid w:val="0039163A"/>
    <w:rsid w:val="003916BD"/>
    <w:rsid w:val="00391702"/>
    <w:rsid w:val="00391B6A"/>
    <w:rsid w:val="00391DBB"/>
    <w:rsid w:val="00391EB0"/>
    <w:rsid w:val="00391F3F"/>
    <w:rsid w:val="00392120"/>
    <w:rsid w:val="0039227C"/>
    <w:rsid w:val="0039248E"/>
    <w:rsid w:val="003924B0"/>
    <w:rsid w:val="00392524"/>
    <w:rsid w:val="00392550"/>
    <w:rsid w:val="00392553"/>
    <w:rsid w:val="00392B54"/>
    <w:rsid w:val="00392D1B"/>
    <w:rsid w:val="00392EA7"/>
    <w:rsid w:val="00392F85"/>
    <w:rsid w:val="0039301B"/>
    <w:rsid w:val="00393220"/>
    <w:rsid w:val="0039325D"/>
    <w:rsid w:val="00393490"/>
    <w:rsid w:val="00393574"/>
    <w:rsid w:val="00393C58"/>
    <w:rsid w:val="00394027"/>
    <w:rsid w:val="00394083"/>
    <w:rsid w:val="003940D7"/>
    <w:rsid w:val="00394141"/>
    <w:rsid w:val="0039420E"/>
    <w:rsid w:val="00394217"/>
    <w:rsid w:val="00394222"/>
    <w:rsid w:val="003943F4"/>
    <w:rsid w:val="003944D3"/>
    <w:rsid w:val="0039472D"/>
    <w:rsid w:val="003948CD"/>
    <w:rsid w:val="003949F6"/>
    <w:rsid w:val="00394A57"/>
    <w:rsid w:val="00394A88"/>
    <w:rsid w:val="00394CE1"/>
    <w:rsid w:val="00394D32"/>
    <w:rsid w:val="00394EEF"/>
    <w:rsid w:val="003952A1"/>
    <w:rsid w:val="00395471"/>
    <w:rsid w:val="00395515"/>
    <w:rsid w:val="0039553C"/>
    <w:rsid w:val="003956B3"/>
    <w:rsid w:val="003956E4"/>
    <w:rsid w:val="003958F9"/>
    <w:rsid w:val="00395A54"/>
    <w:rsid w:val="00395B15"/>
    <w:rsid w:val="00395C6E"/>
    <w:rsid w:val="00395D53"/>
    <w:rsid w:val="00395E8F"/>
    <w:rsid w:val="003961B7"/>
    <w:rsid w:val="003961BD"/>
    <w:rsid w:val="0039620F"/>
    <w:rsid w:val="003963BD"/>
    <w:rsid w:val="003964DB"/>
    <w:rsid w:val="00396AAF"/>
    <w:rsid w:val="00396C88"/>
    <w:rsid w:val="00396E21"/>
    <w:rsid w:val="003973C1"/>
    <w:rsid w:val="00397410"/>
    <w:rsid w:val="00397618"/>
    <w:rsid w:val="00397A6C"/>
    <w:rsid w:val="00397C2E"/>
    <w:rsid w:val="00397E83"/>
    <w:rsid w:val="00397F03"/>
    <w:rsid w:val="003A0091"/>
    <w:rsid w:val="003A0530"/>
    <w:rsid w:val="003A0542"/>
    <w:rsid w:val="003A07C8"/>
    <w:rsid w:val="003A0829"/>
    <w:rsid w:val="003A0C2E"/>
    <w:rsid w:val="003A0C32"/>
    <w:rsid w:val="003A0D7A"/>
    <w:rsid w:val="003A0F1F"/>
    <w:rsid w:val="003A0F25"/>
    <w:rsid w:val="003A1011"/>
    <w:rsid w:val="003A1322"/>
    <w:rsid w:val="003A153C"/>
    <w:rsid w:val="003A1564"/>
    <w:rsid w:val="003A1663"/>
    <w:rsid w:val="003A1665"/>
    <w:rsid w:val="003A1698"/>
    <w:rsid w:val="003A170C"/>
    <w:rsid w:val="003A1772"/>
    <w:rsid w:val="003A17CD"/>
    <w:rsid w:val="003A1B9D"/>
    <w:rsid w:val="003A1DEA"/>
    <w:rsid w:val="003A1FBC"/>
    <w:rsid w:val="003A21F8"/>
    <w:rsid w:val="003A22EF"/>
    <w:rsid w:val="003A2511"/>
    <w:rsid w:val="003A26D5"/>
    <w:rsid w:val="003A2797"/>
    <w:rsid w:val="003A2A1A"/>
    <w:rsid w:val="003A2B4D"/>
    <w:rsid w:val="003A2C13"/>
    <w:rsid w:val="003A2CED"/>
    <w:rsid w:val="003A2D4F"/>
    <w:rsid w:val="003A2FA9"/>
    <w:rsid w:val="003A30EA"/>
    <w:rsid w:val="003A399D"/>
    <w:rsid w:val="003A39BF"/>
    <w:rsid w:val="003A429B"/>
    <w:rsid w:val="003A4427"/>
    <w:rsid w:val="003A446E"/>
    <w:rsid w:val="003A4A97"/>
    <w:rsid w:val="003A4D40"/>
    <w:rsid w:val="003A4DC0"/>
    <w:rsid w:val="003A4DCB"/>
    <w:rsid w:val="003A4E55"/>
    <w:rsid w:val="003A5024"/>
    <w:rsid w:val="003A51AE"/>
    <w:rsid w:val="003A52BD"/>
    <w:rsid w:val="003A56DF"/>
    <w:rsid w:val="003A5859"/>
    <w:rsid w:val="003A5938"/>
    <w:rsid w:val="003A5C1C"/>
    <w:rsid w:val="003A5C9E"/>
    <w:rsid w:val="003A5F6B"/>
    <w:rsid w:val="003A5FF8"/>
    <w:rsid w:val="003A62F1"/>
    <w:rsid w:val="003A695A"/>
    <w:rsid w:val="003A6A40"/>
    <w:rsid w:val="003A6C98"/>
    <w:rsid w:val="003A6D1A"/>
    <w:rsid w:val="003A6DA4"/>
    <w:rsid w:val="003A6DE5"/>
    <w:rsid w:val="003A7105"/>
    <w:rsid w:val="003A75C4"/>
    <w:rsid w:val="003A77D2"/>
    <w:rsid w:val="003A7848"/>
    <w:rsid w:val="003A7962"/>
    <w:rsid w:val="003A7C4B"/>
    <w:rsid w:val="003A7C96"/>
    <w:rsid w:val="003A7F40"/>
    <w:rsid w:val="003B021D"/>
    <w:rsid w:val="003B026D"/>
    <w:rsid w:val="003B042F"/>
    <w:rsid w:val="003B0466"/>
    <w:rsid w:val="003B0649"/>
    <w:rsid w:val="003B0A5B"/>
    <w:rsid w:val="003B0CF0"/>
    <w:rsid w:val="003B0FD6"/>
    <w:rsid w:val="003B1083"/>
    <w:rsid w:val="003B11B9"/>
    <w:rsid w:val="003B11C2"/>
    <w:rsid w:val="003B1213"/>
    <w:rsid w:val="003B1245"/>
    <w:rsid w:val="003B126E"/>
    <w:rsid w:val="003B129F"/>
    <w:rsid w:val="003B1443"/>
    <w:rsid w:val="003B1E43"/>
    <w:rsid w:val="003B20E5"/>
    <w:rsid w:val="003B217A"/>
    <w:rsid w:val="003B229D"/>
    <w:rsid w:val="003B23F4"/>
    <w:rsid w:val="003B24AF"/>
    <w:rsid w:val="003B2815"/>
    <w:rsid w:val="003B2D23"/>
    <w:rsid w:val="003B2D54"/>
    <w:rsid w:val="003B2E11"/>
    <w:rsid w:val="003B2FC3"/>
    <w:rsid w:val="003B302B"/>
    <w:rsid w:val="003B310D"/>
    <w:rsid w:val="003B32C5"/>
    <w:rsid w:val="003B38A4"/>
    <w:rsid w:val="003B398A"/>
    <w:rsid w:val="003B3A09"/>
    <w:rsid w:val="003B3A29"/>
    <w:rsid w:val="003B3DD8"/>
    <w:rsid w:val="003B3F91"/>
    <w:rsid w:val="003B471D"/>
    <w:rsid w:val="003B4AC0"/>
    <w:rsid w:val="003B4C34"/>
    <w:rsid w:val="003B4C37"/>
    <w:rsid w:val="003B4FD6"/>
    <w:rsid w:val="003B5088"/>
    <w:rsid w:val="003B51B1"/>
    <w:rsid w:val="003B52D9"/>
    <w:rsid w:val="003B53C4"/>
    <w:rsid w:val="003B5434"/>
    <w:rsid w:val="003B56BF"/>
    <w:rsid w:val="003B575B"/>
    <w:rsid w:val="003B57B4"/>
    <w:rsid w:val="003B5825"/>
    <w:rsid w:val="003B5925"/>
    <w:rsid w:val="003B59FA"/>
    <w:rsid w:val="003B5A9D"/>
    <w:rsid w:val="003B6118"/>
    <w:rsid w:val="003B61FE"/>
    <w:rsid w:val="003B6312"/>
    <w:rsid w:val="003B6401"/>
    <w:rsid w:val="003B64BE"/>
    <w:rsid w:val="003B6506"/>
    <w:rsid w:val="003B660B"/>
    <w:rsid w:val="003B6B9B"/>
    <w:rsid w:val="003B6CBF"/>
    <w:rsid w:val="003B6CE9"/>
    <w:rsid w:val="003B6F5F"/>
    <w:rsid w:val="003B6F75"/>
    <w:rsid w:val="003B7262"/>
    <w:rsid w:val="003B75E0"/>
    <w:rsid w:val="003B7682"/>
    <w:rsid w:val="003B79C2"/>
    <w:rsid w:val="003B79EA"/>
    <w:rsid w:val="003B79EC"/>
    <w:rsid w:val="003B7A3B"/>
    <w:rsid w:val="003B7A80"/>
    <w:rsid w:val="003B7C16"/>
    <w:rsid w:val="003B7C24"/>
    <w:rsid w:val="003B7CD1"/>
    <w:rsid w:val="003B7DA7"/>
    <w:rsid w:val="003B7DA8"/>
    <w:rsid w:val="003B7F39"/>
    <w:rsid w:val="003C0148"/>
    <w:rsid w:val="003C02ED"/>
    <w:rsid w:val="003C030E"/>
    <w:rsid w:val="003C0357"/>
    <w:rsid w:val="003C0384"/>
    <w:rsid w:val="003C06D4"/>
    <w:rsid w:val="003C06E4"/>
    <w:rsid w:val="003C0BCC"/>
    <w:rsid w:val="003C0D69"/>
    <w:rsid w:val="003C0F1F"/>
    <w:rsid w:val="003C0FA5"/>
    <w:rsid w:val="003C10C1"/>
    <w:rsid w:val="003C125E"/>
    <w:rsid w:val="003C1702"/>
    <w:rsid w:val="003C1D4A"/>
    <w:rsid w:val="003C1D6F"/>
    <w:rsid w:val="003C1DE2"/>
    <w:rsid w:val="003C1FE1"/>
    <w:rsid w:val="003C2281"/>
    <w:rsid w:val="003C2486"/>
    <w:rsid w:val="003C2532"/>
    <w:rsid w:val="003C25CE"/>
    <w:rsid w:val="003C26EC"/>
    <w:rsid w:val="003C2A5A"/>
    <w:rsid w:val="003C2A6D"/>
    <w:rsid w:val="003C2A94"/>
    <w:rsid w:val="003C2B49"/>
    <w:rsid w:val="003C2B91"/>
    <w:rsid w:val="003C2BF8"/>
    <w:rsid w:val="003C2D25"/>
    <w:rsid w:val="003C2F2B"/>
    <w:rsid w:val="003C2F7F"/>
    <w:rsid w:val="003C3060"/>
    <w:rsid w:val="003C336F"/>
    <w:rsid w:val="003C34AA"/>
    <w:rsid w:val="003C35EF"/>
    <w:rsid w:val="003C3899"/>
    <w:rsid w:val="003C38D7"/>
    <w:rsid w:val="003C3A24"/>
    <w:rsid w:val="003C3A90"/>
    <w:rsid w:val="003C3B30"/>
    <w:rsid w:val="003C3BEB"/>
    <w:rsid w:val="003C3F33"/>
    <w:rsid w:val="003C3FD1"/>
    <w:rsid w:val="003C4057"/>
    <w:rsid w:val="003C41E7"/>
    <w:rsid w:val="003C4296"/>
    <w:rsid w:val="003C42EB"/>
    <w:rsid w:val="003C436B"/>
    <w:rsid w:val="003C4512"/>
    <w:rsid w:val="003C4610"/>
    <w:rsid w:val="003C46DF"/>
    <w:rsid w:val="003C482F"/>
    <w:rsid w:val="003C49DC"/>
    <w:rsid w:val="003C4B67"/>
    <w:rsid w:val="003C4B9D"/>
    <w:rsid w:val="003C4CDE"/>
    <w:rsid w:val="003C4E38"/>
    <w:rsid w:val="003C500F"/>
    <w:rsid w:val="003C52F5"/>
    <w:rsid w:val="003C5545"/>
    <w:rsid w:val="003C5636"/>
    <w:rsid w:val="003C5CE0"/>
    <w:rsid w:val="003C5E30"/>
    <w:rsid w:val="003C5E77"/>
    <w:rsid w:val="003C5EB9"/>
    <w:rsid w:val="003C621D"/>
    <w:rsid w:val="003C63CD"/>
    <w:rsid w:val="003C663C"/>
    <w:rsid w:val="003C66AC"/>
    <w:rsid w:val="003C66C0"/>
    <w:rsid w:val="003C6732"/>
    <w:rsid w:val="003C6960"/>
    <w:rsid w:val="003C6A33"/>
    <w:rsid w:val="003C6CC7"/>
    <w:rsid w:val="003C705C"/>
    <w:rsid w:val="003C706A"/>
    <w:rsid w:val="003C70D5"/>
    <w:rsid w:val="003C741E"/>
    <w:rsid w:val="003C744D"/>
    <w:rsid w:val="003C74FC"/>
    <w:rsid w:val="003C7607"/>
    <w:rsid w:val="003C7AC9"/>
    <w:rsid w:val="003C7C34"/>
    <w:rsid w:val="003C7E7B"/>
    <w:rsid w:val="003D0226"/>
    <w:rsid w:val="003D0237"/>
    <w:rsid w:val="003D03B4"/>
    <w:rsid w:val="003D05CA"/>
    <w:rsid w:val="003D0644"/>
    <w:rsid w:val="003D06DA"/>
    <w:rsid w:val="003D06E2"/>
    <w:rsid w:val="003D077B"/>
    <w:rsid w:val="003D0A29"/>
    <w:rsid w:val="003D0A95"/>
    <w:rsid w:val="003D0C3A"/>
    <w:rsid w:val="003D0D26"/>
    <w:rsid w:val="003D0D7A"/>
    <w:rsid w:val="003D0EED"/>
    <w:rsid w:val="003D0F41"/>
    <w:rsid w:val="003D14E3"/>
    <w:rsid w:val="003D1B46"/>
    <w:rsid w:val="003D1BC4"/>
    <w:rsid w:val="003D1C64"/>
    <w:rsid w:val="003D1D37"/>
    <w:rsid w:val="003D1DF3"/>
    <w:rsid w:val="003D1E70"/>
    <w:rsid w:val="003D201B"/>
    <w:rsid w:val="003D23FC"/>
    <w:rsid w:val="003D2502"/>
    <w:rsid w:val="003D2837"/>
    <w:rsid w:val="003D294B"/>
    <w:rsid w:val="003D2A38"/>
    <w:rsid w:val="003D2A8C"/>
    <w:rsid w:val="003D2A96"/>
    <w:rsid w:val="003D2CA2"/>
    <w:rsid w:val="003D2CD7"/>
    <w:rsid w:val="003D2EFD"/>
    <w:rsid w:val="003D307F"/>
    <w:rsid w:val="003D3275"/>
    <w:rsid w:val="003D3338"/>
    <w:rsid w:val="003D3434"/>
    <w:rsid w:val="003D3539"/>
    <w:rsid w:val="003D38AB"/>
    <w:rsid w:val="003D3AA7"/>
    <w:rsid w:val="003D3BD6"/>
    <w:rsid w:val="003D3CAE"/>
    <w:rsid w:val="003D3E86"/>
    <w:rsid w:val="003D3FA0"/>
    <w:rsid w:val="003D3FC7"/>
    <w:rsid w:val="003D4053"/>
    <w:rsid w:val="003D40AD"/>
    <w:rsid w:val="003D421C"/>
    <w:rsid w:val="003D4392"/>
    <w:rsid w:val="003D4413"/>
    <w:rsid w:val="003D4535"/>
    <w:rsid w:val="003D4670"/>
    <w:rsid w:val="003D479F"/>
    <w:rsid w:val="003D4BBE"/>
    <w:rsid w:val="003D4BED"/>
    <w:rsid w:val="003D4C45"/>
    <w:rsid w:val="003D4C55"/>
    <w:rsid w:val="003D4E2F"/>
    <w:rsid w:val="003D50E8"/>
    <w:rsid w:val="003D538A"/>
    <w:rsid w:val="003D559E"/>
    <w:rsid w:val="003D588B"/>
    <w:rsid w:val="003D59E7"/>
    <w:rsid w:val="003D5A33"/>
    <w:rsid w:val="003D5A64"/>
    <w:rsid w:val="003D5B07"/>
    <w:rsid w:val="003D5BB0"/>
    <w:rsid w:val="003D5BB7"/>
    <w:rsid w:val="003D5BC9"/>
    <w:rsid w:val="003D5D21"/>
    <w:rsid w:val="003D5DD2"/>
    <w:rsid w:val="003D5DF2"/>
    <w:rsid w:val="003D5F11"/>
    <w:rsid w:val="003D5F36"/>
    <w:rsid w:val="003D62B4"/>
    <w:rsid w:val="003D6644"/>
    <w:rsid w:val="003D6657"/>
    <w:rsid w:val="003D6688"/>
    <w:rsid w:val="003D6781"/>
    <w:rsid w:val="003D67BE"/>
    <w:rsid w:val="003D6A53"/>
    <w:rsid w:val="003D6A89"/>
    <w:rsid w:val="003D6ADD"/>
    <w:rsid w:val="003D6AF5"/>
    <w:rsid w:val="003D6B79"/>
    <w:rsid w:val="003D6BC2"/>
    <w:rsid w:val="003D6E38"/>
    <w:rsid w:val="003D7119"/>
    <w:rsid w:val="003D71D3"/>
    <w:rsid w:val="003D74EF"/>
    <w:rsid w:val="003D774F"/>
    <w:rsid w:val="003D7800"/>
    <w:rsid w:val="003D782F"/>
    <w:rsid w:val="003D784F"/>
    <w:rsid w:val="003D795E"/>
    <w:rsid w:val="003D7B3A"/>
    <w:rsid w:val="003D7C84"/>
    <w:rsid w:val="003E0136"/>
    <w:rsid w:val="003E023C"/>
    <w:rsid w:val="003E0396"/>
    <w:rsid w:val="003E03B5"/>
    <w:rsid w:val="003E04DF"/>
    <w:rsid w:val="003E05DD"/>
    <w:rsid w:val="003E096F"/>
    <w:rsid w:val="003E0D65"/>
    <w:rsid w:val="003E0E88"/>
    <w:rsid w:val="003E0F31"/>
    <w:rsid w:val="003E1039"/>
    <w:rsid w:val="003E11F5"/>
    <w:rsid w:val="003E12EE"/>
    <w:rsid w:val="003E1354"/>
    <w:rsid w:val="003E1621"/>
    <w:rsid w:val="003E17E0"/>
    <w:rsid w:val="003E17F8"/>
    <w:rsid w:val="003E1983"/>
    <w:rsid w:val="003E198A"/>
    <w:rsid w:val="003E1D83"/>
    <w:rsid w:val="003E204A"/>
    <w:rsid w:val="003E22DF"/>
    <w:rsid w:val="003E2608"/>
    <w:rsid w:val="003E283B"/>
    <w:rsid w:val="003E2D0F"/>
    <w:rsid w:val="003E3282"/>
    <w:rsid w:val="003E3337"/>
    <w:rsid w:val="003E34B6"/>
    <w:rsid w:val="003E3521"/>
    <w:rsid w:val="003E3788"/>
    <w:rsid w:val="003E3DB5"/>
    <w:rsid w:val="003E3EBA"/>
    <w:rsid w:val="003E4127"/>
    <w:rsid w:val="003E415A"/>
    <w:rsid w:val="003E434A"/>
    <w:rsid w:val="003E442D"/>
    <w:rsid w:val="003E44E6"/>
    <w:rsid w:val="003E463B"/>
    <w:rsid w:val="003E4761"/>
    <w:rsid w:val="003E4A7F"/>
    <w:rsid w:val="003E4ABF"/>
    <w:rsid w:val="003E4B16"/>
    <w:rsid w:val="003E4B5E"/>
    <w:rsid w:val="003E4E8A"/>
    <w:rsid w:val="003E50C2"/>
    <w:rsid w:val="003E51A9"/>
    <w:rsid w:val="003E51AA"/>
    <w:rsid w:val="003E52B5"/>
    <w:rsid w:val="003E52F1"/>
    <w:rsid w:val="003E5422"/>
    <w:rsid w:val="003E5523"/>
    <w:rsid w:val="003E55D5"/>
    <w:rsid w:val="003E57F6"/>
    <w:rsid w:val="003E5938"/>
    <w:rsid w:val="003E593B"/>
    <w:rsid w:val="003E59CF"/>
    <w:rsid w:val="003E5D84"/>
    <w:rsid w:val="003E5E21"/>
    <w:rsid w:val="003E602D"/>
    <w:rsid w:val="003E60AD"/>
    <w:rsid w:val="003E625C"/>
    <w:rsid w:val="003E6294"/>
    <w:rsid w:val="003E63C4"/>
    <w:rsid w:val="003E6483"/>
    <w:rsid w:val="003E669A"/>
    <w:rsid w:val="003E670C"/>
    <w:rsid w:val="003E6AF6"/>
    <w:rsid w:val="003E6B68"/>
    <w:rsid w:val="003E6C4E"/>
    <w:rsid w:val="003E6D5B"/>
    <w:rsid w:val="003E6FEB"/>
    <w:rsid w:val="003E72C2"/>
    <w:rsid w:val="003E72CD"/>
    <w:rsid w:val="003E7911"/>
    <w:rsid w:val="003E7959"/>
    <w:rsid w:val="003E79A6"/>
    <w:rsid w:val="003E7AFE"/>
    <w:rsid w:val="003E7C88"/>
    <w:rsid w:val="003E7DAA"/>
    <w:rsid w:val="003E7DB7"/>
    <w:rsid w:val="003E7E07"/>
    <w:rsid w:val="003E7EC8"/>
    <w:rsid w:val="003F0431"/>
    <w:rsid w:val="003F0509"/>
    <w:rsid w:val="003F054D"/>
    <w:rsid w:val="003F0E8F"/>
    <w:rsid w:val="003F0F30"/>
    <w:rsid w:val="003F0F79"/>
    <w:rsid w:val="003F10C5"/>
    <w:rsid w:val="003F10F5"/>
    <w:rsid w:val="003F1318"/>
    <w:rsid w:val="003F15E9"/>
    <w:rsid w:val="003F1D0C"/>
    <w:rsid w:val="003F1E6C"/>
    <w:rsid w:val="003F2195"/>
    <w:rsid w:val="003F2358"/>
    <w:rsid w:val="003F2364"/>
    <w:rsid w:val="003F2448"/>
    <w:rsid w:val="003F25D9"/>
    <w:rsid w:val="003F2724"/>
    <w:rsid w:val="003F2A92"/>
    <w:rsid w:val="003F2AFC"/>
    <w:rsid w:val="003F2CE2"/>
    <w:rsid w:val="003F2DB4"/>
    <w:rsid w:val="003F2DBD"/>
    <w:rsid w:val="003F2E5C"/>
    <w:rsid w:val="003F2F1B"/>
    <w:rsid w:val="003F3182"/>
    <w:rsid w:val="003F320D"/>
    <w:rsid w:val="003F3235"/>
    <w:rsid w:val="003F327A"/>
    <w:rsid w:val="003F3382"/>
    <w:rsid w:val="003F3828"/>
    <w:rsid w:val="003F3A86"/>
    <w:rsid w:val="003F3AEE"/>
    <w:rsid w:val="003F3B07"/>
    <w:rsid w:val="003F3C5A"/>
    <w:rsid w:val="003F3D62"/>
    <w:rsid w:val="003F3E20"/>
    <w:rsid w:val="003F4003"/>
    <w:rsid w:val="003F4119"/>
    <w:rsid w:val="003F4265"/>
    <w:rsid w:val="003F4276"/>
    <w:rsid w:val="003F4421"/>
    <w:rsid w:val="003F4488"/>
    <w:rsid w:val="003F5281"/>
    <w:rsid w:val="003F53EB"/>
    <w:rsid w:val="003F53FA"/>
    <w:rsid w:val="003F542C"/>
    <w:rsid w:val="003F545C"/>
    <w:rsid w:val="003F547F"/>
    <w:rsid w:val="003F57BA"/>
    <w:rsid w:val="003F585E"/>
    <w:rsid w:val="003F58E4"/>
    <w:rsid w:val="003F5AB7"/>
    <w:rsid w:val="003F5C0E"/>
    <w:rsid w:val="003F5D2E"/>
    <w:rsid w:val="003F601C"/>
    <w:rsid w:val="003F6033"/>
    <w:rsid w:val="003F615B"/>
    <w:rsid w:val="003F63A5"/>
    <w:rsid w:val="003F66EE"/>
    <w:rsid w:val="003F66EF"/>
    <w:rsid w:val="003F678A"/>
    <w:rsid w:val="003F67D5"/>
    <w:rsid w:val="003F6ADF"/>
    <w:rsid w:val="003F6FF6"/>
    <w:rsid w:val="003F71C7"/>
    <w:rsid w:val="003F72A3"/>
    <w:rsid w:val="003F74E3"/>
    <w:rsid w:val="003F74E7"/>
    <w:rsid w:val="003F766D"/>
    <w:rsid w:val="003F78DC"/>
    <w:rsid w:val="003F795F"/>
    <w:rsid w:val="003F7998"/>
    <w:rsid w:val="003F7AC5"/>
    <w:rsid w:val="003F7B13"/>
    <w:rsid w:val="003F7E7F"/>
    <w:rsid w:val="00400029"/>
    <w:rsid w:val="0040005E"/>
    <w:rsid w:val="0040026E"/>
    <w:rsid w:val="004002A2"/>
    <w:rsid w:val="00400417"/>
    <w:rsid w:val="0040057A"/>
    <w:rsid w:val="0040062F"/>
    <w:rsid w:val="00400972"/>
    <w:rsid w:val="00400A54"/>
    <w:rsid w:val="00400C0F"/>
    <w:rsid w:val="00400CBC"/>
    <w:rsid w:val="00400D5A"/>
    <w:rsid w:val="00400E7B"/>
    <w:rsid w:val="00400E8D"/>
    <w:rsid w:val="00401179"/>
    <w:rsid w:val="0040124C"/>
    <w:rsid w:val="00401282"/>
    <w:rsid w:val="004014B3"/>
    <w:rsid w:val="0040151D"/>
    <w:rsid w:val="00401917"/>
    <w:rsid w:val="0040195B"/>
    <w:rsid w:val="00401A18"/>
    <w:rsid w:val="00401C4E"/>
    <w:rsid w:val="00401DF5"/>
    <w:rsid w:val="00401F9C"/>
    <w:rsid w:val="0040204C"/>
    <w:rsid w:val="004020BE"/>
    <w:rsid w:val="004021E4"/>
    <w:rsid w:val="004022D0"/>
    <w:rsid w:val="0040235A"/>
    <w:rsid w:val="004026BB"/>
    <w:rsid w:val="0040293F"/>
    <w:rsid w:val="00402B51"/>
    <w:rsid w:val="00402DB4"/>
    <w:rsid w:val="00402E11"/>
    <w:rsid w:val="00402EC3"/>
    <w:rsid w:val="004032DA"/>
    <w:rsid w:val="0040332C"/>
    <w:rsid w:val="0040371B"/>
    <w:rsid w:val="004038D7"/>
    <w:rsid w:val="00403A20"/>
    <w:rsid w:val="00403A82"/>
    <w:rsid w:val="00403B44"/>
    <w:rsid w:val="00403B79"/>
    <w:rsid w:val="00403EF2"/>
    <w:rsid w:val="00404292"/>
    <w:rsid w:val="00404333"/>
    <w:rsid w:val="004044C5"/>
    <w:rsid w:val="0040455C"/>
    <w:rsid w:val="004047B9"/>
    <w:rsid w:val="004047CC"/>
    <w:rsid w:val="004048E0"/>
    <w:rsid w:val="00404A5E"/>
    <w:rsid w:val="00404BC9"/>
    <w:rsid w:val="00404CA1"/>
    <w:rsid w:val="00404CCF"/>
    <w:rsid w:val="004052A5"/>
    <w:rsid w:val="004053EF"/>
    <w:rsid w:val="004055C0"/>
    <w:rsid w:val="0040561B"/>
    <w:rsid w:val="00405B30"/>
    <w:rsid w:val="00405C08"/>
    <w:rsid w:val="00405D13"/>
    <w:rsid w:val="00405E3D"/>
    <w:rsid w:val="004060A5"/>
    <w:rsid w:val="004061A0"/>
    <w:rsid w:val="0040635A"/>
    <w:rsid w:val="00406482"/>
    <w:rsid w:val="00406855"/>
    <w:rsid w:val="00406A7C"/>
    <w:rsid w:val="00406AC4"/>
    <w:rsid w:val="00406D7C"/>
    <w:rsid w:val="00406D89"/>
    <w:rsid w:val="00407052"/>
    <w:rsid w:val="004070B6"/>
    <w:rsid w:val="004072B3"/>
    <w:rsid w:val="0040738E"/>
    <w:rsid w:val="0040751E"/>
    <w:rsid w:val="00407B48"/>
    <w:rsid w:val="00407C6E"/>
    <w:rsid w:val="00407E64"/>
    <w:rsid w:val="00410059"/>
    <w:rsid w:val="004100A8"/>
    <w:rsid w:val="004102FF"/>
    <w:rsid w:val="004104B2"/>
    <w:rsid w:val="00410550"/>
    <w:rsid w:val="004106A5"/>
    <w:rsid w:val="004108A7"/>
    <w:rsid w:val="00410921"/>
    <w:rsid w:val="00410AFB"/>
    <w:rsid w:val="00410B97"/>
    <w:rsid w:val="00410C22"/>
    <w:rsid w:val="00410F7F"/>
    <w:rsid w:val="00410FBA"/>
    <w:rsid w:val="0041103A"/>
    <w:rsid w:val="004114F6"/>
    <w:rsid w:val="004116BD"/>
    <w:rsid w:val="004117F8"/>
    <w:rsid w:val="004119D4"/>
    <w:rsid w:val="00411BC0"/>
    <w:rsid w:val="00411C5B"/>
    <w:rsid w:val="00411C7B"/>
    <w:rsid w:val="00411E82"/>
    <w:rsid w:val="00411EAA"/>
    <w:rsid w:val="0041205D"/>
    <w:rsid w:val="004122B0"/>
    <w:rsid w:val="0041238A"/>
    <w:rsid w:val="0041246B"/>
    <w:rsid w:val="0041277F"/>
    <w:rsid w:val="0041282C"/>
    <w:rsid w:val="00412874"/>
    <w:rsid w:val="00412A40"/>
    <w:rsid w:val="00412C25"/>
    <w:rsid w:val="00412C2C"/>
    <w:rsid w:val="00412D44"/>
    <w:rsid w:val="00412DD0"/>
    <w:rsid w:val="00412F36"/>
    <w:rsid w:val="00413085"/>
    <w:rsid w:val="00413442"/>
    <w:rsid w:val="004134A9"/>
    <w:rsid w:val="0041373B"/>
    <w:rsid w:val="00413984"/>
    <w:rsid w:val="00413A1B"/>
    <w:rsid w:val="00413BCD"/>
    <w:rsid w:val="00413DD5"/>
    <w:rsid w:val="00413DD9"/>
    <w:rsid w:val="004140F2"/>
    <w:rsid w:val="00414173"/>
    <w:rsid w:val="00414527"/>
    <w:rsid w:val="00414552"/>
    <w:rsid w:val="004148E4"/>
    <w:rsid w:val="00414B94"/>
    <w:rsid w:val="00415056"/>
    <w:rsid w:val="00415081"/>
    <w:rsid w:val="004152AE"/>
    <w:rsid w:val="00415318"/>
    <w:rsid w:val="00415532"/>
    <w:rsid w:val="004156FF"/>
    <w:rsid w:val="00415829"/>
    <w:rsid w:val="004159F6"/>
    <w:rsid w:val="00415BDB"/>
    <w:rsid w:val="00415C1C"/>
    <w:rsid w:val="00415D2F"/>
    <w:rsid w:val="00415DB0"/>
    <w:rsid w:val="00415E30"/>
    <w:rsid w:val="00415E5A"/>
    <w:rsid w:val="00415EB6"/>
    <w:rsid w:val="00416044"/>
    <w:rsid w:val="0041622A"/>
    <w:rsid w:val="00416238"/>
    <w:rsid w:val="004162D4"/>
    <w:rsid w:val="00416842"/>
    <w:rsid w:val="004168F7"/>
    <w:rsid w:val="00416A44"/>
    <w:rsid w:val="00416BD2"/>
    <w:rsid w:val="00416E48"/>
    <w:rsid w:val="0041742A"/>
    <w:rsid w:val="00417583"/>
    <w:rsid w:val="004175DE"/>
    <w:rsid w:val="004176C7"/>
    <w:rsid w:val="004177AD"/>
    <w:rsid w:val="004179CA"/>
    <w:rsid w:val="00417C02"/>
    <w:rsid w:val="004200B9"/>
    <w:rsid w:val="004200D1"/>
    <w:rsid w:val="004201DC"/>
    <w:rsid w:val="0042047C"/>
    <w:rsid w:val="004204E3"/>
    <w:rsid w:val="004207AA"/>
    <w:rsid w:val="004208CA"/>
    <w:rsid w:val="004211EF"/>
    <w:rsid w:val="004215C0"/>
    <w:rsid w:val="00421799"/>
    <w:rsid w:val="00421901"/>
    <w:rsid w:val="004219DE"/>
    <w:rsid w:val="00421B35"/>
    <w:rsid w:val="00421B98"/>
    <w:rsid w:val="00421E15"/>
    <w:rsid w:val="00421E7A"/>
    <w:rsid w:val="00421E8F"/>
    <w:rsid w:val="00421F63"/>
    <w:rsid w:val="00421FCD"/>
    <w:rsid w:val="0042219B"/>
    <w:rsid w:val="004222A4"/>
    <w:rsid w:val="00422345"/>
    <w:rsid w:val="00422385"/>
    <w:rsid w:val="0042285B"/>
    <w:rsid w:val="00422AAB"/>
    <w:rsid w:val="00422AFA"/>
    <w:rsid w:val="00422B8B"/>
    <w:rsid w:val="00422BE7"/>
    <w:rsid w:val="00422C48"/>
    <w:rsid w:val="00422D21"/>
    <w:rsid w:val="00422D35"/>
    <w:rsid w:val="00422E50"/>
    <w:rsid w:val="00422FD9"/>
    <w:rsid w:val="00423072"/>
    <w:rsid w:val="0042332D"/>
    <w:rsid w:val="0042346D"/>
    <w:rsid w:val="0042392E"/>
    <w:rsid w:val="004239F5"/>
    <w:rsid w:val="00423D5F"/>
    <w:rsid w:val="00423DE6"/>
    <w:rsid w:val="00423F08"/>
    <w:rsid w:val="0042413F"/>
    <w:rsid w:val="004248BB"/>
    <w:rsid w:val="00424BEC"/>
    <w:rsid w:val="00424D4A"/>
    <w:rsid w:val="00424D99"/>
    <w:rsid w:val="00424F95"/>
    <w:rsid w:val="00425028"/>
    <w:rsid w:val="004250F1"/>
    <w:rsid w:val="004256D2"/>
    <w:rsid w:val="00425886"/>
    <w:rsid w:val="00425A2E"/>
    <w:rsid w:val="00425A41"/>
    <w:rsid w:val="00425EE1"/>
    <w:rsid w:val="00426017"/>
    <w:rsid w:val="0042625D"/>
    <w:rsid w:val="0042645B"/>
    <w:rsid w:val="00426536"/>
    <w:rsid w:val="00426731"/>
    <w:rsid w:val="00426862"/>
    <w:rsid w:val="00426961"/>
    <w:rsid w:val="00426C85"/>
    <w:rsid w:val="00427132"/>
    <w:rsid w:val="00427193"/>
    <w:rsid w:val="00427291"/>
    <w:rsid w:val="0042738E"/>
    <w:rsid w:val="004273F8"/>
    <w:rsid w:val="00427806"/>
    <w:rsid w:val="00427812"/>
    <w:rsid w:val="00427C3C"/>
    <w:rsid w:val="00427E54"/>
    <w:rsid w:val="00427ED6"/>
    <w:rsid w:val="00430092"/>
    <w:rsid w:val="004300D0"/>
    <w:rsid w:val="004302F7"/>
    <w:rsid w:val="0043036D"/>
    <w:rsid w:val="004304A6"/>
    <w:rsid w:val="004305D7"/>
    <w:rsid w:val="00430842"/>
    <w:rsid w:val="004308EF"/>
    <w:rsid w:val="00430C9C"/>
    <w:rsid w:val="00430DD6"/>
    <w:rsid w:val="00431124"/>
    <w:rsid w:val="004311FD"/>
    <w:rsid w:val="00431489"/>
    <w:rsid w:val="00431715"/>
    <w:rsid w:val="004317FF"/>
    <w:rsid w:val="00431A78"/>
    <w:rsid w:val="00431AA8"/>
    <w:rsid w:val="00431B80"/>
    <w:rsid w:val="00431BD0"/>
    <w:rsid w:val="00431E2A"/>
    <w:rsid w:val="004324F0"/>
    <w:rsid w:val="00432BC8"/>
    <w:rsid w:val="00432CB9"/>
    <w:rsid w:val="00432E58"/>
    <w:rsid w:val="00432FC2"/>
    <w:rsid w:val="004334DF"/>
    <w:rsid w:val="004336A1"/>
    <w:rsid w:val="0043398B"/>
    <w:rsid w:val="00433A6F"/>
    <w:rsid w:val="00433B08"/>
    <w:rsid w:val="00433CDB"/>
    <w:rsid w:val="00433F1C"/>
    <w:rsid w:val="004341AD"/>
    <w:rsid w:val="00434591"/>
    <w:rsid w:val="00434739"/>
    <w:rsid w:val="00434C45"/>
    <w:rsid w:val="00434F85"/>
    <w:rsid w:val="00435590"/>
    <w:rsid w:val="0043576B"/>
    <w:rsid w:val="00435985"/>
    <w:rsid w:val="00435986"/>
    <w:rsid w:val="00435989"/>
    <w:rsid w:val="00435B17"/>
    <w:rsid w:val="0043620F"/>
    <w:rsid w:val="00436261"/>
    <w:rsid w:val="00436391"/>
    <w:rsid w:val="0043644B"/>
    <w:rsid w:val="00436499"/>
    <w:rsid w:val="004365BA"/>
    <w:rsid w:val="00436887"/>
    <w:rsid w:val="00436961"/>
    <w:rsid w:val="00436A0E"/>
    <w:rsid w:val="00436A71"/>
    <w:rsid w:val="00436B64"/>
    <w:rsid w:val="00436B84"/>
    <w:rsid w:val="00436B94"/>
    <w:rsid w:val="00436BD0"/>
    <w:rsid w:val="00436F84"/>
    <w:rsid w:val="004372F8"/>
    <w:rsid w:val="004375A3"/>
    <w:rsid w:val="00437DAD"/>
    <w:rsid w:val="00437EBB"/>
    <w:rsid w:val="00440391"/>
    <w:rsid w:val="004405F4"/>
    <w:rsid w:val="00440A98"/>
    <w:rsid w:val="00440ED2"/>
    <w:rsid w:val="00440F6B"/>
    <w:rsid w:val="00441024"/>
    <w:rsid w:val="0044137E"/>
    <w:rsid w:val="00441405"/>
    <w:rsid w:val="004417DD"/>
    <w:rsid w:val="0044192A"/>
    <w:rsid w:val="00441C66"/>
    <w:rsid w:val="00441CEE"/>
    <w:rsid w:val="00441E1F"/>
    <w:rsid w:val="00441EC9"/>
    <w:rsid w:val="00442058"/>
    <w:rsid w:val="00442162"/>
    <w:rsid w:val="00442315"/>
    <w:rsid w:val="004426E4"/>
    <w:rsid w:val="00442DE1"/>
    <w:rsid w:val="004432AF"/>
    <w:rsid w:val="00443384"/>
    <w:rsid w:val="004433AB"/>
    <w:rsid w:val="0044388E"/>
    <w:rsid w:val="00443957"/>
    <w:rsid w:val="0044396E"/>
    <w:rsid w:val="00443A3D"/>
    <w:rsid w:val="00443D0B"/>
    <w:rsid w:val="00443FC7"/>
    <w:rsid w:val="004441A9"/>
    <w:rsid w:val="004443C6"/>
    <w:rsid w:val="004444C1"/>
    <w:rsid w:val="004445C8"/>
    <w:rsid w:val="004447EC"/>
    <w:rsid w:val="0044488B"/>
    <w:rsid w:val="00444B5B"/>
    <w:rsid w:val="00444C27"/>
    <w:rsid w:val="00444D22"/>
    <w:rsid w:val="00444D2A"/>
    <w:rsid w:val="00445359"/>
    <w:rsid w:val="00445375"/>
    <w:rsid w:val="00445417"/>
    <w:rsid w:val="00445488"/>
    <w:rsid w:val="00445704"/>
    <w:rsid w:val="004457DD"/>
    <w:rsid w:val="00445858"/>
    <w:rsid w:val="00445AF5"/>
    <w:rsid w:val="00445E26"/>
    <w:rsid w:val="004461E2"/>
    <w:rsid w:val="00446532"/>
    <w:rsid w:val="004467B7"/>
    <w:rsid w:val="00446962"/>
    <w:rsid w:val="00446BDC"/>
    <w:rsid w:val="00446DAD"/>
    <w:rsid w:val="0044702B"/>
    <w:rsid w:val="004471E3"/>
    <w:rsid w:val="004475BD"/>
    <w:rsid w:val="0044760F"/>
    <w:rsid w:val="00447810"/>
    <w:rsid w:val="004478D5"/>
    <w:rsid w:val="004479FC"/>
    <w:rsid w:val="00447B4A"/>
    <w:rsid w:val="00447C96"/>
    <w:rsid w:val="004500EB"/>
    <w:rsid w:val="0045018A"/>
    <w:rsid w:val="004501B5"/>
    <w:rsid w:val="004502AB"/>
    <w:rsid w:val="004502AF"/>
    <w:rsid w:val="004502C6"/>
    <w:rsid w:val="0045035D"/>
    <w:rsid w:val="004503A8"/>
    <w:rsid w:val="00450424"/>
    <w:rsid w:val="00450624"/>
    <w:rsid w:val="0045080E"/>
    <w:rsid w:val="00450A89"/>
    <w:rsid w:val="00450CAD"/>
    <w:rsid w:val="00450E4E"/>
    <w:rsid w:val="00450FC1"/>
    <w:rsid w:val="00450FCD"/>
    <w:rsid w:val="0045104B"/>
    <w:rsid w:val="0045119D"/>
    <w:rsid w:val="0045130A"/>
    <w:rsid w:val="00451335"/>
    <w:rsid w:val="00451496"/>
    <w:rsid w:val="004514C8"/>
    <w:rsid w:val="004514D4"/>
    <w:rsid w:val="0045192A"/>
    <w:rsid w:val="004519DF"/>
    <w:rsid w:val="00451A05"/>
    <w:rsid w:val="00451D41"/>
    <w:rsid w:val="00451FEE"/>
    <w:rsid w:val="00452069"/>
    <w:rsid w:val="004520A5"/>
    <w:rsid w:val="00452294"/>
    <w:rsid w:val="004525C3"/>
    <w:rsid w:val="00452628"/>
    <w:rsid w:val="004526AD"/>
    <w:rsid w:val="004526D4"/>
    <w:rsid w:val="004528C5"/>
    <w:rsid w:val="00452B22"/>
    <w:rsid w:val="00452CF3"/>
    <w:rsid w:val="00452D66"/>
    <w:rsid w:val="00452E46"/>
    <w:rsid w:val="00452EBD"/>
    <w:rsid w:val="004531ED"/>
    <w:rsid w:val="0045328E"/>
    <w:rsid w:val="004534EF"/>
    <w:rsid w:val="00453549"/>
    <w:rsid w:val="004535B2"/>
    <w:rsid w:val="0045378A"/>
    <w:rsid w:val="0045379C"/>
    <w:rsid w:val="0045393D"/>
    <w:rsid w:val="00453EF0"/>
    <w:rsid w:val="00453F13"/>
    <w:rsid w:val="00453F5F"/>
    <w:rsid w:val="004541E8"/>
    <w:rsid w:val="004541FD"/>
    <w:rsid w:val="004546E8"/>
    <w:rsid w:val="00454DB4"/>
    <w:rsid w:val="00454FF8"/>
    <w:rsid w:val="00455351"/>
    <w:rsid w:val="00455374"/>
    <w:rsid w:val="004553F2"/>
    <w:rsid w:val="004556F0"/>
    <w:rsid w:val="00455809"/>
    <w:rsid w:val="0045583E"/>
    <w:rsid w:val="004559A1"/>
    <w:rsid w:val="004559FE"/>
    <w:rsid w:val="00455E53"/>
    <w:rsid w:val="00455EC8"/>
    <w:rsid w:val="0045603C"/>
    <w:rsid w:val="00456085"/>
    <w:rsid w:val="004561E9"/>
    <w:rsid w:val="0045627C"/>
    <w:rsid w:val="00456390"/>
    <w:rsid w:val="00456449"/>
    <w:rsid w:val="004565B5"/>
    <w:rsid w:val="004567BF"/>
    <w:rsid w:val="00456815"/>
    <w:rsid w:val="00456840"/>
    <w:rsid w:val="0045688D"/>
    <w:rsid w:val="004569A6"/>
    <w:rsid w:val="00456C53"/>
    <w:rsid w:val="00456E4A"/>
    <w:rsid w:val="00456EA5"/>
    <w:rsid w:val="00456F32"/>
    <w:rsid w:val="004572E4"/>
    <w:rsid w:val="00457485"/>
    <w:rsid w:val="0045755E"/>
    <w:rsid w:val="00457A1B"/>
    <w:rsid w:val="00457C1C"/>
    <w:rsid w:val="00457CB9"/>
    <w:rsid w:val="00457CF2"/>
    <w:rsid w:val="00457CFA"/>
    <w:rsid w:val="00457DED"/>
    <w:rsid w:val="00457E24"/>
    <w:rsid w:val="00460028"/>
    <w:rsid w:val="0046016E"/>
    <w:rsid w:val="00460235"/>
    <w:rsid w:val="00460339"/>
    <w:rsid w:val="004603E4"/>
    <w:rsid w:val="00460BE2"/>
    <w:rsid w:val="00460E23"/>
    <w:rsid w:val="00460E74"/>
    <w:rsid w:val="00460F64"/>
    <w:rsid w:val="004610F5"/>
    <w:rsid w:val="0046110F"/>
    <w:rsid w:val="004611CF"/>
    <w:rsid w:val="00461257"/>
    <w:rsid w:val="004613E7"/>
    <w:rsid w:val="00461627"/>
    <w:rsid w:val="00461707"/>
    <w:rsid w:val="004617AB"/>
    <w:rsid w:val="00461A28"/>
    <w:rsid w:val="00461AE9"/>
    <w:rsid w:val="00461D4A"/>
    <w:rsid w:val="00461D76"/>
    <w:rsid w:val="0046222F"/>
    <w:rsid w:val="00462311"/>
    <w:rsid w:val="0046233C"/>
    <w:rsid w:val="004624A1"/>
    <w:rsid w:val="004624F4"/>
    <w:rsid w:val="004626FF"/>
    <w:rsid w:val="00462968"/>
    <w:rsid w:val="00462A4A"/>
    <w:rsid w:val="00462B21"/>
    <w:rsid w:val="00463063"/>
    <w:rsid w:val="0046310C"/>
    <w:rsid w:val="00463221"/>
    <w:rsid w:val="0046346D"/>
    <w:rsid w:val="0046358D"/>
    <w:rsid w:val="00463592"/>
    <w:rsid w:val="00463680"/>
    <w:rsid w:val="0046378A"/>
    <w:rsid w:val="00463893"/>
    <w:rsid w:val="00463895"/>
    <w:rsid w:val="004638DE"/>
    <w:rsid w:val="00463A94"/>
    <w:rsid w:val="004640AC"/>
    <w:rsid w:val="004643ED"/>
    <w:rsid w:val="004643F2"/>
    <w:rsid w:val="0046452F"/>
    <w:rsid w:val="00464760"/>
    <w:rsid w:val="00464BF0"/>
    <w:rsid w:val="00464D03"/>
    <w:rsid w:val="00464D89"/>
    <w:rsid w:val="00464DC3"/>
    <w:rsid w:val="00464F12"/>
    <w:rsid w:val="00464F6C"/>
    <w:rsid w:val="004653D7"/>
    <w:rsid w:val="004654FA"/>
    <w:rsid w:val="004655F7"/>
    <w:rsid w:val="0046567F"/>
    <w:rsid w:val="004657F7"/>
    <w:rsid w:val="0046584B"/>
    <w:rsid w:val="0046586F"/>
    <w:rsid w:val="00465FE8"/>
    <w:rsid w:val="004661CA"/>
    <w:rsid w:val="00466444"/>
    <w:rsid w:val="004666EA"/>
    <w:rsid w:val="004667E7"/>
    <w:rsid w:val="0046684F"/>
    <w:rsid w:val="0046695E"/>
    <w:rsid w:val="00466CC6"/>
    <w:rsid w:val="00466F0A"/>
    <w:rsid w:val="004672FC"/>
    <w:rsid w:val="0046737C"/>
    <w:rsid w:val="00467612"/>
    <w:rsid w:val="00467A25"/>
    <w:rsid w:val="00467BAD"/>
    <w:rsid w:val="00467C68"/>
    <w:rsid w:val="00467D50"/>
    <w:rsid w:val="00467F2F"/>
    <w:rsid w:val="00467F88"/>
    <w:rsid w:val="004701AD"/>
    <w:rsid w:val="0047024F"/>
    <w:rsid w:val="00470281"/>
    <w:rsid w:val="00470319"/>
    <w:rsid w:val="00470341"/>
    <w:rsid w:val="00470666"/>
    <w:rsid w:val="00470749"/>
    <w:rsid w:val="00470780"/>
    <w:rsid w:val="004707FB"/>
    <w:rsid w:val="00470922"/>
    <w:rsid w:val="004709D9"/>
    <w:rsid w:val="00470A09"/>
    <w:rsid w:val="00470A7B"/>
    <w:rsid w:val="00470CEA"/>
    <w:rsid w:val="00470E9D"/>
    <w:rsid w:val="00470ECC"/>
    <w:rsid w:val="00470EF4"/>
    <w:rsid w:val="0047126F"/>
    <w:rsid w:val="00471357"/>
    <w:rsid w:val="004715A2"/>
    <w:rsid w:val="0047169F"/>
    <w:rsid w:val="0047181A"/>
    <w:rsid w:val="004718E4"/>
    <w:rsid w:val="00471B73"/>
    <w:rsid w:val="00471C67"/>
    <w:rsid w:val="00471CA4"/>
    <w:rsid w:val="00471F51"/>
    <w:rsid w:val="0047201E"/>
    <w:rsid w:val="004721DF"/>
    <w:rsid w:val="004723ED"/>
    <w:rsid w:val="004724AD"/>
    <w:rsid w:val="0047252B"/>
    <w:rsid w:val="0047272B"/>
    <w:rsid w:val="004728BB"/>
    <w:rsid w:val="004729A4"/>
    <w:rsid w:val="00473128"/>
    <w:rsid w:val="0047320F"/>
    <w:rsid w:val="004732C7"/>
    <w:rsid w:val="004732D5"/>
    <w:rsid w:val="00473422"/>
    <w:rsid w:val="00473631"/>
    <w:rsid w:val="00473A01"/>
    <w:rsid w:val="00473C1C"/>
    <w:rsid w:val="00473E7E"/>
    <w:rsid w:val="00473E91"/>
    <w:rsid w:val="00473ED7"/>
    <w:rsid w:val="0047407F"/>
    <w:rsid w:val="004743AB"/>
    <w:rsid w:val="00474509"/>
    <w:rsid w:val="00474684"/>
    <w:rsid w:val="00474DC7"/>
    <w:rsid w:val="0047528F"/>
    <w:rsid w:val="004753B9"/>
    <w:rsid w:val="00475917"/>
    <w:rsid w:val="004759B9"/>
    <w:rsid w:val="00475A22"/>
    <w:rsid w:val="00475BB6"/>
    <w:rsid w:val="00475BF1"/>
    <w:rsid w:val="00475CD1"/>
    <w:rsid w:val="00475E95"/>
    <w:rsid w:val="00476104"/>
    <w:rsid w:val="0047614D"/>
    <w:rsid w:val="004761CF"/>
    <w:rsid w:val="00476591"/>
    <w:rsid w:val="00476952"/>
    <w:rsid w:val="004769E3"/>
    <w:rsid w:val="00476B9A"/>
    <w:rsid w:val="00476C2D"/>
    <w:rsid w:val="00477016"/>
    <w:rsid w:val="0047703C"/>
    <w:rsid w:val="00477221"/>
    <w:rsid w:val="004773AE"/>
    <w:rsid w:val="0047761E"/>
    <w:rsid w:val="00477C1C"/>
    <w:rsid w:val="00477C67"/>
    <w:rsid w:val="00477D01"/>
    <w:rsid w:val="00477F48"/>
    <w:rsid w:val="00480020"/>
    <w:rsid w:val="0048011B"/>
    <w:rsid w:val="00480244"/>
    <w:rsid w:val="004803D0"/>
    <w:rsid w:val="004803D6"/>
    <w:rsid w:val="00480440"/>
    <w:rsid w:val="004806FA"/>
    <w:rsid w:val="004809C8"/>
    <w:rsid w:val="004812DE"/>
    <w:rsid w:val="004816A7"/>
    <w:rsid w:val="004817A5"/>
    <w:rsid w:val="00481918"/>
    <w:rsid w:val="004819EA"/>
    <w:rsid w:val="00481CBE"/>
    <w:rsid w:val="00481DEC"/>
    <w:rsid w:val="00481F89"/>
    <w:rsid w:val="00481FEC"/>
    <w:rsid w:val="0048215A"/>
    <w:rsid w:val="00482331"/>
    <w:rsid w:val="00482336"/>
    <w:rsid w:val="004823D9"/>
    <w:rsid w:val="004825A1"/>
    <w:rsid w:val="0048275C"/>
    <w:rsid w:val="004829D8"/>
    <w:rsid w:val="00482B04"/>
    <w:rsid w:val="00482E7C"/>
    <w:rsid w:val="00482EE4"/>
    <w:rsid w:val="00482F2A"/>
    <w:rsid w:val="00483165"/>
    <w:rsid w:val="004833FF"/>
    <w:rsid w:val="00483593"/>
    <w:rsid w:val="00483A44"/>
    <w:rsid w:val="00483D74"/>
    <w:rsid w:val="00483DF8"/>
    <w:rsid w:val="00483F25"/>
    <w:rsid w:val="00483FA7"/>
    <w:rsid w:val="0048404E"/>
    <w:rsid w:val="0048420C"/>
    <w:rsid w:val="004842B0"/>
    <w:rsid w:val="004843DE"/>
    <w:rsid w:val="00484562"/>
    <w:rsid w:val="004845A7"/>
    <w:rsid w:val="004845B7"/>
    <w:rsid w:val="004845FD"/>
    <w:rsid w:val="0048460A"/>
    <w:rsid w:val="004847EF"/>
    <w:rsid w:val="00484821"/>
    <w:rsid w:val="00484842"/>
    <w:rsid w:val="004849C0"/>
    <w:rsid w:val="00484A36"/>
    <w:rsid w:val="00484D20"/>
    <w:rsid w:val="00484D73"/>
    <w:rsid w:val="00484F9C"/>
    <w:rsid w:val="00484FC9"/>
    <w:rsid w:val="00485066"/>
    <w:rsid w:val="004852B8"/>
    <w:rsid w:val="0048530E"/>
    <w:rsid w:val="00485324"/>
    <w:rsid w:val="00485489"/>
    <w:rsid w:val="00485591"/>
    <w:rsid w:val="0048562A"/>
    <w:rsid w:val="00485AB6"/>
    <w:rsid w:val="00485CE9"/>
    <w:rsid w:val="00485D06"/>
    <w:rsid w:val="0048646C"/>
    <w:rsid w:val="00486655"/>
    <w:rsid w:val="0048676A"/>
    <w:rsid w:val="00486982"/>
    <w:rsid w:val="00486D10"/>
    <w:rsid w:val="00486FAB"/>
    <w:rsid w:val="00486FCC"/>
    <w:rsid w:val="004873D1"/>
    <w:rsid w:val="00487529"/>
    <w:rsid w:val="004875AB"/>
    <w:rsid w:val="00487689"/>
    <w:rsid w:val="004876CC"/>
    <w:rsid w:val="0048778B"/>
    <w:rsid w:val="004877D1"/>
    <w:rsid w:val="004877EA"/>
    <w:rsid w:val="00487983"/>
    <w:rsid w:val="00487AA3"/>
    <w:rsid w:val="00487AD1"/>
    <w:rsid w:val="00487DC0"/>
    <w:rsid w:val="00487F90"/>
    <w:rsid w:val="00490072"/>
    <w:rsid w:val="00490251"/>
    <w:rsid w:val="0049049E"/>
    <w:rsid w:val="00490880"/>
    <w:rsid w:val="004909AF"/>
    <w:rsid w:val="00490C25"/>
    <w:rsid w:val="00490E97"/>
    <w:rsid w:val="004911B6"/>
    <w:rsid w:val="00491536"/>
    <w:rsid w:val="00491700"/>
    <w:rsid w:val="00491744"/>
    <w:rsid w:val="00491840"/>
    <w:rsid w:val="004918E1"/>
    <w:rsid w:val="004919A9"/>
    <w:rsid w:val="00491A0E"/>
    <w:rsid w:val="00491AA0"/>
    <w:rsid w:val="00491C89"/>
    <w:rsid w:val="00491E82"/>
    <w:rsid w:val="00491F7F"/>
    <w:rsid w:val="0049204E"/>
    <w:rsid w:val="00492490"/>
    <w:rsid w:val="004926B1"/>
    <w:rsid w:val="004929B6"/>
    <w:rsid w:val="00492A98"/>
    <w:rsid w:val="00492B70"/>
    <w:rsid w:val="00492B85"/>
    <w:rsid w:val="00492CBA"/>
    <w:rsid w:val="00492D2D"/>
    <w:rsid w:val="00492F76"/>
    <w:rsid w:val="004930A1"/>
    <w:rsid w:val="004931D5"/>
    <w:rsid w:val="00493219"/>
    <w:rsid w:val="00493473"/>
    <w:rsid w:val="004934A9"/>
    <w:rsid w:val="004934CE"/>
    <w:rsid w:val="0049374A"/>
    <w:rsid w:val="0049374D"/>
    <w:rsid w:val="004939F6"/>
    <w:rsid w:val="00493A96"/>
    <w:rsid w:val="00493BA6"/>
    <w:rsid w:val="00493C51"/>
    <w:rsid w:val="00493D7D"/>
    <w:rsid w:val="00493EAB"/>
    <w:rsid w:val="00493EB2"/>
    <w:rsid w:val="00493F50"/>
    <w:rsid w:val="00493F77"/>
    <w:rsid w:val="00494122"/>
    <w:rsid w:val="00494376"/>
    <w:rsid w:val="004946AD"/>
    <w:rsid w:val="004947D0"/>
    <w:rsid w:val="004949C3"/>
    <w:rsid w:val="00494D60"/>
    <w:rsid w:val="00494DEF"/>
    <w:rsid w:val="00494E62"/>
    <w:rsid w:val="00494F08"/>
    <w:rsid w:val="004951C1"/>
    <w:rsid w:val="004952B9"/>
    <w:rsid w:val="004954E1"/>
    <w:rsid w:val="00495502"/>
    <w:rsid w:val="004956A9"/>
    <w:rsid w:val="00495801"/>
    <w:rsid w:val="00495883"/>
    <w:rsid w:val="0049589C"/>
    <w:rsid w:val="00495A0F"/>
    <w:rsid w:val="00495C9B"/>
    <w:rsid w:val="004960E6"/>
    <w:rsid w:val="004960EB"/>
    <w:rsid w:val="004964C4"/>
    <w:rsid w:val="00496577"/>
    <w:rsid w:val="00496915"/>
    <w:rsid w:val="00496A61"/>
    <w:rsid w:val="00496B8A"/>
    <w:rsid w:val="00496C59"/>
    <w:rsid w:val="00497547"/>
    <w:rsid w:val="004976D8"/>
    <w:rsid w:val="0049771A"/>
    <w:rsid w:val="0049777F"/>
    <w:rsid w:val="00497C3E"/>
    <w:rsid w:val="00497CC8"/>
    <w:rsid w:val="004A01BA"/>
    <w:rsid w:val="004A04E7"/>
    <w:rsid w:val="004A0677"/>
    <w:rsid w:val="004A08D2"/>
    <w:rsid w:val="004A0CA1"/>
    <w:rsid w:val="004A0F8C"/>
    <w:rsid w:val="004A0FD4"/>
    <w:rsid w:val="004A1114"/>
    <w:rsid w:val="004A12B5"/>
    <w:rsid w:val="004A198C"/>
    <w:rsid w:val="004A1A85"/>
    <w:rsid w:val="004A1D8E"/>
    <w:rsid w:val="004A2063"/>
    <w:rsid w:val="004A211F"/>
    <w:rsid w:val="004A2272"/>
    <w:rsid w:val="004A229A"/>
    <w:rsid w:val="004A2393"/>
    <w:rsid w:val="004A248E"/>
    <w:rsid w:val="004A24AD"/>
    <w:rsid w:val="004A25BA"/>
    <w:rsid w:val="004A25EE"/>
    <w:rsid w:val="004A2925"/>
    <w:rsid w:val="004A2B8B"/>
    <w:rsid w:val="004A2B96"/>
    <w:rsid w:val="004A2BB7"/>
    <w:rsid w:val="004A2E87"/>
    <w:rsid w:val="004A2F01"/>
    <w:rsid w:val="004A30F0"/>
    <w:rsid w:val="004A3108"/>
    <w:rsid w:val="004A3214"/>
    <w:rsid w:val="004A35B8"/>
    <w:rsid w:val="004A3902"/>
    <w:rsid w:val="004A3A7E"/>
    <w:rsid w:val="004A3C0B"/>
    <w:rsid w:val="004A3C80"/>
    <w:rsid w:val="004A3ED1"/>
    <w:rsid w:val="004A3F9E"/>
    <w:rsid w:val="004A40B0"/>
    <w:rsid w:val="004A444C"/>
    <w:rsid w:val="004A44AA"/>
    <w:rsid w:val="004A46CB"/>
    <w:rsid w:val="004A4759"/>
    <w:rsid w:val="004A4765"/>
    <w:rsid w:val="004A47E9"/>
    <w:rsid w:val="004A4816"/>
    <w:rsid w:val="004A49DD"/>
    <w:rsid w:val="004A4AA7"/>
    <w:rsid w:val="004A4BEA"/>
    <w:rsid w:val="004A4C3D"/>
    <w:rsid w:val="004A4C3F"/>
    <w:rsid w:val="004A4E4A"/>
    <w:rsid w:val="004A4F3C"/>
    <w:rsid w:val="004A4FE5"/>
    <w:rsid w:val="004A52DF"/>
    <w:rsid w:val="004A5386"/>
    <w:rsid w:val="004A539F"/>
    <w:rsid w:val="004A5513"/>
    <w:rsid w:val="004A55DF"/>
    <w:rsid w:val="004A560C"/>
    <w:rsid w:val="004A5653"/>
    <w:rsid w:val="004A57C0"/>
    <w:rsid w:val="004A589C"/>
    <w:rsid w:val="004A58E6"/>
    <w:rsid w:val="004A5CD5"/>
    <w:rsid w:val="004A5EBF"/>
    <w:rsid w:val="004A5F75"/>
    <w:rsid w:val="004A608C"/>
    <w:rsid w:val="004A638A"/>
    <w:rsid w:val="004A64EC"/>
    <w:rsid w:val="004A6810"/>
    <w:rsid w:val="004A6B4B"/>
    <w:rsid w:val="004A6BA4"/>
    <w:rsid w:val="004A6D45"/>
    <w:rsid w:val="004A6E1F"/>
    <w:rsid w:val="004A6E45"/>
    <w:rsid w:val="004A6E5A"/>
    <w:rsid w:val="004A6E67"/>
    <w:rsid w:val="004A704A"/>
    <w:rsid w:val="004A7069"/>
    <w:rsid w:val="004A70B2"/>
    <w:rsid w:val="004A7247"/>
    <w:rsid w:val="004A7248"/>
    <w:rsid w:val="004A7289"/>
    <w:rsid w:val="004A72FF"/>
    <w:rsid w:val="004A737B"/>
    <w:rsid w:val="004A74A2"/>
    <w:rsid w:val="004A7550"/>
    <w:rsid w:val="004A7808"/>
    <w:rsid w:val="004A7961"/>
    <w:rsid w:val="004A7B4E"/>
    <w:rsid w:val="004A7C64"/>
    <w:rsid w:val="004A7E08"/>
    <w:rsid w:val="004B002E"/>
    <w:rsid w:val="004B0393"/>
    <w:rsid w:val="004B07B6"/>
    <w:rsid w:val="004B0939"/>
    <w:rsid w:val="004B0AA0"/>
    <w:rsid w:val="004B0D7F"/>
    <w:rsid w:val="004B0EEE"/>
    <w:rsid w:val="004B10C1"/>
    <w:rsid w:val="004B1258"/>
    <w:rsid w:val="004B12E0"/>
    <w:rsid w:val="004B17D8"/>
    <w:rsid w:val="004B188D"/>
    <w:rsid w:val="004B1895"/>
    <w:rsid w:val="004B1AA4"/>
    <w:rsid w:val="004B1C0B"/>
    <w:rsid w:val="004B1D6A"/>
    <w:rsid w:val="004B1E78"/>
    <w:rsid w:val="004B22B6"/>
    <w:rsid w:val="004B2415"/>
    <w:rsid w:val="004B2461"/>
    <w:rsid w:val="004B2570"/>
    <w:rsid w:val="004B2733"/>
    <w:rsid w:val="004B2880"/>
    <w:rsid w:val="004B289A"/>
    <w:rsid w:val="004B2BA1"/>
    <w:rsid w:val="004B2C43"/>
    <w:rsid w:val="004B2D2E"/>
    <w:rsid w:val="004B2E97"/>
    <w:rsid w:val="004B301F"/>
    <w:rsid w:val="004B3023"/>
    <w:rsid w:val="004B304E"/>
    <w:rsid w:val="004B305C"/>
    <w:rsid w:val="004B3232"/>
    <w:rsid w:val="004B3376"/>
    <w:rsid w:val="004B362A"/>
    <w:rsid w:val="004B3A31"/>
    <w:rsid w:val="004B3A63"/>
    <w:rsid w:val="004B3B0E"/>
    <w:rsid w:val="004B3BD3"/>
    <w:rsid w:val="004B3CBB"/>
    <w:rsid w:val="004B3DD0"/>
    <w:rsid w:val="004B3DD6"/>
    <w:rsid w:val="004B3F16"/>
    <w:rsid w:val="004B3F81"/>
    <w:rsid w:val="004B4040"/>
    <w:rsid w:val="004B430F"/>
    <w:rsid w:val="004B44F0"/>
    <w:rsid w:val="004B4995"/>
    <w:rsid w:val="004B4B7C"/>
    <w:rsid w:val="004B4C04"/>
    <w:rsid w:val="004B4CFA"/>
    <w:rsid w:val="004B4E1A"/>
    <w:rsid w:val="004B4E27"/>
    <w:rsid w:val="004B503F"/>
    <w:rsid w:val="004B51BC"/>
    <w:rsid w:val="004B53C4"/>
    <w:rsid w:val="004B584C"/>
    <w:rsid w:val="004B58C3"/>
    <w:rsid w:val="004B5AD7"/>
    <w:rsid w:val="004B5F51"/>
    <w:rsid w:val="004B6278"/>
    <w:rsid w:val="004B6327"/>
    <w:rsid w:val="004B6430"/>
    <w:rsid w:val="004B68D3"/>
    <w:rsid w:val="004B68F4"/>
    <w:rsid w:val="004B6F1E"/>
    <w:rsid w:val="004B708E"/>
    <w:rsid w:val="004B7249"/>
    <w:rsid w:val="004B7348"/>
    <w:rsid w:val="004B75B6"/>
    <w:rsid w:val="004B76E2"/>
    <w:rsid w:val="004B7E85"/>
    <w:rsid w:val="004B7EC8"/>
    <w:rsid w:val="004C001D"/>
    <w:rsid w:val="004C0340"/>
    <w:rsid w:val="004C03B2"/>
    <w:rsid w:val="004C04A3"/>
    <w:rsid w:val="004C054E"/>
    <w:rsid w:val="004C09FC"/>
    <w:rsid w:val="004C0B5F"/>
    <w:rsid w:val="004C0E8E"/>
    <w:rsid w:val="004C101F"/>
    <w:rsid w:val="004C18C6"/>
    <w:rsid w:val="004C18EC"/>
    <w:rsid w:val="004C19AF"/>
    <w:rsid w:val="004C1AA0"/>
    <w:rsid w:val="004C1B0D"/>
    <w:rsid w:val="004C1B54"/>
    <w:rsid w:val="004C1BCF"/>
    <w:rsid w:val="004C1D5B"/>
    <w:rsid w:val="004C1DB8"/>
    <w:rsid w:val="004C2129"/>
    <w:rsid w:val="004C2227"/>
    <w:rsid w:val="004C2241"/>
    <w:rsid w:val="004C22BD"/>
    <w:rsid w:val="004C230B"/>
    <w:rsid w:val="004C234A"/>
    <w:rsid w:val="004C2436"/>
    <w:rsid w:val="004C24A5"/>
    <w:rsid w:val="004C2563"/>
    <w:rsid w:val="004C2702"/>
    <w:rsid w:val="004C2706"/>
    <w:rsid w:val="004C28A3"/>
    <w:rsid w:val="004C2B99"/>
    <w:rsid w:val="004C2D40"/>
    <w:rsid w:val="004C2D52"/>
    <w:rsid w:val="004C33A5"/>
    <w:rsid w:val="004C33D2"/>
    <w:rsid w:val="004C360E"/>
    <w:rsid w:val="004C36A5"/>
    <w:rsid w:val="004C3800"/>
    <w:rsid w:val="004C382D"/>
    <w:rsid w:val="004C3866"/>
    <w:rsid w:val="004C395B"/>
    <w:rsid w:val="004C399B"/>
    <w:rsid w:val="004C3A6E"/>
    <w:rsid w:val="004C3B18"/>
    <w:rsid w:val="004C3FCB"/>
    <w:rsid w:val="004C4440"/>
    <w:rsid w:val="004C46DE"/>
    <w:rsid w:val="004C4768"/>
    <w:rsid w:val="004C480B"/>
    <w:rsid w:val="004C4A21"/>
    <w:rsid w:val="004C4D2E"/>
    <w:rsid w:val="004C4D53"/>
    <w:rsid w:val="004C5018"/>
    <w:rsid w:val="004C527C"/>
    <w:rsid w:val="004C537B"/>
    <w:rsid w:val="004C56B4"/>
    <w:rsid w:val="004C5A50"/>
    <w:rsid w:val="004C5AF4"/>
    <w:rsid w:val="004C5C3B"/>
    <w:rsid w:val="004C5CF1"/>
    <w:rsid w:val="004C5CF7"/>
    <w:rsid w:val="004C6085"/>
    <w:rsid w:val="004C62DB"/>
    <w:rsid w:val="004C67D9"/>
    <w:rsid w:val="004C68AD"/>
    <w:rsid w:val="004C69A9"/>
    <w:rsid w:val="004C6B0E"/>
    <w:rsid w:val="004C6C07"/>
    <w:rsid w:val="004C6DF3"/>
    <w:rsid w:val="004C6E03"/>
    <w:rsid w:val="004C71D9"/>
    <w:rsid w:val="004C71F8"/>
    <w:rsid w:val="004C796E"/>
    <w:rsid w:val="004C7A2D"/>
    <w:rsid w:val="004C7B19"/>
    <w:rsid w:val="004C7CFD"/>
    <w:rsid w:val="004C7F76"/>
    <w:rsid w:val="004D0039"/>
    <w:rsid w:val="004D00DF"/>
    <w:rsid w:val="004D0472"/>
    <w:rsid w:val="004D07EC"/>
    <w:rsid w:val="004D0847"/>
    <w:rsid w:val="004D0850"/>
    <w:rsid w:val="004D09D1"/>
    <w:rsid w:val="004D0AF9"/>
    <w:rsid w:val="004D0B94"/>
    <w:rsid w:val="004D0BD0"/>
    <w:rsid w:val="004D0C1A"/>
    <w:rsid w:val="004D0D4A"/>
    <w:rsid w:val="004D0DD7"/>
    <w:rsid w:val="004D0E77"/>
    <w:rsid w:val="004D0F66"/>
    <w:rsid w:val="004D1061"/>
    <w:rsid w:val="004D12EF"/>
    <w:rsid w:val="004D12F5"/>
    <w:rsid w:val="004D13EE"/>
    <w:rsid w:val="004D1505"/>
    <w:rsid w:val="004D1590"/>
    <w:rsid w:val="004D16ED"/>
    <w:rsid w:val="004D18FF"/>
    <w:rsid w:val="004D191B"/>
    <w:rsid w:val="004D1BCB"/>
    <w:rsid w:val="004D1C40"/>
    <w:rsid w:val="004D1C84"/>
    <w:rsid w:val="004D1F5B"/>
    <w:rsid w:val="004D2171"/>
    <w:rsid w:val="004D242C"/>
    <w:rsid w:val="004D24E9"/>
    <w:rsid w:val="004D2519"/>
    <w:rsid w:val="004D254B"/>
    <w:rsid w:val="004D265B"/>
    <w:rsid w:val="004D26E0"/>
    <w:rsid w:val="004D289D"/>
    <w:rsid w:val="004D294D"/>
    <w:rsid w:val="004D2BE1"/>
    <w:rsid w:val="004D2BF8"/>
    <w:rsid w:val="004D319F"/>
    <w:rsid w:val="004D324A"/>
    <w:rsid w:val="004D3455"/>
    <w:rsid w:val="004D3986"/>
    <w:rsid w:val="004D39D7"/>
    <w:rsid w:val="004D3BDF"/>
    <w:rsid w:val="004D3C82"/>
    <w:rsid w:val="004D3DD8"/>
    <w:rsid w:val="004D3DF7"/>
    <w:rsid w:val="004D3F91"/>
    <w:rsid w:val="004D429F"/>
    <w:rsid w:val="004D44A5"/>
    <w:rsid w:val="004D4772"/>
    <w:rsid w:val="004D497F"/>
    <w:rsid w:val="004D49C3"/>
    <w:rsid w:val="004D4A91"/>
    <w:rsid w:val="004D4ADE"/>
    <w:rsid w:val="004D4B39"/>
    <w:rsid w:val="004D4EA8"/>
    <w:rsid w:val="004D4FAD"/>
    <w:rsid w:val="004D5218"/>
    <w:rsid w:val="004D5449"/>
    <w:rsid w:val="004D54A8"/>
    <w:rsid w:val="004D5538"/>
    <w:rsid w:val="004D57F1"/>
    <w:rsid w:val="004D5B39"/>
    <w:rsid w:val="004D5B52"/>
    <w:rsid w:val="004D6001"/>
    <w:rsid w:val="004D61D6"/>
    <w:rsid w:val="004D6228"/>
    <w:rsid w:val="004D62EC"/>
    <w:rsid w:val="004D6469"/>
    <w:rsid w:val="004D64B1"/>
    <w:rsid w:val="004D64FF"/>
    <w:rsid w:val="004D66A9"/>
    <w:rsid w:val="004D6772"/>
    <w:rsid w:val="004D683F"/>
    <w:rsid w:val="004D6FC8"/>
    <w:rsid w:val="004D7169"/>
    <w:rsid w:val="004D7295"/>
    <w:rsid w:val="004D73AE"/>
    <w:rsid w:val="004D7543"/>
    <w:rsid w:val="004D764C"/>
    <w:rsid w:val="004D77E0"/>
    <w:rsid w:val="004D781E"/>
    <w:rsid w:val="004D7890"/>
    <w:rsid w:val="004D78F9"/>
    <w:rsid w:val="004D7C32"/>
    <w:rsid w:val="004D7FEF"/>
    <w:rsid w:val="004D7FF9"/>
    <w:rsid w:val="004E017D"/>
    <w:rsid w:val="004E020E"/>
    <w:rsid w:val="004E0346"/>
    <w:rsid w:val="004E038C"/>
    <w:rsid w:val="004E0390"/>
    <w:rsid w:val="004E05CD"/>
    <w:rsid w:val="004E06BA"/>
    <w:rsid w:val="004E0ABF"/>
    <w:rsid w:val="004E166F"/>
    <w:rsid w:val="004E242D"/>
    <w:rsid w:val="004E2447"/>
    <w:rsid w:val="004E25C4"/>
    <w:rsid w:val="004E2C30"/>
    <w:rsid w:val="004E2CD1"/>
    <w:rsid w:val="004E2DA7"/>
    <w:rsid w:val="004E2F12"/>
    <w:rsid w:val="004E2F62"/>
    <w:rsid w:val="004E2FBC"/>
    <w:rsid w:val="004E3238"/>
    <w:rsid w:val="004E325F"/>
    <w:rsid w:val="004E333F"/>
    <w:rsid w:val="004E3437"/>
    <w:rsid w:val="004E38A1"/>
    <w:rsid w:val="004E3B94"/>
    <w:rsid w:val="004E3C52"/>
    <w:rsid w:val="004E3C7A"/>
    <w:rsid w:val="004E3E0D"/>
    <w:rsid w:val="004E3E90"/>
    <w:rsid w:val="004E3EFF"/>
    <w:rsid w:val="004E4000"/>
    <w:rsid w:val="004E400D"/>
    <w:rsid w:val="004E42EA"/>
    <w:rsid w:val="004E432E"/>
    <w:rsid w:val="004E4A17"/>
    <w:rsid w:val="004E4B32"/>
    <w:rsid w:val="004E4C35"/>
    <w:rsid w:val="004E4D06"/>
    <w:rsid w:val="004E4D31"/>
    <w:rsid w:val="004E4DFF"/>
    <w:rsid w:val="004E5088"/>
    <w:rsid w:val="004E5443"/>
    <w:rsid w:val="004E544E"/>
    <w:rsid w:val="004E56AB"/>
    <w:rsid w:val="004E5733"/>
    <w:rsid w:val="004E5741"/>
    <w:rsid w:val="004E577B"/>
    <w:rsid w:val="004E5961"/>
    <w:rsid w:val="004E5C1B"/>
    <w:rsid w:val="004E5CC0"/>
    <w:rsid w:val="004E5E57"/>
    <w:rsid w:val="004E5EC7"/>
    <w:rsid w:val="004E61A3"/>
    <w:rsid w:val="004E61C9"/>
    <w:rsid w:val="004E620A"/>
    <w:rsid w:val="004E6335"/>
    <w:rsid w:val="004E6343"/>
    <w:rsid w:val="004E63D7"/>
    <w:rsid w:val="004E6751"/>
    <w:rsid w:val="004E691C"/>
    <w:rsid w:val="004E6981"/>
    <w:rsid w:val="004E69AF"/>
    <w:rsid w:val="004E69C3"/>
    <w:rsid w:val="004E69F4"/>
    <w:rsid w:val="004E6C9F"/>
    <w:rsid w:val="004E6CE0"/>
    <w:rsid w:val="004E6F06"/>
    <w:rsid w:val="004E706A"/>
    <w:rsid w:val="004E70E9"/>
    <w:rsid w:val="004E71FE"/>
    <w:rsid w:val="004E721C"/>
    <w:rsid w:val="004E749C"/>
    <w:rsid w:val="004E74B3"/>
    <w:rsid w:val="004E797F"/>
    <w:rsid w:val="004E7AD2"/>
    <w:rsid w:val="004E7BA3"/>
    <w:rsid w:val="004E7C36"/>
    <w:rsid w:val="004E7CCB"/>
    <w:rsid w:val="004E7D59"/>
    <w:rsid w:val="004E7EA0"/>
    <w:rsid w:val="004F00C5"/>
    <w:rsid w:val="004F0201"/>
    <w:rsid w:val="004F022A"/>
    <w:rsid w:val="004F0686"/>
    <w:rsid w:val="004F0AFC"/>
    <w:rsid w:val="004F0C86"/>
    <w:rsid w:val="004F1027"/>
    <w:rsid w:val="004F1154"/>
    <w:rsid w:val="004F11C2"/>
    <w:rsid w:val="004F1219"/>
    <w:rsid w:val="004F1245"/>
    <w:rsid w:val="004F133C"/>
    <w:rsid w:val="004F14CD"/>
    <w:rsid w:val="004F1514"/>
    <w:rsid w:val="004F17C9"/>
    <w:rsid w:val="004F180D"/>
    <w:rsid w:val="004F18D9"/>
    <w:rsid w:val="004F193A"/>
    <w:rsid w:val="004F19BE"/>
    <w:rsid w:val="004F2357"/>
    <w:rsid w:val="004F296E"/>
    <w:rsid w:val="004F2DD5"/>
    <w:rsid w:val="004F3119"/>
    <w:rsid w:val="004F321A"/>
    <w:rsid w:val="004F35AB"/>
    <w:rsid w:val="004F3657"/>
    <w:rsid w:val="004F37E5"/>
    <w:rsid w:val="004F3881"/>
    <w:rsid w:val="004F38EA"/>
    <w:rsid w:val="004F38FF"/>
    <w:rsid w:val="004F3A36"/>
    <w:rsid w:val="004F3AB8"/>
    <w:rsid w:val="004F3ADC"/>
    <w:rsid w:val="004F3B0D"/>
    <w:rsid w:val="004F3BEA"/>
    <w:rsid w:val="004F4004"/>
    <w:rsid w:val="004F4139"/>
    <w:rsid w:val="004F419E"/>
    <w:rsid w:val="004F425A"/>
    <w:rsid w:val="004F442B"/>
    <w:rsid w:val="004F4650"/>
    <w:rsid w:val="004F4715"/>
    <w:rsid w:val="004F4749"/>
    <w:rsid w:val="004F485F"/>
    <w:rsid w:val="004F490C"/>
    <w:rsid w:val="004F4B2B"/>
    <w:rsid w:val="004F4C18"/>
    <w:rsid w:val="004F504C"/>
    <w:rsid w:val="004F510A"/>
    <w:rsid w:val="004F53BE"/>
    <w:rsid w:val="004F562F"/>
    <w:rsid w:val="004F5A63"/>
    <w:rsid w:val="004F5B2B"/>
    <w:rsid w:val="004F5C33"/>
    <w:rsid w:val="004F5C54"/>
    <w:rsid w:val="004F5CC4"/>
    <w:rsid w:val="004F5FDA"/>
    <w:rsid w:val="004F616F"/>
    <w:rsid w:val="004F62BB"/>
    <w:rsid w:val="004F66B9"/>
    <w:rsid w:val="004F681C"/>
    <w:rsid w:val="004F689C"/>
    <w:rsid w:val="004F68FD"/>
    <w:rsid w:val="004F69D4"/>
    <w:rsid w:val="004F6B2D"/>
    <w:rsid w:val="004F6BDC"/>
    <w:rsid w:val="004F6F82"/>
    <w:rsid w:val="004F700D"/>
    <w:rsid w:val="004F7185"/>
    <w:rsid w:val="004F7247"/>
    <w:rsid w:val="004F7282"/>
    <w:rsid w:val="004F72CE"/>
    <w:rsid w:val="004F759B"/>
    <w:rsid w:val="004F7621"/>
    <w:rsid w:val="004F7755"/>
    <w:rsid w:val="004F778C"/>
    <w:rsid w:val="004F7ACE"/>
    <w:rsid w:val="004F7BF0"/>
    <w:rsid w:val="004F7CE7"/>
    <w:rsid w:val="004F7DF5"/>
    <w:rsid w:val="004F7E6E"/>
    <w:rsid w:val="0050016D"/>
    <w:rsid w:val="005001B1"/>
    <w:rsid w:val="005001F9"/>
    <w:rsid w:val="0050041C"/>
    <w:rsid w:val="0050057C"/>
    <w:rsid w:val="00500584"/>
    <w:rsid w:val="005006BD"/>
    <w:rsid w:val="005009AA"/>
    <w:rsid w:val="00500C2C"/>
    <w:rsid w:val="00500C40"/>
    <w:rsid w:val="00500D2E"/>
    <w:rsid w:val="00500D84"/>
    <w:rsid w:val="00500DE5"/>
    <w:rsid w:val="00500E5F"/>
    <w:rsid w:val="00500FD1"/>
    <w:rsid w:val="00501009"/>
    <w:rsid w:val="00501017"/>
    <w:rsid w:val="00501071"/>
    <w:rsid w:val="005014F1"/>
    <w:rsid w:val="005017AC"/>
    <w:rsid w:val="00501885"/>
    <w:rsid w:val="00501E3E"/>
    <w:rsid w:val="00502027"/>
    <w:rsid w:val="00502140"/>
    <w:rsid w:val="00502237"/>
    <w:rsid w:val="00502410"/>
    <w:rsid w:val="005026EB"/>
    <w:rsid w:val="00502B66"/>
    <w:rsid w:val="00502B8C"/>
    <w:rsid w:val="00502CF7"/>
    <w:rsid w:val="00502DF1"/>
    <w:rsid w:val="00503146"/>
    <w:rsid w:val="005031AB"/>
    <w:rsid w:val="00503440"/>
    <w:rsid w:val="0050372D"/>
    <w:rsid w:val="00503841"/>
    <w:rsid w:val="00503B2D"/>
    <w:rsid w:val="00503BE6"/>
    <w:rsid w:val="00503CF8"/>
    <w:rsid w:val="00503DA1"/>
    <w:rsid w:val="005041EB"/>
    <w:rsid w:val="0050423B"/>
    <w:rsid w:val="00504613"/>
    <w:rsid w:val="0050461A"/>
    <w:rsid w:val="00504BF1"/>
    <w:rsid w:val="00504C48"/>
    <w:rsid w:val="00504E4E"/>
    <w:rsid w:val="00504EE9"/>
    <w:rsid w:val="00504EFA"/>
    <w:rsid w:val="00504F13"/>
    <w:rsid w:val="0050501F"/>
    <w:rsid w:val="00505183"/>
    <w:rsid w:val="00505287"/>
    <w:rsid w:val="0050542A"/>
    <w:rsid w:val="00505438"/>
    <w:rsid w:val="0050543E"/>
    <w:rsid w:val="00505661"/>
    <w:rsid w:val="0050576C"/>
    <w:rsid w:val="00505904"/>
    <w:rsid w:val="00505D7C"/>
    <w:rsid w:val="00505FBA"/>
    <w:rsid w:val="005060CC"/>
    <w:rsid w:val="005061A8"/>
    <w:rsid w:val="00506401"/>
    <w:rsid w:val="0050669D"/>
    <w:rsid w:val="005067B9"/>
    <w:rsid w:val="00506A84"/>
    <w:rsid w:val="00506AD7"/>
    <w:rsid w:val="00506D0F"/>
    <w:rsid w:val="00506D6D"/>
    <w:rsid w:val="0050708E"/>
    <w:rsid w:val="005070EB"/>
    <w:rsid w:val="0050731D"/>
    <w:rsid w:val="00507524"/>
    <w:rsid w:val="00507527"/>
    <w:rsid w:val="005076FF"/>
    <w:rsid w:val="00507961"/>
    <w:rsid w:val="0050799E"/>
    <w:rsid w:val="00507A7A"/>
    <w:rsid w:val="00507E8A"/>
    <w:rsid w:val="00510247"/>
    <w:rsid w:val="00510271"/>
    <w:rsid w:val="00510316"/>
    <w:rsid w:val="005105B0"/>
    <w:rsid w:val="005106B3"/>
    <w:rsid w:val="005106C5"/>
    <w:rsid w:val="0051072B"/>
    <w:rsid w:val="0051073C"/>
    <w:rsid w:val="005107B4"/>
    <w:rsid w:val="005107E9"/>
    <w:rsid w:val="0051092F"/>
    <w:rsid w:val="005109BA"/>
    <w:rsid w:val="005109FD"/>
    <w:rsid w:val="00510A63"/>
    <w:rsid w:val="00510BD5"/>
    <w:rsid w:val="00510F22"/>
    <w:rsid w:val="0051123C"/>
    <w:rsid w:val="00511398"/>
    <w:rsid w:val="005113C7"/>
    <w:rsid w:val="00511794"/>
    <w:rsid w:val="0051199D"/>
    <w:rsid w:val="00511A74"/>
    <w:rsid w:val="00511A9D"/>
    <w:rsid w:val="00511AD2"/>
    <w:rsid w:val="00511BD3"/>
    <w:rsid w:val="00511BF9"/>
    <w:rsid w:val="00511DE3"/>
    <w:rsid w:val="00511E6E"/>
    <w:rsid w:val="00511EB3"/>
    <w:rsid w:val="00511F3A"/>
    <w:rsid w:val="00511F46"/>
    <w:rsid w:val="005120FD"/>
    <w:rsid w:val="00512183"/>
    <w:rsid w:val="00512300"/>
    <w:rsid w:val="005124E0"/>
    <w:rsid w:val="0051255A"/>
    <w:rsid w:val="005125D8"/>
    <w:rsid w:val="005127EC"/>
    <w:rsid w:val="0051288C"/>
    <w:rsid w:val="00512985"/>
    <w:rsid w:val="005129F7"/>
    <w:rsid w:val="00512C81"/>
    <w:rsid w:val="00512EFC"/>
    <w:rsid w:val="00512F6E"/>
    <w:rsid w:val="0051301F"/>
    <w:rsid w:val="00513187"/>
    <w:rsid w:val="0051367A"/>
    <w:rsid w:val="005136BC"/>
    <w:rsid w:val="005137FC"/>
    <w:rsid w:val="00513978"/>
    <w:rsid w:val="005139E0"/>
    <w:rsid w:val="00513AF9"/>
    <w:rsid w:val="00513B81"/>
    <w:rsid w:val="00513D61"/>
    <w:rsid w:val="00513DFA"/>
    <w:rsid w:val="00513EE2"/>
    <w:rsid w:val="00514005"/>
    <w:rsid w:val="00514050"/>
    <w:rsid w:val="00514063"/>
    <w:rsid w:val="005140B3"/>
    <w:rsid w:val="00514458"/>
    <w:rsid w:val="00514529"/>
    <w:rsid w:val="005147BB"/>
    <w:rsid w:val="0051481C"/>
    <w:rsid w:val="0051483E"/>
    <w:rsid w:val="00514B65"/>
    <w:rsid w:val="00514D3D"/>
    <w:rsid w:val="00514EE1"/>
    <w:rsid w:val="0051515C"/>
    <w:rsid w:val="00515192"/>
    <w:rsid w:val="0051535D"/>
    <w:rsid w:val="005156B2"/>
    <w:rsid w:val="005156E5"/>
    <w:rsid w:val="00515743"/>
    <w:rsid w:val="00515942"/>
    <w:rsid w:val="00515B09"/>
    <w:rsid w:val="005160C1"/>
    <w:rsid w:val="005160ED"/>
    <w:rsid w:val="005161FD"/>
    <w:rsid w:val="0051628E"/>
    <w:rsid w:val="005168CF"/>
    <w:rsid w:val="00516922"/>
    <w:rsid w:val="005169F9"/>
    <w:rsid w:val="00517014"/>
    <w:rsid w:val="00517827"/>
    <w:rsid w:val="00517980"/>
    <w:rsid w:val="00517CB1"/>
    <w:rsid w:val="00517CEA"/>
    <w:rsid w:val="005200F5"/>
    <w:rsid w:val="0052055A"/>
    <w:rsid w:val="0052056D"/>
    <w:rsid w:val="005206E4"/>
    <w:rsid w:val="00520703"/>
    <w:rsid w:val="005207D9"/>
    <w:rsid w:val="00520932"/>
    <w:rsid w:val="00520937"/>
    <w:rsid w:val="0052099E"/>
    <w:rsid w:val="00520AB7"/>
    <w:rsid w:val="00520B54"/>
    <w:rsid w:val="00520E3F"/>
    <w:rsid w:val="00520F44"/>
    <w:rsid w:val="00520FB2"/>
    <w:rsid w:val="00521164"/>
    <w:rsid w:val="005212F7"/>
    <w:rsid w:val="0052145F"/>
    <w:rsid w:val="00521527"/>
    <w:rsid w:val="005217A8"/>
    <w:rsid w:val="005217EF"/>
    <w:rsid w:val="00521824"/>
    <w:rsid w:val="00521908"/>
    <w:rsid w:val="0052194F"/>
    <w:rsid w:val="00521967"/>
    <w:rsid w:val="00521982"/>
    <w:rsid w:val="00521A33"/>
    <w:rsid w:val="00521B63"/>
    <w:rsid w:val="00521B72"/>
    <w:rsid w:val="00521C27"/>
    <w:rsid w:val="00521C98"/>
    <w:rsid w:val="00521D5A"/>
    <w:rsid w:val="00521DC1"/>
    <w:rsid w:val="00521E82"/>
    <w:rsid w:val="0052210C"/>
    <w:rsid w:val="005221C2"/>
    <w:rsid w:val="0052254F"/>
    <w:rsid w:val="00522ACA"/>
    <w:rsid w:val="00522D9D"/>
    <w:rsid w:val="00522FFC"/>
    <w:rsid w:val="00523017"/>
    <w:rsid w:val="005232E1"/>
    <w:rsid w:val="005232E5"/>
    <w:rsid w:val="005236E1"/>
    <w:rsid w:val="00523767"/>
    <w:rsid w:val="005239FF"/>
    <w:rsid w:val="00523AAA"/>
    <w:rsid w:val="00523B4A"/>
    <w:rsid w:val="00523B6D"/>
    <w:rsid w:val="00523DC8"/>
    <w:rsid w:val="00523E1F"/>
    <w:rsid w:val="005240C9"/>
    <w:rsid w:val="005242A5"/>
    <w:rsid w:val="00524435"/>
    <w:rsid w:val="005246C7"/>
    <w:rsid w:val="0052476F"/>
    <w:rsid w:val="00524925"/>
    <w:rsid w:val="00524964"/>
    <w:rsid w:val="00524AC2"/>
    <w:rsid w:val="005251AF"/>
    <w:rsid w:val="00525924"/>
    <w:rsid w:val="0052598A"/>
    <w:rsid w:val="005259F5"/>
    <w:rsid w:val="00525B3C"/>
    <w:rsid w:val="00525C0F"/>
    <w:rsid w:val="00526126"/>
    <w:rsid w:val="005261F6"/>
    <w:rsid w:val="00526261"/>
    <w:rsid w:val="005262C2"/>
    <w:rsid w:val="00526444"/>
    <w:rsid w:val="00526528"/>
    <w:rsid w:val="00526592"/>
    <w:rsid w:val="005265F7"/>
    <w:rsid w:val="005267D1"/>
    <w:rsid w:val="00526925"/>
    <w:rsid w:val="00526BCB"/>
    <w:rsid w:val="00526CA8"/>
    <w:rsid w:val="00526F45"/>
    <w:rsid w:val="00526F9D"/>
    <w:rsid w:val="00527072"/>
    <w:rsid w:val="00527614"/>
    <w:rsid w:val="005276A0"/>
    <w:rsid w:val="005278B6"/>
    <w:rsid w:val="00527A6C"/>
    <w:rsid w:val="00527AA6"/>
    <w:rsid w:val="00527B47"/>
    <w:rsid w:val="00527BC0"/>
    <w:rsid w:val="00527D2D"/>
    <w:rsid w:val="00527D31"/>
    <w:rsid w:val="00527EAC"/>
    <w:rsid w:val="00527EDB"/>
    <w:rsid w:val="00530293"/>
    <w:rsid w:val="00530310"/>
    <w:rsid w:val="00530313"/>
    <w:rsid w:val="0053043B"/>
    <w:rsid w:val="00530456"/>
    <w:rsid w:val="00530516"/>
    <w:rsid w:val="00530880"/>
    <w:rsid w:val="00530BC8"/>
    <w:rsid w:val="00530D84"/>
    <w:rsid w:val="00530EEB"/>
    <w:rsid w:val="005312C3"/>
    <w:rsid w:val="005317B1"/>
    <w:rsid w:val="005318AD"/>
    <w:rsid w:val="0053198F"/>
    <w:rsid w:val="00531B58"/>
    <w:rsid w:val="00531C34"/>
    <w:rsid w:val="00531C3B"/>
    <w:rsid w:val="00531C9A"/>
    <w:rsid w:val="00532020"/>
    <w:rsid w:val="005320D1"/>
    <w:rsid w:val="00532105"/>
    <w:rsid w:val="005322BD"/>
    <w:rsid w:val="00532377"/>
    <w:rsid w:val="005328AC"/>
    <w:rsid w:val="00532969"/>
    <w:rsid w:val="00532A46"/>
    <w:rsid w:val="00532A5F"/>
    <w:rsid w:val="00532A95"/>
    <w:rsid w:val="00532AAA"/>
    <w:rsid w:val="00532DCE"/>
    <w:rsid w:val="005331D9"/>
    <w:rsid w:val="00533326"/>
    <w:rsid w:val="00533424"/>
    <w:rsid w:val="00533466"/>
    <w:rsid w:val="005334A5"/>
    <w:rsid w:val="00533709"/>
    <w:rsid w:val="0053384E"/>
    <w:rsid w:val="00533C14"/>
    <w:rsid w:val="00533E60"/>
    <w:rsid w:val="00533EE8"/>
    <w:rsid w:val="00534121"/>
    <w:rsid w:val="0053435B"/>
    <w:rsid w:val="005343F2"/>
    <w:rsid w:val="00534443"/>
    <w:rsid w:val="005347A7"/>
    <w:rsid w:val="005347B3"/>
    <w:rsid w:val="00534815"/>
    <w:rsid w:val="00534880"/>
    <w:rsid w:val="00534B1F"/>
    <w:rsid w:val="00534D2D"/>
    <w:rsid w:val="00534DA2"/>
    <w:rsid w:val="00534E14"/>
    <w:rsid w:val="00535234"/>
    <w:rsid w:val="00535365"/>
    <w:rsid w:val="005355B3"/>
    <w:rsid w:val="00535930"/>
    <w:rsid w:val="00535988"/>
    <w:rsid w:val="00535A07"/>
    <w:rsid w:val="00535CAA"/>
    <w:rsid w:val="00535CD3"/>
    <w:rsid w:val="00536327"/>
    <w:rsid w:val="00536542"/>
    <w:rsid w:val="00536779"/>
    <w:rsid w:val="00536DEE"/>
    <w:rsid w:val="00536E87"/>
    <w:rsid w:val="00536EA4"/>
    <w:rsid w:val="00536F35"/>
    <w:rsid w:val="00536FC7"/>
    <w:rsid w:val="005372FB"/>
    <w:rsid w:val="0053731B"/>
    <w:rsid w:val="00537337"/>
    <w:rsid w:val="005373BC"/>
    <w:rsid w:val="00537649"/>
    <w:rsid w:val="00537826"/>
    <w:rsid w:val="0053787D"/>
    <w:rsid w:val="00537B89"/>
    <w:rsid w:val="00537D87"/>
    <w:rsid w:val="00537DB5"/>
    <w:rsid w:val="00537F1E"/>
    <w:rsid w:val="0054019B"/>
    <w:rsid w:val="005401E9"/>
    <w:rsid w:val="005402EB"/>
    <w:rsid w:val="005403D9"/>
    <w:rsid w:val="005405B6"/>
    <w:rsid w:val="005405C6"/>
    <w:rsid w:val="005405D0"/>
    <w:rsid w:val="00540736"/>
    <w:rsid w:val="005408B6"/>
    <w:rsid w:val="0054090D"/>
    <w:rsid w:val="005409AD"/>
    <w:rsid w:val="00540EC7"/>
    <w:rsid w:val="00540ED0"/>
    <w:rsid w:val="005412D1"/>
    <w:rsid w:val="005413D7"/>
    <w:rsid w:val="005414EF"/>
    <w:rsid w:val="005415DA"/>
    <w:rsid w:val="0054189B"/>
    <w:rsid w:val="00541A81"/>
    <w:rsid w:val="00541C84"/>
    <w:rsid w:val="00541F49"/>
    <w:rsid w:val="00542117"/>
    <w:rsid w:val="00542137"/>
    <w:rsid w:val="0054218B"/>
    <w:rsid w:val="0054220F"/>
    <w:rsid w:val="00542394"/>
    <w:rsid w:val="005423B3"/>
    <w:rsid w:val="005425CA"/>
    <w:rsid w:val="0054266C"/>
    <w:rsid w:val="005426A0"/>
    <w:rsid w:val="0054271B"/>
    <w:rsid w:val="005428F1"/>
    <w:rsid w:val="00542947"/>
    <w:rsid w:val="00542DA7"/>
    <w:rsid w:val="00542DD9"/>
    <w:rsid w:val="00542F72"/>
    <w:rsid w:val="005431A7"/>
    <w:rsid w:val="0054331E"/>
    <w:rsid w:val="005434CF"/>
    <w:rsid w:val="005437DF"/>
    <w:rsid w:val="00543AFA"/>
    <w:rsid w:val="00543C55"/>
    <w:rsid w:val="00543CFD"/>
    <w:rsid w:val="00543F18"/>
    <w:rsid w:val="0054441E"/>
    <w:rsid w:val="005444A8"/>
    <w:rsid w:val="0054452D"/>
    <w:rsid w:val="00544652"/>
    <w:rsid w:val="00544780"/>
    <w:rsid w:val="00544BB2"/>
    <w:rsid w:val="00544BB8"/>
    <w:rsid w:val="00544D9D"/>
    <w:rsid w:val="00544DD9"/>
    <w:rsid w:val="00544FB6"/>
    <w:rsid w:val="00545089"/>
    <w:rsid w:val="005452DC"/>
    <w:rsid w:val="00545303"/>
    <w:rsid w:val="00545451"/>
    <w:rsid w:val="00545507"/>
    <w:rsid w:val="00545B28"/>
    <w:rsid w:val="00545D07"/>
    <w:rsid w:val="00545D6C"/>
    <w:rsid w:val="00545D89"/>
    <w:rsid w:val="005461D9"/>
    <w:rsid w:val="0054637A"/>
    <w:rsid w:val="0054639C"/>
    <w:rsid w:val="00546473"/>
    <w:rsid w:val="005464A4"/>
    <w:rsid w:val="00546892"/>
    <w:rsid w:val="005469E6"/>
    <w:rsid w:val="00546CD4"/>
    <w:rsid w:val="00546D11"/>
    <w:rsid w:val="00546DED"/>
    <w:rsid w:val="00546E5C"/>
    <w:rsid w:val="00547057"/>
    <w:rsid w:val="005471D2"/>
    <w:rsid w:val="005471D8"/>
    <w:rsid w:val="00547244"/>
    <w:rsid w:val="0054756A"/>
    <w:rsid w:val="005476AD"/>
    <w:rsid w:val="00547739"/>
    <w:rsid w:val="00547A12"/>
    <w:rsid w:val="00547AE3"/>
    <w:rsid w:val="00547C95"/>
    <w:rsid w:val="00547DFA"/>
    <w:rsid w:val="00547F11"/>
    <w:rsid w:val="00550219"/>
    <w:rsid w:val="0055041D"/>
    <w:rsid w:val="00550684"/>
    <w:rsid w:val="005508EC"/>
    <w:rsid w:val="00550915"/>
    <w:rsid w:val="00550941"/>
    <w:rsid w:val="00550A14"/>
    <w:rsid w:val="00550B07"/>
    <w:rsid w:val="00550C84"/>
    <w:rsid w:val="00550CE6"/>
    <w:rsid w:val="00550D67"/>
    <w:rsid w:val="00550DA9"/>
    <w:rsid w:val="00550F02"/>
    <w:rsid w:val="00550F08"/>
    <w:rsid w:val="00550FC0"/>
    <w:rsid w:val="00551135"/>
    <w:rsid w:val="00551256"/>
    <w:rsid w:val="005512FC"/>
    <w:rsid w:val="0055173D"/>
    <w:rsid w:val="00551858"/>
    <w:rsid w:val="00551890"/>
    <w:rsid w:val="00551A7E"/>
    <w:rsid w:val="00551DF1"/>
    <w:rsid w:val="00551E05"/>
    <w:rsid w:val="005523AD"/>
    <w:rsid w:val="00552613"/>
    <w:rsid w:val="005526F3"/>
    <w:rsid w:val="005527F0"/>
    <w:rsid w:val="005527F2"/>
    <w:rsid w:val="00552C7A"/>
    <w:rsid w:val="00552EBB"/>
    <w:rsid w:val="00552FB3"/>
    <w:rsid w:val="00553251"/>
    <w:rsid w:val="00553265"/>
    <w:rsid w:val="005532AE"/>
    <w:rsid w:val="00553330"/>
    <w:rsid w:val="0055357B"/>
    <w:rsid w:val="005535BF"/>
    <w:rsid w:val="00553659"/>
    <w:rsid w:val="00553677"/>
    <w:rsid w:val="00553777"/>
    <w:rsid w:val="00553817"/>
    <w:rsid w:val="0055387D"/>
    <w:rsid w:val="00553B25"/>
    <w:rsid w:val="00553BA5"/>
    <w:rsid w:val="00553CD9"/>
    <w:rsid w:val="00553F34"/>
    <w:rsid w:val="00553F64"/>
    <w:rsid w:val="0055418B"/>
    <w:rsid w:val="0055421C"/>
    <w:rsid w:val="00554367"/>
    <w:rsid w:val="00554380"/>
    <w:rsid w:val="00554493"/>
    <w:rsid w:val="0055451B"/>
    <w:rsid w:val="00554567"/>
    <w:rsid w:val="00554668"/>
    <w:rsid w:val="0055466C"/>
    <w:rsid w:val="00554793"/>
    <w:rsid w:val="005549D4"/>
    <w:rsid w:val="00554B67"/>
    <w:rsid w:val="00554C0D"/>
    <w:rsid w:val="00554FB9"/>
    <w:rsid w:val="00554FFD"/>
    <w:rsid w:val="0055502A"/>
    <w:rsid w:val="00555234"/>
    <w:rsid w:val="00555382"/>
    <w:rsid w:val="00555805"/>
    <w:rsid w:val="00555849"/>
    <w:rsid w:val="005559A1"/>
    <w:rsid w:val="00555A07"/>
    <w:rsid w:val="00555B79"/>
    <w:rsid w:val="00555D10"/>
    <w:rsid w:val="00555EFB"/>
    <w:rsid w:val="005561C0"/>
    <w:rsid w:val="00556399"/>
    <w:rsid w:val="00556568"/>
    <w:rsid w:val="00556582"/>
    <w:rsid w:val="0055695F"/>
    <w:rsid w:val="00556AA7"/>
    <w:rsid w:val="00556D14"/>
    <w:rsid w:val="00556FE1"/>
    <w:rsid w:val="00557688"/>
    <w:rsid w:val="00557ACC"/>
    <w:rsid w:val="00557D7E"/>
    <w:rsid w:val="00557DAD"/>
    <w:rsid w:val="00560042"/>
    <w:rsid w:val="00560180"/>
    <w:rsid w:val="005601EC"/>
    <w:rsid w:val="0056033C"/>
    <w:rsid w:val="005603AE"/>
    <w:rsid w:val="005604FE"/>
    <w:rsid w:val="00560505"/>
    <w:rsid w:val="0056050E"/>
    <w:rsid w:val="00560AFB"/>
    <w:rsid w:val="00560CBE"/>
    <w:rsid w:val="00560D29"/>
    <w:rsid w:val="00560E1F"/>
    <w:rsid w:val="00560EB4"/>
    <w:rsid w:val="005610B3"/>
    <w:rsid w:val="0056179C"/>
    <w:rsid w:val="005617EF"/>
    <w:rsid w:val="0056184A"/>
    <w:rsid w:val="00561856"/>
    <w:rsid w:val="00561BD5"/>
    <w:rsid w:val="00561D69"/>
    <w:rsid w:val="00561E9F"/>
    <w:rsid w:val="0056210F"/>
    <w:rsid w:val="005626BD"/>
    <w:rsid w:val="00562CA0"/>
    <w:rsid w:val="00562D45"/>
    <w:rsid w:val="00562DE4"/>
    <w:rsid w:val="00562EC0"/>
    <w:rsid w:val="00562F35"/>
    <w:rsid w:val="00563012"/>
    <w:rsid w:val="005632E5"/>
    <w:rsid w:val="0056330C"/>
    <w:rsid w:val="00563490"/>
    <w:rsid w:val="00563503"/>
    <w:rsid w:val="00563535"/>
    <w:rsid w:val="005636EB"/>
    <w:rsid w:val="00563716"/>
    <w:rsid w:val="005637B9"/>
    <w:rsid w:val="00563858"/>
    <w:rsid w:val="00563B06"/>
    <w:rsid w:val="00563C0B"/>
    <w:rsid w:val="00563CDD"/>
    <w:rsid w:val="00563F5A"/>
    <w:rsid w:val="00563FA3"/>
    <w:rsid w:val="0056426D"/>
    <w:rsid w:val="005642DA"/>
    <w:rsid w:val="005643A1"/>
    <w:rsid w:val="00564713"/>
    <w:rsid w:val="00564831"/>
    <w:rsid w:val="00564A9A"/>
    <w:rsid w:val="00564B85"/>
    <w:rsid w:val="0056538F"/>
    <w:rsid w:val="005653D8"/>
    <w:rsid w:val="00565463"/>
    <w:rsid w:val="0056597E"/>
    <w:rsid w:val="00565A29"/>
    <w:rsid w:val="00565EAE"/>
    <w:rsid w:val="005660CB"/>
    <w:rsid w:val="00566614"/>
    <w:rsid w:val="0056679B"/>
    <w:rsid w:val="0056684C"/>
    <w:rsid w:val="0056689F"/>
    <w:rsid w:val="005668F9"/>
    <w:rsid w:val="005669EE"/>
    <w:rsid w:val="00566B3D"/>
    <w:rsid w:val="00566F04"/>
    <w:rsid w:val="0056705E"/>
    <w:rsid w:val="00567226"/>
    <w:rsid w:val="005672FA"/>
    <w:rsid w:val="0056750E"/>
    <w:rsid w:val="00567591"/>
    <w:rsid w:val="005675D4"/>
    <w:rsid w:val="00567C4E"/>
    <w:rsid w:val="00567C70"/>
    <w:rsid w:val="00567F56"/>
    <w:rsid w:val="00570010"/>
    <w:rsid w:val="00570011"/>
    <w:rsid w:val="005702A7"/>
    <w:rsid w:val="00570303"/>
    <w:rsid w:val="0057038E"/>
    <w:rsid w:val="005707A8"/>
    <w:rsid w:val="005708CB"/>
    <w:rsid w:val="00570A51"/>
    <w:rsid w:val="00570AE4"/>
    <w:rsid w:val="00570AFF"/>
    <w:rsid w:val="00570E79"/>
    <w:rsid w:val="00571005"/>
    <w:rsid w:val="0057152F"/>
    <w:rsid w:val="00571681"/>
    <w:rsid w:val="0057178C"/>
    <w:rsid w:val="00571BBF"/>
    <w:rsid w:val="00571E11"/>
    <w:rsid w:val="00571F6A"/>
    <w:rsid w:val="0057206D"/>
    <w:rsid w:val="005720F9"/>
    <w:rsid w:val="005721B9"/>
    <w:rsid w:val="0057229E"/>
    <w:rsid w:val="00572416"/>
    <w:rsid w:val="00572440"/>
    <w:rsid w:val="00572736"/>
    <w:rsid w:val="005729C6"/>
    <w:rsid w:val="00572B1A"/>
    <w:rsid w:val="00572F7E"/>
    <w:rsid w:val="00572F83"/>
    <w:rsid w:val="00573062"/>
    <w:rsid w:val="0057311C"/>
    <w:rsid w:val="00573236"/>
    <w:rsid w:val="0057356A"/>
    <w:rsid w:val="005735F7"/>
    <w:rsid w:val="00573869"/>
    <w:rsid w:val="0057397E"/>
    <w:rsid w:val="005739C5"/>
    <w:rsid w:val="00573B46"/>
    <w:rsid w:val="00573D21"/>
    <w:rsid w:val="00573F9B"/>
    <w:rsid w:val="005742F7"/>
    <w:rsid w:val="0057459F"/>
    <w:rsid w:val="00574774"/>
    <w:rsid w:val="005748C7"/>
    <w:rsid w:val="0057496C"/>
    <w:rsid w:val="00574AB8"/>
    <w:rsid w:val="00574BBC"/>
    <w:rsid w:val="00574C6A"/>
    <w:rsid w:val="00574D0C"/>
    <w:rsid w:val="005750B3"/>
    <w:rsid w:val="005750ED"/>
    <w:rsid w:val="0057525A"/>
    <w:rsid w:val="0057529B"/>
    <w:rsid w:val="00575313"/>
    <w:rsid w:val="00575831"/>
    <w:rsid w:val="0057590E"/>
    <w:rsid w:val="00575D34"/>
    <w:rsid w:val="00575EF1"/>
    <w:rsid w:val="0057636D"/>
    <w:rsid w:val="005764C1"/>
    <w:rsid w:val="005766A2"/>
    <w:rsid w:val="005767DD"/>
    <w:rsid w:val="00576F30"/>
    <w:rsid w:val="00577467"/>
    <w:rsid w:val="005774C8"/>
    <w:rsid w:val="00577513"/>
    <w:rsid w:val="00577524"/>
    <w:rsid w:val="00577758"/>
    <w:rsid w:val="0057776F"/>
    <w:rsid w:val="005777FF"/>
    <w:rsid w:val="00577982"/>
    <w:rsid w:val="00577CA0"/>
    <w:rsid w:val="00577CBB"/>
    <w:rsid w:val="00577DA4"/>
    <w:rsid w:val="00577DAF"/>
    <w:rsid w:val="00580489"/>
    <w:rsid w:val="005804E8"/>
    <w:rsid w:val="0058068E"/>
    <w:rsid w:val="0058080B"/>
    <w:rsid w:val="0058083A"/>
    <w:rsid w:val="005809AE"/>
    <w:rsid w:val="005809EC"/>
    <w:rsid w:val="00580A2D"/>
    <w:rsid w:val="00580A7A"/>
    <w:rsid w:val="00580B25"/>
    <w:rsid w:val="00580B3C"/>
    <w:rsid w:val="00580E5E"/>
    <w:rsid w:val="00580E93"/>
    <w:rsid w:val="00580FD1"/>
    <w:rsid w:val="00581051"/>
    <w:rsid w:val="005810D3"/>
    <w:rsid w:val="0058111E"/>
    <w:rsid w:val="00581576"/>
    <w:rsid w:val="0058166B"/>
    <w:rsid w:val="00581722"/>
    <w:rsid w:val="00581799"/>
    <w:rsid w:val="00581B20"/>
    <w:rsid w:val="00581CF3"/>
    <w:rsid w:val="00581F76"/>
    <w:rsid w:val="0058242F"/>
    <w:rsid w:val="00582570"/>
    <w:rsid w:val="0058299A"/>
    <w:rsid w:val="005829B6"/>
    <w:rsid w:val="00582BCD"/>
    <w:rsid w:val="00582C5F"/>
    <w:rsid w:val="00582D18"/>
    <w:rsid w:val="00582DBF"/>
    <w:rsid w:val="00582DCC"/>
    <w:rsid w:val="00582E18"/>
    <w:rsid w:val="00582E4C"/>
    <w:rsid w:val="00582F50"/>
    <w:rsid w:val="00583202"/>
    <w:rsid w:val="00583752"/>
    <w:rsid w:val="005838EA"/>
    <w:rsid w:val="005839C4"/>
    <w:rsid w:val="00583A8A"/>
    <w:rsid w:val="00583A9D"/>
    <w:rsid w:val="00583EE3"/>
    <w:rsid w:val="0058452B"/>
    <w:rsid w:val="00584586"/>
    <w:rsid w:val="00584AE9"/>
    <w:rsid w:val="00584BC0"/>
    <w:rsid w:val="00584E91"/>
    <w:rsid w:val="00584F00"/>
    <w:rsid w:val="00584F0E"/>
    <w:rsid w:val="00584FB8"/>
    <w:rsid w:val="00585355"/>
    <w:rsid w:val="005853CB"/>
    <w:rsid w:val="005854DA"/>
    <w:rsid w:val="005854FE"/>
    <w:rsid w:val="0058551B"/>
    <w:rsid w:val="005858B2"/>
    <w:rsid w:val="005859A5"/>
    <w:rsid w:val="00585A64"/>
    <w:rsid w:val="00585B0C"/>
    <w:rsid w:val="005860AE"/>
    <w:rsid w:val="00586226"/>
    <w:rsid w:val="005862ED"/>
    <w:rsid w:val="0058632F"/>
    <w:rsid w:val="00586446"/>
    <w:rsid w:val="0058654B"/>
    <w:rsid w:val="00586622"/>
    <w:rsid w:val="00586850"/>
    <w:rsid w:val="0058686F"/>
    <w:rsid w:val="0058698A"/>
    <w:rsid w:val="00586A5F"/>
    <w:rsid w:val="00586BF2"/>
    <w:rsid w:val="00586DE8"/>
    <w:rsid w:val="005870FD"/>
    <w:rsid w:val="0058714B"/>
    <w:rsid w:val="0058740D"/>
    <w:rsid w:val="005874EA"/>
    <w:rsid w:val="00587649"/>
    <w:rsid w:val="00587822"/>
    <w:rsid w:val="00587883"/>
    <w:rsid w:val="005878D2"/>
    <w:rsid w:val="00587961"/>
    <w:rsid w:val="00587BED"/>
    <w:rsid w:val="00587CA9"/>
    <w:rsid w:val="00587DEF"/>
    <w:rsid w:val="00587E37"/>
    <w:rsid w:val="00587E6F"/>
    <w:rsid w:val="00590119"/>
    <w:rsid w:val="0059084A"/>
    <w:rsid w:val="00590CD5"/>
    <w:rsid w:val="00590DCF"/>
    <w:rsid w:val="00590E69"/>
    <w:rsid w:val="00591055"/>
    <w:rsid w:val="005910F9"/>
    <w:rsid w:val="005912B7"/>
    <w:rsid w:val="005915D0"/>
    <w:rsid w:val="00591663"/>
    <w:rsid w:val="00591669"/>
    <w:rsid w:val="0059171C"/>
    <w:rsid w:val="00591A4D"/>
    <w:rsid w:val="00591C91"/>
    <w:rsid w:val="00591E81"/>
    <w:rsid w:val="00592049"/>
    <w:rsid w:val="00592288"/>
    <w:rsid w:val="005922D1"/>
    <w:rsid w:val="00592585"/>
    <w:rsid w:val="00592773"/>
    <w:rsid w:val="005928C6"/>
    <w:rsid w:val="00592B46"/>
    <w:rsid w:val="00592BC4"/>
    <w:rsid w:val="00592D3E"/>
    <w:rsid w:val="00592D67"/>
    <w:rsid w:val="00592DAB"/>
    <w:rsid w:val="00592E5E"/>
    <w:rsid w:val="00592ECA"/>
    <w:rsid w:val="00592F11"/>
    <w:rsid w:val="00592F90"/>
    <w:rsid w:val="00592FA5"/>
    <w:rsid w:val="00593062"/>
    <w:rsid w:val="005930AD"/>
    <w:rsid w:val="005930C2"/>
    <w:rsid w:val="00593442"/>
    <w:rsid w:val="00593583"/>
    <w:rsid w:val="005935BD"/>
    <w:rsid w:val="00593604"/>
    <w:rsid w:val="005936AE"/>
    <w:rsid w:val="00593AE7"/>
    <w:rsid w:val="00593F78"/>
    <w:rsid w:val="0059407F"/>
    <w:rsid w:val="0059429D"/>
    <w:rsid w:val="00594362"/>
    <w:rsid w:val="005947F3"/>
    <w:rsid w:val="00594840"/>
    <w:rsid w:val="0059485D"/>
    <w:rsid w:val="00594907"/>
    <w:rsid w:val="00594C1A"/>
    <w:rsid w:val="00594DF9"/>
    <w:rsid w:val="00594F69"/>
    <w:rsid w:val="00595095"/>
    <w:rsid w:val="0059511B"/>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CDB"/>
    <w:rsid w:val="00596DDD"/>
    <w:rsid w:val="00596F1A"/>
    <w:rsid w:val="00596F7A"/>
    <w:rsid w:val="005971FE"/>
    <w:rsid w:val="0059726B"/>
    <w:rsid w:val="005972C9"/>
    <w:rsid w:val="005972D8"/>
    <w:rsid w:val="0059733A"/>
    <w:rsid w:val="00597597"/>
    <w:rsid w:val="00597AE9"/>
    <w:rsid w:val="00597C1B"/>
    <w:rsid w:val="005A0144"/>
    <w:rsid w:val="005A034D"/>
    <w:rsid w:val="005A040C"/>
    <w:rsid w:val="005A0671"/>
    <w:rsid w:val="005A06EE"/>
    <w:rsid w:val="005A077E"/>
    <w:rsid w:val="005A07E7"/>
    <w:rsid w:val="005A0857"/>
    <w:rsid w:val="005A08CA"/>
    <w:rsid w:val="005A0BDD"/>
    <w:rsid w:val="005A0CF2"/>
    <w:rsid w:val="005A0E73"/>
    <w:rsid w:val="005A0F90"/>
    <w:rsid w:val="005A0FD4"/>
    <w:rsid w:val="005A1220"/>
    <w:rsid w:val="005A17A6"/>
    <w:rsid w:val="005A17D3"/>
    <w:rsid w:val="005A1B48"/>
    <w:rsid w:val="005A1D91"/>
    <w:rsid w:val="005A1DFD"/>
    <w:rsid w:val="005A2263"/>
    <w:rsid w:val="005A22C3"/>
    <w:rsid w:val="005A241B"/>
    <w:rsid w:val="005A2955"/>
    <w:rsid w:val="005A2C1F"/>
    <w:rsid w:val="005A2E87"/>
    <w:rsid w:val="005A2FFE"/>
    <w:rsid w:val="005A3123"/>
    <w:rsid w:val="005A33AA"/>
    <w:rsid w:val="005A34FD"/>
    <w:rsid w:val="005A3852"/>
    <w:rsid w:val="005A3AA0"/>
    <w:rsid w:val="005A3B67"/>
    <w:rsid w:val="005A3BC0"/>
    <w:rsid w:val="005A3C63"/>
    <w:rsid w:val="005A4056"/>
    <w:rsid w:val="005A405C"/>
    <w:rsid w:val="005A4122"/>
    <w:rsid w:val="005A4373"/>
    <w:rsid w:val="005A45F0"/>
    <w:rsid w:val="005A478C"/>
    <w:rsid w:val="005A47A5"/>
    <w:rsid w:val="005A48C2"/>
    <w:rsid w:val="005A4CDA"/>
    <w:rsid w:val="005A4E18"/>
    <w:rsid w:val="005A4FC8"/>
    <w:rsid w:val="005A54E9"/>
    <w:rsid w:val="005A56A4"/>
    <w:rsid w:val="005A591D"/>
    <w:rsid w:val="005A5CE7"/>
    <w:rsid w:val="005A5D75"/>
    <w:rsid w:val="005A5EA5"/>
    <w:rsid w:val="005A5ECC"/>
    <w:rsid w:val="005A5F4D"/>
    <w:rsid w:val="005A6081"/>
    <w:rsid w:val="005A647C"/>
    <w:rsid w:val="005A6760"/>
    <w:rsid w:val="005A6922"/>
    <w:rsid w:val="005A6B32"/>
    <w:rsid w:val="005A6B50"/>
    <w:rsid w:val="005A6E00"/>
    <w:rsid w:val="005A7263"/>
    <w:rsid w:val="005A7396"/>
    <w:rsid w:val="005A74D4"/>
    <w:rsid w:val="005A76A9"/>
    <w:rsid w:val="005A7A2C"/>
    <w:rsid w:val="005A7B19"/>
    <w:rsid w:val="005A7FE8"/>
    <w:rsid w:val="005B0040"/>
    <w:rsid w:val="005B007A"/>
    <w:rsid w:val="005B011C"/>
    <w:rsid w:val="005B01D9"/>
    <w:rsid w:val="005B02DD"/>
    <w:rsid w:val="005B0418"/>
    <w:rsid w:val="005B0684"/>
    <w:rsid w:val="005B0844"/>
    <w:rsid w:val="005B085F"/>
    <w:rsid w:val="005B09AC"/>
    <w:rsid w:val="005B0AB7"/>
    <w:rsid w:val="005B1002"/>
    <w:rsid w:val="005B1D5C"/>
    <w:rsid w:val="005B1DFD"/>
    <w:rsid w:val="005B1ECF"/>
    <w:rsid w:val="005B1F06"/>
    <w:rsid w:val="005B2349"/>
    <w:rsid w:val="005B2962"/>
    <w:rsid w:val="005B2A96"/>
    <w:rsid w:val="005B2ACC"/>
    <w:rsid w:val="005B2BE5"/>
    <w:rsid w:val="005B2E22"/>
    <w:rsid w:val="005B2EF0"/>
    <w:rsid w:val="005B2F56"/>
    <w:rsid w:val="005B3057"/>
    <w:rsid w:val="005B30CE"/>
    <w:rsid w:val="005B32FB"/>
    <w:rsid w:val="005B3596"/>
    <w:rsid w:val="005B35F5"/>
    <w:rsid w:val="005B37DF"/>
    <w:rsid w:val="005B38A7"/>
    <w:rsid w:val="005B38E3"/>
    <w:rsid w:val="005B3A39"/>
    <w:rsid w:val="005B3A99"/>
    <w:rsid w:val="005B3AAE"/>
    <w:rsid w:val="005B3D9A"/>
    <w:rsid w:val="005B3E1C"/>
    <w:rsid w:val="005B3F6E"/>
    <w:rsid w:val="005B4071"/>
    <w:rsid w:val="005B40DF"/>
    <w:rsid w:val="005B434E"/>
    <w:rsid w:val="005B45E4"/>
    <w:rsid w:val="005B4976"/>
    <w:rsid w:val="005B497A"/>
    <w:rsid w:val="005B4B43"/>
    <w:rsid w:val="005B4C56"/>
    <w:rsid w:val="005B4F2C"/>
    <w:rsid w:val="005B4F50"/>
    <w:rsid w:val="005B4FBC"/>
    <w:rsid w:val="005B5027"/>
    <w:rsid w:val="005B558B"/>
    <w:rsid w:val="005B5999"/>
    <w:rsid w:val="005B5BAF"/>
    <w:rsid w:val="005B5D93"/>
    <w:rsid w:val="005B5F30"/>
    <w:rsid w:val="005B6103"/>
    <w:rsid w:val="005B6386"/>
    <w:rsid w:val="005B6398"/>
    <w:rsid w:val="005B685E"/>
    <w:rsid w:val="005B6C07"/>
    <w:rsid w:val="005B6CAE"/>
    <w:rsid w:val="005B6E65"/>
    <w:rsid w:val="005B7025"/>
    <w:rsid w:val="005B70FF"/>
    <w:rsid w:val="005B7103"/>
    <w:rsid w:val="005B7193"/>
    <w:rsid w:val="005B71EB"/>
    <w:rsid w:val="005B7355"/>
    <w:rsid w:val="005B7453"/>
    <w:rsid w:val="005B7956"/>
    <w:rsid w:val="005B79A4"/>
    <w:rsid w:val="005B79F4"/>
    <w:rsid w:val="005B7E0F"/>
    <w:rsid w:val="005B7E61"/>
    <w:rsid w:val="005B7F7C"/>
    <w:rsid w:val="005C0061"/>
    <w:rsid w:val="005C0237"/>
    <w:rsid w:val="005C05B9"/>
    <w:rsid w:val="005C07AF"/>
    <w:rsid w:val="005C0837"/>
    <w:rsid w:val="005C0A89"/>
    <w:rsid w:val="005C0B5B"/>
    <w:rsid w:val="005C0B99"/>
    <w:rsid w:val="005C0D35"/>
    <w:rsid w:val="005C0F67"/>
    <w:rsid w:val="005C0FC5"/>
    <w:rsid w:val="005C121A"/>
    <w:rsid w:val="005C1453"/>
    <w:rsid w:val="005C152D"/>
    <w:rsid w:val="005C1571"/>
    <w:rsid w:val="005C15C7"/>
    <w:rsid w:val="005C1683"/>
    <w:rsid w:val="005C171E"/>
    <w:rsid w:val="005C180C"/>
    <w:rsid w:val="005C19E5"/>
    <w:rsid w:val="005C1AC9"/>
    <w:rsid w:val="005C1CAD"/>
    <w:rsid w:val="005C1D1C"/>
    <w:rsid w:val="005C1E92"/>
    <w:rsid w:val="005C1F67"/>
    <w:rsid w:val="005C1F8A"/>
    <w:rsid w:val="005C2177"/>
    <w:rsid w:val="005C2403"/>
    <w:rsid w:val="005C2535"/>
    <w:rsid w:val="005C28C0"/>
    <w:rsid w:val="005C2B0C"/>
    <w:rsid w:val="005C341C"/>
    <w:rsid w:val="005C347C"/>
    <w:rsid w:val="005C3527"/>
    <w:rsid w:val="005C353F"/>
    <w:rsid w:val="005C3553"/>
    <w:rsid w:val="005C36C4"/>
    <w:rsid w:val="005C39C7"/>
    <w:rsid w:val="005C39F3"/>
    <w:rsid w:val="005C3A89"/>
    <w:rsid w:val="005C3BC8"/>
    <w:rsid w:val="005C3CC9"/>
    <w:rsid w:val="005C3D65"/>
    <w:rsid w:val="005C3E1D"/>
    <w:rsid w:val="005C3E2A"/>
    <w:rsid w:val="005C3ED5"/>
    <w:rsid w:val="005C3FAA"/>
    <w:rsid w:val="005C3FF8"/>
    <w:rsid w:val="005C4448"/>
    <w:rsid w:val="005C46CC"/>
    <w:rsid w:val="005C48E4"/>
    <w:rsid w:val="005C4946"/>
    <w:rsid w:val="005C4A79"/>
    <w:rsid w:val="005C4AEB"/>
    <w:rsid w:val="005C4BEC"/>
    <w:rsid w:val="005C4C4C"/>
    <w:rsid w:val="005C4D02"/>
    <w:rsid w:val="005C518A"/>
    <w:rsid w:val="005C534E"/>
    <w:rsid w:val="005C542E"/>
    <w:rsid w:val="005C5B23"/>
    <w:rsid w:val="005C5DFD"/>
    <w:rsid w:val="005C5E86"/>
    <w:rsid w:val="005C5F1B"/>
    <w:rsid w:val="005C623A"/>
    <w:rsid w:val="005C6292"/>
    <w:rsid w:val="005C6313"/>
    <w:rsid w:val="005C637A"/>
    <w:rsid w:val="005C643F"/>
    <w:rsid w:val="005C65B5"/>
    <w:rsid w:val="005C65F1"/>
    <w:rsid w:val="005C6690"/>
    <w:rsid w:val="005C670D"/>
    <w:rsid w:val="005C6919"/>
    <w:rsid w:val="005C6962"/>
    <w:rsid w:val="005C6AD7"/>
    <w:rsid w:val="005C6CB9"/>
    <w:rsid w:val="005C6D0B"/>
    <w:rsid w:val="005C6F44"/>
    <w:rsid w:val="005C72A8"/>
    <w:rsid w:val="005C7956"/>
    <w:rsid w:val="005C79C5"/>
    <w:rsid w:val="005C7A27"/>
    <w:rsid w:val="005C7AE3"/>
    <w:rsid w:val="005C7CD4"/>
    <w:rsid w:val="005C7ECB"/>
    <w:rsid w:val="005C7F57"/>
    <w:rsid w:val="005D027C"/>
    <w:rsid w:val="005D027D"/>
    <w:rsid w:val="005D0374"/>
    <w:rsid w:val="005D03D7"/>
    <w:rsid w:val="005D04BF"/>
    <w:rsid w:val="005D0573"/>
    <w:rsid w:val="005D0856"/>
    <w:rsid w:val="005D0889"/>
    <w:rsid w:val="005D08C5"/>
    <w:rsid w:val="005D09F7"/>
    <w:rsid w:val="005D0B20"/>
    <w:rsid w:val="005D0C84"/>
    <w:rsid w:val="005D10AE"/>
    <w:rsid w:val="005D1270"/>
    <w:rsid w:val="005D1328"/>
    <w:rsid w:val="005D1408"/>
    <w:rsid w:val="005D140E"/>
    <w:rsid w:val="005D1562"/>
    <w:rsid w:val="005D159A"/>
    <w:rsid w:val="005D17F8"/>
    <w:rsid w:val="005D1889"/>
    <w:rsid w:val="005D1916"/>
    <w:rsid w:val="005D19C2"/>
    <w:rsid w:val="005D2034"/>
    <w:rsid w:val="005D2068"/>
    <w:rsid w:val="005D214F"/>
    <w:rsid w:val="005D218A"/>
    <w:rsid w:val="005D2328"/>
    <w:rsid w:val="005D2365"/>
    <w:rsid w:val="005D27A4"/>
    <w:rsid w:val="005D2AD7"/>
    <w:rsid w:val="005D2C54"/>
    <w:rsid w:val="005D2E14"/>
    <w:rsid w:val="005D2F31"/>
    <w:rsid w:val="005D3138"/>
    <w:rsid w:val="005D3292"/>
    <w:rsid w:val="005D3346"/>
    <w:rsid w:val="005D33A7"/>
    <w:rsid w:val="005D37E4"/>
    <w:rsid w:val="005D39E1"/>
    <w:rsid w:val="005D3A13"/>
    <w:rsid w:val="005D3B31"/>
    <w:rsid w:val="005D3DFF"/>
    <w:rsid w:val="005D3ECC"/>
    <w:rsid w:val="005D3F82"/>
    <w:rsid w:val="005D4000"/>
    <w:rsid w:val="005D40ED"/>
    <w:rsid w:val="005D418F"/>
    <w:rsid w:val="005D41F6"/>
    <w:rsid w:val="005D43D5"/>
    <w:rsid w:val="005D4451"/>
    <w:rsid w:val="005D47F2"/>
    <w:rsid w:val="005D487D"/>
    <w:rsid w:val="005D48B7"/>
    <w:rsid w:val="005D4C8F"/>
    <w:rsid w:val="005D4C93"/>
    <w:rsid w:val="005D4D51"/>
    <w:rsid w:val="005D4DC4"/>
    <w:rsid w:val="005D4DFF"/>
    <w:rsid w:val="005D4F0E"/>
    <w:rsid w:val="005D4FBC"/>
    <w:rsid w:val="005D50BE"/>
    <w:rsid w:val="005D524F"/>
    <w:rsid w:val="005D53FC"/>
    <w:rsid w:val="005D557A"/>
    <w:rsid w:val="005D55CC"/>
    <w:rsid w:val="005D5615"/>
    <w:rsid w:val="005D585E"/>
    <w:rsid w:val="005D5B8F"/>
    <w:rsid w:val="005D62AC"/>
    <w:rsid w:val="005D62C0"/>
    <w:rsid w:val="005D62F9"/>
    <w:rsid w:val="005D6374"/>
    <w:rsid w:val="005D63A6"/>
    <w:rsid w:val="005D63B8"/>
    <w:rsid w:val="005D65BF"/>
    <w:rsid w:val="005D65C5"/>
    <w:rsid w:val="005D6A9F"/>
    <w:rsid w:val="005D7313"/>
    <w:rsid w:val="005D734B"/>
    <w:rsid w:val="005D7379"/>
    <w:rsid w:val="005D73BE"/>
    <w:rsid w:val="005D76E7"/>
    <w:rsid w:val="005D787E"/>
    <w:rsid w:val="005D793E"/>
    <w:rsid w:val="005D7991"/>
    <w:rsid w:val="005D7EC9"/>
    <w:rsid w:val="005D7FB0"/>
    <w:rsid w:val="005E0054"/>
    <w:rsid w:val="005E0345"/>
    <w:rsid w:val="005E03FB"/>
    <w:rsid w:val="005E04E4"/>
    <w:rsid w:val="005E05C9"/>
    <w:rsid w:val="005E05DE"/>
    <w:rsid w:val="005E05FF"/>
    <w:rsid w:val="005E0638"/>
    <w:rsid w:val="005E0944"/>
    <w:rsid w:val="005E0A36"/>
    <w:rsid w:val="005E0C97"/>
    <w:rsid w:val="005E0D7C"/>
    <w:rsid w:val="005E0E93"/>
    <w:rsid w:val="005E10D9"/>
    <w:rsid w:val="005E11FC"/>
    <w:rsid w:val="005E1252"/>
    <w:rsid w:val="005E1A68"/>
    <w:rsid w:val="005E1C71"/>
    <w:rsid w:val="005E1CE3"/>
    <w:rsid w:val="005E1D92"/>
    <w:rsid w:val="005E2023"/>
    <w:rsid w:val="005E2159"/>
    <w:rsid w:val="005E2208"/>
    <w:rsid w:val="005E236E"/>
    <w:rsid w:val="005E24C5"/>
    <w:rsid w:val="005E26A6"/>
    <w:rsid w:val="005E290E"/>
    <w:rsid w:val="005E2A34"/>
    <w:rsid w:val="005E2BBB"/>
    <w:rsid w:val="005E2E9E"/>
    <w:rsid w:val="005E2FA2"/>
    <w:rsid w:val="005E30B6"/>
    <w:rsid w:val="005E3447"/>
    <w:rsid w:val="005E37A4"/>
    <w:rsid w:val="005E38CF"/>
    <w:rsid w:val="005E3A82"/>
    <w:rsid w:val="005E3B04"/>
    <w:rsid w:val="005E3D2F"/>
    <w:rsid w:val="005E3DC8"/>
    <w:rsid w:val="005E3EF1"/>
    <w:rsid w:val="005E4486"/>
    <w:rsid w:val="005E44AA"/>
    <w:rsid w:val="005E4554"/>
    <w:rsid w:val="005E45D7"/>
    <w:rsid w:val="005E47B4"/>
    <w:rsid w:val="005E49E5"/>
    <w:rsid w:val="005E4A39"/>
    <w:rsid w:val="005E4AC8"/>
    <w:rsid w:val="005E4D57"/>
    <w:rsid w:val="005E4E0E"/>
    <w:rsid w:val="005E4E9C"/>
    <w:rsid w:val="005E4EE8"/>
    <w:rsid w:val="005E50BC"/>
    <w:rsid w:val="005E51A8"/>
    <w:rsid w:val="005E520B"/>
    <w:rsid w:val="005E5216"/>
    <w:rsid w:val="005E537F"/>
    <w:rsid w:val="005E53EC"/>
    <w:rsid w:val="005E5735"/>
    <w:rsid w:val="005E573F"/>
    <w:rsid w:val="005E5843"/>
    <w:rsid w:val="005E588D"/>
    <w:rsid w:val="005E5A91"/>
    <w:rsid w:val="005E5B49"/>
    <w:rsid w:val="005E5B82"/>
    <w:rsid w:val="005E5E9F"/>
    <w:rsid w:val="005E5F26"/>
    <w:rsid w:val="005E5FDE"/>
    <w:rsid w:val="005E60BD"/>
    <w:rsid w:val="005E60E3"/>
    <w:rsid w:val="005E6112"/>
    <w:rsid w:val="005E6141"/>
    <w:rsid w:val="005E631D"/>
    <w:rsid w:val="005E6828"/>
    <w:rsid w:val="005E68D9"/>
    <w:rsid w:val="005E692C"/>
    <w:rsid w:val="005E6A05"/>
    <w:rsid w:val="005E6C49"/>
    <w:rsid w:val="005E6DEE"/>
    <w:rsid w:val="005E6E18"/>
    <w:rsid w:val="005E6FAD"/>
    <w:rsid w:val="005E70B5"/>
    <w:rsid w:val="005E7272"/>
    <w:rsid w:val="005E728E"/>
    <w:rsid w:val="005E73ED"/>
    <w:rsid w:val="005E74E2"/>
    <w:rsid w:val="005E74EB"/>
    <w:rsid w:val="005E76A0"/>
    <w:rsid w:val="005E79A7"/>
    <w:rsid w:val="005E7B15"/>
    <w:rsid w:val="005E7BFC"/>
    <w:rsid w:val="005E7E21"/>
    <w:rsid w:val="005E7EB6"/>
    <w:rsid w:val="005E7F3F"/>
    <w:rsid w:val="005F0352"/>
    <w:rsid w:val="005F0412"/>
    <w:rsid w:val="005F0517"/>
    <w:rsid w:val="005F066C"/>
    <w:rsid w:val="005F085E"/>
    <w:rsid w:val="005F09FA"/>
    <w:rsid w:val="005F0FA8"/>
    <w:rsid w:val="005F10A6"/>
    <w:rsid w:val="005F10E3"/>
    <w:rsid w:val="005F1197"/>
    <w:rsid w:val="005F14EE"/>
    <w:rsid w:val="005F1614"/>
    <w:rsid w:val="005F176A"/>
    <w:rsid w:val="005F17B7"/>
    <w:rsid w:val="005F1B38"/>
    <w:rsid w:val="005F1E7F"/>
    <w:rsid w:val="005F1F16"/>
    <w:rsid w:val="005F1F7A"/>
    <w:rsid w:val="005F1FEF"/>
    <w:rsid w:val="005F21BB"/>
    <w:rsid w:val="005F2505"/>
    <w:rsid w:val="005F25ED"/>
    <w:rsid w:val="005F2AE6"/>
    <w:rsid w:val="005F3544"/>
    <w:rsid w:val="005F3584"/>
    <w:rsid w:val="005F38F8"/>
    <w:rsid w:val="005F3920"/>
    <w:rsid w:val="005F3A19"/>
    <w:rsid w:val="005F3EC1"/>
    <w:rsid w:val="005F4033"/>
    <w:rsid w:val="005F4372"/>
    <w:rsid w:val="005F463C"/>
    <w:rsid w:val="005F4697"/>
    <w:rsid w:val="005F4976"/>
    <w:rsid w:val="005F4A1C"/>
    <w:rsid w:val="005F4B6C"/>
    <w:rsid w:val="005F4C71"/>
    <w:rsid w:val="005F4D45"/>
    <w:rsid w:val="005F4E5E"/>
    <w:rsid w:val="005F4FC4"/>
    <w:rsid w:val="005F51A0"/>
    <w:rsid w:val="005F5444"/>
    <w:rsid w:val="005F5563"/>
    <w:rsid w:val="005F55C9"/>
    <w:rsid w:val="005F580B"/>
    <w:rsid w:val="005F58B2"/>
    <w:rsid w:val="005F58DB"/>
    <w:rsid w:val="005F5B83"/>
    <w:rsid w:val="005F5DDF"/>
    <w:rsid w:val="005F5F6F"/>
    <w:rsid w:val="005F614E"/>
    <w:rsid w:val="005F61A9"/>
    <w:rsid w:val="005F639D"/>
    <w:rsid w:val="005F63C1"/>
    <w:rsid w:val="005F64BB"/>
    <w:rsid w:val="005F6520"/>
    <w:rsid w:val="005F66EE"/>
    <w:rsid w:val="005F671F"/>
    <w:rsid w:val="005F67EC"/>
    <w:rsid w:val="005F6882"/>
    <w:rsid w:val="005F68CD"/>
    <w:rsid w:val="005F6AC9"/>
    <w:rsid w:val="005F6CD8"/>
    <w:rsid w:val="005F6FF7"/>
    <w:rsid w:val="005F700B"/>
    <w:rsid w:val="005F747D"/>
    <w:rsid w:val="005F7608"/>
    <w:rsid w:val="005F76F4"/>
    <w:rsid w:val="005F78B3"/>
    <w:rsid w:val="005F78EE"/>
    <w:rsid w:val="005F79D3"/>
    <w:rsid w:val="005F7EA9"/>
    <w:rsid w:val="005F7F56"/>
    <w:rsid w:val="0060005A"/>
    <w:rsid w:val="006001F3"/>
    <w:rsid w:val="006002F6"/>
    <w:rsid w:val="00600365"/>
    <w:rsid w:val="0060042D"/>
    <w:rsid w:val="0060049E"/>
    <w:rsid w:val="006004AD"/>
    <w:rsid w:val="006008A4"/>
    <w:rsid w:val="00600AD1"/>
    <w:rsid w:val="00600BF2"/>
    <w:rsid w:val="00600CB3"/>
    <w:rsid w:val="00600CE2"/>
    <w:rsid w:val="00600D51"/>
    <w:rsid w:val="00600E57"/>
    <w:rsid w:val="00600EBD"/>
    <w:rsid w:val="00601266"/>
    <w:rsid w:val="00601916"/>
    <w:rsid w:val="00601923"/>
    <w:rsid w:val="006019DC"/>
    <w:rsid w:val="00601AFB"/>
    <w:rsid w:val="00601D09"/>
    <w:rsid w:val="00601D3C"/>
    <w:rsid w:val="00601E22"/>
    <w:rsid w:val="00602120"/>
    <w:rsid w:val="0060220B"/>
    <w:rsid w:val="006024DB"/>
    <w:rsid w:val="00602661"/>
    <w:rsid w:val="00602A6A"/>
    <w:rsid w:val="00602A6C"/>
    <w:rsid w:val="00602D17"/>
    <w:rsid w:val="00602DC4"/>
    <w:rsid w:val="00602FD9"/>
    <w:rsid w:val="006037C5"/>
    <w:rsid w:val="006039FC"/>
    <w:rsid w:val="00603AB9"/>
    <w:rsid w:val="00603B40"/>
    <w:rsid w:val="00603BAD"/>
    <w:rsid w:val="00603C67"/>
    <w:rsid w:val="00603C78"/>
    <w:rsid w:val="00603C94"/>
    <w:rsid w:val="00603FE5"/>
    <w:rsid w:val="00603FF3"/>
    <w:rsid w:val="006040DD"/>
    <w:rsid w:val="0060413E"/>
    <w:rsid w:val="006041E5"/>
    <w:rsid w:val="00604334"/>
    <w:rsid w:val="00604358"/>
    <w:rsid w:val="006047EB"/>
    <w:rsid w:val="006049D9"/>
    <w:rsid w:val="00604A2B"/>
    <w:rsid w:val="00604B33"/>
    <w:rsid w:val="00604B9B"/>
    <w:rsid w:val="00604D5D"/>
    <w:rsid w:val="00604EA0"/>
    <w:rsid w:val="00605313"/>
    <w:rsid w:val="00605339"/>
    <w:rsid w:val="00605425"/>
    <w:rsid w:val="006058AB"/>
    <w:rsid w:val="006058AE"/>
    <w:rsid w:val="00605A32"/>
    <w:rsid w:val="00605A69"/>
    <w:rsid w:val="00605AD0"/>
    <w:rsid w:val="00605BC0"/>
    <w:rsid w:val="00605DCB"/>
    <w:rsid w:val="00605F45"/>
    <w:rsid w:val="00605F4D"/>
    <w:rsid w:val="00606114"/>
    <w:rsid w:val="00606329"/>
    <w:rsid w:val="00606367"/>
    <w:rsid w:val="00606558"/>
    <w:rsid w:val="006065CF"/>
    <w:rsid w:val="0060678D"/>
    <w:rsid w:val="00606B2F"/>
    <w:rsid w:val="00606BBE"/>
    <w:rsid w:val="00606D59"/>
    <w:rsid w:val="00606D7C"/>
    <w:rsid w:val="00606DC9"/>
    <w:rsid w:val="00606FBC"/>
    <w:rsid w:val="00607036"/>
    <w:rsid w:val="006070B4"/>
    <w:rsid w:val="0060734D"/>
    <w:rsid w:val="00607383"/>
    <w:rsid w:val="0060750D"/>
    <w:rsid w:val="0060752D"/>
    <w:rsid w:val="006078B4"/>
    <w:rsid w:val="006078EC"/>
    <w:rsid w:val="006079F8"/>
    <w:rsid w:val="00607B83"/>
    <w:rsid w:val="00607D55"/>
    <w:rsid w:val="00607D8A"/>
    <w:rsid w:val="00607E25"/>
    <w:rsid w:val="00607F0F"/>
    <w:rsid w:val="00607F80"/>
    <w:rsid w:val="00607FDA"/>
    <w:rsid w:val="006101B7"/>
    <w:rsid w:val="0061023D"/>
    <w:rsid w:val="00610291"/>
    <w:rsid w:val="00610396"/>
    <w:rsid w:val="00610581"/>
    <w:rsid w:val="006105C1"/>
    <w:rsid w:val="006105C4"/>
    <w:rsid w:val="00610661"/>
    <w:rsid w:val="006106D8"/>
    <w:rsid w:val="006107A6"/>
    <w:rsid w:val="00610C0E"/>
    <w:rsid w:val="00610CCD"/>
    <w:rsid w:val="006110A6"/>
    <w:rsid w:val="00611123"/>
    <w:rsid w:val="006111D5"/>
    <w:rsid w:val="006114D8"/>
    <w:rsid w:val="00611651"/>
    <w:rsid w:val="006116C8"/>
    <w:rsid w:val="00611BA5"/>
    <w:rsid w:val="00611BBC"/>
    <w:rsid w:val="00611F7F"/>
    <w:rsid w:val="006120F1"/>
    <w:rsid w:val="006122C6"/>
    <w:rsid w:val="006124B3"/>
    <w:rsid w:val="0061266B"/>
    <w:rsid w:val="00612801"/>
    <w:rsid w:val="006129DB"/>
    <w:rsid w:val="00612B0A"/>
    <w:rsid w:val="00612B72"/>
    <w:rsid w:val="00612BE8"/>
    <w:rsid w:val="00613463"/>
    <w:rsid w:val="00613526"/>
    <w:rsid w:val="006135F5"/>
    <w:rsid w:val="0061360C"/>
    <w:rsid w:val="006136B3"/>
    <w:rsid w:val="006137A4"/>
    <w:rsid w:val="0061382B"/>
    <w:rsid w:val="0061383F"/>
    <w:rsid w:val="00613A35"/>
    <w:rsid w:val="00613E5B"/>
    <w:rsid w:val="00613F3B"/>
    <w:rsid w:val="00613F75"/>
    <w:rsid w:val="006141AB"/>
    <w:rsid w:val="0061458D"/>
    <w:rsid w:val="0061494D"/>
    <w:rsid w:val="00614966"/>
    <w:rsid w:val="00614B13"/>
    <w:rsid w:val="00614B5C"/>
    <w:rsid w:val="00614B7C"/>
    <w:rsid w:val="00614C7C"/>
    <w:rsid w:val="00614D1E"/>
    <w:rsid w:val="00614DE1"/>
    <w:rsid w:val="00614ED3"/>
    <w:rsid w:val="00614F8D"/>
    <w:rsid w:val="0061516F"/>
    <w:rsid w:val="006152D0"/>
    <w:rsid w:val="00615683"/>
    <w:rsid w:val="00615C1B"/>
    <w:rsid w:val="00615C2C"/>
    <w:rsid w:val="0061602D"/>
    <w:rsid w:val="006161A8"/>
    <w:rsid w:val="006161EB"/>
    <w:rsid w:val="006168D1"/>
    <w:rsid w:val="006168E2"/>
    <w:rsid w:val="006169FA"/>
    <w:rsid w:val="00616B39"/>
    <w:rsid w:val="00616B52"/>
    <w:rsid w:val="00616BAC"/>
    <w:rsid w:val="00616CE3"/>
    <w:rsid w:val="00616D84"/>
    <w:rsid w:val="00616EA1"/>
    <w:rsid w:val="006170CC"/>
    <w:rsid w:val="00617372"/>
    <w:rsid w:val="006174C2"/>
    <w:rsid w:val="00617569"/>
    <w:rsid w:val="00617673"/>
    <w:rsid w:val="00617682"/>
    <w:rsid w:val="006178FE"/>
    <w:rsid w:val="0061793B"/>
    <w:rsid w:val="00617A4B"/>
    <w:rsid w:val="00617A6F"/>
    <w:rsid w:val="00617C15"/>
    <w:rsid w:val="00617F4D"/>
    <w:rsid w:val="00617F54"/>
    <w:rsid w:val="00617F5B"/>
    <w:rsid w:val="00620087"/>
    <w:rsid w:val="006201AE"/>
    <w:rsid w:val="00620278"/>
    <w:rsid w:val="0062049E"/>
    <w:rsid w:val="006206BF"/>
    <w:rsid w:val="006209FE"/>
    <w:rsid w:val="00620A9B"/>
    <w:rsid w:val="00620D39"/>
    <w:rsid w:val="00620EAD"/>
    <w:rsid w:val="00620EB2"/>
    <w:rsid w:val="00620F0F"/>
    <w:rsid w:val="00620FE4"/>
    <w:rsid w:val="006214E5"/>
    <w:rsid w:val="00621766"/>
    <w:rsid w:val="00621926"/>
    <w:rsid w:val="00621ACB"/>
    <w:rsid w:val="00621D5F"/>
    <w:rsid w:val="00621E11"/>
    <w:rsid w:val="00621F75"/>
    <w:rsid w:val="00622096"/>
    <w:rsid w:val="0062209E"/>
    <w:rsid w:val="006221F9"/>
    <w:rsid w:val="006222BE"/>
    <w:rsid w:val="0062251B"/>
    <w:rsid w:val="00622594"/>
    <w:rsid w:val="0062263B"/>
    <w:rsid w:val="0062291F"/>
    <w:rsid w:val="006229CF"/>
    <w:rsid w:val="00622C94"/>
    <w:rsid w:val="00622D1F"/>
    <w:rsid w:val="00623073"/>
    <w:rsid w:val="00623509"/>
    <w:rsid w:val="006237AB"/>
    <w:rsid w:val="00623A2E"/>
    <w:rsid w:val="00623A96"/>
    <w:rsid w:val="00623CCD"/>
    <w:rsid w:val="00623DF1"/>
    <w:rsid w:val="00623F54"/>
    <w:rsid w:val="0062420C"/>
    <w:rsid w:val="0062423B"/>
    <w:rsid w:val="0062442E"/>
    <w:rsid w:val="00624970"/>
    <w:rsid w:val="006249B1"/>
    <w:rsid w:val="006249BD"/>
    <w:rsid w:val="00624B17"/>
    <w:rsid w:val="00624B41"/>
    <w:rsid w:val="00624E7A"/>
    <w:rsid w:val="006250AA"/>
    <w:rsid w:val="006250E0"/>
    <w:rsid w:val="00625151"/>
    <w:rsid w:val="00625324"/>
    <w:rsid w:val="0062548A"/>
    <w:rsid w:val="00625622"/>
    <w:rsid w:val="00625832"/>
    <w:rsid w:val="00625A63"/>
    <w:rsid w:val="00625C12"/>
    <w:rsid w:val="00625C32"/>
    <w:rsid w:val="00625D78"/>
    <w:rsid w:val="006260EB"/>
    <w:rsid w:val="00626241"/>
    <w:rsid w:val="00626542"/>
    <w:rsid w:val="00626642"/>
    <w:rsid w:val="006266BD"/>
    <w:rsid w:val="006268FC"/>
    <w:rsid w:val="0062696D"/>
    <w:rsid w:val="00626AA6"/>
    <w:rsid w:val="00626B33"/>
    <w:rsid w:val="00626C9B"/>
    <w:rsid w:val="00626EAD"/>
    <w:rsid w:val="00626EF8"/>
    <w:rsid w:val="00626FBE"/>
    <w:rsid w:val="006271D2"/>
    <w:rsid w:val="00627214"/>
    <w:rsid w:val="006274AE"/>
    <w:rsid w:val="0062777F"/>
    <w:rsid w:val="006278EA"/>
    <w:rsid w:val="00627B0E"/>
    <w:rsid w:val="00627DA5"/>
    <w:rsid w:val="00630162"/>
    <w:rsid w:val="006302DA"/>
    <w:rsid w:val="006302ED"/>
    <w:rsid w:val="0063036B"/>
    <w:rsid w:val="006303B4"/>
    <w:rsid w:val="006303E8"/>
    <w:rsid w:val="0063042B"/>
    <w:rsid w:val="00630992"/>
    <w:rsid w:val="00630A9D"/>
    <w:rsid w:val="00630B7D"/>
    <w:rsid w:val="00630C12"/>
    <w:rsid w:val="00630E70"/>
    <w:rsid w:val="00631239"/>
    <w:rsid w:val="00631298"/>
    <w:rsid w:val="006314AC"/>
    <w:rsid w:val="00631516"/>
    <w:rsid w:val="0063165E"/>
    <w:rsid w:val="00631964"/>
    <w:rsid w:val="00631974"/>
    <w:rsid w:val="00631B6A"/>
    <w:rsid w:val="00631B71"/>
    <w:rsid w:val="00631B9B"/>
    <w:rsid w:val="00631BA9"/>
    <w:rsid w:val="00631C3D"/>
    <w:rsid w:val="00631C5D"/>
    <w:rsid w:val="00632114"/>
    <w:rsid w:val="0063212A"/>
    <w:rsid w:val="0063213B"/>
    <w:rsid w:val="006322D6"/>
    <w:rsid w:val="00632497"/>
    <w:rsid w:val="0063249D"/>
    <w:rsid w:val="00632577"/>
    <w:rsid w:val="00632851"/>
    <w:rsid w:val="006328D4"/>
    <w:rsid w:val="006329FF"/>
    <w:rsid w:val="00632EB8"/>
    <w:rsid w:val="00632FD6"/>
    <w:rsid w:val="00633687"/>
    <w:rsid w:val="00633797"/>
    <w:rsid w:val="00633956"/>
    <w:rsid w:val="00633E02"/>
    <w:rsid w:val="00634025"/>
    <w:rsid w:val="0063403D"/>
    <w:rsid w:val="006340CC"/>
    <w:rsid w:val="0063489D"/>
    <w:rsid w:val="006349CA"/>
    <w:rsid w:val="00634AFC"/>
    <w:rsid w:val="00634C97"/>
    <w:rsid w:val="00634EB2"/>
    <w:rsid w:val="00634F51"/>
    <w:rsid w:val="00635064"/>
    <w:rsid w:val="00635072"/>
    <w:rsid w:val="0063517F"/>
    <w:rsid w:val="00635247"/>
    <w:rsid w:val="006355BB"/>
    <w:rsid w:val="006355EC"/>
    <w:rsid w:val="00635627"/>
    <w:rsid w:val="00635CC6"/>
    <w:rsid w:val="006367C0"/>
    <w:rsid w:val="0063687D"/>
    <w:rsid w:val="00636922"/>
    <w:rsid w:val="00636997"/>
    <w:rsid w:val="00637109"/>
    <w:rsid w:val="00637399"/>
    <w:rsid w:val="006373A3"/>
    <w:rsid w:val="00637747"/>
    <w:rsid w:val="0063780E"/>
    <w:rsid w:val="0063785A"/>
    <w:rsid w:val="00637B97"/>
    <w:rsid w:val="00637CEF"/>
    <w:rsid w:val="00637FDD"/>
    <w:rsid w:val="00637FED"/>
    <w:rsid w:val="0064012A"/>
    <w:rsid w:val="0064032C"/>
    <w:rsid w:val="00640367"/>
    <w:rsid w:val="00640465"/>
    <w:rsid w:val="006404E3"/>
    <w:rsid w:val="006405E7"/>
    <w:rsid w:val="00640606"/>
    <w:rsid w:val="00640C0F"/>
    <w:rsid w:val="00640ECE"/>
    <w:rsid w:val="00640F11"/>
    <w:rsid w:val="006410BB"/>
    <w:rsid w:val="00641218"/>
    <w:rsid w:val="00641277"/>
    <w:rsid w:val="00641483"/>
    <w:rsid w:val="00641546"/>
    <w:rsid w:val="0064172D"/>
    <w:rsid w:val="00641A5D"/>
    <w:rsid w:val="00641B5A"/>
    <w:rsid w:val="00641BF0"/>
    <w:rsid w:val="00641D3A"/>
    <w:rsid w:val="00641D43"/>
    <w:rsid w:val="00641D4F"/>
    <w:rsid w:val="006422E3"/>
    <w:rsid w:val="00642597"/>
    <w:rsid w:val="006425E2"/>
    <w:rsid w:val="0064270D"/>
    <w:rsid w:val="00642A30"/>
    <w:rsid w:val="00642F69"/>
    <w:rsid w:val="00643296"/>
    <w:rsid w:val="0064338F"/>
    <w:rsid w:val="006434CE"/>
    <w:rsid w:val="006434D2"/>
    <w:rsid w:val="00643670"/>
    <w:rsid w:val="0064387F"/>
    <w:rsid w:val="00643957"/>
    <w:rsid w:val="00643C2A"/>
    <w:rsid w:val="00643CB6"/>
    <w:rsid w:val="00643D10"/>
    <w:rsid w:val="00643F56"/>
    <w:rsid w:val="006440D1"/>
    <w:rsid w:val="006440EC"/>
    <w:rsid w:val="006441C0"/>
    <w:rsid w:val="0064424F"/>
    <w:rsid w:val="0064432F"/>
    <w:rsid w:val="00644A61"/>
    <w:rsid w:val="00644A98"/>
    <w:rsid w:val="00644BCA"/>
    <w:rsid w:val="00644BD2"/>
    <w:rsid w:val="00644C68"/>
    <w:rsid w:val="00644F69"/>
    <w:rsid w:val="00644F7B"/>
    <w:rsid w:val="00645258"/>
    <w:rsid w:val="006452D5"/>
    <w:rsid w:val="006453B9"/>
    <w:rsid w:val="00645640"/>
    <w:rsid w:val="00645663"/>
    <w:rsid w:val="00645724"/>
    <w:rsid w:val="00645874"/>
    <w:rsid w:val="006459D3"/>
    <w:rsid w:val="00645ABA"/>
    <w:rsid w:val="00645B04"/>
    <w:rsid w:val="00645BA0"/>
    <w:rsid w:val="00645CBB"/>
    <w:rsid w:val="00645DD8"/>
    <w:rsid w:val="00645F93"/>
    <w:rsid w:val="00646223"/>
    <w:rsid w:val="0064658A"/>
    <w:rsid w:val="006465B6"/>
    <w:rsid w:val="00646989"/>
    <w:rsid w:val="006469A3"/>
    <w:rsid w:val="006469D7"/>
    <w:rsid w:val="00646A17"/>
    <w:rsid w:val="00646BF3"/>
    <w:rsid w:val="00646C62"/>
    <w:rsid w:val="00646DE0"/>
    <w:rsid w:val="0064709A"/>
    <w:rsid w:val="006470A9"/>
    <w:rsid w:val="006471CC"/>
    <w:rsid w:val="00647460"/>
    <w:rsid w:val="0064763B"/>
    <w:rsid w:val="00647827"/>
    <w:rsid w:val="00647886"/>
    <w:rsid w:val="00647ACF"/>
    <w:rsid w:val="00647BEE"/>
    <w:rsid w:val="00647CD3"/>
    <w:rsid w:val="00647DED"/>
    <w:rsid w:val="00647E91"/>
    <w:rsid w:val="0065002D"/>
    <w:rsid w:val="00650214"/>
    <w:rsid w:val="006506C7"/>
    <w:rsid w:val="006508B0"/>
    <w:rsid w:val="0065090F"/>
    <w:rsid w:val="00650AEA"/>
    <w:rsid w:val="00650B36"/>
    <w:rsid w:val="00650C2B"/>
    <w:rsid w:val="00650C7A"/>
    <w:rsid w:val="00650E32"/>
    <w:rsid w:val="00650E93"/>
    <w:rsid w:val="0065108D"/>
    <w:rsid w:val="00651509"/>
    <w:rsid w:val="006515FE"/>
    <w:rsid w:val="0065188D"/>
    <w:rsid w:val="006519B6"/>
    <w:rsid w:val="00651A5E"/>
    <w:rsid w:val="00651AEA"/>
    <w:rsid w:val="00651BF2"/>
    <w:rsid w:val="00651EA3"/>
    <w:rsid w:val="00651FD5"/>
    <w:rsid w:val="00652487"/>
    <w:rsid w:val="006525D7"/>
    <w:rsid w:val="006525F2"/>
    <w:rsid w:val="00652A57"/>
    <w:rsid w:val="00652CAD"/>
    <w:rsid w:val="00652CD4"/>
    <w:rsid w:val="00653108"/>
    <w:rsid w:val="006533A2"/>
    <w:rsid w:val="0065352E"/>
    <w:rsid w:val="006539B4"/>
    <w:rsid w:val="00653A0C"/>
    <w:rsid w:val="00653B9F"/>
    <w:rsid w:val="00653BC9"/>
    <w:rsid w:val="00653C02"/>
    <w:rsid w:val="00653C6D"/>
    <w:rsid w:val="00653FAC"/>
    <w:rsid w:val="006540A8"/>
    <w:rsid w:val="006540D8"/>
    <w:rsid w:val="006543CD"/>
    <w:rsid w:val="00654564"/>
    <w:rsid w:val="0065475A"/>
    <w:rsid w:val="0065494A"/>
    <w:rsid w:val="00654D09"/>
    <w:rsid w:val="00655028"/>
    <w:rsid w:val="006551A4"/>
    <w:rsid w:val="006551B1"/>
    <w:rsid w:val="006551F0"/>
    <w:rsid w:val="006554C6"/>
    <w:rsid w:val="006554E1"/>
    <w:rsid w:val="0065559A"/>
    <w:rsid w:val="006556BB"/>
    <w:rsid w:val="006556BF"/>
    <w:rsid w:val="006558E8"/>
    <w:rsid w:val="006559A7"/>
    <w:rsid w:val="006559CE"/>
    <w:rsid w:val="00655B72"/>
    <w:rsid w:val="00655C32"/>
    <w:rsid w:val="00655C42"/>
    <w:rsid w:val="00655DCB"/>
    <w:rsid w:val="00655F41"/>
    <w:rsid w:val="00655F4E"/>
    <w:rsid w:val="00655FF3"/>
    <w:rsid w:val="00656146"/>
    <w:rsid w:val="006562F1"/>
    <w:rsid w:val="00656362"/>
    <w:rsid w:val="006563B0"/>
    <w:rsid w:val="00656A79"/>
    <w:rsid w:val="00656FA3"/>
    <w:rsid w:val="00656FDE"/>
    <w:rsid w:val="006572CA"/>
    <w:rsid w:val="0065737F"/>
    <w:rsid w:val="00657410"/>
    <w:rsid w:val="00657678"/>
    <w:rsid w:val="006576CC"/>
    <w:rsid w:val="00657740"/>
    <w:rsid w:val="0065780C"/>
    <w:rsid w:val="00657991"/>
    <w:rsid w:val="00657B29"/>
    <w:rsid w:val="00657CC8"/>
    <w:rsid w:val="00657DE4"/>
    <w:rsid w:val="00657FD8"/>
    <w:rsid w:val="00660183"/>
    <w:rsid w:val="006604F2"/>
    <w:rsid w:val="006606AF"/>
    <w:rsid w:val="00660865"/>
    <w:rsid w:val="00660869"/>
    <w:rsid w:val="006609F6"/>
    <w:rsid w:val="00660D54"/>
    <w:rsid w:val="00660DBE"/>
    <w:rsid w:val="0066101B"/>
    <w:rsid w:val="006612B0"/>
    <w:rsid w:val="00661434"/>
    <w:rsid w:val="006614BC"/>
    <w:rsid w:val="0066179E"/>
    <w:rsid w:val="00661807"/>
    <w:rsid w:val="00661A0C"/>
    <w:rsid w:val="00661C1B"/>
    <w:rsid w:val="00661E88"/>
    <w:rsid w:val="00661EC8"/>
    <w:rsid w:val="00661FF9"/>
    <w:rsid w:val="0066210F"/>
    <w:rsid w:val="006621A9"/>
    <w:rsid w:val="006621FB"/>
    <w:rsid w:val="00662584"/>
    <w:rsid w:val="00662628"/>
    <w:rsid w:val="006626E3"/>
    <w:rsid w:val="00662A93"/>
    <w:rsid w:val="00662D1D"/>
    <w:rsid w:val="00662E2D"/>
    <w:rsid w:val="00663122"/>
    <w:rsid w:val="00663692"/>
    <w:rsid w:val="0066373B"/>
    <w:rsid w:val="00663873"/>
    <w:rsid w:val="00663AD5"/>
    <w:rsid w:val="00663B41"/>
    <w:rsid w:val="00663B74"/>
    <w:rsid w:val="00663D4B"/>
    <w:rsid w:val="00663E89"/>
    <w:rsid w:val="006640DD"/>
    <w:rsid w:val="0066437F"/>
    <w:rsid w:val="006646EC"/>
    <w:rsid w:val="00664733"/>
    <w:rsid w:val="00664B0F"/>
    <w:rsid w:val="00664DB9"/>
    <w:rsid w:val="00664E08"/>
    <w:rsid w:val="00664E3E"/>
    <w:rsid w:val="00664F40"/>
    <w:rsid w:val="00664F59"/>
    <w:rsid w:val="00665427"/>
    <w:rsid w:val="00665480"/>
    <w:rsid w:val="006655A5"/>
    <w:rsid w:val="00665797"/>
    <w:rsid w:val="006659F7"/>
    <w:rsid w:val="00665B95"/>
    <w:rsid w:val="00665C9C"/>
    <w:rsid w:val="00665F2B"/>
    <w:rsid w:val="00666107"/>
    <w:rsid w:val="0066629F"/>
    <w:rsid w:val="006662A1"/>
    <w:rsid w:val="006662F0"/>
    <w:rsid w:val="00666520"/>
    <w:rsid w:val="00666524"/>
    <w:rsid w:val="006666A9"/>
    <w:rsid w:val="006666E4"/>
    <w:rsid w:val="006666F1"/>
    <w:rsid w:val="00666A6D"/>
    <w:rsid w:val="00666F16"/>
    <w:rsid w:val="0066714F"/>
    <w:rsid w:val="006671D0"/>
    <w:rsid w:val="0066736F"/>
    <w:rsid w:val="00667857"/>
    <w:rsid w:val="00667A38"/>
    <w:rsid w:val="00667E45"/>
    <w:rsid w:val="00670050"/>
    <w:rsid w:val="0067009A"/>
    <w:rsid w:val="006700E1"/>
    <w:rsid w:val="00670455"/>
    <w:rsid w:val="0067058A"/>
    <w:rsid w:val="00670879"/>
    <w:rsid w:val="006709A3"/>
    <w:rsid w:val="00670A92"/>
    <w:rsid w:val="00670DD0"/>
    <w:rsid w:val="00670E5D"/>
    <w:rsid w:val="00670E77"/>
    <w:rsid w:val="00670FD5"/>
    <w:rsid w:val="0067107C"/>
    <w:rsid w:val="006710E9"/>
    <w:rsid w:val="00671152"/>
    <w:rsid w:val="00671215"/>
    <w:rsid w:val="00671380"/>
    <w:rsid w:val="006714DC"/>
    <w:rsid w:val="00671598"/>
    <w:rsid w:val="0067187C"/>
    <w:rsid w:val="00671ADA"/>
    <w:rsid w:val="00671C9E"/>
    <w:rsid w:val="00671D65"/>
    <w:rsid w:val="0067214D"/>
    <w:rsid w:val="006721EB"/>
    <w:rsid w:val="006723AF"/>
    <w:rsid w:val="00672658"/>
    <w:rsid w:val="0067288D"/>
    <w:rsid w:val="00672953"/>
    <w:rsid w:val="006729FF"/>
    <w:rsid w:val="00672DE7"/>
    <w:rsid w:val="00672EAC"/>
    <w:rsid w:val="00673361"/>
    <w:rsid w:val="0067341C"/>
    <w:rsid w:val="00673431"/>
    <w:rsid w:val="0067365C"/>
    <w:rsid w:val="0067369E"/>
    <w:rsid w:val="006736B2"/>
    <w:rsid w:val="00673966"/>
    <w:rsid w:val="00673BDF"/>
    <w:rsid w:val="00673D9C"/>
    <w:rsid w:val="00673DD1"/>
    <w:rsid w:val="00673E8E"/>
    <w:rsid w:val="00673F83"/>
    <w:rsid w:val="00674177"/>
    <w:rsid w:val="00674623"/>
    <w:rsid w:val="00674703"/>
    <w:rsid w:val="006749BA"/>
    <w:rsid w:val="00674A0F"/>
    <w:rsid w:val="00674A9E"/>
    <w:rsid w:val="00674AD2"/>
    <w:rsid w:val="00674BE1"/>
    <w:rsid w:val="00675025"/>
    <w:rsid w:val="0067535A"/>
    <w:rsid w:val="00675389"/>
    <w:rsid w:val="0067567D"/>
    <w:rsid w:val="00675798"/>
    <w:rsid w:val="00675807"/>
    <w:rsid w:val="00675AEB"/>
    <w:rsid w:val="00675B06"/>
    <w:rsid w:val="00675E45"/>
    <w:rsid w:val="00675EA4"/>
    <w:rsid w:val="00675ECA"/>
    <w:rsid w:val="00676070"/>
    <w:rsid w:val="00676175"/>
    <w:rsid w:val="00676499"/>
    <w:rsid w:val="0067663D"/>
    <w:rsid w:val="00676715"/>
    <w:rsid w:val="006767CC"/>
    <w:rsid w:val="00676839"/>
    <w:rsid w:val="00676843"/>
    <w:rsid w:val="00676845"/>
    <w:rsid w:val="00676900"/>
    <w:rsid w:val="00676B4E"/>
    <w:rsid w:val="00676BDD"/>
    <w:rsid w:val="00676EBB"/>
    <w:rsid w:val="006771EE"/>
    <w:rsid w:val="006773EF"/>
    <w:rsid w:val="006774A6"/>
    <w:rsid w:val="00677581"/>
    <w:rsid w:val="00677B27"/>
    <w:rsid w:val="00677B7B"/>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27"/>
    <w:rsid w:val="006818B1"/>
    <w:rsid w:val="0068197F"/>
    <w:rsid w:val="00681AE5"/>
    <w:rsid w:val="00681BA0"/>
    <w:rsid w:val="00681C51"/>
    <w:rsid w:val="00681D22"/>
    <w:rsid w:val="006828DB"/>
    <w:rsid w:val="00682941"/>
    <w:rsid w:val="00682961"/>
    <w:rsid w:val="00682B23"/>
    <w:rsid w:val="00682B47"/>
    <w:rsid w:val="00682CCA"/>
    <w:rsid w:val="00682DE9"/>
    <w:rsid w:val="00682F4E"/>
    <w:rsid w:val="00682F50"/>
    <w:rsid w:val="00683045"/>
    <w:rsid w:val="006830FB"/>
    <w:rsid w:val="0068323C"/>
    <w:rsid w:val="00683314"/>
    <w:rsid w:val="00683D97"/>
    <w:rsid w:val="00683E66"/>
    <w:rsid w:val="00683F70"/>
    <w:rsid w:val="00684168"/>
    <w:rsid w:val="006842DC"/>
    <w:rsid w:val="006843D4"/>
    <w:rsid w:val="00684400"/>
    <w:rsid w:val="006844C6"/>
    <w:rsid w:val="006845B2"/>
    <w:rsid w:val="0068470B"/>
    <w:rsid w:val="00684A99"/>
    <w:rsid w:val="00684ADB"/>
    <w:rsid w:val="00684B12"/>
    <w:rsid w:val="00684DDD"/>
    <w:rsid w:val="006850F3"/>
    <w:rsid w:val="00685117"/>
    <w:rsid w:val="006854A6"/>
    <w:rsid w:val="006855B7"/>
    <w:rsid w:val="006856F7"/>
    <w:rsid w:val="006857E5"/>
    <w:rsid w:val="00685C67"/>
    <w:rsid w:val="006860C2"/>
    <w:rsid w:val="0068619D"/>
    <w:rsid w:val="006867E8"/>
    <w:rsid w:val="00686852"/>
    <w:rsid w:val="00686AA0"/>
    <w:rsid w:val="00686C1C"/>
    <w:rsid w:val="00686E61"/>
    <w:rsid w:val="00686E92"/>
    <w:rsid w:val="00686ECD"/>
    <w:rsid w:val="00687011"/>
    <w:rsid w:val="00687172"/>
    <w:rsid w:val="00687290"/>
    <w:rsid w:val="006873EF"/>
    <w:rsid w:val="00687496"/>
    <w:rsid w:val="006877DB"/>
    <w:rsid w:val="0068791E"/>
    <w:rsid w:val="006879EC"/>
    <w:rsid w:val="00687A95"/>
    <w:rsid w:val="00687CDC"/>
    <w:rsid w:val="00687DB6"/>
    <w:rsid w:val="00687EF5"/>
    <w:rsid w:val="006900B3"/>
    <w:rsid w:val="00690635"/>
    <w:rsid w:val="00690777"/>
    <w:rsid w:val="006908DF"/>
    <w:rsid w:val="00690A68"/>
    <w:rsid w:val="00690B7E"/>
    <w:rsid w:val="00690F15"/>
    <w:rsid w:val="006910AF"/>
    <w:rsid w:val="00691512"/>
    <w:rsid w:val="00691872"/>
    <w:rsid w:val="00691BBF"/>
    <w:rsid w:val="00691EFD"/>
    <w:rsid w:val="00691F22"/>
    <w:rsid w:val="00691FE8"/>
    <w:rsid w:val="006923E5"/>
    <w:rsid w:val="006923ED"/>
    <w:rsid w:val="0069281A"/>
    <w:rsid w:val="006928AC"/>
    <w:rsid w:val="00692C91"/>
    <w:rsid w:val="00692FCA"/>
    <w:rsid w:val="006930E2"/>
    <w:rsid w:val="006933B5"/>
    <w:rsid w:val="0069368D"/>
    <w:rsid w:val="00693917"/>
    <w:rsid w:val="006939DD"/>
    <w:rsid w:val="00693ABB"/>
    <w:rsid w:val="00693AE2"/>
    <w:rsid w:val="00693E13"/>
    <w:rsid w:val="00693FD1"/>
    <w:rsid w:val="006940BE"/>
    <w:rsid w:val="0069412C"/>
    <w:rsid w:val="006941C3"/>
    <w:rsid w:val="006943BC"/>
    <w:rsid w:val="0069444C"/>
    <w:rsid w:val="006948E2"/>
    <w:rsid w:val="00694C73"/>
    <w:rsid w:val="00694F2C"/>
    <w:rsid w:val="006952C3"/>
    <w:rsid w:val="006953BC"/>
    <w:rsid w:val="006958C1"/>
    <w:rsid w:val="00695987"/>
    <w:rsid w:val="006959E9"/>
    <w:rsid w:val="00695D9C"/>
    <w:rsid w:val="00695DB3"/>
    <w:rsid w:val="00695E8E"/>
    <w:rsid w:val="006962FE"/>
    <w:rsid w:val="00696523"/>
    <w:rsid w:val="006965C8"/>
    <w:rsid w:val="0069661F"/>
    <w:rsid w:val="006966B4"/>
    <w:rsid w:val="00696874"/>
    <w:rsid w:val="006968D4"/>
    <w:rsid w:val="00696AD3"/>
    <w:rsid w:val="00696D9F"/>
    <w:rsid w:val="00696EAF"/>
    <w:rsid w:val="00696F66"/>
    <w:rsid w:val="00696FDF"/>
    <w:rsid w:val="00697071"/>
    <w:rsid w:val="00697213"/>
    <w:rsid w:val="00697575"/>
    <w:rsid w:val="00697915"/>
    <w:rsid w:val="00697A1D"/>
    <w:rsid w:val="00697B29"/>
    <w:rsid w:val="00697EE7"/>
    <w:rsid w:val="00697F0D"/>
    <w:rsid w:val="006A01E0"/>
    <w:rsid w:val="006A0386"/>
    <w:rsid w:val="006A07D4"/>
    <w:rsid w:val="006A087B"/>
    <w:rsid w:val="006A0936"/>
    <w:rsid w:val="006A0B47"/>
    <w:rsid w:val="006A0CA4"/>
    <w:rsid w:val="006A0E2F"/>
    <w:rsid w:val="006A0FF4"/>
    <w:rsid w:val="006A1068"/>
    <w:rsid w:val="006A13B6"/>
    <w:rsid w:val="006A1439"/>
    <w:rsid w:val="006A17A3"/>
    <w:rsid w:val="006A1A34"/>
    <w:rsid w:val="006A1C70"/>
    <w:rsid w:val="006A1D61"/>
    <w:rsid w:val="006A20B3"/>
    <w:rsid w:val="006A2510"/>
    <w:rsid w:val="006A25D8"/>
    <w:rsid w:val="006A2711"/>
    <w:rsid w:val="006A27A1"/>
    <w:rsid w:val="006A2A22"/>
    <w:rsid w:val="006A2A5F"/>
    <w:rsid w:val="006A2A99"/>
    <w:rsid w:val="006A2CC3"/>
    <w:rsid w:val="006A2F61"/>
    <w:rsid w:val="006A3018"/>
    <w:rsid w:val="006A302A"/>
    <w:rsid w:val="006A3059"/>
    <w:rsid w:val="006A3240"/>
    <w:rsid w:val="006A331C"/>
    <w:rsid w:val="006A34F3"/>
    <w:rsid w:val="006A38B7"/>
    <w:rsid w:val="006A3924"/>
    <w:rsid w:val="006A3965"/>
    <w:rsid w:val="006A39FA"/>
    <w:rsid w:val="006A3AE6"/>
    <w:rsid w:val="006A3C07"/>
    <w:rsid w:val="006A3DA1"/>
    <w:rsid w:val="006A3DE2"/>
    <w:rsid w:val="006A3EC1"/>
    <w:rsid w:val="006A3F7D"/>
    <w:rsid w:val="006A41F5"/>
    <w:rsid w:val="006A441C"/>
    <w:rsid w:val="006A447E"/>
    <w:rsid w:val="006A4480"/>
    <w:rsid w:val="006A4511"/>
    <w:rsid w:val="006A494E"/>
    <w:rsid w:val="006A4B42"/>
    <w:rsid w:val="006A4DEE"/>
    <w:rsid w:val="006A4F7F"/>
    <w:rsid w:val="006A501F"/>
    <w:rsid w:val="006A511E"/>
    <w:rsid w:val="006A51E4"/>
    <w:rsid w:val="006A55AE"/>
    <w:rsid w:val="006A55CD"/>
    <w:rsid w:val="006A58A1"/>
    <w:rsid w:val="006A5A07"/>
    <w:rsid w:val="006A5BD6"/>
    <w:rsid w:val="006A60B5"/>
    <w:rsid w:val="006A614D"/>
    <w:rsid w:val="006A61DF"/>
    <w:rsid w:val="006A62E0"/>
    <w:rsid w:val="006A6544"/>
    <w:rsid w:val="006A6893"/>
    <w:rsid w:val="006A69AF"/>
    <w:rsid w:val="006A6B0A"/>
    <w:rsid w:val="006A74B2"/>
    <w:rsid w:val="006A777C"/>
    <w:rsid w:val="006A77C8"/>
    <w:rsid w:val="006A7931"/>
    <w:rsid w:val="006A79AC"/>
    <w:rsid w:val="006A7A87"/>
    <w:rsid w:val="006A7ACD"/>
    <w:rsid w:val="006A7E15"/>
    <w:rsid w:val="006A7E28"/>
    <w:rsid w:val="006A7F53"/>
    <w:rsid w:val="006A7F93"/>
    <w:rsid w:val="006A7FF3"/>
    <w:rsid w:val="006B0589"/>
    <w:rsid w:val="006B07CF"/>
    <w:rsid w:val="006B0BD3"/>
    <w:rsid w:val="006B0CD2"/>
    <w:rsid w:val="006B0E72"/>
    <w:rsid w:val="006B0EAA"/>
    <w:rsid w:val="006B0EB3"/>
    <w:rsid w:val="006B0EEB"/>
    <w:rsid w:val="006B1063"/>
    <w:rsid w:val="006B10CE"/>
    <w:rsid w:val="006B111A"/>
    <w:rsid w:val="006B15D3"/>
    <w:rsid w:val="006B16C0"/>
    <w:rsid w:val="006B1A5C"/>
    <w:rsid w:val="006B1C99"/>
    <w:rsid w:val="006B1DF5"/>
    <w:rsid w:val="006B1EED"/>
    <w:rsid w:val="006B1FD4"/>
    <w:rsid w:val="006B2050"/>
    <w:rsid w:val="006B2165"/>
    <w:rsid w:val="006B236F"/>
    <w:rsid w:val="006B2504"/>
    <w:rsid w:val="006B2734"/>
    <w:rsid w:val="006B2951"/>
    <w:rsid w:val="006B2AC6"/>
    <w:rsid w:val="006B2CE2"/>
    <w:rsid w:val="006B2E70"/>
    <w:rsid w:val="006B2E97"/>
    <w:rsid w:val="006B2EFE"/>
    <w:rsid w:val="006B3206"/>
    <w:rsid w:val="006B3379"/>
    <w:rsid w:val="006B34D2"/>
    <w:rsid w:val="006B357A"/>
    <w:rsid w:val="006B3648"/>
    <w:rsid w:val="006B36ED"/>
    <w:rsid w:val="006B3C57"/>
    <w:rsid w:val="006B3CE4"/>
    <w:rsid w:val="006B3D12"/>
    <w:rsid w:val="006B3E08"/>
    <w:rsid w:val="006B3E1B"/>
    <w:rsid w:val="006B3F00"/>
    <w:rsid w:val="006B43B1"/>
    <w:rsid w:val="006B45CB"/>
    <w:rsid w:val="006B4648"/>
    <w:rsid w:val="006B4773"/>
    <w:rsid w:val="006B47A9"/>
    <w:rsid w:val="006B4810"/>
    <w:rsid w:val="006B4883"/>
    <w:rsid w:val="006B4AE7"/>
    <w:rsid w:val="006B4F7F"/>
    <w:rsid w:val="006B4F81"/>
    <w:rsid w:val="006B529D"/>
    <w:rsid w:val="006B53A7"/>
    <w:rsid w:val="006B540E"/>
    <w:rsid w:val="006B5454"/>
    <w:rsid w:val="006B54AA"/>
    <w:rsid w:val="006B5638"/>
    <w:rsid w:val="006B5748"/>
    <w:rsid w:val="006B5796"/>
    <w:rsid w:val="006B5857"/>
    <w:rsid w:val="006B5893"/>
    <w:rsid w:val="006B5956"/>
    <w:rsid w:val="006B59AC"/>
    <w:rsid w:val="006B5A5B"/>
    <w:rsid w:val="006B5CA2"/>
    <w:rsid w:val="006B5F2A"/>
    <w:rsid w:val="006B6023"/>
    <w:rsid w:val="006B604B"/>
    <w:rsid w:val="006B636A"/>
    <w:rsid w:val="006B63A2"/>
    <w:rsid w:val="006B63C4"/>
    <w:rsid w:val="006B65B6"/>
    <w:rsid w:val="006B675B"/>
    <w:rsid w:val="006B6830"/>
    <w:rsid w:val="006B68B6"/>
    <w:rsid w:val="006B68E8"/>
    <w:rsid w:val="006B6ADE"/>
    <w:rsid w:val="006B6DAA"/>
    <w:rsid w:val="006B71F2"/>
    <w:rsid w:val="006B729E"/>
    <w:rsid w:val="006B72E7"/>
    <w:rsid w:val="006B7434"/>
    <w:rsid w:val="006B750A"/>
    <w:rsid w:val="006B7549"/>
    <w:rsid w:val="006B75AC"/>
    <w:rsid w:val="006B7712"/>
    <w:rsid w:val="006B7796"/>
    <w:rsid w:val="006B782C"/>
    <w:rsid w:val="006B7833"/>
    <w:rsid w:val="006B7BDA"/>
    <w:rsid w:val="006B7DA3"/>
    <w:rsid w:val="006B7E3F"/>
    <w:rsid w:val="006B7EDD"/>
    <w:rsid w:val="006C0221"/>
    <w:rsid w:val="006C03D3"/>
    <w:rsid w:val="006C04FD"/>
    <w:rsid w:val="006C070D"/>
    <w:rsid w:val="006C0746"/>
    <w:rsid w:val="006C07A0"/>
    <w:rsid w:val="006C0A70"/>
    <w:rsid w:val="006C0B71"/>
    <w:rsid w:val="006C0CA7"/>
    <w:rsid w:val="006C0DF7"/>
    <w:rsid w:val="006C10A1"/>
    <w:rsid w:val="006C10A7"/>
    <w:rsid w:val="006C1240"/>
    <w:rsid w:val="006C129A"/>
    <w:rsid w:val="006C12B7"/>
    <w:rsid w:val="006C1356"/>
    <w:rsid w:val="006C1392"/>
    <w:rsid w:val="006C1523"/>
    <w:rsid w:val="006C1960"/>
    <w:rsid w:val="006C1963"/>
    <w:rsid w:val="006C1A38"/>
    <w:rsid w:val="006C1C8C"/>
    <w:rsid w:val="006C1DA1"/>
    <w:rsid w:val="006C206A"/>
    <w:rsid w:val="006C20C2"/>
    <w:rsid w:val="006C20D0"/>
    <w:rsid w:val="006C23C7"/>
    <w:rsid w:val="006C23ED"/>
    <w:rsid w:val="006C257B"/>
    <w:rsid w:val="006C2693"/>
    <w:rsid w:val="006C277A"/>
    <w:rsid w:val="006C2846"/>
    <w:rsid w:val="006C29C4"/>
    <w:rsid w:val="006C2B80"/>
    <w:rsid w:val="006C2BD5"/>
    <w:rsid w:val="006C2E0E"/>
    <w:rsid w:val="006C2EFA"/>
    <w:rsid w:val="006C3058"/>
    <w:rsid w:val="006C313A"/>
    <w:rsid w:val="006C3201"/>
    <w:rsid w:val="006C320A"/>
    <w:rsid w:val="006C32DC"/>
    <w:rsid w:val="006C33F4"/>
    <w:rsid w:val="006C34BA"/>
    <w:rsid w:val="006C3563"/>
    <w:rsid w:val="006C3604"/>
    <w:rsid w:val="006C377F"/>
    <w:rsid w:val="006C3851"/>
    <w:rsid w:val="006C3AF8"/>
    <w:rsid w:val="006C3B91"/>
    <w:rsid w:val="006C3CC9"/>
    <w:rsid w:val="006C3EF0"/>
    <w:rsid w:val="006C4735"/>
    <w:rsid w:val="006C483B"/>
    <w:rsid w:val="006C48AF"/>
    <w:rsid w:val="006C49F1"/>
    <w:rsid w:val="006C4A5F"/>
    <w:rsid w:val="006C4A95"/>
    <w:rsid w:val="006C4AC3"/>
    <w:rsid w:val="006C4CAC"/>
    <w:rsid w:val="006C515F"/>
    <w:rsid w:val="006C51B3"/>
    <w:rsid w:val="006C52F9"/>
    <w:rsid w:val="006C535D"/>
    <w:rsid w:val="006C5391"/>
    <w:rsid w:val="006C5816"/>
    <w:rsid w:val="006C5888"/>
    <w:rsid w:val="006C595D"/>
    <w:rsid w:val="006C59AA"/>
    <w:rsid w:val="006C5CB3"/>
    <w:rsid w:val="006C5E28"/>
    <w:rsid w:val="006C6150"/>
    <w:rsid w:val="006C63EE"/>
    <w:rsid w:val="006C6541"/>
    <w:rsid w:val="006C655B"/>
    <w:rsid w:val="006C6799"/>
    <w:rsid w:val="006C68ED"/>
    <w:rsid w:val="006C6AC9"/>
    <w:rsid w:val="006C6CF5"/>
    <w:rsid w:val="006C6E0F"/>
    <w:rsid w:val="006C7087"/>
    <w:rsid w:val="006C72C9"/>
    <w:rsid w:val="006C748A"/>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149"/>
    <w:rsid w:val="006D138D"/>
    <w:rsid w:val="006D142D"/>
    <w:rsid w:val="006D17C6"/>
    <w:rsid w:val="006D1A96"/>
    <w:rsid w:val="006D1B79"/>
    <w:rsid w:val="006D1CB4"/>
    <w:rsid w:val="006D1D69"/>
    <w:rsid w:val="006D1F05"/>
    <w:rsid w:val="006D1F9E"/>
    <w:rsid w:val="006D1FA7"/>
    <w:rsid w:val="006D2099"/>
    <w:rsid w:val="006D2194"/>
    <w:rsid w:val="006D21B9"/>
    <w:rsid w:val="006D228F"/>
    <w:rsid w:val="006D2356"/>
    <w:rsid w:val="006D2553"/>
    <w:rsid w:val="006D25E9"/>
    <w:rsid w:val="006D2754"/>
    <w:rsid w:val="006D288A"/>
    <w:rsid w:val="006D297C"/>
    <w:rsid w:val="006D2C44"/>
    <w:rsid w:val="006D2D27"/>
    <w:rsid w:val="006D2DDB"/>
    <w:rsid w:val="006D2EFD"/>
    <w:rsid w:val="006D2FAB"/>
    <w:rsid w:val="006D3024"/>
    <w:rsid w:val="006D3691"/>
    <w:rsid w:val="006D369C"/>
    <w:rsid w:val="006D36B6"/>
    <w:rsid w:val="006D3C98"/>
    <w:rsid w:val="006D3F55"/>
    <w:rsid w:val="006D3F62"/>
    <w:rsid w:val="006D419C"/>
    <w:rsid w:val="006D430D"/>
    <w:rsid w:val="006D4370"/>
    <w:rsid w:val="006D45B1"/>
    <w:rsid w:val="006D476F"/>
    <w:rsid w:val="006D49C2"/>
    <w:rsid w:val="006D4A18"/>
    <w:rsid w:val="006D4C17"/>
    <w:rsid w:val="006D4D6E"/>
    <w:rsid w:val="006D4D7A"/>
    <w:rsid w:val="006D4DB1"/>
    <w:rsid w:val="006D4E74"/>
    <w:rsid w:val="006D5101"/>
    <w:rsid w:val="006D5151"/>
    <w:rsid w:val="006D53C5"/>
    <w:rsid w:val="006D5680"/>
    <w:rsid w:val="006D57A5"/>
    <w:rsid w:val="006D5A3A"/>
    <w:rsid w:val="006D5FF3"/>
    <w:rsid w:val="006D60D9"/>
    <w:rsid w:val="006D63A4"/>
    <w:rsid w:val="006D63D0"/>
    <w:rsid w:val="006D649E"/>
    <w:rsid w:val="006D6501"/>
    <w:rsid w:val="006D6B59"/>
    <w:rsid w:val="006D6C27"/>
    <w:rsid w:val="006D6C82"/>
    <w:rsid w:val="006D6CBA"/>
    <w:rsid w:val="006D6DED"/>
    <w:rsid w:val="006D6E48"/>
    <w:rsid w:val="006D6E81"/>
    <w:rsid w:val="006D6FA8"/>
    <w:rsid w:val="006D70B3"/>
    <w:rsid w:val="006D74A7"/>
    <w:rsid w:val="006D7885"/>
    <w:rsid w:val="006D7AB3"/>
    <w:rsid w:val="006D7DE9"/>
    <w:rsid w:val="006D7E21"/>
    <w:rsid w:val="006D7F1F"/>
    <w:rsid w:val="006E01A8"/>
    <w:rsid w:val="006E0202"/>
    <w:rsid w:val="006E021E"/>
    <w:rsid w:val="006E02ED"/>
    <w:rsid w:val="006E036E"/>
    <w:rsid w:val="006E0425"/>
    <w:rsid w:val="006E0507"/>
    <w:rsid w:val="006E0552"/>
    <w:rsid w:val="006E0B7D"/>
    <w:rsid w:val="006E0CF2"/>
    <w:rsid w:val="006E1097"/>
    <w:rsid w:val="006E1109"/>
    <w:rsid w:val="006E1212"/>
    <w:rsid w:val="006E1242"/>
    <w:rsid w:val="006E13F7"/>
    <w:rsid w:val="006E1442"/>
    <w:rsid w:val="006E14FC"/>
    <w:rsid w:val="006E16D1"/>
    <w:rsid w:val="006E16DF"/>
    <w:rsid w:val="006E189B"/>
    <w:rsid w:val="006E19D4"/>
    <w:rsid w:val="006E1A28"/>
    <w:rsid w:val="006E1A42"/>
    <w:rsid w:val="006E1B11"/>
    <w:rsid w:val="006E1EFB"/>
    <w:rsid w:val="006E1FA0"/>
    <w:rsid w:val="006E2040"/>
    <w:rsid w:val="006E2133"/>
    <w:rsid w:val="006E21CC"/>
    <w:rsid w:val="006E23AA"/>
    <w:rsid w:val="006E2712"/>
    <w:rsid w:val="006E2742"/>
    <w:rsid w:val="006E27DA"/>
    <w:rsid w:val="006E2822"/>
    <w:rsid w:val="006E2892"/>
    <w:rsid w:val="006E2AC4"/>
    <w:rsid w:val="006E2B0E"/>
    <w:rsid w:val="006E2B90"/>
    <w:rsid w:val="006E2B9F"/>
    <w:rsid w:val="006E2BDD"/>
    <w:rsid w:val="006E300F"/>
    <w:rsid w:val="006E30D7"/>
    <w:rsid w:val="006E32D7"/>
    <w:rsid w:val="006E3413"/>
    <w:rsid w:val="006E3574"/>
    <w:rsid w:val="006E3591"/>
    <w:rsid w:val="006E35E8"/>
    <w:rsid w:val="006E36F7"/>
    <w:rsid w:val="006E3E6E"/>
    <w:rsid w:val="006E41C9"/>
    <w:rsid w:val="006E41F2"/>
    <w:rsid w:val="006E4472"/>
    <w:rsid w:val="006E480F"/>
    <w:rsid w:val="006E4B7E"/>
    <w:rsid w:val="006E4C02"/>
    <w:rsid w:val="006E4C05"/>
    <w:rsid w:val="006E4CD6"/>
    <w:rsid w:val="006E4DBC"/>
    <w:rsid w:val="006E4E9B"/>
    <w:rsid w:val="006E4F3A"/>
    <w:rsid w:val="006E5212"/>
    <w:rsid w:val="006E584A"/>
    <w:rsid w:val="006E5898"/>
    <w:rsid w:val="006E592A"/>
    <w:rsid w:val="006E5B22"/>
    <w:rsid w:val="006E5CD8"/>
    <w:rsid w:val="006E5E4E"/>
    <w:rsid w:val="006E5ED0"/>
    <w:rsid w:val="006E67A0"/>
    <w:rsid w:val="006E69F2"/>
    <w:rsid w:val="006E6AE7"/>
    <w:rsid w:val="006E6CB3"/>
    <w:rsid w:val="006E6FD2"/>
    <w:rsid w:val="006E7129"/>
    <w:rsid w:val="006E7214"/>
    <w:rsid w:val="006E7438"/>
    <w:rsid w:val="006E7490"/>
    <w:rsid w:val="006E74AD"/>
    <w:rsid w:val="006E769B"/>
    <w:rsid w:val="006E76AA"/>
    <w:rsid w:val="006E77B9"/>
    <w:rsid w:val="006E797C"/>
    <w:rsid w:val="006F022D"/>
    <w:rsid w:val="006F0764"/>
    <w:rsid w:val="006F0D77"/>
    <w:rsid w:val="006F0E2D"/>
    <w:rsid w:val="006F107D"/>
    <w:rsid w:val="006F11C3"/>
    <w:rsid w:val="006F13D4"/>
    <w:rsid w:val="006F1440"/>
    <w:rsid w:val="006F14D6"/>
    <w:rsid w:val="006F14E4"/>
    <w:rsid w:val="006F1552"/>
    <w:rsid w:val="006F1592"/>
    <w:rsid w:val="006F1907"/>
    <w:rsid w:val="006F1AB8"/>
    <w:rsid w:val="006F1C54"/>
    <w:rsid w:val="006F1CA2"/>
    <w:rsid w:val="006F1D39"/>
    <w:rsid w:val="006F200A"/>
    <w:rsid w:val="006F2027"/>
    <w:rsid w:val="006F2183"/>
    <w:rsid w:val="006F2233"/>
    <w:rsid w:val="006F25FF"/>
    <w:rsid w:val="006F2866"/>
    <w:rsid w:val="006F2A82"/>
    <w:rsid w:val="006F2C72"/>
    <w:rsid w:val="006F2EDC"/>
    <w:rsid w:val="006F2FC4"/>
    <w:rsid w:val="006F3080"/>
    <w:rsid w:val="006F308A"/>
    <w:rsid w:val="006F3364"/>
    <w:rsid w:val="006F3518"/>
    <w:rsid w:val="006F399D"/>
    <w:rsid w:val="006F39BA"/>
    <w:rsid w:val="006F3B0F"/>
    <w:rsid w:val="006F429B"/>
    <w:rsid w:val="006F4412"/>
    <w:rsid w:val="006F4936"/>
    <w:rsid w:val="006F49B3"/>
    <w:rsid w:val="006F4A26"/>
    <w:rsid w:val="006F52FF"/>
    <w:rsid w:val="006F5371"/>
    <w:rsid w:val="006F5493"/>
    <w:rsid w:val="006F549A"/>
    <w:rsid w:val="006F56AE"/>
    <w:rsid w:val="006F56E2"/>
    <w:rsid w:val="006F57BE"/>
    <w:rsid w:val="006F5814"/>
    <w:rsid w:val="006F5AE7"/>
    <w:rsid w:val="006F5C66"/>
    <w:rsid w:val="006F5CC4"/>
    <w:rsid w:val="006F5EA6"/>
    <w:rsid w:val="006F5EC5"/>
    <w:rsid w:val="006F5ED9"/>
    <w:rsid w:val="006F5EFD"/>
    <w:rsid w:val="006F5F2C"/>
    <w:rsid w:val="006F5FB4"/>
    <w:rsid w:val="006F6047"/>
    <w:rsid w:val="006F6177"/>
    <w:rsid w:val="006F6207"/>
    <w:rsid w:val="006F620C"/>
    <w:rsid w:val="006F6523"/>
    <w:rsid w:val="006F6913"/>
    <w:rsid w:val="006F69C5"/>
    <w:rsid w:val="006F6A8D"/>
    <w:rsid w:val="006F6B54"/>
    <w:rsid w:val="006F6BE6"/>
    <w:rsid w:val="006F6F30"/>
    <w:rsid w:val="006F6FD1"/>
    <w:rsid w:val="006F6FF4"/>
    <w:rsid w:val="006F70DC"/>
    <w:rsid w:val="006F74D1"/>
    <w:rsid w:val="006F773C"/>
    <w:rsid w:val="006F7786"/>
    <w:rsid w:val="006F778C"/>
    <w:rsid w:val="006F78EE"/>
    <w:rsid w:val="006F7953"/>
    <w:rsid w:val="006F7B44"/>
    <w:rsid w:val="006F7C13"/>
    <w:rsid w:val="006F7E0C"/>
    <w:rsid w:val="006F7E4A"/>
    <w:rsid w:val="006F7ECD"/>
    <w:rsid w:val="007000D2"/>
    <w:rsid w:val="00700250"/>
    <w:rsid w:val="00700279"/>
    <w:rsid w:val="007002E8"/>
    <w:rsid w:val="007006BB"/>
    <w:rsid w:val="007006C5"/>
    <w:rsid w:val="007008DD"/>
    <w:rsid w:val="00700B0C"/>
    <w:rsid w:val="00700F42"/>
    <w:rsid w:val="00700F8A"/>
    <w:rsid w:val="00701301"/>
    <w:rsid w:val="007015F3"/>
    <w:rsid w:val="00701A0D"/>
    <w:rsid w:val="00701BD0"/>
    <w:rsid w:val="00701E16"/>
    <w:rsid w:val="00701F44"/>
    <w:rsid w:val="00702066"/>
    <w:rsid w:val="00702283"/>
    <w:rsid w:val="00702543"/>
    <w:rsid w:val="007027CA"/>
    <w:rsid w:val="007027D7"/>
    <w:rsid w:val="0070280C"/>
    <w:rsid w:val="00702891"/>
    <w:rsid w:val="007029C8"/>
    <w:rsid w:val="00702B04"/>
    <w:rsid w:val="00702B27"/>
    <w:rsid w:val="00702EEB"/>
    <w:rsid w:val="00702F61"/>
    <w:rsid w:val="00702FF0"/>
    <w:rsid w:val="00703022"/>
    <w:rsid w:val="007030C3"/>
    <w:rsid w:val="00703208"/>
    <w:rsid w:val="0070322F"/>
    <w:rsid w:val="0070335D"/>
    <w:rsid w:val="007034FE"/>
    <w:rsid w:val="00703521"/>
    <w:rsid w:val="007035DA"/>
    <w:rsid w:val="0070362A"/>
    <w:rsid w:val="00703C30"/>
    <w:rsid w:val="00703D56"/>
    <w:rsid w:val="00703D70"/>
    <w:rsid w:val="0070408C"/>
    <w:rsid w:val="00704250"/>
    <w:rsid w:val="007043F4"/>
    <w:rsid w:val="007046ED"/>
    <w:rsid w:val="0070487E"/>
    <w:rsid w:val="007049CF"/>
    <w:rsid w:val="00704CEE"/>
    <w:rsid w:val="00704DE2"/>
    <w:rsid w:val="00704EA4"/>
    <w:rsid w:val="00704F63"/>
    <w:rsid w:val="007056B5"/>
    <w:rsid w:val="00705802"/>
    <w:rsid w:val="007058CF"/>
    <w:rsid w:val="007059AB"/>
    <w:rsid w:val="007059D5"/>
    <w:rsid w:val="00705AD3"/>
    <w:rsid w:val="00705B39"/>
    <w:rsid w:val="00705C2F"/>
    <w:rsid w:val="00705DE7"/>
    <w:rsid w:val="00705E45"/>
    <w:rsid w:val="00705EDC"/>
    <w:rsid w:val="00706273"/>
    <w:rsid w:val="00706306"/>
    <w:rsid w:val="00706324"/>
    <w:rsid w:val="00706337"/>
    <w:rsid w:val="0070667D"/>
    <w:rsid w:val="00706A01"/>
    <w:rsid w:val="00706DF8"/>
    <w:rsid w:val="0070703F"/>
    <w:rsid w:val="007071E5"/>
    <w:rsid w:val="007071EF"/>
    <w:rsid w:val="007072B0"/>
    <w:rsid w:val="00707521"/>
    <w:rsid w:val="0070791D"/>
    <w:rsid w:val="00707BB3"/>
    <w:rsid w:val="00707BC3"/>
    <w:rsid w:val="00707D82"/>
    <w:rsid w:val="00707E05"/>
    <w:rsid w:val="007101B1"/>
    <w:rsid w:val="00710229"/>
    <w:rsid w:val="0071028D"/>
    <w:rsid w:val="00710355"/>
    <w:rsid w:val="0071039E"/>
    <w:rsid w:val="007103D1"/>
    <w:rsid w:val="007104D4"/>
    <w:rsid w:val="007104FE"/>
    <w:rsid w:val="007109BB"/>
    <w:rsid w:val="00710D22"/>
    <w:rsid w:val="00710D2C"/>
    <w:rsid w:val="00711082"/>
    <w:rsid w:val="00711113"/>
    <w:rsid w:val="00711972"/>
    <w:rsid w:val="007119CB"/>
    <w:rsid w:val="007119E3"/>
    <w:rsid w:val="00711D75"/>
    <w:rsid w:val="00711DB8"/>
    <w:rsid w:val="00711F57"/>
    <w:rsid w:val="007123FF"/>
    <w:rsid w:val="007125BC"/>
    <w:rsid w:val="00712716"/>
    <w:rsid w:val="007127C4"/>
    <w:rsid w:val="007127D5"/>
    <w:rsid w:val="00712819"/>
    <w:rsid w:val="00712A5B"/>
    <w:rsid w:val="00713176"/>
    <w:rsid w:val="00713229"/>
    <w:rsid w:val="0071329B"/>
    <w:rsid w:val="007133BA"/>
    <w:rsid w:val="00713418"/>
    <w:rsid w:val="0071351F"/>
    <w:rsid w:val="00713564"/>
    <w:rsid w:val="0071365C"/>
    <w:rsid w:val="00713799"/>
    <w:rsid w:val="00713C09"/>
    <w:rsid w:val="00713C0F"/>
    <w:rsid w:val="00713DE0"/>
    <w:rsid w:val="00713F90"/>
    <w:rsid w:val="00714161"/>
    <w:rsid w:val="007141FD"/>
    <w:rsid w:val="007143EA"/>
    <w:rsid w:val="007143FD"/>
    <w:rsid w:val="007146D2"/>
    <w:rsid w:val="00714841"/>
    <w:rsid w:val="00714916"/>
    <w:rsid w:val="00714FC0"/>
    <w:rsid w:val="007154C4"/>
    <w:rsid w:val="0071578E"/>
    <w:rsid w:val="00715901"/>
    <w:rsid w:val="00715934"/>
    <w:rsid w:val="0071597A"/>
    <w:rsid w:val="00715A33"/>
    <w:rsid w:val="0071666C"/>
    <w:rsid w:val="007167FA"/>
    <w:rsid w:val="00716A00"/>
    <w:rsid w:val="00716AEC"/>
    <w:rsid w:val="00716CAD"/>
    <w:rsid w:val="00716DB5"/>
    <w:rsid w:val="00716DBC"/>
    <w:rsid w:val="00716F2A"/>
    <w:rsid w:val="00717019"/>
    <w:rsid w:val="0071712B"/>
    <w:rsid w:val="0071726E"/>
    <w:rsid w:val="007172DE"/>
    <w:rsid w:val="00717391"/>
    <w:rsid w:val="007175A3"/>
    <w:rsid w:val="0071764C"/>
    <w:rsid w:val="007176FD"/>
    <w:rsid w:val="007177E1"/>
    <w:rsid w:val="00717843"/>
    <w:rsid w:val="00717A79"/>
    <w:rsid w:val="00717BDE"/>
    <w:rsid w:val="00717E72"/>
    <w:rsid w:val="00717E7B"/>
    <w:rsid w:val="00717FF7"/>
    <w:rsid w:val="00720424"/>
    <w:rsid w:val="007204EA"/>
    <w:rsid w:val="007205D0"/>
    <w:rsid w:val="00720655"/>
    <w:rsid w:val="007209BE"/>
    <w:rsid w:val="00720A37"/>
    <w:rsid w:val="00720BC1"/>
    <w:rsid w:val="00720C0A"/>
    <w:rsid w:val="00720E7F"/>
    <w:rsid w:val="00720F2D"/>
    <w:rsid w:val="0072110A"/>
    <w:rsid w:val="007211CA"/>
    <w:rsid w:val="007212B2"/>
    <w:rsid w:val="007212D7"/>
    <w:rsid w:val="0072135F"/>
    <w:rsid w:val="0072137A"/>
    <w:rsid w:val="00721619"/>
    <w:rsid w:val="00721806"/>
    <w:rsid w:val="00721952"/>
    <w:rsid w:val="00721953"/>
    <w:rsid w:val="00721D98"/>
    <w:rsid w:val="00721F31"/>
    <w:rsid w:val="00721F86"/>
    <w:rsid w:val="0072218B"/>
    <w:rsid w:val="00722386"/>
    <w:rsid w:val="007223B6"/>
    <w:rsid w:val="00722507"/>
    <w:rsid w:val="007225B0"/>
    <w:rsid w:val="00722829"/>
    <w:rsid w:val="00722831"/>
    <w:rsid w:val="00722907"/>
    <w:rsid w:val="00722E25"/>
    <w:rsid w:val="007233A7"/>
    <w:rsid w:val="00723630"/>
    <w:rsid w:val="00723649"/>
    <w:rsid w:val="00723659"/>
    <w:rsid w:val="00723706"/>
    <w:rsid w:val="00723A46"/>
    <w:rsid w:val="00723B60"/>
    <w:rsid w:val="00723BF2"/>
    <w:rsid w:val="00723CF2"/>
    <w:rsid w:val="00723E59"/>
    <w:rsid w:val="00723F60"/>
    <w:rsid w:val="00723F76"/>
    <w:rsid w:val="00724009"/>
    <w:rsid w:val="007242AA"/>
    <w:rsid w:val="007242E2"/>
    <w:rsid w:val="007243DA"/>
    <w:rsid w:val="007245C4"/>
    <w:rsid w:val="0072467B"/>
    <w:rsid w:val="0072477E"/>
    <w:rsid w:val="00724F81"/>
    <w:rsid w:val="00724FE7"/>
    <w:rsid w:val="0072530C"/>
    <w:rsid w:val="0072545D"/>
    <w:rsid w:val="007254C8"/>
    <w:rsid w:val="00725596"/>
    <w:rsid w:val="00725728"/>
    <w:rsid w:val="0072587C"/>
    <w:rsid w:val="00725AC4"/>
    <w:rsid w:val="00725BDB"/>
    <w:rsid w:val="00725CC8"/>
    <w:rsid w:val="007260E2"/>
    <w:rsid w:val="00726348"/>
    <w:rsid w:val="00726697"/>
    <w:rsid w:val="00726760"/>
    <w:rsid w:val="0072688D"/>
    <w:rsid w:val="00726BE0"/>
    <w:rsid w:val="00726C8F"/>
    <w:rsid w:val="00726D7D"/>
    <w:rsid w:val="00726D9F"/>
    <w:rsid w:val="00726E0C"/>
    <w:rsid w:val="00726E27"/>
    <w:rsid w:val="00726FE7"/>
    <w:rsid w:val="00727120"/>
    <w:rsid w:val="00727130"/>
    <w:rsid w:val="0072733F"/>
    <w:rsid w:val="007273C3"/>
    <w:rsid w:val="007274D7"/>
    <w:rsid w:val="007274F6"/>
    <w:rsid w:val="0072774D"/>
    <w:rsid w:val="00727815"/>
    <w:rsid w:val="00727B99"/>
    <w:rsid w:val="00727CAB"/>
    <w:rsid w:val="007300E3"/>
    <w:rsid w:val="00730195"/>
    <w:rsid w:val="007301FB"/>
    <w:rsid w:val="007304C5"/>
    <w:rsid w:val="007308FE"/>
    <w:rsid w:val="00730909"/>
    <w:rsid w:val="00730974"/>
    <w:rsid w:val="00730C40"/>
    <w:rsid w:val="00730E16"/>
    <w:rsid w:val="00730E62"/>
    <w:rsid w:val="00731005"/>
    <w:rsid w:val="00731448"/>
    <w:rsid w:val="00731817"/>
    <w:rsid w:val="007319A9"/>
    <w:rsid w:val="00731CA4"/>
    <w:rsid w:val="00731DBA"/>
    <w:rsid w:val="00731E1F"/>
    <w:rsid w:val="00731F9B"/>
    <w:rsid w:val="00732288"/>
    <w:rsid w:val="007324E6"/>
    <w:rsid w:val="007326A0"/>
    <w:rsid w:val="0073291C"/>
    <w:rsid w:val="00732CF9"/>
    <w:rsid w:val="00732EFF"/>
    <w:rsid w:val="00732FAD"/>
    <w:rsid w:val="00733755"/>
    <w:rsid w:val="0073388D"/>
    <w:rsid w:val="00733CAF"/>
    <w:rsid w:val="00733CD2"/>
    <w:rsid w:val="00733CF8"/>
    <w:rsid w:val="00733E9F"/>
    <w:rsid w:val="00733FBF"/>
    <w:rsid w:val="0073426A"/>
    <w:rsid w:val="007342C0"/>
    <w:rsid w:val="007343BA"/>
    <w:rsid w:val="00734616"/>
    <w:rsid w:val="0073484A"/>
    <w:rsid w:val="00734906"/>
    <w:rsid w:val="00734A96"/>
    <w:rsid w:val="00734B71"/>
    <w:rsid w:val="00734C86"/>
    <w:rsid w:val="00734D17"/>
    <w:rsid w:val="00734E97"/>
    <w:rsid w:val="00734F55"/>
    <w:rsid w:val="0073504A"/>
    <w:rsid w:val="007350BE"/>
    <w:rsid w:val="007350E7"/>
    <w:rsid w:val="007351A7"/>
    <w:rsid w:val="007351E2"/>
    <w:rsid w:val="0073546C"/>
    <w:rsid w:val="0073552B"/>
    <w:rsid w:val="00735556"/>
    <w:rsid w:val="00735649"/>
    <w:rsid w:val="007356C0"/>
    <w:rsid w:val="00735957"/>
    <w:rsid w:val="00735F66"/>
    <w:rsid w:val="007360D7"/>
    <w:rsid w:val="00736158"/>
    <w:rsid w:val="007365D3"/>
    <w:rsid w:val="00736705"/>
    <w:rsid w:val="00736816"/>
    <w:rsid w:val="0073683D"/>
    <w:rsid w:val="007368C7"/>
    <w:rsid w:val="0073691F"/>
    <w:rsid w:val="0073694C"/>
    <w:rsid w:val="0073696D"/>
    <w:rsid w:val="00736A33"/>
    <w:rsid w:val="00736CE7"/>
    <w:rsid w:val="00736D6A"/>
    <w:rsid w:val="00737272"/>
    <w:rsid w:val="00737367"/>
    <w:rsid w:val="007376C7"/>
    <w:rsid w:val="00737913"/>
    <w:rsid w:val="00737948"/>
    <w:rsid w:val="00737CA5"/>
    <w:rsid w:val="00737D65"/>
    <w:rsid w:val="00737DB9"/>
    <w:rsid w:val="00740030"/>
    <w:rsid w:val="0074010B"/>
    <w:rsid w:val="0074037A"/>
    <w:rsid w:val="00740451"/>
    <w:rsid w:val="007404EB"/>
    <w:rsid w:val="00740681"/>
    <w:rsid w:val="00740741"/>
    <w:rsid w:val="0074097C"/>
    <w:rsid w:val="007409F2"/>
    <w:rsid w:val="00740A63"/>
    <w:rsid w:val="00740B14"/>
    <w:rsid w:val="00740D95"/>
    <w:rsid w:val="00740E3A"/>
    <w:rsid w:val="00740F29"/>
    <w:rsid w:val="0074136F"/>
    <w:rsid w:val="00741585"/>
    <w:rsid w:val="0074158A"/>
    <w:rsid w:val="00741707"/>
    <w:rsid w:val="007417AE"/>
    <w:rsid w:val="00741901"/>
    <w:rsid w:val="00741E55"/>
    <w:rsid w:val="00741E8F"/>
    <w:rsid w:val="00742061"/>
    <w:rsid w:val="0074209B"/>
    <w:rsid w:val="007420E2"/>
    <w:rsid w:val="007420F5"/>
    <w:rsid w:val="0074227E"/>
    <w:rsid w:val="0074249D"/>
    <w:rsid w:val="00742501"/>
    <w:rsid w:val="007428D3"/>
    <w:rsid w:val="00742943"/>
    <w:rsid w:val="00742AD9"/>
    <w:rsid w:val="00742FB3"/>
    <w:rsid w:val="00742FE8"/>
    <w:rsid w:val="00743035"/>
    <w:rsid w:val="00743115"/>
    <w:rsid w:val="00743198"/>
    <w:rsid w:val="007431A9"/>
    <w:rsid w:val="00743354"/>
    <w:rsid w:val="007434C3"/>
    <w:rsid w:val="007434E1"/>
    <w:rsid w:val="00743AD0"/>
    <w:rsid w:val="00743CEF"/>
    <w:rsid w:val="00744039"/>
    <w:rsid w:val="0074425E"/>
    <w:rsid w:val="00744371"/>
    <w:rsid w:val="007445C2"/>
    <w:rsid w:val="00744691"/>
    <w:rsid w:val="0074469F"/>
    <w:rsid w:val="007446A4"/>
    <w:rsid w:val="007448FE"/>
    <w:rsid w:val="00744A0B"/>
    <w:rsid w:val="00744A4C"/>
    <w:rsid w:val="00744AB7"/>
    <w:rsid w:val="00744B0F"/>
    <w:rsid w:val="00744BA8"/>
    <w:rsid w:val="00744CF8"/>
    <w:rsid w:val="00744D17"/>
    <w:rsid w:val="00745149"/>
    <w:rsid w:val="007453E6"/>
    <w:rsid w:val="00745451"/>
    <w:rsid w:val="0074549D"/>
    <w:rsid w:val="00745573"/>
    <w:rsid w:val="00745580"/>
    <w:rsid w:val="00745611"/>
    <w:rsid w:val="00745631"/>
    <w:rsid w:val="007456B4"/>
    <w:rsid w:val="00745710"/>
    <w:rsid w:val="00745830"/>
    <w:rsid w:val="00745AA4"/>
    <w:rsid w:val="00745B0D"/>
    <w:rsid w:val="00745DCC"/>
    <w:rsid w:val="00745E02"/>
    <w:rsid w:val="00745E51"/>
    <w:rsid w:val="00745EBE"/>
    <w:rsid w:val="0074603D"/>
    <w:rsid w:val="00746049"/>
    <w:rsid w:val="00746137"/>
    <w:rsid w:val="00746944"/>
    <w:rsid w:val="0074696E"/>
    <w:rsid w:val="007469EA"/>
    <w:rsid w:val="00746AC2"/>
    <w:rsid w:val="00746D13"/>
    <w:rsid w:val="00746EA3"/>
    <w:rsid w:val="00746F82"/>
    <w:rsid w:val="00747006"/>
    <w:rsid w:val="007472F8"/>
    <w:rsid w:val="0074744E"/>
    <w:rsid w:val="00747793"/>
    <w:rsid w:val="00747944"/>
    <w:rsid w:val="00747973"/>
    <w:rsid w:val="00747C05"/>
    <w:rsid w:val="00747CC0"/>
    <w:rsid w:val="00747E47"/>
    <w:rsid w:val="00750182"/>
    <w:rsid w:val="00750BE4"/>
    <w:rsid w:val="00750F64"/>
    <w:rsid w:val="00750F79"/>
    <w:rsid w:val="00750F86"/>
    <w:rsid w:val="0075102E"/>
    <w:rsid w:val="007510FC"/>
    <w:rsid w:val="007512A0"/>
    <w:rsid w:val="00751739"/>
    <w:rsid w:val="007519C2"/>
    <w:rsid w:val="007519DF"/>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98F"/>
    <w:rsid w:val="00752CA3"/>
    <w:rsid w:val="00752ED1"/>
    <w:rsid w:val="00752F66"/>
    <w:rsid w:val="007530D5"/>
    <w:rsid w:val="007532CF"/>
    <w:rsid w:val="007533CD"/>
    <w:rsid w:val="00753442"/>
    <w:rsid w:val="00753733"/>
    <w:rsid w:val="007537FF"/>
    <w:rsid w:val="007539B2"/>
    <w:rsid w:val="007539DF"/>
    <w:rsid w:val="00753BEB"/>
    <w:rsid w:val="00753C24"/>
    <w:rsid w:val="00753D8A"/>
    <w:rsid w:val="00753E28"/>
    <w:rsid w:val="0075454B"/>
    <w:rsid w:val="00754679"/>
    <w:rsid w:val="00754914"/>
    <w:rsid w:val="0075498C"/>
    <w:rsid w:val="007549BB"/>
    <w:rsid w:val="00754A06"/>
    <w:rsid w:val="00754AD0"/>
    <w:rsid w:val="00754AEC"/>
    <w:rsid w:val="00754AFC"/>
    <w:rsid w:val="00754C9C"/>
    <w:rsid w:val="00754D7B"/>
    <w:rsid w:val="0075569E"/>
    <w:rsid w:val="00755717"/>
    <w:rsid w:val="007557A1"/>
    <w:rsid w:val="007557C5"/>
    <w:rsid w:val="007557D1"/>
    <w:rsid w:val="00755820"/>
    <w:rsid w:val="007558D0"/>
    <w:rsid w:val="007559A3"/>
    <w:rsid w:val="00755BFD"/>
    <w:rsid w:val="00755C0F"/>
    <w:rsid w:val="00755D66"/>
    <w:rsid w:val="00755F88"/>
    <w:rsid w:val="00756097"/>
    <w:rsid w:val="00756147"/>
    <w:rsid w:val="0075623D"/>
    <w:rsid w:val="007564D8"/>
    <w:rsid w:val="00756542"/>
    <w:rsid w:val="007565D9"/>
    <w:rsid w:val="00756712"/>
    <w:rsid w:val="0075689C"/>
    <w:rsid w:val="007568B9"/>
    <w:rsid w:val="00756AD1"/>
    <w:rsid w:val="00756B45"/>
    <w:rsid w:val="00756EAC"/>
    <w:rsid w:val="007570A5"/>
    <w:rsid w:val="0075734E"/>
    <w:rsid w:val="00757621"/>
    <w:rsid w:val="00757795"/>
    <w:rsid w:val="00757905"/>
    <w:rsid w:val="00757B25"/>
    <w:rsid w:val="00757CE2"/>
    <w:rsid w:val="00757DCC"/>
    <w:rsid w:val="00757F0C"/>
    <w:rsid w:val="00760022"/>
    <w:rsid w:val="00760029"/>
    <w:rsid w:val="0076019A"/>
    <w:rsid w:val="007601D0"/>
    <w:rsid w:val="0076086F"/>
    <w:rsid w:val="00760BCB"/>
    <w:rsid w:val="00760BED"/>
    <w:rsid w:val="00760C63"/>
    <w:rsid w:val="00760DAD"/>
    <w:rsid w:val="00760DCC"/>
    <w:rsid w:val="00760F6E"/>
    <w:rsid w:val="007615C1"/>
    <w:rsid w:val="007618BD"/>
    <w:rsid w:val="007619D1"/>
    <w:rsid w:val="00761BB3"/>
    <w:rsid w:val="00761BD4"/>
    <w:rsid w:val="00761C59"/>
    <w:rsid w:val="00761DA7"/>
    <w:rsid w:val="00761E42"/>
    <w:rsid w:val="007620BF"/>
    <w:rsid w:val="007620D9"/>
    <w:rsid w:val="007623D4"/>
    <w:rsid w:val="007624C8"/>
    <w:rsid w:val="007625AD"/>
    <w:rsid w:val="0076263F"/>
    <w:rsid w:val="00762773"/>
    <w:rsid w:val="00762781"/>
    <w:rsid w:val="00762D18"/>
    <w:rsid w:val="0076324E"/>
    <w:rsid w:val="007633AA"/>
    <w:rsid w:val="00763494"/>
    <w:rsid w:val="007635A1"/>
    <w:rsid w:val="00763980"/>
    <w:rsid w:val="007639F1"/>
    <w:rsid w:val="00763A91"/>
    <w:rsid w:val="00763A93"/>
    <w:rsid w:val="00763BD2"/>
    <w:rsid w:val="00763EEC"/>
    <w:rsid w:val="00763FBA"/>
    <w:rsid w:val="007641FF"/>
    <w:rsid w:val="007642BC"/>
    <w:rsid w:val="007643A4"/>
    <w:rsid w:val="00764425"/>
    <w:rsid w:val="0076447E"/>
    <w:rsid w:val="00764513"/>
    <w:rsid w:val="0076469E"/>
    <w:rsid w:val="007646AD"/>
    <w:rsid w:val="0076476C"/>
    <w:rsid w:val="00764B9A"/>
    <w:rsid w:val="00764C02"/>
    <w:rsid w:val="00764EF6"/>
    <w:rsid w:val="00764F7C"/>
    <w:rsid w:val="007651F5"/>
    <w:rsid w:val="00765223"/>
    <w:rsid w:val="00765266"/>
    <w:rsid w:val="0076549E"/>
    <w:rsid w:val="00765517"/>
    <w:rsid w:val="0076551F"/>
    <w:rsid w:val="0076574A"/>
    <w:rsid w:val="007657C9"/>
    <w:rsid w:val="0076581B"/>
    <w:rsid w:val="00765959"/>
    <w:rsid w:val="0076598C"/>
    <w:rsid w:val="007659DD"/>
    <w:rsid w:val="00765ACF"/>
    <w:rsid w:val="00765E58"/>
    <w:rsid w:val="00765F61"/>
    <w:rsid w:val="00765FB9"/>
    <w:rsid w:val="00766259"/>
    <w:rsid w:val="007663CB"/>
    <w:rsid w:val="007663CC"/>
    <w:rsid w:val="0076666E"/>
    <w:rsid w:val="0076685D"/>
    <w:rsid w:val="00766965"/>
    <w:rsid w:val="00766A77"/>
    <w:rsid w:val="00766D79"/>
    <w:rsid w:val="00766D8C"/>
    <w:rsid w:val="00767377"/>
    <w:rsid w:val="007674E7"/>
    <w:rsid w:val="007675EF"/>
    <w:rsid w:val="0076772A"/>
    <w:rsid w:val="00767D3B"/>
    <w:rsid w:val="00767D79"/>
    <w:rsid w:val="00767F12"/>
    <w:rsid w:val="00767FC5"/>
    <w:rsid w:val="00770259"/>
    <w:rsid w:val="0077031F"/>
    <w:rsid w:val="0077037B"/>
    <w:rsid w:val="0077040A"/>
    <w:rsid w:val="007705FF"/>
    <w:rsid w:val="007708B4"/>
    <w:rsid w:val="007708F3"/>
    <w:rsid w:val="007709BD"/>
    <w:rsid w:val="00770E3D"/>
    <w:rsid w:val="00771136"/>
    <w:rsid w:val="00771B14"/>
    <w:rsid w:val="00771C5E"/>
    <w:rsid w:val="00771F5B"/>
    <w:rsid w:val="00771FA1"/>
    <w:rsid w:val="00772043"/>
    <w:rsid w:val="00772317"/>
    <w:rsid w:val="0077241F"/>
    <w:rsid w:val="00772577"/>
    <w:rsid w:val="00772731"/>
    <w:rsid w:val="0077286D"/>
    <w:rsid w:val="00772949"/>
    <w:rsid w:val="00772A29"/>
    <w:rsid w:val="00772AE1"/>
    <w:rsid w:val="00772B53"/>
    <w:rsid w:val="00772B70"/>
    <w:rsid w:val="00772C4C"/>
    <w:rsid w:val="00772C8A"/>
    <w:rsid w:val="00773232"/>
    <w:rsid w:val="00773CA0"/>
    <w:rsid w:val="00773D8D"/>
    <w:rsid w:val="00773E4F"/>
    <w:rsid w:val="00773EE5"/>
    <w:rsid w:val="00774002"/>
    <w:rsid w:val="007741A8"/>
    <w:rsid w:val="007743B8"/>
    <w:rsid w:val="00774437"/>
    <w:rsid w:val="007744E6"/>
    <w:rsid w:val="007747F4"/>
    <w:rsid w:val="00774CC5"/>
    <w:rsid w:val="00774CD0"/>
    <w:rsid w:val="00774D2C"/>
    <w:rsid w:val="00774EE6"/>
    <w:rsid w:val="007750E3"/>
    <w:rsid w:val="007752C0"/>
    <w:rsid w:val="007753B4"/>
    <w:rsid w:val="0077562B"/>
    <w:rsid w:val="007757A2"/>
    <w:rsid w:val="007757EA"/>
    <w:rsid w:val="00775804"/>
    <w:rsid w:val="00775829"/>
    <w:rsid w:val="0077590F"/>
    <w:rsid w:val="00775D28"/>
    <w:rsid w:val="00776011"/>
    <w:rsid w:val="00776099"/>
    <w:rsid w:val="007762FA"/>
    <w:rsid w:val="00776300"/>
    <w:rsid w:val="00776380"/>
    <w:rsid w:val="00776553"/>
    <w:rsid w:val="007769E5"/>
    <w:rsid w:val="00776AAD"/>
    <w:rsid w:val="00776B04"/>
    <w:rsid w:val="00776B4B"/>
    <w:rsid w:val="00776C18"/>
    <w:rsid w:val="00776C40"/>
    <w:rsid w:val="00776CCC"/>
    <w:rsid w:val="00776D83"/>
    <w:rsid w:val="00776DFD"/>
    <w:rsid w:val="00776E2F"/>
    <w:rsid w:val="00776E9D"/>
    <w:rsid w:val="007770E1"/>
    <w:rsid w:val="00777386"/>
    <w:rsid w:val="00777535"/>
    <w:rsid w:val="007775BE"/>
    <w:rsid w:val="00777803"/>
    <w:rsid w:val="0077782D"/>
    <w:rsid w:val="0077794B"/>
    <w:rsid w:val="007779D1"/>
    <w:rsid w:val="00777BE5"/>
    <w:rsid w:val="00777DE2"/>
    <w:rsid w:val="00777E82"/>
    <w:rsid w:val="00780094"/>
    <w:rsid w:val="007801F0"/>
    <w:rsid w:val="007803B0"/>
    <w:rsid w:val="007805C7"/>
    <w:rsid w:val="007806EA"/>
    <w:rsid w:val="00780794"/>
    <w:rsid w:val="007807D1"/>
    <w:rsid w:val="007808FD"/>
    <w:rsid w:val="00780ABE"/>
    <w:rsid w:val="00780B08"/>
    <w:rsid w:val="00780C49"/>
    <w:rsid w:val="00780C70"/>
    <w:rsid w:val="00780CBB"/>
    <w:rsid w:val="00780FBE"/>
    <w:rsid w:val="0078107E"/>
    <w:rsid w:val="00781192"/>
    <w:rsid w:val="007813EE"/>
    <w:rsid w:val="00781636"/>
    <w:rsid w:val="007818F5"/>
    <w:rsid w:val="0078194E"/>
    <w:rsid w:val="00781ABC"/>
    <w:rsid w:val="00781D9A"/>
    <w:rsid w:val="00781EBC"/>
    <w:rsid w:val="007820EE"/>
    <w:rsid w:val="00782123"/>
    <w:rsid w:val="00782156"/>
    <w:rsid w:val="0078218B"/>
    <w:rsid w:val="00782427"/>
    <w:rsid w:val="007826E0"/>
    <w:rsid w:val="00782842"/>
    <w:rsid w:val="0078284D"/>
    <w:rsid w:val="00782856"/>
    <w:rsid w:val="007828A9"/>
    <w:rsid w:val="007829B3"/>
    <w:rsid w:val="00782C47"/>
    <w:rsid w:val="00782F03"/>
    <w:rsid w:val="007831C0"/>
    <w:rsid w:val="0078335B"/>
    <w:rsid w:val="0078366B"/>
    <w:rsid w:val="007836CD"/>
    <w:rsid w:val="0078372E"/>
    <w:rsid w:val="0078374D"/>
    <w:rsid w:val="0078376E"/>
    <w:rsid w:val="007837A1"/>
    <w:rsid w:val="00783AC9"/>
    <w:rsid w:val="00783B47"/>
    <w:rsid w:val="00783F8A"/>
    <w:rsid w:val="0078445F"/>
    <w:rsid w:val="007844F1"/>
    <w:rsid w:val="007844F4"/>
    <w:rsid w:val="00784711"/>
    <w:rsid w:val="00784819"/>
    <w:rsid w:val="007848CB"/>
    <w:rsid w:val="00784990"/>
    <w:rsid w:val="00784C7E"/>
    <w:rsid w:val="00784E33"/>
    <w:rsid w:val="007851E5"/>
    <w:rsid w:val="007853AD"/>
    <w:rsid w:val="007853D9"/>
    <w:rsid w:val="0078586A"/>
    <w:rsid w:val="00785BF1"/>
    <w:rsid w:val="00785C62"/>
    <w:rsid w:val="00785CFD"/>
    <w:rsid w:val="00785DD0"/>
    <w:rsid w:val="00786000"/>
    <w:rsid w:val="00786313"/>
    <w:rsid w:val="007867EB"/>
    <w:rsid w:val="00786912"/>
    <w:rsid w:val="00786AAA"/>
    <w:rsid w:val="00786B06"/>
    <w:rsid w:val="00786C06"/>
    <w:rsid w:val="00787089"/>
    <w:rsid w:val="0078710E"/>
    <w:rsid w:val="00787591"/>
    <w:rsid w:val="00787708"/>
    <w:rsid w:val="00787738"/>
    <w:rsid w:val="007877FE"/>
    <w:rsid w:val="0078783B"/>
    <w:rsid w:val="00787ED5"/>
    <w:rsid w:val="00787F2F"/>
    <w:rsid w:val="007900A4"/>
    <w:rsid w:val="0079039F"/>
    <w:rsid w:val="007904F7"/>
    <w:rsid w:val="0079060B"/>
    <w:rsid w:val="007906C2"/>
    <w:rsid w:val="00790BCD"/>
    <w:rsid w:val="00790C8F"/>
    <w:rsid w:val="00790CC5"/>
    <w:rsid w:val="00791181"/>
    <w:rsid w:val="00791520"/>
    <w:rsid w:val="00791779"/>
    <w:rsid w:val="0079189A"/>
    <w:rsid w:val="00791924"/>
    <w:rsid w:val="007919A9"/>
    <w:rsid w:val="00791AE9"/>
    <w:rsid w:val="00791B53"/>
    <w:rsid w:val="00791F86"/>
    <w:rsid w:val="00791F9D"/>
    <w:rsid w:val="0079218C"/>
    <w:rsid w:val="00792651"/>
    <w:rsid w:val="007926C4"/>
    <w:rsid w:val="00792D8D"/>
    <w:rsid w:val="00793190"/>
    <w:rsid w:val="007931D2"/>
    <w:rsid w:val="007935C1"/>
    <w:rsid w:val="0079361A"/>
    <w:rsid w:val="0079363A"/>
    <w:rsid w:val="007937B7"/>
    <w:rsid w:val="00793BE4"/>
    <w:rsid w:val="00793C6E"/>
    <w:rsid w:val="00793CA5"/>
    <w:rsid w:val="00793D4D"/>
    <w:rsid w:val="00794109"/>
    <w:rsid w:val="00794658"/>
    <w:rsid w:val="007949EF"/>
    <w:rsid w:val="00794AE8"/>
    <w:rsid w:val="00794B69"/>
    <w:rsid w:val="00794C38"/>
    <w:rsid w:val="00794E1F"/>
    <w:rsid w:val="00795212"/>
    <w:rsid w:val="0079521E"/>
    <w:rsid w:val="0079525F"/>
    <w:rsid w:val="00795587"/>
    <w:rsid w:val="0079563F"/>
    <w:rsid w:val="00795662"/>
    <w:rsid w:val="007957CC"/>
    <w:rsid w:val="00795D0B"/>
    <w:rsid w:val="00795EA8"/>
    <w:rsid w:val="00795EAB"/>
    <w:rsid w:val="00795F08"/>
    <w:rsid w:val="007960C0"/>
    <w:rsid w:val="0079612D"/>
    <w:rsid w:val="00796135"/>
    <w:rsid w:val="00796245"/>
    <w:rsid w:val="0079645C"/>
    <w:rsid w:val="007964FD"/>
    <w:rsid w:val="00796694"/>
    <w:rsid w:val="007966A8"/>
    <w:rsid w:val="007966FD"/>
    <w:rsid w:val="0079670A"/>
    <w:rsid w:val="007968D2"/>
    <w:rsid w:val="00796B1F"/>
    <w:rsid w:val="00796FAF"/>
    <w:rsid w:val="0079725C"/>
    <w:rsid w:val="007972BF"/>
    <w:rsid w:val="0079732C"/>
    <w:rsid w:val="0079760C"/>
    <w:rsid w:val="007976F5"/>
    <w:rsid w:val="00797713"/>
    <w:rsid w:val="00797756"/>
    <w:rsid w:val="00797900"/>
    <w:rsid w:val="00797995"/>
    <w:rsid w:val="00797C05"/>
    <w:rsid w:val="00797F6F"/>
    <w:rsid w:val="00797FC1"/>
    <w:rsid w:val="007A0134"/>
    <w:rsid w:val="007A023D"/>
    <w:rsid w:val="007A0900"/>
    <w:rsid w:val="007A0984"/>
    <w:rsid w:val="007A0A77"/>
    <w:rsid w:val="007A0AE2"/>
    <w:rsid w:val="007A0DB6"/>
    <w:rsid w:val="007A0E04"/>
    <w:rsid w:val="007A0E95"/>
    <w:rsid w:val="007A11FA"/>
    <w:rsid w:val="007A164D"/>
    <w:rsid w:val="007A196E"/>
    <w:rsid w:val="007A1B1A"/>
    <w:rsid w:val="007A1C1F"/>
    <w:rsid w:val="007A1DF3"/>
    <w:rsid w:val="007A1E5C"/>
    <w:rsid w:val="007A1F74"/>
    <w:rsid w:val="007A21A4"/>
    <w:rsid w:val="007A2280"/>
    <w:rsid w:val="007A2781"/>
    <w:rsid w:val="007A27D2"/>
    <w:rsid w:val="007A298F"/>
    <w:rsid w:val="007A29D4"/>
    <w:rsid w:val="007A29EC"/>
    <w:rsid w:val="007A2C4F"/>
    <w:rsid w:val="007A2D64"/>
    <w:rsid w:val="007A2F1E"/>
    <w:rsid w:val="007A2F7B"/>
    <w:rsid w:val="007A306A"/>
    <w:rsid w:val="007A3252"/>
    <w:rsid w:val="007A33F9"/>
    <w:rsid w:val="007A3609"/>
    <w:rsid w:val="007A3641"/>
    <w:rsid w:val="007A3795"/>
    <w:rsid w:val="007A37BB"/>
    <w:rsid w:val="007A389B"/>
    <w:rsid w:val="007A389E"/>
    <w:rsid w:val="007A3924"/>
    <w:rsid w:val="007A3944"/>
    <w:rsid w:val="007A3A02"/>
    <w:rsid w:val="007A3A6D"/>
    <w:rsid w:val="007A3B76"/>
    <w:rsid w:val="007A3B7F"/>
    <w:rsid w:val="007A3CAE"/>
    <w:rsid w:val="007A4242"/>
    <w:rsid w:val="007A43D1"/>
    <w:rsid w:val="007A43F1"/>
    <w:rsid w:val="007A4533"/>
    <w:rsid w:val="007A471A"/>
    <w:rsid w:val="007A47FC"/>
    <w:rsid w:val="007A48CC"/>
    <w:rsid w:val="007A4BAD"/>
    <w:rsid w:val="007A4D8E"/>
    <w:rsid w:val="007A5083"/>
    <w:rsid w:val="007A50F3"/>
    <w:rsid w:val="007A5105"/>
    <w:rsid w:val="007A52DB"/>
    <w:rsid w:val="007A5337"/>
    <w:rsid w:val="007A567A"/>
    <w:rsid w:val="007A59A6"/>
    <w:rsid w:val="007A5A4B"/>
    <w:rsid w:val="007A5B78"/>
    <w:rsid w:val="007A5CDB"/>
    <w:rsid w:val="007A5E9D"/>
    <w:rsid w:val="007A5F94"/>
    <w:rsid w:val="007A5FE6"/>
    <w:rsid w:val="007A62C9"/>
    <w:rsid w:val="007A63AE"/>
    <w:rsid w:val="007A6618"/>
    <w:rsid w:val="007A6781"/>
    <w:rsid w:val="007A6A3A"/>
    <w:rsid w:val="007A6A4A"/>
    <w:rsid w:val="007A6A7C"/>
    <w:rsid w:val="007A6AC6"/>
    <w:rsid w:val="007A6B28"/>
    <w:rsid w:val="007A6B9F"/>
    <w:rsid w:val="007A6CCB"/>
    <w:rsid w:val="007A6D8C"/>
    <w:rsid w:val="007A6EED"/>
    <w:rsid w:val="007A701C"/>
    <w:rsid w:val="007A70A2"/>
    <w:rsid w:val="007A74F9"/>
    <w:rsid w:val="007A76BF"/>
    <w:rsid w:val="007A791D"/>
    <w:rsid w:val="007A7A6A"/>
    <w:rsid w:val="007A7B64"/>
    <w:rsid w:val="007A7C42"/>
    <w:rsid w:val="007A7C97"/>
    <w:rsid w:val="007A7D54"/>
    <w:rsid w:val="007B0202"/>
    <w:rsid w:val="007B038D"/>
    <w:rsid w:val="007B0852"/>
    <w:rsid w:val="007B0A64"/>
    <w:rsid w:val="007B0DBD"/>
    <w:rsid w:val="007B0FE2"/>
    <w:rsid w:val="007B1036"/>
    <w:rsid w:val="007B16D1"/>
    <w:rsid w:val="007B1719"/>
    <w:rsid w:val="007B1875"/>
    <w:rsid w:val="007B1ABA"/>
    <w:rsid w:val="007B1C33"/>
    <w:rsid w:val="007B1EC4"/>
    <w:rsid w:val="007B1F87"/>
    <w:rsid w:val="007B2212"/>
    <w:rsid w:val="007B2400"/>
    <w:rsid w:val="007B25EB"/>
    <w:rsid w:val="007B293E"/>
    <w:rsid w:val="007B2D21"/>
    <w:rsid w:val="007B2F2F"/>
    <w:rsid w:val="007B2F8D"/>
    <w:rsid w:val="007B3097"/>
    <w:rsid w:val="007B30B2"/>
    <w:rsid w:val="007B3168"/>
    <w:rsid w:val="007B32BB"/>
    <w:rsid w:val="007B3481"/>
    <w:rsid w:val="007B39BF"/>
    <w:rsid w:val="007B3D5E"/>
    <w:rsid w:val="007B3ED2"/>
    <w:rsid w:val="007B3FFD"/>
    <w:rsid w:val="007B42AC"/>
    <w:rsid w:val="007B4381"/>
    <w:rsid w:val="007B43D0"/>
    <w:rsid w:val="007B43D9"/>
    <w:rsid w:val="007B443C"/>
    <w:rsid w:val="007B4699"/>
    <w:rsid w:val="007B474F"/>
    <w:rsid w:val="007B47F5"/>
    <w:rsid w:val="007B4AF7"/>
    <w:rsid w:val="007B4CEF"/>
    <w:rsid w:val="007B5262"/>
    <w:rsid w:val="007B548D"/>
    <w:rsid w:val="007B5538"/>
    <w:rsid w:val="007B57A2"/>
    <w:rsid w:val="007B5858"/>
    <w:rsid w:val="007B5962"/>
    <w:rsid w:val="007B5A6A"/>
    <w:rsid w:val="007B5B05"/>
    <w:rsid w:val="007B5FB7"/>
    <w:rsid w:val="007B6042"/>
    <w:rsid w:val="007B60B1"/>
    <w:rsid w:val="007B60D0"/>
    <w:rsid w:val="007B622B"/>
    <w:rsid w:val="007B64BE"/>
    <w:rsid w:val="007B66A6"/>
    <w:rsid w:val="007B683C"/>
    <w:rsid w:val="007B68AD"/>
    <w:rsid w:val="007B697D"/>
    <w:rsid w:val="007B6A6E"/>
    <w:rsid w:val="007B6CB8"/>
    <w:rsid w:val="007B6F63"/>
    <w:rsid w:val="007B7044"/>
    <w:rsid w:val="007B74DD"/>
    <w:rsid w:val="007B75BC"/>
    <w:rsid w:val="007B7A66"/>
    <w:rsid w:val="007B7FC0"/>
    <w:rsid w:val="007B7FF4"/>
    <w:rsid w:val="007C000E"/>
    <w:rsid w:val="007C005B"/>
    <w:rsid w:val="007C02E6"/>
    <w:rsid w:val="007C046D"/>
    <w:rsid w:val="007C0494"/>
    <w:rsid w:val="007C052F"/>
    <w:rsid w:val="007C071A"/>
    <w:rsid w:val="007C079F"/>
    <w:rsid w:val="007C118E"/>
    <w:rsid w:val="007C127A"/>
    <w:rsid w:val="007C13D3"/>
    <w:rsid w:val="007C1444"/>
    <w:rsid w:val="007C1504"/>
    <w:rsid w:val="007C185D"/>
    <w:rsid w:val="007C18B8"/>
    <w:rsid w:val="007C1987"/>
    <w:rsid w:val="007C19C8"/>
    <w:rsid w:val="007C1F4E"/>
    <w:rsid w:val="007C20FA"/>
    <w:rsid w:val="007C21C1"/>
    <w:rsid w:val="007C21F5"/>
    <w:rsid w:val="007C2261"/>
    <w:rsid w:val="007C2445"/>
    <w:rsid w:val="007C27AC"/>
    <w:rsid w:val="007C29A5"/>
    <w:rsid w:val="007C29FB"/>
    <w:rsid w:val="007C2ACC"/>
    <w:rsid w:val="007C2CD7"/>
    <w:rsid w:val="007C2ED0"/>
    <w:rsid w:val="007C321B"/>
    <w:rsid w:val="007C34DC"/>
    <w:rsid w:val="007C356C"/>
    <w:rsid w:val="007C35AF"/>
    <w:rsid w:val="007C35BA"/>
    <w:rsid w:val="007C3607"/>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828"/>
    <w:rsid w:val="007C59B5"/>
    <w:rsid w:val="007C5A17"/>
    <w:rsid w:val="007C5B37"/>
    <w:rsid w:val="007C5C21"/>
    <w:rsid w:val="007C5E9A"/>
    <w:rsid w:val="007C6148"/>
    <w:rsid w:val="007C679A"/>
    <w:rsid w:val="007C6841"/>
    <w:rsid w:val="007C689B"/>
    <w:rsid w:val="007C696A"/>
    <w:rsid w:val="007C6A6C"/>
    <w:rsid w:val="007C6BB1"/>
    <w:rsid w:val="007C6E5F"/>
    <w:rsid w:val="007C703D"/>
    <w:rsid w:val="007C73E0"/>
    <w:rsid w:val="007C759A"/>
    <w:rsid w:val="007C7FAD"/>
    <w:rsid w:val="007D01A4"/>
    <w:rsid w:val="007D01F1"/>
    <w:rsid w:val="007D04B6"/>
    <w:rsid w:val="007D04C8"/>
    <w:rsid w:val="007D0775"/>
    <w:rsid w:val="007D0EC8"/>
    <w:rsid w:val="007D1256"/>
    <w:rsid w:val="007D1370"/>
    <w:rsid w:val="007D1462"/>
    <w:rsid w:val="007D157A"/>
    <w:rsid w:val="007D17F7"/>
    <w:rsid w:val="007D1AC4"/>
    <w:rsid w:val="007D1B8E"/>
    <w:rsid w:val="007D1DA4"/>
    <w:rsid w:val="007D1E14"/>
    <w:rsid w:val="007D2085"/>
    <w:rsid w:val="007D20A6"/>
    <w:rsid w:val="007D2BE9"/>
    <w:rsid w:val="007D2CE7"/>
    <w:rsid w:val="007D2D0F"/>
    <w:rsid w:val="007D2EE9"/>
    <w:rsid w:val="007D3332"/>
    <w:rsid w:val="007D33D1"/>
    <w:rsid w:val="007D3400"/>
    <w:rsid w:val="007D35BF"/>
    <w:rsid w:val="007D38BD"/>
    <w:rsid w:val="007D3A64"/>
    <w:rsid w:val="007D3AE8"/>
    <w:rsid w:val="007D3BD2"/>
    <w:rsid w:val="007D3CE1"/>
    <w:rsid w:val="007D3E66"/>
    <w:rsid w:val="007D3FCB"/>
    <w:rsid w:val="007D4182"/>
    <w:rsid w:val="007D42E5"/>
    <w:rsid w:val="007D4A36"/>
    <w:rsid w:val="007D4E29"/>
    <w:rsid w:val="007D4F56"/>
    <w:rsid w:val="007D4F65"/>
    <w:rsid w:val="007D503D"/>
    <w:rsid w:val="007D5338"/>
    <w:rsid w:val="007D5417"/>
    <w:rsid w:val="007D545D"/>
    <w:rsid w:val="007D5B0D"/>
    <w:rsid w:val="007D5C7B"/>
    <w:rsid w:val="007D5CCF"/>
    <w:rsid w:val="007D5D62"/>
    <w:rsid w:val="007D5D6F"/>
    <w:rsid w:val="007D5DBC"/>
    <w:rsid w:val="007D5DDA"/>
    <w:rsid w:val="007D5DDC"/>
    <w:rsid w:val="007D60C6"/>
    <w:rsid w:val="007D622C"/>
    <w:rsid w:val="007D626D"/>
    <w:rsid w:val="007D6425"/>
    <w:rsid w:val="007D661D"/>
    <w:rsid w:val="007D6817"/>
    <w:rsid w:val="007D6A6B"/>
    <w:rsid w:val="007D6A74"/>
    <w:rsid w:val="007D6AA0"/>
    <w:rsid w:val="007D6BC5"/>
    <w:rsid w:val="007D6E59"/>
    <w:rsid w:val="007D6E90"/>
    <w:rsid w:val="007D6F6D"/>
    <w:rsid w:val="007D7149"/>
    <w:rsid w:val="007D756F"/>
    <w:rsid w:val="007D7648"/>
    <w:rsid w:val="007E012F"/>
    <w:rsid w:val="007E01D6"/>
    <w:rsid w:val="007E02F9"/>
    <w:rsid w:val="007E0572"/>
    <w:rsid w:val="007E0589"/>
    <w:rsid w:val="007E05D3"/>
    <w:rsid w:val="007E0665"/>
    <w:rsid w:val="007E07BC"/>
    <w:rsid w:val="007E0952"/>
    <w:rsid w:val="007E0A77"/>
    <w:rsid w:val="007E0B08"/>
    <w:rsid w:val="007E0C21"/>
    <w:rsid w:val="007E0E5D"/>
    <w:rsid w:val="007E0FB9"/>
    <w:rsid w:val="007E1022"/>
    <w:rsid w:val="007E11AB"/>
    <w:rsid w:val="007E1494"/>
    <w:rsid w:val="007E158C"/>
    <w:rsid w:val="007E15D6"/>
    <w:rsid w:val="007E18B1"/>
    <w:rsid w:val="007E1A8F"/>
    <w:rsid w:val="007E1B46"/>
    <w:rsid w:val="007E1B4F"/>
    <w:rsid w:val="007E1D0C"/>
    <w:rsid w:val="007E1F8E"/>
    <w:rsid w:val="007E21E7"/>
    <w:rsid w:val="007E227B"/>
    <w:rsid w:val="007E22B9"/>
    <w:rsid w:val="007E230B"/>
    <w:rsid w:val="007E247E"/>
    <w:rsid w:val="007E25EA"/>
    <w:rsid w:val="007E26A8"/>
    <w:rsid w:val="007E287A"/>
    <w:rsid w:val="007E28AF"/>
    <w:rsid w:val="007E2B6F"/>
    <w:rsid w:val="007E2CCE"/>
    <w:rsid w:val="007E2DAD"/>
    <w:rsid w:val="007E3017"/>
    <w:rsid w:val="007E3067"/>
    <w:rsid w:val="007E309D"/>
    <w:rsid w:val="007E30E1"/>
    <w:rsid w:val="007E3125"/>
    <w:rsid w:val="007E322E"/>
    <w:rsid w:val="007E3342"/>
    <w:rsid w:val="007E36FF"/>
    <w:rsid w:val="007E37CB"/>
    <w:rsid w:val="007E39A6"/>
    <w:rsid w:val="007E3BAF"/>
    <w:rsid w:val="007E3BD3"/>
    <w:rsid w:val="007E3E97"/>
    <w:rsid w:val="007E427F"/>
    <w:rsid w:val="007E478C"/>
    <w:rsid w:val="007E4B00"/>
    <w:rsid w:val="007E4B12"/>
    <w:rsid w:val="007E4F22"/>
    <w:rsid w:val="007E5175"/>
    <w:rsid w:val="007E51CA"/>
    <w:rsid w:val="007E53A4"/>
    <w:rsid w:val="007E56A1"/>
    <w:rsid w:val="007E572D"/>
    <w:rsid w:val="007E5783"/>
    <w:rsid w:val="007E5837"/>
    <w:rsid w:val="007E583C"/>
    <w:rsid w:val="007E5B25"/>
    <w:rsid w:val="007E5FB1"/>
    <w:rsid w:val="007E5FD1"/>
    <w:rsid w:val="007E63B0"/>
    <w:rsid w:val="007E66B6"/>
    <w:rsid w:val="007E66CB"/>
    <w:rsid w:val="007E6709"/>
    <w:rsid w:val="007E6805"/>
    <w:rsid w:val="007E6AD1"/>
    <w:rsid w:val="007E6D1C"/>
    <w:rsid w:val="007E7BA7"/>
    <w:rsid w:val="007E7F49"/>
    <w:rsid w:val="007E7FC4"/>
    <w:rsid w:val="007E7FD7"/>
    <w:rsid w:val="007F00EB"/>
    <w:rsid w:val="007F018A"/>
    <w:rsid w:val="007F0679"/>
    <w:rsid w:val="007F09E8"/>
    <w:rsid w:val="007F0B0A"/>
    <w:rsid w:val="007F0E7F"/>
    <w:rsid w:val="007F0EBB"/>
    <w:rsid w:val="007F0ECE"/>
    <w:rsid w:val="007F0F7C"/>
    <w:rsid w:val="007F1430"/>
    <w:rsid w:val="007F1447"/>
    <w:rsid w:val="007F1606"/>
    <w:rsid w:val="007F163D"/>
    <w:rsid w:val="007F1728"/>
    <w:rsid w:val="007F1776"/>
    <w:rsid w:val="007F1940"/>
    <w:rsid w:val="007F1AB5"/>
    <w:rsid w:val="007F1D42"/>
    <w:rsid w:val="007F1F6F"/>
    <w:rsid w:val="007F2141"/>
    <w:rsid w:val="007F2345"/>
    <w:rsid w:val="007F23AE"/>
    <w:rsid w:val="007F24CA"/>
    <w:rsid w:val="007F25DF"/>
    <w:rsid w:val="007F2A33"/>
    <w:rsid w:val="007F2A63"/>
    <w:rsid w:val="007F2CA0"/>
    <w:rsid w:val="007F2DFE"/>
    <w:rsid w:val="007F2EC1"/>
    <w:rsid w:val="007F3108"/>
    <w:rsid w:val="007F3154"/>
    <w:rsid w:val="007F3375"/>
    <w:rsid w:val="007F3552"/>
    <w:rsid w:val="007F37D9"/>
    <w:rsid w:val="007F39EE"/>
    <w:rsid w:val="007F3AD5"/>
    <w:rsid w:val="007F3B29"/>
    <w:rsid w:val="007F3FA3"/>
    <w:rsid w:val="007F42B0"/>
    <w:rsid w:val="007F4494"/>
    <w:rsid w:val="007F48A6"/>
    <w:rsid w:val="007F48C7"/>
    <w:rsid w:val="007F499C"/>
    <w:rsid w:val="007F4AAC"/>
    <w:rsid w:val="007F4BBD"/>
    <w:rsid w:val="007F4FAD"/>
    <w:rsid w:val="007F5102"/>
    <w:rsid w:val="007F5238"/>
    <w:rsid w:val="007F54C1"/>
    <w:rsid w:val="007F572F"/>
    <w:rsid w:val="007F58EC"/>
    <w:rsid w:val="007F5DF1"/>
    <w:rsid w:val="007F5FA4"/>
    <w:rsid w:val="007F6122"/>
    <w:rsid w:val="007F62EC"/>
    <w:rsid w:val="007F6419"/>
    <w:rsid w:val="007F6651"/>
    <w:rsid w:val="007F6707"/>
    <w:rsid w:val="007F689E"/>
    <w:rsid w:val="007F6953"/>
    <w:rsid w:val="007F6C35"/>
    <w:rsid w:val="007F6CDB"/>
    <w:rsid w:val="007F6CDC"/>
    <w:rsid w:val="007F6D03"/>
    <w:rsid w:val="007F6E8C"/>
    <w:rsid w:val="007F6F3A"/>
    <w:rsid w:val="007F6F6C"/>
    <w:rsid w:val="007F712A"/>
    <w:rsid w:val="007F759E"/>
    <w:rsid w:val="007F7A80"/>
    <w:rsid w:val="007F7B81"/>
    <w:rsid w:val="007F7F58"/>
    <w:rsid w:val="00800492"/>
    <w:rsid w:val="008005BA"/>
    <w:rsid w:val="00800676"/>
    <w:rsid w:val="008006AD"/>
    <w:rsid w:val="008008A8"/>
    <w:rsid w:val="008008F1"/>
    <w:rsid w:val="00800B67"/>
    <w:rsid w:val="00800CA4"/>
    <w:rsid w:val="00800FC3"/>
    <w:rsid w:val="00801324"/>
    <w:rsid w:val="00801375"/>
    <w:rsid w:val="008016B9"/>
    <w:rsid w:val="00801722"/>
    <w:rsid w:val="008019A8"/>
    <w:rsid w:val="00801AAA"/>
    <w:rsid w:val="00801C7D"/>
    <w:rsid w:val="00801CF7"/>
    <w:rsid w:val="00801D7A"/>
    <w:rsid w:val="00801F21"/>
    <w:rsid w:val="0080214A"/>
    <w:rsid w:val="0080216A"/>
    <w:rsid w:val="00802245"/>
    <w:rsid w:val="0080225E"/>
    <w:rsid w:val="00802316"/>
    <w:rsid w:val="00802581"/>
    <w:rsid w:val="008025C6"/>
    <w:rsid w:val="00802994"/>
    <w:rsid w:val="00802A8A"/>
    <w:rsid w:val="00802C35"/>
    <w:rsid w:val="00802C88"/>
    <w:rsid w:val="00802C9E"/>
    <w:rsid w:val="00802EC6"/>
    <w:rsid w:val="00803187"/>
    <w:rsid w:val="0080320E"/>
    <w:rsid w:val="008032C9"/>
    <w:rsid w:val="008036B6"/>
    <w:rsid w:val="008036EF"/>
    <w:rsid w:val="00803AEA"/>
    <w:rsid w:val="00803B04"/>
    <w:rsid w:val="00803CBC"/>
    <w:rsid w:val="00803D6A"/>
    <w:rsid w:val="00803DA3"/>
    <w:rsid w:val="00803DD6"/>
    <w:rsid w:val="00804294"/>
    <w:rsid w:val="008044A8"/>
    <w:rsid w:val="008044C6"/>
    <w:rsid w:val="00804502"/>
    <w:rsid w:val="008048BB"/>
    <w:rsid w:val="00804D3E"/>
    <w:rsid w:val="008050A1"/>
    <w:rsid w:val="008051D3"/>
    <w:rsid w:val="0080565D"/>
    <w:rsid w:val="00805C33"/>
    <w:rsid w:val="00805D2A"/>
    <w:rsid w:val="00805F6A"/>
    <w:rsid w:val="008061A0"/>
    <w:rsid w:val="008063EC"/>
    <w:rsid w:val="0080657E"/>
    <w:rsid w:val="00806640"/>
    <w:rsid w:val="0080680A"/>
    <w:rsid w:val="00806897"/>
    <w:rsid w:val="00806934"/>
    <w:rsid w:val="00806B48"/>
    <w:rsid w:val="008070DA"/>
    <w:rsid w:val="00807161"/>
    <w:rsid w:val="008072AF"/>
    <w:rsid w:val="008072FE"/>
    <w:rsid w:val="008074F2"/>
    <w:rsid w:val="00807573"/>
    <w:rsid w:val="00807A73"/>
    <w:rsid w:val="00807C5A"/>
    <w:rsid w:val="00807C70"/>
    <w:rsid w:val="00807CC4"/>
    <w:rsid w:val="00807D05"/>
    <w:rsid w:val="00807E38"/>
    <w:rsid w:val="008100C0"/>
    <w:rsid w:val="00810138"/>
    <w:rsid w:val="00810190"/>
    <w:rsid w:val="00810330"/>
    <w:rsid w:val="0081090B"/>
    <w:rsid w:val="00810E69"/>
    <w:rsid w:val="00810F33"/>
    <w:rsid w:val="00810F76"/>
    <w:rsid w:val="00811245"/>
    <w:rsid w:val="00811448"/>
    <w:rsid w:val="008118C3"/>
    <w:rsid w:val="00811968"/>
    <w:rsid w:val="00811B74"/>
    <w:rsid w:val="00811BE1"/>
    <w:rsid w:val="00811EE9"/>
    <w:rsid w:val="0081228A"/>
    <w:rsid w:val="00812695"/>
    <w:rsid w:val="008128CC"/>
    <w:rsid w:val="00812980"/>
    <w:rsid w:val="00812A42"/>
    <w:rsid w:val="00812A4F"/>
    <w:rsid w:val="00812C02"/>
    <w:rsid w:val="00812C0E"/>
    <w:rsid w:val="00812E0B"/>
    <w:rsid w:val="0081307C"/>
    <w:rsid w:val="0081347F"/>
    <w:rsid w:val="00813A3E"/>
    <w:rsid w:val="00813A93"/>
    <w:rsid w:val="00813AE3"/>
    <w:rsid w:val="00813DD6"/>
    <w:rsid w:val="00813DDB"/>
    <w:rsid w:val="00813E11"/>
    <w:rsid w:val="00813FBE"/>
    <w:rsid w:val="0081407B"/>
    <w:rsid w:val="00814234"/>
    <w:rsid w:val="00814482"/>
    <w:rsid w:val="00814558"/>
    <w:rsid w:val="008145AF"/>
    <w:rsid w:val="0081462A"/>
    <w:rsid w:val="00814694"/>
    <w:rsid w:val="008147DB"/>
    <w:rsid w:val="008147EB"/>
    <w:rsid w:val="008147F9"/>
    <w:rsid w:val="00814ADC"/>
    <w:rsid w:val="00814BC8"/>
    <w:rsid w:val="00814C84"/>
    <w:rsid w:val="00814F46"/>
    <w:rsid w:val="008151B5"/>
    <w:rsid w:val="00815283"/>
    <w:rsid w:val="0081528D"/>
    <w:rsid w:val="0081558F"/>
    <w:rsid w:val="0081586F"/>
    <w:rsid w:val="00815980"/>
    <w:rsid w:val="00815CC3"/>
    <w:rsid w:val="00815D60"/>
    <w:rsid w:val="00815DBA"/>
    <w:rsid w:val="00815E94"/>
    <w:rsid w:val="00815FF2"/>
    <w:rsid w:val="008160D9"/>
    <w:rsid w:val="008163E2"/>
    <w:rsid w:val="0081664C"/>
    <w:rsid w:val="00816751"/>
    <w:rsid w:val="00816A8B"/>
    <w:rsid w:val="00816C28"/>
    <w:rsid w:val="00816DA4"/>
    <w:rsid w:val="00816FC1"/>
    <w:rsid w:val="0081708B"/>
    <w:rsid w:val="008170F9"/>
    <w:rsid w:val="00817225"/>
    <w:rsid w:val="00817280"/>
    <w:rsid w:val="008173CA"/>
    <w:rsid w:val="00817781"/>
    <w:rsid w:val="00817B6C"/>
    <w:rsid w:val="00817D4B"/>
    <w:rsid w:val="00817F23"/>
    <w:rsid w:val="00817FE5"/>
    <w:rsid w:val="00820348"/>
    <w:rsid w:val="008204E1"/>
    <w:rsid w:val="0082056C"/>
    <w:rsid w:val="00820689"/>
    <w:rsid w:val="0082073C"/>
    <w:rsid w:val="00820780"/>
    <w:rsid w:val="0082083E"/>
    <w:rsid w:val="00820A2F"/>
    <w:rsid w:val="00820D85"/>
    <w:rsid w:val="008210EC"/>
    <w:rsid w:val="00821121"/>
    <w:rsid w:val="00821209"/>
    <w:rsid w:val="00821275"/>
    <w:rsid w:val="00821481"/>
    <w:rsid w:val="008214D6"/>
    <w:rsid w:val="0082154A"/>
    <w:rsid w:val="00821643"/>
    <w:rsid w:val="0082175A"/>
    <w:rsid w:val="00821956"/>
    <w:rsid w:val="00821BE3"/>
    <w:rsid w:val="00821E3E"/>
    <w:rsid w:val="00821E86"/>
    <w:rsid w:val="00821FA7"/>
    <w:rsid w:val="0082207B"/>
    <w:rsid w:val="00822223"/>
    <w:rsid w:val="0082224A"/>
    <w:rsid w:val="0082234D"/>
    <w:rsid w:val="0082283B"/>
    <w:rsid w:val="00822A50"/>
    <w:rsid w:val="00822B15"/>
    <w:rsid w:val="00822B8E"/>
    <w:rsid w:val="00822BF8"/>
    <w:rsid w:val="00822D86"/>
    <w:rsid w:val="00823031"/>
    <w:rsid w:val="008234FA"/>
    <w:rsid w:val="00823568"/>
    <w:rsid w:val="008235E1"/>
    <w:rsid w:val="00823738"/>
    <w:rsid w:val="00823797"/>
    <w:rsid w:val="008237FE"/>
    <w:rsid w:val="00823852"/>
    <w:rsid w:val="00823951"/>
    <w:rsid w:val="00823BE5"/>
    <w:rsid w:val="00823CA8"/>
    <w:rsid w:val="008244FF"/>
    <w:rsid w:val="0082450A"/>
    <w:rsid w:val="00824521"/>
    <w:rsid w:val="00824587"/>
    <w:rsid w:val="00824A0E"/>
    <w:rsid w:val="00824BE2"/>
    <w:rsid w:val="00824C4F"/>
    <w:rsid w:val="00824EF0"/>
    <w:rsid w:val="00824F5A"/>
    <w:rsid w:val="00824FAB"/>
    <w:rsid w:val="008250B9"/>
    <w:rsid w:val="00825332"/>
    <w:rsid w:val="00825391"/>
    <w:rsid w:val="008258BA"/>
    <w:rsid w:val="0082591A"/>
    <w:rsid w:val="00825987"/>
    <w:rsid w:val="008259D3"/>
    <w:rsid w:val="00825A86"/>
    <w:rsid w:val="00825BEF"/>
    <w:rsid w:val="00825C15"/>
    <w:rsid w:val="00825EDC"/>
    <w:rsid w:val="008262FA"/>
    <w:rsid w:val="00826379"/>
    <w:rsid w:val="0082665C"/>
    <w:rsid w:val="008269F4"/>
    <w:rsid w:val="00826AC8"/>
    <w:rsid w:val="00826BB5"/>
    <w:rsid w:val="00826C15"/>
    <w:rsid w:val="00827265"/>
    <w:rsid w:val="0082731B"/>
    <w:rsid w:val="0082739B"/>
    <w:rsid w:val="0082743F"/>
    <w:rsid w:val="00827454"/>
    <w:rsid w:val="00827504"/>
    <w:rsid w:val="008275DD"/>
    <w:rsid w:val="008278D0"/>
    <w:rsid w:val="00827BE5"/>
    <w:rsid w:val="00827C83"/>
    <w:rsid w:val="00827CE9"/>
    <w:rsid w:val="00830054"/>
    <w:rsid w:val="00830200"/>
    <w:rsid w:val="00830781"/>
    <w:rsid w:val="008307DD"/>
    <w:rsid w:val="00830849"/>
    <w:rsid w:val="0083086C"/>
    <w:rsid w:val="0083091E"/>
    <w:rsid w:val="00830C46"/>
    <w:rsid w:val="00830C9F"/>
    <w:rsid w:val="00830CB2"/>
    <w:rsid w:val="0083109C"/>
    <w:rsid w:val="008313E1"/>
    <w:rsid w:val="008313FB"/>
    <w:rsid w:val="00831808"/>
    <w:rsid w:val="008319C0"/>
    <w:rsid w:val="008319C3"/>
    <w:rsid w:val="00831C20"/>
    <w:rsid w:val="00831CBE"/>
    <w:rsid w:val="008320FE"/>
    <w:rsid w:val="00832129"/>
    <w:rsid w:val="008322BE"/>
    <w:rsid w:val="00832367"/>
    <w:rsid w:val="008326ED"/>
    <w:rsid w:val="008327A8"/>
    <w:rsid w:val="008327BB"/>
    <w:rsid w:val="00832895"/>
    <w:rsid w:val="00832BDB"/>
    <w:rsid w:val="00832BF9"/>
    <w:rsid w:val="00832C14"/>
    <w:rsid w:val="00832FFE"/>
    <w:rsid w:val="00833012"/>
    <w:rsid w:val="008330BB"/>
    <w:rsid w:val="008330E0"/>
    <w:rsid w:val="00833151"/>
    <w:rsid w:val="00833154"/>
    <w:rsid w:val="00833359"/>
    <w:rsid w:val="0083349F"/>
    <w:rsid w:val="008334E2"/>
    <w:rsid w:val="00833508"/>
    <w:rsid w:val="008335AB"/>
    <w:rsid w:val="008336D8"/>
    <w:rsid w:val="0083375E"/>
    <w:rsid w:val="0083384D"/>
    <w:rsid w:val="008338F4"/>
    <w:rsid w:val="00833BC4"/>
    <w:rsid w:val="00833C06"/>
    <w:rsid w:val="00833C3E"/>
    <w:rsid w:val="00834196"/>
    <w:rsid w:val="008341DF"/>
    <w:rsid w:val="00834736"/>
    <w:rsid w:val="00834821"/>
    <w:rsid w:val="00834A51"/>
    <w:rsid w:val="00834AD5"/>
    <w:rsid w:val="00834C5B"/>
    <w:rsid w:val="00834CC0"/>
    <w:rsid w:val="00834E53"/>
    <w:rsid w:val="00834F5A"/>
    <w:rsid w:val="00835049"/>
    <w:rsid w:val="008351B0"/>
    <w:rsid w:val="008352F2"/>
    <w:rsid w:val="0083540D"/>
    <w:rsid w:val="00835482"/>
    <w:rsid w:val="008354AA"/>
    <w:rsid w:val="008354F0"/>
    <w:rsid w:val="00835620"/>
    <w:rsid w:val="00835A1C"/>
    <w:rsid w:val="00835B0F"/>
    <w:rsid w:val="00835C01"/>
    <w:rsid w:val="00835C78"/>
    <w:rsid w:val="00835C83"/>
    <w:rsid w:val="00835CDE"/>
    <w:rsid w:val="00835E29"/>
    <w:rsid w:val="00835E97"/>
    <w:rsid w:val="00835F49"/>
    <w:rsid w:val="0083679A"/>
    <w:rsid w:val="00836993"/>
    <w:rsid w:val="00836B47"/>
    <w:rsid w:val="00836FDF"/>
    <w:rsid w:val="00837066"/>
    <w:rsid w:val="008370C9"/>
    <w:rsid w:val="008375A5"/>
    <w:rsid w:val="008377F4"/>
    <w:rsid w:val="00837824"/>
    <w:rsid w:val="00837884"/>
    <w:rsid w:val="00837938"/>
    <w:rsid w:val="00837A5A"/>
    <w:rsid w:val="00837CB6"/>
    <w:rsid w:val="00837F15"/>
    <w:rsid w:val="00837F86"/>
    <w:rsid w:val="00840429"/>
    <w:rsid w:val="00840618"/>
    <w:rsid w:val="008406C1"/>
    <w:rsid w:val="008407EE"/>
    <w:rsid w:val="00840905"/>
    <w:rsid w:val="00840E79"/>
    <w:rsid w:val="00840F14"/>
    <w:rsid w:val="00841001"/>
    <w:rsid w:val="00841044"/>
    <w:rsid w:val="008410D4"/>
    <w:rsid w:val="0084114D"/>
    <w:rsid w:val="00841510"/>
    <w:rsid w:val="0084168F"/>
    <w:rsid w:val="008416D3"/>
    <w:rsid w:val="00841833"/>
    <w:rsid w:val="008418BA"/>
    <w:rsid w:val="008418ED"/>
    <w:rsid w:val="00841AC7"/>
    <w:rsid w:val="00841BBB"/>
    <w:rsid w:val="00841DA7"/>
    <w:rsid w:val="00841E29"/>
    <w:rsid w:val="00841FE0"/>
    <w:rsid w:val="008423D0"/>
    <w:rsid w:val="0084282D"/>
    <w:rsid w:val="008428E9"/>
    <w:rsid w:val="00842965"/>
    <w:rsid w:val="008429B8"/>
    <w:rsid w:val="00842C81"/>
    <w:rsid w:val="00842DD5"/>
    <w:rsid w:val="00842FF9"/>
    <w:rsid w:val="00843071"/>
    <w:rsid w:val="008431DA"/>
    <w:rsid w:val="00843236"/>
    <w:rsid w:val="0084341D"/>
    <w:rsid w:val="008435A6"/>
    <w:rsid w:val="00843776"/>
    <w:rsid w:val="0084388A"/>
    <w:rsid w:val="0084396C"/>
    <w:rsid w:val="00843C0B"/>
    <w:rsid w:val="00843C50"/>
    <w:rsid w:val="008440F1"/>
    <w:rsid w:val="0084419F"/>
    <w:rsid w:val="008441CD"/>
    <w:rsid w:val="008443B7"/>
    <w:rsid w:val="0084443F"/>
    <w:rsid w:val="00844662"/>
    <w:rsid w:val="008447D9"/>
    <w:rsid w:val="00844951"/>
    <w:rsid w:val="00844A11"/>
    <w:rsid w:val="00844E54"/>
    <w:rsid w:val="00844E5E"/>
    <w:rsid w:val="00845317"/>
    <w:rsid w:val="0084536F"/>
    <w:rsid w:val="00845558"/>
    <w:rsid w:val="0084561E"/>
    <w:rsid w:val="00845AC5"/>
    <w:rsid w:val="00845AE7"/>
    <w:rsid w:val="00845B62"/>
    <w:rsid w:val="00845F2B"/>
    <w:rsid w:val="00845F64"/>
    <w:rsid w:val="00846102"/>
    <w:rsid w:val="00846176"/>
    <w:rsid w:val="008461AA"/>
    <w:rsid w:val="00846529"/>
    <w:rsid w:val="0084667F"/>
    <w:rsid w:val="00846734"/>
    <w:rsid w:val="0084678B"/>
    <w:rsid w:val="00846B99"/>
    <w:rsid w:val="00846C65"/>
    <w:rsid w:val="00846CFD"/>
    <w:rsid w:val="00846D75"/>
    <w:rsid w:val="00846E28"/>
    <w:rsid w:val="00846F04"/>
    <w:rsid w:val="00846F4A"/>
    <w:rsid w:val="00846FA8"/>
    <w:rsid w:val="008470DD"/>
    <w:rsid w:val="00847381"/>
    <w:rsid w:val="008473C8"/>
    <w:rsid w:val="008473FE"/>
    <w:rsid w:val="0084759D"/>
    <w:rsid w:val="00847CFE"/>
    <w:rsid w:val="00847D18"/>
    <w:rsid w:val="00847D7B"/>
    <w:rsid w:val="00847FDE"/>
    <w:rsid w:val="0085002F"/>
    <w:rsid w:val="0085044F"/>
    <w:rsid w:val="008504B1"/>
    <w:rsid w:val="0085069B"/>
    <w:rsid w:val="00850764"/>
    <w:rsid w:val="008508E5"/>
    <w:rsid w:val="008509C7"/>
    <w:rsid w:val="00850A21"/>
    <w:rsid w:val="00850B93"/>
    <w:rsid w:val="00850BA0"/>
    <w:rsid w:val="00850C31"/>
    <w:rsid w:val="00851015"/>
    <w:rsid w:val="0085124C"/>
    <w:rsid w:val="008512D3"/>
    <w:rsid w:val="008512E3"/>
    <w:rsid w:val="00851325"/>
    <w:rsid w:val="0085151E"/>
    <w:rsid w:val="008516E8"/>
    <w:rsid w:val="00851F76"/>
    <w:rsid w:val="00852092"/>
    <w:rsid w:val="008522F3"/>
    <w:rsid w:val="0085231E"/>
    <w:rsid w:val="008524DF"/>
    <w:rsid w:val="008526DE"/>
    <w:rsid w:val="00852A0A"/>
    <w:rsid w:val="00852BAE"/>
    <w:rsid w:val="008531CC"/>
    <w:rsid w:val="008531FF"/>
    <w:rsid w:val="00853219"/>
    <w:rsid w:val="008532C9"/>
    <w:rsid w:val="0085338C"/>
    <w:rsid w:val="00853474"/>
    <w:rsid w:val="00853493"/>
    <w:rsid w:val="0085366F"/>
    <w:rsid w:val="00853672"/>
    <w:rsid w:val="0085393F"/>
    <w:rsid w:val="0085395F"/>
    <w:rsid w:val="008539D7"/>
    <w:rsid w:val="00853A3F"/>
    <w:rsid w:val="00853BA5"/>
    <w:rsid w:val="00853F98"/>
    <w:rsid w:val="0085400E"/>
    <w:rsid w:val="008542A2"/>
    <w:rsid w:val="008544F5"/>
    <w:rsid w:val="00854A99"/>
    <w:rsid w:val="00854C75"/>
    <w:rsid w:val="00854F94"/>
    <w:rsid w:val="008552F8"/>
    <w:rsid w:val="0085545B"/>
    <w:rsid w:val="008554F9"/>
    <w:rsid w:val="008556F8"/>
    <w:rsid w:val="008558F9"/>
    <w:rsid w:val="0085625B"/>
    <w:rsid w:val="00856290"/>
    <w:rsid w:val="008562D4"/>
    <w:rsid w:val="008563C8"/>
    <w:rsid w:val="008563DD"/>
    <w:rsid w:val="008565A6"/>
    <w:rsid w:val="0085663F"/>
    <w:rsid w:val="00856734"/>
    <w:rsid w:val="008569B9"/>
    <w:rsid w:val="00856BA8"/>
    <w:rsid w:val="00856D63"/>
    <w:rsid w:val="00856DB0"/>
    <w:rsid w:val="00856FDB"/>
    <w:rsid w:val="00856FEE"/>
    <w:rsid w:val="008570A7"/>
    <w:rsid w:val="00857313"/>
    <w:rsid w:val="00857424"/>
    <w:rsid w:val="008574CD"/>
    <w:rsid w:val="00857573"/>
    <w:rsid w:val="00857AA7"/>
    <w:rsid w:val="00857AB5"/>
    <w:rsid w:val="00857BF2"/>
    <w:rsid w:val="00857E30"/>
    <w:rsid w:val="00857F96"/>
    <w:rsid w:val="0086017E"/>
    <w:rsid w:val="0086027E"/>
    <w:rsid w:val="0086029F"/>
    <w:rsid w:val="00860462"/>
    <w:rsid w:val="0086055D"/>
    <w:rsid w:val="008606B4"/>
    <w:rsid w:val="00860A9D"/>
    <w:rsid w:val="00860D63"/>
    <w:rsid w:val="00860DDE"/>
    <w:rsid w:val="00860E35"/>
    <w:rsid w:val="00860E81"/>
    <w:rsid w:val="00860FD5"/>
    <w:rsid w:val="008610AD"/>
    <w:rsid w:val="00861222"/>
    <w:rsid w:val="00861452"/>
    <w:rsid w:val="00861675"/>
    <w:rsid w:val="008618A5"/>
    <w:rsid w:val="00861A6D"/>
    <w:rsid w:val="00861C2F"/>
    <w:rsid w:val="00861DF6"/>
    <w:rsid w:val="00861E6B"/>
    <w:rsid w:val="00861F71"/>
    <w:rsid w:val="008620A5"/>
    <w:rsid w:val="00862317"/>
    <w:rsid w:val="00862374"/>
    <w:rsid w:val="008625C1"/>
    <w:rsid w:val="008625CB"/>
    <w:rsid w:val="008626C8"/>
    <w:rsid w:val="008628E4"/>
    <w:rsid w:val="0086291F"/>
    <w:rsid w:val="00862981"/>
    <w:rsid w:val="00862C17"/>
    <w:rsid w:val="00862DAF"/>
    <w:rsid w:val="00862F37"/>
    <w:rsid w:val="00863030"/>
    <w:rsid w:val="008630E7"/>
    <w:rsid w:val="008631BD"/>
    <w:rsid w:val="00863699"/>
    <w:rsid w:val="0086376C"/>
    <w:rsid w:val="00863A2C"/>
    <w:rsid w:val="00863B7E"/>
    <w:rsid w:val="00863C05"/>
    <w:rsid w:val="00863C82"/>
    <w:rsid w:val="00863E34"/>
    <w:rsid w:val="00863EAB"/>
    <w:rsid w:val="0086400B"/>
    <w:rsid w:val="00864164"/>
    <w:rsid w:val="008644EB"/>
    <w:rsid w:val="00864510"/>
    <w:rsid w:val="0086464D"/>
    <w:rsid w:val="00864791"/>
    <w:rsid w:val="008647A7"/>
    <w:rsid w:val="0086496A"/>
    <w:rsid w:val="008649C2"/>
    <w:rsid w:val="00864AA4"/>
    <w:rsid w:val="00864C69"/>
    <w:rsid w:val="00864E57"/>
    <w:rsid w:val="00864FB6"/>
    <w:rsid w:val="0086506B"/>
    <w:rsid w:val="0086535C"/>
    <w:rsid w:val="008653AD"/>
    <w:rsid w:val="0086564E"/>
    <w:rsid w:val="008657BA"/>
    <w:rsid w:val="00865C42"/>
    <w:rsid w:val="00865D00"/>
    <w:rsid w:val="00865F16"/>
    <w:rsid w:val="00866150"/>
    <w:rsid w:val="00866243"/>
    <w:rsid w:val="00866293"/>
    <w:rsid w:val="00866302"/>
    <w:rsid w:val="00866759"/>
    <w:rsid w:val="00866767"/>
    <w:rsid w:val="0086676C"/>
    <w:rsid w:val="008668B7"/>
    <w:rsid w:val="00866A42"/>
    <w:rsid w:val="00866C14"/>
    <w:rsid w:val="00866C79"/>
    <w:rsid w:val="00866D38"/>
    <w:rsid w:val="00866ECF"/>
    <w:rsid w:val="008672CC"/>
    <w:rsid w:val="00867391"/>
    <w:rsid w:val="00867401"/>
    <w:rsid w:val="00867536"/>
    <w:rsid w:val="0086764B"/>
    <w:rsid w:val="0086771A"/>
    <w:rsid w:val="008677EF"/>
    <w:rsid w:val="008678BA"/>
    <w:rsid w:val="00867ABE"/>
    <w:rsid w:val="00867AE9"/>
    <w:rsid w:val="00867BCC"/>
    <w:rsid w:val="00867ED1"/>
    <w:rsid w:val="0087025F"/>
    <w:rsid w:val="00870272"/>
    <w:rsid w:val="00870421"/>
    <w:rsid w:val="008704B1"/>
    <w:rsid w:val="0087053C"/>
    <w:rsid w:val="008705BA"/>
    <w:rsid w:val="00870736"/>
    <w:rsid w:val="00870851"/>
    <w:rsid w:val="00870CAF"/>
    <w:rsid w:val="00870CF1"/>
    <w:rsid w:val="00870DAB"/>
    <w:rsid w:val="00870DB3"/>
    <w:rsid w:val="008710AD"/>
    <w:rsid w:val="0087117E"/>
    <w:rsid w:val="00871273"/>
    <w:rsid w:val="0087141B"/>
    <w:rsid w:val="00871525"/>
    <w:rsid w:val="00871565"/>
    <w:rsid w:val="00871655"/>
    <w:rsid w:val="008717BC"/>
    <w:rsid w:val="008722B4"/>
    <w:rsid w:val="00872975"/>
    <w:rsid w:val="008729B2"/>
    <w:rsid w:val="008729F6"/>
    <w:rsid w:val="00872CA3"/>
    <w:rsid w:val="00872CED"/>
    <w:rsid w:val="00872F22"/>
    <w:rsid w:val="00872FFE"/>
    <w:rsid w:val="00873354"/>
    <w:rsid w:val="00873376"/>
    <w:rsid w:val="0087365F"/>
    <w:rsid w:val="008737E8"/>
    <w:rsid w:val="00873810"/>
    <w:rsid w:val="00873878"/>
    <w:rsid w:val="00873C42"/>
    <w:rsid w:val="00873C66"/>
    <w:rsid w:val="00873F0E"/>
    <w:rsid w:val="0087437D"/>
    <w:rsid w:val="0087437E"/>
    <w:rsid w:val="008744BF"/>
    <w:rsid w:val="00874568"/>
    <w:rsid w:val="00874569"/>
    <w:rsid w:val="008745BA"/>
    <w:rsid w:val="00874622"/>
    <w:rsid w:val="008747B3"/>
    <w:rsid w:val="00874A43"/>
    <w:rsid w:val="00874C3B"/>
    <w:rsid w:val="00874D10"/>
    <w:rsid w:val="00874F54"/>
    <w:rsid w:val="008751B2"/>
    <w:rsid w:val="00875232"/>
    <w:rsid w:val="008752BF"/>
    <w:rsid w:val="008753F9"/>
    <w:rsid w:val="008753FC"/>
    <w:rsid w:val="008754EA"/>
    <w:rsid w:val="008755CF"/>
    <w:rsid w:val="008759C1"/>
    <w:rsid w:val="00875A95"/>
    <w:rsid w:val="00875B5F"/>
    <w:rsid w:val="00875C2E"/>
    <w:rsid w:val="00875E03"/>
    <w:rsid w:val="00875E06"/>
    <w:rsid w:val="00876016"/>
    <w:rsid w:val="0087624D"/>
    <w:rsid w:val="008762FD"/>
    <w:rsid w:val="0087676D"/>
    <w:rsid w:val="00876917"/>
    <w:rsid w:val="00876985"/>
    <w:rsid w:val="00876B0D"/>
    <w:rsid w:val="00876C94"/>
    <w:rsid w:val="00876D3A"/>
    <w:rsid w:val="00876D80"/>
    <w:rsid w:val="00876DE7"/>
    <w:rsid w:val="00876EFB"/>
    <w:rsid w:val="0087700B"/>
    <w:rsid w:val="00877141"/>
    <w:rsid w:val="00877974"/>
    <w:rsid w:val="0087799F"/>
    <w:rsid w:val="00877B00"/>
    <w:rsid w:val="00877C43"/>
    <w:rsid w:val="00877D9C"/>
    <w:rsid w:val="00877F20"/>
    <w:rsid w:val="00880380"/>
    <w:rsid w:val="00880624"/>
    <w:rsid w:val="0088074C"/>
    <w:rsid w:val="00880BBA"/>
    <w:rsid w:val="00880BF9"/>
    <w:rsid w:val="00880CA5"/>
    <w:rsid w:val="00880DE8"/>
    <w:rsid w:val="00880E7A"/>
    <w:rsid w:val="008812B3"/>
    <w:rsid w:val="0088145C"/>
    <w:rsid w:val="00881760"/>
    <w:rsid w:val="00881BD4"/>
    <w:rsid w:val="00881C37"/>
    <w:rsid w:val="00881C73"/>
    <w:rsid w:val="00881DE4"/>
    <w:rsid w:val="00881E5B"/>
    <w:rsid w:val="00881F52"/>
    <w:rsid w:val="00881FED"/>
    <w:rsid w:val="00882017"/>
    <w:rsid w:val="0088206F"/>
    <w:rsid w:val="0088215A"/>
    <w:rsid w:val="0088223A"/>
    <w:rsid w:val="008822F4"/>
    <w:rsid w:val="008824CF"/>
    <w:rsid w:val="00882784"/>
    <w:rsid w:val="0088286E"/>
    <w:rsid w:val="00882DBD"/>
    <w:rsid w:val="00882E97"/>
    <w:rsid w:val="00882F13"/>
    <w:rsid w:val="0088301C"/>
    <w:rsid w:val="00883158"/>
    <w:rsid w:val="008831AB"/>
    <w:rsid w:val="0088325A"/>
    <w:rsid w:val="008833FF"/>
    <w:rsid w:val="00883421"/>
    <w:rsid w:val="00883704"/>
    <w:rsid w:val="00883709"/>
    <w:rsid w:val="00883767"/>
    <w:rsid w:val="00883806"/>
    <w:rsid w:val="008838DD"/>
    <w:rsid w:val="00883D46"/>
    <w:rsid w:val="008846D1"/>
    <w:rsid w:val="00884985"/>
    <w:rsid w:val="008849C9"/>
    <w:rsid w:val="00884BC2"/>
    <w:rsid w:val="00884F80"/>
    <w:rsid w:val="00884FB0"/>
    <w:rsid w:val="0088508A"/>
    <w:rsid w:val="008851BC"/>
    <w:rsid w:val="008853A2"/>
    <w:rsid w:val="008853BE"/>
    <w:rsid w:val="00885400"/>
    <w:rsid w:val="008854C2"/>
    <w:rsid w:val="008855A6"/>
    <w:rsid w:val="0088571B"/>
    <w:rsid w:val="0088579E"/>
    <w:rsid w:val="00885865"/>
    <w:rsid w:val="008858B3"/>
    <w:rsid w:val="00885E55"/>
    <w:rsid w:val="00885F17"/>
    <w:rsid w:val="00886183"/>
    <w:rsid w:val="00886246"/>
    <w:rsid w:val="008864BC"/>
    <w:rsid w:val="00886569"/>
    <w:rsid w:val="008865D1"/>
    <w:rsid w:val="008865FD"/>
    <w:rsid w:val="008867E0"/>
    <w:rsid w:val="008869F2"/>
    <w:rsid w:val="00886C42"/>
    <w:rsid w:val="00887016"/>
    <w:rsid w:val="00887476"/>
    <w:rsid w:val="00887616"/>
    <w:rsid w:val="008877D2"/>
    <w:rsid w:val="00887923"/>
    <w:rsid w:val="0088798C"/>
    <w:rsid w:val="008879B7"/>
    <w:rsid w:val="00887C27"/>
    <w:rsid w:val="00887C62"/>
    <w:rsid w:val="00887DAC"/>
    <w:rsid w:val="00887EF0"/>
    <w:rsid w:val="008900C2"/>
    <w:rsid w:val="00890236"/>
    <w:rsid w:val="00890343"/>
    <w:rsid w:val="00890597"/>
    <w:rsid w:val="008906E4"/>
    <w:rsid w:val="0089078F"/>
    <w:rsid w:val="008908ED"/>
    <w:rsid w:val="00890A0C"/>
    <w:rsid w:val="00890A2F"/>
    <w:rsid w:val="00890BA4"/>
    <w:rsid w:val="00890D1D"/>
    <w:rsid w:val="00890D57"/>
    <w:rsid w:val="00891025"/>
    <w:rsid w:val="00891376"/>
    <w:rsid w:val="008913F8"/>
    <w:rsid w:val="0089142B"/>
    <w:rsid w:val="00891497"/>
    <w:rsid w:val="008917EA"/>
    <w:rsid w:val="00891883"/>
    <w:rsid w:val="008919BB"/>
    <w:rsid w:val="00891DAA"/>
    <w:rsid w:val="00891DCA"/>
    <w:rsid w:val="00891E4B"/>
    <w:rsid w:val="00891E9F"/>
    <w:rsid w:val="00891EF4"/>
    <w:rsid w:val="008922E6"/>
    <w:rsid w:val="008925CB"/>
    <w:rsid w:val="008927D3"/>
    <w:rsid w:val="00892AFA"/>
    <w:rsid w:val="00892D1A"/>
    <w:rsid w:val="008930F9"/>
    <w:rsid w:val="008932EB"/>
    <w:rsid w:val="0089332C"/>
    <w:rsid w:val="00893475"/>
    <w:rsid w:val="0089347C"/>
    <w:rsid w:val="00893558"/>
    <w:rsid w:val="00893623"/>
    <w:rsid w:val="0089367A"/>
    <w:rsid w:val="00893711"/>
    <w:rsid w:val="0089375C"/>
    <w:rsid w:val="008937ED"/>
    <w:rsid w:val="00893817"/>
    <w:rsid w:val="0089381B"/>
    <w:rsid w:val="00893850"/>
    <w:rsid w:val="0089388D"/>
    <w:rsid w:val="00893A01"/>
    <w:rsid w:val="00893B4E"/>
    <w:rsid w:val="00893EDB"/>
    <w:rsid w:val="00893F8A"/>
    <w:rsid w:val="00893FB1"/>
    <w:rsid w:val="008945DB"/>
    <w:rsid w:val="008946A3"/>
    <w:rsid w:val="008947C3"/>
    <w:rsid w:val="008947E6"/>
    <w:rsid w:val="0089488C"/>
    <w:rsid w:val="0089491B"/>
    <w:rsid w:val="00894CD6"/>
    <w:rsid w:val="00894D30"/>
    <w:rsid w:val="00894D6E"/>
    <w:rsid w:val="00895086"/>
    <w:rsid w:val="0089517C"/>
    <w:rsid w:val="008953A8"/>
    <w:rsid w:val="00895C61"/>
    <w:rsid w:val="00895D5E"/>
    <w:rsid w:val="00895DE7"/>
    <w:rsid w:val="008960BA"/>
    <w:rsid w:val="0089614A"/>
    <w:rsid w:val="008961D5"/>
    <w:rsid w:val="0089631E"/>
    <w:rsid w:val="00896623"/>
    <w:rsid w:val="00896763"/>
    <w:rsid w:val="00896779"/>
    <w:rsid w:val="008967B5"/>
    <w:rsid w:val="00896822"/>
    <w:rsid w:val="0089698D"/>
    <w:rsid w:val="008969BD"/>
    <w:rsid w:val="00896AA7"/>
    <w:rsid w:val="00896B27"/>
    <w:rsid w:val="00896C62"/>
    <w:rsid w:val="00896CA8"/>
    <w:rsid w:val="00896D55"/>
    <w:rsid w:val="00897278"/>
    <w:rsid w:val="008974D3"/>
    <w:rsid w:val="00897652"/>
    <w:rsid w:val="00897673"/>
    <w:rsid w:val="00897692"/>
    <w:rsid w:val="0089779E"/>
    <w:rsid w:val="0089783F"/>
    <w:rsid w:val="00897871"/>
    <w:rsid w:val="00897AB6"/>
    <w:rsid w:val="00897B9F"/>
    <w:rsid w:val="00897C63"/>
    <w:rsid w:val="00897D2F"/>
    <w:rsid w:val="00897FBA"/>
    <w:rsid w:val="008A00DA"/>
    <w:rsid w:val="008A0118"/>
    <w:rsid w:val="008A0165"/>
    <w:rsid w:val="008A0249"/>
    <w:rsid w:val="008A029F"/>
    <w:rsid w:val="008A0B0E"/>
    <w:rsid w:val="008A0B57"/>
    <w:rsid w:val="008A0BBF"/>
    <w:rsid w:val="008A0CA5"/>
    <w:rsid w:val="008A0D55"/>
    <w:rsid w:val="008A0E76"/>
    <w:rsid w:val="008A0F0E"/>
    <w:rsid w:val="008A1076"/>
    <w:rsid w:val="008A147A"/>
    <w:rsid w:val="008A16D0"/>
    <w:rsid w:val="008A1A20"/>
    <w:rsid w:val="008A1D2D"/>
    <w:rsid w:val="008A1D74"/>
    <w:rsid w:val="008A1E72"/>
    <w:rsid w:val="008A1E77"/>
    <w:rsid w:val="008A1EAC"/>
    <w:rsid w:val="008A2053"/>
    <w:rsid w:val="008A24A3"/>
    <w:rsid w:val="008A2505"/>
    <w:rsid w:val="008A275C"/>
    <w:rsid w:val="008A2BE0"/>
    <w:rsid w:val="008A2D06"/>
    <w:rsid w:val="008A2D36"/>
    <w:rsid w:val="008A2F40"/>
    <w:rsid w:val="008A2F95"/>
    <w:rsid w:val="008A2FE6"/>
    <w:rsid w:val="008A30FE"/>
    <w:rsid w:val="008A3757"/>
    <w:rsid w:val="008A37BE"/>
    <w:rsid w:val="008A3924"/>
    <w:rsid w:val="008A3987"/>
    <w:rsid w:val="008A39CA"/>
    <w:rsid w:val="008A3B06"/>
    <w:rsid w:val="008A3EFF"/>
    <w:rsid w:val="008A3F86"/>
    <w:rsid w:val="008A4050"/>
    <w:rsid w:val="008A407B"/>
    <w:rsid w:val="008A4324"/>
    <w:rsid w:val="008A4643"/>
    <w:rsid w:val="008A4781"/>
    <w:rsid w:val="008A495A"/>
    <w:rsid w:val="008A4B2B"/>
    <w:rsid w:val="008A4E95"/>
    <w:rsid w:val="008A5074"/>
    <w:rsid w:val="008A5089"/>
    <w:rsid w:val="008A51B8"/>
    <w:rsid w:val="008A534F"/>
    <w:rsid w:val="008A542C"/>
    <w:rsid w:val="008A5726"/>
    <w:rsid w:val="008A5860"/>
    <w:rsid w:val="008A588B"/>
    <w:rsid w:val="008A5A09"/>
    <w:rsid w:val="008A5B6A"/>
    <w:rsid w:val="008A5BEA"/>
    <w:rsid w:val="008A5C63"/>
    <w:rsid w:val="008A5FF9"/>
    <w:rsid w:val="008A601D"/>
    <w:rsid w:val="008A60E4"/>
    <w:rsid w:val="008A6431"/>
    <w:rsid w:val="008A6442"/>
    <w:rsid w:val="008A6676"/>
    <w:rsid w:val="008A6745"/>
    <w:rsid w:val="008A6B17"/>
    <w:rsid w:val="008A6EB0"/>
    <w:rsid w:val="008A70FC"/>
    <w:rsid w:val="008A719B"/>
    <w:rsid w:val="008A74C9"/>
    <w:rsid w:val="008A7515"/>
    <w:rsid w:val="008A788B"/>
    <w:rsid w:val="008A79FD"/>
    <w:rsid w:val="008A7E2E"/>
    <w:rsid w:val="008B021D"/>
    <w:rsid w:val="008B0399"/>
    <w:rsid w:val="008B04A6"/>
    <w:rsid w:val="008B05A7"/>
    <w:rsid w:val="008B07C1"/>
    <w:rsid w:val="008B0C59"/>
    <w:rsid w:val="008B0E6A"/>
    <w:rsid w:val="008B1456"/>
    <w:rsid w:val="008B166B"/>
    <w:rsid w:val="008B178C"/>
    <w:rsid w:val="008B196F"/>
    <w:rsid w:val="008B1A32"/>
    <w:rsid w:val="008B1AB3"/>
    <w:rsid w:val="008B1BBB"/>
    <w:rsid w:val="008B1F32"/>
    <w:rsid w:val="008B1F4B"/>
    <w:rsid w:val="008B1FC9"/>
    <w:rsid w:val="008B2225"/>
    <w:rsid w:val="008B2428"/>
    <w:rsid w:val="008B24F0"/>
    <w:rsid w:val="008B272B"/>
    <w:rsid w:val="008B2B1B"/>
    <w:rsid w:val="008B2D0E"/>
    <w:rsid w:val="008B2D4A"/>
    <w:rsid w:val="008B2DC0"/>
    <w:rsid w:val="008B2F70"/>
    <w:rsid w:val="008B2FD6"/>
    <w:rsid w:val="008B2FF6"/>
    <w:rsid w:val="008B301E"/>
    <w:rsid w:val="008B3112"/>
    <w:rsid w:val="008B3211"/>
    <w:rsid w:val="008B3CAE"/>
    <w:rsid w:val="008B3E55"/>
    <w:rsid w:val="008B41F9"/>
    <w:rsid w:val="008B426D"/>
    <w:rsid w:val="008B439B"/>
    <w:rsid w:val="008B4975"/>
    <w:rsid w:val="008B4BF2"/>
    <w:rsid w:val="008B4D3C"/>
    <w:rsid w:val="008B4D5D"/>
    <w:rsid w:val="008B51E4"/>
    <w:rsid w:val="008B547C"/>
    <w:rsid w:val="008B563D"/>
    <w:rsid w:val="008B57A5"/>
    <w:rsid w:val="008B59DF"/>
    <w:rsid w:val="008B5BAB"/>
    <w:rsid w:val="008B5C43"/>
    <w:rsid w:val="008B5F97"/>
    <w:rsid w:val="008B5FB4"/>
    <w:rsid w:val="008B6369"/>
    <w:rsid w:val="008B658C"/>
    <w:rsid w:val="008B6892"/>
    <w:rsid w:val="008B6980"/>
    <w:rsid w:val="008B6E72"/>
    <w:rsid w:val="008B70AD"/>
    <w:rsid w:val="008B7501"/>
    <w:rsid w:val="008B759E"/>
    <w:rsid w:val="008B7779"/>
    <w:rsid w:val="008B779F"/>
    <w:rsid w:val="008B791C"/>
    <w:rsid w:val="008B79D3"/>
    <w:rsid w:val="008B7ACF"/>
    <w:rsid w:val="008B7CBD"/>
    <w:rsid w:val="008B7E88"/>
    <w:rsid w:val="008B7EFA"/>
    <w:rsid w:val="008C00EE"/>
    <w:rsid w:val="008C00F8"/>
    <w:rsid w:val="008C0197"/>
    <w:rsid w:val="008C01DF"/>
    <w:rsid w:val="008C0417"/>
    <w:rsid w:val="008C061C"/>
    <w:rsid w:val="008C06E8"/>
    <w:rsid w:val="008C06EF"/>
    <w:rsid w:val="008C07AA"/>
    <w:rsid w:val="008C08C8"/>
    <w:rsid w:val="008C09FC"/>
    <w:rsid w:val="008C0AD8"/>
    <w:rsid w:val="008C0B1F"/>
    <w:rsid w:val="008C0BF5"/>
    <w:rsid w:val="008C0C0F"/>
    <w:rsid w:val="008C0DE4"/>
    <w:rsid w:val="008C0EA1"/>
    <w:rsid w:val="008C0EA9"/>
    <w:rsid w:val="008C0EDA"/>
    <w:rsid w:val="008C106D"/>
    <w:rsid w:val="008C11D8"/>
    <w:rsid w:val="008C14A4"/>
    <w:rsid w:val="008C1B45"/>
    <w:rsid w:val="008C1B7B"/>
    <w:rsid w:val="008C1F0B"/>
    <w:rsid w:val="008C1F3A"/>
    <w:rsid w:val="008C1F77"/>
    <w:rsid w:val="008C23BB"/>
    <w:rsid w:val="008C243C"/>
    <w:rsid w:val="008C24AF"/>
    <w:rsid w:val="008C24B3"/>
    <w:rsid w:val="008C2716"/>
    <w:rsid w:val="008C2A03"/>
    <w:rsid w:val="008C2B3E"/>
    <w:rsid w:val="008C3147"/>
    <w:rsid w:val="008C3385"/>
    <w:rsid w:val="008C3429"/>
    <w:rsid w:val="008C36BA"/>
    <w:rsid w:val="008C381A"/>
    <w:rsid w:val="008C38B3"/>
    <w:rsid w:val="008C3988"/>
    <w:rsid w:val="008C3EBA"/>
    <w:rsid w:val="008C4093"/>
    <w:rsid w:val="008C40BC"/>
    <w:rsid w:val="008C4130"/>
    <w:rsid w:val="008C427E"/>
    <w:rsid w:val="008C42EB"/>
    <w:rsid w:val="008C42F1"/>
    <w:rsid w:val="008C440C"/>
    <w:rsid w:val="008C48E4"/>
    <w:rsid w:val="008C4A52"/>
    <w:rsid w:val="008C5A54"/>
    <w:rsid w:val="008C5B34"/>
    <w:rsid w:val="008C5DBD"/>
    <w:rsid w:val="008C60AD"/>
    <w:rsid w:val="008C626A"/>
    <w:rsid w:val="008C643A"/>
    <w:rsid w:val="008C65A7"/>
    <w:rsid w:val="008C6908"/>
    <w:rsid w:val="008C694C"/>
    <w:rsid w:val="008C699D"/>
    <w:rsid w:val="008C6A33"/>
    <w:rsid w:val="008C6D36"/>
    <w:rsid w:val="008C6FE0"/>
    <w:rsid w:val="008C705A"/>
    <w:rsid w:val="008C7255"/>
    <w:rsid w:val="008C73B4"/>
    <w:rsid w:val="008C74C7"/>
    <w:rsid w:val="008C74E9"/>
    <w:rsid w:val="008C74EC"/>
    <w:rsid w:val="008C761B"/>
    <w:rsid w:val="008C763B"/>
    <w:rsid w:val="008C76B4"/>
    <w:rsid w:val="008C7911"/>
    <w:rsid w:val="008C7E2B"/>
    <w:rsid w:val="008C7ECC"/>
    <w:rsid w:val="008D006E"/>
    <w:rsid w:val="008D00F9"/>
    <w:rsid w:val="008D018F"/>
    <w:rsid w:val="008D0333"/>
    <w:rsid w:val="008D03F2"/>
    <w:rsid w:val="008D04F7"/>
    <w:rsid w:val="008D0720"/>
    <w:rsid w:val="008D0903"/>
    <w:rsid w:val="008D0E6E"/>
    <w:rsid w:val="008D0E81"/>
    <w:rsid w:val="008D0E95"/>
    <w:rsid w:val="008D1127"/>
    <w:rsid w:val="008D12F1"/>
    <w:rsid w:val="008D1407"/>
    <w:rsid w:val="008D1699"/>
    <w:rsid w:val="008D1989"/>
    <w:rsid w:val="008D19F3"/>
    <w:rsid w:val="008D1BAA"/>
    <w:rsid w:val="008D1D29"/>
    <w:rsid w:val="008D1D9C"/>
    <w:rsid w:val="008D1DC3"/>
    <w:rsid w:val="008D1DC6"/>
    <w:rsid w:val="008D1F11"/>
    <w:rsid w:val="008D1F5B"/>
    <w:rsid w:val="008D1F88"/>
    <w:rsid w:val="008D1FE1"/>
    <w:rsid w:val="008D2202"/>
    <w:rsid w:val="008D26B9"/>
    <w:rsid w:val="008D2725"/>
    <w:rsid w:val="008D28FB"/>
    <w:rsid w:val="008D2A20"/>
    <w:rsid w:val="008D2A80"/>
    <w:rsid w:val="008D2BD3"/>
    <w:rsid w:val="008D2C8D"/>
    <w:rsid w:val="008D2DE3"/>
    <w:rsid w:val="008D335E"/>
    <w:rsid w:val="008D356C"/>
    <w:rsid w:val="008D37AD"/>
    <w:rsid w:val="008D3922"/>
    <w:rsid w:val="008D3A3A"/>
    <w:rsid w:val="008D3AE5"/>
    <w:rsid w:val="008D3D04"/>
    <w:rsid w:val="008D3FAF"/>
    <w:rsid w:val="008D41AA"/>
    <w:rsid w:val="008D4383"/>
    <w:rsid w:val="008D44F7"/>
    <w:rsid w:val="008D45C5"/>
    <w:rsid w:val="008D4615"/>
    <w:rsid w:val="008D4682"/>
    <w:rsid w:val="008D4A26"/>
    <w:rsid w:val="008D4C68"/>
    <w:rsid w:val="008D4DB3"/>
    <w:rsid w:val="008D4DD7"/>
    <w:rsid w:val="008D4E71"/>
    <w:rsid w:val="008D5237"/>
    <w:rsid w:val="008D52E3"/>
    <w:rsid w:val="008D5626"/>
    <w:rsid w:val="008D5638"/>
    <w:rsid w:val="008D5806"/>
    <w:rsid w:val="008D587D"/>
    <w:rsid w:val="008D593D"/>
    <w:rsid w:val="008D5A98"/>
    <w:rsid w:val="008D5D36"/>
    <w:rsid w:val="008D5F44"/>
    <w:rsid w:val="008D64A2"/>
    <w:rsid w:val="008D64F4"/>
    <w:rsid w:val="008D66DF"/>
    <w:rsid w:val="008D6795"/>
    <w:rsid w:val="008D67B7"/>
    <w:rsid w:val="008D6817"/>
    <w:rsid w:val="008D6E5B"/>
    <w:rsid w:val="008D7030"/>
    <w:rsid w:val="008D705E"/>
    <w:rsid w:val="008D70BD"/>
    <w:rsid w:val="008D75BF"/>
    <w:rsid w:val="008D771D"/>
    <w:rsid w:val="008D793A"/>
    <w:rsid w:val="008D7AC1"/>
    <w:rsid w:val="008D7CAF"/>
    <w:rsid w:val="008D7F02"/>
    <w:rsid w:val="008D7F0D"/>
    <w:rsid w:val="008D7F66"/>
    <w:rsid w:val="008E002A"/>
    <w:rsid w:val="008E04C2"/>
    <w:rsid w:val="008E06A3"/>
    <w:rsid w:val="008E093C"/>
    <w:rsid w:val="008E0A6F"/>
    <w:rsid w:val="008E0BD5"/>
    <w:rsid w:val="008E0DCF"/>
    <w:rsid w:val="008E1227"/>
    <w:rsid w:val="008E13DD"/>
    <w:rsid w:val="008E150E"/>
    <w:rsid w:val="008E159C"/>
    <w:rsid w:val="008E17AD"/>
    <w:rsid w:val="008E17B8"/>
    <w:rsid w:val="008E1E56"/>
    <w:rsid w:val="008E26F6"/>
    <w:rsid w:val="008E287F"/>
    <w:rsid w:val="008E29A3"/>
    <w:rsid w:val="008E2A26"/>
    <w:rsid w:val="008E318D"/>
    <w:rsid w:val="008E31A0"/>
    <w:rsid w:val="008E331E"/>
    <w:rsid w:val="008E3526"/>
    <w:rsid w:val="008E362E"/>
    <w:rsid w:val="008E3662"/>
    <w:rsid w:val="008E3676"/>
    <w:rsid w:val="008E375A"/>
    <w:rsid w:val="008E3809"/>
    <w:rsid w:val="008E3934"/>
    <w:rsid w:val="008E3B40"/>
    <w:rsid w:val="008E3BBF"/>
    <w:rsid w:val="008E3D96"/>
    <w:rsid w:val="008E3DF0"/>
    <w:rsid w:val="008E3FDE"/>
    <w:rsid w:val="008E42A8"/>
    <w:rsid w:val="008E4336"/>
    <w:rsid w:val="008E4811"/>
    <w:rsid w:val="008E4840"/>
    <w:rsid w:val="008E4993"/>
    <w:rsid w:val="008E4A80"/>
    <w:rsid w:val="008E4B62"/>
    <w:rsid w:val="008E4B8E"/>
    <w:rsid w:val="008E4BB2"/>
    <w:rsid w:val="008E4BD6"/>
    <w:rsid w:val="008E4BF8"/>
    <w:rsid w:val="008E4CE7"/>
    <w:rsid w:val="008E4D51"/>
    <w:rsid w:val="008E4D86"/>
    <w:rsid w:val="008E4DFA"/>
    <w:rsid w:val="008E4E62"/>
    <w:rsid w:val="008E4ECE"/>
    <w:rsid w:val="008E5245"/>
    <w:rsid w:val="008E5422"/>
    <w:rsid w:val="008E54E8"/>
    <w:rsid w:val="008E552C"/>
    <w:rsid w:val="008E5593"/>
    <w:rsid w:val="008E56A4"/>
    <w:rsid w:val="008E5868"/>
    <w:rsid w:val="008E5961"/>
    <w:rsid w:val="008E5A64"/>
    <w:rsid w:val="008E5B1E"/>
    <w:rsid w:val="008E5C30"/>
    <w:rsid w:val="008E5D68"/>
    <w:rsid w:val="008E5E99"/>
    <w:rsid w:val="008E5F50"/>
    <w:rsid w:val="008E6212"/>
    <w:rsid w:val="008E634D"/>
    <w:rsid w:val="008E64F5"/>
    <w:rsid w:val="008E66DA"/>
    <w:rsid w:val="008E67A4"/>
    <w:rsid w:val="008E692A"/>
    <w:rsid w:val="008E6A02"/>
    <w:rsid w:val="008E6C20"/>
    <w:rsid w:val="008E6DB7"/>
    <w:rsid w:val="008E6ECE"/>
    <w:rsid w:val="008E77EF"/>
    <w:rsid w:val="008E7962"/>
    <w:rsid w:val="008E7B76"/>
    <w:rsid w:val="008E7DBE"/>
    <w:rsid w:val="008E7E2C"/>
    <w:rsid w:val="008E7F2D"/>
    <w:rsid w:val="008F0156"/>
    <w:rsid w:val="008F02FF"/>
    <w:rsid w:val="008F0306"/>
    <w:rsid w:val="008F03FB"/>
    <w:rsid w:val="008F0492"/>
    <w:rsid w:val="008F069B"/>
    <w:rsid w:val="008F06E8"/>
    <w:rsid w:val="008F06F9"/>
    <w:rsid w:val="008F097F"/>
    <w:rsid w:val="008F09BD"/>
    <w:rsid w:val="008F0A5A"/>
    <w:rsid w:val="008F0BD5"/>
    <w:rsid w:val="008F0C27"/>
    <w:rsid w:val="008F0D32"/>
    <w:rsid w:val="008F0E8E"/>
    <w:rsid w:val="008F1132"/>
    <w:rsid w:val="008F14C7"/>
    <w:rsid w:val="008F14FF"/>
    <w:rsid w:val="008F164F"/>
    <w:rsid w:val="008F19EA"/>
    <w:rsid w:val="008F1BB7"/>
    <w:rsid w:val="008F1BE1"/>
    <w:rsid w:val="008F1CE6"/>
    <w:rsid w:val="008F1D83"/>
    <w:rsid w:val="008F1E6B"/>
    <w:rsid w:val="008F1F31"/>
    <w:rsid w:val="008F20C9"/>
    <w:rsid w:val="008F20D3"/>
    <w:rsid w:val="008F222B"/>
    <w:rsid w:val="008F23A8"/>
    <w:rsid w:val="008F2B16"/>
    <w:rsid w:val="008F2C21"/>
    <w:rsid w:val="008F2C5D"/>
    <w:rsid w:val="008F2D15"/>
    <w:rsid w:val="008F2E57"/>
    <w:rsid w:val="008F2FF6"/>
    <w:rsid w:val="008F305E"/>
    <w:rsid w:val="008F3069"/>
    <w:rsid w:val="008F30C2"/>
    <w:rsid w:val="008F3132"/>
    <w:rsid w:val="008F330F"/>
    <w:rsid w:val="008F3386"/>
    <w:rsid w:val="008F39B2"/>
    <w:rsid w:val="008F3A80"/>
    <w:rsid w:val="008F3CBA"/>
    <w:rsid w:val="008F3CBF"/>
    <w:rsid w:val="008F3D0B"/>
    <w:rsid w:val="008F3D83"/>
    <w:rsid w:val="008F40BD"/>
    <w:rsid w:val="008F41D2"/>
    <w:rsid w:val="008F444F"/>
    <w:rsid w:val="008F45DD"/>
    <w:rsid w:val="008F47A1"/>
    <w:rsid w:val="008F48FD"/>
    <w:rsid w:val="008F4915"/>
    <w:rsid w:val="008F4C78"/>
    <w:rsid w:val="008F4D74"/>
    <w:rsid w:val="008F4DB3"/>
    <w:rsid w:val="008F4E8F"/>
    <w:rsid w:val="008F4F57"/>
    <w:rsid w:val="008F4F95"/>
    <w:rsid w:val="008F4FDB"/>
    <w:rsid w:val="008F509C"/>
    <w:rsid w:val="008F525C"/>
    <w:rsid w:val="008F53BB"/>
    <w:rsid w:val="008F54C1"/>
    <w:rsid w:val="008F55F7"/>
    <w:rsid w:val="008F5B02"/>
    <w:rsid w:val="008F5F67"/>
    <w:rsid w:val="008F6377"/>
    <w:rsid w:val="008F63ED"/>
    <w:rsid w:val="008F65E2"/>
    <w:rsid w:val="008F6721"/>
    <w:rsid w:val="008F67BB"/>
    <w:rsid w:val="008F684B"/>
    <w:rsid w:val="008F696A"/>
    <w:rsid w:val="008F6A4F"/>
    <w:rsid w:val="008F6C2A"/>
    <w:rsid w:val="008F6CAD"/>
    <w:rsid w:val="008F6FDC"/>
    <w:rsid w:val="008F7147"/>
    <w:rsid w:val="008F715D"/>
    <w:rsid w:val="008F731F"/>
    <w:rsid w:val="008F738A"/>
    <w:rsid w:val="008F78B9"/>
    <w:rsid w:val="008F7969"/>
    <w:rsid w:val="008F7C03"/>
    <w:rsid w:val="0090032F"/>
    <w:rsid w:val="009007AF"/>
    <w:rsid w:val="009008C0"/>
    <w:rsid w:val="009009C1"/>
    <w:rsid w:val="00900A64"/>
    <w:rsid w:val="00900AEE"/>
    <w:rsid w:val="00900D59"/>
    <w:rsid w:val="00900E24"/>
    <w:rsid w:val="00900E4F"/>
    <w:rsid w:val="00900F7F"/>
    <w:rsid w:val="00901147"/>
    <w:rsid w:val="009011EE"/>
    <w:rsid w:val="00901358"/>
    <w:rsid w:val="0090136D"/>
    <w:rsid w:val="009013E3"/>
    <w:rsid w:val="009015A0"/>
    <w:rsid w:val="00901829"/>
    <w:rsid w:val="00901948"/>
    <w:rsid w:val="00901A9C"/>
    <w:rsid w:val="00901B25"/>
    <w:rsid w:val="00901B4B"/>
    <w:rsid w:val="00901BB8"/>
    <w:rsid w:val="00901CE4"/>
    <w:rsid w:val="00901E86"/>
    <w:rsid w:val="00902162"/>
    <w:rsid w:val="009021E8"/>
    <w:rsid w:val="009023A2"/>
    <w:rsid w:val="009024DE"/>
    <w:rsid w:val="00902540"/>
    <w:rsid w:val="009027E1"/>
    <w:rsid w:val="00902885"/>
    <w:rsid w:val="009029F5"/>
    <w:rsid w:val="00902A25"/>
    <w:rsid w:val="00902C52"/>
    <w:rsid w:val="00902D43"/>
    <w:rsid w:val="00902D77"/>
    <w:rsid w:val="00902DDD"/>
    <w:rsid w:val="00902F7E"/>
    <w:rsid w:val="0090301F"/>
    <w:rsid w:val="009030B4"/>
    <w:rsid w:val="0090311F"/>
    <w:rsid w:val="00903370"/>
    <w:rsid w:val="0090342C"/>
    <w:rsid w:val="00903453"/>
    <w:rsid w:val="009035AF"/>
    <w:rsid w:val="00903752"/>
    <w:rsid w:val="00903782"/>
    <w:rsid w:val="00903842"/>
    <w:rsid w:val="0090396E"/>
    <w:rsid w:val="00903D10"/>
    <w:rsid w:val="00903D42"/>
    <w:rsid w:val="00903E10"/>
    <w:rsid w:val="00903E22"/>
    <w:rsid w:val="00904298"/>
    <w:rsid w:val="00904400"/>
    <w:rsid w:val="0090452B"/>
    <w:rsid w:val="0090458D"/>
    <w:rsid w:val="009047C1"/>
    <w:rsid w:val="009048F0"/>
    <w:rsid w:val="00904A7C"/>
    <w:rsid w:val="00904CDB"/>
    <w:rsid w:val="0090563A"/>
    <w:rsid w:val="009056AF"/>
    <w:rsid w:val="009058D6"/>
    <w:rsid w:val="00905A8E"/>
    <w:rsid w:val="00905B4F"/>
    <w:rsid w:val="00905D40"/>
    <w:rsid w:val="00905D4D"/>
    <w:rsid w:val="00905DEE"/>
    <w:rsid w:val="00905F47"/>
    <w:rsid w:val="009060BE"/>
    <w:rsid w:val="00906265"/>
    <w:rsid w:val="00906281"/>
    <w:rsid w:val="0090634E"/>
    <w:rsid w:val="009064C3"/>
    <w:rsid w:val="00906B27"/>
    <w:rsid w:val="00906B61"/>
    <w:rsid w:val="00906D97"/>
    <w:rsid w:val="00906EEC"/>
    <w:rsid w:val="00906FC0"/>
    <w:rsid w:val="00906FF0"/>
    <w:rsid w:val="0090706A"/>
    <w:rsid w:val="0090721D"/>
    <w:rsid w:val="00907359"/>
    <w:rsid w:val="0090738F"/>
    <w:rsid w:val="00907422"/>
    <w:rsid w:val="009075BD"/>
    <w:rsid w:val="009075E2"/>
    <w:rsid w:val="009075E6"/>
    <w:rsid w:val="009077B3"/>
    <w:rsid w:val="00907812"/>
    <w:rsid w:val="00907820"/>
    <w:rsid w:val="00907A27"/>
    <w:rsid w:val="00907BAE"/>
    <w:rsid w:val="00907C57"/>
    <w:rsid w:val="00907C76"/>
    <w:rsid w:val="00907CC4"/>
    <w:rsid w:val="00907E62"/>
    <w:rsid w:val="00907FA1"/>
    <w:rsid w:val="00907FC9"/>
    <w:rsid w:val="009100DA"/>
    <w:rsid w:val="00910156"/>
    <w:rsid w:val="009101A7"/>
    <w:rsid w:val="009109DB"/>
    <w:rsid w:val="00910B4C"/>
    <w:rsid w:val="00910D20"/>
    <w:rsid w:val="00910D6C"/>
    <w:rsid w:val="00910DE0"/>
    <w:rsid w:val="00910FF9"/>
    <w:rsid w:val="009110AF"/>
    <w:rsid w:val="009114F5"/>
    <w:rsid w:val="00911894"/>
    <w:rsid w:val="0091190D"/>
    <w:rsid w:val="00911B45"/>
    <w:rsid w:val="00911C38"/>
    <w:rsid w:val="00911DF3"/>
    <w:rsid w:val="00911DFD"/>
    <w:rsid w:val="00911EDE"/>
    <w:rsid w:val="0091205F"/>
    <w:rsid w:val="0091217A"/>
    <w:rsid w:val="00912287"/>
    <w:rsid w:val="00912910"/>
    <w:rsid w:val="00912928"/>
    <w:rsid w:val="0091296F"/>
    <w:rsid w:val="00912BB1"/>
    <w:rsid w:val="00912CCA"/>
    <w:rsid w:val="00912F45"/>
    <w:rsid w:val="0091364F"/>
    <w:rsid w:val="00913717"/>
    <w:rsid w:val="009137DF"/>
    <w:rsid w:val="009137F5"/>
    <w:rsid w:val="00913AC0"/>
    <w:rsid w:val="00913D1A"/>
    <w:rsid w:val="009140CC"/>
    <w:rsid w:val="009141B9"/>
    <w:rsid w:val="00914220"/>
    <w:rsid w:val="0091426E"/>
    <w:rsid w:val="0091438B"/>
    <w:rsid w:val="00914BAF"/>
    <w:rsid w:val="00914D20"/>
    <w:rsid w:val="00914DEC"/>
    <w:rsid w:val="00914F52"/>
    <w:rsid w:val="00914FB9"/>
    <w:rsid w:val="00914FBF"/>
    <w:rsid w:val="00915050"/>
    <w:rsid w:val="009150DE"/>
    <w:rsid w:val="009151BC"/>
    <w:rsid w:val="009152CD"/>
    <w:rsid w:val="0091550D"/>
    <w:rsid w:val="009157B9"/>
    <w:rsid w:val="009157E9"/>
    <w:rsid w:val="00915A66"/>
    <w:rsid w:val="00915E67"/>
    <w:rsid w:val="00916580"/>
    <w:rsid w:val="00916D8F"/>
    <w:rsid w:val="00916DEB"/>
    <w:rsid w:val="00916FB5"/>
    <w:rsid w:val="00916FC0"/>
    <w:rsid w:val="00916FDE"/>
    <w:rsid w:val="00917369"/>
    <w:rsid w:val="0091742B"/>
    <w:rsid w:val="0091787E"/>
    <w:rsid w:val="00917BF0"/>
    <w:rsid w:val="00917C06"/>
    <w:rsid w:val="00917EA8"/>
    <w:rsid w:val="00917F23"/>
    <w:rsid w:val="00917FB1"/>
    <w:rsid w:val="0092013A"/>
    <w:rsid w:val="00920234"/>
    <w:rsid w:val="00920429"/>
    <w:rsid w:val="009204B9"/>
    <w:rsid w:val="00920AA2"/>
    <w:rsid w:val="00920AEC"/>
    <w:rsid w:val="00920B15"/>
    <w:rsid w:val="00920B35"/>
    <w:rsid w:val="00920E0B"/>
    <w:rsid w:val="00921022"/>
    <w:rsid w:val="00921572"/>
    <w:rsid w:val="00921875"/>
    <w:rsid w:val="00921B15"/>
    <w:rsid w:val="00921B27"/>
    <w:rsid w:val="00921B98"/>
    <w:rsid w:val="00921E7E"/>
    <w:rsid w:val="00922230"/>
    <w:rsid w:val="00922236"/>
    <w:rsid w:val="00922265"/>
    <w:rsid w:val="009223DD"/>
    <w:rsid w:val="009224C6"/>
    <w:rsid w:val="00922703"/>
    <w:rsid w:val="00922A06"/>
    <w:rsid w:val="00922AE1"/>
    <w:rsid w:val="00922F3D"/>
    <w:rsid w:val="00923154"/>
    <w:rsid w:val="0092325A"/>
    <w:rsid w:val="00923289"/>
    <w:rsid w:val="009238A1"/>
    <w:rsid w:val="0092397C"/>
    <w:rsid w:val="00923B2D"/>
    <w:rsid w:val="00923BC6"/>
    <w:rsid w:val="00923C6F"/>
    <w:rsid w:val="00924555"/>
    <w:rsid w:val="0092455D"/>
    <w:rsid w:val="00924669"/>
    <w:rsid w:val="00924B7A"/>
    <w:rsid w:val="00924B9A"/>
    <w:rsid w:val="00924BEA"/>
    <w:rsid w:val="00924C51"/>
    <w:rsid w:val="00924CF0"/>
    <w:rsid w:val="00924F73"/>
    <w:rsid w:val="009250D4"/>
    <w:rsid w:val="009255E2"/>
    <w:rsid w:val="0092583C"/>
    <w:rsid w:val="009258C5"/>
    <w:rsid w:val="009259FB"/>
    <w:rsid w:val="00925A79"/>
    <w:rsid w:val="00925BA8"/>
    <w:rsid w:val="00925DA3"/>
    <w:rsid w:val="00925DDD"/>
    <w:rsid w:val="00925E12"/>
    <w:rsid w:val="009260EE"/>
    <w:rsid w:val="00926816"/>
    <w:rsid w:val="00926ABA"/>
    <w:rsid w:val="00926AF9"/>
    <w:rsid w:val="00926DF9"/>
    <w:rsid w:val="00926F6E"/>
    <w:rsid w:val="0092709F"/>
    <w:rsid w:val="00927254"/>
    <w:rsid w:val="00927320"/>
    <w:rsid w:val="0092754B"/>
    <w:rsid w:val="009276DB"/>
    <w:rsid w:val="00927815"/>
    <w:rsid w:val="00927A84"/>
    <w:rsid w:val="00927B8E"/>
    <w:rsid w:val="00927C2D"/>
    <w:rsid w:val="00927E2E"/>
    <w:rsid w:val="00930154"/>
    <w:rsid w:val="0093018B"/>
    <w:rsid w:val="0093021F"/>
    <w:rsid w:val="009305DF"/>
    <w:rsid w:val="00930654"/>
    <w:rsid w:val="0093079A"/>
    <w:rsid w:val="00930957"/>
    <w:rsid w:val="00930E3E"/>
    <w:rsid w:val="00931028"/>
    <w:rsid w:val="0093121C"/>
    <w:rsid w:val="0093161B"/>
    <w:rsid w:val="00931628"/>
    <w:rsid w:val="0093169C"/>
    <w:rsid w:val="00931833"/>
    <w:rsid w:val="00931945"/>
    <w:rsid w:val="00931977"/>
    <w:rsid w:val="009319E7"/>
    <w:rsid w:val="00931CA4"/>
    <w:rsid w:val="00931D2A"/>
    <w:rsid w:val="00931FF1"/>
    <w:rsid w:val="009320C1"/>
    <w:rsid w:val="009321B3"/>
    <w:rsid w:val="009323C1"/>
    <w:rsid w:val="00932687"/>
    <w:rsid w:val="00932C14"/>
    <w:rsid w:val="00932CE7"/>
    <w:rsid w:val="00932D67"/>
    <w:rsid w:val="00932E6D"/>
    <w:rsid w:val="00932F03"/>
    <w:rsid w:val="00933279"/>
    <w:rsid w:val="009332D6"/>
    <w:rsid w:val="00933538"/>
    <w:rsid w:val="00933B35"/>
    <w:rsid w:val="0093414F"/>
    <w:rsid w:val="009343B7"/>
    <w:rsid w:val="0093455D"/>
    <w:rsid w:val="0093490C"/>
    <w:rsid w:val="009349FE"/>
    <w:rsid w:val="00934BD5"/>
    <w:rsid w:val="00934D76"/>
    <w:rsid w:val="009354D1"/>
    <w:rsid w:val="009354D2"/>
    <w:rsid w:val="00935F45"/>
    <w:rsid w:val="00935FF7"/>
    <w:rsid w:val="0093648B"/>
    <w:rsid w:val="0093655D"/>
    <w:rsid w:val="0093690A"/>
    <w:rsid w:val="00936A4A"/>
    <w:rsid w:val="00936F4D"/>
    <w:rsid w:val="0093722D"/>
    <w:rsid w:val="009373A7"/>
    <w:rsid w:val="009374B9"/>
    <w:rsid w:val="009376DA"/>
    <w:rsid w:val="0093788E"/>
    <w:rsid w:val="009378E3"/>
    <w:rsid w:val="009379D0"/>
    <w:rsid w:val="00937A3A"/>
    <w:rsid w:val="00937D98"/>
    <w:rsid w:val="00937EC2"/>
    <w:rsid w:val="00937F5B"/>
    <w:rsid w:val="00937F65"/>
    <w:rsid w:val="0094001A"/>
    <w:rsid w:val="009400BB"/>
    <w:rsid w:val="0094068A"/>
    <w:rsid w:val="009406DA"/>
    <w:rsid w:val="00940853"/>
    <w:rsid w:val="00940BB2"/>
    <w:rsid w:val="00940C37"/>
    <w:rsid w:val="00940E39"/>
    <w:rsid w:val="00941089"/>
    <w:rsid w:val="009412C0"/>
    <w:rsid w:val="009413CF"/>
    <w:rsid w:val="0094169D"/>
    <w:rsid w:val="00941AFC"/>
    <w:rsid w:val="00941EF1"/>
    <w:rsid w:val="0094205C"/>
    <w:rsid w:val="0094209A"/>
    <w:rsid w:val="0094218F"/>
    <w:rsid w:val="009424AC"/>
    <w:rsid w:val="0094250D"/>
    <w:rsid w:val="00942651"/>
    <w:rsid w:val="0094282E"/>
    <w:rsid w:val="0094284B"/>
    <w:rsid w:val="00942892"/>
    <w:rsid w:val="00942B61"/>
    <w:rsid w:val="00942D69"/>
    <w:rsid w:val="00942F00"/>
    <w:rsid w:val="0094303C"/>
    <w:rsid w:val="00943139"/>
    <w:rsid w:val="0094319D"/>
    <w:rsid w:val="009431A9"/>
    <w:rsid w:val="0094399F"/>
    <w:rsid w:val="00943A03"/>
    <w:rsid w:val="00943D52"/>
    <w:rsid w:val="00943D93"/>
    <w:rsid w:val="00943EE7"/>
    <w:rsid w:val="00943F03"/>
    <w:rsid w:val="00943F58"/>
    <w:rsid w:val="00943F64"/>
    <w:rsid w:val="00944189"/>
    <w:rsid w:val="009442EC"/>
    <w:rsid w:val="009443E1"/>
    <w:rsid w:val="00944854"/>
    <w:rsid w:val="00944AF2"/>
    <w:rsid w:val="00944C45"/>
    <w:rsid w:val="00944EBB"/>
    <w:rsid w:val="00944F5A"/>
    <w:rsid w:val="00945086"/>
    <w:rsid w:val="009450B9"/>
    <w:rsid w:val="0094516E"/>
    <w:rsid w:val="00945188"/>
    <w:rsid w:val="00945386"/>
    <w:rsid w:val="009453E1"/>
    <w:rsid w:val="0094548D"/>
    <w:rsid w:val="009455A6"/>
    <w:rsid w:val="00945849"/>
    <w:rsid w:val="009459AF"/>
    <w:rsid w:val="00945CAB"/>
    <w:rsid w:val="00945E13"/>
    <w:rsid w:val="00945F4C"/>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465"/>
    <w:rsid w:val="00947573"/>
    <w:rsid w:val="00947739"/>
    <w:rsid w:val="00947958"/>
    <w:rsid w:val="00947B7A"/>
    <w:rsid w:val="00947BFE"/>
    <w:rsid w:val="00947D1A"/>
    <w:rsid w:val="00947DE7"/>
    <w:rsid w:val="00947E78"/>
    <w:rsid w:val="00950061"/>
    <w:rsid w:val="009502C9"/>
    <w:rsid w:val="009503A6"/>
    <w:rsid w:val="0095089A"/>
    <w:rsid w:val="009509AC"/>
    <w:rsid w:val="00950D08"/>
    <w:rsid w:val="00950D46"/>
    <w:rsid w:val="00951071"/>
    <w:rsid w:val="0095118A"/>
    <w:rsid w:val="009511A7"/>
    <w:rsid w:val="009512B4"/>
    <w:rsid w:val="0095136F"/>
    <w:rsid w:val="00951BC9"/>
    <w:rsid w:val="00951CCE"/>
    <w:rsid w:val="00951E30"/>
    <w:rsid w:val="0095219E"/>
    <w:rsid w:val="009524DE"/>
    <w:rsid w:val="0095258C"/>
    <w:rsid w:val="00952633"/>
    <w:rsid w:val="0095269C"/>
    <w:rsid w:val="009528E5"/>
    <w:rsid w:val="00952ABB"/>
    <w:rsid w:val="00952C19"/>
    <w:rsid w:val="00952CAD"/>
    <w:rsid w:val="00952D0F"/>
    <w:rsid w:val="00952D78"/>
    <w:rsid w:val="00952E21"/>
    <w:rsid w:val="00953024"/>
    <w:rsid w:val="0095324F"/>
    <w:rsid w:val="009532C2"/>
    <w:rsid w:val="0095369B"/>
    <w:rsid w:val="0095372C"/>
    <w:rsid w:val="009539A6"/>
    <w:rsid w:val="00953B77"/>
    <w:rsid w:val="00953C92"/>
    <w:rsid w:val="00954056"/>
    <w:rsid w:val="009541C4"/>
    <w:rsid w:val="00954596"/>
    <w:rsid w:val="0095464A"/>
    <w:rsid w:val="0095466A"/>
    <w:rsid w:val="00954691"/>
    <w:rsid w:val="009546C6"/>
    <w:rsid w:val="00954AE7"/>
    <w:rsid w:val="00954C09"/>
    <w:rsid w:val="009550C6"/>
    <w:rsid w:val="0095531F"/>
    <w:rsid w:val="0095534A"/>
    <w:rsid w:val="0095546A"/>
    <w:rsid w:val="00955534"/>
    <w:rsid w:val="00955862"/>
    <w:rsid w:val="009558D0"/>
    <w:rsid w:val="009559B2"/>
    <w:rsid w:val="00955D51"/>
    <w:rsid w:val="00955DE9"/>
    <w:rsid w:val="00955E9C"/>
    <w:rsid w:val="00955F57"/>
    <w:rsid w:val="00956072"/>
    <w:rsid w:val="00956192"/>
    <w:rsid w:val="009563B6"/>
    <w:rsid w:val="009563CC"/>
    <w:rsid w:val="0095654F"/>
    <w:rsid w:val="00956932"/>
    <w:rsid w:val="00956AC2"/>
    <w:rsid w:val="00956AE5"/>
    <w:rsid w:val="00956D1A"/>
    <w:rsid w:val="00956D85"/>
    <w:rsid w:val="00956E26"/>
    <w:rsid w:val="00956E8A"/>
    <w:rsid w:val="00956F36"/>
    <w:rsid w:val="00956FB0"/>
    <w:rsid w:val="00956FD3"/>
    <w:rsid w:val="009571A4"/>
    <w:rsid w:val="009572A9"/>
    <w:rsid w:val="009573F5"/>
    <w:rsid w:val="00957783"/>
    <w:rsid w:val="009579DD"/>
    <w:rsid w:val="00957CB8"/>
    <w:rsid w:val="00957D16"/>
    <w:rsid w:val="00957E1B"/>
    <w:rsid w:val="009600EE"/>
    <w:rsid w:val="009603ED"/>
    <w:rsid w:val="00960998"/>
    <w:rsid w:val="00960A81"/>
    <w:rsid w:val="00960B39"/>
    <w:rsid w:val="00960B6E"/>
    <w:rsid w:val="00960C09"/>
    <w:rsid w:val="00960C91"/>
    <w:rsid w:val="00960DC6"/>
    <w:rsid w:val="00960EF4"/>
    <w:rsid w:val="009612D1"/>
    <w:rsid w:val="00961380"/>
    <w:rsid w:val="009615A3"/>
    <w:rsid w:val="00961808"/>
    <w:rsid w:val="009619D1"/>
    <w:rsid w:val="00961D1E"/>
    <w:rsid w:val="00961DD5"/>
    <w:rsid w:val="0096208A"/>
    <w:rsid w:val="009622FD"/>
    <w:rsid w:val="0096273F"/>
    <w:rsid w:val="00962833"/>
    <w:rsid w:val="009629FC"/>
    <w:rsid w:val="00962B45"/>
    <w:rsid w:val="00962C62"/>
    <w:rsid w:val="00962D96"/>
    <w:rsid w:val="00962F76"/>
    <w:rsid w:val="0096314A"/>
    <w:rsid w:val="00963505"/>
    <w:rsid w:val="00963747"/>
    <w:rsid w:val="009637CA"/>
    <w:rsid w:val="009638C2"/>
    <w:rsid w:val="00963909"/>
    <w:rsid w:val="009639ED"/>
    <w:rsid w:val="00963A87"/>
    <w:rsid w:val="00963D5B"/>
    <w:rsid w:val="00963E41"/>
    <w:rsid w:val="00963EF1"/>
    <w:rsid w:val="00963FAD"/>
    <w:rsid w:val="00963FB3"/>
    <w:rsid w:val="00963FDB"/>
    <w:rsid w:val="009640C4"/>
    <w:rsid w:val="0096452F"/>
    <w:rsid w:val="00964584"/>
    <w:rsid w:val="00964661"/>
    <w:rsid w:val="0096466B"/>
    <w:rsid w:val="009646B3"/>
    <w:rsid w:val="009646BA"/>
    <w:rsid w:val="009646EE"/>
    <w:rsid w:val="0096471F"/>
    <w:rsid w:val="00964AD1"/>
    <w:rsid w:val="00964AFC"/>
    <w:rsid w:val="00964C5B"/>
    <w:rsid w:val="00964C79"/>
    <w:rsid w:val="00964D32"/>
    <w:rsid w:val="00964ECF"/>
    <w:rsid w:val="009651C3"/>
    <w:rsid w:val="009651F0"/>
    <w:rsid w:val="0096520F"/>
    <w:rsid w:val="009653F3"/>
    <w:rsid w:val="009654AB"/>
    <w:rsid w:val="00965551"/>
    <w:rsid w:val="0096569B"/>
    <w:rsid w:val="00965933"/>
    <w:rsid w:val="00965962"/>
    <w:rsid w:val="00965A49"/>
    <w:rsid w:val="00965A5C"/>
    <w:rsid w:val="00965F06"/>
    <w:rsid w:val="00965FFA"/>
    <w:rsid w:val="009660AA"/>
    <w:rsid w:val="00966290"/>
    <w:rsid w:val="0096629F"/>
    <w:rsid w:val="009663AC"/>
    <w:rsid w:val="00966648"/>
    <w:rsid w:val="009666EE"/>
    <w:rsid w:val="009667D5"/>
    <w:rsid w:val="009667E7"/>
    <w:rsid w:val="009667FD"/>
    <w:rsid w:val="009668A4"/>
    <w:rsid w:val="00966ABC"/>
    <w:rsid w:val="00966B83"/>
    <w:rsid w:val="00966B9B"/>
    <w:rsid w:val="009671F7"/>
    <w:rsid w:val="00967294"/>
    <w:rsid w:val="009674DC"/>
    <w:rsid w:val="009676CB"/>
    <w:rsid w:val="00967703"/>
    <w:rsid w:val="009677A0"/>
    <w:rsid w:val="0096795F"/>
    <w:rsid w:val="00967B21"/>
    <w:rsid w:val="00967D93"/>
    <w:rsid w:val="00967E56"/>
    <w:rsid w:val="00970579"/>
    <w:rsid w:val="009705C2"/>
    <w:rsid w:val="009705CF"/>
    <w:rsid w:val="00970642"/>
    <w:rsid w:val="009708AB"/>
    <w:rsid w:val="009708C4"/>
    <w:rsid w:val="00970933"/>
    <w:rsid w:val="00970AA5"/>
    <w:rsid w:val="00970C8A"/>
    <w:rsid w:val="00970CBB"/>
    <w:rsid w:val="00970CD7"/>
    <w:rsid w:val="00970FB5"/>
    <w:rsid w:val="009710AF"/>
    <w:rsid w:val="00971131"/>
    <w:rsid w:val="00971159"/>
    <w:rsid w:val="00971385"/>
    <w:rsid w:val="009714A1"/>
    <w:rsid w:val="009714EC"/>
    <w:rsid w:val="0097158D"/>
    <w:rsid w:val="00971745"/>
    <w:rsid w:val="009717DB"/>
    <w:rsid w:val="0097197C"/>
    <w:rsid w:val="009719DD"/>
    <w:rsid w:val="00971CFD"/>
    <w:rsid w:val="00971E03"/>
    <w:rsid w:val="00971E18"/>
    <w:rsid w:val="00971FDC"/>
    <w:rsid w:val="009721C5"/>
    <w:rsid w:val="0097226E"/>
    <w:rsid w:val="009723CB"/>
    <w:rsid w:val="0097243B"/>
    <w:rsid w:val="009727D6"/>
    <w:rsid w:val="00972841"/>
    <w:rsid w:val="00972BF6"/>
    <w:rsid w:val="00972C44"/>
    <w:rsid w:val="0097301B"/>
    <w:rsid w:val="0097304F"/>
    <w:rsid w:val="0097324A"/>
    <w:rsid w:val="00973316"/>
    <w:rsid w:val="00973458"/>
    <w:rsid w:val="00973619"/>
    <w:rsid w:val="009736D1"/>
    <w:rsid w:val="009738D6"/>
    <w:rsid w:val="00973CF6"/>
    <w:rsid w:val="00974082"/>
    <w:rsid w:val="009740F5"/>
    <w:rsid w:val="0097410F"/>
    <w:rsid w:val="00974425"/>
    <w:rsid w:val="0097446D"/>
    <w:rsid w:val="00974886"/>
    <w:rsid w:val="00974A46"/>
    <w:rsid w:val="00974B58"/>
    <w:rsid w:val="00974E5A"/>
    <w:rsid w:val="00974E77"/>
    <w:rsid w:val="00974FF4"/>
    <w:rsid w:val="00974FF7"/>
    <w:rsid w:val="009753C4"/>
    <w:rsid w:val="00975494"/>
    <w:rsid w:val="009755F5"/>
    <w:rsid w:val="0097562A"/>
    <w:rsid w:val="00975878"/>
    <w:rsid w:val="0097590E"/>
    <w:rsid w:val="00975984"/>
    <w:rsid w:val="00975B74"/>
    <w:rsid w:val="009761FD"/>
    <w:rsid w:val="00976369"/>
    <w:rsid w:val="0097646C"/>
    <w:rsid w:val="009764FE"/>
    <w:rsid w:val="00976565"/>
    <w:rsid w:val="009768D3"/>
    <w:rsid w:val="009768E4"/>
    <w:rsid w:val="009769BC"/>
    <w:rsid w:val="00976C1A"/>
    <w:rsid w:val="00976C7B"/>
    <w:rsid w:val="00976CEA"/>
    <w:rsid w:val="00976D04"/>
    <w:rsid w:val="00976D7C"/>
    <w:rsid w:val="0097719E"/>
    <w:rsid w:val="009771C1"/>
    <w:rsid w:val="009771F2"/>
    <w:rsid w:val="00977215"/>
    <w:rsid w:val="009773F0"/>
    <w:rsid w:val="00977407"/>
    <w:rsid w:val="0097762F"/>
    <w:rsid w:val="00977669"/>
    <w:rsid w:val="00977783"/>
    <w:rsid w:val="00977876"/>
    <w:rsid w:val="00977B51"/>
    <w:rsid w:val="00977DB7"/>
    <w:rsid w:val="00977DBB"/>
    <w:rsid w:val="00977EFA"/>
    <w:rsid w:val="00977F27"/>
    <w:rsid w:val="00977F2D"/>
    <w:rsid w:val="00980392"/>
    <w:rsid w:val="00980436"/>
    <w:rsid w:val="009807FA"/>
    <w:rsid w:val="00980860"/>
    <w:rsid w:val="009808F6"/>
    <w:rsid w:val="00980901"/>
    <w:rsid w:val="00980A47"/>
    <w:rsid w:val="00980D7C"/>
    <w:rsid w:val="009811D0"/>
    <w:rsid w:val="00981272"/>
    <w:rsid w:val="009813D0"/>
    <w:rsid w:val="00981541"/>
    <w:rsid w:val="009816EE"/>
    <w:rsid w:val="0098177C"/>
    <w:rsid w:val="0098180D"/>
    <w:rsid w:val="009818BC"/>
    <w:rsid w:val="00981967"/>
    <w:rsid w:val="00981A64"/>
    <w:rsid w:val="00981D07"/>
    <w:rsid w:val="00982152"/>
    <w:rsid w:val="00982247"/>
    <w:rsid w:val="009822B7"/>
    <w:rsid w:val="00982499"/>
    <w:rsid w:val="009824F7"/>
    <w:rsid w:val="009825F5"/>
    <w:rsid w:val="00982632"/>
    <w:rsid w:val="00982889"/>
    <w:rsid w:val="00982A45"/>
    <w:rsid w:val="00982AC9"/>
    <w:rsid w:val="00982C40"/>
    <w:rsid w:val="00982D16"/>
    <w:rsid w:val="00982D6A"/>
    <w:rsid w:val="00982E03"/>
    <w:rsid w:val="00983112"/>
    <w:rsid w:val="0098363F"/>
    <w:rsid w:val="0098382C"/>
    <w:rsid w:val="009839DD"/>
    <w:rsid w:val="00983D18"/>
    <w:rsid w:val="009843A0"/>
    <w:rsid w:val="009846F9"/>
    <w:rsid w:val="00984743"/>
    <w:rsid w:val="009847D1"/>
    <w:rsid w:val="009847EC"/>
    <w:rsid w:val="00984B50"/>
    <w:rsid w:val="00984B55"/>
    <w:rsid w:val="00984E67"/>
    <w:rsid w:val="00984FC4"/>
    <w:rsid w:val="00985238"/>
    <w:rsid w:val="009852EE"/>
    <w:rsid w:val="0098532E"/>
    <w:rsid w:val="009853A9"/>
    <w:rsid w:val="0098545E"/>
    <w:rsid w:val="009855AB"/>
    <w:rsid w:val="009856A5"/>
    <w:rsid w:val="0098578C"/>
    <w:rsid w:val="00985AF9"/>
    <w:rsid w:val="00985C97"/>
    <w:rsid w:val="00986054"/>
    <w:rsid w:val="0098610C"/>
    <w:rsid w:val="00986132"/>
    <w:rsid w:val="0098622B"/>
    <w:rsid w:val="009862DA"/>
    <w:rsid w:val="00986373"/>
    <w:rsid w:val="00986471"/>
    <w:rsid w:val="00986600"/>
    <w:rsid w:val="0098662C"/>
    <w:rsid w:val="0098680A"/>
    <w:rsid w:val="00986BDC"/>
    <w:rsid w:val="00986C9B"/>
    <w:rsid w:val="00987067"/>
    <w:rsid w:val="00987184"/>
    <w:rsid w:val="00987273"/>
    <w:rsid w:val="0098730E"/>
    <w:rsid w:val="00987552"/>
    <w:rsid w:val="00987562"/>
    <w:rsid w:val="00987583"/>
    <w:rsid w:val="00987753"/>
    <w:rsid w:val="009878C9"/>
    <w:rsid w:val="00987914"/>
    <w:rsid w:val="00987986"/>
    <w:rsid w:val="00987A3E"/>
    <w:rsid w:val="00987BC4"/>
    <w:rsid w:val="00987C1B"/>
    <w:rsid w:val="00987C4F"/>
    <w:rsid w:val="00987DF2"/>
    <w:rsid w:val="0099033F"/>
    <w:rsid w:val="00990398"/>
    <w:rsid w:val="0099041A"/>
    <w:rsid w:val="00990492"/>
    <w:rsid w:val="009904BA"/>
    <w:rsid w:val="00990513"/>
    <w:rsid w:val="00990B73"/>
    <w:rsid w:val="00990BE3"/>
    <w:rsid w:val="00990CB4"/>
    <w:rsid w:val="00990E60"/>
    <w:rsid w:val="00990ED2"/>
    <w:rsid w:val="00990F82"/>
    <w:rsid w:val="00991181"/>
    <w:rsid w:val="009911F4"/>
    <w:rsid w:val="009913F1"/>
    <w:rsid w:val="00991563"/>
    <w:rsid w:val="00991631"/>
    <w:rsid w:val="00991644"/>
    <w:rsid w:val="009916C2"/>
    <w:rsid w:val="009916E4"/>
    <w:rsid w:val="0099186D"/>
    <w:rsid w:val="0099188A"/>
    <w:rsid w:val="00991BB6"/>
    <w:rsid w:val="00992162"/>
    <w:rsid w:val="009921D4"/>
    <w:rsid w:val="009928D1"/>
    <w:rsid w:val="00992944"/>
    <w:rsid w:val="009929A4"/>
    <w:rsid w:val="009929E1"/>
    <w:rsid w:val="00992CE6"/>
    <w:rsid w:val="0099303C"/>
    <w:rsid w:val="009930B1"/>
    <w:rsid w:val="00993406"/>
    <w:rsid w:val="00993AE8"/>
    <w:rsid w:val="00994180"/>
    <w:rsid w:val="009942FF"/>
    <w:rsid w:val="0099448E"/>
    <w:rsid w:val="00994585"/>
    <w:rsid w:val="0099466F"/>
    <w:rsid w:val="009946BA"/>
    <w:rsid w:val="009949B1"/>
    <w:rsid w:val="00994B76"/>
    <w:rsid w:val="00994BAF"/>
    <w:rsid w:val="00994CDE"/>
    <w:rsid w:val="00994E94"/>
    <w:rsid w:val="00994EF5"/>
    <w:rsid w:val="00994F3F"/>
    <w:rsid w:val="00995245"/>
    <w:rsid w:val="00995329"/>
    <w:rsid w:val="009955B6"/>
    <w:rsid w:val="009956EF"/>
    <w:rsid w:val="0099574C"/>
    <w:rsid w:val="0099582C"/>
    <w:rsid w:val="009959E5"/>
    <w:rsid w:val="00995E6A"/>
    <w:rsid w:val="00996343"/>
    <w:rsid w:val="009965E3"/>
    <w:rsid w:val="0099660C"/>
    <w:rsid w:val="0099674C"/>
    <w:rsid w:val="0099689C"/>
    <w:rsid w:val="009968A7"/>
    <w:rsid w:val="009969C1"/>
    <w:rsid w:val="00996A1C"/>
    <w:rsid w:val="00996A21"/>
    <w:rsid w:val="00996A49"/>
    <w:rsid w:val="00996E31"/>
    <w:rsid w:val="00996FC2"/>
    <w:rsid w:val="00997181"/>
    <w:rsid w:val="0099721D"/>
    <w:rsid w:val="0099741B"/>
    <w:rsid w:val="00997862"/>
    <w:rsid w:val="0099796D"/>
    <w:rsid w:val="00997A6E"/>
    <w:rsid w:val="00997BCC"/>
    <w:rsid w:val="00997C25"/>
    <w:rsid w:val="00997C3E"/>
    <w:rsid w:val="00997C76"/>
    <w:rsid w:val="00997CCA"/>
    <w:rsid w:val="009A014D"/>
    <w:rsid w:val="009A025C"/>
    <w:rsid w:val="009A0679"/>
    <w:rsid w:val="009A0A06"/>
    <w:rsid w:val="009A0B0E"/>
    <w:rsid w:val="009A0B2F"/>
    <w:rsid w:val="009A0CCC"/>
    <w:rsid w:val="009A108B"/>
    <w:rsid w:val="009A10D4"/>
    <w:rsid w:val="009A10E9"/>
    <w:rsid w:val="009A14E5"/>
    <w:rsid w:val="009A15CC"/>
    <w:rsid w:val="009A163A"/>
    <w:rsid w:val="009A194D"/>
    <w:rsid w:val="009A1A9C"/>
    <w:rsid w:val="009A1D1A"/>
    <w:rsid w:val="009A1EA8"/>
    <w:rsid w:val="009A1F80"/>
    <w:rsid w:val="009A2229"/>
    <w:rsid w:val="009A259B"/>
    <w:rsid w:val="009A287B"/>
    <w:rsid w:val="009A29F5"/>
    <w:rsid w:val="009A2A31"/>
    <w:rsid w:val="009A2A49"/>
    <w:rsid w:val="009A2A59"/>
    <w:rsid w:val="009A2CAC"/>
    <w:rsid w:val="009A31C6"/>
    <w:rsid w:val="009A360A"/>
    <w:rsid w:val="009A3734"/>
    <w:rsid w:val="009A378C"/>
    <w:rsid w:val="009A39EA"/>
    <w:rsid w:val="009A39EB"/>
    <w:rsid w:val="009A39F6"/>
    <w:rsid w:val="009A3E94"/>
    <w:rsid w:val="009A3EF7"/>
    <w:rsid w:val="009A4435"/>
    <w:rsid w:val="009A4756"/>
    <w:rsid w:val="009A4B26"/>
    <w:rsid w:val="009A4B48"/>
    <w:rsid w:val="009A4C75"/>
    <w:rsid w:val="009A4FCF"/>
    <w:rsid w:val="009A52B1"/>
    <w:rsid w:val="009A5311"/>
    <w:rsid w:val="009A53D4"/>
    <w:rsid w:val="009A5434"/>
    <w:rsid w:val="009A5481"/>
    <w:rsid w:val="009A59C5"/>
    <w:rsid w:val="009A5A4C"/>
    <w:rsid w:val="009A5A8A"/>
    <w:rsid w:val="009A5B87"/>
    <w:rsid w:val="009A5CA4"/>
    <w:rsid w:val="009A5D96"/>
    <w:rsid w:val="009A6275"/>
    <w:rsid w:val="009A646E"/>
    <w:rsid w:val="009A652D"/>
    <w:rsid w:val="009A68C1"/>
    <w:rsid w:val="009A6AAD"/>
    <w:rsid w:val="009A6BA8"/>
    <w:rsid w:val="009A6C59"/>
    <w:rsid w:val="009A6C7C"/>
    <w:rsid w:val="009A6D0D"/>
    <w:rsid w:val="009A6E8E"/>
    <w:rsid w:val="009A6EB0"/>
    <w:rsid w:val="009A6F9A"/>
    <w:rsid w:val="009A70A2"/>
    <w:rsid w:val="009A7A12"/>
    <w:rsid w:val="009A7A4D"/>
    <w:rsid w:val="009A7AEB"/>
    <w:rsid w:val="009A7DBD"/>
    <w:rsid w:val="009A7F01"/>
    <w:rsid w:val="009B009A"/>
    <w:rsid w:val="009B00C1"/>
    <w:rsid w:val="009B02A0"/>
    <w:rsid w:val="009B0390"/>
    <w:rsid w:val="009B044F"/>
    <w:rsid w:val="009B045D"/>
    <w:rsid w:val="009B04A6"/>
    <w:rsid w:val="009B05AE"/>
    <w:rsid w:val="009B0699"/>
    <w:rsid w:val="009B078A"/>
    <w:rsid w:val="009B0A2D"/>
    <w:rsid w:val="009B0C3F"/>
    <w:rsid w:val="009B0D07"/>
    <w:rsid w:val="009B0EF0"/>
    <w:rsid w:val="009B0FE6"/>
    <w:rsid w:val="009B1035"/>
    <w:rsid w:val="009B1047"/>
    <w:rsid w:val="009B11CF"/>
    <w:rsid w:val="009B13C7"/>
    <w:rsid w:val="009B158D"/>
    <w:rsid w:val="009B163F"/>
    <w:rsid w:val="009B1866"/>
    <w:rsid w:val="009B1B25"/>
    <w:rsid w:val="009B1E76"/>
    <w:rsid w:val="009B202C"/>
    <w:rsid w:val="009B238A"/>
    <w:rsid w:val="009B23DA"/>
    <w:rsid w:val="009B24E6"/>
    <w:rsid w:val="009B2715"/>
    <w:rsid w:val="009B27CE"/>
    <w:rsid w:val="009B28F2"/>
    <w:rsid w:val="009B2BDD"/>
    <w:rsid w:val="009B2C9D"/>
    <w:rsid w:val="009B2EBC"/>
    <w:rsid w:val="009B2FCE"/>
    <w:rsid w:val="009B2FEE"/>
    <w:rsid w:val="009B310E"/>
    <w:rsid w:val="009B317B"/>
    <w:rsid w:val="009B3601"/>
    <w:rsid w:val="009B3646"/>
    <w:rsid w:val="009B3E13"/>
    <w:rsid w:val="009B43A4"/>
    <w:rsid w:val="009B43ED"/>
    <w:rsid w:val="009B44E7"/>
    <w:rsid w:val="009B4560"/>
    <w:rsid w:val="009B488C"/>
    <w:rsid w:val="009B4B67"/>
    <w:rsid w:val="009B4CC4"/>
    <w:rsid w:val="009B4F07"/>
    <w:rsid w:val="009B50D0"/>
    <w:rsid w:val="009B53AD"/>
    <w:rsid w:val="009B556C"/>
    <w:rsid w:val="009B562C"/>
    <w:rsid w:val="009B57DA"/>
    <w:rsid w:val="009B5887"/>
    <w:rsid w:val="009B5926"/>
    <w:rsid w:val="009B5D1C"/>
    <w:rsid w:val="009B5F08"/>
    <w:rsid w:val="009B605E"/>
    <w:rsid w:val="009B60D4"/>
    <w:rsid w:val="009B6123"/>
    <w:rsid w:val="009B6362"/>
    <w:rsid w:val="009B65D7"/>
    <w:rsid w:val="009B65FC"/>
    <w:rsid w:val="009B671B"/>
    <w:rsid w:val="009B69D9"/>
    <w:rsid w:val="009B6C3F"/>
    <w:rsid w:val="009B6D8B"/>
    <w:rsid w:val="009B6E06"/>
    <w:rsid w:val="009B6E84"/>
    <w:rsid w:val="009B71A2"/>
    <w:rsid w:val="009B7344"/>
    <w:rsid w:val="009B73BE"/>
    <w:rsid w:val="009B754E"/>
    <w:rsid w:val="009B779F"/>
    <w:rsid w:val="009B7904"/>
    <w:rsid w:val="009B7E08"/>
    <w:rsid w:val="009B7FFA"/>
    <w:rsid w:val="009C01D3"/>
    <w:rsid w:val="009C04A3"/>
    <w:rsid w:val="009C0504"/>
    <w:rsid w:val="009C091A"/>
    <w:rsid w:val="009C0929"/>
    <w:rsid w:val="009C0AD7"/>
    <w:rsid w:val="009C0B9E"/>
    <w:rsid w:val="009C0C0E"/>
    <w:rsid w:val="009C0D1A"/>
    <w:rsid w:val="009C0DA3"/>
    <w:rsid w:val="009C0EDA"/>
    <w:rsid w:val="009C0FB6"/>
    <w:rsid w:val="009C1039"/>
    <w:rsid w:val="009C1062"/>
    <w:rsid w:val="009C1104"/>
    <w:rsid w:val="009C127D"/>
    <w:rsid w:val="009C1976"/>
    <w:rsid w:val="009C1A8A"/>
    <w:rsid w:val="009C1AA3"/>
    <w:rsid w:val="009C1BAF"/>
    <w:rsid w:val="009C20B7"/>
    <w:rsid w:val="009C2419"/>
    <w:rsid w:val="009C25EB"/>
    <w:rsid w:val="009C26C3"/>
    <w:rsid w:val="009C2855"/>
    <w:rsid w:val="009C28D9"/>
    <w:rsid w:val="009C2AA4"/>
    <w:rsid w:val="009C2B61"/>
    <w:rsid w:val="009C2B78"/>
    <w:rsid w:val="009C2B98"/>
    <w:rsid w:val="009C2BD1"/>
    <w:rsid w:val="009C2D0D"/>
    <w:rsid w:val="009C2D48"/>
    <w:rsid w:val="009C2D7A"/>
    <w:rsid w:val="009C2F21"/>
    <w:rsid w:val="009C3004"/>
    <w:rsid w:val="009C327F"/>
    <w:rsid w:val="009C33CF"/>
    <w:rsid w:val="009C3531"/>
    <w:rsid w:val="009C379C"/>
    <w:rsid w:val="009C3838"/>
    <w:rsid w:val="009C3AD9"/>
    <w:rsid w:val="009C3C2C"/>
    <w:rsid w:val="009C3E1D"/>
    <w:rsid w:val="009C3E43"/>
    <w:rsid w:val="009C3FFE"/>
    <w:rsid w:val="009C4319"/>
    <w:rsid w:val="009C45B1"/>
    <w:rsid w:val="009C4820"/>
    <w:rsid w:val="009C4A4F"/>
    <w:rsid w:val="009C4D11"/>
    <w:rsid w:val="009C4EA9"/>
    <w:rsid w:val="009C4FAE"/>
    <w:rsid w:val="009C50E2"/>
    <w:rsid w:val="009C53A7"/>
    <w:rsid w:val="009C5428"/>
    <w:rsid w:val="009C5640"/>
    <w:rsid w:val="009C5815"/>
    <w:rsid w:val="009C5BBE"/>
    <w:rsid w:val="009C5C48"/>
    <w:rsid w:val="009C5D08"/>
    <w:rsid w:val="009C5D86"/>
    <w:rsid w:val="009C5DB8"/>
    <w:rsid w:val="009C5DCA"/>
    <w:rsid w:val="009C5E49"/>
    <w:rsid w:val="009C5EBA"/>
    <w:rsid w:val="009C5FF8"/>
    <w:rsid w:val="009C61D1"/>
    <w:rsid w:val="009C62EB"/>
    <w:rsid w:val="009C638E"/>
    <w:rsid w:val="009C6616"/>
    <w:rsid w:val="009C66FB"/>
    <w:rsid w:val="009C6FA9"/>
    <w:rsid w:val="009C7089"/>
    <w:rsid w:val="009C727F"/>
    <w:rsid w:val="009C73A2"/>
    <w:rsid w:val="009C749B"/>
    <w:rsid w:val="009C74CB"/>
    <w:rsid w:val="009C75D4"/>
    <w:rsid w:val="009C7609"/>
    <w:rsid w:val="009C7810"/>
    <w:rsid w:val="009C7857"/>
    <w:rsid w:val="009C7DF6"/>
    <w:rsid w:val="009D0002"/>
    <w:rsid w:val="009D0511"/>
    <w:rsid w:val="009D063F"/>
    <w:rsid w:val="009D08B7"/>
    <w:rsid w:val="009D0C5B"/>
    <w:rsid w:val="009D0FBD"/>
    <w:rsid w:val="009D127F"/>
    <w:rsid w:val="009D12A3"/>
    <w:rsid w:val="009D17B3"/>
    <w:rsid w:val="009D17BB"/>
    <w:rsid w:val="009D1A2F"/>
    <w:rsid w:val="009D1CA2"/>
    <w:rsid w:val="009D1D32"/>
    <w:rsid w:val="009D1DF4"/>
    <w:rsid w:val="009D23E6"/>
    <w:rsid w:val="009D24EF"/>
    <w:rsid w:val="009D25C0"/>
    <w:rsid w:val="009D269C"/>
    <w:rsid w:val="009D2806"/>
    <w:rsid w:val="009D2B03"/>
    <w:rsid w:val="009D2B4D"/>
    <w:rsid w:val="009D2C3A"/>
    <w:rsid w:val="009D2D26"/>
    <w:rsid w:val="009D2E96"/>
    <w:rsid w:val="009D2F0E"/>
    <w:rsid w:val="009D31C6"/>
    <w:rsid w:val="009D326F"/>
    <w:rsid w:val="009D331F"/>
    <w:rsid w:val="009D3394"/>
    <w:rsid w:val="009D3448"/>
    <w:rsid w:val="009D3533"/>
    <w:rsid w:val="009D3536"/>
    <w:rsid w:val="009D373A"/>
    <w:rsid w:val="009D37B4"/>
    <w:rsid w:val="009D37FD"/>
    <w:rsid w:val="009D3831"/>
    <w:rsid w:val="009D38B9"/>
    <w:rsid w:val="009D38F2"/>
    <w:rsid w:val="009D3ABF"/>
    <w:rsid w:val="009D3B08"/>
    <w:rsid w:val="009D3BCB"/>
    <w:rsid w:val="009D3C19"/>
    <w:rsid w:val="009D3D57"/>
    <w:rsid w:val="009D3DB9"/>
    <w:rsid w:val="009D4534"/>
    <w:rsid w:val="009D46A5"/>
    <w:rsid w:val="009D4A17"/>
    <w:rsid w:val="009D54A8"/>
    <w:rsid w:val="009D5572"/>
    <w:rsid w:val="009D55AF"/>
    <w:rsid w:val="009D568A"/>
    <w:rsid w:val="009D59D4"/>
    <w:rsid w:val="009D5B38"/>
    <w:rsid w:val="009D5BBF"/>
    <w:rsid w:val="009D5E85"/>
    <w:rsid w:val="009D5E9D"/>
    <w:rsid w:val="009D6325"/>
    <w:rsid w:val="009D6469"/>
    <w:rsid w:val="009D650B"/>
    <w:rsid w:val="009D658A"/>
    <w:rsid w:val="009D65D8"/>
    <w:rsid w:val="009D663E"/>
    <w:rsid w:val="009D689D"/>
    <w:rsid w:val="009D69A0"/>
    <w:rsid w:val="009D6AA2"/>
    <w:rsid w:val="009D6CC5"/>
    <w:rsid w:val="009D6CCD"/>
    <w:rsid w:val="009D70CD"/>
    <w:rsid w:val="009D70F8"/>
    <w:rsid w:val="009D710C"/>
    <w:rsid w:val="009D7401"/>
    <w:rsid w:val="009D757E"/>
    <w:rsid w:val="009D766F"/>
    <w:rsid w:val="009D7687"/>
    <w:rsid w:val="009D7695"/>
    <w:rsid w:val="009D76A6"/>
    <w:rsid w:val="009D7796"/>
    <w:rsid w:val="009D79FE"/>
    <w:rsid w:val="009D7B7F"/>
    <w:rsid w:val="009D7D12"/>
    <w:rsid w:val="009D7E20"/>
    <w:rsid w:val="009D7E8C"/>
    <w:rsid w:val="009E00F0"/>
    <w:rsid w:val="009E02F2"/>
    <w:rsid w:val="009E03B0"/>
    <w:rsid w:val="009E0BA5"/>
    <w:rsid w:val="009E0C05"/>
    <w:rsid w:val="009E0E63"/>
    <w:rsid w:val="009E0FED"/>
    <w:rsid w:val="009E1267"/>
    <w:rsid w:val="009E161C"/>
    <w:rsid w:val="009E1805"/>
    <w:rsid w:val="009E1A91"/>
    <w:rsid w:val="009E1C06"/>
    <w:rsid w:val="009E1C96"/>
    <w:rsid w:val="009E1D86"/>
    <w:rsid w:val="009E1DA3"/>
    <w:rsid w:val="009E20CB"/>
    <w:rsid w:val="009E2225"/>
    <w:rsid w:val="009E22F9"/>
    <w:rsid w:val="009E285E"/>
    <w:rsid w:val="009E2ADB"/>
    <w:rsid w:val="009E2B2A"/>
    <w:rsid w:val="009E2BA4"/>
    <w:rsid w:val="009E2C53"/>
    <w:rsid w:val="009E2D67"/>
    <w:rsid w:val="009E2E85"/>
    <w:rsid w:val="009E2F53"/>
    <w:rsid w:val="009E2FFD"/>
    <w:rsid w:val="009E3058"/>
    <w:rsid w:val="009E30FB"/>
    <w:rsid w:val="009E34FE"/>
    <w:rsid w:val="009E3A10"/>
    <w:rsid w:val="009E3C59"/>
    <w:rsid w:val="009E44EC"/>
    <w:rsid w:val="009E458F"/>
    <w:rsid w:val="009E46AA"/>
    <w:rsid w:val="009E487A"/>
    <w:rsid w:val="009E498A"/>
    <w:rsid w:val="009E4BE3"/>
    <w:rsid w:val="009E4CAD"/>
    <w:rsid w:val="009E4ED6"/>
    <w:rsid w:val="009E4F0F"/>
    <w:rsid w:val="009E53DC"/>
    <w:rsid w:val="009E549C"/>
    <w:rsid w:val="009E54C3"/>
    <w:rsid w:val="009E5707"/>
    <w:rsid w:val="009E59E6"/>
    <w:rsid w:val="009E5BF7"/>
    <w:rsid w:val="009E5C32"/>
    <w:rsid w:val="009E5CB1"/>
    <w:rsid w:val="009E5F6D"/>
    <w:rsid w:val="009E618A"/>
    <w:rsid w:val="009E62A7"/>
    <w:rsid w:val="009E6388"/>
    <w:rsid w:val="009E6549"/>
    <w:rsid w:val="009E662C"/>
    <w:rsid w:val="009E6679"/>
    <w:rsid w:val="009E697F"/>
    <w:rsid w:val="009E6AB3"/>
    <w:rsid w:val="009E6B78"/>
    <w:rsid w:val="009E6C14"/>
    <w:rsid w:val="009E6D1F"/>
    <w:rsid w:val="009E6F9D"/>
    <w:rsid w:val="009E7210"/>
    <w:rsid w:val="009E738D"/>
    <w:rsid w:val="009E7844"/>
    <w:rsid w:val="009E788F"/>
    <w:rsid w:val="009E7A58"/>
    <w:rsid w:val="009E7C7F"/>
    <w:rsid w:val="009E7CE2"/>
    <w:rsid w:val="009F00B0"/>
    <w:rsid w:val="009F026E"/>
    <w:rsid w:val="009F035E"/>
    <w:rsid w:val="009F036B"/>
    <w:rsid w:val="009F04CB"/>
    <w:rsid w:val="009F04FC"/>
    <w:rsid w:val="009F06F1"/>
    <w:rsid w:val="009F0813"/>
    <w:rsid w:val="009F0A43"/>
    <w:rsid w:val="009F0B6B"/>
    <w:rsid w:val="009F0B7A"/>
    <w:rsid w:val="009F0C7B"/>
    <w:rsid w:val="009F0CC3"/>
    <w:rsid w:val="009F0FDB"/>
    <w:rsid w:val="009F1104"/>
    <w:rsid w:val="009F1AE8"/>
    <w:rsid w:val="009F1EE1"/>
    <w:rsid w:val="009F1F97"/>
    <w:rsid w:val="009F202E"/>
    <w:rsid w:val="009F2253"/>
    <w:rsid w:val="009F23C5"/>
    <w:rsid w:val="009F2572"/>
    <w:rsid w:val="009F2604"/>
    <w:rsid w:val="009F2748"/>
    <w:rsid w:val="009F2823"/>
    <w:rsid w:val="009F28F5"/>
    <w:rsid w:val="009F299A"/>
    <w:rsid w:val="009F2A97"/>
    <w:rsid w:val="009F2AB3"/>
    <w:rsid w:val="009F2AB9"/>
    <w:rsid w:val="009F2C75"/>
    <w:rsid w:val="009F2D7C"/>
    <w:rsid w:val="009F2F6B"/>
    <w:rsid w:val="009F3207"/>
    <w:rsid w:val="009F3299"/>
    <w:rsid w:val="009F37F5"/>
    <w:rsid w:val="009F38AF"/>
    <w:rsid w:val="009F3A08"/>
    <w:rsid w:val="009F3CE7"/>
    <w:rsid w:val="009F3D21"/>
    <w:rsid w:val="009F4017"/>
    <w:rsid w:val="009F401C"/>
    <w:rsid w:val="009F496B"/>
    <w:rsid w:val="009F499D"/>
    <w:rsid w:val="009F4A28"/>
    <w:rsid w:val="009F4AFD"/>
    <w:rsid w:val="009F4B67"/>
    <w:rsid w:val="009F4BE2"/>
    <w:rsid w:val="009F4D56"/>
    <w:rsid w:val="009F4EA3"/>
    <w:rsid w:val="009F4FB7"/>
    <w:rsid w:val="009F5279"/>
    <w:rsid w:val="009F5303"/>
    <w:rsid w:val="009F543A"/>
    <w:rsid w:val="009F5583"/>
    <w:rsid w:val="009F5923"/>
    <w:rsid w:val="009F5A14"/>
    <w:rsid w:val="009F5BDB"/>
    <w:rsid w:val="009F5CB7"/>
    <w:rsid w:val="009F5F48"/>
    <w:rsid w:val="009F5FF1"/>
    <w:rsid w:val="009F62E8"/>
    <w:rsid w:val="009F6610"/>
    <w:rsid w:val="009F696F"/>
    <w:rsid w:val="009F6B12"/>
    <w:rsid w:val="009F6C30"/>
    <w:rsid w:val="009F6F4C"/>
    <w:rsid w:val="009F6F65"/>
    <w:rsid w:val="009F708C"/>
    <w:rsid w:val="009F7288"/>
    <w:rsid w:val="009F73E0"/>
    <w:rsid w:val="009F7489"/>
    <w:rsid w:val="009F74E4"/>
    <w:rsid w:val="009F75BD"/>
    <w:rsid w:val="009F7812"/>
    <w:rsid w:val="009F7889"/>
    <w:rsid w:val="009F7AB5"/>
    <w:rsid w:val="009F7D16"/>
    <w:rsid w:val="009F7E16"/>
    <w:rsid w:val="009F7EC3"/>
    <w:rsid w:val="00A00132"/>
    <w:rsid w:val="00A00449"/>
    <w:rsid w:val="00A0083B"/>
    <w:rsid w:val="00A00959"/>
    <w:rsid w:val="00A00DCB"/>
    <w:rsid w:val="00A00F12"/>
    <w:rsid w:val="00A00F55"/>
    <w:rsid w:val="00A0100B"/>
    <w:rsid w:val="00A01079"/>
    <w:rsid w:val="00A011DD"/>
    <w:rsid w:val="00A0139A"/>
    <w:rsid w:val="00A01539"/>
    <w:rsid w:val="00A015AB"/>
    <w:rsid w:val="00A015BD"/>
    <w:rsid w:val="00A0189E"/>
    <w:rsid w:val="00A01CD5"/>
    <w:rsid w:val="00A01DD2"/>
    <w:rsid w:val="00A01EFC"/>
    <w:rsid w:val="00A01F25"/>
    <w:rsid w:val="00A0224E"/>
    <w:rsid w:val="00A0225A"/>
    <w:rsid w:val="00A022AF"/>
    <w:rsid w:val="00A022FE"/>
    <w:rsid w:val="00A024A3"/>
    <w:rsid w:val="00A0268C"/>
    <w:rsid w:val="00A02897"/>
    <w:rsid w:val="00A028D9"/>
    <w:rsid w:val="00A0296F"/>
    <w:rsid w:val="00A02BB8"/>
    <w:rsid w:val="00A02F19"/>
    <w:rsid w:val="00A0306B"/>
    <w:rsid w:val="00A03478"/>
    <w:rsid w:val="00A0382F"/>
    <w:rsid w:val="00A039C2"/>
    <w:rsid w:val="00A03B41"/>
    <w:rsid w:val="00A03C3A"/>
    <w:rsid w:val="00A03DFD"/>
    <w:rsid w:val="00A03E3B"/>
    <w:rsid w:val="00A03ECA"/>
    <w:rsid w:val="00A03FA6"/>
    <w:rsid w:val="00A04386"/>
    <w:rsid w:val="00A04417"/>
    <w:rsid w:val="00A04685"/>
    <w:rsid w:val="00A049FB"/>
    <w:rsid w:val="00A050FC"/>
    <w:rsid w:val="00A051FD"/>
    <w:rsid w:val="00A0544B"/>
    <w:rsid w:val="00A0560A"/>
    <w:rsid w:val="00A05630"/>
    <w:rsid w:val="00A058C1"/>
    <w:rsid w:val="00A059B4"/>
    <w:rsid w:val="00A05AAF"/>
    <w:rsid w:val="00A05B8F"/>
    <w:rsid w:val="00A05F60"/>
    <w:rsid w:val="00A0615E"/>
    <w:rsid w:val="00A061BF"/>
    <w:rsid w:val="00A06206"/>
    <w:rsid w:val="00A06520"/>
    <w:rsid w:val="00A0666D"/>
    <w:rsid w:val="00A06830"/>
    <w:rsid w:val="00A068C6"/>
    <w:rsid w:val="00A06953"/>
    <w:rsid w:val="00A06A33"/>
    <w:rsid w:val="00A06A9F"/>
    <w:rsid w:val="00A06B01"/>
    <w:rsid w:val="00A06DCB"/>
    <w:rsid w:val="00A06F0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15E"/>
    <w:rsid w:val="00A1025D"/>
    <w:rsid w:val="00A102C1"/>
    <w:rsid w:val="00A1031B"/>
    <w:rsid w:val="00A10546"/>
    <w:rsid w:val="00A105BC"/>
    <w:rsid w:val="00A1067C"/>
    <w:rsid w:val="00A106B0"/>
    <w:rsid w:val="00A106DF"/>
    <w:rsid w:val="00A107CF"/>
    <w:rsid w:val="00A10C21"/>
    <w:rsid w:val="00A10C9E"/>
    <w:rsid w:val="00A10FDE"/>
    <w:rsid w:val="00A11108"/>
    <w:rsid w:val="00A1112C"/>
    <w:rsid w:val="00A11238"/>
    <w:rsid w:val="00A11334"/>
    <w:rsid w:val="00A1143D"/>
    <w:rsid w:val="00A11962"/>
    <w:rsid w:val="00A11CAD"/>
    <w:rsid w:val="00A11DE6"/>
    <w:rsid w:val="00A12043"/>
    <w:rsid w:val="00A1255C"/>
    <w:rsid w:val="00A12737"/>
    <w:rsid w:val="00A1274B"/>
    <w:rsid w:val="00A12790"/>
    <w:rsid w:val="00A1284D"/>
    <w:rsid w:val="00A12962"/>
    <w:rsid w:val="00A12A61"/>
    <w:rsid w:val="00A12A76"/>
    <w:rsid w:val="00A12C0B"/>
    <w:rsid w:val="00A12D2F"/>
    <w:rsid w:val="00A12D8A"/>
    <w:rsid w:val="00A12DFF"/>
    <w:rsid w:val="00A12E8A"/>
    <w:rsid w:val="00A131AC"/>
    <w:rsid w:val="00A131FB"/>
    <w:rsid w:val="00A1320D"/>
    <w:rsid w:val="00A13268"/>
    <w:rsid w:val="00A132A9"/>
    <w:rsid w:val="00A132B8"/>
    <w:rsid w:val="00A13549"/>
    <w:rsid w:val="00A13564"/>
    <w:rsid w:val="00A135F7"/>
    <w:rsid w:val="00A13A2B"/>
    <w:rsid w:val="00A13B02"/>
    <w:rsid w:val="00A13B2D"/>
    <w:rsid w:val="00A13C8F"/>
    <w:rsid w:val="00A13D89"/>
    <w:rsid w:val="00A13D9E"/>
    <w:rsid w:val="00A13F71"/>
    <w:rsid w:val="00A140B2"/>
    <w:rsid w:val="00A14285"/>
    <w:rsid w:val="00A14434"/>
    <w:rsid w:val="00A14805"/>
    <w:rsid w:val="00A14932"/>
    <w:rsid w:val="00A149B0"/>
    <w:rsid w:val="00A14A6B"/>
    <w:rsid w:val="00A14C6A"/>
    <w:rsid w:val="00A14CC8"/>
    <w:rsid w:val="00A14CC9"/>
    <w:rsid w:val="00A14D09"/>
    <w:rsid w:val="00A153AF"/>
    <w:rsid w:val="00A1540D"/>
    <w:rsid w:val="00A15522"/>
    <w:rsid w:val="00A15710"/>
    <w:rsid w:val="00A1591D"/>
    <w:rsid w:val="00A1597F"/>
    <w:rsid w:val="00A15BD8"/>
    <w:rsid w:val="00A15D2F"/>
    <w:rsid w:val="00A15D4B"/>
    <w:rsid w:val="00A15E46"/>
    <w:rsid w:val="00A15F0D"/>
    <w:rsid w:val="00A15F76"/>
    <w:rsid w:val="00A15FEC"/>
    <w:rsid w:val="00A15FF2"/>
    <w:rsid w:val="00A16215"/>
    <w:rsid w:val="00A1632E"/>
    <w:rsid w:val="00A16537"/>
    <w:rsid w:val="00A166FB"/>
    <w:rsid w:val="00A16B62"/>
    <w:rsid w:val="00A16B8D"/>
    <w:rsid w:val="00A16DFD"/>
    <w:rsid w:val="00A16EDC"/>
    <w:rsid w:val="00A170E2"/>
    <w:rsid w:val="00A1711F"/>
    <w:rsid w:val="00A172D8"/>
    <w:rsid w:val="00A1737D"/>
    <w:rsid w:val="00A173E5"/>
    <w:rsid w:val="00A1745F"/>
    <w:rsid w:val="00A1784E"/>
    <w:rsid w:val="00A179F9"/>
    <w:rsid w:val="00A17AD3"/>
    <w:rsid w:val="00A2010A"/>
    <w:rsid w:val="00A20145"/>
    <w:rsid w:val="00A201CE"/>
    <w:rsid w:val="00A2042F"/>
    <w:rsid w:val="00A204B3"/>
    <w:rsid w:val="00A20563"/>
    <w:rsid w:val="00A205D4"/>
    <w:rsid w:val="00A206F3"/>
    <w:rsid w:val="00A209B2"/>
    <w:rsid w:val="00A209C3"/>
    <w:rsid w:val="00A20AA0"/>
    <w:rsid w:val="00A20E6A"/>
    <w:rsid w:val="00A20E77"/>
    <w:rsid w:val="00A20E9F"/>
    <w:rsid w:val="00A211DB"/>
    <w:rsid w:val="00A213D1"/>
    <w:rsid w:val="00A21483"/>
    <w:rsid w:val="00A214FF"/>
    <w:rsid w:val="00A2162E"/>
    <w:rsid w:val="00A21750"/>
    <w:rsid w:val="00A219A8"/>
    <w:rsid w:val="00A21E80"/>
    <w:rsid w:val="00A21FE8"/>
    <w:rsid w:val="00A22042"/>
    <w:rsid w:val="00A22695"/>
    <w:rsid w:val="00A2272C"/>
    <w:rsid w:val="00A22BA9"/>
    <w:rsid w:val="00A22C62"/>
    <w:rsid w:val="00A22F69"/>
    <w:rsid w:val="00A230BD"/>
    <w:rsid w:val="00A23112"/>
    <w:rsid w:val="00A232EB"/>
    <w:rsid w:val="00A23354"/>
    <w:rsid w:val="00A2344B"/>
    <w:rsid w:val="00A2379B"/>
    <w:rsid w:val="00A239A8"/>
    <w:rsid w:val="00A23B96"/>
    <w:rsid w:val="00A23CE9"/>
    <w:rsid w:val="00A23D2E"/>
    <w:rsid w:val="00A23DCB"/>
    <w:rsid w:val="00A23E7C"/>
    <w:rsid w:val="00A23F35"/>
    <w:rsid w:val="00A23F51"/>
    <w:rsid w:val="00A23F8F"/>
    <w:rsid w:val="00A24193"/>
    <w:rsid w:val="00A24216"/>
    <w:rsid w:val="00A24328"/>
    <w:rsid w:val="00A2441A"/>
    <w:rsid w:val="00A244CF"/>
    <w:rsid w:val="00A2483F"/>
    <w:rsid w:val="00A2487C"/>
    <w:rsid w:val="00A248A1"/>
    <w:rsid w:val="00A248A4"/>
    <w:rsid w:val="00A24996"/>
    <w:rsid w:val="00A24CA4"/>
    <w:rsid w:val="00A24D9C"/>
    <w:rsid w:val="00A24E87"/>
    <w:rsid w:val="00A24F31"/>
    <w:rsid w:val="00A255B6"/>
    <w:rsid w:val="00A25623"/>
    <w:rsid w:val="00A25690"/>
    <w:rsid w:val="00A25735"/>
    <w:rsid w:val="00A257CA"/>
    <w:rsid w:val="00A25928"/>
    <w:rsid w:val="00A25A29"/>
    <w:rsid w:val="00A25C43"/>
    <w:rsid w:val="00A25D3D"/>
    <w:rsid w:val="00A25DCF"/>
    <w:rsid w:val="00A26156"/>
    <w:rsid w:val="00A261AF"/>
    <w:rsid w:val="00A265D8"/>
    <w:rsid w:val="00A2666E"/>
    <w:rsid w:val="00A266B2"/>
    <w:rsid w:val="00A26AA4"/>
    <w:rsid w:val="00A26B4E"/>
    <w:rsid w:val="00A26C2C"/>
    <w:rsid w:val="00A26FED"/>
    <w:rsid w:val="00A27020"/>
    <w:rsid w:val="00A2745B"/>
    <w:rsid w:val="00A275FA"/>
    <w:rsid w:val="00A2774A"/>
    <w:rsid w:val="00A278C1"/>
    <w:rsid w:val="00A278CC"/>
    <w:rsid w:val="00A278FA"/>
    <w:rsid w:val="00A278FF"/>
    <w:rsid w:val="00A27945"/>
    <w:rsid w:val="00A27C2B"/>
    <w:rsid w:val="00A27D62"/>
    <w:rsid w:val="00A27D98"/>
    <w:rsid w:val="00A27EBC"/>
    <w:rsid w:val="00A27F73"/>
    <w:rsid w:val="00A27F8F"/>
    <w:rsid w:val="00A27FD2"/>
    <w:rsid w:val="00A30148"/>
    <w:rsid w:val="00A303B1"/>
    <w:rsid w:val="00A303C7"/>
    <w:rsid w:val="00A307A8"/>
    <w:rsid w:val="00A30A61"/>
    <w:rsid w:val="00A30A6C"/>
    <w:rsid w:val="00A30C69"/>
    <w:rsid w:val="00A30CB0"/>
    <w:rsid w:val="00A30CC3"/>
    <w:rsid w:val="00A30EB8"/>
    <w:rsid w:val="00A3100E"/>
    <w:rsid w:val="00A31059"/>
    <w:rsid w:val="00A310BA"/>
    <w:rsid w:val="00A3149B"/>
    <w:rsid w:val="00A315EC"/>
    <w:rsid w:val="00A3167D"/>
    <w:rsid w:val="00A3180A"/>
    <w:rsid w:val="00A318C3"/>
    <w:rsid w:val="00A31A1A"/>
    <w:rsid w:val="00A31ADF"/>
    <w:rsid w:val="00A31B39"/>
    <w:rsid w:val="00A31B52"/>
    <w:rsid w:val="00A320DB"/>
    <w:rsid w:val="00A32178"/>
    <w:rsid w:val="00A32335"/>
    <w:rsid w:val="00A323A8"/>
    <w:rsid w:val="00A324F7"/>
    <w:rsid w:val="00A3250C"/>
    <w:rsid w:val="00A32548"/>
    <w:rsid w:val="00A32864"/>
    <w:rsid w:val="00A328BF"/>
    <w:rsid w:val="00A32ABA"/>
    <w:rsid w:val="00A32CF7"/>
    <w:rsid w:val="00A32E3B"/>
    <w:rsid w:val="00A32F18"/>
    <w:rsid w:val="00A32F76"/>
    <w:rsid w:val="00A33151"/>
    <w:rsid w:val="00A33440"/>
    <w:rsid w:val="00A33531"/>
    <w:rsid w:val="00A33599"/>
    <w:rsid w:val="00A33895"/>
    <w:rsid w:val="00A33939"/>
    <w:rsid w:val="00A33958"/>
    <w:rsid w:val="00A33ADE"/>
    <w:rsid w:val="00A33B26"/>
    <w:rsid w:val="00A33B9D"/>
    <w:rsid w:val="00A33E42"/>
    <w:rsid w:val="00A33F98"/>
    <w:rsid w:val="00A34017"/>
    <w:rsid w:val="00A340E4"/>
    <w:rsid w:val="00A342EE"/>
    <w:rsid w:val="00A343D0"/>
    <w:rsid w:val="00A345F9"/>
    <w:rsid w:val="00A3479C"/>
    <w:rsid w:val="00A34A44"/>
    <w:rsid w:val="00A34A51"/>
    <w:rsid w:val="00A34E3B"/>
    <w:rsid w:val="00A35204"/>
    <w:rsid w:val="00A3526E"/>
    <w:rsid w:val="00A35398"/>
    <w:rsid w:val="00A353F2"/>
    <w:rsid w:val="00A354E2"/>
    <w:rsid w:val="00A35641"/>
    <w:rsid w:val="00A35891"/>
    <w:rsid w:val="00A3592B"/>
    <w:rsid w:val="00A35A78"/>
    <w:rsid w:val="00A35CE3"/>
    <w:rsid w:val="00A35EB7"/>
    <w:rsid w:val="00A361A5"/>
    <w:rsid w:val="00A36424"/>
    <w:rsid w:val="00A364C1"/>
    <w:rsid w:val="00A366C0"/>
    <w:rsid w:val="00A366C4"/>
    <w:rsid w:val="00A36796"/>
    <w:rsid w:val="00A3683E"/>
    <w:rsid w:val="00A36A42"/>
    <w:rsid w:val="00A36FE4"/>
    <w:rsid w:val="00A37119"/>
    <w:rsid w:val="00A37167"/>
    <w:rsid w:val="00A3726C"/>
    <w:rsid w:val="00A3792B"/>
    <w:rsid w:val="00A37947"/>
    <w:rsid w:val="00A37989"/>
    <w:rsid w:val="00A40105"/>
    <w:rsid w:val="00A4021A"/>
    <w:rsid w:val="00A402FB"/>
    <w:rsid w:val="00A40661"/>
    <w:rsid w:val="00A406F2"/>
    <w:rsid w:val="00A40819"/>
    <w:rsid w:val="00A408E1"/>
    <w:rsid w:val="00A40D2D"/>
    <w:rsid w:val="00A40F9C"/>
    <w:rsid w:val="00A40FDD"/>
    <w:rsid w:val="00A412A8"/>
    <w:rsid w:val="00A412F0"/>
    <w:rsid w:val="00A41406"/>
    <w:rsid w:val="00A4178F"/>
    <w:rsid w:val="00A417A4"/>
    <w:rsid w:val="00A4180D"/>
    <w:rsid w:val="00A41810"/>
    <w:rsid w:val="00A41E83"/>
    <w:rsid w:val="00A41F4E"/>
    <w:rsid w:val="00A41FEC"/>
    <w:rsid w:val="00A42219"/>
    <w:rsid w:val="00A42292"/>
    <w:rsid w:val="00A42381"/>
    <w:rsid w:val="00A424C8"/>
    <w:rsid w:val="00A426B0"/>
    <w:rsid w:val="00A4281C"/>
    <w:rsid w:val="00A42920"/>
    <w:rsid w:val="00A42AE4"/>
    <w:rsid w:val="00A42CD4"/>
    <w:rsid w:val="00A42DD7"/>
    <w:rsid w:val="00A4339F"/>
    <w:rsid w:val="00A43820"/>
    <w:rsid w:val="00A43C0F"/>
    <w:rsid w:val="00A43D0D"/>
    <w:rsid w:val="00A43DBE"/>
    <w:rsid w:val="00A43E6C"/>
    <w:rsid w:val="00A43E82"/>
    <w:rsid w:val="00A43F47"/>
    <w:rsid w:val="00A43F7F"/>
    <w:rsid w:val="00A443CE"/>
    <w:rsid w:val="00A445E1"/>
    <w:rsid w:val="00A4492D"/>
    <w:rsid w:val="00A44D39"/>
    <w:rsid w:val="00A44D75"/>
    <w:rsid w:val="00A44E06"/>
    <w:rsid w:val="00A44E50"/>
    <w:rsid w:val="00A4500B"/>
    <w:rsid w:val="00A45068"/>
    <w:rsid w:val="00A4521B"/>
    <w:rsid w:val="00A4528A"/>
    <w:rsid w:val="00A45370"/>
    <w:rsid w:val="00A454B2"/>
    <w:rsid w:val="00A456E8"/>
    <w:rsid w:val="00A456F8"/>
    <w:rsid w:val="00A45753"/>
    <w:rsid w:val="00A4594C"/>
    <w:rsid w:val="00A459A4"/>
    <w:rsid w:val="00A45B62"/>
    <w:rsid w:val="00A45BF7"/>
    <w:rsid w:val="00A45C8E"/>
    <w:rsid w:val="00A46081"/>
    <w:rsid w:val="00A4629C"/>
    <w:rsid w:val="00A4629E"/>
    <w:rsid w:val="00A464B7"/>
    <w:rsid w:val="00A4655B"/>
    <w:rsid w:val="00A465C2"/>
    <w:rsid w:val="00A468E5"/>
    <w:rsid w:val="00A46E5A"/>
    <w:rsid w:val="00A46F56"/>
    <w:rsid w:val="00A46FFD"/>
    <w:rsid w:val="00A47173"/>
    <w:rsid w:val="00A473BC"/>
    <w:rsid w:val="00A475D6"/>
    <w:rsid w:val="00A47C44"/>
    <w:rsid w:val="00A47E36"/>
    <w:rsid w:val="00A47FF0"/>
    <w:rsid w:val="00A50188"/>
    <w:rsid w:val="00A50214"/>
    <w:rsid w:val="00A50245"/>
    <w:rsid w:val="00A50302"/>
    <w:rsid w:val="00A50422"/>
    <w:rsid w:val="00A50643"/>
    <w:rsid w:val="00A50781"/>
    <w:rsid w:val="00A50811"/>
    <w:rsid w:val="00A508EE"/>
    <w:rsid w:val="00A50B2E"/>
    <w:rsid w:val="00A50C48"/>
    <w:rsid w:val="00A50C61"/>
    <w:rsid w:val="00A50E42"/>
    <w:rsid w:val="00A510A8"/>
    <w:rsid w:val="00A51209"/>
    <w:rsid w:val="00A51227"/>
    <w:rsid w:val="00A512BB"/>
    <w:rsid w:val="00A51535"/>
    <w:rsid w:val="00A51782"/>
    <w:rsid w:val="00A51806"/>
    <w:rsid w:val="00A519C3"/>
    <w:rsid w:val="00A51C77"/>
    <w:rsid w:val="00A51D65"/>
    <w:rsid w:val="00A52143"/>
    <w:rsid w:val="00A52324"/>
    <w:rsid w:val="00A523A2"/>
    <w:rsid w:val="00A523E4"/>
    <w:rsid w:val="00A525DC"/>
    <w:rsid w:val="00A52678"/>
    <w:rsid w:val="00A52735"/>
    <w:rsid w:val="00A52739"/>
    <w:rsid w:val="00A5283D"/>
    <w:rsid w:val="00A529BD"/>
    <w:rsid w:val="00A52AA5"/>
    <w:rsid w:val="00A52B01"/>
    <w:rsid w:val="00A52BB2"/>
    <w:rsid w:val="00A5309E"/>
    <w:rsid w:val="00A53331"/>
    <w:rsid w:val="00A533A9"/>
    <w:rsid w:val="00A533D9"/>
    <w:rsid w:val="00A5384D"/>
    <w:rsid w:val="00A53F15"/>
    <w:rsid w:val="00A54185"/>
    <w:rsid w:val="00A54216"/>
    <w:rsid w:val="00A544B9"/>
    <w:rsid w:val="00A545E9"/>
    <w:rsid w:val="00A5461A"/>
    <w:rsid w:val="00A54922"/>
    <w:rsid w:val="00A549FD"/>
    <w:rsid w:val="00A54BEE"/>
    <w:rsid w:val="00A54E50"/>
    <w:rsid w:val="00A54EEB"/>
    <w:rsid w:val="00A54EFA"/>
    <w:rsid w:val="00A55200"/>
    <w:rsid w:val="00A5523D"/>
    <w:rsid w:val="00A55288"/>
    <w:rsid w:val="00A5528E"/>
    <w:rsid w:val="00A5533B"/>
    <w:rsid w:val="00A5547A"/>
    <w:rsid w:val="00A55670"/>
    <w:rsid w:val="00A55687"/>
    <w:rsid w:val="00A5570B"/>
    <w:rsid w:val="00A55924"/>
    <w:rsid w:val="00A5595E"/>
    <w:rsid w:val="00A559E2"/>
    <w:rsid w:val="00A55BC7"/>
    <w:rsid w:val="00A55C6F"/>
    <w:rsid w:val="00A55EE3"/>
    <w:rsid w:val="00A55FB3"/>
    <w:rsid w:val="00A55FF1"/>
    <w:rsid w:val="00A56307"/>
    <w:rsid w:val="00A56B5C"/>
    <w:rsid w:val="00A56B69"/>
    <w:rsid w:val="00A56CBF"/>
    <w:rsid w:val="00A56D73"/>
    <w:rsid w:val="00A5701F"/>
    <w:rsid w:val="00A570A1"/>
    <w:rsid w:val="00A577F2"/>
    <w:rsid w:val="00A577F5"/>
    <w:rsid w:val="00A57910"/>
    <w:rsid w:val="00A57969"/>
    <w:rsid w:val="00A57AF2"/>
    <w:rsid w:val="00A57BBD"/>
    <w:rsid w:val="00A57D11"/>
    <w:rsid w:val="00A57D7D"/>
    <w:rsid w:val="00A57DFC"/>
    <w:rsid w:val="00A57F1E"/>
    <w:rsid w:val="00A57FD6"/>
    <w:rsid w:val="00A600AE"/>
    <w:rsid w:val="00A6013C"/>
    <w:rsid w:val="00A6042C"/>
    <w:rsid w:val="00A60527"/>
    <w:rsid w:val="00A60624"/>
    <w:rsid w:val="00A60632"/>
    <w:rsid w:val="00A60AF8"/>
    <w:rsid w:val="00A60BA3"/>
    <w:rsid w:val="00A60C27"/>
    <w:rsid w:val="00A60CF5"/>
    <w:rsid w:val="00A60D4D"/>
    <w:rsid w:val="00A60D60"/>
    <w:rsid w:val="00A60D96"/>
    <w:rsid w:val="00A60FFE"/>
    <w:rsid w:val="00A6125A"/>
    <w:rsid w:val="00A61446"/>
    <w:rsid w:val="00A6153B"/>
    <w:rsid w:val="00A6154E"/>
    <w:rsid w:val="00A6158F"/>
    <w:rsid w:val="00A61720"/>
    <w:rsid w:val="00A61859"/>
    <w:rsid w:val="00A61AF2"/>
    <w:rsid w:val="00A61B17"/>
    <w:rsid w:val="00A61E0D"/>
    <w:rsid w:val="00A62513"/>
    <w:rsid w:val="00A62520"/>
    <w:rsid w:val="00A62551"/>
    <w:rsid w:val="00A6256E"/>
    <w:rsid w:val="00A62667"/>
    <w:rsid w:val="00A628D5"/>
    <w:rsid w:val="00A62BB6"/>
    <w:rsid w:val="00A62C24"/>
    <w:rsid w:val="00A62C69"/>
    <w:rsid w:val="00A62CEF"/>
    <w:rsid w:val="00A62D40"/>
    <w:rsid w:val="00A62D9C"/>
    <w:rsid w:val="00A62EB3"/>
    <w:rsid w:val="00A62FE8"/>
    <w:rsid w:val="00A63221"/>
    <w:rsid w:val="00A6325E"/>
    <w:rsid w:val="00A6326F"/>
    <w:rsid w:val="00A63395"/>
    <w:rsid w:val="00A636CC"/>
    <w:rsid w:val="00A63946"/>
    <w:rsid w:val="00A63A5A"/>
    <w:rsid w:val="00A63F83"/>
    <w:rsid w:val="00A64278"/>
    <w:rsid w:val="00A642A1"/>
    <w:rsid w:val="00A64409"/>
    <w:rsid w:val="00A64487"/>
    <w:rsid w:val="00A64624"/>
    <w:rsid w:val="00A64750"/>
    <w:rsid w:val="00A64B18"/>
    <w:rsid w:val="00A64BB7"/>
    <w:rsid w:val="00A64C1A"/>
    <w:rsid w:val="00A64E21"/>
    <w:rsid w:val="00A64E26"/>
    <w:rsid w:val="00A6532F"/>
    <w:rsid w:val="00A6576F"/>
    <w:rsid w:val="00A6581A"/>
    <w:rsid w:val="00A65D20"/>
    <w:rsid w:val="00A65E0E"/>
    <w:rsid w:val="00A65E68"/>
    <w:rsid w:val="00A65E8E"/>
    <w:rsid w:val="00A65F49"/>
    <w:rsid w:val="00A664BD"/>
    <w:rsid w:val="00A6671B"/>
    <w:rsid w:val="00A667F8"/>
    <w:rsid w:val="00A66990"/>
    <w:rsid w:val="00A66D65"/>
    <w:rsid w:val="00A67045"/>
    <w:rsid w:val="00A671F2"/>
    <w:rsid w:val="00A6724C"/>
    <w:rsid w:val="00A6734E"/>
    <w:rsid w:val="00A67695"/>
    <w:rsid w:val="00A6772F"/>
    <w:rsid w:val="00A679AF"/>
    <w:rsid w:val="00A67B49"/>
    <w:rsid w:val="00A67CE7"/>
    <w:rsid w:val="00A67DF7"/>
    <w:rsid w:val="00A67F3F"/>
    <w:rsid w:val="00A67F51"/>
    <w:rsid w:val="00A70008"/>
    <w:rsid w:val="00A70102"/>
    <w:rsid w:val="00A7010E"/>
    <w:rsid w:val="00A702B7"/>
    <w:rsid w:val="00A7043B"/>
    <w:rsid w:val="00A70548"/>
    <w:rsid w:val="00A70745"/>
    <w:rsid w:val="00A70AB7"/>
    <w:rsid w:val="00A70AF5"/>
    <w:rsid w:val="00A70EFA"/>
    <w:rsid w:val="00A71231"/>
    <w:rsid w:val="00A714F9"/>
    <w:rsid w:val="00A71571"/>
    <w:rsid w:val="00A71598"/>
    <w:rsid w:val="00A715C2"/>
    <w:rsid w:val="00A7166D"/>
    <w:rsid w:val="00A7174A"/>
    <w:rsid w:val="00A718F1"/>
    <w:rsid w:val="00A71AB3"/>
    <w:rsid w:val="00A71B31"/>
    <w:rsid w:val="00A71D17"/>
    <w:rsid w:val="00A7233B"/>
    <w:rsid w:val="00A72556"/>
    <w:rsid w:val="00A725D5"/>
    <w:rsid w:val="00A725E9"/>
    <w:rsid w:val="00A726DB"/>
    <w:rsid w:val="00A726F2"/>
    <w:rsid w:val="00A72BF5"/>
    <w:rsid w:val="00A72C75"/>
    <w:rsid w:val="00A72E9A"/>
    <w:rsid w:val="00A731FA"/>
    <w:rsid w:val="00A732BB"/>
    <w:rsid w:val="00A733FF"/>
    <w:rsid w:val="00A7399F"/>
    <w:rsid w:val="00A739C2"/>
    <w:rsid w:val="00A73FD1"/>
    <w:rsid w:val="00A74026"/>
    <w:rsid w:val="00A74816"/>
    <w:rsid w:val="00A74A43"/>
    <w:rsid w:val="00A74D4D"/>
    <w:rsid w:val="00A74DCC"/>
    <w:rsid w:val="00A74E0A"/>
    <w:rsid w:val="00A74F7A"/>
    <w:rsid w:val="00A7515D"/>
    <w:rsid w:val="00A75469"/>
    <w:rsid w:val="00A754FE"/>
    <w:rsid w:val="00A75534"/>
    <w:rsid w:val="00A75563"/>
    <w:rsid w:val="00A75838"/>
    <w:rsid w:val="00A75942"/>
    <w:rsid w:val="00A75A01"/>
    <w:rsid w:val="00A75A38"/>
    <w:rsid w:val="00A75A54"/>
    <w:rsid w:val="00A75A81"/>
    <w:rsid w:val="00A75B6E"/>
    <w:rsid w:val="00A75D1E"/>
    <w:rsid w:val="00A75E1A"/>
    <w:rsid w:val="00A75E8D"/>
    <w:rsid w:val="00A75FE2"/>
    <w:rsid w:val="00A760B5"/>
    <w:rsid w:val="00A76199"/>
    <w:rsid w:val="00A763C1"/>
    <w:rsid w:val="00A7642C"/>
    <w:rsid w:val="00A76571"/>
    <w:rsid w:val="00A76730"/>
    <w:rsid w:val="00A76A52"/>
    <w:rsid w:val="00A76B11"/>
    <w:rsid w:val="00A76F51"/>
    <w:rsid w:val="00A76FC5"/>
    <w:rsid w:val="00A7704F"/>
    <w:rsid w:val="00A770CA"/>
    <w:rsid w:val="00A7715B"/>
    <w:rsid w:val="00A77290"/>
    <w:rsid w:val="00A772C0"/>
    <w:rsid w:val="00A77328"/>
    <w:rsid w:val="00A773BF"/>
    <w:rsid w:val="00A774F8"/>
    <w:rsid w:val="00A7757A"/>
    <w:rsid w:val="00A77613"/>
    <w:rsid w:val="00A77737"/>
    <w:rsid w:val="00A77773"/>
    <w:rsid w:val="00A77839"/>
    <w:rsid w:val="00A779A4"/>
    <w:rsid w:val="00A77AB4"/>
    <w:rsid w:val="00A77AFF"/>
    <w:rsid w:val="00A77BF5"/>
    <w:rsid w:val="00A77FFD"/>
    <w:rsid w:val="00A80286"/>
    <w:rsid w:val="00A802C7"/>
    <w:rsid w:val="00A802D3"/>
    <w:rsid w:val="00A806C0"/>
    <w:rsid w:val="00A80D2B"/>
    <w:rsid w:val="00A80FA1"/>
    <w:rsid w:val="00A81311"/>
    <w:rsid w:val="00A813F6"/>
    <w:rsid w:val="00A8141A"/>
    <w:rsid w:val="00A816A7"/>
    <w:rsid w:val="00A816F2"/>
    <w:rsid w:val="00A8186F"/>
    <w:rsid w:val="00A81CCB"/>
    <w:rsid w:val="00A82174"/>
    <w:rsid w:val="00A821C0"/>
    <w:rsid w:val="00A82685"/>
    <w:rsid w:val="00A8276D"/>
    <w:rsid w:val="00A82C5E"/>
    <w:rsid w:val="00A82C9D"/>
    <w:rsid w:val="00A82FFE"/>
    <w:rsid w:val="00A8301C"/>
    <w:rsid w:val="00A830F6"/>
    <w:rsid w:val="00A831B0"/>
    <w:rsid w:val="00A831D2"/>
    <w:rsid w:val="00A832F2"/>
    <w:rsid w:val="00A833DA"/>
    <w:rsid w:val="00A836C8"/>
    <w:rsid w:val="00A83828"/>
    <w:rsid w:val="00A839C8"/>
    <w:rsid w:val="00A83B1F"/>
    <w:rsid w:val="00A83D0E"/>
    <w:rsid w:val="00A83D29"/>
    <w:rsid w:val="00A83D7E"/>
    <w:rsid w:val="00A83D85"/>
    <w:rsid w:val="00A8424C"/>
    <w:rsid w:val="00A84355"/>
    <w:rsid w:val="00A8444B"/>
    <w:rsid w:val="00A8462D"/>
    <w:rsid w:val="00A8468B"/>
    <w:rsid w:val="00A84799"/>
    <w:rsid w:val="00A849A8"/>
    <w:rsid w:val="00A84B91"/>
    <w:rsid w:val="00A84C78"/>
    <w:rsid w:val="00A84C94"/>
    <w:rsid w:val="00A84E3E"/>
    <w:rsid w:val="00A85107"/>
    <w:rsid w:val="00A85227"/>
    <w:rsid w:val="00A8525B"/>
    <w:rsid w:val="00A852BE"/>
    <w:rsid w:val="00A852EF"/>
    <w:rsid w:val="00A85301"/>
    <w:rsid w:val="00A85447"/>
    <w:rsid w:val="00A856A0"/>
    <w:rsid w:val="00A85ABB"/>
    <w:rsid w:val="00A85B96"/>
    <w:rsid w:val="00A85D30"/>
    <w:rsid w:val="00A8602C"/>
    <w:rsid w:val="00A8610C"/>
    <w:rsid w:val="00A86215"/>
    <w:rsid w:val="00A8638E"/>
    <w:rsid w:val="00A8650C"/>
    <w:rsid w:val="00A8656D"/>
    <w:rsid w:val="00A865F1"/>
    <w:rsid w:val="00A86798"/>
    <w:rsid w:val="00A86985"/>
    <w:rsid w:val="00A86C70"/>
    <w:rsid w:val="00A86D9A"/>
    <w:rsid w:val="00A86DF4"/>
    <w:rsid w:val="00A86F66"/>
    <w:rsid w:val="00A86FA6"/>
    <w:rsid w:val="00A86FF5"/>
    <w:rsid w:val="00A871F3"/>
    <w:rsid w:val="00A87256"/>
    <w:rsid w:val="00A8735D"/>
    <w:rsid w:val="00A87401"/>
    <w:rsid w:val="00A87503"/>
    <w:rsid w:val="00A87747"/>
    <w:rsid w:val="00A877C4"/>
    <w:rsid w:val="00A8794A"/>
    <w:rsid w:val="00A87A3F"/>
    <w:rsid w:val="00A87D3D"/>
    <w:rsid w:val="00A87ED1"/>
    <w:rsid w:val="00A87F6A"/>
    <w:rsid w:val="00A9003F"/>
    <w:rsid w:val="00A90190"/>
    <w:rsid w:val="00A907C5"/>
    <w:rsid w:val="00A907CC"/>
    <w:rsid w:val="00A90984"/>
    <w:rsid w:val="00A90B29"/>
    <w:rsid w:val="00A90C74"/>
    <w:rsid w:val="00A90DA1"/>
    <w:rsid w:val="00A90FDD"/>
    <w:rsid w:val="00A915D7"/>
    <w:rsid w:val="00A9167B"/>
    <w:rsid w:val="00A919E5"/>
    <w:rsid w:val="00A91B4C"/>
    <w:rsid w:val="00A91B94"/>
    <w:rsid w:val="00A91C19"/>
    <w:rsid w:val="00A91FBD"/>
    <w:rsid w:val="00A9238C"/>
    <w:rsid w:val="00A923E8"/>
    <w:rsid w:val="00A92450"/>
    <w:rsid w:val="00A924A8"/>
    <w:rsid w:val="00A924EC"/>
    <w:rsid w:val="00A9273F"/>
    <w:rsid w:val="00A927A0"/>
    <w:rsid w:val="00A92970"/>
    <w:rsid w:val="00A92C9A"/>
    <w:rsid w:val="00A9331E"/>
    <w:rsid w:val="00A93344"/>
    <w:rsid w:val="00A933E6"/>
    <w:rsid w:val="00A9346C"/>
    <w:rsid w:val="00A935D3"/>
    <w:rsid w:val="00A9382B"/>
    <w:rsid w:val="00A9387A"/>
    <w:rsid w:val="00A938DC"/>
    <w:rsid w:val="00A938E3"/>
    <w:rsid w:val="00A93A2D"/>
    <w:rsid w:val="00A93B51"/>
    <w:rsid w:val="00A93EB1"/>
    <w:rsid w:val="00A93EC2"/>
    <w:rsid w:val="00A941B7"/>
    <w:rsid w:val="00A941D8"/>
    <w:rsid w:val="00A94411"/>
    <w:rsid w:val="00A94A88"/>
    <w:rsid w:val="00A94CD2"/>
    <w:rsid w:val="00A94F66"/>
    <w:rsid w:val="00A94F7B"/>
    <w:rsid w:val="00A94FFA"/>
    <w:rsid w:val="00A952EA"/>
    <w:rsid w:val="00A9537C"/>
    <w:rsid w:val="00A95619"/>
    <w:rsid w:val="00A95934"/>
    <w:rsid w:val="00A9593D"/>
    <w:rsid w:val="00A95B92"/>
    <w:rsid w:val="00A95EFA"/>
    <w:rsid w:val="00A9636F"/>
    <w:rsid w:val="00A963A6"/>
    <w:rsid w:val="00A9647D"/>
    <w:rsid w:val="00A9649F"/>
    <w:rsid w:val="00A964C6"/>
    <w:rsid w:val="00A964D8"/>
    <w:rsid w:val="00A966D2"/>
    <w:rsid w:val="00A966E4"/>
    <w:rsid w:val="00A96776"/>
    <w:rsid w:val="00A96786"/>
    <w:rsid w:val="00A96B8B"/>
    <w:rsid w:val="00A96BA9"/>
    <w:rsid w:val="00A96C3D"/>
    <w:rsid w:val="00A96CA5"/>
    <w:rsid w:val="00A96E4E"/>
    <w:rsid w:val="00A970D7"/>
    <w:rsid w:val="00A971C5"/>
    <w:rsid w:val="00A974FB"/>
    <w:rsid w:val="00A97669"/>
    <w:rsid w:val="00A97778"/>
    <w:rsid w:val="00A978EA"/>
    <w:rsid w:val="00A979CE"/>
    <w:rsid w:val="00A97A01"/>
    <w:rsid w:val="00A97A58"/>
    <w:rsid w:val="00A97A8C"/>
    <w:rsid w:val="00A97DD2"/>
    <w:rsid w:val="00A97FB7"/>
    <w:rsid w:val="00AA01BB"/>
    <w:rsid w:val="00AA023A"/>
    <w:rsid w:val="00AA0545"/>
    <w:rsid w:val="00AA05FB"/>
    <w:rsid w:val="00AA0788"/>
    <w:rsid w:val="00AA0BF1"/>
    <w:rsid w:val="00AA0CD7"/>
    <w:rsid w:val="00AA0E52"/>
    <w:rsid w:val="00AA1230"/>
    <w:rsid w:val="00AA1291"/>
    <w:rsid w:val="00AA14E3"/>
    <w:rsid w:val="00AA1763"/>
    <w:rsid w:val="00AA17BB"/>
    <w:rsid w:val="00AA226A"/>
    <w:rsid w:val="00AA251B"/>
    <w:rsid w:val="00AA2C06"/>
    <w:rsid w:val="00AA2D54"/>
    <w:rsid w:val="00AA3001"/>
    <w:rsid w:val="00AA308B"/>
    <w:rsid w:val="00AA328E"/>
    <w:rsid w:val="00AA3449"/>
    <w:rsid w:val="00AA3B4B"/>
    <w:rsid w:val="00AA3E5E"/>
    <w:rsid w:val="00AA3E7F"/>
    <w:rsid w:val="00AA3EC5"/>
    <w:rsid w:val="00AA3EFA"/>
    <w:rsid w:val="00AA3F6B"/>
    <w:rsid w:val="00AA3FF7"/>
    <w:rsid w:val="00AA4055"/>
    <w:rsid w:val="00AA4132"/>
    <w:rsid w:val="00AA43FD"/>
    <w:rsid w:val="00AA43FF"/>
    <w:rsid w:val="00AA459B"/>
    <w:rsid w:val="00AA4794"/>
    <w:rsid w:val="00AA4942"/>
    <w:rsid w:val="00AA4E7E"/>
    <w:rsid w:val="00AA51E9"/>
    <w:rsid w:val="00AA5306"/>
    <w:rsid w:val="00AA5327"/>
    <w:rsid w:val="00AA5438"/>
    <w:rsid w:val="00AA5520"/>
    <w:rsid w:val="00AA5742"/>
    <w:rsid w:val="00AA5DAC"/>
    <w:rsid w:val="00AA6036"/>
    <w:rsid w:val="00AA68F2"/>
    <w:rsid w:val="00AA6996"/>
    <w:rsid w:val="00AA6A0E"/>
    <w:rsid w:val="00AA6AD1"/>
    <w:rsid w:val="00AA6B92"/>
    <w:rsid w:val="00AA6C7C"/>
    <w:rsid w:val="00AA71A2"/>
    <w:rsid w:val="00AA732C"/>
    <w:rsid w:val="00AA74A6"/>
    <w:rsid w:val="00AA778F"/>
    <w:rsid w:val="00AA7B75"/>
    <w:rsid w:val="00AA7C73"/>
    <w:rsid w:val="00AA7D09"/>
    <w:rsid w:val="00AA7D0E"/>
    <w:rsid w:val="00AA7D3B"/>
    <w:rsid w:val="00AB0317"/>
    <w:rsid w:val="00AB059E"/>
    <w:rsid w:val="00AB063D"/>
    <w:rsid w:val="00AB0822"/>
    <w:rsid w:val="00AB0A73"/>
    <w:rsid w:val="00AB0BEE"/>
    <w:rsid w:val="00AB0CD3"/>
    <w:rsid w:val="00AB0DC2"/>
    <w:rsid w:val="00AB0EA7"/>
    <w:rsid w:val="00AB0EA8"/>
    <w:rsid w:val="00AB0F54"/>
    <w:rsid w:val="00AB11B0"/>
    <w:rsid w:val="00AB11BA"/>
    <w:rsid w:val="00AB13E1"/>
    <w:rsid w:val="00AB13F9"/>
    <w:rsid w:val="00AB14D6"/>
    <w:rsid w:val="00AB18E6"/>
    <w:rsid w:val="00AB191B"/>
    <w:rsid w:val="00AB19DD"/>
    <w:rsid w:val="00AB19F8"/>
    <w:rsid w:val="00AB1A4A"/>
    <w:rsid w:val="00AB1CF7"/>
    <w:rsid w:val="00AB1F2D"/>
    <w:rsid w:val="00AB21FA"/>
    <w:rsid w:val="00AB2362"/>
    <w:rsid w:val="00AB24ED"/>
    <w:rsid w:val="00AB2721"/>
    <w:rsid w:val="00AB2AF4"/>
    <w:rsid w:val="00AB2E3B"/>
    <w:rsid w:val="00AB3026"/>
    <w:rsid w:val="00AB310B"/>
    <w:rsid w:val="00AB3202"/>
    <w:rsid w:val="00AB342D"/>
    <w:rsid w:val="00AB36EE"/>
    <w:rsid w:val="00AB38F2"/>
    <w:rsid w:val="00AB39E5"/>
    <w:rsid w:val="00AB3A47"/>
    <w:rsid w:val="00AB3AEA"/>
    <w:rsid w:val="00AB3C5E"/>
    <w:rsid w:val="00AB3CA4"/>
    <w:rsid w:val="00AB3EF6"/>
    <w:rsid w:val="00AB3EFE"/>
    <w:rsid w:val="00AB3F46"/>
    <w:rsid w:val="00AB3FBD"/>
    <w:rsid w:val="00AB4081"/>
    <w:rsid w:val="00AB421E"/>
    <w:rsid w:val="00AB433E"/>
    <w:rsid w:val="00AB440A"/>
    <w:rsid w:val="00AB441F"/>
    <w:rsid w:val="00AB4605"/>
    <w:rsid w:val="00AB4889"/>
    <w:rsid w:val="00AB4903"/>
    <w:rsid w:val="00AB4946"/>
    <w:rsid w:val="00AB49CF"/>
    <w:rsid w:val="00AB4C18"/>
    <w:rsid w:val="00AB504D"/>
    <w:rsid w:val="00AB52DD"/>
    <w:rsid w:val="00AB537D"/>
    <w:rsid w:val="00AB540B"/>
    <w:rsid w:val="00AB5642"/>
    <w:rsid w:val="00AB59C3"/>
    <w:rsid w:val="00AB5DD5"/>
    <w:rsid w:val="00AB5F76"/>
    <w:rsid w:val="00AB600F"/>
    <w:rsid w:val="00AB60D9"/>
    <w:rsid w:val="00AB61E7"/>
    <w:rsid w:val="00AB6280"/>
    <w:rsid w:val="00AB64A0"/>
    <w:rsid w:val="00AB6979"/>
    <w:rsid w:val="00AB6A49"/>
    <w:rsid w:val="00AB6B6C"/>
    <w:rsid w:val="00AB6BC8"/>
    <w:rsid w:val="00AB6BE8"/>
    <w:rsid w:val="00AB6E9C"/>
    <w:rsid w:val="00AB6EB2"/>
    <w:rsid w:val="00AB6EE5"/>
    <w:rsid w:val="00AB7067"/>
    <w:rsid w:val="00AB70A8"/>
    <w:rsid w:val="00AB7401"/>
    <w:rsid w:val="00AB74FB"/>
    <w:rsid w:val="00AB76C7"/>
    <w:rsid w:val="00AB77D3"/>
    <w:rsid w:val="00AB7CB4"/>
    <w:rsid w:val="00AB7D4D"/>
    <w:rsid w:val="00AC0073"/>
    <w:rsid w:val="00AC009C"/>
    <w:rsid w:val="00AC012C"/>
    <w:rsid w:val="00AC0667"/>
    <w:rsid w:val="00AC06B0"/>
    <w:rsid w:val="00AC0724"/>
    <w:rsid w:val="00AC07C8"/>
    <w:rsid w:val="00AC0889"/>
    <w:rsid w:val="00AC0DFD"/>
    <w:rsid w:val="00AC0E08"/>
    <w:rsid w:val="00AC0EAA"/>
    <w:rsid w:val="00AC140A"/>
    <w:rsid w:val="00AC14D6"/>
    <w:rsid w:val="00AC1593"/>
    <w:rsid w:val="00AC15D7"/>
    <w:rsid w:val="00AC1D43"/>
    <w:rsid w:val="00AC1F72"/>
    <w:rsid w:val="00AC2111"/>
    <w:rsid w:val="00AC21EA"/>
    <w:rsid w:val="00AC2249"/>
    <w:rsid w:val="00AC24E3"/>
    <w:rsid w:val="00AC27E0"/>
    <w:rsid w:val="00AC2841"/>
    <w:rsid w:val="00AC2A3A"/>
    <w:rsid w:val="00AC2D7D"/>
    <w:rsid w:val="00AC2E76"/>
    <w:rsid w:val="00AC2F46"/>
    <w:rsid w:val="00AC2FE5"/>
    <w:rsid w:val="00AC31DE"/>
    <w:rsid w:val="00AC3635"/>
    <w:rsid w:val="00AC3710"/>
    <w:rsid w:val="00AC375C"/>
    <w:rsid w:val="00AC38F0"/>
    <w:rsid w:val="00AC3AC1"/>
    <w:rsid w:val="00AC3F49"/>
    <w:rsid w:val="00AC409C"/>
    <w:rsid w:val="00AC40A4"/>
    <w:rsid w:val="00AC4318"/>
    <w:rsid w:val="00AC47E7"/>
    <w:rsid w:val="00AC4848"/>
    <w:rsid w:val="00AC48B0"/>
    <w:rsid w:val="00AC492E"/>
    <w:rsid w:val="00AC4AE7"/>
    <w:rsid w:val="00AC4C73"/>
    <w:rsid w:val="00AC4CD4"/>
    <w:rsid w:val="00AC4E5B"/>
    <w:rsid w:val="00AC528E"/>
    <w:rsid w:val="00AC5340"/>
    <w:rsid w:val="00AC582E"/>
    <w:rsid w:val="00AC5844"/>
    <w:rsid w:val="00AC590E"/>
    <w:rsid w:val="00AC5A43"/>
    <w:rsid w:val="00AC5A63"/>
    <w:rsid w:val="00AC5FA3"/>
    <w:rsid w:val="00AC6216"/>
    <w:rsid w:val="00AC628D"/>
    <w:rsid w:val="00AC62F1"/>
    <w:rsid w:val="00AC6828"/>
    <w:rsid w:val="00AC6B51"/>
    <w:rsid w:val="00AC6CA7"/>
    <w:rsid w:val="00AC6D60"/>
    <w:rsid w:val="00AC6F38"/>
    <w:rsid w:val="00AC706A"/>
    <w:rsid w:val="00AC72A2"/>
    <w:rsid w:val="00AC745A"/>
    <w:rsid w:val="00AC74FC"/>
    <w:rsid w:val="00AC756F"/>
    <w:rsid w:val="00AC75DE"/>
    <w:rsid w:val="00AC77B3"/>
    <w:rsid w:val="00AC7EED"/>
    <w:rsid w:val="00AC7F49"/>
    <w:rsid w:val="00AD00E3"/>
    <w:rsid w:val="00AD027D"/>
    <w:rsid w:val="00AD035B"/>
    <w:rsid w:val="00AD03FD"/>
    <w:rsid w:val="00AD0652"/>
    <w:rsid w:val="00AD0B77"/>
    <w:rsid w:val="00AD0BEC"/>
    <w:rsid w:val="00AD0D3E"/>
    <w:rsid w:val="00AD0E27"/>
    <w:rsid w:val="00AD13A1"/>
    <w:rsid w:val="00AD153F"/>
    <w:rsid w:val="00AD169B"/>
    <w:rsid w:val="00AD16F1"/>
    <w:rsid w:val="00AD16F2"/>
    <w:rsid w:val="00AD177C"/>
    <w:rsid w:val="00AD1AA7"/>
    <w:rsid w:val="00AD2428"/>
    <w:rsid w:val="00AD2794"/>
    <w:rsid w:val="00AD2883"/>
    <w:rsid w:val="00AD2EAE"/>
    <w:rsid w:val="00AD2EE9"/>
    <w:rsid w:val="00AD30A1"/>
    <w:rsid w:val="00AD34C1"/>
    <w:rsid w:val="00AD36EF"/>
    <w:rsid w:val="00AD373E"/>
    <w:rsid w:val="00AD392E"/>
    <w:rsid w:val="00AD3A63"/>
    <w:rsid w:val="00AD3C03"/>
    <w:rsid w:val="00AD4019"/>
    <w:rsid w:val="00AD4177"/>
    <w:rsid w:val="00AD4338"/>
    <w:rsid w:val="00AD4496"/>
    <w:rsid w:val="00AD44EA"/>
    <w:rsid w:val="00AD4716"/>
    <w:rsid w:val="00AD47A9"/>
    <w:rsid w:val="00AD4F86"/>
    <w:rsid w:val="00AD529F"/>
    <w:rsid w:val="00AD5591"/>
    <w:rsid w:val="00AD56F1"/>
    <w:rsid w:val="00AD5872"/>
    <w:rsid w:val="00AD5D9D"/>
    <w:rsid w:val="00AD5EE7"/>
    <w:rsid w:val="00AD5F7E"/>
    <w:rsid w:val="00AD5F92"/>
    <w:rsid w:val="00AD5FEB"/>
    <w:rsid w:val="00AD64AB"/>
    <w:rsid w:val="00AD67AE"/>
    <w:rsid w:val="00AD6969"/>
    <w:rsid w:val="00AD6AF8"/>
    <w:rsid w:val="00AD6C48"/>
    <w:rsid w:val="00AD6E1B"/>
    <w:rsid w:val="00AD7018"/>
    <w:rsid w:val="00AD76FC"/>
    <w:rsid w:val="00AD777C"/>
    <w:rsid w:val="00AD79CA"/>
    <w:rsid w:val="00AD7BC5"/>
    <w:rsid w:val="00AD7C76"/>
    <w:rsid w:val="00AD7C99"/>
    <w:rsid w:val="00AE0018"/>
    <w:rsid w:val="00AE0038"/>
    <w:rsid w:val="00AE031E"/>
    <w:rsid w:val="00AE0381"/>
    <w:rsid w:val="00AE03AB"/>
    <w:rsid w:val="00AE03D3"/>
    <w:rsid w:val="00AE0403"/>
    <w:rsid w:val="00AE0624"/>
    <w:rsid w:val="00AE06AE"/>
    <w:rsid w:val="00AE082D"/>
    <w:rsid w:val="00AE0BFE"/>
    <w:rsid w:val="00AE0D2C"/>
    <w:rsid w:val="00AE0D8F"/>
    <w:rsid w:val="00AE0EEF"/>
    <w:rsid w:val="00AE0F04"/>
    <w:rsid w:val="00AE1002"/>
    <w:rsid w:val="00AE1102"/>
    <w:rsid w:val="00AE11F4"/>
    <w:rsid w:val="00AE12C5"/>
    <w:rsid w:val="00AE1710"/>
    <w:rsid w:val="00AE19E0"/>
    <w:rsid w:val="00AE1CB9"/>
    <w:rsid w:val="00AE1FE7"/>
    <w:rsid w:val="00AE1FFC"/>
    <w:rsid w:val="00AE2081"/>
    <w:rsid w:val="00AE2218"/>
    <w:rsid w:val="00AE224C"/>
    <w:rsid w:val="00AE2496"/>
    <w:rsid w:val="00AE2634"/>
    <w:rsid w:val="00AE28F4"/>
    <w:rsid w:val="00AE28FD"/>
    <w:rsid w:val="00AE2C93"/>
    <w:rsid w:val="00AE2CC9"/>
    <w:rsid w:val="00AE2F11"/>
    <w:rsid w:val="00AE302F"/>
    <w:rsid w:val="00AE318C"/>
    <w:rsid w:val="00AE3204"/>
    <w:rsid w:val="00AE33CD"/>
    <w:rsid w:val="00AE349E"/>
    <w:rsid w:val="00AE35C3"/>
    <w:rsid w:val="00AE3752"/>
    <w:rsid w:val="00AE3B1F"/>
    <w:rsid w:val="00AE3B26"/>
    <w:rsid w:val="00AE3BA8"/>
    <w:rsid w:val="00AE3EFD"/>
    <w:rsid w:val="00AE40FD"/>
    <w:rsid w:val="00AE4607"/>
    <w:rsid w:val="00AE4747"/>
    <w:rsid w:val="00AE4A0B"/>
    <w:rsid w:val="00AE4A4A"/>
    <w:rsid w:val="00AE4A5D"/>
    <w:rsid w:val="00AE4ACC"/>
    <w:rsid w:val="00AE4C1C"/>
    <w:rsid w:val="00AE4E24"/>
    <w:rsid w:val="00AE4E5E"/>
    <w:rsid w:val="00AE52AB"/>
    <w:rsid w:val="00AE5441"/>
    <w:rsid w:val="00AE5527"/>
    <w:rsid w:val="00AE5889"/>
    <w:rsid w:val="00AE596D"/>
    <w:rsid w:val="00AE59A8"/>
    <w:rsid w:val="00AE5A57"/>
    <w:rsid w:val="00AE5C5C"/>
    <w:rsid w:val="00AE6036"/>
    <w:rsid w:val="00AE61E1"/>
    <w:rsid w:val="00AE6425"/>
    <w:rsid w:val="00AE643B"/>
    <w:rsid w:val="00AE69DC"/>
    <w:rsid w:val="00AE6B0A"/>
    <w:rsid w:val="00AE6CE5"/>
    <w:rsid w:val="00AE6E56"/>
    <w:rsid w:val="00AE6F40"/>
    <w:rsid w:val="00AE6FCF"/>
    <w:rsid w:val="00AE7083"/>
    <w:rsid w:val="00AE70C3"/>
    <w:rsid w:val="00AE70E7"/>
    <w:rsid w:val="00AE7115"/>
    <w:rsid w:val="00AE7475"/>
    <w:rsid w:val="00AE7521"/>
    <w:rsid w:val="00AE7824"/>
    <w:rsid w:val="00AE78A9"/>
    <w:rsid w:val="00AE78DB"/>
    <w:rsid w:val="00AE7BCC"/>
    <w:rsid w:val="00AE7D8D"/>
    <w:rsid w:val="00AF033D"/>
    <w:rsid w:val="00AF03D5"/>
    <w:rsid w:val="00AF065A"/>
    <w:rsid w:val="00AF0672"/>
    <w:rsid w:val="00AF0884"/>
    <w:rsid w:val="00AF0A5F"/>
    <w:rsid w:val="00AF0AFF"/>
    <w:rsid w:val="00AF0BB3"/>
    <w:rsid w:val="00AF0D0B"/>
    <w:rsid w:val="00AF0D1B"/>
    <w:rsid w:val="00AF0D47"/>
    <w:rsid w:val="00AF0F39"/>
    <w:rsid w:val="00AF13A0"/>
    <w:rsid w:val="00AF13D4"/>
    <w:rsid w:val="00AF19F9"/>
    <w:rsid w:val="00AF1B2F"/>
    <w:rsid w:val="00AF1B41"/>
    <w:rsid w:val="00AF1C5B"/>
    <w:rsid w:val="00AF1D20"/>
    <w:rsid w:val="00AF1E38"/>
    <w:rsid w:val="00AF1E78"/>
    <w:rsid w:val="00AF1F1D"/>
    <w:rsid w:val="00AF211B"/>
    <w:rsid w:val="00AF21C2"/>
    <w:rsid w:val="00AF23B8"/>
    <w:rsid w:val="00AF2414"/>
    <w:rsid w:val="00AF2419"/>
    <w:rsid w:val="00AF271F"/>
    <w:rsid w:val="00AF293A"/>
    <w:rsid w:val="00AF2962"/>
    <w:rsid w:val="00AF2982"/>
    <w:rsid w:val="00AF2A4F"/>
    <w:rsid w:val="00AF2A6A"/>
    <w:rsid w:val="00AF2B14"/>
    <w:rsid w:val="00AF2F80"/>
    <w:rsid w:val="00AF30C5"/>
    <w:rsid w:val="00AF35D0"/>
    <w:rsid w:val="00AF370D"/>
    <w:rsid w:val="00AF3775"/>
    <w:rsid w:val="00AF38C5"/>
    <w:rsid w:val="00AF39DD"/>
    <w:rsid w:val="00AF3B54"/>
    <w:rsid w:val="00AF3D21"/>
    <w:rsid w:val="00AF3DA8"/>
    <w:rsid w:val="00AF44B7"/>
    <w:rsid w:val="00AF4540"/>
    <w:rsid w:val="00AF4610"/>
    <w:rsid w:val="00AF48F0"/>
    <w:rsid w:val="00AF4B3C"/>
    <w:rsid w:val="00AF4C5A"/>
    <w:rsid w:val="00AF4D62"/>
    <w:rsid w:val="00AF4E97"/>
    <w:rsid w:val="00AF4F99"/>
    <w:rsid w:val="00AF5227"/>
    <w:rsid w:val="00AF53F7"/>
    <w:rsid w:val="00AF5494"/>
    <w:rsid w:val="00AF55DB"/>
    <w:rsid w:val="00AF569D"/>
    <w:rsid w:val="00AF5700"/>
    <w:rsid w:val="00AF589A"/>
    <w:rsid w:val="00AF58FC"/>
    <w:rsid w:val="00AF5B30"/>
    <w:rsid w:val="00AF5BCE"/>
    <w:rsid w:val="00AF5D8B"/>
    <w:rsid w:val="00AF5DCA"/>
    <w:rsid w:val="00AF5DCE"/>
    <w:rsid w:val="00AF60ED"/>
    <w:rsid w:val="00AF6150"/>
    <w:rsid w:val="00AF6764"/>
    <w:rsid w:val="00AF67B8"/>
    <w:rsid w:val="00AF67F1"/>
    <w:rsid w:val="00AF6E79"/>
    <w:rsid w:val="00AF6EA3"/>
    <w:rsid w:val="00AF6EF1"/>
    <w:rsid w:val="00AF6F65"/>
    <w:rsid w:val="00AF717F"/>
    <w:rsid w:val="00AF72DA"/>
    <w:rsid w:val="00AF7399"/>
    <w:rsid w:val="00AF743F"/>
    <w:rsid w:val="00AF770E"/>
    <w:rsid w:val="00AF7715"/>
    <w:rsid w:val="00AF77DC"/>
    <w:rsid w:val="00AF7999"/>
    <w:rsid w:val="00AF7B65"/>
    <w:rsid w:val="00AF7D91"/>
    <w:rsid w:val="00AF7E05"/>
    <w:rsid w:val="00AF7E94"/>
    <w:rsid w:val="00AF7EBD"/>
    <w:rsid w:val="00B000DF"/>
    <w:rsid w:val="00B0012C"/>
    <w:rsid w:val="00B00258"/>
    <w:rsid w:val="00B002AA"/>
    <w:rsid w:val="00B00430"/>
    <w:rsid w:val="00B00704"/>
    <w:rsid w:val="00B00749"/>
    <w:rsid w:val="00B00ABB"/>
    <w:rsid w:val="00B00CB7"/>
    <w:rsid w:val="00B00D54"/>
    <w:rsid w:val="00B00DCF"/>
    <w:rsid w:val="00B00FB2"/>
    <w:rsid w:val="00B00FCB"/>
    <w:rsid w:val="00B01090"/>
    <w:rsid w:val="00B010C0"/>
    <w:rsid w:val="00B0122D"/>
    <w:rsid w:val="00B012A3"/>
    <w:rsid w:val="00B01401"/>
    <w:rsid w:val="00B01508"/>
    <w:rsid w:val="00B0182E"/>
    <w:rsid w:val="00B0189F"/>
    <w:rsid w:val="00B01AEA"/>
    <w:rsid w:val="00B01BEB"/>
    <w:rsid w:val="00B01DD5"/>
    <w:rsid w:val="00B01DDD"/>
    <w:rsid w:val="00B02064"/>
    <w:rsid w:val="00B02067"/>
    <w:rsid w:val="00B022D2"/>
    <w:rsid w:val="00B024DB"/>
    <w:rsid w:val="00B024E5"/>
    <w:rsid w:val="00B02868"/>
    <w:rsid w:val="00B02967"/>
    <w:rsid w:val="00B02A33"/>
    <w:rsid w:val="00B03045"/>
    <w:rsid w:val="00B032CD"/>
    <w:rsid w:val="00B03660"/>
    <w:rsid w:val="00B0374F"/>
    <w:rsid w:val="00B0376E"/>
    <w:rsid w:val="00B03E1B"/>
    <w:rsid w:val="00B03FCA"/>
    <w:rsid w:val="00B044F0"/>
    <w:rsid w:val="00B045C8"/>
    <w:rsid w:val="00B045CF"/>
    <w:rsid w:val="00B046A6"/>
    <w:rsid w:val="00B04AE5"/>
    <w:rsid w:val="00B04DA1"/>
    <w:rsid w:val="00B04DD7"/>
    <w:rsid w:val="00B04F49"/>
    <w:rsid w:val="00B04F97"/>
    <w:rsid w:val="00B05220"/>
    <w:rsid w:val="00B0538E"/>
    <w:rsid w:val="00B05446"/>
    <w:rsid w:val="00B05514"/>
    <w:rsid w:val="00B0552F"/>
    <w:rsid w:val="00B05634"/>
    <w:rsid w:val="00B0582C"/>
    <w:rsid w:val="00B05862"/>
    <w:rsid w:val="00B05A60"/>
    <w:rsid w:val="00B05AE4"/>
    <w:rsid w:val="00B05B0F"/>
    <w:rsid w:val="00B05C5A"/>
    <w:rsid w:val="00B05C5D"/>
    <w:rsid w:val="00B060A2"/>
    <w:rsid w:val="00B061C6"/>
    <w:rsid w:val="00B06399"/>
    <w:rsid w:val="00B065F2"/>
    <w:rsid w:val="00B06B9F"/>
    <w:rsid w:val="00B06BD1"/>
    <w:rsid w:val="00B06D7B"/>
    <w:rsid w:val="00B06E2B"/>
    <w:rsid w:val="00B06E52"/>
    <w:rsid w:val="00B07089"/>
    <w:rsid w:val="00B07151"/>
    <w:rsid w:val="00B0743A"/>
    <w:rsid w:val="00B07478"/>
    <w:rsid w:val="00B07606"/>
    <w:rsid w:val="00B0772F"/>
    <w:rsid w:val="00B07753"/>
    <w:rsid w:val="00B0795C"/>
    <w:rsid w:val="00B07AE4"/>
    <w:rsid w:val="00B07F2A"/>
    <w:rsid w:val="00B10090"/>
    <w:rsid w:val="00B1013E"/>
    <w:rsid w:val="00B10181"/>
    <w:rsid w:val="00B101CD"/>
    <w:rsid w:val="00B101DE"/>
    <w:rsid w:val="00B10207"/>
    <w:rsid w:val="00B102B3"/>
    <w:rsid w:val="00B1034C"/>
    <w:rsid w:val="00B1077E"/>
    <w:rsid w:val="00B107C9"/>
    <w:rsid w:val="00B10A6E"/>
    <w:rsid w:val="00B10B5F"/>
    <w:rsid w:val="00B10BBD"/>
    <w:rsid w:val="00B10BD8"/>
    <w:rsid w:val="00B10C57"/>
    <w:rsid w:val="00B10E36"/>
    <w:rsid w:val="00B11287"/>
    <w:rsid w:val="00B1133E"/>
    <w:rsid w:val="00B113E9"/>
    <w:rsid w:val="00B11986"/>
    <w:rsid w:val="00B11C42"/>
    <w:rsid w:val="00B11D15"/>
    <w:rsid w:val="00B11DE3"/>
    <w:rsid w:val="00B11F31"/>
    <w:rsid w:val="00B12014"/>
    <w:rsid w:val="00B12031"/>
    <w:rsid w:val="00B12246"/>
    <w:rsid w:val="00B12247"/>
    <w:rsid w:val="00B1225A"/>
    <w:rsid w:val="00B12481"/>
    <w:rsid w:val="00B125EE"/>
    <w:rsid w:val="00B126B9"/>
    <w:rsid w:val="00B1280B"/>
    <w:rsid w:val="00B12929"/>
    <w:rsid w:val="00B129F5"/>
    <w:rsid w:val="00B12B5D"/>
    <w:rsid w:val="00B12BB1"/>
    <w:rsid w:val="00B12C51"/>
    <w:rsid w:val="00B12C63"/>
    <w:rsid w:val="00B12D6E"/>
    <w:rsid w:val="00B12E9D"/>
    <w:rsid w:val="00B13224"/>
    <w:rsid w:val="00B13714"/>
    <w:rsid w:val="00B13782"/>
    <w:rsid w:val="00B1383D"/>
    <w:rsid w:val="00B13A1B"/>
    <w:rsid w:val="00B13AD4"/>
    <w:rsid w:val="00B13C9B"/>
    <w:rsid w:val="00B13CB4"/>
    <w:rsid w:val="00B13EFF"/>
    <w:rsid w:val="00B141F3"/>
    <w:rsid w:val="00B14345"/>
    <w:rsid w:val="00B1482A"/>
    <w:rsid w:val="00B14D40"/>
    <w:rsid w:val="00B14DD5"/>
    <w:rsid w:val="00B14F41"/>
    <w:rsid w:val="00B14FE5"/>
    <w:rsid w:val="00B153F3"/>
    <w:rsid w:val="00B156AC"/>
    <w:rsid w:val="00B156B8"/>
    <w:rsid w:val="00B15A69"/>
    <w:rsid w:val="00B15BD7"/>
    <w:rsid w:val="00B15C0A"/>
    <w:rsid w:val="00B15EA5"/>
    <w:rsid w:val="00B15FEE"/>
    <w:rsid w:val="00B1614E"/>
    <w:rsid w:val="00B1625D"/>
    <w:rsid w:val="00B164FF"/>
    <w:rsid w:val="00B1658B"/>
    <w:rsid w:val="00B16F6B"/>
    <w:rsid w:val="00B16FA6"/>
    <w:rsid w:val="00B16FCF"/>
    <w:rsid w:val="00B16FF1"/>
    <w:rsid w:val="00B1701B"/>
    <w:rsid w:val="00B1715B"/>
    <w:rsid w:val="00B1723C"/>
    <w:rsid w:val="00B17438"/>
    <w:rsid w:val="00B17622"/>
    <w:rsid w:val="00B176FF"/>
    <w:rsid w:val="00B178BC"/>
    <w:rsid w:val="00B17900"/>
    <w:rsid w:val="00B17920"/>
    <w:rsid w:val="00B179E6"/>
    <w:rsid w:val="00B17A51"/>
    <w:rsid w:val="00B17B0E"/>
    <w:rsid w:val="00B17BB7"/>
    <w:rsid w:val="00B17DDB"/>
    <w:rsid w:val="00B20085"/>
    <w:rsid w:val="00B200B8"/>
    <w:rsid w:val="00B20282"/>
    <w:rsid w:val="00B2040B"/>
    <w:rsid w:val="00B2078E"/>
    <w:rsid w:val="00B2089D"/>
    <w:rsid w:val="00B20A4C"/>
    <w:rsid w:val="00B20B72"/>
    <w:rsid w:val="00B20DB8"/>
    <w:rsid w:val="00B2106A"/>
    <w:rsid w:val="00B2125E"/>
    <w:rsid w:val="00B213EF"/>
    <w:rsid w:val="00B21583"/>
    <w:rsid w:val="00B21640"/>
    <w:rsid w:val="00B216D9"/>
    <w:rsid w:val="00B217A0"/>
    <w:rsid w:val="00B217D2"/>
    <w:rsid w:val="00B2184B"/>
    <w:rsid w:val="00B21960"/>
    <w:rsid w:val="00B21B3D"/>
    <w:rsid w:val="00B21C66"/>
    <w:rsid w:val="00B21CFD"/>
    <w:rsid w:val="00B21D28"/>
    <w:rsid w:val="00B21DBE"/>
    <w:rsid w:val="00B21DD7"/>
    <w:rsid w:val="00B21E73"/>
    <w:rsid w:val="00B2248D"/>
    <w:rsid w:val="00B22918"/>
    <w:rsid w:val="00B229A7"/>
    <w:rsid w:val="00B229EB"/>
    <w:rsid w:val="00B22BCA"/>
    <w:rsid w:val="00B22BCD"/>
    <w:rsid w:val="00B22F52"/>
    <w:rsid w:val="00B22FE8"/>
    <w:rsid w:val="00B230DD"/>
    <w:rsid w:val="00B235B8"/>
    <w:rsid w:val="00B235F3"/>
    <w:rsid w:val="00B2363E"/>
    <w:rsid w:val="00B23961"/>
    <w:rsid w:val="00B23A45"/>
    <w:rsid w:val="00B23ACF"/>
    <w:rsid w:val="00B23B41"/>
    <w:rsid w:val="00B23BF6"/>
    <w:rsid w:val="00B23C12"/>
    <w:rsid w:val="00B23C8A"/>
    <w:rsid w:val="00B23E6B"/>
    <w:rsid w:val="00B23F34"/>
    <w:rsid w:val="00B23F3E"/>
    <w:rsid w:val="00B24098"/>
    <w:rsid w:val="00B240A6"/>
    <w:rsid w:val="00B24252"/>
    <w:rsid w:val="00B2438B"/>
    <w:rsid w:val="00B244AD"/>
    <w:rsid w:val="00B24A5B"/>
    <w:rsid w:val="00B24E98"/>
    <w:rsid w:val="00B25049"/>
    <w:rsid w:val="00B2504B"/>
    <w:rsid w:val="00B25454"/>
    <w:rsid w:val="00B254BF"/>
    <w:rsid w:val="00B25939"/>
    <w:rsid w:val="00B25A45"/>
    <w:rsid w:val="00B25B28"/>
    <w:rsid w:val="00B25C74"/>
    <w:rsid w:val="00B25D2B"/>
    <w:rsid w:val="00B25EDF"/>
    <w:rsid w:val="00B25F55"/>
    <w:rsid w:val="00B260D7"/>
    <w:rsid w:val="00B2611C"/>
    <w:rsid w:val="00B2619F"/>
    <w:rsid w:val="00B2639F"/>
    <w:rsid w:val="00B264EB"/>
    <w:rsid w:val="00B26574"/>
    <w:rsid w:val="00B265E5"/>
    <w:rsid w:val="00B26910"/>
    <w:rsid w:val="00B26F2D"/>
    <w:rsid w:val="00B270C1"/>
    <w:rsid w:val="00B2755A"/>
    <w:rsid w:val="00B277F8"/>
    <w:rsid w:val="00B27883"/>
    <w:rsid w:val="00B27E32"/>
    <w:rsid w:val="00B27E8D"/>
    <w:rsid w:val="00B3019F"/>
    <w:rsid w:val="00B30417"/>
    <w:rsid w:val="00B30501"/>
    <w:rsid w:val="00B3056F"/>
    <w:rsid w:val="00B30C59"/>
    <w:rsid w:val="00B30FA5"/>
    <w:rsid w:val="00B31142"/>
    <w:rsid w:val="00B312B3"/>
    <w:rsid w:val="00B316B4"/>
    <w:rsid w:val="00B3196B"/>
    <w:rsid w:val="00B31AEE"/>
    <w:rsid w:val="00B31CA3"/>
    <w:rsid w:val="00B321AB"/>
    <w:rsid w:val="00B3266F"/>
    <w:rsid w:val="00B3298B"/>
    <w:rsid w:val="00B32A00"/>
    <w:rsid w:val="00B32C6A"/>
    <w:rsid w:val="00B33083"/>
    <w:rsid w:val="00B33194"/>
    <w:rsid w:val="00B333D5"/>
    <w:rsid w:val="00B33A22"/>
    <w:rsid w:val="00B33BCA"/>
    <w:rsid w:val="00B33C19"/>
    <w:rsid w:val="00B33D44"/>
    <w:rsid w:val="00B341BA"/>
    <w:rsid w:val="00B342B6"/>
    <w:rsid w:val="00B344B4"/>
    <w:rsid w:val="00B344FC"/>
    <w:rsid w:val="00B348A0"/>
    <w:rsid w:val="00B349C5"/>
    <w:rsid w:val="00B34A29"/>
    <w:rsid w:val="00B34A2F"/>
    <w:rsid w:val="00B34AAA"/>
    <w:rsid w:val="00B34C39"/>
    <w:rsid w:val="00B34D04"/>
    <w:rsid w:val="00B34EA6"/>
    <w:rsid w:val="00B34FF4"/>
    <w:rsid w:val="00B351FB"/>
    <w:rsid w:val="00B35210"/>
    <w:rsid w:val="00B352FE"/>
    <w:rsid w:val="00B3536A"/>
    <w:rsid w:val="00B35A2B"/>
    <w:rsid w:val="00B35AEE"/>
    <w:rsid w:val="00B35B36"/>
    <w:rsid w:val="00B35EA8"/>
    <w:rsid w:val="00B36223"/>
    <w:rsid w:val="00B362CE"/>
    <w:rsid w:val="00B36338"/>
    <w:rsid w:val="00B366BD"/>
    <w:rsid w:val="00B366E5"/>
    <w:rsid w:val="00B36DAE"/>
    <w:rsid w:val="00B36DD5"/>
    <w:rsid w:val="00B37088"/>
    <w:rsid w:val="00B373C3"/>
    <w:rsid w:val="00B3746B"/>
    <w:rsid w:val="00B37514"/>
    <w:rsid w:val="00B3757C"/>
    <w:rsid w:val="00B3777B"/>
    <w:rsid w:val="00B377D7"/>
    <w:rsid w:val="00B3785E"/>
    <w:rsid w:val="00B378DF"/>
    <w:rsid w:val="00B379D9"/>
    <w:rsid w:val="00B37D21"/>
    <w:rsid w:val="00B4038E"/>
    <w:rsid w:val="00B404E1"/>
    <w:rsid w:val="00B4081A"/>
    <w:rsid w:val="00B4092D"/>
    <w:rsid w:val="00B409FD"/>
    <w:rsid w:val="00B40A37"/>
    <w:rsid w:val="00B40C35"/>
    <w:rsid w:val="00B40C92"/>
    <w:rsid w:val="00B40ECB"/>
    <w:rsid w:val="00B40FB9"/>
    <w:rsid w:val="00B4122C"/>
    <w:rsid w:val="00B41569"/>
    <w:rsid w:val="00B41827"/>
    <w:rsid w:val="00B418F8"/>
    <w:rsid w:val="00B4190A"/>
    <w:rsid w:val="00B41BAE"/>
    <w:rsid w:val="00B41C64"/>
    <w:rsid w:val="00B41C80"/>
    <w:rsid w:val="00B41DDD"/>
    <w:rsid w:val="00B41E7C"/>
    <w:rsid w:val="00B42090"/>
    <w:rsid w:val="00B422F5"/>
    <w:rsid w:val="00B42482"/>
    <w:rsid w:val="00B425AC"/>
    <w:rsid w:val="00B4262B"/>
    <w:rsid w:val="00B426DB"/>
    <w:rsid w:val="00B426E3"/>
    <w:rsid w:val="00B42778"/>
    <w:rsid w:val="00B42821"/>
    <w:rsid w:val="00B4289F"/>
    <w:rsid w:val="00B429A8"/>
    <w:rsid w:val="00B42AB6"/>
    <w:rsid w:val="00B42B08"/>
    <w:rsid w:val="00B431B0"/>
    <w:rsid w:val="00B431C8"/>
    <w:rsid w:val="00B43206"/>
    <w:rsid w:val="00B4326A"/>
    <w:rsid w:val="00B43277"/>
    <w:rsid w:val="00B433F2"/>
    <w:rsid w:val="00B43619"/>
    <w:rsid w:val="00B436E2"/>
    <w:rsid w:val="00B4370A"/>
    <w:rsid w:val="00B43732"/>
    <w:rsid w:val="00B43AD6"/>
    <w:rsid w:val="00B43B1A"/>
    <w:rsid w:val="00B43B77"/>
    <w:rsid w:val="00B43B97"/>
    <w:rsid w:val="00B43CA5"/>
    <w:rsid w:val="00B43D7E"/>
    <w:rsid w:val="00B43D8E"/>
    <w:rsid w:val="00B43E2C"/>
    <w:rsid w:val="00B43EC8"/>
    <w:rsid w:val="00B43F9A"/>
    <w:rsid w:val="00B44366"/>
    <w:rsid w:val="00B444EC"/>
    <w:rsid w:val="00B446C4"/>
    <w:rsid w:val="00B4482A"/>
    <w:rsid w:val="00B44A13"/>
    <w:rsid w:val="00B44A7F"/>
    <w:rsid w:val="00B44B16"/>
    <w:rsid w:val="00B44D29"/>
    <w:rsid w:val="00B44D84"/>
    <w:rsid w:val="00B44D9B"/>
    <w:rsid w:val="00B44E0F"/>
    <w:rsid w:val="00B44FF5"/>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D1"/>
    <w:rsid w:val="00B46711"/>
    <w:rsid w:val="00B4674A"/>
    <w:rsid w:val="00B46807"/>
    <w:rsid w:val="00B46B3D"/>
    <w:rsid w:val="00B46C35"/>
    <w:rsid w:val="00B46C4B"/>
    <w:rsid w:val="00B46CF8"/>
    <w:rsid w:val="00B46D22"/>
    <w:rsid w:val="00B46E27"/>
    <w:rsid w:val="00B46E8E"/>
    <w:rsid w:val="00B46ED9"/>
    <w:rsid w:val="00B47053"/>
    <w:rsid w:val="00B4714E"/>
    <w:rsid w:val="00B4719A"/>
    <w:rsid w:val="00B471B7"/>
    <w:rsid w:val="00B4725D"/>
    <w:rsid w:val="00B472F2"/>
    <w:rsid w:val="00B477C4"/>
    <w:rsid w:val="00B478D1"/>
    <w:rsid w:val="00B4790B"/>
    <w:rsid w:val="00B479AF"/>
    <w:rsid w:val="00B47B48"/>
    <w:rsid w:val="00B47B93"/>
    <w:rsid w:val="00B47BEB"/>
    <w:rsid w:val="00B47D99"/>
    <w:rsid w:val="00B47DEB"/>
    <w:rsid w:val="00B47FD4"/>
    <w:rsid w:val="00B500C1"/>
    <w:rsid w:val="00B500D0"/>
    <w:rsid w:val="00B502F6"/>
    <w:rsid w:val="00B5035F"/>
    <w:rsid w:val="00B507BB"/>
    <w:rsid w:val="00B50849"/>
    <w:rsid w:val="00B509CD"/>
    <w:rsid w:val="00B50A31"/>
    <w:rsid w:val="00B50B1B"/>
    <w:rsid w:val="00B50B2D"/>
    <w:rsid w:val="00B50DB0"/>
    <w:rsid w:val="00B51181"/>
    <w:rsid w:val="00B51939"/>
    <w:rsid w:val="00B519EA"/>
    <w:rsid w:val="00B51AA4"/>
    <w:rsid w:val="00B51C2A"/>
    <w:rsid w:val="00B51CDF"/>
    <w:rsid w:val="00B51E2D"/>
    <w:rsid w:val="00B51F0C"/>
    <w:rsid w:val="00B51FC2"/>
    <w:rsid w:val="00B523B4"/>
    <w:rsid w:val="00B52513"/>
    <w:rsid w:val="00B5280C"/>
    <w:rsid w:val="00B52A72"/>
    <w:rsid w:val="00B52AF5"/>
    <w:rsid w:val="00B52F92"/>
    <w:rsid w:val="00B531E3"/>
    <w:rsid w:val="00B531E5"/>
    <w:rsid w:val="00B532C4"/>
    <w:rsid w:val="00B535AC"/>
    <w:rsid w:val="00B535DF"/>
    <w:rsid w:val="00B53637"/>
    <w:rsid w:val="00B536C1"/>
    <w:rsid w:val="00B536F9"/>
    <w:rsid w:val="00B53D65"/>
    <w:rsid w:val="00B53E68"/>
    <w:rsid w:val="00B53EE7"/>
    <w:rsid w:val="00B53FE5"/>
    <w:rsid w:val="00B541B4"/>
    <w:rsid w:val="00B5440F"/>
    <w:rsid w:val="00B54458"/>
    <w:rsid w:val="00B5453C"/>
    <w:rsid w:val="00B54653"/>
    <w:rsid w:val="00B5467E"/>
    <w:rsid w:val="00B548BD"/>
    <w:rsid w:val="00B5493C"/>
    <w:rsid w:val="00B54948"/>
    <w:rsid w:val="00B54AE6"/>
    <w:rsid w:val="00B54E97"/>
    <w:rsid w:val="00B5500D"/>
    <w:rsid w:val="00B55116"/>
    <w:rsid w:val="00B55363"/>
    <w:rsid w:val="00B556FF"/>
    <w:rsid w:val="00B5580C"/>
    <w:rsid w:val="00B558E7"/>
    <w:rsid w:val="00B55904"/>
    <w:rsid w:val="00B559F8"/>
    <w:rsid w:val="00B55BDC"/>
    <w:rsid w:val="00B55CC0"/>
    <w:rsid w:val="00B55CE1"/>
    <w:rsid w:val="00B56049"/>
    <w:rsid w:val="00B56179"/>
    <w:rsid w:val="00B5631E"/>
    <w:rsid w:val="00B564FF"/>
    <w:rsid w:val="00B568F3"/>
    <w:rsid w:val="00B56939"/>
    <w:rsid w:val="00B56A27"/>
    <w:rsid w:val="00B56A65"/>
    <w:rsid w:val="00B56D09"/>
    <w:rsid w:val="00B56D24"/>
    <w:rsid w:val="00B570CF"/>
    <w:rsid w:val="00B57492"/>
    <w:rsid w:val="00B5769C"/>
    <w:rsid w:val="00B577B2"/>
    <w:rsid w:val="00B578EB"/>
    <w:rsid w:val="00B57A3C"/>
    <w:rsid w:val="00B57A60"/>
    <w:rsid w:val="00B57E9F"/>
    <w:rsid w:val="00B57F73"/>
    <w:rsid w:val="00B603C1"/>
    <w:rsid w:val="00B604A3"/>
    <w:rsid w:val="00B604ED"/>
    <w:rsid w:val="00B6050F"/>
    <w:rsid w:val="00B60542"/>
    <w:rsid w:val="00B605B0"/>
    <w:rsid w:val="00B605D0"/>
    <w:rsid w:val="00B60654"/>
    <w:rsid w:val="00B6071D"/>
    <w:rsid w:val="00B6079F"/>
    <w:rsid w:val="00B60F8D"/>
    <w:rsid w:val="00B60F9F"/>
    <w:rsid w:val="00B61184"/>
    <w:rsid w:val="00B61189"/>
    <w:rsid w:val="00B6125D"/>
    <w:rsid w:val="00B61265"/>
    <w:rsid w:val="00B61385"/>
    <w:rsid w:val="00B614BB"/>
    <w:rsid w:val="00B614D1"/>
    <w:rsid w:val="00B6184F"/>
    <w:rsid w:val="00B619D7"/>
    <w:rsid w:val="00B619DD"/>
    <w:rsid w:val="00B61B73"/>
    <w:rsid w:val="00B61E87"/>
    <w:rsid w:val="00B61F70"/>
    <w:rsid w:val="00B6205B"/>
    <w:rsid w:val="00B6265D"/>
    <w:rsid w:val="00B62779"/>
    <w:rsid w:val="00B62808"/>
    <w:rsid w:val="00B628C1"/>
    <w:rsid w:val="00B62AB1"/>
    <w:rsid w:val="00B62B64"/>
    <w:rsid w:val="00B62C04"/>
    <w:rsid w:val="00B62CAD"/>
    <w:rsid w:val="00B62E5D"/>
    <w:rsid w:val="00B62F4E"/>
    <w:rsid w:val="00B62F7A"/>
    <w:rsid w:val="00B63233"/>
    <w:rsid w:val="00B63492"/>
    <w:rsid w:val="00B63520"/>
    <w:rsid w:val="00B6366C"/>
    <w:rsid w:val="00B639F6"/>
    <w:rsid w:val="00B63DC4"/>
    <w:rsid w:val="00B63E0B"/>
    <w:rsid w:val="00B63E0F"/>
    <w:rsid w:val="00B64246"/>
    <w:rsid w:val="00B644F8"/>
    <w:rsid w:val="00B646AE"/>
    <w:rsid w:val="00B64765"/>
    <w:rsid w:val="00B649BC"/>
    <w:rsid w:val="00B64C08"/>
    <w:rsid w:val="00B64C27"/>
    <w:rsid w:val="00B64D36"/>
    <w:rsid w:val="00B64E42"/>
    <w:rsid w:val="00B64EB5"/>
    <w:rsid w:val="00B64FDB"/>
    <w:rsid w:val="00B64FDE"/>
    <w:rsid w:val="00B650FA"/>
    <w:rsid w:val="00B651DA"/>
    <w:rsid w:val="00B6534A"/>
    <w:rsid w:val="00B6546C"/>
    <w:rsid w:val="00B65478"/>
    <w:rsid w:val="00B65495"/>
    <w:rsid w:val="00B6559F"/>
    <w:rsid w:val="00B656FB"/>
    <w:rsid w:val="00B657C2"/>
    <w:rsid w:val="00B65A97"/>
    <w:rsid w:val="00B65EBE"/>
    <w:rsid w:val="00B65F2C"/>
    <w:rsid w:val="00B661CE"/>
    <w:rsid w:val="00B66259"/>
    <w:rsid w:val="00B66641"/>
    <w:rsid w:val="00B66735"/>
    <w:rsid w:val="00B6692B"/>
    <w:rsid w:val="00B6698E"/>
    <w:rsid w:val="00B66A27"/>
    <w:rsid w:val="00B66C19"/>
    <w:rsid w:val="00B66E3C"/>
    <w:rsid w:val="00B66F13"/>
    <w:rsid w:val="00B670EB"/>
    <w:rsid w:val="00B67291"/>
    <w:rsid w:val="00B6764B"/>
    <w:rsid w:val="00B6792D"/>
    <w:rsid w:val="00B67A65"/>
    <w:rsid w:val="00B67C23"/>
    <w:rsid w:val="00B67E0C"/>
    <w:rsid w:val="00B67EB2"/>
    <w:rsid w:val="00B67FF8"/>
    <w:rsid w:val="00B7005E"/>
    <w:rsid w:val="00B700A8"/>
    <w:rsid w:val="00B70174"/>
    <w:rsid w:val="00B7037D"/>
    <w:rsid w:val="00B703DA"/>
    <w:rsid w:val="00B7046C"/>
    <w:rsid w:val="00B704F8"/>
    <w:rsid w:val="00B70686"/>
    <w:rsid w:val="00B70958"/>
    <w:rsid w:val="00B70B20"/>
    <w:rsid w:val="00B70B5E"/>
    <w:rsid w:val="00B70BCF"/>
    <w:rsid w:val="00B70BF7"/>
    <w:rsid w:val="00B70E8B"/>
    <w:rsid w:val="00B710E7"/>
    <w:rsid w:val="00B71199"/>
    <w:rsid w:val="00B712FF"/>
    <w:rsid w:val="00B7148E"/>
    <w:rsid w:val="00B71671"/>
    <w:rsid w:val="00B7185C"/>
    <w:rsid w:val="00B719F0"/>
    <w:rsid w:val="00B71A97"/>
    <w:rsid w:val="00B71B56"/>
    <w:rsid w:val="00B71CC8"/>
    <w:rsid w:val="00B71D1B"/>
    <w:rsid w:val="00B71D60"/>
    <w:rsid w:val="00B71F2E"/>
    <w:rsid w:val="00B723DA"/>
    <w:rsid w:val="00B726E5"/>
    <w:rsid w:val="00B728CC"/>
    <w:rsid w:val="00B7299D"/>
    <w:rsid w:val="00B72C40"/>
    <w:rsid w:val="00B72C6D"/>
    <w:rsid w:val="00B72DD3"/>
    <w:rsid w:val="00B72E1E"/>
    <w:rsid w:val="00B732D9"/>
    <w:rsid w:val="00B73487"/>
    <w:rsid w:val="00B735CC"/>
    <w:rsid w:val="00B73A8E"/>
    <w:rsid w:val="00B73AB7"/>
    <w:rsid w:val="00B73CFD"/>
    <w:rsid w:val="00B73D00"/>
    <w:rsid w:val="00B73D4A"/>
    <w:rsid w:val="00B7410B"/>
    <w:rsid w:val="00B74148"/>
    <w:rsid w:val="00B7426F"/>
    <w:rsid w:val="00B74406"/>
    <w:rsid w:val="00B74445"/>
    <w:rsid w:val="00B7460B"/>
    <w:rsid w:val="00B747F3"/>
    <w:rsid w:val="00B74893"/>
    <w:rsid w:val="00B749D0"/>
    <w:rsid w:val="00B74E11"/>
    <w:rsid w:val="00B7501E"/>
    <w:rsid w:val="00B7519D"/>
    <w:rsid w:val="00B751D8"/>
    <w:rsid w:val="00B75783"/>
    <w:rsid w:val="00B75D1A"/>
    <w:rsid w:val="00B75DA0"/>
    <w:rsid w:val="00B75F5F"/>
    <w:rsid w:val="00B75F70"/>
    <w:rsid w:val="00B76363"/>
    <w:rsid w:val="00B76491"/>
    <w:rsid w:val="00B765DA"/>
    <w:rsid w:val="00B765DC"/>
    <w:rsid w:val="00B76605"/>
    <w:rsid w:val="00B7670F"/>
    <w:rsid w:val="00B76912"/>
    <w:rsid w:val="00B769C8"/>
    <w:rsid w:val="00B76A20"/>
    <w:rsid w:val="00B76C87"/>
    <w:rsid w:val="00B76D7C"/>
    <w:rsid w:val="00B76F8F"/>
    <w:rsid w:val="00B77340"/>
    <w:rsid w:val="00B77762"/>
    <w:rsid w:val="00B777F8"/>
    <w:rsid w:val="00B77C8B"/>
    <w:rsid w:val="00B77CB5"/>
    <w:rsid w:val="00B77D8B"/>
    <w:rsid w:val="00B77EBB"/>
    <w:rsid w:val="00B77F59"/>
    <w:rsid w:val="00B80089"/>
    <w:rsid w:val="00B803DE"/>
    <w:rsid w:val="00B804E9"/>
    <w:rsid w:val="00B805D9"/>
    <w:rsid w:val="00B806DC"/>
    <w:rsid w:val="00B806E8"/>
    <w:rsid w:val="00B8077E"/>
    <w:rsid w:val="00B80917"/>
    <w:rsid w:val="00B809C5"/>
    <w:rsid w:val="00B80A51"/>
    <w:rsid w:val="00B80C1B"/>
    <w:rsid w:val="00B80F01"/>
    <w:rsid w:val="00B8185A"/>
    <w:rsid w:val="00B81D99"/>
    <w:rsid w:val="00B81DB7"/>
    <w:rsid w:val="00B81F0C"/>
    <w:rsid w:val="00B821B9"/>
    <w:rsid w:val="00B822C5"/>
    <w:rsid w:val="00B823AC"/>
    <w:rsid w:val="00B8251A"/>
    <w:rsid w:val="00B826C5"/>
    <w:rsid w:val="00B8272E"/>
    <w:rsid w:val="00B827BC"/>
    <w:rsid w:val="00B82A56"/>
    <w:rsid w:val="00B82C03"/>
    <w:rsid w:val="00B82D37"/>
    <w:rsid w:val="00B82FB8"/>
    <w:rsid w:val="00B831A6"/>
    <w:rsid w:val="00B831C8"/>
    <w:rsid w:val="00B834FB"/>
    <w:rsid w:val="00B83590"/>
    <w:rsid w:val="00B8359C"/>
    <w:rsid w:val="00B83622"/>
    <w:rsid w:val="00B8369B"/>
    <w:rsid w:val="00B8371A"/>
    <w:rsid w:val="00B83865"/>
    <w:rsid w:val="00B839A3"/>
    <w:rsid w:val="00B84073"/>
    <w:rsid w:val="00B84177"/>
    <w:rsid w:val="00B84268"/>
    <w:rsid w:val="00B8442D"/>
    <w:rsid w:val="00B84458"/>
    <w:rsid w:val="00B84552"/>
    <w:rsid w:val="00B845A9"/>
    <w:rsid w:val="00B84730"/>
    <w:rsid w:val="00B84C66"/>
    <w:rsid w:val="00B84D03"/>
    <w:rsid w:val="00B84E83"/>
    <w:rsid w:val="00B8501D"/>
    <w:rsid w:val="00B850A2"/>
    <w:rsid w:val="00B85358"/>
    <w:rsid w:val="00B8538C"/>
    <w:rsid w:val="00B8553A"/>
    <w:rsid w:val="00B855F9"/>
    <w:rsid w:val="00B8587B"/>
    <w:rsid w:val="00B85C25"/>
    <w:rsid w:val="00B85E92"/>
    <w:rsid w:val="00B86317"/>
    <w:rsid w:val="00B863AA"/>
    <w:rsid w:val="00B86507"/>
    <w:rsid w:val="00B867B0"/>
    <w:rsid w:val="00B86854"/>
    <w:rsid w:val="00B86AE1"/>
    <w:rsid w:val="00B86DD2"/>
    <w:rsid w:val="00B86F9E"/>
    <w:rsid w:val="00B87065"/>
    <w:rsid w:val="00B8710A"/>
    <w:rsid w:val="00B87301"/>
    <w:rsid w:val="00B873D6"/>
    <w:rsid w:val="00B873F4"/>
    <w:rsid w:val="00B874D9"/>
    <w:rsid w:val="00B87515"/>
    <w:rsid w:val="00B87638"/>
    <w:rsid w:val="00B87751"/>
    <w:rsid w:val="00B877EC"/>
    <w:rsid w:val="00B87A9A"/>
    <w:rsid w:val="00B87EB6"/>
    <w:rsid w:val="00B87F3B"/>
    <w:rsid w:val="00B903DD"/>
    <w:rsid w:val="00B90533"/>
    <w:rsid w:val="00B90817"/>
    <w:rsid w:val="00B90BBE"/>
    <w:rsid w:val="00B90D51"/>
    <w:rsid w:val="00B90DAF"/>
    <w:rsid w:val="00B90FBB"/>
    <w:rsid w:val="00B910EE"/>
    <w:rsid w:val="00B913C3"/>
    <w:rsid w:val="00B9150A"/>
    <w:rsid w:val="00B91563"/>
    <w:rsid w:val="00B915F0"/>
    <w:rsid w:val="00B9162B"/>
    <w:rsid w:val="00B9175C"/>
    <w:rsid w:val="00B9178A"/>
    <w:rsid w:val="00B918F7"/>
    <w:rsid w:val="00B91D6F"/>
    <w:rsid w:val="00B91E65"/>
    <w:rsid w:val="00B91ED1"/>
    <w:rsid w:val="00B91F2E"/>
    <w:rsid w:val="00B92006"/>
    <w:rsid w:val="00B920F7"/>
    <w:rsid w:val="00B920F8"/>
    <w:rsid w:val="00B92128"/>
    <w:rsid w:val="00B924E6"/>
    <w:rsid w:val="00B9269C"/>
    <w:rsid w:val="00B92946"/>
    <w:rsid w:val="00B92A6E"/>
    <w:rsid w:val="00B92BC6"/>
    <w:rsid w:val="00B92E0F"/>
    <w:rsid w:val="00B93006"/>
    <w:rsid w:val="00B933D5"/>
    <w:rsid w:val="00B933F5"/>
    <w:rsid w:val="00B93526"/>
    <w:rsid w:val="00B938C9"/>
    <w:rsid w:val="00B93A46"/>
    <w:rsid w:val="00B93D4F"/>
    <w:rsid w:val="00B93EA6"/>
    <w:rsid w:val="00B94029"/>
    <w:rsid w:val="00B94453"/>
    <w:rsid w:val="00B944E3"/>
    <w:rsid w:val="00B948E5"/>
    <w:rsid w:val="00B94A91"/>
    <w:rsid w:val="00B94B03"/>
    <w:rsid w:val="00B94B82"/>
    <w:rsid w:val="00B952EB"/>
    <w:rsid w:val="00B95360"/>
    <w:rsid w:val="00B9550C"/>
    <w:rsid w:val="00B95858"/>
    <w:rsid w:val="00B95884"/>
    <w:rsid w:val="00B95A58"/>
    <w:rsid w:val="00B95FE4"/>
    <w:rsid w:val="00B9604B"/>
    <w:rsid w:val="00B9668D"/>
    <w:rsid w:val="00B96AE0"/>
    <w:rsid w:val="00B96E50"/>
    <w:rsid w:val="00B96F79"/>
    <w:rsid w:val="00B96FD9"/>
    <w:rsid w:val="00B97094"/>
    <w:rsid w:val="00B973A8"/>
    <w:rsid w:val="00B975C6"/>
    <w:rsid w:val="00B9774A"/>
    <w:rsid w:val="00B97A54"/>
    <w:rsid w:val="00B97BEC"/>
    <w:rsid w:val="00B97CCB"/>
    <w:rsid w:val="00B97E5D"/>
    <w:rsid w:val="00B97F16"/>
    <w:rsid w:val="00BA0102"/>
    <w:rsid w:val="00BA043D"/>
    <w:rsid w:val="00BA06A1"/>
    <w:rsid w:val="00BA07EC"/>
    <w:rsid w:val="00BA07F5"/>
    <w:rsid w:val="00BA08E7"/>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767"/>
    <w:rsid w:val="00BA190F"/>
    <w:rsid w:val="00BA1D12"/>
    <w:rsid w:val="00BA1D90"/>
    <w:rsid w:val="00BA1E2E"/>
    <w:rsid w:val="00BA21A8"/>
    <w:rsid w:val="00BA274F"/>
    <w:rsid w:val="00BA2A21"/>
    <w:rsid w:val="00BA2B47"/>
    <w:rsid w:val="00BA2CBF"/>
    <w:rsid w:val="00BA2F80"/>
    <w:rsid w:val="00BA31CD"/>
    <w:rsid w:val="00BA31F8"/>
    <w:rsid w:val="00BA355C"/>
    <w:rsid w:val="00BA3847"/>
    <w:rsid w:val="00BA38DE"/>
    <w:rsid w:val="00BA3969"/>
    <w:rsid w:val="00BA3993"/>
    <w:rsid w:val="00BA3B31"/>
    <w:rsid w:val="00BA3B67"/>
    <w:rsid w:val="00BA3C5D"/>
    <w:rsid w:val="00BA4399"/>
    <w:rsid w:val="00BA43BA"/>
    <w:rsid w:val="00BA4427"/>
    <w:rsid w:val="00BA44CA"/>
    <w:rsid w:val="00BA487D"/>
    <w:rsid w:val="00BA49E9"/>
    <w:rsid w:val="00BA4B98"/>
    <w:rsid w:val="00BA52CA"/>
    <w:rsid w:val="00BA5334"/>
    <w:rsid w:val="00BA5451"/>
    <w:rsid w:val="00BA561C"/>
    <w:rsid w:val="00BA56DD"/>
    <w:rsid w:val="00BA586B"/>
    <w:rsid w:val="00BA58CE"/>
    <w:rsid w:val="00BA5965"/>
    <w:rsid w:val="00BA5B6D"/>
    <w:rsid w:val="00BA5D57"/>
    <w:rsid w:val="00BA60C0"/>
    <w:rsid w:val="00BA6235"/>
    <w:rsid w:val="00BA63FE"/>
    <w:rsid w:val="00BA6579"/>
    <w:rsid w:val="00BA6644"/>
    <w:rsid w:val="00BA6A58"/>
    <w:rsid w:val="00BA6A8C"/>
    <w:rsid w:val="00BA6DAB"/>
    <w:rsid w:val="00BA6DC8"/>
    <w:rsid w:val="00BA6EFB"/>
    <w:rsid w:val="00BA6FAC"/>
    <w:rsid w:val="00BA6FDF"/>
    <w:rsid w:val="00BA7206"/>
    <w:rsid w:val="00BA7303"/>
    <w:rsid w:val="00BA7355"/>
    <w:rsid w:val="00BA74C9"/>
    <w:rsid w:val="00BA759D"/>
    <w:rsid w:val="00BA7656"/>
    <w:rsid w:val="00BA76F4"/>
    <w:rsid w:val="00BA771B"/>
    <w:rsid w:val="00BA7848"/>
    <w:rsid w:val="00BA7A1E"/>
    <w:rsid w:val="00BA7CDE"/>
    <w:rsid w:val="00BB0017"/>
    <w:rsid w:val="00BB026A"/>
    <w:rsid w:val="00BB02ED"/>
    <w:rsid w:val="00BB035B"/>
    <w:rsid w:val="00BB059C"/>
    <w:rsid w:val="00BB05D4"/>
    <w:rsid w:val="00BB0684"/>
    <w:rsid w:val="00BB06FE"/>
    <w:rsid w:val="00BB070E"/>
    <w:rsid w:val="00BB09EA"/>
    <w:rsid w:val="00BB0A47"/>
    <w:rsid w:val="00BB10C1"/>
    <w:rsid w:val="00BB1190"/>
    <w:rsid w:val="00BB1282"/>
    <w:rsid w:val="00BB14C1"/>
    <w:rsid w:val="00BB1AF5"/>
    <w:rsid w:val="00BB2067"/>
    <w:rsid w:val="00BB2084"/>
    <w:rsid w:val="00BB21B9"/>
    <w:rsid w:val="00BB21F1"/>
    <w:rsid w:val="00BB228E"/>
    <w:rsid w:val="00BB2390"/>
    <w:rsid w:val="00BB24C0"/>
    <w:rsid w:val="00BB284D"/>
    <w:rsid w:val="00BB2AB9"/>
    <w:rsid w:val="00BB2AF8"/>
    <w:rsid w:val="00BB2E83"/>
    <w:rsid w:val="00BB3066"/>
    <w:rsid w:val="00BB313E"/>
    <w:rsid w:val="00BB317F"/>
    <w:rsid w:val="00BB31CB"/>
    <w:rsid w:val="00BB3236"/>
    <w:rsid w:val="00BB33B1"/>
    <w:rsid w:val="00BB33EB"/>
    <w:rsid w:val="00BB34E0"/>
    <w:rsid w:val="00BB34E3"/>
    <w:rsid w:val="00BB36C0"/>
    <w:rsid w:val="00BB3835"/>
    <w:rsid w:val="00BB3878"/>
    <w:rsid w:val="00BB3921"/>
    <w:rsid w:val="00BB3C52"/>
    <w:rsid w:val="00BB3E50"/>
    <w:rsid w:val="00BB3FA7"/>
    <w:rsid w:val="00BB3FF8"/>
    <w:rsid w:val="00BB3FFC"/>
    <w:rsid w:val="00BB423F"/>
    <w:rsid w:val="00BB43F1"/>
    <w:rsid w:val="00BB449D"/>
    <w:rsid w:val="00BB45CC"/>
    <w:rsid w:val="00BB469B"/>
    <w:rsid w:val="00BB46A8"/>
    <w:rsid w:val="00BB4CEF"/>
    <w:rsid w:val="00BB4D5E"/>
    <w:rsid w:val="00BB4D9D"/>
    <w:rsid w:val="00BB4E0F"/>
    <w:rsid w:val="00BB4F91"/>
    <w:rsid w:val="00BB508D"/>
    <w:rsid w:val="00BB5391"/>
    <w:rsid w:val="00BB5467"/>
    <w:rsid w:val="00BB5505"/>
    <w:rsid w:val="00BB5559"/>
    <w:rsid w:val="00BB5576"/>
    <w:rsid w:val="00BB559B"/>
    <w:rsid w:val="00BB5A6B"/>
    <w:rsid w:val="00BB5A80"/>
    <w:rsid w:val="00BB5A83"/>
    <w:rsid w:val="00BB5BEE"/>
    <w:rsid w:val="00BB5C9E"/>
    <w:rsid w:val="00BB5E91"/>
    <w:rsid w:val="00BB5FCF"/>
    <w:rsid w:val="00BB61B8"/>
    <w:rsid w:val="00BB6263"/>
    <w:rsid w:val="00BB6326"/>
    <w:rsid w:val="00BB640E"/>
    <w:rsid w:val="00BB64C8"/>
    <w:rsid w:val="00BB657A"/>
    <w:rsid w:val="00BB6B5C"/>
    <w:rsid w:val="00BB711F"/>
    <w:rsid w:val="00BB716E"/>
    <w:rsid w:val="00BB73C6"/>
    <w:rsid w:val="00BB7660"/>
    <w:rsid w:val="00BB76EE"/>
    <w:rsid w:val="00BB7956"/>
    <w:rsid w:val="00BB7AF9"/>
    <w:rsid w:val="00BB7C75"/>
    <w:rsid w:val="00BB7E5B"/>
    <w:rsid w:val="00BB7ECC"/>
    <w:rsid w:val="00BB7EE7"/>
    <w:rsid w:val="00BB7F66"/>
    <w:rsid w:val="00BB7FD0"/>
    <w:rsid w:val="00BC01E2"/>
    <w:rsid w:val="00BC0234"/>
    <w:rsid w:val="00BC03A5"/>
    <w:rsid w:val="00BC0758"/>
    <w:rsid w:val="00BC0944"/>
    <w:rsid w:val="00BC09E6"/>
    <w:rsid w:val="00BC0F86"/>
    <w:rsid w:val="00BC10F8"/>
    <w:rsid w:val="00BC1350"/>
    <w:rsid w:val="00BC14B4"/>
    <w:rsid w:val="00BC1798"/>
    <w:rsid w:val="00BC180F"/>
    <w:rsid w:val="00BC189E"/>
    <w:rsid w:val="00BC19D0"/>
    <w:rsid w:val="00BC1A98"/>
    <w:rsid w:val="00BC1C49"/>
    <w:rsid w:val="00BC1D42"/>
    <w:rsid w:val="00BC1D6F"/>
    <w:rsid w:val="00BC20C0"/>
    <w:rsid w:val="00BC20E2"/>
    <w:rsid w:val="00BC22A0"/>
    <w:rsid w:val="00BC256E"/>
    <w:rsid w:val="00BC2610"/>
    <w:rsid w:val="00BC2679"/>
    <w:rsid w:val="00BC26F6"/>
    <w:rsid w:val="00BC2792"/>
    <w:rsid w:val="00BC2802"/>
    <w:rsid w:val="00BC2939"/>
    <w:rsid w:val="00BC29A8"/>
    <w:rsid w:val="00BC2B60"/>
    <w:rsid w:val="00BC2E97"/>
    <w:rsid w:val="00BC2F34"/>
    <w:rsid w:val="00BC3356"/>
    <w:rsid w:val="00BC35EA"/>
    <w:rsid w:val="00BC3621"/>
    <w:rsid w:val="00BC373E"/>
    <w:rsid w:val="00BC3A25"/>
    <w:rsid w:val="00BC3B1E"/>
    <w:rsid w:val="00BC3B3D"/>
    <w:rsid w:val="00BC3C75"/>
    <w:rsid w:val="00BC3C99"/>
    <w:rsid w:val="00BC3D37"/>
    <w:rsid w:val="00BC3E01"/>
    <w:rsid w:val="00BC42A7"/>
    <w:rsid w:val="00BC436E"/>
    <w:rsid w:val="00BC4828"/>
    <w:rsid w:val="00BC4847"/>
    <w:rsid w:val="00BC4B6C"/>
    <w:rsid w:val="00BC4C4C"/>
    <w:rsid w:val="00BC4C5E"/>
    <w:rsid w:val="00BC4DFB"/>
    <w:rsid w:val="00BC4F00"/>
    <w:rsid w:val="00BC4F50"/>
    <w:rsid w:val="00BC5213"/>
    <w:rsid w:val="00BC5370"/>
    <w:rsid w:val="00BC557D"/>
    <w:rsid w:val="00BC56FA"/>
    <w:rsid w:val="00BC56FB"/>
    <w:rsid w:val="00BC5740"/>
    <w:rsid w:val="00BC5965"/>
    <w:rsid w:val="00BC5B50"/>
    <w:rsid w:val="00BC5C30"/>
    <w:rsid w:val="00BC5C39"/>
    <w:rsid w:val="00BC65D0"/>
    <w:rsid w:val="00BC6647"/>
    <w:rsid w:val="00BC67DA"/>
    <w:rsid w:val="00BC6BCB"/>
    <w:rsid w:val="00BC6C96"/>
    <w:rsid w:val="00BC6E75"/>
    <w:rsid w:val="00BC7019"/>
    <w:rsid w:val="00BC70A2"/>
    <w:rsid w:val="00BC721C"/>
    <w:rsid w:val="00BC7287"/>
    <w:rsid w:val="00BC72B5"/>
    <w:rsid w:val="00BC765B"/>
    <w:rsid w:val="00BC7A7F"/>
    <w:rsid w:val="00BC7C5E"/>
    <w:rsid w:val="00BC7CB9"/>
    <w:rsid w:val="00BC7F0C"/>
    <w:rsid w:val="00BD0291"/>
    <w:rsid w:val="00BD03DC"/>
    <w:rsid w:val="00BD05FD"/>
    <w:rsid w:val="00BD0772"/>
    <w:rsid w:val="00BD0840"/>
    <w:rsid w:val="00BD09E3"/>
    <w:rsid w:val="00BD0E7F"/>
    <w:rsid w:val="00BD118F"/>
    <w:rsid w:val="00BD1539"/>
    <w:rsid w:val="00BD15A7"/>
    <w:rsid w:val="00BD163B"/>
    <w:rsid w:val="00BD1955"/>
    <w:rsid w:val="00BD19CA"/>
    <w:rsid w:val="00BD1F1E"/>
    <w:rsid w:val="00BD1F59"/>
    <w:rsid w:val="00BD20CE"/>
    <w:rsid w:val="00BD20CF"/>
    <w:rsid w:val="00BD220B"/>
    <w:rsid w:val="00BD22B1"/>
    <w:rsid w:val="00BD23EE"/>
    <w:rsid w:val="00BD25B8"/>
    <w:rsid w:val="00BD2607"/>
    <w:rsid w:val="00BD263A"/>
    <w:rsid w:val="00BD2B83"/>
    <w:rsid w:val="00BD2FAB"/>
    <w:rsid w:val="00BD324D"/>
    <w:rsid w:val="00BD327A"/>
    <w:rsid w:val="00BD36A2"/>
    <w:rsid w:val="00BD388E"/>
    <w:rsid w:val="00BD3C64"/>
    <w:rsid w:val="00BD3CE4"/>
    <w:rsid w:val="00BD3DB2"/>
    <w:rsid w:val="00BD4006"/>
    <w:rsid w:val="00BD403E"/>
    <w:rsid w:val="00BD407A"/>
    <w:rsid w:val="00BD40AB"/>
    <w:rsid w:val="00BD41D9"/>
    <w:rsid w:val="00BD465C"/>
    <w:rsid w:val="00BD48C1"/>
    <w:rsid w:val="00BD4BE2"/>
    <w:rsid w:val="00BD4EC6"/>
    <w:rsid w:val="00BD4FA8"/>
    <w:rsid w:val="00BD4FC5"/>
    <w:rsid w:val="00BD5191"/>
    <w:rsid w:val="00BD5222"/>
    <w:rsid w:val="00BD5339"/>
    <w:rsid w:val="00BD54CB"/>
    <w:rsid w:val="00BD56E6"/>
    <w:rsid w:val="00BD579E"/>
    <w:rsid w:val="00BD57DA"/>
    <w:rsid w:val="00BD57E6"/>
    <w:rsid w:val="00BD586B"/>
    <w:rsid w:val="00BD5D61"/>
    <w:rsid w:val="00BD5E5E"/>
    <w:rsid w:val="00BD6014"/>
    <w:rsid w:val="00BD60BB"/>
    <w:rsid w:val="00BD62C6"/>
    <w:rsid w:val="00BD6443"/>
    <w:rsid w:val="00BD644E"/>
    <w:rsid w:val="00BD67B0"/>
    <w:rsid w:val="00BD680C"/>
    <w:rsid w:val="00BD6A36"/>
    <w:rsid w:val="00BD6A77"/>
    <w:rsid w:val="00BD6C32"/>
    <w:rsid w:val="00BD6C60"/>
    <w:rsid w:val="00BD6E53"/>
    <w:rsid w:val="00BD7278"/>
    <w:rsid w:val="00BD752E"/>
    <w:rsid w:val="00BD775D"/>
    <w:rsid w:val="00BD77F6"/>
    <w:rsid w:val="00BD7906"/>
    <w:rsid w:val="00BD796B"/>
    <w:rsid w:val="00BD7CB4"/>
    <w:rsid w:val="00BD7EB3"/>
    <w:rsid w:val="00BD7EC1"/>
    <w:rsid w:val="00BE015D"/>
    <w:rsid w:val="00BE0280"/>
    <w:rsid w:val="00BE059A"/>
    <w:rsid w:val="00BE06BB"/>
    <w:rsid w:val="00BE090A"/>
    <w:rsid w:val="00BE094C"/>
    <w:rsid w:val="00BE0972"/>
    <w:rsid w:val="00BE0B08"/>
    <w:rsid w:val="00BE0D35"/>
    <w:rsid w:val="00BE0EBF"/>
    <w:rsid w:val="00BE0FBE"/>
    <w:rsid w:val="00BE1184"/>
    <w:rsid w:val="00BE11A0"/>
    <w:rsid w:val="00BE11AB"/>
    <w:rsid w:val="00BE142D"/>
    <w:rsid w:val="00BE154E"/>
    <w:rsid w:val="00BE1772"/>
    <w:rsid w:val="00BE186A"/>
    <w:rsid w:val="00BE1A9B"/>
    <w:rsid w:val="00BE1B34"/>
    <w:rsid w:val="00BE1F58"/>
    <w:rsid w:val="00BE21AD"/>
    <w:rsid w:val="00BE21BC"/>
    <w:rsid w:val="00BE221E"/>
    <w:rsid w:val="00BE25A7"/>
    <w:rsid w:val="00BE27E1"/>
    <w:rsid w:val="00BE28FF"/>
    <w:rsid w:val="00BE2B95"/>
    <w:rsid w:val="00BE2C45"/>
    <w:rsid w:val="00BE3047"/>
    <w:rsid w:val="00BE305A"/>
    <w:rsid w:val="00BE30A9"/>
    <w:rsid w:val="00BE33AB"/>
    <w:rsid w:val="00BE33D6"/>
    <w:rsid w:val="00BE35A7"/>
    <w:rsid w:val="00BE35CB"/>
    <w:rsid w:val="00BE3949"/>
    <w:rsid w:val="00BE3C2E"/>
    <w:rsid w:val="00BE3C3F"/>
    <w:rsid w:val="00BE3E58"/>
    <w:rsid w:val="00BE42FC"/>
    <w:rsid w:val="00BE43A5"/>
    <w:rsid w:val="00BE46C8"/>
    <w:rsid w:val="00BE47F6"/>
    <w:rsid w:val="00BE4BF9"/>
    <w:rsid w:val="00BE4CD4"/>
    <w:rsid w:val="00BE5006"/>
    <w:rsid w:val="00BE5079"/>
    <w:rsid w:val="00BE52F8"/>
    <w:rsid w:val="00BE5369"/>
    <w:rsid w:val="00BE555F"/>
    <w:rsid w:val="00BE55F6"/>
    <w:rsid w:val="00BE5774"/>
    <w:rsid w:val="00BE5CF3"/>
    <w:rsid w:val="00BE5E1B"/>
    <w:rsid w:val="00BE6099"/>
    <w:rsid w:val="00BE6120"/>
    <w:rsid w:val="00BE62D7"/>
    <w:rsid w:val="00BE678D"/>
    <w:rsid w:val="00BE6A31"/>
    <w:rsid w:val="00BE6B68"/>
    <w:rsid w:val="00BE6C3F"/>
    <w:rsid w:val="00BE6FEA"/>
    <w:rsid w:val="00BE7137"/>
    <w:rsid w:val="00BE71C8"/>
    <w:rsid w:val="00BE7465"/>
    <w:rsid w:val="00BE750A"/>
    <w:rsid w:val="00BE75D1"/>
    <w:rsid w:val="00BE762A"/>
    <w:rsid w:val="00BE7692"/>
    <w:rsid w:val="00BE76A7"/>
    <w:rsid w:val="00BE7711"/>
    <w:rsid w:val="00BE7A0C"/>
    <w:rsid w:val="00BE7AF0"/>
    <w:rsid w:val="00BE7E0B"/>
    <w:rsid w:val="00BE7E6F"/>
    <w:rsid w:val="00BE7EAA"/>
    <w:rsid w:val="00BE7F73"/>
    <w:rsid w:val="00BF0057"/>
    <w:rsid w:val="00BF01C7"/>
    <w:rsid w:val="00BF01D2"/>
    <w:rsid w:val="00BF02F7"/>
    <w:rsid w:val="00BF040B"/>
    <w:rsid w:val="00BF0647"/>
    <w:rsid w:val="00BF072C"/>
    <w:rsid w:val="00BF0864"/>
    <w:rsid w:val="00BF0C3F"/>
    <w:rsid w:val="00BF0D89"/>
    <w:rsid w:val="00BF10E5"/>
    <w:rsid w:val="00BF1446"/>
    <w:rsid w:val="00BF144E"/>
    <w:rsid w:val="00BF1B1C"/>
    <w:rsid w:val="00BF1B92"/>
    <w:rsid w:val="00BF1C80"/>
    <w:rsid w:val="00BF1E86"/>
    <w:rsid w:val="00BF21BC"/>
    <w:rsid w:val="00BF2336"/>
    <w:rsid w:val="00BF23D1"/>
    <w:rsid w:val="00BF2441"/>
    <w:rsid w:val="00BF246B"/>
    <w:rsid w:val="00BF2496"/>
    <w:rsid w:val="00BF257A"/>
    <w:rsid w:val="00BF25B2"/>
    <w:rsid w:val="00BF265E"/>
    <w:rsid w:val="00BF2760"/>
    <w:rsid w:val="00BF2D5C"/>
    <w:rsid w:val="00BF2E57"/>
    <w:rsid w:val="00BF2F95"/>
    <w:rsid w:val="00BF313A"/>
    <w:rsid w:val="00BF3290"/>
    <w:rsid w:val="00BF33A7"/>
    <w:rsid w:val="00BF3651"/>
    <w:rsid w:val="00BF3809"/>
    <w:rsid w:val="00BF39F3"/>
    <w:rsid w:val="00BF3BD9"/>
    <w:rsid w:val="00BF3C63"/>
    <w:rsid w:val="00BF3CD7"/>
    <w:rsid w:val="00BF3E1D"/>
    <w:rsid w:val="00BF3E6C"/>
    <w:rsid w:val="00BF3FE1"/>
    <w:rsid w:val="00BF443B"/>
    <w:rsid w:val="00BF44F9"/>
    <w:rsid w:val="00BF4834"/>
    <w:rsid w:val="00BF48CE"/>
    <w:rsid w:val="00BF48D4"/>
    <w:rsid w:val="00BF4A87"/>
    <w:rsid w:val="00BF4B0C"/>
    <w:rsid w:val="00BF4BF2"/>
    <w:rsid w:val="00BF4D28"/>
    <w:rsid w:val="00BF4EAE"/>
    <w:rsid w:val="00BF4FAF"/>
    <w:rsid w:val="00BF4FEF"/>
    <w:rsid w:val="00BF5032"/>
    <w:rsid w:val="00BF51E5"/>
    <w:rsid w:val="00BF51F8"/>
    <w:rsid w:val="00BF5437"/>
    <w:rsid w:val="00BF5477"/>
    <w:rsid w:val="00BF54EB"/>
    <w:rsid w:val="00BF566F"/>
    <w:rsid w:val="00BF5868"/>
    <w:rsid w:val="00BF58B8"/>
    <w:rsid w:val="00BF5995"/>
    <w:rsid w:val="00BF5AC6"/>
    <w:rsid w:val="00BF5AFB"/>
    <w:rsid w:val="00BF5C28"/>
    <w:rsid w:val="00BF5C6A"/>
    <w:rsid w:val="00BF5E27"/>
    <w:rsid w:val="00BF5E5C"/>
    <w:rsid w:val="00BF5EE9"/>
    <w:rsid w:val="00BF5FFB"/>
    <w:rsid w:val="00BF6441"/>
    <w:rsid w:val="00BF6881"/>
    <w:rsid w:val="00BF6A92"/>
    <w:rsid w:val="00BF7090"/>
    <w:rsid w:val="00BF7205"/>
    <w:rsid w:val="00BF756A"/>
    <w:rsid w:val="00BF76D5"/>
    <w:rsid w:val="00BF78E7"/>
    <w:rsid w:val="00BF7B1C"/>
    <w:rsid w:val="00C0019E"/>
    <w:rsid w:val="00C002F1"/>
    <w:rsid w:val="00C002FA"/>
    <w:rsid w:val="00C004C6"/>
    <w:rsid w:val="00C004D4"/>
    <w:rsid w:val="00C00508"/>
    <w:rsid w:val="00C00527"/>
    <w:rsid w:val="00C00659"/>
    <w:rsid w:val="00C006DA"/>
    <w:rsid w:val="00C008FA"/>
    <w:rsid w:val="00C00BC7"/>
    <w:rsid w:val="00C00C32"/>
    <w:rsid w:val="00C00DCF"/>
    <w:rsid w:val="00C01008"/>
    <w:rsid w:val="00C014B9"/>
    <w:rsid w:val="00C014F7"/>
    <w:rsid w:val="00C0165D"/>
    <w:rsid w:val="00C01665"/>
    <w:rsid w:val="00C0188B"/>
    <w:rsid w:val="00C018F3"/>
    <w:rsid w:val="00C01AD0"/>
    <w:rsid w:val="00C01EDF"/>
    <w:rsid w:val="00C021D5"/>
    <w:rsid w:val="00C02357"/>
    <w:rsid w:val="00C02401"/>
    <w:rsid w:val="00C02416"/>
    <w:rsid w:val="00C02582"/>
    <w:rsid w:val="00C025FF"/>
    <w:rsid w:val="00C026FE"/>
    <w:rsid w:val="00C02AAC"/>
    <w:rsid w:val="00C02C81"/>
    <w:rsid w:val="00C02CF5"/>
    <w:rsid w:val="00C03161"/>
    <w:rsid w:val="00C032B5"/>
    <w:rsid w:val="00C0369F"/>
    <w:rsid w:val="00C0377A"/>
    <w:rsid w:val="00C037EE"/>
    <w:rsid w:val="00C039BE"/>
    <w:rsid w:val="00C039D9"/>
    <w:rsid w:val="00C03AA4"/>
    <w:rsid w:val="00C03CA1"/>
    <w:rsid w:val="00C03EE0"/>
    <w:rsid w:val="00C0401B"/>
    <w:rsid w:val="00C04221"/>
    <w:rsid w:val="00C0441B"/>
    <w:rsid w:val="00C044D0"/>
    <w:rsid w:val="00C04DC1"/>
    <w:rsid w:val="00C04DD0"/>
    <w:rsid w:val="00C04E71"/>
    <w:rsid w:val="00C04FB3"/>
    <w:rsid w:val="00C05129"/>
    <w:rsid w:val="00C05432"/>
    <w:rsid w:val="00C0570C"/>
    <w:rsid w:val="00C057D2"/>
    <w:rsid w:val="00C05842"/>
    <w:rsid w:val="00C05B71"/>
    <w:rsid w:val="00C05C2A"/>
    <w:rsid w:val="00C0602B"/>
    <w:rsid w:val="00C06116"/>
    <w:rsid w:val="00C06243"/>
    <w:rsid w:val="00C064C5"/>
    <w:rsid w:val="00C0679B"/>
    <w:rsid w:val="00C06E14"/>
    <w:rsid w:val="00C06E32"/>
    <w:rsid w:val="00C070E1"/>
    <w:rsid w:val="00C07102"/>
    <w:rsid w:val="00C071AB"/>
    <w:rsid w:val="00C0728C"/>
    <w:rsid w:val="00C073DE"/>
    <w:rsid w:val="00C07638"/>
    <w:rsid w:val="00C07676"/>
    <w:rsid w:val="00C0771D"/>
    <w:rsid w:val="00C077C0"/>
    <w:rsid w:val="00C07806"/>
    <w:rsid w:val="00C078EF"/>
    <w:rsid w:val="00C079D2"/>
    <w:rsid w:val="00C079EB"/>
    <w:rsid w:val="00C07AA9"/>
    <w:rsid w:val="00C07C7E"/>
    <w:rsid w:val="00C07D61"/>
    <w:rsid w:val="00C07EB3"/>
    <w:rsid w:val="00C10275"/>
    <w:rsid w:val="00C10612"/>
    <w:rsid w:val="00C10696"/>
    <w:rsid w:val="00C107B5"/>
    <w:rsid w:val="00C10B00"/>
    <w:rsid w:val="00C10EBC"/>
    <w:rsid w:val="00C115AA"/>
    <w:rsid w:val="00C115F5"/>
    <w:rsid w:val="00C115FD"/>
    <w:rsid w:val="00C118CB"/>
    <w:rsid w:val="00C118FF"/>
    <w:rsid w:val="00C11AB3"/>
    <w:rsid w:val="00C11AEC"/>
    <w:rsid w:val="00C11DC1"/>
    <w:rsid w:val="00C11EE2"/>
    <w:rsid w:val="00C11FC5"/>
    <w:rsid w:val="00C12024"/>
    <w:rsid w:val="00C12052"/>
    <w:rsid w:val="00C12157"/>
    <w:rsid w:val="00C1231C"/>
    <w:rsid w:val="00C1232D"/>
    <w:rsid w:val="00C1267E"/>
    <w:rsid w:val="00C1274A"/>
    <w:rsid w:val="00C127B2"/>
    <w:rsid w:val="00C127FD"/>
    <w:rsid w:val="00C12950"/>
    <w:rsid w:val="00C129C7"/>
    <w:rsid w:val="00C12B4C"/>
    <w:rsid w:val="00C12B9A"/>
    <w:rsid w:val="00C12C1B"/>
    <w:rsid w:val="00C12C87"/>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866"/>
    <w:rsid w:val="00C14902"/>
    <w:rsid w:val="00C14A01"/>
    <w:rsid w:val="00C14A12"/>
    <w:rsid w:val="00C14D2D"/>
    <w:rsid w:val="00C14E52"/>
    <w:rsid w:val="00C14EB2"/>
    <w:rsid w:val="00C1513D"/>
    <w:rsid w:val="00C15701"/>
    <w:rsid w:val="00C157A8"/>
    <w:rsid w:val="00C15828"/>
    <w:rsid w:val="00C158B3"/>
    <w:rsid w:val="00C158BB"/>
    <w:rsid w:val="00C15A44"/>
    <w:rsid w:val="00C15B3B"/>
    <w:rsid w:val="00C15C17"/>
    <w:rsid w:val="00C15C65"/>
    <w:rsid w:val="00C15C88"/>
    <w:rsid w:val="00C15CCD"/>
    <w:rsid w:val="00C15D02"/>
    <w:rsid w:val="00C15EFE"/>
    <w:rsid w:val="00C15F43"/>
    <w:rsid w:val="00C15FFA"/>
    <w:rsid w:val="00C16118"/>
    <w:rsid w:val="00C16166"/>
    <w:rsid w:val="00C162BA"/>
    <w:rsid w:val="00C165C9"/>
    <w:rsid w:val="00C16600"/>
    <w:rsid w:val="00C16769"/>
    <w:rsid w:val="00C1679C"/>
    <w:rsid w:val="00C1682A"/>
    <w:rsid w:val="00C1696A"/>
    <w:rsid w:val="00C16BB9"/>
    <w:rsid w:val="00C16E52"/>
    <w:rsid w:val="00C17038"/>
    <w:rsid w:val="00C17058"/>
    <w:rsid w:val="00C1727C"/>
    <w:rsid w:val="00C17808"/>
    <w:rsid w:val="00C17B4E"/>
    <w:rsid w:val="00C17E44"/>
    <w:rsid w:val="00C17EE2"/>
    <w:rsid w:val="00C2003E"/>
    <w:rsid w:val="00C200E4"/>
    <w:rsid w:val="00C20270"/>
    <w:rsid w:val="00C20306"/>
    <w:rsid w:val="00C204AA"/>
    <w:rsid w:val="00C20586"/>
    <w:rsid w:val="00C20737"/>
    <w:rsid w:val="00C208EF"/>
    <w:rsid w:val="00C209AF"/>
    <w:rsid w:val="00C209C6"/>
    <w:rsid w:val="00C20AD9"/>
    <w:rsid w:val="00C20B1B"/>
    <w:rsid w:val="00C20CAA"/>
    <w:rsid w:val="00C20DB3"/>
    <w:rsid w:val="00C20F97"/>
    <w:rsid w:val="00C20FCC"/>
    <w:rsid w:val="00C212B0"/>
    <w:rsid w:val="00C214A7"/>
    <w:rsid w:val="00C216AF"/>
    <w:rsid w:val="00C21827"/>
    <w:rsid w:val="00C219A3"/>
    <w:rsid w:val="00C21A15"/>
    <w:rsid w:val="00C21B0F"/>
    <w:rsid w:val="00C21B10"/>
    <w:rsid w:val="00C21B69"/>
    <w:rsid w:val="00C21C56"/>
    <w:rsid w:val="00C21EF1"/>
    <w:rsid w:val="00C21F1F"/>
    <w:rsid w:val="00C21F9B"/>
    <w:rsid w:val="00C22474"/>
    <w:rsid w:val="00C226C5"/>
    <w:rsid w:val="00C22832"/>
    <w:rsid w:val="00C22C70"/>
    <w:rsid w:val="00C22CD9"/>
    <w:rsid w:val="00C22FB9"/>
    <w:rsid w:val="00C23096"/>
    <w:rsid w:val="00C230BE"/>
    <w:rsid w:val="00C236A0"/>
    <w:rsid w:val="00C23841"/>
    <w:rsid w:val="00C23B14"/>
    <w:rsid w:val="00C23B1C"/>
    <w:rsid w:val="00C23DA5"/>
    <w:rsid w:val="00C23E03"/>
    <w:rsid w:val="00C23F43"/>
    <w:rsid w:val="00C23FF1"/>
    <w:rsid w:val="00C240DA"/>
    <w:rsid w:val="00C24160"/>
    <w:rsid w:val="00C24290"/>
    <w:rsid w:val="00C2435D"/>
    <w:rsid w:val="00C24493"/>
    <w:rsid w:val="00C244A3"/>
    <w:rsid w:val="00C245B0"/>
    <w:rsid w:val="00C24712"/>
    <w:rsid w:val="00C2483B"/>
    <w:rsid w:val="00C24ADD"/>
    <w:rsid w:val="00C24AEE"/>
    <w:rsid w:val="00C24B1C"/>
    <w:rsid w:val="00C24B90"/>
    <w:rsid w:val="00C25061"/>
    <w:rsid w:val="00C25263"/>
    <w:rsid w:val="00C25416"/>
    <w:rsid w:val="00C254E5"/>
    <w:rsid w:val="00C25500"/>
    <w:rsid w:val="00C25705"/>
    <w:rsid w:val="00C257D2"/>
    <w:rsid w:val="00C257E1"/>
    <w:rsid w:val="00C258C6"/>
    <w:rsid w:val="00C259D8"/>
    <w:rsid w:val="00C25A96"/>
    <w:rsid w:val="00C25F34"/>
    <w:rsid w:val="00C25FB6"/>
    <w:rsid w:val="00C26009"/>
    <w:rsid w:val="00C261ED"/>
    <w:rsid w:val="00C26373"/>
    <w:rsid w:val="00C263D0"/>
    <w:rsid w:val="00C264EE"/>
    <w:rsid w:val="00C26625"/>
    <w:rsid w:val="00C26745"/>
    <w:rsid w:val="00C269F3"/>
    <w:rsid w:val="00C26AC6"/>
    <w:rsid w:val="00C26ACC"/>
    <w:rsid w:val="00C26AE6"/>
    <w:rsid w:val="00C26BA0"/>
    <w:rsid w:val="00C26DD3"/>
    <w:rsid w:val="00C26DE9"/>
    <w:rsid w:val="00C27028"/>
    <w:rsid w:val="00C270DB"/>
    <w:rsid w:val="00C274F9"/>
    <w:rsid w:val="00C27572"/>
    <w:rsid w:val="00C27677"/>
    <w:rsid w:val="00C27D54"/>
    <w:rsid w:val="00C27E68"/>
    <w:rsid w:val="00C30154"/>
    <w:rsid w:val="00C30222"/>
    <w:rsid w:val="00C30380"/>
    <w:rsid w:val="00C30390"/>
    <w:rsid w:val="00C30485"/>
    <w:rsid w:val="00C309D4"/>
    <w:rsid w:val="00C30BD6"/>
    <w:rsid w:val="00C30D1A"/>
    <w:rsid w:val="00C30F03"/>
    <w:rsid w:val="00C3100C"/>
    <w:rsid w:val="00C31143"/>
    <w:rsid w:val="00C3121E"/>
    <w:rsid w:val="00C31279"/>
    <w:rsid w:val="00C31643"/>
    <w:rsid w:val="00C316FD"/>
    <w:rsid w:val="00C3176F"/>
    <w:rsid w:val="00C3191A"/>
    <w:rsid w:val="00C31A57"/>
    <w:rsid w:val="00C32054"/>
    <w:rsid w:val="00C32325"/>
    <w:rsid w:val="00C3260D"/>
    <w:rsid w:val="00C326DD"/>
    <w:rsid w:val="00C3281F"/>
    <w:rsid w:val="00C328EC"/>
    <w:rsid w:val="00C32C4F"/>
    <w:rsid w:val="00C33161"/>
    <w:rsid w:val="00C33460"/>
    <w:rsid w:val="00C334D6"/>
    <w:rsid w:val="00C335B6"/>
    <w:rsid w:val="00C3361D"/>
    <w:rsid w:val="00C33639"/>
    <w:rsid w:val="00C336E1"/>
    <w:rsid w:val="00C339AC"/>
    <w:rsid w:val="00C33A2F"/>
    <w:rsid w:val="00C33B5B"/>
    <w:rsid w:val="00C33DC6"/>
    <w:rsid w:val="00C33E7E"/>
    <w:rsid w:val="00C33F1C"/>
    <w:rsid w:val="00C34007"/>
    <w:rsid w:val="00C34069"/>
    <w:rsid w:val="00C3428F"/>
    <w:rsid w:val="00C344A9"/>
    <w:rsid w:val="00C3478F"/>
    <w:rsid w:val="00C347D0"/>
    <w:rsid w:val="00C34930"/>
    <w:rsid w:val="00C34ACB"/>
    <w:rsid w:val="00C34B0D"/>
    <w:rsid w:val="00C34C7D"/>
    <w:rsid w:val="00C34DB4"/>
    <w:rsid w:val="00C34FBD"/>
    <w:rsid w:val="00C35091"/>
    <w:rsid w:val="00C3541B"/>
    <w:rsid w:val="00C3569D"/>
    <w:rsid w:val="00C35990"/>
    <w:rsid w:val="00C35AAF"/>
    <w:rsid w:val="00C35F4D"/>
    <w:rsid w:val="00C36107"/>
    <w:rsid w:val="00C362C5"/>
    <w:rsid w:val="00C362D0"/>
    <w:rsid w:val="00C3643A"/>
    <w:rsid w:val="00C364E9"/>
    <w:rsid w:val="00C36734"/>
    <w:rsid w:val="00C36954"/>
    <w:rsid w:val="00C36E13"/>
    <w:rsid w:val="00C3745F"/>
    <w:rsid w:val="00C37511"/>
    <w:rsid w:val="00C37924"/>
    <w:rsid w:val="00C3798B"/>
    <w:rsid w:val="00C379FC"/>
    <w:rsid w:val="00C37A43"/>
    <w:rsid w:val="00C37AD6"/>
    <w:rsid w:val="00C37B76"/>
    <w:rsid w:val="00C37B87"/>
    <w:rsid w:val="00C37C53"/>
    <w:rsid w:val="00C37E3D"/>
    <w:rsid w:val="00C40038"/>
    <w:rsid w:val="00C40138"/>
    <w:rsid w:val="00C401C4"/>
    <w:rsid w:val="00C401C7"/>
    <w:rsid w:val="00C402E6"/>
    <w:rsid w:val="00C408F8"/>
    <w:rsid w:val="00C40B37"/>
    <w:rsid w:val="00C40C0A"/>
    <w:rsid w:val="00C40D9A"/>
    <w:rsid w:val="00C41142"/>
    <w:rsid w:val="00C41321"/>
    <w:rsid w:val="00C41434"/>
    <w:rsid w:val="00C414C3"/>
    <w:rsid w:val="00C41558"/>
    <w:rsid w:val="00C417E9"/>
    <w:rsid w:val="00C41977"/>
    <w:rsid w:val="00C41BAB"/>
    <w:rsid w:val="00C41C9E"/>
    <w:rsid w:val="00C41DF0"/>
    <w:rsid w:val="00C41EC7"/>
    <w:rsid w:val="00C42015"/>
    <w:rsid w:val="00C42336"/>
    <w:rsid w:val="00C4251E"/>
    <w:rsid w:val="00C42996"/>
    <w:rsid w:val="00C42A0F"/>
    <w:rsid w:val="00C42B21"/>
    <w:rsid w:val="00C42DBB"/>
    <w:rsid w:val="00C42F68"/>
    <w:rsid w:val="00C42FD1"/>
    <w:rsid w:val="00C43027"/>
    <w:rsid w:val="00C43277"/>
    <w:rsid w:val="00C43306"/>
    <w:rsid w:val="00C434B3"/>
    <w:rsid w:val="00C435AD"/>
    <w:rsid w:val="00C435B0"/>
    <w:rsid w:val="00C4385A"/>
    <w:rsid w:val="00C43A31"/>
    <w:rsid w:val="00C43CC1"/>
    <w:rsid w:val="00C43DC1"/>
    <w:rsid w:val="00C43EC1"/>
    <w:rsid w:val="00C440A6"/>
    <w:rsid w:val="00C440D0"/>
    <w:rsid w:val="00C44143"/>
    <w:rsid w:val="00C44209"/>
    <w:rsid w:val="00C4422B"/>
    <w:rsid w:val="00C442DB"/>
    <w:rsid w:val="00C4442D"/>
    <w:rsid w:val="00C4466A"/>
    <w:rsid w:val="00C446EA"/>
    <w:rsid w:val="00C44982"/>
    <w:rsid w:val="00C44A88"/>
    <w:rsid w:val="00C44C70"/>
    <w:rsid w:val="00C44D1E"/>
    <w:rsid w:val="00C44F9E"/>
    <w:rsid w:val="00C4502D"/>
    <w:rsid w:val="00C4505B"/>
    <w:rsid w:val="00C451BF"/>
    <w:rsid w:val="00C456DB"/>
    <w:rsid w:val="00C45716"/>
    <w:rsid w:val="00C45A7A"/>
    <w:rsid w:val="00C45B05"/>
    <w:rsid w:val="00C46B24"/>
    <w:rsid w:val="00C46CBF"/>
    <w:rsid w:val="00C46DA7"/>
    <w:rsid w:val="00C46DF4"/>
    <w:rsid w:val="00C4734F"/>
    <w:rsid w:val="00C473D3"/>
    <w:rsid w:val="00C47416"/>
    <w:rsid w:val="00C476F1"/>
    <w:rsid w:val="00C4771A"/>
    <w:rsid w:val="00C47782"/>
    <w:rsid w:val="00C47C48"/>
    <w:rsid w:val="00C47D3E"/>
    <w:rsid w:val="00C5008E"/>
    <w:rsid w:val="00C5011D"/>
    <w:rsid w:val="00C50143"/>
    <w:rsid w:val="00C50219"/>
    <w:rsid w:val="00C50252"/>
    <w:rsid w:val="00C50794"/>
    <w:rsid w:val="00C50B9A"/>
    <w:rsid w:val="00C50C0E"/>
    <w:rsid w:val="00C51096"/>
    <w:rsid w:val="00C510F0"/>
    <w:rsid w:val="00C51155"/>
    <w:rsid w:val="00C51346"/>
    <w:rsid w:val="00C51A47"/>
    <w:rsid w:val="00C51E4A"/>
    <w:rsid w:val="00C51F66"/>
    <w:rsid w:val="00C520DE"/>
    <w:rsid w:val="00C52382"/>
    <w:rsid w:val="00C525F8"/>
    <w:rsid w:val="00C526C5"/>
    <w:rsid w:val="00C52764"/>
    <w:rsid w:val="00C52806"/>
    <w:rsid w:val="00C52A5A"/>
    <w:rsid w:val="00C52F7E"/>
    <w:rsid w:val="00C52FDC"/>
    <w:rsid w:val="00C53131"/>
    <w:rsid w:val="00C53343"/>
    <w:rsid w:val="00C533C8"/>
    <w:rsid w:val="00C539C8"/>
    <w:rsid w:val="00C539E3"/>
    <w:rsid w:val="00C53A36"/>
    <w:rsid w:val="00C53D5E"/>
    <w:rsid w:val="00C54121"/>
    <w:rsid w:val="00C541E2"/>
    <w:rsid w:val="00C543A1"/>
    <w:rsid w:val="00C545D5"/>
    <w:rsid w:val="00C546A8"/>
    <w:rsid w:val="00C548F8"/>
    <w:rsid w:val="00C549EF"/>
    <w:rsid w:val="00C54B18"/>
    <w:rsid w:val="00C54B88"/>
    <w:rsid w:val="00C54DC4"/>
    <w:rsid w:val="00C54E53"/>
    <w:rsid w:val="00C54F1C"/>
    <w:rsid w:val="00C54F91"/>
    <w:rsid w:val="00C55039"/>
    <w:rsid w:val="00C55059"/>
    <w:rsid w:val="00C550CA"/>
    <w:rsid w:val="00C551EC"/>
    <w:rsid w:val="00C5542F"/>
    <w:rsid w:val="00C556A7"/>
    <w:rsid w:val="00C55731"/>
    <w:rsid w:val="00C5575A"/>
    <w:rsid w:val="00C5578A"/>
    <w:rsid w:val="00C55A89"/>
    <w:rsid w:val="00C55EC4"/>
    <w:rsid w:val="00C5605F"/>
    <w:rsid w:val="00C560A1"/>
    <w:rsid w:val="00C560D5"/>
    <w:rsid w:val="00C56174"/>
    <w:rsid w:val="00C56214"/>
    <w:rsid w:val="00C562D1"/>
    <w:rsid w:val="00C56354"/>
    <w:rsid w:val="00C56931"/>
    <w:rsid w:val="00C569A4"/>
    <w:rsid w:val="00C56AC1"/>
    <w:rsid w:val="00C56B3F"/>
    <w:rsid w:val="00C56DF2"/>
    <w:rsid w:val="00C571B2"/>
    <w:rsid w:val="00C57204"/>
    <w:rsid w:val="00C5721A"/>
    <w:rsid w:val="00C57224"/>
    <w:rsid w:val="00C572BF"/>
    <w:rsid w:val="00C574AD"/>
    <w:rsid w:val="00C57534"/>
    <w:rsid w:val="00C576E7"/>
    <w:rsid w:val="00C57712"/>
    <w:rsid w:val="00C57757"/>
    <w:rsid w:val="00C578DA"/>
    <w:rsid w:val="00C57996"/>
    <w:rsid w:val="00C57B1A"/>
    <w:rsid w:val="00C57C2D"/>
    <w:rsid w:val="00C57DA1"/>
    <w:rsid w:val="00C57DB5"/>
    <w:rsid w:val="00C57FC9"/>
    <w:rsid w:val="00C60126"/>
    <w:rsid w:val="00C601B5"/>
    <w:rsid w:val="00C6030E"/>
    <w:rsid w:val="00C6034E"/>
    <w:rsid w:val="00C604FF"/>
    <w:rsid w:val="00C605C2"/>
    <w:rsid w:val="00C608DB"/>
    <w:rsid w:val="00C60914"/>
    <w:rsid w:val="00C609F8"/>
    <w:rsid w:val="00C60B30"/>
    <w:rsid w:val="00C60B73"/>
    <w:rsid w:val="00C60BAC"/>
    <w:rsid w:val="00C60CB2"/>
    <w:rsid w:val="00C60E5C"/>
    <w:rsid w:val="00C60F25"/>
    <w:rsid w:val="00C6145A"/>
    <w:rsid w:val="00C616B2"/>
    <w:rsid w:val="00C617AF"/>
    <w:rsid w:val="00C61807"/>
    <w:rsid w:val="00C61A44"/>
    <w:rsid w:val="00C61ABC"/>
    <w:rsid w:val="00C61BE3"/>
    <w:rsid w:val="00C61D27"/>
    <w:rsid w:val="00C61DE2"/>
    <w:rsid w:val="00C61F2F"/>
    <w:rsid w:val="00C621AF"/>
    <w:rsid w:val="00C622A9"/>
    <w:rsid w:val="00C626EA"/>
    <w:rsid w:val="00C62813"/>
    <w:rsid w:val="00C62911"/>
    <w:rsid w:val="00C62A3A"/>
    <w:rsid w:val="00C62CA1"/>
    <w:rsid w:val="00C62E53"/>
    <w:rsid w:val="00C63254"/>
    <w:rsid w:val="00C63297"/>
    <w:rsid w:val="00C632D8"/>
    <w:rsid w:val="00C63421"/>
    <w:rsid w:val="00C6345D"/>
    <w:rsid w:val="00C637A5"/>
    <w:rsid w:val="00C6384A"/>
    <w:rsid w:val="00C63E88"/>
    <w:rsid w:val="00C63F53"/>
    <w:rsid w:val="00C63FA2"/>
    <w:rsid w:val="00C64003"/>
    <w:rsid w:val="00C6409C"/>
    <w:rsid w:val="00C6432B"/>
    <w:rsid w:val="00C6470F"/>
    <w:rsid w:val="00C64800"/>
    <w:rsid w:val="00C6485B"/>
    <w:rsid w:val="00C64961"/>
    <w:rsid w:val="00C64B9F"/>
    <w:rsid w:val="00C64CD8"/>
    <w:rsid w:val="00C64D76"/>
    <w:rsid w:val="00C64F08"/>
    <w:rsid w:val="00C65033"/>
    <w:rsid w:val="00C651C3"/>
    <w:rsid w:val="00C651E0"/>
    <w:rsid w:val="00C65241"/>
    <w:rsid w:val="00C653B6"/>
    <w:rsid w:val="00C653E0"/>
    <w:rsid w:val="00C65541"/>
    <w:rsid w:val="00C655BC"/>
    <w:rsid w:val="00C65744"/>
    <w:rsid w:val="00C6575F"/>
    <w:rsid w:val="00C657CB"/>
    <w:rsid w:val="00C65857"/>
    <w:rsid w:val="00C658A6"/>
    <w:rsid w:val="00C65BE3"/>
    <w:rsid w:val="00C65CC2"/>
    <w:rsid w:val="00C65CCE"/>
    <w:rsid w:val="00C65EB3"/>
    <w:rsid w:val="00C6642F"/>
    <w:rsid w:val="00C664B2"/>
    <w:rsid w:val="00C668D2"/>
    <w:rsid w:val="00C6695E"/>
    <w:rsid w:val="00C6697C"/>
    <w:rsid w:val="00C66ADC"/>
    <w:rsid w:val="00C66CEF"/>
    <w:rsid w:val="00C66DB6"/>
    <w:rsid w:val="00C66DE8"/>
    <w:rsid w:val="00C66E67"/>
    <w:rsid w:val="00C66EC2"/>
    <w:rsid w:val="00C66F65"/>
    <w:rsid w:val="00C66F76"/>
    <w:rsid w:val="00C66FF4"/>
    <w:rsid w:val="00C675F3"/>
    <w:rsid w:val="00C67675"/>
    <w:rsid w:val="00C676C9"/>
    <w:rsid w:val="00C67A03"/>
    <w:rsid w:val="00C67B0F"/>
    <w:rsid w:val="00C67B34"/>
    <w:rsid w:val="00C67E84"/>
    <w:rsid w:val="00C67FC7"/>
    <w:rsid w:val="00C7037B"/>
    <w:rsid w:val="00C704E9"/>
    <w:rsid w:val="00C7078A"/>
    <w:rsid w:val="00C7085F"/>
    <w:rsid w:val="00C70BD3"/>
    <w:rsid w:val="00C70C54"/>
    <w:rsid w:val="00C70DB2"/>
    <w:rsid w:val="00C70ECD"/>
    <w:rsid w:val="00C71626"/>
    <w:rsid w:val="00C71A2C"/>
    <w:rsid w:val="00C71ACC"/>
    <w:rsid w:val="00C71AE8"/>
    <w:rsid w:val="00C71AFF"/>
    <w:rsid w:val="00C71B26"/>
    <w:rsid w:val="00C71B92"/>
    <w:rsid w:val="00C71B97"/>
    <w:rsid w:val="00C71FC4"/>
    <w:rsid w:val="00C7212F"/>
    <w:rsid w:val="00C7245F"/>
    <w:rsid w:val="00C7264E"/>
    <w:rsid w:val="00C7269B"/>
    <w:rsid w:val="00C726FC"/>
    <w:rsid w:val="00C727BC"/>
    <w:rsid w:val="00C72941"/>
    <w:rsid w:val="00C729CE"/>
    <w:rsid w:val="00C729DB"/>
    <w:rsid w:val="00C72A87"/>
    <w:rsid w:val="00C72C35"/>
    <w:rsid w:val="00C72CE3"/>
    <w:rsid w:val="00C72DD5"/>
    <w:rsid w:val="00C72E29"/>
    <w:rsid w:val="00C73086"/>
    <w:rsid w:val="00C73263"/>
    <w:rsid w:val="00C73499"/>
    <w:rsid w:val="00C734C8"/>
    <w:rsid w:val="00C73577"/>
    <w:rsid w:val="00C7364D"/>
    <w:rsid w:val="00C73796"/>
    <w:rsid w:val="00C737CF"/>
    <w:rsid w:val="00C73858"/>
    <w:rsid w:val="00C739B6"/>
    <w:rsid w:val="00C73A2C"/>
    <w:rsid w:val="00C73B5D"/>
    <w:rsid w:val="00C740CE"/>
    <w:rsid w:val="00C740D2"/>
    <w:rsid w:val="00C74176"/>
    <w:rsid w:val="00C741DC"/>
    <w:rsid w:val="00C7428B"/>
    <w:rsid w:val="00C742A9"/>
    <w:rsid w:val="00C746B9"/>
    <w:rsid w:val="00C74B83"/>
    <w:rsid w:val="00C74C5E"/>
    <w:rsid w:val="00C74C81"/>
    <w:rsid w:val="00C74C93"/>
    <w:rsid w:val="00C74F03"/>
    <w:rsid w:val="00C75097"/>
    <w:rsid w:val="00C750BF"/>
    <w:rsid w:val="00C75175"/>
    <w:rsid w:val="00C75196"/>
    <w:rsid w:val="00C751CF"/>
    <w:rsid w:val="00C752D7"/>
    <w:rsid w:val="00C755DF"/>
    <w:rsid w:val="00C756A6"/>
    <w:rsid w:val="00C75724"/>
    <w:rsid w:val="00C75894"/>
    <w:rsid w:val="00C75A70"/>
    <w:rsid w:val="00C75B28"/>
    <w:rsid w:val="00C75BD0"/>
    <w:rsid w:val="00C75F36"/>
    <w:rsid w:val="00C760BD"/>
    <w:rsid w:val="00C7612F"/>
    <w:rsid w:val="00C761ED"/>
    <w:rsid w:val="00C762F6"/>
    <w:rsid w:val="00C7638F"/>
    <w:rsid w:val="00C763B9"/>
    <w:rsid w:val="00C763C0"/>
    <w:rsid w:val="00C763E7"/>
    <w:rsid w:val="00C76578"/>
    <w:rsid w:val="00C765C1"/>
    <w:rsid w:val="00C765E7"/>
    <w:rsid w:val="00C766A7"/>
    <w:rsid w:val="00C766E6"/>
    <w:rsid w:val="00C767BB"/>
    <w:rsid w:val="00C76832"/>
    <w:rsid w:val="00C768F7"/>
    <w:rsid w:val="00C76B0F"/>
    <w:rsid w:val="00C76C85"/>
    <w:rsid w:val="00C76E2C"/>
    <w:rsid w:val="00C76EE5"/>
    <w:rsid w:val="00C77079"/>
    <w:rsid w:val="00C77603"/>
    <w:rsid w:val="00C7778A"/>
    <w:rsid w:val="00C77839"/>
    <w:rsid w:val="00C77942"/>
    <w:rsid w:val="00C77D20"/>
    <w:rsid w:val="00C77D7F"/>
    <w:rsid w:val="00C77F45"/>
    <w:rsid w:val="00C800E6"/>
    <w:rsid w:val="00C801AF"/>
    <w:rsid w:val="00C80261"/>
    <w:rsid w:val="00C80615"/>
    <w:rsid w:val="00C80903"/>
    <w:rsid w:val="00C80BAA"/>
    <w:rsid w:val="00C8100B"/>
    <w:rsid w:val="00C81106"/>
    <w:rsid w:val="00C812E4"/>
    <w:rsid w:val="00C8152F"/>
    <w:rsid w:val="00C81541"/>
    <w:rsid w:val="00C81592"/>
    <w:rsid w:val="00C81817"/>
    <w:rsid w:val="00C818FA"/>
    <w:rsid w:val="00C81B35"/>
    <w:rsid w:val="00C81B5F"/>
    <w:rsid w:val="00C81D01"/>
    <w:rsid w:val="00C81DBF"/>
    <w:rsid w:val="00C81E69"/>
    <w:rsid w:val="00C81E7E"/>
    <w:rsid w:val="00C81EB2"/>
    <w:rsid w:val="00C81F25"/>
    <w:rsid w:val="00C81F27"/>
    <w:rsid w:val="00C81F9A"/>
    <w:rsid w:val="00C821D8"/>
    <w:rsid w:val="00C8227C"/>
    <w:rsid w:val="00C82281"/>
    <w:rsid w:val="00C823EC"/>
    <w:rsid w:val="00C827BD"/>
    <w:rsid w:val="00C8291C"/>
    <w:rsid w:val="00C82A12"/>
    <w:rsid w:val="00C82B5D"/>
    <w:rsid w:val="00C82C88"/>
    <w:rsid w:val="00C83078"/>
    <w:rsid w:val="00C830AC"/>
    <w:rsid w:val="00C83185"/>
    <w:rsid w:val="00C83452"/>
    <w:rsid w:val="00C83532"/>
    <w:rsid w:val="00C839DF"/>
    <w:rsid w:val="00C83D16"/>
    <w:rsid w:val="00C83FE8"/>
    <w:rsid w:val="00C84113"/>
    <w:rsid w:val="00C84121"/>
    <w:rsid w:val="00C841CF"/>
    <w:rsid w:val="00C8451A"/>
    <w:rsid w:val="00C8451B"/>
    <w:rsid w:val="00C846E1"/>
    <w:rsid w:val="00C84FF8"/>
    <w:rsid w:val="00C852F0"/>
    <w:rsid w:val="00C856A5"/>
    <w:rsid w:val="00C85718"/>
    <w:rsid w:val="00C8583E"/>
    <w:rsid w:val="00C8598C"/>
    <w:rsid w:val="00C85B04"/>
    <w:rsid w:val="00C85BE7"/>
    <w:rsid w:val="00C85C2C"/>
    <w:rsid w:val="00C85D67"/>
    <w:rsid w:val="00C86337"/>
    <w:rsid w:val="00C864D4"/>
    <w:rsid w:val="00C8660B"/>
    <w:rsid w:val="00C8679C"/>
    <w:rsid w:val="00C86822"/>
    <w:rsid w:val="00C86A5E"/>
    <w:rsid w:val="00C86C2B"/>
    <w:rsid w:val="00C86F98"/>
    <w:rsid w:val="00C87824"/>
    <w:rsid w:val="00C87CF6"/>
    <w:rsid w:val="00C87E78"/>
    <w:rsid w:val="00C90176"/>
    <w:rsid w:val="00C90277"/>
    <w:rsid w:val="00C90326"/>
    <w:rsid w:val="00C90841"/>
    <w:rsid w:val="00C90BA0"/>
    <w:rsid w:val="00C90C5F"/>
    <w:rsid w:val="00C90C75"/>
    <w:rsid w:val="00C910FB"/>
    <w:rsid w:val="00C91157"/>
    <w:rsid w:val="00C917D2"/>
    <w:rsid w:val="00C9192A"/>
    <w:rsid w:val="00C919CC"/>
    <w:rsid w:val="00C91ABD"/>
    <w:rsid w:val="00C91FC4"/>
    <w:rsid w:val="00C920A5"/>
    <w:rsid w:val="00C920F9"/>
    <w:rsid w:val="00C921F9"/>
    <w:rsid w:val="00C9232C"/>
    <w:rsid w:val="00C923B9"/>
    <w:rsid w:val="00C9245E"/>
    <w:rsid w:val="00C92554"/>
    <w:rsid w:val="00C92594"/>
    <w:rsid w:val="00C925D5"/>
    <w:rsid w:val="00C928FE"/>
    <w:rsid w:val="00C92BD3"/>
    <w:rsid w:val="00C93202"/>
    <w:rsid w:val="00C93343"/>
    <w:rsid w:val="00C939BC"/>
    <w:rsid w:val="00C93A21"/>
    <w:rsid w:val="00C93D94"/>
    <w:rsid w:val="00C93ED6"/>
    <w:rsid w:val="00C94204"/>
    <w:rsid w:val="00C94240"/>
    <w:rsid w:val="00C9428D"/>
    <w:rsid w:val="00C9432B"/>
    <w:rsid w:val="00C947E8"/>
    <w:rsid w:val="00C9483A"/>
    <w:rsid w:val="00C94844"/>
    <w:rsid w:val="00C948FA"/>
    <w:rsid w:val="00C94925"/>
    <w:rsid w:val="00C949EB"/>
    <w:rsid w:val="00C94C53"/>
    <w:rsid w:val="00C94DD0"/>
    <w:rsid w:val="00C94E30"/>
    <w:rsid w:val="00C94E49"/>
    <w:rsid w:val="00C94F21"/>
    <w:rsid w:val="00C95115"/>
    <w:rsid w:val="00C958CD"/>
    <w:rsid w:val="00C95EAC"/>
    <w:rsid w:val="00C9633F"/>
    <w:rsid w:val="00C9640E"/>
    <w:rsid w:val="00C964D4"/>
    <w:rsid w:val="00C96835"/>
    <w:rsid w:val="00C96A0B"/>
    <w:rsid w:val="00C96AD5"/>
    <w:rsid w:val="00C96C75"/>
    <w:rsid w:val="00C96CC7"/>
    <w:rsid w:val="00C96D88"/>
    <w:rsid w:val="00C96F68"/>
    <w:rsid w:val="00C96FEC"/>
    <w:rsid w:val="00C971E8"/>
    <w:rsid w:val="00C9776D"/>
    <w:rsid w:val="00C9781A"/>
    <w:rsid w:val="00C979ED"/>
    <w:rsid w:val="00C97C26"/>
    <w:rsid w:val="00C97C5E"/>
    <w:rsid w:val="00CA0168"/>
    <w:rsid w:val="00CA033A"/>
    <w:rsid w:val="00CA0949"/>
    <w:rsid w:val="00CA0A20"/>
    <w:rsid w:val="00CA0A47"/>
    <w:rsid w:val="00CA0C42"/>
    <w:rsid w:val="00CA0CEB"/>
    <w:rsid w:val="00CA10CD"/>
    <w:rsid w:val="00CA1488"/>
    <w:rsid w:val="00CA17BD"/>
    <w:rsid w:val="00CA17BE"/>
    <w:rsid w:val="00CA17E3"/>
    <w:rsid w:val="00CA18CE"/>
    <w:rsid w:val="00CA196A"/>
    <w:rsid w:val="00CA1BA5"/>
    <w:rsid w:val="00CA1C37"/>
    <w:rsid w:val="00CA1D89"/>
    <w:rsid w:val="00CA1F7B"/>
    <w:rsid w:val="00CA2027"/>
    <w:rsid w:val="00CA2110"/>
    <w:rsid w:val="00CA2489"/>
    <w:rsid w:val="00CA27AC"/>
    <w:rsid w:val="00CA299D"/>
    <w:rsid w:val="00CA2CA5"/>
    <w:rsid w:val="00CA2EB3"/>
    <w:rsid w:val="00CA2ECF"/>
    <w:rsid w:val="00CA2EF4"/>
    <w:rsid w:val="00CA3000"/>
    <w:rsid w:val="00CA3089"/>
    <w:rsid w:val="00CA30DD"/>
    <w:rsid w:val="00CA3616"/>
    <w:rsid w:val="00CA38D9"/>
    <w:rsid w:val="00CA3D67"/>
    <w:rsid w:val="00CA3D7B"/>
    <w:rsid w:val="00CA3F09"/>
    <w:rsid w:val="00CA3F66"/>
    <w:rsid w:val="00CA42A5"/>
    <w:rsid w:val="00CA42C7"/>
    <w:rsid w:val="00CA42D9"/>
    <w:rsid w:val="00CA44AA"/>
    <w:rsid w:val="00CA4759"/>
    <w:rsid w:val="00CA486F"/>
    <w:rsid w:val="00CA48D1"/>
    <w:rsid w:val="00CA4AC2"/>
    <w:rsid w:val="00CA4B2D"/>
    <w:rsid w:val="00CA4B66"/>
    <w:rsid w:val="00CA4BD7"/>
    <w:rsid w:val="00CA4DD2"/>
    <w:rsid w:val="00CA4DF7"/>
    <w:rsid w:val="00CA4E32"/>
    <w:rsid w:val="00CA4F83"/>
    <w:rsid w:val="00CA5136"/>
    <w:rsid w:val="00CA530C"/>
    <w:rsid w:val="00CA567A"/>
    <w:rsid w:val="00CA572D"/>
    <w:rsid w:val="00CA574D"/>
    <w:rsid w:val="00CA580D"/>
    <w:rsid w:val="00CA5B86"/>
    <w:rsid w:val="00CA5BB0"/>
    <w:rsid w:val="00CA5CB4"/>
    <w:rsid w:val="00CA5CBA"/>
    <w:rsid w:val="00CA5CF5"/>
    <w:rsid w:val="00CA5D50"/>
    <w:rsid w:val="00CA5E0F"/>
    <w:rsid w:val="00CA5F68"/>
    <w:rsid w:val="00CA5FDD"/>
    <w:rsid w:val="00CA65FA"/>
    <w:rsid w:val="00CA6616"/>
    <w:rsid w:val="00CA6A9D"/>
    <w:rsid w:val="00CA6A9E"/>
    <w:rsid w:val="00CA6BA1"/>
    <w:rsid w:val="00CA6C93"/>
    <w:rsid w:val="00CA6D1E"/>
    <w:rsid w:val="00CA7734"/>
    <w:rsid w:val="00CA7849"/>
    <w:rsid w:val="00CA7916"/>
    <w:rsid w:val="00CA7AC1"/>
    <w:rsid w:val="00CA7B75"/>
    <w:rsid w:val="00CA7C3B"/>
    <w:rsid w:val="00CA7CC5"/>
    <w:rsid w:val="00CA7D23"/>
    <w:rsid w:val="00CA7E8E"/>
    <w:rsid w:val="00CA7F3B"/>
    <w:rsid w:val="00CB0026"/>
    <w:rsid w:val="00CB00D6"/>
    <w:rsid w:val="00CB0180"/>
    <w:rsid w:val="00CB0205"/>
    <w:rsid w:val="00CB03BD"/>
    <w:rsid w:val="00CB050A"/>
    <w:rsid w:val="00CB0817"/>
    <w:rsid w:val="00CB0A82"/>
    <w:rsid w:val="00CB0C2B"/>
    <w:rsid w:val="00CB0DCA"/>
    <w:rsid w:val="00CB0E29"/>
    <w:rsid w:val="00CB0FA4"/>
    <w:rsid w:val="00CB1143"/>
    <w:rsid w:val="00CB1770"/>
    <w:rsid w:val="00CB17CD"/>
    <w:rsid w:val="00CB19B6"/>
    <w:rsid w:val="00CB1C00"/>
    <w:rsid w:val="00CB1CB2"/>
    <w:rsid w:val="00CB1CFC"/>
    <w:rsid w:val="00CB20B8"/>
    <w:rsid w:val="00CB20CD"/>
    <w:rsid w:val="00CB20F3"/>
    <w:rsid w:val="00CB21AC"/>
    <w:rsid w:val="00CB228D"/>
    <w:rsid w:val="00CB2293"/>
    <w:rsid w:val="00CB22D9"/>
    <w:rsid w:val="00CB22F5"/>
    <w:rsid w:val="00CB2691"/>
    <w:rsid w:val="00CB282B"/>
    <w:rsid w:val="00CB2936"/>
    <w:rsid w:val="00CB2A1A"/>
    <w:rsid w:val="00CB2C19"/>
    <w:rsid w:val="00CB2D3E"/>
    <w:rsid w:val="00CB2E41"/>
    <w:rsid w:val="00CB2E4E"/>
    <w:rsid w:val="00CB2F1B"/>
    <w:rsid w:val="00CB30CB"/>
    <w:rsid w:val="00CB326F"/>
    <w:rsid w:val="00CB32AE"/>
    <w:rsid w:val="00CB32E4"/>
    <w:rsid w:val="00CB36C2"/>
    <w:rsid w:val="00CB37FB"/>
    <w:rsid w:val="00CB3CCD"/>
    <w:rsid w:val="00CB3DFC"/>
    <w:rsid w:val="00CB3F2A"/>
    <w:rsid w:val="00CB401F"/>
    <w:rsid w:val="00CB42B6"/>
    <w:rsid w:val="00CB4463"/>
    <w:rsid w:val="00CB4535"/>
    <w:rsid w:val="00CB4630"/>
    <w:rsid w:val="00CB4656"/>
    <w:rsid w:val="00CB4660"/>
    <w:rsid w:val="00CB46C1"/>
    <w:rsid w:val="00CB46F8"/>
    <w:rsid w:val="00CB49A4"/>
    <w:rsid w:val="00CB4B47"/>
    <w:rsid w:val="00CB4C39"/>
    <w:rsid w:val="00CB4C4E"/>
    <w:rsid w:val="00CB50C7"/>
    <w:rsid w:val="00CB52C5"/>
    <w:rsid w:val="00CB54E6"/>
    <w:rsid w:val="00CB54FF"/>
    <w:rsid w:val="00CB5770"/>
    <w:rsid w:val="00CB5ABA"/>
    <w:rsid w:val="00CB5BEE"/>
    <w:rsid w:val="00CB60EE"/>
    <w:rsid w:val="00CB61BE"/>
    <w:rsid w:val="00CB6264"/>
    <w:rsid w:val="00CB68D1"/>
    <w:rsid w:val="00CB6CDB"/>
    <w:rsid w:val="00CB72F0"/>
    <w:rsid w:val="00CB7582"/>
    <w:rsid w:val="00CB7E01"/>
    <w:rsid w:val="00CB7E7F"/>
    <w:rsid w:val="00CC001F"/>
    <w:rsid w:val="00CC017B"/>
    <w:rsid w:val="00CC0253"/>
    <w:rsid w:val="00CC02F5"/>
    <w:rsid w:val="00CC048E"/>
    <w:rsid w:val="00CC063E"/>
    <w:rsid w:val="00CC07A1"/>
    <w:rsid w:val="00CC07DA"/>
    <w:rsid w:val="00CC0934"/>
    <w:rsid w:val="00CC0AFD"/>
    <w:rsid w:val="00CC0B7F"/>
    <w:rsid w:val="00CC0BEB"/>
    <w:rsid w:val="00CC0CB8"/>
    <w:rsid w:val="00CC0EB4"/>
    <w:rsid w:val="00CC1129"/>
    <w:rsid w:val="00CC11F2"/>
    <w:rsid w:val="00CC1213"/>
    <w:rsid w:val="00CC172E"/>
    <w:rsid w:val="00CC1763"/>
    <w:rsid w:val="00CC1B8C"/>
    <w:rsid w:val="00CC2097"/>
    <w:rsid w:val="00CC211B"/>
    <w:rsid w:val="00CC2338"/>
    <w:rsid w:val="00CC2408"/>
    <w:rsid w:val="00CC253E"/>
    <w:rsid w:val="00CC273F"/>
    <w:rsid w:val="00CC2754"/>
    <w:rsid w:val="00CC2821"/>
    <w:rsid w:val="00CC2870"/>
    <w:rsid w:val="00CC296F"/>
    <w:rsid w:val="00CC2A82"/>
    <w:rsid w:val="00CC2E19"/>
    <w:rsid w:val="00CC30FA"/>
    <w:rsid w:val="00CC3377"/>
    <w:rsid w:val="00CC3469"/>
    <w:rsid w:val="00CC3584"/>
    <w:rsid w:val="00CC3593"/>
    <w:rsid w:val="00CC35EE"/>
    <w:rsid w:val="00CC3793"/>
    <w:rsid w:val="00CC3AEC"/>
    <w:rsid w:val="00CC3B8F"/>
    <w:rsid w:val="00CC3CB5"/>
    <w:rsid w:val="00CC3E80"/>
    <w:rsid w:val="00CC3F16"/>
    <w:rsid w:val="00CC4186"/>
    <w:rsid w:val="00CC4395"/>
    <w:rsid w:val="00CC444A"/>
    <w:rsid w:val="00CC478A"/>
    <w:rsid w:val="00CC4994"/>
    <w:rsid w:val="00CC4A4E"/>
    <w:rsid w:val="00CC4A87"/>
    <w:rsid w:val="00CC4B60"/>
    <w:rsid w:val="00CC4C98"/>
    <w:rsid w:val="00CC4CB5"/>
    <w:rsid w:val="00CC4F36"/>
    <w:rsid w:val="00CC5AC6"/>
    <w:rsid w:val="00CC5BDD"/>
    <w:rsid w:val="00CC5C4E"/>
    <w:rsid w:val="00CC5FC3"/>
    <w:rsid w:val="00CC61E4"/>
    <w:rsid w:val="00CC634B"/>
    <w:rsid w:val="00CC63B1"/>
    <w:rsid w:val="00CC65D3"/>
    <w:rsid w:val="00CC6653"/>
    <w:rsid w:val="00CC6A9C"/>
    <w:rsid w:val="00CC6C57"/>
    <w:rsid w:val="00CC6DF0"/>
    <w:rsid w:val="00CC72F1"/>
    <w:rsid w:val="00CC76E5"/>
    <w:rsid w:val="00CC78FE"/>
    <w:rsid w:val="00CC79C1"/>
    <w:rsid w:val="00CC7A59"/>
    <w:rsid w:val="00CC7B7C"/>
    <w:rsid w:val="00CC7CC5"/>
    <w:rsid w:val="00CC7CE2"/>
    <w:rsid w:val="00CC7F47"/>
    <w:rsid w:val="00CD08B3"/>
    <w:rsid w:val="00CD0CA3"/>
    <w:rsid w:val="00CD0F69"/>
    <w:rsid w:val="00CD14B8"/>
    <w:rsid w:val="00CD151C"/>
    <w:rsid w:val="00CD1584"/>
    <w:rsid w:val="00CD15B3"/>
    <w:rsid w:val="00CD1947"/>
    <w:rsid w:val="00CD1A9C"/>
    <w:rsid w:val="00CD1E08"/>
    <w:rsid w:val="00CD1E45"/>
    <w:rsid w:val="00CD1F77"/>
    <w:rsid w:val="00CD21CC"/>
    <w:rsid w:val="00CD2215"/>
    <w:rsid w:val="00CD2278"/>
    <w:rsid w:val="00CD2358"/>
    <w:rsid w:val="00CD2360"/>
    <w:rsid w:val="00CD2427"/>
    <w:rsid w:val="00CD2795"/>
    <w:rsid w:val="00CD28B2"/>
    <w:rsid w:val="00CD2BF1"/>
    <w:rsid w:val="00CD2C16"/>
    <w:rsid w:val="00CD2DC1"/>
    <w:rsid w:val="00CD2DF3"/>
    <w:rsid w:val="00CD2F17"/>
    <w:rsid w:val="00CD344A"/>
    <w:rsid w:val="00CD34FA"/>
    <w:rsid w:val="00CD35AD"/>
    <w:rsid w:val="00CD3748"/>
    <w:rsid w:val="00CD38B6"/>
    <w:rsid w:val="00CD39F0"/>
    <w:rsid w:val="00CD3AA7"/>
    <w:rsid w:val="00CD3AAF"/>
    <w:rsid w:val="00CD3CDF"/>
    <w:rsid w:val="00CD3DCA"/>
    <w:rsid w:val="00CD3DF4"/>
    <w:rsid w:val="00CD3F1C"/>
    <w:rsid w:val="00CD3F3C"/>
    <w:rsid w:val="00CD40DC"/>
    <w:rsid w:val="00CD412B"/>
    <w:rsid w:val="00CD4226"/>
    <w:rsid w:val="00CD4290"/>
    <w:rsid w:val="00CD4357"/>
    <w:rsid w:val="00CD4588"/>
    <w:rsid w:val="00CD48A2"/>
    <w:rsid w:val="00CD4BA7"/>
    <w:rsid w:val="00CD4CD8"/>
    <w:rsid w:val="00CD4D0E"/>
    <w:rsid w:val="00CD4E6B"/>
    <w:rsid w:val="00CD5036"/>
    <w:rsid w:val="00CD504C"/>
    <w:rsid w:val="00CD50C7"/>
    <w:rsid w:val="00CD5113"/>
    <w:rsid w:val="00CD54BD"/>
    <w:rsid w:val="00CD55C2"/>
    <w:rsid w:val="00CD5652"/>
    <w:rsid w:val="00CD579C"/>
    <w:rsid w:val="00CD59C9"/>
    <w:rsid w:val="00CD5D1A"/>
    <w:rsid w:val="00CD5D7F"/>
    <w:rsid w:val="00CD5F0C"/>
    <w:rsid w:val="00CD60A4"/>
    <w:rsid w:val="00CD60CD"/>
    <w:rsid w:val="00CD610C"/>
    <w:rsid w:val="00CD6238"/>
    <w:rsid w:val="00CD62C3"/>
    <w:rsid w:val="00CD6427"/>
    <w:rsid w:val="00CD68BE"/>
    <w:rsid w:val="00CD69EF"/>
    <w:rsid w:val="00CD6AFD"/>
    <w:rsid w:val="00CD6BB1"/>
    <w:rsid w:val="00CD6DE3"/>
    <w:rsid w:val="00CD7150"/>
    <w:rsid w:val="00CD7520"/>
    <w:rsid w:val="00CD7524"/>
    <w:rsid w:val="00CD77C9"/>
    <w:rsid w:val="00CD7E0C"/>
    <w:rsid w:val="00CD7E7D"/>
    <w:rsid w:val="00CD7EE5"/>
    <w:rsid w:val="00CE0148"/>
    <w:rsid w:val="00CE026F"/>
    <w:rsid w:val="00CE0284"/>
    <w:rsid w:val="00CE0427"/>
    <w:rsid w:val="00CE0587"/>
    <w:rsid w:val="00CE05D2"/>
    <w:rsid w:val="00CE0703"/>
    <w:rsid w:val="00CE0B46"/>
    <w:rsid w:val="00CE0BC0"/>
    <w:rsid w:val="00CE0D85"/>
    <w:rsid w:val="00CE1364"/>
    <w:rsid w:val="00CE14F5"/>
    <w:rsid w:val="00CE173F"/>
    <w:rsid w:val="00CE177F"/>
    <w:rsid w:val="00CE1863"/>
    <w:rsid w:val="00CE18F9"/>
    <w:rsid w:val="00CE1F3F"/>
    <w:rsid w:val="00CE21E9"/>
    <w:rsid w:val="00CE2234"/>
    <w:rsid w:val="00CE2445"/>
    <w:rsid w:val="00CE2518"/>
    <w:rsid w:val="00CE27AB"/>
    <w:rsid w:val="00CE286C"/>
    <w:rsid w:val="00CE2A8C"/>
    <w:rsid w:val="00CE2C76"/>
    <w:rsid w:val="00CE2DCE"/>
    <w:rsid w:val="00CE2DCF"/>
    <w:rsid w:val="00CE2DF7"/>
    <w:rsid w:val="00CE320D"/>
    <w:rsid w:val="00CE33D8"/>
    <w:rsid w:val="00CE37E5"/>
    <w:rsid w:val="00CE37F6"/>
    <w:rsid w:val="00CE3854"/>
    <w:rsid w:val="00CE3875"/>
    <w:rsid w:val="00CE3BCE"/>
    <w:rsid w:val="00CE3BD1"/>
    <w:rsid w:val="00CE3C6F"/>
    <w:rsid w:val="00CE3D57"/>
    <w:rsid w:val="00CE3F6F"/>
    <w:rsid w:val="00CE44D1"/>
    <w:rsid w:val="00CE45BD"/>
    <w:rsid w:val="00CE4A1B"/>
    <w:rsid w:val="00CE4A95"/>
    <w:rsid w:val="00CE4B5F"/>
    <w:rsid w:val="00CE4E90"/>
    <w:rsid w:val="00CE4F9B"/>
    <w:rsid w:val="00CE5143"/>
    <w:rsid w:val="00CE51DD"/>
    <w:rsid w:val="00CE54D0"/>
    <w:rsid w:val="00CE54E7"/>
    <w:rsid w:val="00CE55AE"/>
    <w:rsid w:val="00CE55CB"/>
    <w:rsid w:val="00CE57CB"/>
    <w:rsid w:val="00CE580E"/>
    <w:rsid w:val="00CE5869"/>
    <w:rsid w:val="00CE5A61"/>
    <w:rsid w:val="00CE5D1D"/>
    <w:rsid w:val="00CE6228"/>
    <w:rsid w:val="00CE638B"/>
    <w:rsid w:val="00CE6503"/>
    <w:rsid w:val="00CE6740"/>
    <w:rsid w:val="00CE67B3"/>
    <w:rsid w:val="00CE696E"/>
    <w:rsid w:val="00CE6980"/>
    <w:rsid w:val="00CE6B30"/>
    <w:rsid w:val="00CE6D5D"/>
    <w:rsid w:val="00CE7145"/>
    <w:rsid w:val="00CE73C4"/>
    <w:rsid w:val="00CE74F8"/>
    <w:rsid w:val="00CE755B"/>
    <w:rsid w:val="00CE7560"/>
    <w:rsid w:val="00CE7571"/>
    <w:rsid w:val="00CE7B26"/>
    <w:rsid w:val="00CE7C90"/>
    <w:rsid w:val="00CE7CE2"/>
    <w:rsid w:val="00CE7FAD"/>
    <w:rsid w:val="00CF005E"/>
    <w:rsid w:val="00CF0166"/>
    <w:rsid w:val="00CF028C"/>
    <w:rsid w:val="00CF03EB"/>
    <w:rsid w:val="00CF0518"/>
    <w:rsid w:val="00CF0548"/>
    <w:rsid w:val="00CF0588"/>
    <w:rsid w:val="00CF0785"/>
    <w:rsid w:val="00CF084E"/>
    <w:rsid w:val="00CF08E7"/>
    <w:rsid w:val="00CF0B4D"/>
    <w:rsid w:val="00CF0CB9"/>
    <w:rsid w:val="00CF0DBD"/>
    <w:rsid w:val="00CF0F13"/>
    <w:rsid w:val="00CF0F75"/>
    <w:rsid w:val="00CF0F94"/>
    <w:rsid w:val="00CF0FB8"/>
    <w:rsid w:val="00CF17E4"/>
    <w:rsid w:val="00CF1A9C"/>
    <w:rsid w:val="00CF1DBB"/>
    <w:rsid w:val="00CF1E00"/>
    <w:rsid w:val="00CF1E68"/>
    <w:rsid w:val="00CF1F1D"/>
    <w:rsid w:val="00CF2162"/>
    <w:rsid w:val="00CF21F7"/>
    <w:rsid w:val="00CF2316"/>
    <w:rsid w:val="00CF252F"/>
    <w:rsid w:val="00CF25DB"/>
    <w:rsid w:val="00CF2756"/>
    <w:rsid w:val="00CF2772"/>
    <w:rsid w:val="00CF2851"/>
    <w:rsid w:val="00CF2C52"/>
    <w:rsid w:val="00CF2D18"/>
    <w:rsid w:val="00CF30A3"/>
    <w:rsid w:val="00CF30B5"/>
    <w:rsid w:val="00CF30FC"/>
    <w:rsid w:val="00CF31F6"/>
    <w:rsid w:val="00CF34A5"/>
    <w:rsid w:val="00CF3566"/>
    <w:rsid w:val="00CF3780"/>
    <w:rsid w:val="00CF382C"/>
    <w:rsid w:val="00CF3844"/>
    <w:rsid w:val="00CF3B00"/>
    <w:rsid w:val="00CF3B31"/>
    <w:rsid w:val="00CF3E89"/>
    <w:rsid w:val="00CF4127"/>
    <w:rsid w:val="00CF44DC"/>
    <w:rsid w:val="00CF4563"/>
    <w:rsid w:val="00CF459F"/>
    <w:rsid w:val="00CF464E"/>
    <w:rsid w:val="00CF4720"/>
    <w:rsid w:val="00CF472F"/>
    <w:rsid w:val="00CF47BD"/>
    <w:rsid w:val="00CF49E4"/>
    <w:rsid w:val="00CF4AA5"/>
    <w:rsid w:val="00CF4BDA"/>
    <w:rsid w:val="00CF4D22"/>
    <w:rsid w:val="00CF4DC7"/>
    <w:rsid w:val="00CF5014"/>
    <w:rsid w:val="00CF511B"/>
    <w:rsid w:val="00CF519A"/>
    <w:rsid w:val="00CF52A7"/>
    <w:rsid w:val="00CF5620"/>
    <w:rsid w:val="00CF5683"/>
    <w:rsid w:val="00CF569C"/>
    <w:rsid w:val="00CF56B6"/>
    <w:rsid w:val="00CF571B"/>
    <w:rsid w:val="00CF5801"/>
    <w:rsid w:val="00CF5CB3"/>
    <w:rsid w:val="00CF5CD2"/>
    <w:rsid w:val="00CF6160"/>
    <w:rsid w:val="00CF62E7"/>
    <w:rsid w:val="00CF6352"/>
    <w:rsid w:val="00CF65D5"/>
    <w:rsid w:val="00CF66A9"/>
    <w:rsid w:val="00CF66EB"/>
    <w:rsid w:val="00CF6B9D"/>
    <w:rsid w:val="00CF6CD9"/>
    <w:rsid w:val="00CF6CFC"/>
    <w:rsid w:val="00CF70AA"/>
    <w:rsid w:val="00CF716D"/>
    <w:rsid w:val="00CF7232"/>
    <w:rsid w:val="00CF7524"/>
    <w:rsid w:val="00CF78D7"/>
    <w:rsid w:val="00CF7927"/>
    <w:rsid w:val="00CF7CFA"/>
    <w:rsid w:val="00CF7E01"/>
    <w:rsid w:val="00CF7E4B"/>
    <w:rsid w:val="00D000DF"/>
    <w:rsid w:val="00D001C4"/>
    <w:rsid w:val="00D0025B"/>
    <w:rsid w:val="00D002EE"/>
    <w:rsid w:val="00D0036E"/>
    <w:rsid w:val="00D0047E"/>
    <w:rsid w:val="00D004CA"/>
    <w:rsid w:val="00D00878"/>
    <w:rsid w:val="00D00A01"/>
    <w:rsid w:val="00D00A3A"/>
    <w:rsid w:val="00D00B6B"/>
    <w:rsid w:val="00D00C02"/>
    <w:rsid w:val="00D00DA5"/>
    <w:rsid w:val="00D0109A"/>
    <w:rsid w:val="00D0118C"/>
    <w:rsid w:val="00D013BA"/>
    <w:rsid w:val="00D01617"/>
    <w:rsid w:val="00D0185C"/>
    <w:rsid w:val="00D0194B"/>
    <w:rsid w:val="00D01A4E"/>
    <w:rsid w:val="00D01CDA"/>
    <w:rsid w:val="00D01CE4"/>
    <w:rsid w:val="00D02081"/>
    <w:rsid w:val="00D0214C"/>
    <w:rsid w:val="00D023D3"/>
    <w:rsid w:val="00D0253B"/>
    <w:rsid w:val="00D02670"/>
    <w:rsid w:val="00D0283F"/>
    <w:rsid w:val="00D0297D"/>
    <w:rsid w:val="00D029C3"/>
    <w:rsid w:val="00D02A80"/>
    <w:rsid w:val="00D02AD4"/>
    <w:rsid w:val="00D02AEB"/>
    <w:rsid w:val="00D02B14"/>
    <w:rsid w:val="00D02BF6"/>
    <w:rsid w:val="00D02DAE"/>
    <w:rsid w:val="00D03047"/>
    <w:rsid w:val="00D030A5"/>
    <w:rsid w:val="00D03188"/>
    <w:rsid w:val="00D03245"/>
    <w:rsid w:val="00D03291"/>
    <w:rsid w:val="00D0347F"/>
    <w:rsid w:val="00D0375B"/>
    <w:rsid w:val="00D03997"/>
    <w:rsid w:val="00D03B01"/>
    <w:rsid w:val="00D03BBF"/>
    <w:rsid w:val="00D03FD8"/>
    <w:rsid w:val="00D041F3"/>
    <w:rsid w:val="00D043E3"/>
    <w:rsid w:val="00D044DE"/>
    <w:rsid w:val="00D044FE"/>
    <w:rsid w:val="00D04893"/>
    <w:rsid w:val="00D048DD"/>
    <w:rsid w:val="00D04AD4"/>
    <w:rsid w:val="00D04EF3"/>
    <w:rsid w:val="00D05134"/>
    <w:rsid w:val="00D05285"/>
    <w:rsid w:val="00D055C7"/>
    <w:rsid w:val="00D05A71"/>
    <w:rsid w:val="00D05C35"/>
    <w:rsid w:val="00D05CB7"/>
    <w:rsid w:val="00D05F6F"/>
    <w:rsid w:val="00D06068"/>
    <w:rsid w:val="00D06514"/>
    <w:rsid w:val="00D0657B"/>
    <w:rsid w:val="00D0659A"/>
    <w:rsid w:val="00D06884"/>
    <w:rsid w:val="00D06929"/>
    <w:rsid w:val="00D069AD"/>
    <w:rsid w:val="00D06E77"/>
    <w:rsid w:val="00D07511"/>
    <w:rsid w:val="00D07622"/>
    <w:rsid w:val="00D0766E"/>
    <w:rsid w:val="00D07A80"/>
    <w:rsid w:val="00D07AE3"/>
    <w:rsid w:val="00D07B32"/>
    <w:rsid w:val="00D07C28"/>
    <w:rsid w:val="00D07E67"/>
    <w:rsid w:val="00D07EAA"/>
    <w:rsid w:val="00D1013E"/>
    <w:rsid w:val="00D10438"/>
    <w:rsid w:val="00D1054A"/>
    <w:rsid w:val="00D10635"/>
    <w:rsid w:val="00D106B2"/>
    <w:rsid w:val="00D10BCF"/>
    <w:rsid w:val="00D10FB3"/>
    <w:rsid w:val="00D1120C"/>
    <w:rsid w:val="00D112FC"/>
    <w:rsid w:val="00D1130A"/>
    <w:rsid w:val="00D1157A"/>
    <w:rsid w:val="00D11640"/>
    <w:rsid w:val="00D1176D"/>
    <w:rsid w:val="00D1178E"/>
    <w:rsid w:val="00D1199D"/>
    <w:rsid w:val="00D11A37"/>
    <w:rsid w:val="00D11F66"/>
    <w:rsid w:val="00D12003"/>
    <w:rsid w:val="00D1225A"/>
    <w:rsid w:val="00D12305"/>
    <w:rsid w:val="00D123C6"/>
    <w:rsid w:val="00D123FF"/>
    <w:rsid w:val="00D12406"/>
    <w:rsid w:val="00D124A2"/>
    <w:rsid w:val="00D12548"/>
    <w:rsid w:val="00D125F5"/>
    <w:rsid w:val="00D127D5"/>
    <w:rsid w:val="00D128A0"/>
    <w:rsid w:val="00D1298A"/>
    <w:rsid w:val="00D12CEF"/>
    <w:rsid w:val="00D12CF2"/>
    <w:rsid w:val="00D130B8"/>
    <w:rsid w:val="00D13454"/>
    <w:rsid w:val="00D1352A"/>
    <w:rsid w:val="00D1352B"/>
    <w:rsid w:val="00D13565"/>
    <w:rsid w:val="00D135DB"/>
    <w:rsid w:val="00D13675"/>
    <w:rsid w:val="00D1376D"/>
    <w:rsid w:val="00D1386C"/>
    <w:rsid w:val="00D13A5F"/>
    <w:rsid w:val="00D13CFA"/>
    <w:rsid w:val="00D13F46"/>
    <w:rsid w:val="00D1412E"/>
    <w:rsid w:val="00D142CF"/>
    <w:rsid w:val="00D14457"/>
    <w:rsid w:val="00D144A9"/>
    <w:rsid w:val="00D144DF"/>
    <w:rsid w:val="00D1454B"/>
    <w:rsid w:val="00D1462B"/>
    <w:rsid w:val="00D1467A"/>
    <w:rsid w:val="00D148FF"/>
    <w:rsid w:val="00D14B48"/>
    <w:rsid w:val="00D14E7B"/>
    <w:rsid w:val="00D15362"/>
    <w:rsid w:val="00D15577"/>
    <w:rsid w:val="00D156FC"/>
    <w:rsid w:val="00D15ED1"/>
    <w:rsid w:val="00D15FA8"/>
    <w:rsid w:val="00D15FD3"/>
    <w:rsid w:val="00D1606F"/>
    <w:rsid w:val="00D162BE"/>
    <w:rsid w:val="00D164FB"/>
    <w:rsid w:val="00D1665F"/>
    <w:rsid w:val="00D1668E"/>
    <w:rsid w:val="00D1678B"/>
    <w:rsid w:val="00D169EA"/>
    <w:rsid w:val="00D16B84"/>
    <w:rsid w:val="00D16CE5"/>
    <w:rsid w:val="00D170F7"/>
    <w:rsid w:val="00D17106"/>
    <w:rsid w:val="00D17399"/>
    <w:rsid w:val="00D176AF"/>
    <w:rsid w:val="00D1777A"/>
    <w:rsid w:val="00D1782A"/>
    <w:rsid w:val="00D17889"/>
    <w:rsid w:val="00D179CE"/>
    <w:rsid w:val="00D179D5"/>
    <w:rsid w:val="00D17B60"/>
    <w:rsid w:val="00D17CAE"/>
    <w:rsid w:val="00D202F5"/>
    <w:rsid w:val="00D2058F"/>
    <w:rsid w:val="00D20715"/>
    <w:rsid w:val="00D20BF6"/>
    <w:rsid w:val="00D20C10"/>
    <w:rsid w:val="00D20E87"/>
    <w:rsid w:val="00D20EFD"/>
    <w:rsid w:val="00D21029"/>
    <w:rsid w:val="00D2110D"/>
    <w:rsid w:val="00D21159"/>
    <w:rsid w:val="00D21228"/>
    <w:rsid w:val="00D2141C"/>
    <w:rsid w:val="00D21443"/>
    <w:rsid w:val="00D21605"/>
    <w:rsid w:val="00D2164D"/>
    <w:rsid w:val="00D216C8"/>
    <w:rsid w:val="00D217CF"/>
    <w:rsid w:val="00D21996"/>
    <w:rsid w:val="00D21A8B"/>
    <w:rsid w:val="00D21D5D"/>
    <w:rsid w:val="00D21EB7"/>
    <w:rsid w:val="00D2204A"/>
    <w:rsid w:val="00D221C2"/>
    <w:rsid w:val="00D221DB"/>
    <w:rsid w:val="00D2248D"/>
    <w:rsid w:val="00D228A1"/>
    <w:rsid w:val="00D22998"/>
    <w:rsid w:val="00D22AC4"/>
    <w:rsid w:val="00D22AFF"/>
    <w:rsid w:val="00D22B02"/>
    <w:rsid w:val="00D22B0C"/>
    <w:rsid w:val="00D231DF"/>
    <w:rsid w:val="00D23421"/>
    <w:rsid w:val="00D23841"/>
    <w:rsid w:val="00D239C6"/>
    <w:rsid w:val="00D23A0C"/>
    <w:rsid w:val="00D23AE3"/>
    <w:rsid w:val="00D23C21"/>
    <w:rsid w:val="00D23CD7"/>
    <w:rsid w:val="00D23E91"/>
    <w:rsid w:val="00D2419C"/>
    <w:rsid w:val="00D2432D"/>
    <w:rsid w:val="00D24498"/>
    <w:rsid w:val="00D2450E"/>
    <w:rsid w:val="00D24585"/>
    <w:rsid w:val="00D245C4"/>
    <w:rsid w:val="00D2462B"/>
    <w:rsid w:val="00D246B9"/>
    <w:rsid w:val="00D24730"/>
    <w:rsid w:val="00D24733"/>
    <w:rsid w:val="00D247F3"/>
    <w:rsid w:val="00D24A33"/>
    <w:rsid w:val="00D24B95"/>
    <w:rsid w:val="00D24D2F"/>
    <w:rsid w:val="00D24FED"/>
    <w:rsid w:val="00D252D6"/>
    <w:rsid w:val="00D256D5"/>
    <w:rsid w:val="00D257F4"/>
    <w:rsid w:val="00D25803"/>
    <w:rsid w:val="00D25A44"/>
    <w:rsid w:val="00D25CCF"/>
    <w:rsid w:val="00D25DF1"/>
    <w:rsid w:val="00D2600C"/>
    <w:rsid w:val="00D26018"/>
    <w:rsid w:val="00D2616E"/>
    <w:rsid w:val="00D261AD"/>
    <w:rsid w:val="00D26272"/>
    <w:rsid w:val="00D26560"/>
    <w:rsid w:val="00D266F7"/>
    <w:rsid w:val="00D26701"/>
    <w:rsid w:val="00D269F3"/>
    <w:rsid w:val="00D26D46"/>
    <w:rsid w:val="00D26EC2"/>
    <w:rsid w:val="00D26F78"/>
    <w:rsid w:val="00D272FE"/>
    <w:rsid w:val="00D275EB"/>
    <w:rsid w:val="00D2763B"/>
    <w:rsid w:val="00D2789A"/>
    <w:rsid w:val="00D27C2A"/>
    <w:rsid w:val="00D27D49"/>
    <w:rsid w:val="00D3019F"/>
    <w:rsid w:val="00D3026D"/>
    <w:rsid w:val="00D30351"/>
    <w:rsid w:val="00D30515"/>
    <w:rsid w:val="00D305C4"/>
    <w:rsid w:val="00D3072A"/>
    <w:rsid w:val="00D30CBE"/>
    <w:rsid w:val="00D30D6E"/>
    <w:rsid w:val="00D30DEA"/>
    <w:rsid w:val="00D30EA4"/>
    <w:rsid w:val="00D30F35"/>
    <w:rsid w:val="00D311C7"/>
    <w:rsid w:val="00D312F4"/>
    <w:rsid w:val="00D3138C"/>
    <w:rsid w:val="00D318FF"/>
    <w:rsid w:val="00D31981"/>
    <w:rsid w:val="00D31BEC"/>
    <w:rsid w:val="00D31C42"/>
    <w:rsid w:val="00D31C4E"/>
    <w:rsid w:val="00D31CBA"/>
    <w:rsid w:val="00D31D74"/>
    <w:rsid w:val="00D31EB4"/>
    <w:rsid w:val="00D31ECD"/>
    <w:rsid w:val="00D320C2"/>
    <w:rsid w:val="00D32242"/>
    <w:rsid w:val="00D32426"/>
    <w:rsid w:val="00D32482"/>
    <w:rsid w:val="00D3251D"/>
    <w:rsid w:val="00D32586"/>
    <w:rsid w:val="00D325D1"/>
    <w:rsid w:val="00D3263A"/>
    <w:rsid w:val="00D326E5"/>
    <w:rsid w:val="00D3280F"/>
    <w:rsid w:val="00D32839"/>
    <w:rsid w:val="00D32986"/>
    <w:rsid w:val="00D32E89"/>
    <w:rsid w:val="00D32EA9"/>
    <w:rsid w:val="00D33132"/>
    <w:rsid w:val="00D33220"/>
    <w:rsid w:val="00D335CA"/>
    <w:rsid w:val="00D3373B"/>
    <w:rsid w:val="00D337A0"/>
    <w:rsid w:val="00D33952"/>
    <w:rsid w:val="00D33A4A"/>
    <w:rsid w:val="00D33ABC"/>
    <w:rsid w:val="00D33BCB"/>
    <w:rsid w:val="00D33C82"/>
    <w:rsid w:val="00D33F6E"/>
    <w:rsid w:val="00D340A3"/>
    <w:rsid w:val="00D343EE"/>
    <w:rsid w:val="00D34470"/>
    <w:rsid w:val="00D344B4"/>
    <w:rsid w:val="00D347BA"/>
    <w:rsid w:val="00D347F5"/>
    <w:rsid w:val="00D3481B"/>
    <w:rsid w:val="00D3498A"/>
    <w:rsid w:val="00D34AAB"/>
    <w:rsid w:val="00D34C9E"/>
    <w:rsid w:val="00D34CC4"/>
    <w:rsid w:val="00D34EAD"/>
    <w:rsid w:val="00D34F7C"/>
    <w:rsid w:val="00D352FF"/>
    <w:rsid w:val="00D3536E"/>
    <w:rsid w:val="00D3539F"/>
    <w:rsid w:val="00D35582"/>
    <w:rsid w:val="00D3565D"/>
    <w:rsid w:val="00D358BF"/>
    <w:rsid w:val="00D35919"/>
    <w:rsid w:val="00D35A88"/>
    <w:rsid w:val="00D35BF5"/>
    <w:rsid w:val="00D35FD0"/>
    <w:rsid w:val="00D361B3"/>
    <w:rsid w:val="00D36229"/>
    <w:rsid w:val="00D368A9"/>
    <w:rsid w:val="00D36BD2"/>
    <w:rsid w:val="00D3702F"/>
    <w:rsid w:val="00D370DC"/>
    <w:rsid w:val="00D372C8"/>
    <w:rsid w:val="00D37A32"/>
    <w:rsid w:val="00D37DD0"/>
    <w:rsid w:val="00D37E23"/>
    <w:rsid w:val="00D40028"/>
    <w:rsid w:val="00D40125"/>
    <w:rsid w:val="00D4025C"/>
    <w:rsid w:val="00D40644"/>
    <w:rsid w:val="00D40708"/>
    <w:rsid w:val="00D408BA"/>
    <w:rsid w:val="00D4091C"/>
    <w:rsid w:val="00D409EC"/>
    <w:rsid w:val="00D40AA1"/>
    <w:rsid w:val="00D40C04"/>
    <w:rsid w:val="00D40E01"/>
    <w:rsid w:val="00D40E64"/>
    <w:rsid w:val="00D40F0C"/>
    <w:rsid w:val="00D4100C"/>
    <w:rsid w:val="00D410FE"/>
    <w:rsid w:val="00D41134"/>
    <w:rsid w:val="00D412E3"/>
    <w:rsid w:val="00D415A5"/>
    <w:rsid w:val="00D41677"/>
    <w:rsid w:val="00D4178A"/>
    <w:rsid w:val="00D41929"/>
    <w:rsid w:val="00D41BFA"/>
    <w:rsid w:val="00D41EE2"/>
    <w:rsid w:val="00D421B3"/>
    <w:rsid w:val="00D4224E"/>
    <w:rsid w:val="00D42441"/>
    <w:rsid w:val="00D4258F"/>
    <w:rsid w:val="00D425E8"/>
    <w:rsid w:val="00D4268F"/>
    <w:rsid w:val="00D4284F"/>
    <w:rsid w:val="00D428FE"/>
    <w:rsid w:val="00D42C97"/>
    <w:rsid w:val="00D42E01"/>
    <w:rsid w:val="00D42E51"/>
    <w:rsid w:val="00D42E6E"/>
    <w:rsid w:val="00D42E8E"/>
    <w:rsid w:val="00D42F5D"/>
    <w:rsid w:val="00D42F72"/>
    <w:rsid w:val="00D43356"/>
    <w:rsid w:val="00D435E4"/>
    <w:rsid w:val="00D43628"/>
    <w:rsid w:val="00D43756"/>
    <w:rsid w:val="00D43841"/>
    <w:rsid w:val="00D43877"/>
    <w:rsid w:val="00D4387E"/>
    <w:rsid w:val="00D43A0F"/>
    <w:rsid w:val="00D43B16"/>
    <w:rsid w:val="00D43C0C"/>
    <w:rsid w:val="00D43CBF"/>
    <w:rsid w:val="00D43F1B"/>
    <w:rsid w:val="00D44286"/>
    <w:rsid w:val="00D443DD"/>
    <w:rsid w:val="00D44483"/>
    <w:rsid w:val="00D444E3"/>
    <w:rsid w:val="00D4468C"/>
    <w:rsid w:val="00D44762"/>
    <w:rsid w:val="00D447EA"/>
    <w:rsid w:val="00D4483F"/>
    <w:rsid w:val="00D448A3"/>
    <w:rsid w:val="00D44AC7"/>
    <w:rsid w:val="00D44B5E"/>
    <w:rsid w:val="00D45174"/>
    <w:rsid w:val="00D453B4"/>
    <w:rsid w:val="00D454E2"/>
    <w:rsid w:val="00D45531"/>
    <w:rsid w:val="00D45753"/>
    <w:rsid w:val="00D459F4"/>
    <w:rsid w:val="00D45A0E"/>
    <w:rsid w:val="00D45A34"/>
    <w:rsid w:val="00D45A86"/>
    <w:rsid w:val="00D45BD9"/>
    <w:rsid w:val="00D45DED"/>
    <w:rsid w:val="00D45FAE"/>
    <w:rsid w:val="00D46002"/>
    <w:rsid w:val="00D46275"/>
    <w:rsid w:val="00D4627D"/>
    <w:rsid w:val="00D463CE"/>
    <w:rsid w:val="00D46498"/>
    <w:rsid w:val="00D46848"/>
    <w:rsid w:val="00D46EF7"/>
    <w:rsid w:val="00D47067"/>
    <w:rsid w:val="00D471FA"/>
    <w:rsid w:val="00D4739F"/>
    <w:rsid w:val="00D47812"/>
    <w:rsid w:val="00D478ED"/>
    <w:rsid w:val="00D47ADE"/>
    <w:rsid w:val="00D47AFC"/>
    <w:rsid w:val="00D47C6E"/>
    <w:rsid w:val="00D47C97"/>
    <w:rsid w:val="00D47D89"/>
    <w:rsid w:val="00D50018"/>
    <w:rsid w:val="00D500FE"/>
    <w:rsid w:val="00D500FF"/>
    <w:rsid w:val="00D50158"/>
    <w:rsid w:val="00D5024D"/>
    <w:rsid w:val="00D502D9"/>
    <w:rsid w:val="00D5046D"/>
    <w:rsid w:val="00D50636"/>
    <w:rsid w:val="00D50723"/>
    <w:rsid w:val="00D507FF"/>
    <w:rsid w:val="00D50AB7"/>
    <w:rsid w:val="00D50B1C"/>
    <w:rsid w:val="00D50D6C"/>
    <w:rsid w:val="00D50DFE"/>
    <w:rsid w:val="00D50E56"/>
    <w:rsid w:val="00D50EB0"/>
    <w:rsid w:val="00D50F82"/>
    <w:rsid w:val="00D51010"/>
    <w:rsid w:val="00D5117E"/>
    <w:rsid w:val="00D5138B"/>
    <w:rsid w:val="00D51478"/>
    <w:rsid w:val="00D51657"/>
    <w:rsid w:val="00D517A2"/>
    <w:rsid w:val="00D517DA"/>
    <w:rsid w:val="00D5194B"/>
    <w:rsid w:val="00D51A18"/>
    <w:rsid w:val="00D51F3C"/>
    <w:rsid w:val="00D51FA5"/>
    <w:rsid w:val="00D5215A"/>
    <w:rsid w:val="00D5230A"/>
    <w:rsid w:val="00D52366"/>
    <w:rsid w:val="00D5245F"/>
    <w:rsid w:val="00D525CA"/>
    <w:rsid w:val="00D526A7"/>
    <w:rsid w:val="00D527A9"/>
    <w:rsid w:val="00D527CD"/>
    <w:rsid w:val="00D52821"/>
    <w:rsid w:val="00D52A67"/>
    <w:rsid w:val="00D52E8F"/>
    <w:rsid w:val="00D52E9A"/>
    <w:rsid w:val="00D52FF4"/>
    <w:rsid w:val="00D53055"/>
    <w:rsid w:val="00D530A2"/>
    <w:rsid w:val="00D535FE"/>
    <w:rsid w:val="00D53612"/>
    <w:rsid w:val="00D53701"/>
    <w:rsid w:val="00D53B0C"/>
    <w:rsid w:val="00D53B30"/>
    <w:rsid w:val="00D53C8E"/>
    <w:rsid w:val="00D53C94"/>
    <w:rsid w:val="00D53CB6"/>
    <w:rsid w:val="00D53CC3"/>
    <w:rsid w:val="00D53E06"/>
    <w:rsid w:val="00D54031"/>
    <w:rsid w:val="00D54060"/>
    <w:rsid w:val="00D54180"/>
    <w:rsid w:val="00D544AA"/>
    <w:rsid w:val="00D5456B"/>
    <w:rsid w:val="00D54779"/>
    <w:rsid w:val="00D54A17"/>
    <w:rsid w:val="00D54B04"/>
    <w:rsid w:val="00D54C05"/>
    <w:rsid w:val="00D5533E"/>
    <w:rsid w:val="00D55346"/>
    <w:rsid w:val="00D55407"/>
    <w:rsid w:val="00D554ED"/>
    <w:rsid w:val="00D55532"/>
    <w:rsid w:val="00D555B7"/>
    <w:rsid w:val="00D556E7"/>
    <w:rsid w:val="00D55805"/>
    <w:rsid w:val="00D558E5"/>
    <w:rsid w:val="00D55A4E"/>
    <w:rsid w:val="00D55C74"/>
    <w:rsid w:val="00D55E06"/>
    <w:rsid w:val="00D56233"/>
    <w:rsid w:val="00D5686F"/>
    <w:rsid w:val="00D56A60"/>
    <w:rsid w:val="00D56B0C"/>
    <w:rsid w:val="00D56BA2"/>
    <w:rsid w:val="00D56BE2"/>
    <w:rsid w:val="00D56C59"/>
    <w:rsid w:val="00D56FD0"/>
    <w:rsid w:val="00D56FF5"/>
    <w:rsid w:val="00D5713B"/>
    <w:rsid w:val="00D57265"/>
    <w:rsid w:val="00D57575"/>
    <w:rsid w:val="00D575E6"/>
    <w:rsid w:val="00D575FD"/>
    <w:rsid w:val="00D57E06"/>
    <w:rsid w:val="00D57E17"/>
    <w:rsid w:val="00D6011B"/>
    <w:rsid w:val="00D60390"/>
    <w:rsid w:val="00D60568"/>
    <w:rsid w:val="00D605B1"/>
    <w:rsid w:val="00D60727"/>
    <w:rsid w:val="00D609B0"/>
    <w:rsid w:val="00D60C2E"/>
    <w:rsid w:val="00D60D2D"/>
    <w:rsid w:val="00D61184"/>
    <w:rsid w:val="00D616EE"/>
    <w:rsid w:val="00D61754"/>
    <w:rsid w:val="00D6178B"/>
    <w:rsid w:val="00D61968"/>
    <w:rsid w:val="00D61979"/>
    <w:rsid w:val="00D619FA"/>
    <w:rsid w:val="00D61C60"/>
    <w:rsid w:val="00D61C9E"/>
    <w:rsid w:val="00D61D40"/>
    <w:rsid w:val="00D61E6D"/>
    <w:rsid w:val="00D61EB1"/>
    <w:rsid w:val="00D620A4"/>
    <w:rsid w:val="00D6221B"/>
    <w:rsid w:val="00D6234E"/>
    <w:rsid w:val="00D624ED"/>
    <w:rsid w:val="00D62811"/>
    <w:rsid w:val="00D62A01"/>
    <w:rsid w:val="00D62CF1"/>
    <w:rsid w:val="00D62DC9"/>
    <w:rsid w:val="00D62E5C"/>
    <w:rsid w:val="00D62FF0"/>
    <w:rsid w:val="00D6301D"/>
    <w:rsid w:val="00D63026"/>
    <w:rsid w:val="00D6303E"/>
    <w:rsid w:val="00D630E4"/>
    <w:rsid w:val="00D6324A"/>
    <w:rsid w:val="00D63453"/>
    <w:rsid w:val="00D636B7"/>
    <w:rsid w:val="00D63715"/>
    <w:rsid w:val="00D6378D"/>
    <w:rsid w:val="00D63836"/>
    <w:rsid w:val="00D63A4D"/>
    <w:rsid w:val="00D63A86"/>
    <w:rsid w:val="00D63DF0"/>
    <w:rsid w:val="00D63E4F"/>
    <w:rsid w:val="00D63E90"/>
    <w:rsid w:val="00D64048"/>
    <w:rsid w:val="00D6415E"/>
    <w:rsid w:val="00D6427B"/>
    <w:rsid w:val="00D642E9"/>
    <w:rsid w:val="00D64320"/>
    <w:rsid w:val="00D64581"/>
    <w:rsid w:val="00D64B69"/>
    <w:rsid w:val="00D64F3C"/>
    <w:rsid w:val="00D64F48"/>
    <w:rsid w:val="00D64FAE"/>
    <w:rsid w:val="00D65048"/>
    <w:rsid w:val="00D650B1"/>
    <w:rsid w:val="00D651AA"/>
    <w:rsid w:val="00D654D1"/>
    <w:rsid w:val="00D654F7"/>
    <w:rsid w:val="00D65546"/>
    <w:rsid w:val="00D6558F"/>
    <w:rsid w:val="00D658D7"/>
    <w:rsid w:val="00D65A5E"/>
    <w:rsid w:val="00D65D45"/>
    <w:rsid w:val="00D65E59"/>
    <w:rsid w:val="00D65FA7"/>
    <w:rsid w:val="00D661D2"/>
    <w:rsid w:val="00D6659D"/>
    <w:rsid w:val="00D6678D"/>
    <w:rsid w:val="00D669F8"/>
    <w:rsid w:val="00D66B7B"/>
    <w:rsid w:val="00D66BA7"/>
    <w:rsid w:val="00D66DEE"/>
    <w:rsid w:val="00D66E9D"/>
    <w:rsid w:val="00D66F81"/>
    <w:rsid w:val="00D67052"/>
    <w:rsid w:val="00D670EC"/>
    <w:rsid w:val="00D67B82"/>
    <w:rsid w:val="00D67C74"/>
    <w:rsid w:val="00D67CCA"/>
    <w:rsid w:val="00D67D3F"/>
    <w:rsid w:val="00D67D93"/>
    <w:rsid w:val="00D67EC0"/>
    <w:rsid w:val="00D7001E"/>
    <w:rsid w:val="00D70099"/>
    <w:rsid w:val="00D70150"/>
    <w:rsid w:val="00D704C8"/>
    <w:rsid w:val="00D70818"/>
    <w:rsid w:val="00D70C0B"/>
    <w:rsid w:val="00D70C56"/>
    <w:rsid w:val="00D70ED5"/>
    <w:rsid w:val="00D71019"/>
    <w:rsid w:val="00D710B8"/>
    <w:rsid w:val="00D714BA"/>
    <w:rsid w:val="00D715B3"/>
    <w:rsid w:val="00D715E1"/>
    <w:rsid w:val="00D7166A"/>
    <w:rsid w:val="00D71B46"/>
    <w:rsid w:val="00D71C1F"/>
    <w:rsid w:val="00D72287"/>
    <w:rsid w:val="00D7230F"/>
    <w:rsid w:val="00D7263D"/>
    <w:rsid w:val="00D7297B"/>
    <w:rsid w:val="00D72B71"/>
    <w:rsid w:val="00D72D9D"/>
    <w:rsid w:val="00D72DD3"/>
    <w:rsid w:val="00D72F95"/>
    <w:rsid w:val="00D730DB"/>
    <w:rsid w:val="00D73123"/>
    <w:rsid w:val="00D73227"/>
    <w:rsid w:val="00D7368D"/>
    <w:rsid w:val="00D73744"/>
    <w:rsid w:val="00D73C96"/>
    <w:rsid w:val="00D73CEB"/>
    <w:rsid w:val="00D73FE5"/>
    <w:rsid w:val="00D740B6"/>
    <w:rsid w:val="00D740C9"/>
    <w:rsid w:val="00D740D8"/>
    <w:rsid w:val="00D741DE"/>
    <w:rsid w:val="00D74218"/>
    <w:rsid w:val="00D7423C"/>
    <w:rsid w:val="00D74272"/>
    <w:rsid w:val="00D7435C"/>
    <w:rsid w:val="00D74442"/>
    <w:rsid w:val="00D745AD"/>
    <w:rsid w:val="00D748F6"/>
    <w:rsid w:val="00D74997"/>
    <w:rsid w:val="00D749D7"/>
    <w:rsid w:val="00D74AB9"/>
    <w:rsid w:val="00D74BB0"/>
    <w:rsid w:val="00D74BB7"/>
    <w:rsid w:val="00D74C6B"/>
    <w:rsid w:val="00D74FBD"/>
    <w:rsid w:val="00D75002"/>
    <w:rsid w:val="00D75027"/>
    <w:rsid w:val="00D750DC"/>
    <w:rsid w:val="00D75110"/>
    <w:rsid w:val="00D753CE"/>
    <w:rsid w:val="00D75460"/>
    <w:rsid w:val="00D75639"/>
    <w:rsid w:val="00D75661"/>
    <w:rsid w:val="00D75666"/>
    <w:rsid w:val="00D7574E"/>
    <w:rsid w:val="00D75817"/>
    <w:rsid w:val="00D75BB1"/>
    <w:rsid w:val="00D75C34"/>
    <w:rsid w:val="00D75C7A"/>
    <w:rsid w:val="00D75EF9"/>
    <w:rsid w:val="00D76187"/>
    <w:rsid w:val="00D763CA"/>
    <w:rsid w:val="00D76498"/>
    <w:rsid w:val="00D7660D"/>
    <w:rsid w:val="00D7677B"/>
    <w:rsid w:val="00D77079"/>
    <w:rsid w:val="00D770B5"/>
    <w:rsid w:val="00D771F0"/>
    <w:rsid w:val="00D77647"/>
    <w:rsid w:val="00D77BC9"/>
    <w:rsid w:val="00D77C7D"/>
    <w:rsid w:val="00D77CB5"/>
    <w:rsid w:val="00D80072"/>
    <w:rsid w:val="00D80271"/>
    <w:rsid w:val="00D804A1"/>
    <w:rsid w:val="00D805AF"/>
    <w:rsid w:val="00D80691"/>
    <w:rsid w:val="00D80697"/>
    <w:rsid w:val="00D80732"/>
    <w:rsid w:val="00D807CB"/>
    <w:rsid w:val="00D808BB"/>
    <w:rsid w:val="00D80C30"/>
    <w:rsid w:val="00D80C3A"/>
    <w:rsid w:val="00D80E1C"/>
    <w:rsid w:val="00D80E44"/>
    <w:rsid w:val="00D810AC"/>
    <w:rsid w:val="00D81377"/>
    <w:rsid w:val="00D813CB"/>
    <w:rsid w:val="00D8156C"/>
    <w:rsid w:val="00D81894"/>
    <w:rsid w:val="00D819A0"/>
    <w:rsid w:val="00D81B42"/>
    <w:rsid w:val="00D81CCC"/>
    <w:rsid w:val="00D81FE6"/>
    <w:rsid w:val="00D820D0"/>
    <w:rsid w:val="00D822A3"/>
    <w:rsid w:val="00D82430"/>
    <w:rsid w:val="00D82650"/>
    <w:rsid w:val="00D82FE8"/>
    <w:rsid w:val="00D830EE"/>
    <w:rsid w:val="00D8324E"/>
    <w:rsid w:val="00D832D0"/>
    <w:rsid w:val="00D83361"/>
    <w:rsid w:val="00D8344B"/>
    <w:rsid w:val="00D837C7"/>
    <w:rsid w:val="00D83BDF"/>
    <w:rsid w:val="00D83E21"/>
    <w:rsid w:val="00D83FD2"/>
    <w:rsid w:val="00D84136"/>
    <w:rsid w:val="00D8413F"/>
    <w:rsid w:val="00D84198"/>
    <w:rsid w:val="00D84317"/>
    <w:rsid w:val="00D844EA"/>
    <w:rsid w:val="00D847AF"/>
    <w:rsid w:val="00D847DA"/>
    <w:rsid w:val="00D8497E"/>
    <w:rsid w:val="00D84A02"/>
    <w:rsid w:val="00D84BD7"/>
    <w:rsid w:val="00D84C32"/>
    <w:rsid w:val="00D84CAF"/>
    <w:rsid w:val="00D84D8C"/>
    <w:rsid w:val="00D84DB4"/>
    <w:rsid w:val="00D84F33"/>
    <w:rsid w:val="00D84FC0"/>
    <w:rsid w:val="00D850C2"/>
    <w:rsid w:val="00D8520D"/>
    <w:rsid w:val="00D85292"/>
    <w:rsid w:val="00D85391"/>
    <w:rsid w:val="00D8549C"/>
    <w:rsid w:val="00D855FD"/>
    <w:rsid w:val="00D8585E"/>
    <w:rsid w:val="00D85867"/>
    <w:rsid w:val="00D85A6D"/>
    <w:rsid w:val="00D85CD0"/>
    <w:rsid w:val="00D85D0B"/>
    <w:rsid w:val="00D85EF3"/>
    <w:rsid w:val="00D85F57"/>
    <w:rsid w:val="00D86146"/>
    <w:rsid w:val="00D86150"/>
    <w:rsid w:val="00D8659F"/>
    <w:rsid w:val="00D8662A"/>
    <w:rsid w:val="00D867BC"/>
    <w:rsid w:val="00D867DB"/>
    <w:rsid w:val="00D867E0"/>
    <w:rsid w:val="00D86919"/>
    <w:rsid w:val="00D86BD3"/>
    <w:rsid w:val="00D86DD5"/>
    <w:rsid w:val="00D86E45"/>
    <w:rsid w:val="00D86E86"/>
    <w:rsid w:val="00D86EFC"/>
    <w:rsid w:val="00D8718A"/>
    <w:rsid w:val="00D87221"/>
    <w:rsid w:val="00D87357"/>
    <w:rsid w:val="00D87485"/>
    <w:rsid w:val="00D87521"/>
    <w:rsid w:val="00D87680"/>
    <w:rsid w:val="00D876A6"/>
    <w:rsid w:val="00D87718"/>
    <w:rsid w:val="00D87758"/>
    <w:rsid w:val="00D8776E"/>
    <w:rsid w:val="00D87841"/>
    <w:rsid w:val="00D87C19"/>
    <w:rsid w:val="00D87E84"/>
    <w:rsid w:val="00D9001F"/>
    <w:rsid w:val="00D90070"/>
    <w:rsid w:val="00D90240"/>
    <w:rsid w:val="00D9049A"/>
    <w:rsid w:val="00D909A5"/>
    <w:rsid w:val="00D90BA9"/>
    <w:rsid w:val="00D90BEA"/>
    <w:rsid w:val="00D90D77"/>
    <w:rsid w:val="00D90E66"/>
    <w:rsid w:val="00D90F40"/>
    <w:rsid w:val="00D90F43"/>
    <w:rsid w:val="00D911FF"/>
    <w:rsid w:val="00D913B0"/>
    <w:rsid w:val="00D91796"/>
    <w:rsid w:val="00D91914"/>
    <w:rsid w:val="00D91D6A"/>
    <w:rsid w:val="00D91D94"/>
    <w:rsid w:val="00D91E3D"/>
    <w:rsid w:val="00D92046"/>
    <w:rsid w:val="00D920DE"/>
    <w:rsid w:val="00D921F7"/>
    <w:rsid w:val="00D9264A"/>
    <w:rsid w:val="00D926D4"/>
    <w:rsid w:val="00D92842"/>
    <w:rsid w:val="00D92960"/>
    <w:rsid w:val="00D92B79"/>
    <w:rsid w:val="00D92B97"/>
    <w:rsid w:val="00D92C54"/>
    <w:rsid w:val="00D92C68"/>
    <w:rsid w:val="00D92CF6"/>
    <w:rsid w:val="00D92D37"/>
    <w:rsid w:val="00D92EB0"/>
    <w:rsid w:val="00D93298"/>
    <w:rsid w:val="00D9349C"/>
    <w:rsid w:val="00D93546"/>
    <w:rsid w:val="00D93614"/>
    <w:rsid w:val="00D9374B"/>
    <w:rsid w:val="00D938BF"/>
    <w:rsid w:val="00D93A4F"/>
    <w:rsid w:val="00D93AF6"/>
    <w:rsid w:val="00D93BD3"/>
    <w:rsid w:val="00D93E98"/>
    <w:rsid w:val="00D93EE9"/>
    <w:rsid w:val="00D93F32"/>
    <w:rsid w:val="00D93F5A"/>
    <w:rsid w:val="00D93FBA"/>
    <w:rsid w:val="00D94151"/>
    <w:rsid w:val="00D9419E"/>
    <w:rsid w:val="00D9429C"/>
    <w:rsid w:val="00D942CB"/>
    <w:rsid w:val="00D9439B"/>
    <w:rsid w:val="00D946C5"/>
    <w:rsid w:val="00D947F0"/>
    <w:rsid w:val="00D94886"/>
    <w:rsid w:val="00D94A18"/>
    <w:rsid w:val="00D94A21"/>
    <w:rsid w:val="00D94B1D"/>
    <w:rsid w:val="00D94FB5"/>
    <w:rsid w:val="00D95026"/>
    <w:rsid w:val="00D950B6"/>
    <w:rsid w:val="00D9510D"/>
    <w:rsid w:val="00D951E2"/>
    <w:rsid w:val="00D9569F"/>
    <w:rsid w:val="00D95821"/>
    <w:rsid w:val="00D9595C"/>
    <w:rsid w:val="00D959D1"/>
    <w:rsid w:val="00D95DFB"/>
    <w:rsid w:val="00D95E58"/>
    <w:rsid w:val="00D95F4A"/>
    <w:rsid w:val="00D9607A"/>
    <w:rsid w:val="00D960A3"/>
    <w:rsid w:val="00D9634A"/>
    <w:rsid w:val="00D96523"/>
    <w:rsid w:val="00D9663A"/>
    <w:rsid w:val="00D9678B"/>
    <w:rsid w:val="00D96B5A"/>
    <w:rsid w:val="00D96D38"/>
    <w:rsid w:val="00D96D41"/>
    <w:rsid w:val="00D96D9B"/>
    <w:rsid w:val="00D96E98"/>
    <w:rsid w:val="00D970D1"/>
    <w:rsid w:val="00D97453"/>
    <w:rsid w:val="00D9766F"/>
    <w:rsid w:val="00D97698"/>
    <w:rsid w:val="00D978C6"/>
    <w:rsid w:val="00D9796E"/>
    <w:rsid w:val="00D97AB5"/>
    <w:rsid w:val="00D97DD7"/>
    <w:rsid w:val="00D97F3E"/>
    <w:rsid w:val="00DA00A7"/>
    <w:rsid w:val="00DA039C"/>
    <w:rsid w:val="00DA06D2"/>
    <w:rsid w:val="00DA08B9"/>
    <w:rsid w:val="00DA0974"/>
    <w:rsid w:val="00DA09D6"/>
    <w:rsid w:val="00DA09FC"/>
    <w:rsid w:val="00DA0C44"/>
    <w:rsid w:val="00DA151C"/>
    <w:rsid w:val="00DA178A"/>
    <w:rsid w:val="00DA1848"/>
    <w:rsid w:val="00DA1950"/>
    <w:rsid w:val="00DA19AB"/>
    <w:rsid w:val="00DA19FC"/>
    <w:rsid w:val="00DA1C0C"/>
    <w:rsid w:val="00DA1C9D"/>
    <w:rsid w:val="00DA1D20"/>
    <w:rsid w:val="00DA1D7D"/>
    <w:rsid w:val="00DA1E22"/>
    <w:rsid w:val="00DA1E9E"/>
    <w:rsid w:val="00DA1F80"/>
    <w:rsid w:val="00DA21D7"/>
    <w:rsid w:val="00DA26D5"/>
    <w:rsid w:val="00DA2899"/>
    <w:rsid w:val="00DA2BA5"/>
    <w:rsid w:val="00DA2D70"/>
    <w:rsid w:val="00DA2E4F"/>
    <w:rsid w:val="00DA2EDD"/>
    <w:rsid w:val="00DA3143"/>
    <w:rsid w:val="00DA3719"/>
    <w:rsid w:val="00DA389B"/>
    <w:rsid w:val="00DA3956"/>
    <w:rsid w:val="00DA3AD8"/>
    <w:rsid w:val="00DA3B2D"/>
    <w:rsid w:val="00DA3D3C"/>
    <w:rsid w:val="00DA3EB3"/>
    <w:rsid w:val="00DA4383"/>
    <w:rsid w:val="00DA4942"/>
    <w:rsid w:val="00DA4D5D"/>
    <w:rsid w:val="00DA5286"/>
    <w:rsid w:val="00DA592C"/>
    <w:rsid w:val="00DA5A39"/>
    <w:rsid w:val="00DA5B44"/>
    <w:rsid w:val="00DA5B91"/>
    <w:rsid w:val="00DA5D1F"/>
    <w:rsid w:val="00DA5E6D"/>
    <w:rsid w:val="00DA5F4B"/>
    <w:rsid w:val="00DA6328"/>
    <w:rsid w:val="00DA638D"/>
    <w:rsid w:val="00DA66A8"/>
    <w:rsid w:val="00DA680F"/>
    <w:rsid w:val="00DA6904"/>
    <w:rsid w:val="00DA6A1A"/>
    <w:rsid w:val="00DA6A65"/>
    <w:rsid w:val="00DA6AB4"/>
    <w:rsid w:val="00DA6D5B"/>
    <w:rsid w:val="00DA6EF4"/>
    <w:rsid w:val="00DA6F8F"/>
    <w:rsid w:val="00DA70C1"/>
    <w:rsid w:val="00DA70ED"/>
    <w:rsid w:val="00DA7215"/>
    <w:rsid w:val="00DA7366"/>
    <w:rsid w:val="00DA73D4"/>
    <w:rsid w:val="00DA748F"/>
    <w:rsid w:val="00DA76D0"/>
    <w:rsid w:val="00DA773A"/>
    <w:rsid w:val="00DA783A"/>
    <w:rsid w:val="00DA799C"/>
    <w:rsid w:val="00DA7EA8"/>
    <w:rsid w:val="00DA7F54"/>
    <w:rsid w:val="00DB0184"/>
    <w:rsid w:val="00DB018E"/>
    <w:rsid w:val="00DB02BA"/>
    <w:rsid w:val="00DB047A"/>
    <w:rsid w:val="00DB04A9"/>
    <w:rsid w:val="00DB0B54"/>
    <w:rsid w:val="00DB0EFB"/>
    <w:rsid w:val="00DB0FE1"/>
    <w:rsid w:val="00DB1232"/>
    <w:rsid w:val="00DB12AC"/>
    <w:rsid w:val="00DB134F"/>
    <w:rsid w:val="00DB136E"/>
    <w:rsid w:val="00DB1423"/>
    <w:rsid w:val="00DB16BB"/>
    <w:rsid w:val="00DB19AB"/>
    <w:rsid w:val="00DB19DF"/>
    <w:rsid w:val="00DB1BAF"/>
    <w:rsid w:val="00DB1DF9"/>
    <w:rsid w:val="00DB215F"/>
    <w:rsid w:val="00DB2367"/>
    <w:rsid w:val="00DB2373"/>
    <w:rsid w:val="00DB25FC"/>
    <w:rsid w:val="00DB2635"/>
    <w:rsid w:val="00DB298A"/>
    <w:rsid w:val="00DB2A6A"/>
    <w:rsid w:val="00DB2B00"/>
    <w:rsid w:val="00DB2CA5"/>
    <w:rsid w:val="00DB2E27"/>
    <w:rsid w:val="00DB32EF"/>
    <w:rsid w:val="00DB35D5"/>
    <w:rsid w:val="00DB3626"/>
    <w:rsid w:val="00DB39E8"/>
    <w:rsid w:val="00DB3A4C"/>
    <w:rsid w:val="00DB3C8B"/>
    <w:rsid w:val="00DB3E34"/>
    <w:rsid w:val="00DB4044"/>
    <w:rsid w:val="00DB40A0"/>
    <w:rsid w:val="00DB42F7"/>
    <w:rsid w:val="00DB430C"/>
    <w:rsid w:val="00DB43A5"/>
    <w:rsid w:val="00DB43A8"/>
    <w:rsid w:val="00DB4624"/>
    <w:rsid w:val="00DB4837"/>
    <w:rsid w:val="00DB486E"/>
    <w:rsid w:val="00DB4A7A"/>
    <w:rsid w:val="00DB4D64"/>
    <w:rsid w:val="00DB4F58"/>
    <w:rsid w:val="00DB5172"/>
    <w:rsid w:val="00DB51EE"/>
    <w:rsid w:val="00DB529F"/>
    <w:rsid w:val="00DB54A4"/>
    <w:rsid w:val="00DB54B2"/>
    <w:rsid w:val="00DB54E7"/>
    <w:rsid w:val="00DB54F6"/>
    <w:rsid w:val="00DB5667"/>
    <w:rsid w:val="00DB56DB"/>
    <w:rsid w:val="00DB5951"/>
    <w:rsid w:val="00DB5C39"/>
    <w:rsid w:val="00DB5C66"/>
    <w:rsid w:val="00DB5CFA"/>
    <w:rsid w:val="00DB5ECD"/>
    <w:rsid w:val="00DB5FF0"/>
    <w:rsid w:val="00DB62E5"/>
    <w:rsid w:val="00DB641D"/>
    <w:rsid w:val="00DB64B7"/>
    <w:rsid w:val="00DB678F"/>
    <w:rsid w:val="00DB6A53"/>
    <w:rsid w:val="00DB6D28"/>
    <w:rsid w:val="00DB6E1D"/>
    <w:rsid w:val="00DB70C3"/>
    <w:rsid w:val="00DB70F9"/>
    <w:rsid w:val="00DB71BE"/>
    <w:rsid w:val="00DB71EB"/>
    <w:rsid w:val="00DB7230"/>
    <w:rsid w:val="00DB72A2"/>
    <w:rsid w:val="00DB7537"/>
    <w:rsid w:val="00DB780D"/>
    <w:rsid w:val="00DB799F"/>
    <w:rsid w:val="00DB7CB9"/>
    <w:rsid w:val="00DB7DC4"/>
    <w:rsid w:val="00DB7F77"/>
    <w:rsid w:val="00DB7FD8"/>
    <w:rsid w:val="00DC0043"/>
    <w:rsid w:val="00DC0171"/>
    <w:rsid w:val="00DC0209"/>
    <w:rsid w:val="00DC0525"/>
    <w:rsid w:val="00DC0561"/>
    <w:rsid w:val="00DC0698"/>
    <w:rsid w:val="00DC077C"/>
    <w:rsid w:val="00DC0897"/>
    <w:rsid w:val="00DC0940"/>
    <w:rsid w:val="00DC09B1"/>
    <w:rsid w:val="00DC0ADF"/>
    <w:rsid w:val="00DC0F11"/>
    <w:rsid w:val="00DC0F96"/>
    <w:rsid w:val="00DC0FF8"/>
    <w:rsid w:val="00DC1100"/>
    <w:rsid w:val="00DC127C"/>
    <w:rsid w:val="00DC13B5"/>
    <w:rsid w:val="00DC18B1"/>
    <w:rsid w:val="00DC1AAB"/>
    <w:rsid w:val="00DC1B23"/>
    <w:rsid w:val="00DC1CBF"/>
    <w:rsid w:val="00DC1ECE"/>
    <w:rsid w:val="00DC1F00"/>
    <w:rsid w:val="00DC1FFC"/>
    <w:rsid w:val="00DC20E1"/>
    <w:rsid w:val="00DC2162"/>
    <w:rsid w:val="00DC29E8"/>
    <w:rsid w:val="00DC2BCF"/>
    <w:rsid w:val="00DC2C5E"/>
    <w:rsid w:val="00DC2CA1"/>
    <w:rsid w:val="00DC2D08"/>
    <w:rsid w:val="00DC2DDF"/>
    <w:rsid w:val="00DC2DE8"/>
    <w:rsid w:val="00DC3039"/>
    <w:rsid w:val="00DC317C"/>
    <w:rsid w:val="00DC319A"/>
    <w:rsid w:val="00DC31D5"/>
    <w:rsid w:val="00DC3B51"/>
    <w:rsid w:val="00DC3B9E"/>
    <w:rsid w:val="00DC3D6A"/>
    <w:rsid w:val="00DC40F5"/>
    <w:rsid w:val="00DC417B"/>
    <w:rsid w:val="00DC427F"/>
    <w:rsid w:val="00DC43FC"/>
    <w:rsid w:val="00DC442B"/>
    <w:rsid w:val="00DC4610"/>
    <w:rsid w:val="00DC4A50"/>
    <w:rsid w:val="00DC4C55"/>
    <w:rsid w:val="00DC4D8C"/>
    <w:rsid w:val="00DC4EA8"/>
    <w:rsid w:val="00DC4EE7"/>
    <w:rsid w:val="00DC52A9"/>
    <w:rsid w:val="00DC566A"/>
    <w:rsid w:val="00DC5695"/>
    <w:rsid w:val="00DC5CDD"/>
    <w:rsid w:val="00DC6045"/>
    <w:rsid w:val="00DC6251"/>
    <w:rsid w:val="00DC6456"/>
    <w:rsid w:val="00DC6875"/>
    <w:rsid w:val="00DC68C9"/>
    <w:rsid w:val="00DC6A55"/>
    <w:rsid w:val="00DC6B70"/>
    <w:rsid w:val="00DC6BA7"/>
    <w:rsid w:val="00DC6FB5"/>
    <w:rsid w:val="00DC709B"/>
    <w:rsid w:val="00DC73E7"/>
    <w:rsid w:val="00DC7466"/>
    <w:rsid w:val="00DC76A7"/>
    <w:rsid w:val="00DC77B0"/>
    <w:rsid w:val="00DC780C"/>
    <w:rsid w:val="00DC7887"/>
    <w:rsid w:val="00DC7971"/>
    <w:rsid w:val="00DC7C35"/>
    <w:rsid w:val="00DC7E1C"/>
    <w:rsid w:val="00DD033D"/>
    <w:rsid w:val="00DD088E"/>
    <w:rsid w:val="00DD0CEF"/>
    <w:rsid w:val="00DD0DC3"/>
    <w:rsid w:val="00DD0E12"/>
    <w:rsid w:val="00DD0E50"/>
    <w:rsid w:val="00DD0FB7"/>
    <w:rsid w:val="00DD1067"/>
    <w:rsid w:val="00DD1463"/>
    <w:rsid w:val="00DD15D9"/>
    <w:rsid w:val="00DD1B94"/>
    <w:rsid w:val="00DD1D55"/>
    <w:rsid w:val="00DD215E"/>
    <w:rsid w:val="00DD2188"/>
    <w:rsid w:val="00DD235F"/>
    <w:rsid w:val="00DD293A"/>
    <w:rsid w:val="00DD2AA1"/>
    <w:rsid w:val="00DD2BC8"/>
    <w:rsid w:val="00DD2BFD"/>
    <w:rsid w:val="00DD30A5"/>
    <w:rsid w:val="00DD328E"/>
    <w:rsid w:val="00DD370B"/>
    <w:rsid w:val="00DD39C8"/>
    <w:rsid w:val="00DD3B15"/>
    <w:rsid w:val="00DD3E63"/>
    <w:rsid w:val="00DD3F39"/>
    <w:rsid w:val="00DD40A4"/>
    <w:rsid w:val="00DD41F6"/>
    <w:rsid w:val="00DD4457"/>
    <w:rsid w:val="00DD4555"/>
    <w:rsid w:val="00DD4918"/>
    <w:rsid w:val="00DD49DC"/>
    <w:rsid w:val="00DD4D94"/>
    <w:rsid w:val="00DD539C"/>
    <w:rsid w:val="00DD5435"/>
    <w:rsid w:val="00DD546E"/>
    <w:rsid w:val="00DD590B"/>
    <w:rsid w:val="00DD59D8"/>
    <w:rsid w:val="00DD5B6A"/>
    <w:rsid w:val="00DD5B88"/>
    <w:rsid w:val="00DD5ED0"/>
    <w:rsid w:val="00DD60C3"/>
    <w:rsid w:val="00DD6255"/>
    <w:rsid w:val="00DD6372"/>
    <w:rsid w:val="00DD66FB"/>
    <w:rsid w:val="00DD6A52"/>
    <w:rsid w:val="00DD6BFC"/>
    <w:rsid w:val="00DD6D28"/>
    <w:rsid w:val="00DD6F41"/>
    <w:rsid w:val="00DD7275"/>
    <w:rsid w:val="00DD72BE"/>
    <w:rsid w:val="00DD7517"/>
    <w:rsid w:val="00DD7566"/>
    <w:rsid w:val="00DD77B9"/>
    <w:rsid w:val="00DD785E"/>
    <w:rsid w:val="00DD7B85"/>
    <w:rsid w:val="00DD7C8B"/>
    <w:rsid w:val="00DE0078"/>
    <w:rsid w:val="00DE025D"/>
    <w:rsid w:val="00DE033C"/>
    <w:rsid w:val="00DE0549"/>
    <w:rsid w:val="00DE069C"/>
    <w:rsid w:val="00DE0704"/>
    <w:rsid w:val="00DE0811"/>
    <w:rsid w:val="00DE0822"/>
    <w:rsid w:val="00DE0869"/>
    <w:rsid w:val="00DE08F6"/>
    <w:rsid w:val="00DE0941"/>
    <w:rsid w:val="00DE09E8"/>
    <w:rsid w:val="00DE0D8E"/>
    <w:rsid w:val="00DE0ED5"/>
    <w:rsid w:val="00DE1461"/>
    <w:rsid w:val="00DE14F4"/>
    <w:rsid w:val="00DE15F7"/>
    <w:rsid w:val="00DE163F"/>
    <w:rsid w:val="00DE18CB"/>
    <w:rsid w:val="00DE1D4D"/>
    <w:rsid w:val="00DE1D57"/>
    <w:rsid w:val="00DE2210"/>
    <w:rsid w:val="00DE230C"/>
    <w:rsid w:val="00DE2395"/>
    <w:rsid w:val="00DE23A6"/>
    <w:rsid w:val="00DE2437"/>
    <w:rsid w:val="00DE2459"/>
    <w:rsid w:val="00DE24D9"/>
    <w:rsid w:val="00DE253E"/>
    <w:rsid w:val="00DE282E"/>
    <w:rsid w:val="00DE29F5"/>
    <w:rsid w:val="00DE2A78"/>
    <w:rsid w:val="00DE2C34"/>
    <w:rsid w:val="00DE2C52"/>
    <w:rsid w:val="00DE2CF2"/>
    <w:rsid w:val="00DE2D6A"/>
    <w:rsid w:val="00DE2DF2"/>
    <w:rsid w:val="00DE36FF"/>
    <w:rsid w:val="00DE3C24"/>
    <w:rsid w:val="00DE4131"/>
    <w:rsid w:val="00DE41B2"/>
    <w:rsid w:val="00DE43CE"/>
    <w:rsid w:val="00DE488F"/>
    <w:rsid w:val="00DE4983"/>
    <w:rsid w:val="00DE49DF"/>
    <w:rsid w:val="00DE4A27"/>
    <w:rsid w:val="00DE4CC5"/>
    <w:rsid w:val="00DE4D42"/>
    <w:rsid w:val="00DE5194"/>
    <w:rsid w:val="00DE541F"/>
    <w:rsid w:val="00DE582C"/>
    <w:rsid w:val="00DE585E"/>
    <w:rsid w:val="00DE5A5D"/>
    <w:rsid w:val="00DE5A62"/>
    <w:rsid w:val="00DE5C35"/>
    <w:rsid w:val="00DE5D4B"/>
    <w:rsid w:val="00DE609A"/>
    <w:rsid w:val="00DE613D"/>
    <w:rsid w:val="00DE628B"/>
    <w:rsid w:val="00DE67F3"/>
    <w:rsid w:val="00DE6972"/>
    <w:rsid w:val="00DE69E0"/>
    <w:rsid w:val="00DE6B6B"/>
    <w:rsid w:val="00DE6BD9"/>
    <w:rsid w:val="00DE6F7D"/>
    <w:rsid w:val="00DE7078"/>
    <w:rsid w:val="00DE71AF"/>
    <w:rsid w:val="00DE730C"/>
    <w:rsid w:val="00DE7756"/>
    <w:rsid w:val="00DE788C"/>
    <w:rsid w:val="00DF01B8"/>
    <w:rsid w:val="00DF038E"/>
    <w:rsid w:val="00DF042B"/>
    <w:rsid w:val="00DF05EC"/>
    <w:rsid w:val="00DF06F6"/>
    <w:rsid w:val="00DF092E"/>
    <w:rsid w:val="00DF094C"/>
    <w:rsid w:val="00DF095D"/>
    <w:rsid w:val="00DF0988"/>
    <w:rsid w:val="00DF09C4"/>
    <w:rsid w:val="00DF09D0"/>
    <w:rsid w:val="00DF0C86"/>
    <w:rsid w:val="00DF122D"/>
    <w:rsid w:val="00DF15FD"/>
    <w:rsid w:val="00DF1765"/>
    <w:rsid w:val="00DF180C"/>
    <w:rsid w:val="00DF1CBA"/>
    <w:rsid w:val="00DF1EC7"/>
    <w:rsid w:val="00DF1F50"/>
    <w:rsid w:val="00DF2251"/>
    <w:rsid w:val="00DF2297"/>
    <w:rsid w:val="00DF22A5"/>
    <w:rsid w:val="00DF233F"/>
    <w:rsid w:val="00DF2894"/>
    <w:rsid w:val="00DF2A0A"/>
    <w:rsid w:val="00DF2A21"/>
    <w:rsid w:val="00DF2A23"/>
    <w:rsid w:val="00DF2A43"/>
    <w:rsid w:val="00DF2A4D"/>
    <w:rsid w:val="00DF2B2E"/>
    <w:rsid w:val="00DF2C1C"/>
    <w:rsid w:val="00DF2D89"/>
    <w:rsid w:val="00DF308C"/>
    <w:rsid w:val="00DF31CF"/>
    <w:rsid w:val="00DF32A5"/>
    <w:rsid w:val="00DF3465"/>
    <w:rsid w:val="00DF36B4"/>
    <w:rsid w:val="00DF3791"/>
    <w:rsid w:val="00DF3794"/>
    <w:rsid w:val="00DF3905"/>
    <w:rsid w:val="00DF3ACD"/>
    <w:rsid w:val="00DF3CDC"/>
    <w:rsid w:val="00DF3F83"/>
    <w:rsid w:val="00DF40B0"/>
    <w:rsid w:val="00DF41AA"/>
    <w:rsid w:val="00DF453B"/>
    <w:rsid w:val="00DF4686"/>
    <w:rsid w:val="00DF46FE"/>
    <w:rsid w:val="00DF47F4"/>
    <w:rsid w:val="00DF4899"/>
    <w:rsid w:val="00DF48BC"/>
    <w:rsid w:val="00DF4D62"/>
    <w:rsid w:val="00DF4EA6"/>
    <w:rsid w:val="00DF4F40"/>
    <w:rsid w:val="00DF4F9E"/>
    <w:rsid w:val="00DF53CF"/>
    <w:rsid w:val="00DF55D1"/>
    <w:rsid w:val="00DF5677"/>
    <w:rsid w:val="00DF57B6"/>
    <w:rsid w:val="00DF5917"/>
    <w:rsid w:val="00DF59C0"/>
    <w:rsid w:val="00DF5D45"/>
    <w:rsid w:val="00DF5F87"/>
    <w:rsid w:val="00DF6615"/>
    <w:rsid w:val="00DF6651"/>
    <w:rsid w:val="00DF67C7"/>
    <w:rsid w:val="00DF68A8"/>
    <w:rsid w:val="00DF68C6"/>
    <w:rsid w:val="00DF6945"/>
    <w:rsid w:val="00DF6A77"/>
    <w:rsid w:val="00DF731A"/>
    <w:rsid w:val="00DF732F"/>
    <w:rsid w:val="00DF736D"/>
    <w:rsid w:val="00DF73BE"/>
    <w:rsid w:val="00DF7412"/>
    <w:rsid w:val="00DF7484"/>
    <w:rsid w:val="00DF776D"/>
    <w:rsid w:val="00DF78F0"/>
    <w:rsid w:val="00DF79F7"/>
    <w:rsid w:val="00DF7DFF"/>
    <w:rsid w:val="00DF7E41"/>
    <w:rsid w:val="00DF7E46"/>
    <w:rsid w:val="00E0007C"/>
    <w:rsid w:val="00E002A0"/>
    <w:rsid w:val="00E0033D"/>
    <w:rsid w:val="00E005E9"/>
    <w:rsid w:val="00E005FB"/>
    <w:rsid w:val="00E00793"/>
    <w:rsid w:val="00E00CD7"/>
    <w:rsid w:val="00E00D07"/>
    <w:rsid w:val="00E00D5E"/>
    <w:rsid w:val="00E00E7F"/>
    <w:rsid w:val="00E0116C"/>
    <w:rsid w:val="00E011DD"/>
    <w:rsid w:val="00E0128C"/>
    <w:rsid w:val="00E012A1"/>
    <w:rsid w:val="00E01649"/>
    <w:rsid w:val="00E01703"/>
    <w:rsid w:val="00E01800"/>
    <w:rsid w:val="00E01853"/>
    <w:rsid w:val="00E01B93"/>
    <w:rsid w:val="00E01BF0"/>
    <w:rsid w:val="00E01D94"/>
    <w:rsid w:val="00E01E55"/>
    <w:rsid w:val="00E01E57"/>
    <w:rsid w:val="00E02279"/>
    <w:rsid w:val="00E0229A"/>
    <w:rsid w:val="00E02441"/>
    <w:rsid w:val="00E0293B"/>
    <w:rsid w:val="00E02A7F"/>
    <w:rsid w:val="00E02B21"/>
    <w:rsid w:val="00E02B43"/>
    <w:rsid w:val="00E02C66"/>
    <w:rsid w:val="00E02E6C"/>
    <w:rsid w:val="00E02F51"/>
    <w:rsid w:val="00E030B2"/>
    <w:rsid w:val="00E0315D"/>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383"/>
    <w:rsid w:val="00E056DB"/>
    <w:rsid w:val="00E05AE2"/>
    <w:rsid w:val="00E05BD3"/>
    <w:rsid w:val="00E05BFF"/>
    <w:rsid w:val="00E05C19"/>
    <w:rsid w:val="00E05CE1"/>
    <w:rsid w:val="00E05D70"/>
    <w:rsid w:val="00E05E81"/>
    <w:rsid w:val="00E05FB8"/>
    <w:rsid w:val="00E0603C"/>
    <w:rsid w:val="00E06301"/>
    <w:rsid w:val="00E0631A"/>
    <w:rsid w:val="00E06392"/>
    <w:rsid w:val="00E0658D"/>
    <w:rsid w:val="00E06808"/>
    <w:rsid w:val="00E069DC"/>
    <w:rsid w:val="00E06A35"/>
    <w:rsid w:val="00E06AA5"/>
    <w:rsid w:val="00E06B20"/>
    <w:rsid w:val="00E06B65"/>
    <w:rsid w:val="00E07134"/>
    <w:rsid w:val="00E073A0"/>
    <w:rsid w:val="00E0753A"/>
    <w:rsid w:val="00E0767C"/>
    <w:rsid w:val="00E076FC"/>
    <w:rsid w:val="00E07B98"/>
    <w:rsid w:val="00E07CB5"/>
    <w:rsid w:val="00E1011B"/>
    <w:rsid w:val="00E10152"/>
    <w:rsid w:val="00E10390"/>
    <w:rsid w:val="00E10CC7"/>
    <w:rsid w:val="00E10D35"/>
    <w:rsid w:val="00E1134A"/>
    <w:rsid w:val="00E113B0"/>
    <w:rsid w:val="00E113BF"/>
    <w:rsid w:val="00E11733"/>
    <w:rsid w:val="00E117FF"/>
    <w:rsid w:val="00E11865"/>
    <w:rsid w:val="00E11977"/>
    <w:rsid w:val="00E11FB4"/>
    <w:rsid w:val="00E123D6"/>
    <w:rsid w:val="00E1242C"/>
    <w:rsid w:val="00E1269C"/>
    <w:rsid w:val="00E12B7B"/>
    <w:rsid w:val="00E1310D"/>
    <w:rsid w:val="00E13567"/>
    <w:rsid w:val="00E1360B"/>
    <w:rsid w:val="00E13850"/>
    <w:rsid w:val="00E13B3B"/>
    <w:rsid w:val="00E13C12"/>
    <w:rsid w:val="00E13CC3"/>
    <w:rsid w:val="00E13DD6"/>
    <w:rsid w:val="00E140D8"/>
    <w:rsid w:val="00E141E3"/>
    <w:rsid w:val="00E14298"/>
    <w:rsid w:val="00E14476"/>
    <w:rsid w:val="00E14479"/>
    <w:rsid w:val="00E146CD"/>
    <w:rsid w:val="00E14754"/>
    <w:rsid w:val="00E14976"/>
    <w:rsid w:val="00E14AE6"/>
    <w:rsid w:val="00E14CC8"/>
    <w:rsid w:val="00E14E26"/>
    <w:rsid w:val="00E15122"/>
    <w:rsid w:val="00E151F5"/>
    <w:rsid w:val="00E1525A"/>
    <w:rsid w:val="00E153B0"/>
    <w:rsid w:val="00E155EE"/>
    <w:rsid w:val="00E15607"/>
    <w:rsid w:val="00E158ED"/>
    <w:rsid w:val="00E15ABB"/>
    <w:rsid w:val="00E15CD6"/>
    <w:rsid w:val="00E15D4C"/>
    <w:rsid w:val="00E15DD7"/>
    <w:rsid w:val="00E15E92"/>
    <w:rsid w:val="00E15EA3"/>
    <w:rsid w:val="00E15F3E"/>
    <w:rsid w:val="00E15F77"/>
    <w:rsid w:val="00E15F84"/>
    <w:rsid w:val="00E16016"/>
    <w:rsid w:val="00E16288"/>
    <w:rsid w:val="00E165B5"/>
    <w:rsid w:val="00E167F1"/>
    <w:rsid w:val="00E16811"/>
    <w:rsid w:val="00E16A51"/>
    <w:rsid w:val="00E16A89"/>
    <w:rsid w:val="00E16BC9"/>
    <w:rsid w:val="00E16D18"/>
    <w:rsid w:val="00E16E19"/>
    <w:rsid w:val="00E17028"/>
    <w:rsid w:val="00E1733E"/>
    <w:rsid w:val="00E1739D"/>
    <w:rsid w:val="00E17424"/>
    <w:rsid w:val="00E17428"/>
    <w:rsid w:val="00E176B2"/>
    <w:rsid w:val="00E17761"/>
    <w:rsid w:val="00E177C4"/>
    <w:rsid w:val="00E177D1"/>
    <w:rsid w:val="00E17BDE"/>
    <w:rsid w:val="00E17C75"/>
    <w:rsid w:val="00E17FE7"/>
    <w:rsid w:val="00E20027"/>
    <w:rsid w:val="00E2009F"/>
    <w:rsid w:val="00E20363"/>
    <w:rsid w:val="00E2060B"/>
    <w:rsid w:val="00E207A4"/>
    <w:rsid w:val="00E20B40"/>
    <w:rsid w:val="00E20B58"/>
    <w:rsid w:val="00E20B76"/>
    <w:rsid w:val="00E20C66"/>
    <w:rsid w:val="00E20CC7"/>
    <w:rsid w:val="00E20CDF"/>
    <w:rsid w:val="00E20D0E"/>
    <w:rsid w:val="00E20D27"/>
    <w:rsid w:val="00E20D9A"/>
    <w:rsid w:val="00E2102F"/>
    <w:rsid w:val="00E21047"/>
    <w:rsid w:val="00E2108E"/>
    <w:rsid w:val="00E21113"/>
    <w:rsid w:val="00E212B1"/>
    <w:rsid w:val="00E213BA"/>
    <w:rsid w:val="00E21476"/>
    <w:rsid w:val="00E21580"/>
    <w:rsid w:val="00E215CC"/>
    <w:rsid w:val="00E215F7"/>
    <w:rsid w:val="00E216C9"/>
    <w:rsid w:val="00E21A07"/>
    <w:rsid w:val="00E21A3C"/>
    <w:rsid w:val="00E21C06"/>
    <w:rsid w:val="00E21C23"/>
    <w:rsid w:val="00E21CC4"/>
    <w:rsid w:val="00E21CD1"/>
    <w:rsid w:val="00E21ECC"/>
    <w:rsid w:val="00E21F34"/>
    <w:rsid w:val="00E21F42"/>
    <w:rsid w:val="00E21FB9"/>
    <w:rsid w:val="00E222F3"/>
    <w:rsid w:val="00E225CE"/>
    <w:rsid w:val="00E22686"/>
    <w:rsid w:val="00E2281C"/>
    <w:rsid w:val="00E228EE"/>
    <w:rsid w:val="00E22B06"/>
    <w:rsid w:val="00E22B6C"/>
    <w:rsid w:val="00E22D48"/>
    <w:rsid w:val="00E22F63"/>
    <w:rsid w:val="00E2324C"/>
    <w:rsid w:val="00E23290"/>
    <w:rsid w:val="00E232C1"/>
    <w:rsid w:val="00E238FD"/>
    <w:rsid w:val="00E23958"/>
    <w:rsid w:val="00E23B39"/>
    <w:rsid w:val="00E23C03"/>
    <w:rsid w:val="00E23C6E"/>
    <w:rsid w:val="00E241DA"/>
    <w:rsid w:val="00E24247"/>
    <w:rsid w:val="00E242D5"/>
    <w:rsid w:val="00E24450"/>
    <w:rsid w:val="00E24539"/>
    <w:rsid w:val="00E245A3"/>
    <w:rsid w:val="00E24727"/>
    <w:rsid w:val="00E24BBC"/>
    <w:rsid w:val="00E24C65"/>
    <w:rsid w:val="00E24D99"/>
    <w:rsid w:val="00E24FD9"/>
    <w:rsid w:val="00E252A6"/>
    <w:rsid w:val="00E25327"/>
    <w:rsid w:val="00E2534F"/>
    <w:rsid w:val="00E25438"/>
    <w:rsid w:val="00E25737"/>
    <w:rsid w:val="00E2580F"/>
    <w:rsid w:val="00E25BFB"/>
    <w:rsid w:val="00E25E6A"/>
    <w:rsid w:val="00E25F8D"/>
    <w:rsid w:val="00E2602F"/>
    <w:rsid w:val="00E2635A"/>
    <w:rsid w:val="00E26430"/>
    <w:rsid w:val="00E2644E"/>
    <w:rsid w:val="00E2647C"/>
    <w:rsid w:val="00E265BD"/>
    <w:rsid w:val="00E26946"/>
    <w:rsid w:val="00E269E4"/>
    <w:rsid w:val="00E26ABD"/>
    <w:rsid w:val="00E26C62"/>
    <w:rsid w:val="00E26CAF"/>
    <w:rsid w:val="00E26EDC"/>
    <w:rsid w:val="00E26F07"/>
    <w:rsid w:val="00E26FBE"/>
    <w:rsid w:val="00E274AA"/>
    <w:rsid w:val="00E27500"/>
    <w:rsid w:val="00E2757B"/>
    <w:rsid w:val="00E2760D"/>
    <w:rsid w:val="00E27624"/>
    <w:rsid w:val="00E276A6"/>
    <w:rsid w:val="00E27973"/>
    <w:rsid w:val="00E27996"/>
    <w:rsid w:val="00E27A75"/>
    <w:rsid w:val="00E27AC9"/>
    <w:rsid w:val="00E27AF0"/>
    <w:rsid w:val="00E300E5"/>
    <w:rsid w:val="00E301BA"/>
    <w:rsid w:val="00E30488"/>
    <w:rsid w:val="00E307C0"/>
    <w:rsid w:val="00E30891"/>
    <w:rsid w:val="00E30A6B"/>
    <w:rsid w:val="00E30CEB"/>
    <w:rsid w:val="00E3111E"/>
    <w:rsid w:val="00E31291"/>
    <w:rsid w:val="00E31614"/>
    <w:rsid w:val="00E319FC"/>
    <w:rsid w:val="00E31AB7"/>
    <w:rsid w:val="00E31DA7"/>
    <w:rsid w:val="00E31EC9"/>
    <w:rsid w:val="00E3208B"/>
    <w:rsid w:val="00E3214F"/>
    <w:rsid w:val="00E32464"/>
    <w:rsid w:val="00E32684"/>
    <w:rsid w:val="00E329A4"/>
    <w:rsid w:val="00E32B14"/>
    <w:rsid w:val="00E32CB8"/>
    <w:rsid w:val="00E32CD8"/>
    <w:rsid w:val="00E32D80"/>
    <w:rsid w:val="00E32DD8"/>
    <w:rsid w:val="00E330C7"/>
    <w:rsid w:val="00E3325A"/>
    <w:rsid w:val="00E332D6"/>
    <w:rsid w:val="00E33305"/>
    <w:rsid w:val="00E335AE"/>
    <w:rsid w:val="00E33636"/>
    <w:rsid w:val="00E337E4"/>
    <w:rsid w:val="00E33900"/>
    <w:rsid w:val="00E339CE"/>
    <w:rsid w:val="00E33D32"/>
    <w:rsid w:val="00E33EDF"/>
    <w:rsid w:val="00E3401B"/>
    <w:rsid w:val="00E34128"/>
    <w:rsid w:val="00E3412F"/>
    <w:rsid w:val="00E344FA"/>
    <w:rsid w:val="00E348C3"/>
    <w:rsid w:val="00E34B53"/>
    <w:rsid w:val="00E352DA"/>
    <w:rsid w:val="00E35433"/>
    <w:rsid w:val="00E3543F"/>
    <w:rsid w:val="00E355C6"/>
    <w:rsid w:val="00E357B8"/>
    <w:rsid w:val="00E35905"/>
    <w:rsid w:val="00E3595E"/>
    <w:rsid w:val="00E35BA3"/>
    <w:rsid w:val="00E35CBD"/>
    <w:rsid w:val="00E35D2F"/>
    <w:rsid w:val="00E35E8D"/>
    <w:rsid w:val="00E35EFC"/>
    <w:rsid w:val="00E35FFE"/>
    <w:rsid w:val="00E3647B"/>
    <w:rsid w:val="00E36668"/>
    <w:rsid w:val="00E36756"/>
    <w:rsid w:val="00E367D7"/>
    <w:rsid w:val="00E368D3"/>
    <w:rsid w:val="00E36ACC"/>
    <w:rsid w:val="00E36AF1"/>
    <w:rsid w:val="00E36BE0"/>
    <w:rsid w:val="00E37023"/>
    <w:rsid w:val="00E37642"/>
    <w:rsid w:val="00E377B8"/>
    <w:rsid w:val="00E37B13"/>
    <w:rsid w:val="00E37B71"/>
    <w:rsid w:val="00E37BA6"/>
    <w:rsid w:val="00E37C07"/>
    <w:rsid w:val="00E37D5A"/>
    <w:rsid w:val="00E37E17"/>
    <w:rsid w:val="00E37E87"/>
    <w:rsid w:val="00E401B5"/>
    <w:rsid w:val="00E40379"/>
    <w:rsid w:val="00E4047B"/>
    <w:rsid w:val="00E40CF8"/>
    <w:rsid w:val="00E40D83"/>
    <w:rsid w:val="00E40F92"/>
    <w:rsid w:val="00E4107E"/>
    <w:rsid w:val="00E41443"/>
    <w:rsid w:val="00E41463"/>
    <w:rsid w:val="00E414AD"/>
    <w:rsid w:val="00E41601"/>
    <w:rsid w:val="00E4168E"/>
    <w:rsid w:val="00E41816"/>
    <w:rsid w:val="00E419E8"/>
    <w:rsid w:val="00E41DD4"/>
    <w:rsid w:val="00E41F01"/>
    <w:rsid w:val="00E41FB8"/>
    <w:rsid w:val="00E41FFC"/>
    <w:rsid w:val="00E42018"/>
    <w:rsid w:val="00E4201A"/>
    <w:rsid w:val="00E42558"/>
    <w:rsid w:val="00E425BD"/>
    <w:rsid w:val="00E42665"/>
    <w:rsid w:val="00E427EA"/>
    <w:rsid w:val="00E427F0"/>
    <w:rsid w:val="00E428DB"/>
    <w:rsid w:val="00E42991"/>
    <w:rsid w:val="00E42B2B"/>
    <w:rsid w:val="00E42C03"/>
    <w:rsid w:val="00E42D84"/>
    <w:rsid w:val="00E430BC"/>
    <w:rsid w:val="00E43119"/>
    <w:rsid w:val="00E4347A"/>
    <w:rsid w:val="00E435AB"/>
    <w:rsid w:val="00E437C4"/>
    <w:rsid w:val="00E43830"/>
    <w:rsid w:val="00E438B1"/>
    <w:rsid w:val="00E4397B"/>
    <w:rsid w:val="00E43A2E"/>
    <w:rsid w:val="00E43D42"/>
    <w:rsid w:val="00E43E5D"/>
    <w:rsid w:val="00E4406C"/>
    <w:rsid w:val="00E4427B"/>
    <w:rsid w:val="00E44367"/>
    <w:rsid w:val="00E4471B"/>
    <w:rsid w:val="00E44807"/>
    <w:rsid w:val="00E44947"/>
    <w:rsid w:val="00E4498C"/>
    <w:rsid w:val="00E44B95"/>
    <w:rsid w:val="00E44BE2"/>
    <w:rsid w:val="00E44DCF"/>
    <w:rsid w:val="00E4518E"/>
    <w:rsid w:val="00E45242"/>
    <w:rsid w:val="00E4524C"/>
    <w:rsid w:val="00E453EB"/>
    <w:rsid w:val="00E45425"/>
    <w:rsid w:val="00E4552C"/>
    <w:rsid w:val="00E4554D"/>
    <w:rsid w:val="00E4558A"/>
    <w:rsid w:val="00E4559F"/>
    <w:rsid w:val="00E455BD"/>
    <w:rsid w:val="00E45645"/>
    <w:rsid w:val="00E457B6"/>
    <w:rsid w:val="00E458A5"/>
    <w:rsid w:val="00E45C5F"/>
    <w:rsid w:val="00E45DC2"/>
    <w:rsid w:val="00E45F23"/>
    <w:rsid w:val="00E4616B"/>
    <w:rsid w:val="00E461EC"/>
    <w:rsid w:val="00E462D2"/>
    <w:rsid w:val="00E464D9"/>
    <w:rsid w:val="00E46713"/>
    <w:rsid w:val="00E468EC"/>
    <w:rsid w:val="00E468F4"/>
    <w:rsid w:val="00E46903"/>
    <w:rsid w:val="00E46A92"/>
    <w:rsid w:val="00E46D5D"/>
    <w:rsid w:val="00E46E58"/>
    <w:rsid w:val="00E46EF7"/>
    <w:rsid w:val="00E46FAD"/>
    <w:rsid w:val="00E46FE1"/>
    <w:rsid w:val="00E47125"/>
    <w:rsid w:val="00E47283"/>
    <w:rsid w:val="00E472FB"/>
    <w:rsid w:val="00E473E5"/>
    <w:rsid w:val="00E477CC"/>
    <w:rsid w:val="00E47A28"/>
    <w:rsid w:val="00E47A9F"/>
    <w:rsid w:val="00E47C64"/>
    <w:rsid w:val="00E47CAD"/>
    <w:rsid w:val="00E47FD0"/>
    <w:rsid w:val="00E50175"/>
    <w:rsid w:val="00E502E1"/>
    <w:rsid w:val="00E50456"/>
    <w:rsid w:val="00E504EF"/>
    <w:rsid w:val="00E5067A"/>
    <w:rsid w:val="00E50D0D"/>
    <w:rsid w:val="00E50DA1"/>
    <w:rsid w:val="00E50FF8"/>
    <w:rsid w:val="00E51010"/>
    <w:rsid w:val="00E51520"/>
    <w:rsid w:val="00E5194B"/>
    <w:rsid w:val="00E51A1C"/>
    <w:rsid w:val="00E51AAE"/>
    <w:rsid w:val="00E51CC2"/>
    <w:rsid w:val="00E51DCB"/>
    <w:rsid w:val="00E51DD7"/>
    <w:rsid w:val="00E521ED"/>
    <w:rsid w:val="00E5220D"/>
    <w:rsid w:val="00E52304"/>
    <w:rsid w:val="00E5252A"/>
    <w:rsid w:val="00E52873"/>
    <w:rsid w:val="00E52A11"/>
    <w:rsid w:val="00E52B2F"/>
    <w:rsid w:val="00E52E1C"/>
    <w:rsid w:val="00E52F8F"/>
    <w:rsid w:val="00E533EF"/>
    <w:rsid w:val="00E53565"/>
    <w:rsid w:val="00E536FB"/>
    <w:rsid w:val="00E53792"/>
    <w:rsid w:val="00E5380E"/>
    <w:rsid w:val="00E538F3"/>
    <w:rsid w:val="00E53A60"/>
    <w:rsid w:val="00E53AAC"/>
    <w:rsid w:val="00E53B5A"/>
    <w:rsid w:val="00E54149"/>
    <w:rsid w:val="00E54191"/>
    <w:rsid w:val="00E54344"/>
    <w:rsid w:val="00E543A9"/>
    <w:rsid w:val="00E543E9"/>
    <w:rsid w:val="00E54622"/>
    <w:rsid w:val="00E54714"/>
    <w:rsid w:val="00E5495D"/>
    <w:rsid w:val="00E54A46"/>
    <w:rsid w:val="00E54BDE"/>
    <w:rsid w:val="00E54C23"/>
    <w:rsid w:val="00E54D62"/>
    <w:rsid w:val="00E54E95"/>
    <w:rsid w:val="00E54FFB"/>
    <w:rsid w:val="00E55145"/>
    <w:rsid w:val="00E55163"/>
    <w:rsid w:val="00E556BD"/>
    <w:rsid w:val="00E556D6"/>
    <w:rsid w:val="00E55737"/>
    <w:rsid w:val="00E558F2"/>
    <w:rsid w:val="00E55941"/>
    <w:rsid w:val="00E5599D"/>
    <w:rsid w:val="00E55B42"/>
    <w:rsid w:val="00E55E2C"/>
    <w:rsid w:val="00E55EAE"/>
    <w:rsid w:val="00E55F50"/>
    <w:rsid w:val="00E55FA6"/>
    <w:rsid w:val="00E55FAC"/>
    <w:rsid w:val="00E560C7"/>
    <w:rsid w:val="00E560EB"/>
    <w:rsid w:val="00E56493"/>
    <w:rsid w:val="00E56691"/>
    <w:rsid w:val="00E5681B"/>
    <w:rsid w:val="00E56981"/>
    <w:rsid w:val="00E56B9B"/>
    <w:rsid w:val="00E573AC"/>
    <w:rsid w:val="00E575EB"/>
    <w:rsid w:val="00E577EB"/>
    <w:rsid w:val="00E57A25"/>
    <w:rsid w:val="00E57B0A"/>
    <w:rsid w:val="00E60103"/>
    <w:rsid w:val="00E603E1"/>
    <w:rsid w:val="00E60419"/>
    <w:rsid w:val="00E6061A"/>
    <w:rsid w:val="00E60698"/>
    <w:rsid w:val="00E60AEE"/>
    <w:rsid w:val="00E60BFA"/>
    <w:rsid w:val="00E60CA3"/>
    <w:rsid w:val="00E60EC7"/>
    <w:rsid w:val="00E60ED6"/>
    <w:rsid w:val="00E60F38"/>
    <w:rsid w:val="00E61052"/>
    <w:rsid w:val="00E61353"/>
    <w:rsid w:val="00E61672"/>
    <w:rsid w:val="00E61771"/>
    <w:rsid w:val="00E617C1"/>
    <w:rsid w:val="00E618A9"/>
    <w:rsid w:val="00E61915"/>
    <w:rsid w:val="00E61D71"/>
    <w:rsid w:val="00E61E62"/>
    <w:rsid w:val="00E61FE9"/>
    <w:rsid w:val="00E622D1"/>
    <w:rsid w:val="00E623F2"/>
    <w:rsid w:val="00E62402"/>
    <w:rsid w:val="00E6280E"/>
    <w:rsid w:val="00E62895"/>
    <w:rsid w:val="00E62A57"/>
    <w:rsid w:val="00E62C1E"/>
    <w:rsid w:val="00E63108"/>
    <w:rsid w:val="00E632A5"/>
    <w:rsid w:val="00E637EB"/>
    <w:rsid w:val="00E6394C"/>
    <w:rsid w:val="00E63987"/>
    <w:rsid w:val="00E63B32"/>
    <w:rsid w:val="00E6423E"/>
    <w:rsid w:val="00E6431D"/>
    <w:rsid w:val="00E6435A"/>
    <w:rsid w:val="00E644C6"/>
    <w:rsid w:val="00E64729"/>
    <w:rsid w:val="00E6478A"/>
    <w:rsid w:val="00E6490C"/>
    <w:rsid w:val="00E649D0"/>
    <w:rsid w:val="00E64C27"/>
    <w:rsid w:val="00E64F15"/>
    <w:rsid w:val="00E65070"/>
    <w:rsid w:val="00E650A3"/>
    <w:rsid w:val="00E65234"/>
    <w:rsid w:val="00E656F5"/>
    <w:rsid w:val="00E6573D"/>
    <w:rsid w:val="00E65DEA"/>
    <w:rsid w:val="00E6600D"/>
    <w:rsid w:val="00E663ED"/>
    <w:rsid w:val="00E66A2D"/>
    <w:rsid w:val="00E66A89"/>
    <w:rsid w:val="00E66AD5"/>
    <w:rsid w:val="00E66B15"/>
    <w:rsid w:val="00E66EE6"/>
    <w:rsid w:val="00E66F15"/>
    <w:rsid w:val="00E6706B"/>
    <w:rsid w:val="00E671A7"/>
    <w:rsid w:val="00E6738A"/>
    <w:rsid w:val="00E67621"/>
    <w:rsid w:val="00E6777D"/>
    <w:rsid w:val="00E678A3"/>
    <w:rsid w:val="00E67DF6"/>
    <w:rsid w:val="00E700CD"/>
    <w:rsid w:val="00E7010E"/>
    <w:rsid w:val="00E70126"/>
    <w:rsid w:val="00E7046E"/>
    <w:rsid w:val="00E7061D"/>
    <w:rsid w:val="00E70837"/>
    <w:rsid w:val="00E7085F"/>
    <w:rsid w:val="00E708B1"/>
    <w:rsid w:val="00E7096D"/>
    <w:rsid w:val="00E70B7A"/>
    <w:rsid w:val="00E70E45"/>
    <w:rsid w:val="00E70E6A"/>
    <w:rsid w:val="00E70F41"/>
    <w:rsid w:val="00E71132"/>
    <w:rsid w:val="00E71336"/>
    <w:rsid w:val="00E713B2"/>
    <w:rsid w:val="00E7145B"/>
    <w:rsid w:val="00E71884"/>
    <w:rsid w:val="00E718C1"/>
    <w:rsid w:val="00E718CB"/>
    <w:rsid w:val="00E71985"/>
    <w:rsid w:val="00E71A25"/>
    <w:rsid w:val="00E71AAB"/>
    <w:rsid w:val="00E721FA"/>
    <w:rsid w:val="00E7280A"/>
    <w:rsid w:val="00E72AF0"/>
    <w:rsid w:val="00E72B31"/>
    <w:rsid w:val="00E72B3A"/>
    <w:rsid w:val="00E72BDC"/>
    <w:rsid w:val="00E72DB5"/>
    <w:rsid w:val="00E72E2B"/>
    <w:rsid w:val="00E72EE6"/>
    <w:rsid w:val="00E7303F"/>
    <w:rsid w:val="00E731B2"/>
    <w:rsid w:val="00E731B9"/>
    <w:rsid w:val="00E733C8"/>
    <w:rsid w:val="00E73694"/>
    <w:rsid w:val="00E73736"/>
    <w:rsid w:val="00E73753"/>
    <w:rsid w:val="00E738D0"/>
    <w:rsid w:val="00E73A1D"/>
    <w:rsid w:val="00E73B42"/>
    <w:rsid w:val="00E73B6E"/>
    <w:rsid w:val="00E73C25"/>
    <w:rsid w:val="00E73E2E"/>
    <w:rsid w:val="00E73E70"/>
    <w:rsid w:val="00E73E86"/>
    <w:rsid w:val="00E73E8B"/>
    <w:rsid w:val="00E73FF5"/>
    <w:rsid w:val="00E74170"/>
    <w:rsid w:val="00E74452"/>
    <w:rsid w:val="00E74465"/>
    <w:rsid w:val="00E7459D"/>
    <w:rsid w:val="00E74681"/>
    <w:rsid w:val="00E746F3"/>
    <w:rsid w:val="00E7488B"/>
    <w:rsid w:val="00E74D52"/>
    <w:rsid w:val="00E74D70"/>
    <w:rsid w:val="00E74E49"/>
    <w:rsid w:val="00E7502D"/>
    <w:rsid w:val="00E75304"/>
    <w:rsid w:val="00E75336"/>
    <w:rsid w:val="00E7551C"/>
    <w:rsid w:val="00E757FF"/>
    <w:rsid w:val="00E75ACE"/>
    <w:rsid w:val="00E75C86"/>
    <w:rsid w:val="00E75EE0"/>
    <w:rsid w:val="00E761C1"/>
    <w:rsid w:val="00E76337"/>
    <w:rsid w:val="00E763CF"/>
    <w:rsid w:val="00E76458"/>
    <w:rsid w:val="00E765A7"/>
    <w:rsid w:val="00E769B2"/>
    <w:rsid w:val="00E76A97"/>
    <w:rsid w:val="00E76CDB"/>
    <w:rsid w:val="00E76DAE"/>
    <w:rsid w:val="00E76F09"/>
    <w:rsid w:val="00E76F4F"/>
    <w:rsid w:val="00E771F2"/>
    <w:rsid w:val="00E77843"/>
    <w:rsid w:val="00E77CF3"/>
    <w:rsid w:val="00E77E90"/>
    <w:rsid w:val="00E77E98"/>
    <w:rsid w:val="00E80244"/>
    <w:rsid w:val="00E8033F"/>
    <w:rsid w:val="00E8038B"/>
    <w:rsid w:val="00E803F8"/>
    <w:rsid w:val="00E805E0"/>
    <w:rsid w:val="00E80659"/>
    <w:rsid w:val="00E8065C"/>
    <w:rsid w:val="00E80983"/>
    <w:rsid w:val="00E80BD6"/>
    <w:rsid w:val="00E80F57"/>
    <w:rsid w:val="00E812C8"/>
    <w:rsid w:val="00E81419"/>
    <w:rsid w:val="00E81817"/>
    <w:rsid w:val="00E81D4A"/>
    <w:rsid w:val="00E81EC9"/>
    <w:rsid w:val="00E8230B"/>
    <w:rsid w:val="00E823DF"/>
    <w:rsid w:val="00E82722"/>
    <w:rsid w:val="00E827C4"/>
    <w:rsid w:val="00E828A6"/>
    <w:rsid w:val="00E82AD3"/>
    <w:rsid w:val="00E82DE9"/>
    <w:rsid w:val="00E830D1"/>
    <w:rsid w:val="00E8311F"/>
    <w:rsid w:val="00E8317F"/>
    <w:rsid w:val="00E83275"/>
    <w:rsid w:val="00E83282"/>
    <w:rsid w:val="00E8328C"/>
    <w:rsid w:val="00E833C2"/>
    <w:rsid w:val="00E8345D"/>
    <w:rsid w:val="00E834CC"/>
    <w:rsid w:val="00E83629"/>
    <w:rsid w:val="00E8387E"/>
    <w:rsid w:val="00E83956"/>
    <w:rsid w:val="00E83AD2"/>
    <w:rsid w:val="00E83D3C"/>
    <w:rsid w:val="00E83F80"/>
    <w:rsid w:val="00E8402C"/>
    <w:rsid w:val="00E84322"/>
    <w:rsid w:val="00E84516"/>
    <w:rsid w:val="00E848C4"/>
    <w:rsid w:val="00E849CA"/>
    <w:rsid w:val="00E84D72"/>
    <w:rsid w:val="00E84D7F"/>
    <w:rsid w:val="00E84E43"/>
    <w:rsid w:val="00E854E1"/>
    <w:rsid w:val="00E85677"/>
    <w:rsid w:val="00E857C6"/>
    <w:rsid w:val="00E85878"/>
    <w:rsid w:val="00E85954"/>
    <w:rsid w:val="00E85A53"/>
    <w:rsid w:val="00E85A6A"/>
    <w:rsid w:val="00E85CB1"/>
    <w:rsid w:val="00E861AA"/>
    <w:rsid w:val="00E86304"/>
    <w:rsid w:val="00E86322"/>
    <w:rsid w:val="00E86450"/>
    <w:rsid w:val="00E86530"/>
    <w:rsid w:val="00E8659B"/>
    <w:rsid w:val="00E86A26"/>
    <w:rsid w:val="00E86ABC"/>
    <w:rsid w:val="00E86EC6"/>
    <w:rsid w:val="00E86F62"/>
    <w:rsid w:val="00E8701B"/>
    <w:rsid w:val="00E87218"/>
    <w:rsid w:val="00E87230"/>
    <w:rsid w:val="00E87458"/>
    <w:rsid w:val="00E87600"/>
    <w:rsid w:val="00E87752"/>
    <w:rsid w:val="00E878F6"/>
    <w:rsid w:val="00E87AE2"/>
    <w:rsid w:val="00E87CF7"/>
    <w:rsid w:val="00E87D17"/>
    <w:rsid w:val="00E87D21"/>
    <w:rsid w:val="00E87FA8"/>
    <w:rsid w:val="00E87FD4"/>
    <w:rsid w:val="00E901A3"/>
    <w:rsid w:val="00E903D9"/>
    <w:rsid w:val="00E906F9"/>
    <w:rsid w:val="00E90B72"/>
    <w:rsid w:val="00E90CE5"/>
    <w:rsid w:val="00E90F43"/>
    <w:rsid w:val="00E90F69"/>
    <w:rsid w:val="00E911AF"/>
    <w:rsid w:val="00E915CF"/>
    <w:rsid w:val="00E91663"/>
    <w:rsid w:val="00E91C96"/>
    <w:rsid w:val="00E92115"/>
    <w:rsid w:val="00E92602"/>
    <w:rsid w:val="00E929B6"/>
    <w:rsid w:val="00E92AE5"/>
    <w:rsid w:val="00E92B61"/>
    <w:rsid w:val="00E92C91"/>
    <w:rsid w:val="00E92FF4"/>
    <w:rsid w:val="00E93228"/>
    <w:rsid w:val="00E932B7"/>
    <w:rsid w:val="00E93486"/>
    <w:rsid w:val="00E93515"/>
    <w:rsid w:val="00E935AD"/>
    <w:rsid w:val="00E93889"/>
    <w:rsid w:val="00E93B56"/>
    <w:rsid w:val="00E93D04"/>
    <w:rsid w:val="00E93E65"/>
    <w:rsid w:val="00E94212"/>
    <w:rsid w:val="00E94366"/>
    <w:rsid w:val="00E943A3"/>
    <w:rsid w:val="00E94917"/>
    <w:rsid w:val="00E94987"/>
    <w:rsid w:val="00E949AC"/>
    <w:rsid w:val="00E94AC9"/>
    <w:rsid w:val="00E94D0D"/>
    <w:rsid w:val="00E94EF5"/>
    <w:rsid w:val="00E95005"/>
    <w:rsid w:val="00E950FD"/>
    <w:rsid w:val="00E9514F"/>
    <w:rsid w:val="00E9542A"/>
    <w:rsid w:val="00E95815"/>
    <w:rsid w:val="00E95894"/>
    <w:rsid w:val="00E95A50"/>
    <w:rsid w:val="00E95D11"/>
    <w:rsid w:val="00E95EEB"/>
    <w:rsid w:val="00E95EF3"/>
    <w:rsid w:val="00E961AD"/>
    <w:rsid w:val="00E963E2"/>
    <w:rsid w:val="00E96446"/>
    <w:rsid w:val="00E965F7"/>
    <w:rsid w:val="00E96667"/>
    <w:rsid w:val="00E967D8"/>
    <w:rsid w:val="00E969AF"/>
    <w:rsid w:val="00E96B53"/>
    <w:rsid w:val="00E96B82"/>
    <w:rsid w:val="00E96C8B"/>
    <w:rsid w:val="00E9715A"/>
    <w:rsid w:val="00E975FB"/>
    <w:rsid w:val="00E976FA"/>
    <w:rsid w:val="00E977E5"/>
    <w:rsid w:val="00E977FE"/>
    <w:rsid w:val="00E97861"/>
    <w:rsid w:val="00E9796F"/>
    <w:rsid w:val="00E9799E"/>
    <w:rsid w:val="00E979A9"/>
    <w:rsid w:val="00E97AFA"/>
    <w:rsid w:val="00E97E88"/>
    <w:rsid w:val="00EA0089"/>
    <w:rsid w:val="00EA01B6"/>
    <w:rsid w:val="00EA06E9"/>
    <w:rsid w:val="00EA06FC"/>
    <w:rsid w:val="00EA0801"/>
    <w:rsid w:val="00EA0B20"/>
    <w:rsid w:val="00EA0B29"/>
    <w:rsid w:val="00EA0C02"/>
    <w:rsid w:val="00EA0DD3"/>
    <w:rsid w:val="00EA0F89"/>
    <w:rsid w:val="00EA0FCB"/>
    <w:rsid w:val="00EA1078"/>
    <w:rsid w:val="00EA108F"/>
    <w:rsid w:val="00EA1101"/>
    <w:rsid w:val="00EA14A2"/>
    <w:rsid w:val="00EA14E1"/>
    <w:rsid w:val="00EA1960"/>
    <w:rsid w:val="00EA19D2"/>
    <w:rsid w:val="00EA1DFF"/>
    <w:rsid w:val="00EA1FE0"/>
    <w:rsid w:val="00EA210C"/>
    <w:rsid w:val="00EA2157"/>
    <w:rsid w:val="00EA22B2"/>
    <w:rsid w:val="00EA2390"/>
    <w:rsid w:val="00EA2571"/>
    <w:rsid w:val="00EA2602"/>
    <w:rsid w:val="00EA281E"/>
    <w:rsid w:val="00EA2898"/>
    <w:rsid w:val="00EA2C00"/>
    <w:rsid w:val="00EA2D34"/>
    <w:rsid w:val="00EA2D48"/>
    <w:rsid w:val="00EA2D70"/>
    <w:rsid w:val="00EA2E72"/>
    <w:rsid w:val="00EA3001"/>
    <w:rsid w:val="00EA3115"/>
    <w:rsid w:val="00EA32F9"/>
    <w:rsid w:val="00EA3434"/>
    <w:rsid w:val="00EA3698"/>
    <w:rsid w:val="00EA3856"/>
    <w:rsid w:val="00EA3AC2"/>
    <w:rsid w:val="00EA3B45"/>
    <w:rsid w:val="00EA3BAB"/>
    <w:rsid w:val="00EA3CBB"/>
    <w:rsid w:val="00EA3D34"/>
    <w:rsid w:val="00EA3DF0"/>
    <w:rsid w:val="00EA3E8E"/>
    <w:rsid w:val="00EA41F8"/>
    <w:rsid w:val="00EA436A"/>
    <w:rsid w:val="00EA443F"/>
    <w:rsid w:val="00EA453F"/>
    <w:rsid w:val="00EA45BE"/>
    <w:rsid w:val="00EA46C2"/>
    <w:rsid w:val="00EA473A"/>
    <w:rsid w:val="00EA477F"/>
    <w:rsid w:val="00EA490F"/>
    <w:rsid w:val="00EA4A69"/>
    <w:rsid w:val="00EA4D06"/>
    <w:rsid w:val="00EA4ED2"/>
    <w:rsid w:val="00EA5097"/>
    <w:rsid w:val="00EA512A"/>
    <w:rsid w:val="00EA53C2"/>
    <w:rsid w:val="00EA55D5"/>
    <w:rsid w:val="00EA580D"/>
    <w:rsid w:val="00EA5864"/>
    <w:rsid w:val="00EA59A8"/>
    <w:rsid w:val="00EA5C95"/>
    <w:rsid w:val="00EA5EAD"/>
    <w:rsid w:val="00EA5EBF"/>
    <w:rsid w:val="00EA6224"/>
    <w:rsid w:val="00EA627A"/>
    <w:rsid w:val="00EA63FF"/>
    <w:rsid w:val="00EA64BF"/>
    <w:rsid w:val="00EA6683"/>
    <w:rsid w:val="00EA6B11"/>
    <w:rsid w:val="00EA6B14"/>
    <w:rsid w:val="00EA6BC9"/>
    <w:rsid w:val="00EA6BD8"/>
    <w:rsid w:val="00EA6C46"/>
    <w:rsid w:val="00EA6CA5"/>
    <w:rsid w:val="00EA70D9"/>
    <w:rsid w:val="00EA7176"/>
    <w:rsid w:val="00EA71C8"/>
    <w:rsid w:val="00EA72F7"/>
    <w:rsid w:val="00EA746A"/>
    <w:rsid w:val="00EA75D9"/>
    <w:rsid w:val="00EA760D"/>
    <w:rsid w:val="00EA770C"/>
    <w:rsid w:val="00EA7A58"/>
    <w:rsid w:val="00EA7AF7"/>
    <w:rsid w:val="00EA7D26"/>
    <w:rsid w:val="00EA7F85"/>
    <w:rsid w:val="00EB002A"/>
    <w:rsid w:val="00EB0175"/>
    <w:rsid w:val="00EB01D3"/>
    <w:rsid w:val="00EB027E"/>
    <w:rsid w:val="00EB02BD"/>
    <w:rsid w:val="00EB050F"/>
    <w:rsid w:val="00EB070D"/>
    <w:rsid w:val="00EB079F"/>
    <w:rsid w:val="00EB07EA"/>
    <w:rsid w:val="00EB0ACE"/>
    <w:rsid w:val="00EB0ADD"/>
    <w:rsid w:val="00EB0C54"/>
    <w:rsid w:val="00EB0D1A"/>
    <w:rsid w:val="00EB0F80"/>
    <w:rsid w:val="00EB1173"/>
    <w:rsid w:val="00EB1294"/>
    <w:rsid w:val="00EB131C"/>
    <w:rsid w:val="00EB1373"/>
    <w:rsid w:val="00EB13B2"/>
    <w:rsid w:val="00EB1402"/>
    <w:rsid w:val="00EB1443"/>
    <w:rsid w:val="00EB147C"/>
    <w:rsid w:val="00EB15B3"/>
    <w:rsid w:val="00EB16E8"/>
    <w:rsid w:val="00EB1918"/>
    <w:rsid w:val="00EB1923"/>
    <w:rsid w:val="00EB1A06"/>
    <w:rsid w:val="00EB1AF8"/>
    <w:rsid w:val="00EB1F75"/>
    <w:rsid w:val="00EB2039"/>
    <w:rsid w:val="00EB2249"/>
    <w:rsid w:val="00EB22E5"/>
    <w:rsid w:val="00EB233F"/>
    <w:rsid w:val="00EB24DF"/>
    <w:rsid w:val="00EB2620"/>
    <w:rsid w:val="00EB2673"/>
    <w:rsid w:val="00EB2AE0"/>
    <w:rsid w:val="00EB2EE4"/>
    <w:rsid w:val="00EB331C"/>
    <w:rsid w:val="00EB333E"/>
    <w:rsid w:val="00EB3366"/>
    <w:rsid w:val="00EB3473"/>
    <w:rsid w:val="00EB35B8"/>
    <w:rsid w:val="00EB35E2"/>
    <w:rsid w:val="00EB35EF"/>
    <w:rsid w:val="00EB3747"/>
    <w:rsid w:val="00EB396F"/>
    <w:rsid w:val="00EB3A65"/>
    <w:rsid w:val="00EB3BAD"/>
    <w:rsid w:val="00EB3EA8"/>
    <w:rsid w:val="00EB3F87"/>
    <w:rsid w:val="00EB3FD0"/>
    <w:rsid w:val="00EB419C"/>
    <w:rsid w:val="00EB4503"/>
    <w:rsid w:val="00EB451C"/>
    <w:rsid w:val="00EB4543"/>
    <w:rsid w:val="00EB4584"/>
    <w:rsid w:val="00EB4B98"/>
    <w:rsid w:val="00EB4BFF"/>
    <w:rsid w:val="00EB4E67"/>
    <w:rsid w:val="00EB50B2"/>
    <w:rsid w:val="00EB51EE"/>
    <w:rsid w:val="00EB5290"/>
    <w:rsid w:val="00EB5566"/>
    <w:rsid w:val="00EB56C6"/>
    <w:rsid w:val="00EB5945"/>
    <w:rsid w:val="00EB5AE7"/>
    <w:rsid w:val="00EB5D87"/>
    <w:rsid w:val="00EB6047"/>
    <w:rsid w:val="00EB637C"/>
    <w:rsid w:val="00EB6847"/>
    <w:rsid w:val="00EB6905"/>
    <w:rsid w:val="00EB69A6"/>
    <w:rsid w:val="00EB6AB6"/>
    <w:rsid w:val="00EB6C4F"/>
    <w:rsid w:val="00EB6D16"/>
    <w:rsid w:val="00EB7015"/>
    <w:rsid w:val="00EB70CD"/>
    <w:rsid w:val="00EB7263"/>
    <w:rsid w:val="00EB73CD"/>
    <w:rsid w:val="00EB7456"/>
    <w:rsid w:val="00EB750A"/>
    <w:rsid w:val="00EB7598"/>
    <w:rsid w:val="00EB7611"/>
    <w:rsid w:val="00EB76C1"/>
    <w:rsid w:val="00EB7DEE"/>
    <w:rsid w:val="00EC008E"/>
    <w:rsid w:val="00EC01D8"/>
    <w:rsid w:val="00EC0649"/>
    <w:rsid w:val="00EC081C"/>
    <w:rsid w:val="00EC08BD"/>
    <w:rsid w:val="00EC0963"/>
    <w:rsid w:val="00EC0A1B"/>
    <w:rsid w:val="00EC0C6E"/>
    <w:rsid w:val="00EC0C9E"/>
    <w:rsid w:val="00EC10D9"/>
    <w:rsid w:val="00EC1376"/>
    <w:rsid w:val="00EC14DE"/>
    <w:rsid w:val="00EC15BA"/>
    <w:rsid w:val="00EC1AAC"/>
    <w:rsid w:val="00EC1B61"/>
    <w:rsid w:val="00EC1BD7"/>
    <w:rsid w:val="00EC1C9E"/>
    <w:rsid w:val="00EC1F81"/>
    <w:rsid w:val="00EC202F"/>
    <w:rsid w:val="00EC20D9"/>
    <w:rsid w:val="00EC21F8"/>
    <w:rsid w:val="00EC2544"/>
    <w:rsid w:val="00EC256C"/>
    <w:rsid w:val="00EC258F"/>
    <w:rsid w:val="00EC2640"/>
    <w:rsid w:val="00EC26B2"/>
    <w:rsid w:val="00EC26FB"/>
    <w:rsid w:val="00EC27B8"/>
    <w:rsid w:val="00EC2829"/>
    <w:rsid w:val="00EC28A0"/>
    <w:rsid w:val="00EC299B"/>
    <w:rsid w:val="00EC2B16"/>
    <w:rsid w:val="00EC2B8C"/>
    <w:rsid w:val="00EC2CFD"/>
    <w:rsid w:val="00EC2D91"/>
    <w:rsid w:val="00EC2E09"/>
    <w:rsid w:val="00EC2E13"/>
    <w:rsid w:val="00EC2ED4"/>
    <w:rsid w:val="00EC2FD7"/>
    <w:rsid w:val="00EC31A0"/>
    <w:rsid w:val="00EC31FE"/>
    <w:rsid w:val="00EC32CF"/>
    <w:rsid w:val="00EC33CF"/>
    <w:rsid w:val="00EC3591"/>
    <w:rsid w:val="00EC370B"/>
    <w:rsid w:val="00EC37B9"/>
    <w:rsid w:val="00EC395C"/>
    <w:rsid w:val="00EC3C3B"/>
    <w:rsid w:val="00EC3CB4"/>
    <w:rsid w:val="00EC3D3C"/>
    <w:rsid w:val="00EC3F1B"/>
    <w:rsid w:val="00EC40D6"/>
    <w:rsid w:val="00EC41E2"/>
    <w:rsid w:val="00EC4345"/>
    <w:rsid w:val="00EC4438"/>
    <w:rsid w:val="00EC47A8"/>
    <w:rsid w:val="00EC49FC"/>
    <w:rsid w:val="00EC4A33"/>
    <w:rsid w:val="00EC4D7D"/>
    <w:rsid w:val="00EC4F72"/>
    <w:rsid w:val="00EC504E"/>
    <w:rsid w:val="00EC512C"/>
    <w:rsid w:val="00EC5273"/>
    <w:rsid w:val="00EC5B03"/>
    <w:rsid w:val="00EC6136"/>
    <w:rsid w:val="00EC6206"/>
    <w:rsid w:val="00EC6274"/>
    <w:rsid w:val="00EC62A7"/>
    <w:rsid w:val="00EC6458"/>
    <w:rsid w:val="00EC65B4"/>
    <w:rsid w:val="00EC66CD"/>
    <w:rsid w:val="00EC6730"/>
    <w:rsid w:val="00EC68FF"/>
    <w:rsid w:val="00EC6964"/>
    <w:rsid w:val="00EC6BD2"/>
    <w:rsid w:val="00EC6C1B"/>
    <w:rsid w:val="00EC6D80"/>
    <w:rsid w:val="00EC6F7B"/>
    <w:rsid w:val="00EC70A7"/>
    <w:rsid w:val="00EC70DF"/>
    <w:rsid w:val="00EC7578"/>
    <w:rsid w:val="00EC7952"/>
    <w:rsid w:val="00EC7A7B"/>
    <w:rsid w:val="00EC7C9B"/>
    <w:rsid w:val="00ED009A"/>
    <w:rsid w:val="00ED0425"/>
    <w:rsid w:val="00ED06C2"/>
    <w:rsid w:val="00ED0849"/>
    <w:rsid w:val="00ED08B3"/>
    <w:rsid w:val="00ED0C7A"/>
    <w:rsid w:val="00ED0EAA"/>
    <w:rsid w:val="00ED1074"/>
    <w:rsid w:val="00ED108B"/>
    <w:rsid w:val="00ED112C"/>
    <w:rsid w:val="00ED13DF"/>
    <w:rsid w:val="00ED1547"/>
    <w:rsid w:val="00ED1861"/>
    <w:rsid w:val="00ED18E9"/>
    <w:rsid w:val="00ED1D6C"/>
    <w:rsid w:val="00ED1EBB"/>
    <w:rsid w:val="00ED1FB2"/>
    <w:rsid w:val="00ED22C7"/>
    <w:rsid w:val="00ED2351"/>
    <w:rsid w:val="00ED24AC"/>
    <w:rsid w:val="00ED24F1"/>
    <w:rsid w:val="00ED2538"/>
    <w:rsid w:val="00ED2706"/>
    <w:rsid w:val="00ED2C41"/>
    <w:rsid w:val="00ED2EFB"/>
    <w:rsid w:val="00ED2EFD"/>
    <w:rsid w:val="00ED32D7"/>
    <w:rsid w:val="00ED33A2"/>
    <w:rsid w:val="00ED33F2"/>
    <w:rsid w:val="00ED33FC"/>
    <w:rsid w:val="00ED3437"/>
    <w:rsid w:val="00ED35F3"/>
    <w:rsid w:val="00ED3926"/>
    <w:rsid w:val="00ED3A64"/>
    <w:rsid w:val="00ED3D8C"/>
    <w:rsid w:val="00ED3E4D"/>
    <w:rsid w:val="00ED40F6"/>
    <w:rsid w:val="00ED4108"/>
    <w:rsid w:val="00ED4269"/>
    <w:rsid w:val="00ED42D4"/>
    <w:rsid w:val="00ED42E6"/>
    <w:rsid w:val="00ED42F7"/>
    <w:rsid w:val="00ED43C9"/>
    <w:rsid w:val="00ED45D0"/>
    <w:rsid w:val="00ED46AC"/>
    <w:rsid w:val="00ED46F8"/>
    <w:rsid w:val="00ED474F"/>
    <w:rsid w:val="00ED47B9"/>
    <w:rsid w:val="00ED4803"/>
    <w:rsid w:val="00ED4A61"/>
    <w:rsid w:val="00ED4AE5"/>
    <w:rsid w:val="00ED4C40"/>
    <w:rsid w:val="00ED4CDD"/>
    <w:rsid w:val="00ED4D2F"/>
    <w:rsid w:val="00ED4E4D"/>
    <w:rsid w:val="00ED4EAA"/>
    <w:rsid w:val="00ED4F5B"/>
    <w:rsid w:val="00ED5005"/>
    <w:rsid w:val="00ED50CF"/>
    <w:rsid w:val="00ED5209"/>
    <w:rsid w:val="00ED5522"/>
    <w:rsid w:val="00ED5535"/>
    <w:rsid w:val="00ED55AC"/>
    <w:rsid w:val="00ED56EA"/>
    <w:rsid w:val="00ED5B08"/>
    <w:rsid w:val="00ED5D91"/>
    <w:rsid w:val="00ED5DE3"/>
    <w:rsid w:val="00ED5E9D"/>
    <w:rsid w:val="00ED6271"/>
    <w:rsid w:val="00ED627C"/>
    <w:rsid w:val="00ED639C"/>
    <w:rsid w:val="00ED6707"/>
    <w:rsid w:val="00ED6A14"/>
    <w:rsid w:val="00ED6A61"/>
    <w:rsid w:val="00ED6B0A"/>
    <w:rsid w:val="00ED6D8C"/>
    <w:rsid w:val="00ED6DFA"/>
    <w:rsid w:val="00ED6E9D"/>
    <w:rsid w:val="00ED72D7"/>
    <w:rsid w:val="00ED738F"/>
    <w:rsid w:val="00ED7644"/>
    <w:rsid w:val="00ED77A1"/>
    <w:rsid w:val="00ED7900"/>
    <w:rsid w:val="00ED7F9B"/>
    <w:rsid w:val="00EE01CA"/>
    <w:rsid w:val="00EE0414"/>
    <w:rsid w:val="00EE09E0"/>
    <w:rsid w:val="00EE0B2B"/>
    <w:rsid w:val="00EE0F13"/>
    <w:rsid w:val="00EE120C"/>
    <w:rsid w:val="00EE133D"/>
    <w:rsid w:val="00EE15AD"/>
    <w:rsid w:val="00EE1608"/>
    <w:rsid w:val="00EE1923"/>
    <w:rsid w:val="00EE1A10"/>
    <w:rsid w:val="00EE1B64"/>
    <w:rsid w:val="00EE1B7F"/>
    <w:rsid w:val="00EE1C71"/>
    <w:rsid w:val="00EE1D4A"/>
    <w:rsid w:val="00EE1E07"/>
    <w:rsid w:val="00EE1F7E"/>
    <w:rsid w:val="00EE2189"/>
    <w:rsid w:val="00EE21F1"/>
    <w:rsid w:val="00EE2298"/>
    <w:rsid w:val="00EE249B"/>
    <w:rsid w:val="00EE259B"/>
    <w:rsid w:val="00EE2B6D"/>
    <w:rsid w:val="00EE2CB2"/>
    <w:rsid w:val="00EE2CBC"/>
    <w:rsid w:val="00EE2FE5"/>
    <w:rsid w:val="00EE3119"/>
    <w:rsid w:val="00EE31A4"/>
    <w:rsid w:val="00EE346B"/>
    <w:rsid w:val="00EE362F"/>
    <w:rsid w:val="00EE37E9"/>
    <w:rsid w:val="00EE3840"/>
    <w:rsid w:val="00EE3A63"/>
    <w:rsid w:val="00EE3C41"/>
    <w:rsid w:val="00EE3D14"/>
    <w:rsid w:val="00EE3D8D"/>
    <w:rsid w:val="00EE3D97"/>
    <w:rsid w:val="00EE3E13"/>
    <w:rsid w:val="00EE3E76"/>
    <w:rsid w:val="00EE3F5F"/>
    <w:rsid w:val="00EE4580"/>
    <w:rsid w:val="00EE4663"/>
    <w:rsid w:val="00EE475C"/>
    <w:rsid w:val="00EE49D7"/>
    <w:rsid w:val="00EE4AB5"/>
    <w:rsid w:val="00EE4B5B"/>
    <w:rsid w:val="00EE4BF1"/>
    <w:rsid w:val="00EE4C19"/>
    <w:rsid w:val="00EE4DBB"/>
    <w:rsid w:val="00EE5027"/>
    <w:rsid w:val="00EE5043"/>
    <w:rsid w:val="00EE50B7"/>
    <w:rsid w:val="00EE5683"/>
    <w:rsid w:val="00EE56AC"/>
    <w:rsid w:val="00EE574A"/>
    <w:rsid w:val="00EE5A1F"/>
    <w:rsid w:val="00EE5CED"/>
    <w:rsid w:val="00EE5FBB"/>
    <w:rsid w:val="00EE6036"/>
    <w:rsid w:val="00EE6258"/>
    <w:rsid w:val="00EE626F"/>
    <w:rsid w:val="00EE6278"/>
    <w:rsid w:val="00EE62AA"/>
    <w:rsid w:val="00EE65FC"/>
    <w:rsid w:val="00EE668A"/>
    <w:rsid w:val="00EE66D4"/>
    <w:rsid w:val="00EE68CF"/>
    <w:rsid w:val="00EE692A"/>
    <w:rsid w:val="00EE6BDD"/>
    <w:rsid w:val="00EE6D90"/>
    <w:rsid w:val="00EE6F54"/>
    <w:rsid w:val="00EE7267"/>
    <w:rsid w:val="00EE7316"/>
    <w:rsid w:val="00EE73E0"/>
    <w:rsid w:val="00EE7801"/>
    <w:rsid w:val="00EE7833"/>
    <w:rsid w:val="00EE79EF"/>
    <w:rsid w:val="00EE7E94"/>
    <w:rsid w:val="00EE7F62"/>
    <w:rsid w:val="00EF00AB"/>
    <w:rsid w:val="00EF02C8"/>
    <w:rsid w:val="00EF058B"/>
    <w:rsid w:val="00EF0733"/>
    <w:rsid w:val="00EF09D2"/>
    <w:rsid w:val="00EF0B9B"/>
    <w:rsid w:val="00EF0C5E"/>
    <w:rsid w:val="00EF0DE9"/>
    <w:rsid w:val="00EF0F29"/>
    <w:rsid w:val="00EF0FF9"/>
    <w:rsid w:val="00EF1147"/>
    <w:rsid w:val="00EF116A"/>
    <w:rsid w:val="00EF1173"/>
    <w:rsid w:val="00EF11AF"/>
    <w:rsid w:val="00EF11D6"/>
    <w:rsid w:val="00EF1213"/>
    <w:rsid w:val="00EF1232"/>
    <w:rsid w:val="00EF145D"/>
    <w:rsid w:val="00EF15BE"/>
    <w:rsid w:val="00EF1609"/>
    <w:rsid w:val="00EF1743"/>
    <w:rsid w:val="00EF182E"/>
    <w:rsid w:val="00EF1B34"/>
    <w:rsid w:val="00EF1EC1"/>
    <w:rsid w:val="00EF1EED"/>
    <w:rsid w:val="00EF2272"/>
    <w:rsid w:val="00EF24C1"/>
    <w:rsid w:val="00EF24CA"/>
    <w:rsid w:val="00EF29AA"/>
    <w:rsid w:val="00EF2AF3"/>
    <w:rsid w:val="00EF2BD8"/>
    <w:rsid w:val="00EF2CAE"/>
    <w:rsid w:val="00EF2D6D"/>
    <w:rsid w:val="00EF2DEC"/>
    <w:rsid w:val="00EF2E55"/>
    <w:rsid w:val="00EF304D"/>
    <w:rsid w:val="00EF3574"/>
    <w:rsid w:val="00EF37C8"/>
    <w:rsid w:val="00EF37EC"/>
    <w:rsid w:val="00EF38D3"/>
    <w:rsid w:val="00EF3BD4"/>
    <w:rsid w:val="00EF3F6C"/>
    <w:rsid w:val="00EF3FF5"/>
    <w:rsid w:val="00EF4056"/>
    <w:rsid w:val="00EF418E"/>
    <w:rsid w:val="00EF428F"/>
    <w:rsid w:val="00EF445F"/>
    <w:rsid w:val="00EF4579"/>
    <w:rsid w:val="00EF47D7"/>
    <w:rsid w:val="00EF48FC"/>
    <w:rsid w:val="00EF4D77"/>
    <w:rsid w:val="00EF4DA4"/>
    <w:rsid w:val="00EF4E57"/>
    <w:rsid w:val="00EF522C"/>
    <w:rsid w:val="00EF5363"/>
    <w:rsid w:val="00EF5427"/>
    <w:rsid w:val="00EF5436"/>
    <w:rsid w:val="00EF5450"/>
    <w:rsid w:val="00EF5512"/>
    <w:rsid w:val="00EF5562"/>
    <w:rsid w:val="00EF560B"/>
    <w:rsid w:val="00EF5754"/>
    <w:rsid w:val="00EF58AD"/>
    <w:rsid w:val="00EF594B"/>
    <w:rsid w:val="00EF59CF"/>
    <w:rsid w:val="00EF59EF"/>
    <w:rsid w:val="00EF5B67"/>
    <w:rsid w:val="00EF5FA0"/>
    <w:rsid w:val="00EF604F"/>
    <w:rsid w:val="00EF60A2"/>
    <w:rsid w:val="00EF60E0"/>
    <w:rsid w:val="00EF6242"/>
    <w:rsid w:val="00EF625B"/>
    <w:rsid w:val="00EF62A0"/>
    <w:rsid w:val="00EF6828"/>
    <w:rsid w:val="00EF6890"/>
    <w:rsid w:val="00EF6ACF"/>
    <w:rsid w:val="00EF6B58"/>
    <w:rsid w:val="00EF6BB1"/>
    <w:rsid w:val="00EF6BD3"/>
    <w:rsid w:val="00EF6CE7"/>
    <w:rsid w:val="00EF6D26"/>
    <w:rsid w:val="00EF6D31"/>
    <w:rsid w:val="00EF6E8F"/>
    <w:rsid w:val="00EF6ED0"/>
    <w:rsid w:val="00EF6F91"/>
    <w:rsid w:val="00EF6FD5"/>
    <w:rsid w:val="00EF7012"/>
    <w:rsid w:val="00EF707E"/>
    <w:rsid w:val="00EF7168"/>
    <w:rsid w:val="00EF76A9"/>
    <w:rsid w:val="00EF7851"/>
    <w:rsid w:val="00EF793E"/>
    <w:rsid w:val="00EF7E30"/>
    <w:rsid w:val="00EF7E6C"/>
    <w:rsid w:val="00EF7F48"/>
    <w:rsid w:val="00F0000B"/>
    <w:rsid w:val="00F0001E"/>
    <w:rsid w:val="00F0027F"/>
    <w:rsid w:val="00F003BD"/>
    <w:rsid w:val="00F004C4"/>
    <w:rsid w:val="00F0057E"/>
    <w:rsid w:val="00F00822"/>
    <w:rsid w:val="00F00874"/>
    <w:rsid w:val="00F00BF2"/>
    <w:rsid w:val="00F00C67"/>
    <w:rsid w:val="00F011A2"/>
    <w:rsid w:val="00F0124A"/>
    <w:rsid w:val="00F013B0"/>
    <w:rsid w:val="00F01514"/>
    <w:rsid w:val="00F016E9"/>
    <w:rsid w:val="00F0180E"/>
    <w:rsid w:val="00F01893"/>
    <w:rsid w:val="00F01B96"/>
    <w:rsid w:val="00F01C0D"/>
    <w:rsid w:val="00F01CAC"/>
    <w:rsid w:val="00F01DA0"/>
    <w:rsid w:val="00F01F0A"/>
    <w:rsid w:val="00F02028"/>
    <w:rsid w:val="00F0225E"/>
    <w:rsid w:val="00F022C8"/>
    <w:rsid w:val="00F025C4"/>
    <w:rsid w:val="00F02B52"/>
    <w:rsid w:val="00F0303B"/>
    <w:rsid w:val="00F0314B"/>
    <w:rsid w:val="00F03236"/>
    <w:rsid w:val="00F033B8"/>
    <w:rsid w:val="00F034CE"/>
    <w:rsid w:val="00F0377A"/>
    <w:rsid w:val="00F039F1"/>
    <w:rsid w:val="00F03ACD"/>
    <w:rsid w:val="00F03D30"/>
    <w:rsid w:val="00F04007"/>
    <w:rsid w:val="00F0402E"/>
    <w:rsid w:val="00F0403D"/>
    <w:rsid w:val="00F041A1"/>
    <w:rsid w:val="00F045CA"/>
    <w:rsid w:val="00F0468E"/>
    <w:rsid w:val="00F046AF"/>
    <w:rsid w:val="00F047BA"/>
    <w:rsid w:val="00F04903"/>
    <w:rsid w:val="00F04A14"/>
    <w:rsid w:val="00F04A17"/>
    <w:rsid w:val="00F04C4C"/>
    <w:rsid w:val="00F0558A"/>
    <w:rsid w:val="00F05AE0"/>
    <w:rsid w:val="00F05D01"/>
    <w:rsid w:val="00F05D3D"/>
    <w:rsid w:val="00F0625C"/>
    <w:rsid w:val="00F06662"/>
    <w:rsid w:val="00F0671A"/>
    <w:rsid w:val="00F06883"/>
    <w:rsid w:val="00F068C4"/>
    <w:rsid w:val="00F069BF"/>
    <w:rsid w:val="00F0700E"/>
    <w:rsid w:val="00F0702A"/>
    <w:rsid w:val="00F070F2"/>
    <w:rsid w:val="00F0717C"/>
    <w:rsid w:val="00F07196"/>
    <w:rsid w:val="00F071B6"/>
    <w:rsid w:val="00F0729D"/>
    <w:rsid w:val="00F07352"/>
    <w:rsid w:val="00F07634"/>
    <w:rsid w:val="00F07891"/>
    <w:rsid w:val="00F0794B"/>
    <w:rsid w:val="00F079B2"/>
    <w:rsid w:val="00F07DAE"/>
    <w:rsid w:val="00F102BD"/>
    <w:rsid w:val="00F1055E"/>
    <w:rsid w:val="00F10619"/>
    <w:rsid w:val="00F10652"/>
    <w:rsid w:val="00F10970"/>
    <w:rsid w:val="00F10C7C"/>
    <w:rsid w:val="00F10EA5"/>
    <w:rsid w:val="00F10EBD"/>
    <w:rsid w:val="00F10F54"/>
    <w:rsid w:val="00F11281"/>
    <w:rsid w:val="00F113D8"/>
    <w:rsid w:val="00F1149E"/>
    <w:rsid w:val="00F114CC"/>
    <w:rsid w:val="00F114E5"/>
    <w:rsid w:val="00F1154E"/>
    <w:rsid w:val="00F115DE"/>
    <w:rsid w:val="00F1166A"/>
    <w:rsid w:val="00F116EF"/>
    <w:rsid w:val="00F1172B"/>
    <w:rsid w:val="00F11747"/>
    <w:rsid w:val="00F11749"/>
    <w:rsid w:val="00F11A02"/>
    <w:rsid w:val="00F11B17"/>
    <w:rsid w:val="00F11C16"/>
    <w:rsid w:val="00F11D40"/>
    <w:rsid w:val="00F11E19"/>
    <w:rsid w:val="00F11ECE"/>
    <w:rsid w:val="00F122B7"/>
    <w:rsid w:val="00F12451"/>
    <w:rsid w:val="00F1262F"/>
    <w:rsid w:val="00F126EC"/>
    <w:rsid w:val="00F12871"/>
    <w:rsid w:val="00F12C6B"/>
    <w:rsid w:val="00F12CDF"/>
    <w:rsid w:val="00F12D60"/>
    <w:rsid w:val="00F130C6"/>
    <w:rsid w:val="00F132E6"/>
    <w:rsid w:val="00F13C7A"/>
    <w:rsid w:val="00F13D1F"/>
    <w:rsid w:val="00F141AE"/>
    <w:rsid w:val="00F14340"/>
    <w:rsid w:val="00F145B2"/>
    <w:rsid w:val="00F147AB"/>
    <w:rsid w:val="00F14C71"/>
    <w:rsid w:val="00F14E1C"/>
    <w:rsid w:val="00F14FD4"/>
    <w:rsid w:val="00F15018"/>
    <w:rsid w:val="00F153B2"/>
    <w:rsid w:val="00F158EC"/>
    <w:rsid w:val="00F15C40"/>
    <w:rsid w:val="00F15C74"/>
    <w:rsid w:val="00F15EA6"/>
    <w:rsid w:val="00F15FB6"/>
    <w:rsid w:val="00F164AB"/>
    <w:rsid w:val="00F164DA"/>
    <w:rsid w:val="00F16858"/>
    <w:rsid w:val="00F1690D"/>
    <w:rsid w:val="00F169CB"/>
    <w:rsid w:val="00F16A5A"/>
    <w:rsid w:val="00F16B8A"/>
    <w:rsid w:val="00F16C80"/>
    <w:rsid w:val="00F16D08"/>
    <w:rsid w:val="00F16D0C"/>
    <w:rsid w:val="00F16D82"/>
    <w:rsid w:val="00F16DA1"/>
    <w:rsid w:val="00F16DC1"/>
    <w:rsid w:val="00F16F96"/>
    <w:rsid w:val="00F16FD6"/>
    <w:rsid w:val="00F16FF2"/>
    <w:rsid w:val="00F17203"/>
    <w:rsid w:val="00F1722C"/>
    <w:rsid w:val="00F172D1"/>
    <w:rsid w:val="00F17487"/>
    <w:rsid w:val="00F174CE"/>
    <w:rsid w:val="00F1763D"/>
    <w:rsid w:val="00F176FE"/>
    <w:rsid w:val="00F17DA4"/>
    <w:rsid w:val="00F17E37"/>
    <w:rsid w:val="00F2014D"/>
    <w:rsid w:val="00F201C5"/>
    <w:rsid w:val="00F202E6"/>
    <w:rsid w:val="00F20343"/>
    <w:rsid w:val="00F20975"/>
    <w:rsid w:val="00F20AAD"/>
    <w:rsid w:val="00F20B3A"/>
    <w:rsid w:val="00F20C19"/>
    <w:rsid w:val="00F20D0B"/>
    <w:rsid w:val="00F20D62"/>
    <w:rsid w:val="00F20E63"/>
    <w:rsid w:val="00F20FA8"/>
    <w:rsid w:val="00F20FCF"/>
    <w:rsid w:val="00F21036"/>
    <w:rsid w:val="00F210C6"/>
    <w:rsid w:val="00F2119F"/>
    <w:rsid w:val="00F212BF"/>
    <w:rsid w:val="00F216A7"/>
    <w:rsid w:val="00F21923"/>
    <w:rsid w:val="00F219A2"/>
    <w:rsid w:val="00F21C8F"/>
    <w:rsid w:val="00F21DF5"/>
    <w:rsid w:val="00F21E74"/>
    <w:rsid w:val="00F22046"/>
    <w:rsid w:val="00F22166"/>
    <w:rsid w:val="00F22769"/>
    <w:rsid w:val="00F22D07"/>
    <w:rsid w:val="00F22E56"/>
    <w:rsid w:val="00F22E67"/>
    <w:rsid w:val="00F232D7"/>
    <w:rsid w:val="00F23359"/>
    <w:rsid w:val="00F2354E"/>
    <w:rsid w:val="00F23553"/>
    <w:rsid w:val="00F2379B"/>
    <w:rsid w:val="00F237F9"/>
    <w:rsid w:val="00F23992"/>
    <w:rsid w:val="00F239BC"/>
    <w:rsid w:val="00F23C3C"/>
    <w:rsid w:val="00F23C97"/>
    <w:rsid w:val="00F23D95"/>
    <w:rsid w:val="00F23ED4"/>
    <w:rsid w:val="00F24260"/>
    <w:rsid w:val="00F24333"/>
    <w:rsid w:val="00F24407"/>
    <w:rsid w:val="00F24698"/>
    <w:rsid w:val="00F24892"/>
    <w:rsid w:val="00F2497C"/>
    <w:rsid w:val="00F24996"/>
    <w:rsid w:val="00F24B85"/>
    <w:rsid w:val="00F24E33"/>
    <w:rsid w:val="00F24E55"/>
    <w:rsid w:val="00F24EAA"/>
    <w:rsid w:val="00F25061"/>
    <w:rsid w:val="00F25454"/>
    <w:rsid w:val="00F255B5"/>
    <w:rsid w:val="00F2562E"/>
    <w:rsid w:val="00F25656"/>
    <w:rsid w:val="00F2571C"/>
    <w:rsid w:val="00F25721"/>
    <w:rsid w:val="00F25839"/>
    <w:rsid w:val="00F259D2"/>
    <w:rsid w:val="00F25DE9"/>
    <w:rsid w:val="00F262C5"/>
    <w:rsid w:val="00F26437"/>
    <w:rsid w:val="00F26562"/>
    <w:rsid w:val="00F26757"/>
    <w:rsid w:val="00F26808"/>
    <w:rsid w:val="00F26849"/>
    <w:rsid w:val="00F26871"/>
    <w:rsid w:val="00F268B9"/>
    <w:rsid w:val="00F269D5"/>
    <w:rsid w:val="00F269E1"/>
    <w:rsid w:val="00F26B3E"/>
    <w:rsid w:val="00F26EEF"/>
    <w:rsid w:val="00F2706F"/>
    <w:rsid w:val="00F2747D"/>
    <w:rsid w:val="00F27917"/>
    <w:rsid w:val="00F27B14"/>
    <w:rsid w:val="00F27BB7"/>
    <w:rsid w:val="00F27CDF"/>
    <w:rsid w:val="00F27CF0"/>
    <w:rsid w:val="00F27DBE"/>
    <w:rsid w:val="00F27EDB"/>
    <w:rsid w:val="00F27FAC"/>
    <w:rsid w:val="00F30141"/>
    <w:rsid w:val="00F303B0"/>
    <w:rsid w:val="00F304FC"/>
    <w:rsid w:val="00F3064F"/>
    <w:rsid w:val="00F30719"/>
    <w:rsid w:val="00F30939"/>
    <w:rsid w:val="00F309D4"/>
    <w:rsid w:val="00F30A12"/>
    <w:rsid w:val="00F30BEE"/>
    <w:rsid w:val="00F30ECB"/>
    <w:rsid w:val="00F30F65"/>
    <w:rsid w:val="00F30FEC"/>
    <w:rsid w:val="00F31028"/>
    <w:rsid w:val="00F310A9"/>
    <w:rsid w:val="00F310F8"/>
    <w:rsid w:val="00F3113C"/>
    <w:rsid w:val="00F313DE"/>
    <w:rsid w:val="00F314B4"/>
    <w:rsid w:val="00F318E7"/>
    <w:rsid w:val="00F3195E"/>
    <w:rsid w:val="00F319CA"/>
    <w:rsid w:val="00F31B23"/>
    <w:rsid w:val="00F31B55"/>
    <w:rsid w:val="00F31C2D"/>
    <w:rsid w:val="00F31F2A"/>
    <w:rsid w:val="00F32377"/>
    <w:rsid w:val="00F324B5"/>
    <w:rsid w:val="00F32694"/>
    <w:rsid w:val="00F326AD"/>
    <w:rsid w:val="00F329ED"/>
    <w:rsid w:val="00F32ABA"/>
    <w:rsid w:val="00F32AD1"/>
    <w:rsid w:val="00F32BC5"/>
    <w:rsid w:val="00F32E87"/>
    <w:rsid w:val="00F33207"/>
    <w:rsid w:val="00F3323C"/>
    <w:rsid w:val="00F33264"/>
    <w:rsid w:val="00F33291"/>
    <w:rsid w:val="00F33434"/>
    <w:rsid w:val="00F33710"/>
    <w:rsid w:val="00F3381E"/>
    <w:rsid w:val="00F3382D"/>
    <w:rsid w:val="00F33840"/>
    <w:rsid w:val="00F33963"/>
    <w:rsid w:val="00F33A0B"/>
    <w:rsid w:val="00F33F20"/>
    <w:rsid w:val="00F33FF6"/>
    <w:rsid w:val="00F34083"/>
    <w:rsid w:val="00F34297"/>
    <w:rsid w:val="00F342D7"/>
    <w:rsid w:val="00F342E9"/>
    <w:rsid w:val="00F343EF"/>
    <w:rsid w:val="00F347B0"/>
    <w:rsid w:val="00F34BD4"/>
    <w:rsid w:val="00F35046"/>
    <w:rsid w:val="00F350A4"/>
    <w:rsid w:val="00F35110"/>
    <w:rsid w:val="00F353CE"/>
    <w:rsid w:val="00F357F1"/>
    <w:rsid w:val="00F35F88"/>
    <w:rsid w:val="00F36107"/>
    <w:rsid w:val="00F3619C"/>
    <w:rsid w:val="00F36211"/>
    <w:rsid w:val="00F363B7"/>
    <w:rsid w:val="00F363CE"/>
    <w:rsid w:val="00F367BC"/>
    <w:rsid w:val="00F36B09"/>
    <w:rsid w:val="00F36E96"/>
    <w:rsid w:val="00F36EAE"/>
    <w:rsid w:val="00F371C7"/>
    <w:rsid w:val="00F37203"/>
    <w:rsid w:val="00F3720A"/>
    <w:rsid w:val="00F37266"/>
    <w:rsid w:val="00F3736E"/>
    <w:rsid w:val="00F375FF"/>
    <w:rsid w:val="00F37686"/>
    <w:rsid w:val="00F37782"/>
    <w:rsid w:val="00F377F8"/>
    <w:rsid w:val="00F3793D"/>
    <w:rsid w:val="00F37F61"/>
    <w:rsid w:val="00F40094"/>
    <w:rsid w:val="00F4037E"/>
    <w:rsid w:val="00F403D0"/>
    <w:rsid w:val="00F404B3"/>
    <w:rsid w:val="00F40559"/>
    <w:rsid w:val="00F405BA"/>
    <w:rsid w:val="00F4073C"/>
    <w:rsid w:val="00F4085C"/>
    <w:rsid w:val="00F40AE1"/>
    <w:rsid w:val="00F40C02"/>
    <w:rsid w:val="00F40DC0"/>
    <w:rsid w:val="00F41067"/>
    <w:rsid w:val="00F4106F"/>
    <w:rsid w:val="00F410DE"/>
    <w:rsid w:val="00F412AE"/>
    <w:rsid w:val="00F413D1"/>
    <w:rsid w:val="00F415DE"/>
    <w:rsid w:val="00F4177C"/>
    <w:rsid w:val="00F419A2"/>
    <w:rsid w:val="00F41B1C"/>
    <w:rsid w:val="00F41B1E"/>
    <w:rsid w:val="00F41BCE"/>
    <w:rsid w:val="00F41BD4"/>
    <w:rsid w:val="00F41D17"/>
    <w:rsid w:val="00F41D5B"/>
    <w:rsid w:val="00F41FDE"/>
    <w:rsid w:val="00F4206D"/>
    <w:rsid w:val="00F42079"/>
    <w:rsid w:val="00F4210B"/>
    <w:rsid w:val="00F42132"/>
    <w:rsid w:val="00F4217B"/>
    <w:rsid w:val="00F4236B"/>
    <w:rsid w:val="00F4238E"/>
    <w:rsid w:val="00F423BD"/>
    <w:rsid w:val="00F42467"/>
    <w:rsid w:val="00F4264D"/>
    <w:rsid w:val="00F42755"/>
    <w:rsid w:val="00F427D1"/>
    <w:rsid w:val="00F427F8"/>
    <w:rsid w:val="00F4288A"/>
    <w:rsid w:val="00F428C2"/>
    <w:rsid w:val="00F42A08"/>
    <w:rsid w:val="00F42AAF"/>
    <w:rsid w:val="00F42B23"/>
    <w:rsid w:val="00F42D2B"/>
    <w:rsid w:val="00F42D37"/>
    <w:rsid w:val="00F42DD3"/>
    <w:rsid w:val="00F42DF9"/>
    <w:rsid w:val="00F42E7C"/>
    <w:rsid w:val="00F42EAF"/>
    <w:rsid w:val="00F42EEC"/>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155"/>
    <w:rsid w:val="00F45428"/>
    <w:rsid w:val="00F454F9"/>
    <w:rsid w:val="00F455EC"/>
    <w:rsid w:val="00F458EE"/>
    <w:rsid w:val="00F45973"/>
    <w:rsid w:val="00F45A3C"/>
    <w:rsid w:val="00F45AB8"/>
    <w:rsid w:val="00F45DA5"/>
    <w:rsid w:val="00F45F5B"/>
    <w:rsid w:val="00F45FD3"/>
    <w:rsid w:val="00F4629C"/>
    <w:rsid w:val="00F464E6"/>
    <w:rsid w:val="00F46528"/>
    <w:rsid w:val="00F46738"/>
    <w:rsid w:val="00F4693E"/>
    <w:rsid w:val="00F4696D"/>
    <w:rsid w:val="00F46A73"/>
    <w:rsid w:val="00F46C05"/>
    <w:rsid w:val="00F46C22"/>
    <w:rsid w:val="00F46C7B"/>
    <w:rsid w:val="00F46D1A"/>
    <w:rsid w:val="00F46FAD"/>
    <w:rsid w:val="00F4711E"/>
    <w:rsid w:val="00F47469"/>
    <w:rsid w:val="00F474FD"/>
    <w:rsid w:val="00F476F8"/>
    <w:rsid w:val="00F4777B"/>
    <w:rsid w:val="00F47C3F"/>
    <w:rsid w:val="00F47F38"/>
    <w:rsid w:val="00F50036"/>
    <w:rsid w:val="00F50056"/>
    <w:rsid w:val="00F500CD"/>
    <w:rsid w:val="00F501E1"/>
    <w:rsid w:val="00F501FF"/>
    <w:rsid w:val="00F50207"/>
    <w:rsid w:val="00F505B2"/>
    <w:rsid w:val="00F5067E"/>
    <w:rsid w:val="00F50725"/>
    <w:rsid w:val="00F50796"/>
    <w:rsid w:val="00F50809"/>
    <w:rsid w:val="00F5090C"/>
    <w:rsid w:val="00F50964"/>
    <w:rsid w:val="00F50AAE"/>
    <w:rsid w:val="00F50D60"/>
    <w:rsid w:val="00F50DE3"/>
    <w:rsid w:val="00F50EB3"/>
    <w:rsid w:val="00F51093"/>
    <w:rsid w:val="00F51102"/>
    <w:rsid w:val="00F5113E"/>
    <w:rsid w:val="00F511C2"/>
    <w:rsid w:val="00F511FE"/>
    <w:rsid w:val="00F512D6"/>
    <w:rsid w:val="00F514AC"/>
    <w:rsid w:val="00F51734"/>
    <w:rsid w:val="00F517D6"/>
    <w:rsid w:val="00F5183F"/>
    <w:rsid w:val="00F518A8"/>
    <w:rsid w:val="00F519E3"/>
    <w:rsid w:val="00F519ED"/>
    <w:rsid w:val="00F51AC1"/>
    <w:rsid w:val="00F51B22"/>
    <w:rsid w:val="00F51C4C"/>
    <w:rsid w:val="00F51E5B"/>
    <w:rsid w:val="00F51E7D"/>
    <w:rsid w:val="00F52551"/>
    <w:rsid w:val="00F528F1"/>
    <w:rsid w:val="00F529BA"/>
    <w:rsid w:val="00F529E0"/>
    <w:rsid w:val="00F52DD3"/>
    <w:rsid w:val="00F52DEA"/>
    <w:rsid w:val="00F532F5"/>
    <w:rsid w:val="00F53339"/>
    <w:rsid w:val="00F533B6"/>
    <w:rsid w:val="00F533B8"/>
    <w:rsid w:val="00F53460"/>
    <w:rsid w:val="00F535A7"/>
    <w:rsid w:val="00F536F2"/>
    <w:rsid w:val="00F537B9"/>
    <w:rsid w:val="00F53AB2"/>
    <w:rsid w:val="00F53B4D"/>
    <w:rsid w:val="00F53B7B"/>
    <w:rsid w:val="00F53DB9"/>
    <w:rsid w:val="00F53EDC"/>
    <w:rsid w:val="00F53F63"/>
    <w:rsid w:val="00F54093"/>
    <w:rsid w:val="00F5432F"/>
    <w:rsid w:val="00F543FF"/>
    <w:rsid w:val="00F547BE"/>
    <w:rsid w:val="00F547CD"/>
    <w:rsid w:val="00F54854"/>
    <w:rsid w:val="00F548FD"/>
    <w:rsid w:val="00F54902"/>
    <w:rsid w:val="00F54BFE"/>
    <w:rsid w:val="00F54C55"/>
    <w:rsid w:val="00F54F5E"/>
    <w:rsid w:val="00F55250"/>
    <w:rsid w:val="00F55254"/>
    <w:rsid w:val="00F552D7"/>
    <w:rsid w:val="00F553F1"/>
    <w:rsid w:val="00F55607"/>
    <w:rsid w:val="00F55875"/>
    <w:rsid w:val="00F55A7E"/>
    <w:rsid w:val="00F55ABC"/>
    <w:rsid w:val="00F55C00"/>
    <w:rsid w:val="00F55DCA"/>
    <w:rsid w:val="00F55F24"/>
    <w:rsid w:val="00F56195"/>
    <w:rsid w:val="00F5651A"/>
    <w:rsid w:val="00F5685F"/>
    <w:rsid w:val="00F5691C"/>
    <w:rsid w:val="00F56966"/>
    <w:rsid w:val="00F56A0E"/>
    <w:rsid w:val="00F56C72"/>
    <w:rsid w:val="00F56E11"/>
    <w:rsid w:val="00F56E62"/>
    <w:rsid w:val="00F56FFD"/>
    <w:rsid w:val="00F57031"/>
    <w:rsid w:val="00F576A7"/>
    <w:rsid w:val="00F57748"/>
    <w:rsid w:val="00F57A13"/>
    <w:rsid w:val="00F57AC8"/>
    <w:rsid w:val="00F57E95"/>
    <w:rsid w:val="00F601F4"/>
    <w:rsid w:val="00F602BE"/>
    <w:rsid w:val="00F6043A"/>
    <w:rsid w:val="00F6047D"/>
    <w:rsid w:val="00F60662"/>
    <w:rsid w:val="00F60708"/>
    <w:rsid w:val="00F60939"/>
    <w:rsid w:val="00F60A8C"/>
    <w:rsid w:val="00F60AC5"/>
    <w:rsid w:val="00F60D79"/>
    <w:rsid w:val="00F60E8A"/>
    <w:rsid w:val="00F610F6"/>
    <w:rsid w:val="00F61194"/>
    <w:rsid w:val="00F611EB"/>
    <w:rsid w:val="00F612B8"/>
    <w:rsid w:val="00F612F3"/>
    <w:rsid w:val="00F61342"/>
    <w:rsid w:val="00F61867"/>
    <w:rsid w:val="00F618CC"/>
    <w:rsid w:val="00F61A2A"/>
    <w:rsid w:val="00F61CE3"/>
    <w:rsid w:val="00F61D8A"/>
    <w:rsid w:val="00F61E2D"/>
    <w:rsid w:val="00F61E2F"/>
    <w:rsid w:val="00F621C4"/>
    <w:rsid w:val="00F623CF"/>
    <w:rsid w:val="00F623F6"/>
    <w:rsid w:val="00F626B3"/>
    <w:rsid w:val="00F626F3"/>
    <w:rsid w:val="00F6273D"/>
    <w:rsid w:val="00F62B98"/>
    <w:rsid w:val="00F63030"/>
    <w:rsid w:val="00F63408"/>
    <w:rsid w:val="00F6347B"/>
    <w:rsid w:val="00F63784"/>
    <w:rsid w:val="00F6389D"/>
    <w:rsid w:val="00F6391E"/>
    <w:rsid w:val="00F641AA"/>
    <w:rsid w:val="00F64320"/>
    <w:rsid w:val="00F64429"/>
    <w:rsid w:val="00F64554"/>
    <w:rsid w:val="00F64956"/>
    <w:rsid w:val="00F64D67"/>
    <w:rsid w:val="00F64F79"/>
    <w:rsid w:val="00F64FB2"/>
    <w:rsid w:val="00F65041"/>
    <w:rsid w:val="00F651E1"/>
    <w:rsid w:val="00F65422"/>
    <w:rsid w:val="00F654ED"/>
    <w:rsid w:val="00F65545"/>
    <w:rsid w:val="00F656AF"/>
    <w:rsid w:val="00F65A36"/>
    <w:rsid w:val="00F65BC4"/>
    <w:rsid w:val="00F65BF4"/>
    <w:rsid w:val="00F65E31"/>
    <w:rsid w:val="00F65F13"/>
    <w:rsid w:val="00F65F28"/>
    <w:rsid w:val="00F66332"/>
    <w:rsid w:val="00F664E2"/>
    <w:rsid w:val="00F66B46"/>
    <w:rsid w:val="00F66B59"/>
    <w:rsid w:val="00F66E80"/>
    <w:rsid w:val="00F6707D"/>
    <w:rsid w:val="00F670B4"/>
    <w:rsid w:val="00F672EF"/>
    <w:rsid w:val="00F673D2"/>
    <w:rsid w:val="00F67448"/>
    <w:rsid w:val="00F6745F"/>
    <w:rsid w:val="00F67528"/>
    <w:rsid w:val="00F675BE"/>
    <w:rsid w:val="00F676FA"/>
    <w:rsid w:val="00F67787"/>
    <w:rsid w:val="00F677F4"/>
    <w:rsid w:val="00F67B91"/>
    <w:rsid w:val="00F67E30"/>
    <w:rsid w:val="00F7006C"/>
    <w:rsid w:val="00F7022C"/>
    <w:rsid w:val="00F7059C"/>
    <w:rsid w:val="00F7063A"/>
    <w:rsid w:val="00F708FB"/>
    <w:rsid w:val="00F709C3"/>
    <w:rsid w:val="00F709EB"/>
    <w:rsid w:val="00F70A9B"/>
    <w:rsid w:val="00F70B2B"/>
    <w:rsid w:val="00F70C31"/>
    <w:rsid w:val="00F70CBC"/>
    <w:rsid w:val="00F71023"/>
    <w:rsid w:val="00F710B0"/>
    <w:rsid w:val="00F71193"/>
    <w:rsid w:val="00F712E9"/>
    <w:rsid w:val="00F71400"/>
    <w:rsid w:val="00F71585"/>
    <w:rsid w:val="00F71609"/>
    <w:rsid w:val="00F716B1"/>
    <w:rsid w:val="00F71851"/>
    <w:rsid w:val="00F71923"/>
    <w:rsid w:val="00F71AC1"/>
    <w:rsid w:val="00F71B99"/>
    <w:rsid w:val="00F71B9C"/>
    <w:rsid w:val="00F71BEA"/>
    <w:rsid w:val="00F71C98"/>
    <w:rsid w:val="00F71D3F"/>
    <w:rsid w:val="00F71F95"/>
    <w:rsid w:val="00F72042"/>
    <w:rsid w:val="00F722CD"/>
    <w:rsid w:val="00F724AC"/>
    <w:rsid w:val="00F7278D"/>
    <w:rsid w:val="00F728AE"/>
    <w:rsid w:val="00F72AE3"/>
    <w:rsid w:val="00F72B70"/>
    <w:rsid w:val="00F72C98"/>
    <w:rsid w:val="00F730A8"/>
    <w:rsid w:val="00F730AC"/>
    <w:rsid w:val="00F733E3"/>
    <w:rsid w:val="00F734C5"/>
    <w:rsid w:val="00F734E4"/>
    <w:rsid w:val="00F73953"/>
    <w:rsid w:val="00F7396E"/>
    <w:rsid w:val="00F73972"/>
    <w:rsid w:val="00F73A8E"/>
    <w:rsid w:val="00F73BF5"/>
    <w:rsid w:val="00F73CE5"/>
    <w:rsid w:val="00F73DAA"/>
    <w:rsid w:val="00F73EB5"/>
    <w:rsid w:val="00F73ECA"/>
    <w:rsid w:val="00F73F95"/>
    <w:rsid w:val="00F74055"/>
    <w:rsid w:val="00F740D2"/>
    <w:rsid w:val="00F74135"/>
    <w:rsid w:val="00F74179"/>
    <w:rsid w:val="00F7422B"/>
    <w:rsid w:val="00F745E6"/>
    <w:rsid w:val="00F74717"/>
    <w:rsid w:val="00F748C6"/>
    <w:rsid w:val="00F7491F"/>
    <w:rsid w:val="00F74BC1"/>
    <w:rsid w:val="00F74D1A"/>
    <w:rsid w:val="00F74F6D"/>
    <w:rsid w:val="00F751AD"/>
    <w:rsid w:val="00F75322"/>
    <w:rsid w:val="00F7532D"/>
    <w:rsid w:val="00F7538F"/>
    <w:rsid w:val="00F7541F"/>
    <w:rsid w:val="00F75578"/>
    <w:rsid w:val="00F755F8"/>
    <w:rsid w:val="00F756B4"/>
    <w:rsid w:val="00F7580E"/>
    <w:rsid w:val="00F7599A"/>
    <w:rsid w:val="00F759A6"/>
    <w:rsid w:val="00F75A87"/>
    <w:rsid w:val="00F75AD2"/>
    <w:rsid w:val="00F75BAE"/>
    <w:rsid w:val="00F75D7F"/>
    <w:rsid w:val="00F75D8E"/>
    <w:rsid w:val="00F75FEF"/>
    <w:rsid w:val="00F764B0"/>
    <w:rsid w:val="00F76ABD"/>
    <w:rsid w:val="00F76E50"/>
    <w:rsid w:val="00F76EA1"/>
    <w:rsid w:val="00F76EC8"/>
    <w:rsid w:val="00F76FDA"/>
    <w:rsid w:val="00F771A1"/>
    <w:rsid w:val="00F772DB"/>
    <w:rsid w:val="00F775F4"/>
    <w:rsid w:val="00F7763E"/>
    <w:rsid w:val="00F7766C"/>
    <w:rsid w:val="00F77673"/>
    <w:rsid w:val="00F777DA"/>
    <w:rsid w:val="00F779F6"/>
    <w:rsid w:val="00F77A19"/>
    <w:rsid w:val="00F77A83"/>
    <w:rsid w:val="00F77C80"/>
    <w:rsid w:val="00F77C8E"/>
    <w:rsid w:val="00F77F2E"/>
    <w:rsid w:val="00F77F60"/>
    <w:rsid w:val="00F803FB"/>
    <w:rsid w:val="00F8042C"/>
    <w:rsid w:val="00F804AC"/>
    <w:rsid w:val="00F808D9"/>
    <w:rsid w:val="00F80907"/>
    <w:rsid w:val="00F80BB2"/>
    <w:rsid w:val="00F80C3B"/>
    <w:rsid w:val="00F80C80"/>
    <w:rsid w:val="00F80DC7"/>
    <w:rsid w:val="00F80DCE"/>
    <w:rsid w:val="00F80EF7"/>
    <w:rsid w:val="00F80F0D"/>
    <w:rsid w:val="00F81163"/>
    <w:rsid w:val="00F81217"/>
    <w:rsid w:val="00F81420"/>
    <w:rsid w:val="00F8152A"/>
    <w:rsid w:val="00F81530"/>
    <w:rsid w:val="00F8199F"/>
    <w:rsid w:val="00F81AE7"/>
    <w:rsid w:val="00F81AF1"/>
    <w:rsid w:val="00F821C1"/>
    <w:rsid w:val="00F8244D"/>
    <w:rsid w:val="00F829E6"/>
    <w:rsid w:val="00F82A55"/>
    <w:rsid w:val="00F82C1C"/>
    <w:rsid w:val="00F82C44"/>
    <w:rsid w:val="00F82CDA"/>
    <w:rsid w:val="00F82CFB"/>
    <w:rsid w:val="00F83099"/>
    <w:rsid w:val="00F83147"/>
    <w:rsid w:val="00F83213"/>
    <w:rsid w:val="00F83214"/>
    <w:rsid w:val="00F8334E"/>
    <w:rsid w:val="00F83432"/>
    <w:rsid w:val="00F835E0"/>
    <w:rsid w:val="00F837DA"/>
    <w:rsid w:val="00F837EA"/>
    <w:rsid w:val="00F83AF8"/>
    <w:rsid w:val="00F83F74"/>
    <w:rsid w:val="00F84094"/>
    <w:rsid w:val="00F84098"/>
    <w:rsid w:val="00F8417A"/>
    <w:rsid w:val="00F8422D"/>
    <w:rsid w:val="00F8448B"/>
    <w:rsid w:val="00F844BC"/>
    <w:rsid w:val="00F84699"/>
    <w:rsid w:val="00F847AA"/>
    <w:rsid w:val="00F847FA"/>
    <w:rsid w:val="00F8489E"/>
    <w:rsid w:val="00F84AFF"/>
    <w:rsid w:val="00F84DD0"/>
    <w:rsid w:val="00F84E52"/>
    <w:rsid w:val="00F84E77"/>
    <w:rsid w:val="00F85367"/>
    <w:rsid w:val="00F854F0"/>
    <w:rsid w:val="00F858D8"/>
    <w:rsid w:val="00F85B45"/>
    <w:rsid w:val="00F85E6F"/>
    <w:rsid w:val="00F85F2D"/>
    <w:rsid w:val="00F860D1"/>
    <w:rsid w:val="00F862A8"/>
    <w:rsid w:val="00F863F0"/>
    <w:rsid w:val="00F86628"/>
    <w:rsid w:val="00F86690"/>
    <w:rsid w:val="00F86764"/>
    <w:rsid w:val="00F867D2"/>
    <w:rsid w:val="00F8688C"/>
    <w:rsid w:val="00F86B4E"/>
    <w:rsid w:val="00F86C99"/>
    <w:rsid w:val="00F87097"/>
    <w:rsid w:val="00F87142"/>
    <w:rsid w:val="00F87451"/>
    <w:rsid w:val="00F8747E"/>
    <w:rsid w:val="00F874BA"/>
    <w:rsid w:val="00F87901"/>
    <w:rsid w:val="00F879F0"/>
    <w:rsid w:val="00F87A3B"/>
    <w:rsid w:val="00F87B59"/>
    <w:rsid w:val="00F87F79"/>
    <w:rsid w:val="00F87F88"/>
    <w:rsid w:val="00F87FA1"/>
    <w:rsid w:val="00F90051"/>
    <w:rsid w:val="00F90257"/>
    <w:rsid w:val="00F90331"/>
    <w:rsid w:val="00F90567"/>
    <w:rsid w:val="00F9067B"/>
    <w:rsid w:val="00F908FA"/>
    <w:rsid w:val="00F90984"/>
    <w:rsid w:val="00F90A13"/>
    <w:rsid w:val="00F90D8E"/>
    <w:rsid w:val="00F90E23"/>
    <w:rsid w:val="00F90EAC"/>
    <w:rsid w:val="00F90EC4"/>
    <w:rsid w:val="00F90F8C"/>
    <w:rsid w:val="00F910D1"/>
    <w:rsid w:val="00F91255"/>
    <w:rsid w:val="00F9128F"/>
    <w:rsid w:val="00F913AE"/>
    <w:rsid w:val="00F91593"/>
    <w:rsid w:val="00F917B6"/>
    <w:rsid w:val="00F91A85"/>
    <w:rsid w:val="00F91C5F"/>
    <w:rsid w:val="00F91E51"/>
    <w:rsid w:val="00F91F44"/>
    <w:rsid w:val="00F91FA4"/>
    <w:rsid w:val="00F922DE"/>
    <w:rsid w:val="00F9234F"/>
    <w:rsid w:val="00F923FA"/>
    <w:rsid w:val="00F92540"/>
    <w:rsid w:val="00F925EB"/>
    <w:rsid w:val="00F926A8"/>
    <w:rsid w:val="00F928B4"/>
    <w:rsid w:val="00F929FD"/>
    <w:rsid w:val="00F92AAF"/>
    <w:rsid w:val="00F92B0C"/>
    <w:rsid w:val="00F92B97"/>
    <w:rsid w:val="00F92C13"/>
    <w:rsid w:val="00F92C8E"/>
    <w:rsid w:val="00F92D23"/>
    <w:rsid w:val="00F93227"/>
    <w:rsid w:val="00F93284"/>
    <w:rsid w:val="00F932F6"/>
    <w:rsid w:val="00F93428"/>
    <w:rsid w:val="00F93794"/>
    <w:rsid w:val="00F9389A"/>
    <w:rsid w:val="00F939B5"/>
    <w:rsid w:val="00F93A5B"/>
    <w:rsid w:val="00F93CCA"/>
    <w:rsid w:val="00F94092"/>
    <w:rsid w:val="00F94142"/>
    <w:rsid w:val="00F943C9"/>
    <w:rsid w:val="00F947FB"/>
    <w:rsid w:val="00F948A0"/>
    <w:rsid w:val="00F949DB"/>
    <w:rsid w:val="00F94AA2"/>
    <w:rsid w:val="00F94FB1"/>
    <w:rsid w:val="00F950B4"/>
    <w:rsid w:val="00F951D5"/>
    <w:rsid w:val="00F95205"/>
    <w:rsid w:val="00F952A3"/>
    <w:rsid w:val="00F952C2"/>
    <w:rsid w:val="00F9540B"/>
    <w:rsid w:val="00F9546C"/>
    <w:rsid w:val="00F957E8"/>
    <w:rsid w:val="00F958FB"/>
    <w:rsid w:val="00F959BB"/>
    <w:rsid w:val="00F95CA1"/>
    <w:rsid w:val="00F95D01"/>
    <w:rsid w:val="00F95ED0"/>
    <w:rsid w:val="00F95EE2"/>
    <w:rsid w:val="00F95F56"/>
    <w:rsid w:val="00F95FDA"/>
    <w:rsid w:val="00F9616A"/>
    <w:rsid w:val="00F96355"/>
    <w:rsid w:val="00F96395"/>
    <w:rsid w:val="00F96451"/>
    <w:rsid w:val="00F96469"/>
    <w:rsid w:val="00F964BB"/>
    <w:rsid w:val="00F96728"/>
    <w:rsid w:val="00F967BE"/>
    <w:rsid w:val="00F96841"/>
    <w:rsid w:val="00F96A20"/>
    <w:rsid w:val="00F96A3F"/>
    <w:rsid w:val="00F96C2D"/>
    <w:rsid w:val="00F96C75"/>
    <w:rsid w:val="00F97034"/>
    <w:rsid w:val="00F97214"/>
    <w:rsid w:val="00F973CD"/>
    <w:rsid w:val="00F974B9"/>
    <w:rsid w:val="00F9756F"/>
    <w:rsid w:val="00F977BB"/>
    <w:rsid w:val="00F97A25"/>
    <w:rsid w:val="00F97DD6"/>
    <w:rsid w:val="00F97EBC"/>
    <w:rsid w:val="00F97F00"/>
    <w:rsid w:val="00F97F48"/>
    <w:rsid w:val="00F97F4E"/>
    <w:rsid w:val="00FA032F"/>
    <w:rsid w:val="00FA0334"/>
    <w:rsid w:val="00FA0390"/>
    <w:rsid w:val="00FA0473"/>
    <w:rsid w:val="00FA0C63"/>
    <w:rsid w:val="00FA0CAE"/>
    <w:rsid w:val="00FA0DA2"/>
    <w:rsid w:val="00FA0E29"/>
    <w:rsid w:val="00FA1112"/>
    <w:rsid w:val="00FA14F8"/>
    <w:rsid w:val="00FA1533"/>
    <w:rsid w:val="00FA16A2"/>
    <w:rsid w:val="00FA1721"/>
    <w:rsid w:val="00FA184D"/>
    <w:rsid w:val="00FA1969"/>
    <w:rsid w:val="00FA23F8"/>
    <w:rsid w:val="00FA2564"/>
    <w:rsid w:val="00FA25AC"/>
    <w:rsid w:val="00FA266E"/>
    <w:rsid w:val="00FA282C"/>
    <w:rsid w:val="00FA2990"/>
    <w:rsid w:val="00FA2E00"/>
    <w:rsid w:val="00FA2E9A"/>
    <w:rsid w:val="00FA2F5A"/>
    <w:rsid w:val="00FA2FCF"/>
    <w:rsid w:val="00FA3422"/>
    <w:rsid w:val="00FA3466"/>
    <w:rsid w:val="00FA34DF"/>
    <w:rsid w:val="00FA34E6"/>
    <w:rsid w:val="00FA35B7"/>
    <w:rsid w:val="00FA35FB"/>
    <w:rsid w:val="00FA375E"/>
    <w:rsid w:val="00FA376D"/>
    <w:rsid w:val="00FA3C39"/>
    <w:rsid w:val="00FA3DBC"/>
    <w:rsid w:val="00FA4143"/>
    <w:rsid w:val="00FA4270"/>
    <w:rsid w:val="00FA4343"/>
    <w:rsid w:val="00FA4522"/>
    <w:rsid w:val="00FA4614"/>
    <w:rsid w:val="00FA4621"/>
    <w:rsid w:val="00FA4747"/>
    <w:rsid w:val="00FA48A0"/>
    <w:rsid w:val="00FA496C"/>
    <w:rsid w:val="00FA4C63"/>
    <w:rsid w:val="00FA4C83"/>
    <w:rsid w:val="00FA4FF4"/>
    <w:rsid w:val="00FA516E"/>
    <w:rsid w:val="00FA520B"/>
    <w:rsid w:val="00FA525B"/>
    <w:rsid w:val="00FA5301"/>
    <w:rsid w:val="00FA5430"/>
    <w:rsid w:val="00FA5615"/>
    <w:rsid w:val="00FA569C"/>
    <w:rsid w:val="00FA56BF"/>
    <w:rsid w:val="00FA56F1"/>
    <w:rsid w:val="00FA5747"/>
    <w:rsid w:val="00FA59E3"/>
    <w:rsid w:val="00FA5D3D"/>
    <w:rsid w:val="00FA5EE5"/>
    <w:rsid w:val="00FA6048"/>
    <w:rsid w:val="00FA60AB"/>
    <w:rsid w:val="00FA627B"/>
    <w:rsid w:val="00FA62CD"/>
    <w:rsid w:val="00FA655B"/>
    <w:rsid w:val="00FA65C6"/>
    <w:rsid w:val="00FA6A51"/>
    <w:rsid w:val="00FA6D75"/>
    <w:rsid w:val="00FA6F47"/>
    <w:rsid w:val="00FA6F80"/>
    <w:rsid w:val="00FA7377"/>
    <w:rsid w:val="00FA73BF"/>
    <w:rsid w:val="00FA74E6"/>
    <w:rsid w:val="00FA76A4"/>
    <w:rsid w:val="00FA7731"/>
    <w:rsid w:val="00FA786E"/>
    <w:rsid w:val="00FA78A3"/>
    <w:rsid w:val="00FA7BF0"/>
    <w:rsid w:val="00FA7C4B"/>
    <w:rsid w:val="00FA7D76"/>
    <w:rsid w:val="00FB03F6"/>
    <w:rsid w:val="00FB04B7"/>
    <w:rsid w:val="00FB04CC"/>
    <w:rsid w:val="00FB04D5"/>
    <w:rsid w:val="00FB05B7"/>
    <w:rsid w:val="00FB089D"/>
    <w:rsid w:val="00FB0B08"/>
    <w:rsid w:val="00FB0B29"/>
    <w:rsid w:val="00FB0B48"/>
    <w:rsid w:val="00FB0CDD"/>
    <w:rsid w:val="00FB0D1E"/>
    <w:rsid w:val="00FB1051"/>
    <w:rsid w:val="00FB123E"/>
    <w:rsid w:val="00FB1406"/>
    <w:rsid w:val="00FB1550"/>
    <w:rsid w:val="00FB15A8"/>
    <w:rsid w:val="00FB1713"/>
    <w:rsid w:val="00FB1920"/>
    <w:rsid w:val="00FB19ED"/>
    <w:rsid w:val="00FB1BF5"/>
    <w:rsid w:val="00FB1CB3"/>
    <w:rsid w:val="00FB1CFB"/>
    <w:rsid w:val="00FB1E5F"/>
    <w:rsid w:val="00FB1EB2"/>
    <w:rsid w:val="00FB2211"/>
    <w:rsid w:val="00FB2381"/>
    <w:rsid w:val="00FB2394"/>
    <w:rsid w:val="00FB23DC"/>
    <w:rsid w:val="00FB244C"/>
    <w:rsid w:val="00FB2484"/>
    <w:rsid w:val="00FB249F"/>
    <w:rsid w:val="00FB2AB4"/>
    <w:rsid w:val="00FB2BC5"/>
    <w:rsid w:val="00FB2C8D"/>
    <w:rsid w:val="00FB2D91"/>
    <w:rsid w:val="00FB2D9F"/>
    <w:rsid w:val="00FB304F"/>
    <w:rsid w:val="00FB347F"/>
    <w:rsid w:val="00FB3498"/>
    <w:rsid w:val="00FB3754"/>
    <w:rsid w:val="00FB37AF"/>
    <w:rsid w:val="00FB37CB"/>
    <w:rsid w:val="00FB3BAF"/>
    <w:rsid w:val="00FB3CBD"/>
    <w:rsid w:val="00FB3D31"/>
    <w:rsid w:val="00FB3E20"/>
    <w:rsid w:val="00FB3E3C"/>
    <w:rsid w:val="00FB408A"/>
    <w:rsid w:val="00FB41AF"/>
    <w:rsid w:val="00FB41D5"/>
    <w:rsid w:val="00FB4313"/>
    <w:rsid w:val="00FB44BB"/>
    <w:rsid w:val="00FB4821"/>
    <w:rsid w:val="00FB4994"/>
    <w:rsid w:val="00FB4BEF"/>
    <w:rsid w:val="00FB4CD3"/>
    <w:rsid w:val="00FB4CE4"/>
    <w:rsid w:val="00FB4F8C"/>
    <w:rsid w:val="00FB4FEA"/>
    <w:rsid w:val="00FB5021"/>
    <w:rsid w:val="00FB59D0"/>
    <w:rsid w:val="00FB5A1F"/>
    <w:rsid w:val="00FB5AB8"/>
    <w:rsid w:val="00FB5AC5"/>
    <w:rsid w:val="00FB5C1B"/>
    <w:rsid w:val="00FB5D85"/>
    <w:rsid w:val="00FB5E87"/>
    <w:rsid w:val="00FB5F68"/>
    <w:rsid w:val="00FB5FB8"/>
    <w:rsid w:val="00FB60EB"/>
    <w:rsid w:val="00FB66EC"/>
    <w:rsid w:val="00FB6DBB"/>
    <w:rsid w:val="00FB6E65"/>
    <w:rsid w:val="00FB72B6"/>
    <w:rsid w:val="00FB72DD"/>
    <w:rsid w:val="00FB7388"/>
    <w:rsid w:val="00FB7716"/>
    <w:rsid w:val="00FB78D4"/>
    <w:rsid w:val="00FB798A"/>
    <w:rsid w:val="00FB7BCB"/>
    <w:rsid w:val="00FB7EC4"/>
    <w:rsid w:val="00FB7F61"/>
    <w:rsid w:val="00FC00AB"/>
    <w:rsid w:val="00FC013F"/>
    <w:rsid w:val="00FC01C5"/>
    <w:rsid w:val="00FC029B"/>
    <w:rsid w:val="00FC05F5"/>
    <w:rsid w:val="00FC0689"/>
    <w:rsid w:val="00FC0739"/>
    <w:rsid w:val="00FC07A1"/>
    <w:rsid w:val="00FC07E2"/>
    <w:rsid w:val="00FC0A20"/>
    <w:rsid w:val="00FC0B78"/>
    <w:rsid w:val="00FC0C89"/>
    <w:rsid w:val="00FC0D08"/>
    <w:rsid w:val="00FC0EB5"/>
    <w:rsid w:val="00FC0F68"/>
    <w:rsid w:val="00FC0F6D"/>
    <w:rsid w:val="00FC12D6"/>
    <w:rsid w:val="00FC13C2"/>
    <w:rsid w:val="00FC1601"/>
    <w:rsid w:val="00FC168F"/>
    <w:rsid w:val="00FC169D"/>
    <w:rsid w:val="00FC1726"/>
    <w:rsid w:val="00FC1B10"/>
    <w:rsid w:val="00FC1C2F"/>
    <w:rsid w:val="00FC1D18"/>
    <w:rsid w:val="00FC1DA1"/>
    <w:rsid w:val="00FC1E54"/>
    <w:rsid w:val="00FC1F25"/>
    <w:rsid w:val="00FC205D"/>
    <w:rsid w:val="00FC2087"/>
    <w:rsid w:val="00FC2107"/>
    <w:rsid w:val="00FC223F"/>
    <w:rsid w:val="00FC2297"/>
    <w:rsid w:val="00FC24A8"/>
    <w:rsid w:val="00FC263A"/>
    <w:rsid w:val="00FC27BF"/>
    <w:rsid w:val="00FC2AC6"/>
    <w:rsid w:val="00FC2AF8"/>
    <w:rsid w:val="00FC3105"/>
    <w:rsid w:val="00FC311D"/>
    <w:rsid w:val="00FC3310"/>
    <w:rsid w:val="00FC333E"/>
    <w:rsid w:val="00FC335C"/>
    <w:rsid w:val="00FC338E"/>
    <w:rsid w:val="00FC3795"/>
    <w:rsid w:val="00FC39B8"/>
    <w:rsid w:val="00FC3ACC"/>
    <w:rsid w:val="00FC3BDB"/>
    <w:rsid w:val="00FC3F13"/>
    <w:rsid w:val="00FC3FA8"/>
    <w:rsid w:val="00FC40EA"/>
    <w:rsid w:val="00FC413B"/>
    <w:rsid w:val="00FC41EE"/>
    <w:rsid w:val="00FC42C5"/>
    <w:rsid w:val="00FC434A"/>
    <w:rsid w:val="00FC457D"/>
    <w:rsid w:val="00FC45C0"/>
    <w:rsid w:val="00FC4742"/>
    <w:rsid w:val="00FC478C"/>
    <w:rsid w:val="00FC4791"/>
    <w:rsid w:val="00FC4886"/>
    <w:rsid w:val="00FC490D"/>
    <w:rsid w:val="00FC49F6"/>
    <w:rsid w:val="00FC4B7C"/>
    <w:rsid w:val="00FC5042"/>
    <w:rsid w:val="00FC52DA"/>
    <w:rsid w:val="00FC5667"/>
    <w:rsid w:val="00FC588F"/>
    <w:rsid w:val="00FC59F8"/>
    <w:rsid w:val="00FC5AF1"/>
    <w:rsid w:val="00FC5E93"/>
    <w:rsid w:val="00FC5F48"/>
    <w:rsid w:val="00FC6190"/>
    <w:rsid w:val="00FC6370"/>
    <w:rsid w:val="00FC637D"/>
    <w:rsid w:val="00FC6461"/>
    <w:rsid w:val="00FC650B"/>
    <w:rsid w:val="00FC65F9"/>
    <w:rsid w:val="00FC6817"/>
    <w:rsid w:val="00FC6B04"/>
    <w:rsid w:val="00FC6D22"/>
    <w:rsid w:val="00FC6E80"/>
    <w:rsid w:val="00FC6F81"/>
    <w:rsid w:val="00FC7021"/>
    <w:rsid w:val="00FC71C7"/>
    <w:rsid w:val="00FC71F5"/>
    <w:rsid w:val="00FC72A4"/>
    <w:rsid w:val="00FC7343"/>
    <w:rsid w:val="00FC734F"/>
    <w:rsid w:val="00FC736B"/>
    <w:rsid w:val="00FC7471"/>
    <w:rsid w:val="00FC7484"/>
    <w:rsid w:val="00FC74AC"/>
    <w:rsid w:val="00FC75E8"/>
    <w:rsid w:val="00FC7A7A"/>
    <w:rsid w:val="00FC7AC7"/>
    <w:rsid w:val="00FC7B10"/>
    <w:rsid w:val="00FC7BAF"/>
    <w:rsid w:val="00FC7C7E"/>
    <w:rsid w:val="00FC7D7E"/>
    <w:rsid w:val="00FC7F8D"/>
    <w:rsid w:val="00FC7FB2"/>
    <w:rsid w:val="00FC7FDB"/>
    <w:rsid w:val="00FD01A4"/>
    <w:rsid w:val="00FD033A"/>
    <w:rsid w:val="00FD05A3"/>
    <w:rsid w:val="00FD07DF"/>
    <w:rsid w:val="00FD0984"/>
    <w:rsid w:val="00FD09EC"/>
    <w:rsid w:val="00FD0ADB"/>
    <w:rsid w:val="00FD0B07"/>
    <w:rsid w:val="00FD0B7B"/>
    <w:rsid w:val="00FD0E6D"/>
    <w:rsid w:val="00FD0EA4"/>
    <w:rsid w:val="00FD0EF0"/>
    <w:rsid w:val="00FD0FB0"/>
    <w:rsid w:val="00FD11D1"/>
    <w:rsid w:val="00FD123D"/>
    <w:rsid w:val="00FD166D"/>
    <w:rsid w:val="00FD1BAA"/>
    <w:rsid w:val="00FD1BF9"/>
    <w:rsid w:val="00FD1CA9"/>
    <w:rsid w:val="00FD1EAD"/>
    <w:rsid w:val="00FD20E3"/>
    <w:rsid w:val="00FD21DE"/>
    <w:rsid w:val="00FD2293"/>
    <w:rsid w:val="00FD23EE"/>
    <w:rsid w:val="00FD265C"/>
    <w:rsid w:val="00FD28A7"/>
    <w:rsid w:val="00FD2AEE"/>
    <w:rsid w:val="00FD2D59"/>
    <w:rsid w:val="00FD2E91"/>
    <w:rsid w:val="00FD2FCE"/>
    <w:rsid w:val="00FD33B6"/>
    <w:rsid w:val="00FD33B8"/>
    <w:rsid w:val="00FD35EE"/>
    <w:rsid w:val="00FD36EC"/>
    <w:rsid w:val="00FD386D"/>
    <w:rsid w:val="00FD3880"/>
    <w:rsid w:val="00FD399B"/>
    <w:rsid w:val="00FD3DE6"/>
    <w:rsid w:val="00FD422D"/>
    <w:rsid w:val="00FD4496"/>
    <w:rsid w:val="00FD47C8"/>
    <w:rsid w:val="00FD4892"/>
    <w:rsid w:val="00FD48B2"/>
    <w:rsid w:val="00FD48BD"/>
    <w:rsid w:val="00FD49B4"/>
    <w:rsid w:val="00FD4A44"/>
    <w:rsid w:val="00FD4AD8"/>
    <w:rsid w:val="00FD4BB4"/>
    <w:rsid w:val="00FD4CDD"/>
    <w:rsid w:val="00FD4D60"/>
    <w:rsid w:val="00FD4D7E"/>
    <w:rsid w:val="00FD4E06"/>
    <w:rsid w:val="00FD4FA3"/>
    <w:rsid w:val="00FD533D"/>
    <w:rsid w:val="00FD546C"/>
    <w:rsid w:val="00FD572C"/>
    <w:rsid w:val="00FD575F"/>
    <w:rsid w:val="00FD5888"/>
    <w:rsid w:val="00FD59B5"/>
    <w:rsid w:val="00FD5DA3"/>
    <w:rsid w:val="00FD5DF9"/>
    <w:rsid w:val="00FD62B9"/>
    <w:rsid w:val="00FD65C5"/>
    <w:rsid w:val="00FD6858"/>
    <w:rsid w:val="00FD68CD"/>
    <w:rsid w:val="00FD6983"/>
    <w:rsid w:val="00FD6985"/>
    <w:rsid w:val="00FD69B6"/>
    <w:rsid w:val="00FD69D0"/>
    <w:rsid w:val="00FD6AC3"/>
    <w:rsid w:val="00FD6B0C"/>
    <w:rsid w:val="00FD6C62"/>
    <w:rsid w:val="00FD6DF6"/>
    <w:rsid w:val="00FD7110"/>
    <w:rsid w:val="00FD712F"/>
    <w:rsid w:val="00FD754F"/>
    <w:rsid w:val="00FD7606"/>
    <w:rsid w:val="00FD7643"/>
    <w:rsid w:val="00FD77E8"/>
    <w:rsid w:val="00FD7824"/>
    <w:rsid w:val="00FD78A4"/>
    <w:rsid w:val="00FD7C05"/>
    <w:rsid w:val="00FD7CEC"/>
    <w:rsid w:val="00FD7D50"/>
    <w:rsid w:val="00FD7F3F"/>
    <w:rsid w:val="00FE0C5D"/>
    <w:rsid w:val="00FE0D2F"/>
    <w:rsid w:val="00FE0FA6"/>
    <w:rsid w:val="00FE101E"/>
    <w:rsid w:val="00FE11AB"/>
    <w:rsid w:val="00FE1333"/>
    <w:rsid w:val="00FE1529"/>
    <w:rsid w:val="00FE19E6"/>
    <w:rsid w:val="00FE1B7C"/>
    <w:rsid w:val="00FE1C15"/>
    <w:rsid w:val="00FE1CC3"/>
    <w:rsid w:val="00FE1F10"/>
    <w:rsid w:val="00FE211A"/>
    <w:rsid w:val="00FE2146"/>
    <w:rsid w:val="00FE265A"/>
    <w:rsid w:val="00FE26F6"/>
    <w:rsid w:val="00FE270E"/>
    <w:rsid w:val="00FE296C"/>
    <w:rsid w:val="00FE2FCA"/>
    <w:rsid w:val="00FE2FFE"/>
    <w:rsid w:val="00FE31AB"/>
    <w:rsid w:val="00FE345B"/>
    <w:rsid w:val="00FE34F7"/>
    <w:rsid w:val="00FE35CE"/>
    <w:rsid w:val="00FE39A0"/>
    <w:rsid w:val="00FE39E3"/>
    <w:rsid w:val="00FE3B8F"/>
    <w:rsid w:val="00FE3C63"/>
    <w:rsid w:val="00FE3D0C"/>
    <w:rsid w:val="00FE4148"/>
    <w:rsid w:val="00FE4197"/>
    <w:rsid w:val="00FE4389"/>
    <w:rsid w:val="00FE448B"/>
    <w:rsid w:val="00FE4616"/>
    <w:rsid w:val="00FE46A3"/>
    <w:rsid w:val="00FE4752"/>
    <w:rsid w:val="00FE47C8"/>
    <w:rsid w:val="00FE49B3"/>
    <w:rsid w:val="00FE4C20"/>
    <w:rsid w:val="00FE4E91"/>
    <w:rsid w:val="00FE4F2E"/>
    <w:rsid w:val="00FE54B2"/>
    <w:rsid w:val="00FE598D"/>
    <w:rsid w:val="00FE59D1"/>
    <w:rsid w:val="00FE5CAB"/>
    <w:rsid w:val="00FE5E29"/>
    <w:rsid w:val="00FE6024"/>
    <w:rsid w:val="00FE628A"/>
    <w:rsid w:val="00FE650E"/>
    <w:rsid w:val="00FE65BF"/>
    <w:rsid w:val="00FE677D"/>
    <w:rsid w:val="00FE687C"/>
    <w:rsid w:val="00FE6D5D"/>
    <w:rsid w:val="00FE70C4"/>
    <w:rsid w:val="00FE7AD2"/>
    <w:rsid w:val="00FE7B8C"/>
    <w:rsid w:val="00FF003E"/>
    <w:rsid w:val="00FF0048"/>
    <w:rsid w:val="00FF00B1"/>
    <w:rsid w:val="00FF00E0"/>
    <w:rsid w:val="00FF020A"/>
    <w:rsid w:val="00FF04B3"/>
    <w:rsid w:val="00FF0522"/>
    <w:rsid w:val="00FF0546"/>
    <w:rsid w:val="00FF07E3"/>
    <w:rsid w:val="00FF08CA"/>
    <w:rsid w:val="00FF0A67"/>
    <w:rsid w:val="00FF0A6A"/>
    <w:rsid w:val="00FF0AD0"/>
    <w:rsid w:val="00FF1168"/>
    <w:rsid w:val="00FF1233"/>
    <w:rsid w:val="00FF1467"/>
    <w:rsid w:val="00FF1540"/>
    <w:rsid w:val="00FF1695"/>
    <w:rsid w:val="00FF1808"/>
    <w:rsid w:val="00FF1F8A"/>
    <w:rsid w:val="00FF2200"/>
    <w:rsid w:val="00FF2270"/>
    <w:rsid w:val="00FF2322"/>
    <w:rsid w:val="00FF2477"/>
    <w:rsid w:val="00FF24CE"/>
    <w:rsid w:val="00FF25CB"/>
    <w:rsid w:val="00FF278E"/>
    <w:rsid w:val="00FF27C9"/>
    <w:rsid w:val="00FF2971"/>
    <w:rsid w:val="00FF2BBA"/>
    <w:rsid w:val="00FF2C4A"/>
    <w:rsid w:val="00FF3376"/>
    <w:rsid w:val="00FF34D1"/>
    <w:rsid w:val="00FF3589"/>
    <w:rsid w:val="00FF35D7"/>
    <w:rsid w:val="00FF36AA"/>
    <w:rsid w:val="00FF37B3"/>
    <w:rsid w:val="00FF3959"/>
    <w:rsid w:val="00FF3A01"/>
    <w:rsid w:val="00FF3BF0"/>
    <w:rsid w:val="00FF3FBC"/>
    <w:rsid w:val="00FF4068"/>
    <w:rsid w:val="00FF423C"/>
    <w:rsid w:val="00FF4371"/>
    <w:rsid w:val="00FF453E"/>
    <w:rsid w:val="00FF4564"/>
    <w:rsid w:val="00FF4596"/>
    <w:rsid w:val="00FF4AF1"/>
    <w:rsid w:val="00FF4B2C"/>
    <w:rsid w:val="00FF4CC2"/>
    <w:rsid w:val="00FF4E67"/>
    <w:rsid w:val="00FF5009"/>
    <w:rsid w:val="00FF5044"/>
    <w:rsid w:val="00FF504F"/>
    <w:rsid w:val="00FF5062"/>
    <w:rsid w:val="00FF520C"/>
    <w:rsid w:val="00FF5268"/>
    <w:rsid w:val="00FF5605"/>
    <w:rsid w:val="00FF561B"/>
    <w:rsid w:val="00FF583C"/>
    <w:rsid w:val="00FF58F5"/>
    <w:rsid w:val="00FF592E"/>
    <w:rsid w:val="00FF5B91"/>
    <w:rsid w:val="00FF5BA6"/>
    <w:rsid w:val="00FF5D19"/>
    <w:rsid w:val="00FF5DAA"/>
    <w:rsid w:val="00FF5E8A"/>
    <w:rsid w:val="00FF5E9C"/>
    <w:rsid w:val="00FF5EB1"/>
    <w:rsid w:val="00FF5F1F"/>
    <w:rsid w:val="00FF5FE4"/>
    <w:rsid w:val="00FF6079"/>
    <w:rsid w:val="00FF61C1"/>
    <w:rsid w:val="00FF62E8"/>
    <w:rsid w:val="00FF641D"/>
    <w:rsid w:val="00FF6496"/>
    <w:rsid w:val="00FF6546"/>
    <w:rsid w:val="00FF65B6"/>
    <w:rsid w:val="00FF6651"/>
    <w:rsid w:val="00FF6686"/>
    <w:rsid w:val="00FF67BA"/>
    <w:rsid w:val="00FF68ED"/>
    <w:rsid w:val="00FF6FF6"/>
    <w:rsid w:val="00FF711F"/>
    <w:rsid w:val="00FF7248"/>
    <w:rsid w:val="00FF732B"/>
    <w:rsid w:val="00FF73D8"/>
    <w:rsid w:val="00FF74BD"/>
    <w:rsid w:val="00FF750A"/>
    <w:rsid w:val="00FF7536"/>
    <w:rsid w:val="00FF771D"/>
    <w:rsid w:val="00FF77E3"/>
    <w:rsid w:val="00FF7807"/>
    <w:rsid w:val="00FF797B"/>
    <w:rsid w:val="00FF7A4A"/>
    <w:rsid w:val="00FF7B65"/>
    <w:rsid w:val="00FF7B77"/>
    <w:rsid w:val="00FF7F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C71ADA"/>
  <w15:chartTrackingRefBased/>
  <w15:docId w15:val="{1A317EFF-987D-4BF8-A02D-A2F956EF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50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343EF0"/>
    <w:pPr>
      <w:tabs>
        <w:tab w:val="left" w:pos="550"/>
      </w:tabs>
      <w:spacing w:after="0" w:line="240" w:lineRule="auto"/>
      <w:ind w:left="547" w:right="-29"/>
      <w:jc w:val="both"/>
    </w:pPr>
    <w:rPr>
      <w:rFonts w:eastAsia="Arial Unicode MS"/>
      <w:bCs/>
      <w:i/>
      <w:iCs/>
      <w:szCs w:val="22"/>
      <w:lang w:val="x-none" w:eastAsia="en-GB" w:bidi="th-TH"/>
    </w:rPr>
  </w:style>
  <w:style w:type="character" w:customStyle="1" w:styleId="AccPolicysubheadChar">
    <w:name w:val="Acc Policy sub head Char"/>
    <w:link w:val="AccPolicysubhead"/>
    <w:rsid w:val="00343EF0"/>
    <w:rPr>
      <w:rFonts w:eastAsia="Arial Unicode MS"/>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table" w:customStyle="1" w:styleId="TableGrid3">
    <w:name w:val="Table Grid3"/>
    <w:basedOn w:val="TableNormal"/>
    <w:next w:val="TableGrid"/>
    <w:uiPriority w:val="39"/>
    <w:rsid w:val="00C039BE"/>
    <w:pPr>
      <w:spacing w:line="260" w:lineRule="atLeast"/>
    </w:pPr>
    <w:rPr>
      <w:rFonts w:eastAsia="Times New Roman"/>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039BE"/>
    <w:pPr>
      <w:spacing w:line="260" w:lineRule="atLeast"/>
    </w:pPr>
    <w:rPr>
      <w:rFonts w:eastAsia="Times New Roman" w:cs="Times New Roman"/>
      <w:lang w:bidi="te-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TableofFigures">
    <w:name w:val="table of figures"/>
    <w:basedOn w:val="Normal"/>
    <w:next w:val="Normal"/>
    <w:uiPriority w:val="99"/>
    <w:semiHidden/>
    <w:unhideWhenUsed/>
    <w:rsid w:val="00C039BE"/>
    <w:rPr>
      <w:rFonts w:eastAsia="Times New Roman"/>
    </w:rPr>
  </w:style>
  <w:style w:type="paragraph" w:customStyle="1" w:styleId="Pa32">
    <w:name w:val="Pa32"/>
    <w:basedOn w:val="Default"/>
    <w:next w:val="Default"/>
    <w:uiPriority w:val="99"/>
    <w:rsid w:val="00E23B39"/>
    <w:pPr>
      <w:spacing w:line="161" w:lineRule="atLeast"/>
    </w:pPr>
    <w:rPr>
      <w:rFonts w:ascii="Univers LT Std 45 Light" w:eastAsia="SimSun" w:hAnsi="Univers LT Std 45 Light" w:cs="Angsana New"/>
      <w:color w:val="auto"/>
      <w:lang w:eastAsia="en-US"/>
    </w:rPr>
  </w:style>
  <w:style w:type="paragraph" w:customStyle="1" w:styleId="Pa4">
    <w:name w:val="Pa4"/>
    <w:basedOn w:val="Default"/>
    <w:next w:val="Default"/>
    <w:uiPriority w:val="99"/>
    <w:rsid w:val="00736A33"/>
    <w:pPr>
      <w:spacing w:line="191" w:lineRule="atLeast"/>
    </w:pPr>
    <w:rPr>
      <w:rFonts w:ascii="Univers LT Std 45 Light" w:eastAsia="SimSun" w:hAnsi="Univers LT Std 45 Light" w:cs="Angsana New"/>
      <w:color w:val="auto"/>
      <w:lang w:eastAsia="en-US"/>
    </w:rPr>
  </w:style>
  <w:style w:type="character" w:customStyle="1" w:styleId="A10">
    <w:name w:val="A10"/>
    <w:uiPriority w:val="99"/>
    <w:rsid w:val="00736A33"/>
    <w:rPr>
      <w:rFonts w:cs="Univers LT Std 45 Light"/>
      <w:i/>
      <w:iCs/>
      <w:color w:val="004D97"/>
      <w:sz w:val="14"/>
      <w:szCs w:val="14"/>
    </w:rPr>
  </w:style>
  <w:style w:type="character" w:customStyle="1" w:styleId="ListParagraphChar">
    <w:name w:val="List Paragraph Char"/>
    <w:link w:val="ListParagraph"/>
    <w:uiPriority w:val="34"/>
    <w:locked/>
    <w:rsid w:val="00CE3F6F"/>
    <w:rPr>
      <w:rFonts w:cs="Times New Roman"/>
      <w:sz w:val="22"/>
      <w:lang w:val="en-GB" w:bidi="ar-SA"/>
    </w:rPr>
  </w:style>
  <w:style w:type="character" w:customStyle="1" w:styleId="CommentTextChar1">
    <w:name w:val="Comment Text Char1"/>
    <w:basedOn w:val="DefaultParagraphFont"/>
    <w:uiPriority w:val="99"/>
    <w:locked/>
    <w:rsid w:val="00CE3F6F"/>
    <w:rPr>
      <w:rFonts w:ascii="Times New Roman" w:eastAsia="Times New Roman" w:hAnsi="Times New Roman" w:cs="Times New Roman"/>
      <w:sz w:val="20"/>
      <w:szCs w:val="25"/>
      <w:lang w:eastAsia="zh-CN"/>
    </w:rPr>
  </w:style>
  <w:style w:type="paragraph" w:styleId="NoSpacing">
    <w:name w:val="No Spacing"/>
    <w:uiPriority w:val="1"/>
    <w:qFormat/>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CE3F6F"/>
    <w:rPr>
      <w:rFonts w:ascii="Arial" w:hAnsi="Arial" w:cs="Arial"/>
      <w:color w:val="auto"/>
      <w:sz w:val="20"/>
      <w:szCs w:val="20"/>
    </w:rPr>
  </w:style>
  <w:style w:type="paragraph" w:customStyle="1" w:styleId="TableParagraph">
    <w:name w:val="Table Paragraph"/>
    <w:basedOn w:val="Normal"/>
    <w:uiPriority w:val="1"/>
    <w:qFormat/>
    <w:rsid w:val="00CE3F6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E3F6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CE3F6F"/>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E3F6F"/>
    <w:rPr>
      <w:rFonts w:ascii="Univers 45 Light" w:hAnsi="Univers 45 Light" w:cs="Univers 45 Light"/>
      <w:b/>
      <w:bCs/>
      <w:color w:val="D30A53"/>
      <w:sz w:val="12"/>
      <w:szCs w:val="12"/>
    </w:rPr>
  </w:style>
  <w:style w:type="paragraph" w:customStyle="1" w:styleId="Pa66">
    <w:name w:val="Pa66"/>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E3F6F"/>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CE3F6F"/>
    <w:rPr>
      <w:rFonts w:ascii="Arial" w:hAnsi="Arial" w:cs="Arial"/>
      <w:color w:val="auto"/>
      <w:sz w:val="20"/>
      <w:szCs w:val="20"/>
    </w:rPr>
  </w:style>
  <w:style w:type="character" w:styleId="PlaceholderText">
    <w:name w:val="Placeholder Text"/>
    <w:basedOn w:val="DefaultParagraphFont"/>
    <w:uiPriority w:val="99"/>
    <w:semiHidden/>
    <w:rsid w:val="00CE3F6F"/>
    <w:rPr>
      <w:color w:val="808080"/>
    </w:rPr>
  </w:style>
  <w:style w:type="paragraph" w:customStyle="1" w:styleId="Pa20">
    <w:name w:val="Pa20"/>
    <w:basedOn w:val="Default"/>
    <w:next w:val="Default"/>
    <w:uiPriority w:val="99"/>
    <w:rsid w:val="00CE3F6F"/>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E3F6F"/>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CE3F6F"/>
    <w:rPr>
      <w:rFonts w:eastAsia="Times New Roman" w:cs="Times New Roman"/>
      <w:i/>
      <w:iCs/>
      <w:color w:val="404040" w:themeColor="text1" w:themeTint="BF"/>
      <w:sz w:val="22"/>
      <w:lang w:val="en-GB" w:bidi="ar-SA"/>
    </w:rPr>
  </w:style>
  <w:style w:type="character" w:customStyle="1" w:styleId="WW8Num8z0">
    <w:name w:val="WW8Num8z0"/>
    <w:rsid w:val="00CE3F6F"/>
    <w:rPr>
      <w:rFonts w:ascii="Symbol" w:hAnsi="Symbol" w:cs="Symbol"/>
    </w:rPr>
  </w:style>
  <w:style w:type="character" w:customStyle="1" w:styleId="PlainTextChar1">
    <w:name w:val="Plain Text Char1"/>
    <w:basedOn w:val="DefaultParagraphFont"/>
    <w:locked/>
    <w:rsid w:val="00CE3F6F"/>
    <w:rPr>
      <w:rFonts w:ascii="Courier New" w:hAnsi="Courier New" w:cs="Courier New"/>
      <w:sz w:val="28"/>
      <w:szCs w:val="28"/>
      <w:lang w:val="en-AU" w:eastAsia="zh-CN"/>
    </w:rPr>
  </w:style>
  <w:style w:type="paragraph" w:customStyle="1" w:styleId="Pa50">
    <w:name w:val="Pa50"/>
    <w:basedOn w:val="Default"/>
    <w:next w:val="Default"/>
    <w:uiPriority w:val="99"/>
    <w:rsid w:val="00CE3F6F"/>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CE3F6F"/>
    <w:rPr>
      <w:rFonts w:ascii="Angsana New" w:hAnsi="Angsana New"/>
    </w:rPr>
  </w:style>
  <w:style w:type="paragraph" w:customStyle="1" w:styleId="FSBlank">
    <w:name w:val="FS_Blank"/>
    <w:basedOn w:val="Normal"/>
    <w:link w:val="FSBlankChar"/>
    <w:qFormat/>
    <w:rsid w:val="00CE3F6F"/>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CE3F6F"/>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CE3F6F"/>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CE3F6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CE3F6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CE3F6F"/>
    <w:pPr>
      <w:keepLines w:val="0"/>
      <w:framePr w:w="2812" w:h="1701" w:hSpace="142" w:vSpace="142" w:wrap="around" w:vAnchor="page" w:hAnchor="page" w:x="8024" w:y="2723"/>
      <w:numPr>
        <w:numId w:val="24"/>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ListBullet5">
    <w:name w:val="List Bullet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CE3F6F"/>
    <w:rPr>
      <w:rFonts w:ascii="Arial" w:eastAsia="Times New Roman" w:hAnsi="Arial" w:cs="Times New Roman"/>
      <w:sz w:val="18"/>
      <w:szCs w:val="18"/>
      <w:lang w:val="en-GB" w:bidi="ar-SA"/>
    </w:rPr>
  </w:style>
  <w:style w:type="character" w:styleId="Strong">
    <w:name w:val="Strong"/>
    <w:basedOn w:val="DefaultParagraphFont"/>
    <w:qFormat/>
    <w:rsid w:val="00CE3F6F"/>
    <w:rPr>
      <w:rFonts w:cs="Times New Roman"/>
      <w:b/>
      <w:bCs/>
    </w:rPr>
  </w:style>
  <w:style w:type="paragraph" w:customStyle="1" w:styleId="AA1stlevelbullet">
    <w:name w:val="AA 1st level bullet"/>
    <w:basedOn w:val="Normal"/>
    <w:uiPriority w:val="99"/>
    <w:rsid w:val="00CE3F6F"/>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CE3F6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CE3F6F"/>
    <w:rPr>
      <w:rFonts w:ascii="Arial" w:hAnsi="Arial" w:cs="Times New Roman"/>
      <w:sz w:val="13"/>
      <w:szCs w:val="13"/>
    </w:rPr>
  </w:style>
  <w:style w:type="paragraph" w:customStyle="1" w:styleId="AA2ndlevelbullet">
    <w:name w:val="AA 2nd level bullet"/>
    <w:basedOn w:val="AA1stlevelbullet"/>
    <w:uiPriority w:val="99"/>
    <w:rsid w:val="00CE3F6F"/>
    <w:pPr>
      <w:tabs>
        <w:tab w:val="clear" w:pos="227"/>
        <w:tab w:val="left" w:pos="454"/>
        <w:tab w:val="left" w:pos="680"/>
        <w:tab w:val="left" w:pos="907"/>
      </w:tabs>
      <w:ind w:left="454"/>
    </w:pPr>
  </w:style>
  <w:style w:type="paragraph" w:customStyle="1" w:styleId="AANumbering">
    <w:name w:val="AA Numbering"/>
    <w:basedOn w:val="Normal"/>
    <w:uiPriority w:val="99"/>
    <w:rsid w:val="00CE3F6F"/>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CE3F6F"/>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CE3F6F"/>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CE3F6F"/>
    <w:pPr>
      <w:framePr w:h="1054" w:wrap="around" w:y="5920"/>
    </w:pPr>
  </w:style>
  <w:style w:type="paragraph" w:customStyle="1" w:styleId="ReportHeading3">
    <w:name w:val="ReportHeading3"/>
    <w:basedOn w:val="ReportHeading2"/>
    <w:uiPriority w:val="99"/>
    <w:rsid w:val="00CE3F6F"/>
    <w:pPr>
      <w:framePr w:h="443" w:wrap="around" w:y="8223"/>
    </w:pPr>
  </w:style>
  <w:style w:type="paragraph" w:customStyle="1" w:styleId="PictureInText">
    <w:name w:val="PictureInText"/>
    <w:basedOn w:val="Normal"/>
    <w:next w:val="Normal"/>
    <w:uiPriority w:val="99"/>
    <w:rsid w:val="00CE3F6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CE3F6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CE3F6F"/>
    <w:pPr>
      <w:framePr w:w="10142" w:hSpace="180" w:vSpace="180" w:wrap="around" w:y="7"/>
    </w:pPr>
  </w:style>
  <w:style w:type="paragraph" w:customStyle="1" w:styleId="AAheadingwocontents">
    <w:name w:val="AA heading wo contents"/>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CE3F6F"/>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CE3F6F"/>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CE3F6F"/>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CE3F6F"/>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CE3F6F"/>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CE3F6F"/>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CE3F6F"/>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CE3F6F"/>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CE3F6F"/>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CE3F6F"/>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CE3F6F"/>
    <w:rPr>
      <w:rFonts w:cs="Times New Roman"/>
      <w:sz w:val="29"/>
      <w:szCs w:val="29"/>
    </w:rPr>
  </w:style>
  <w:style w:type="character" w:customStyle="1" w:styleId="hps">
    <w:name w:val="hps"/>
    <w:basedOn w:val="DefaultParagraphFont"/>
    <w:rsid w:val="00CE3F6F"/>
    <w:rPr>
      <w:rFonts w:cs="Times New Roman"/>
    </w:rPr>
  </w:style>
  <w:style w:type="character" w:customStyle="1" w:styleId="gt-icon-text1">
    <w:name w:val="gt-icon-text1"/>
    <w:basedOn w:val="DefaultParagraphFont"/>
    <w:rsid w:val="00CE3F6F"/>
    <w:rPr>
      <w:rFonts w:cs="Times New Roman"/>
    </w:rPr>
  </w:style>
  <w:style w:type="character" w:customStyle="1" w:styleId="shorttext">
    <w:name w:val="short_text"/>
    <w:basedOn w:val="DefaultParagraphFont"/>
    <w:rsid w:val="00CE3F6F"/>
    <w:rPr>
      <w:rFonts w:cs="Times New Roman"/>
    </w:rPr>
  </w:style>
  <w:style w:type="character" w:customStyle="1" w:styleId="longtext">
    <w:name w:val="long_text"/>
    <w:basedOn w:val="DefaultParagraphFont"/>
    <w:rsid w:val="00CE3F6F"/>
    <w:rPr>
      <w:rFonts w:cs="Times New Roman"/>
    </w:rPr>
  </w:style>
  <w:style w:type="character" w:customStyle="1" w:styleId="apple-converted-space">
    <w:name w:val="apple-converted-space"/>
    <w:basedOn w:val="DefaultParagraphFont"/>
    <w:rsid w:val="00CE3F6F"/>
  </w:style>
  <w:style w:type="table" w:styleId="GridTable1Light-Accent1">
    <w:name w:val="Grid Table 1 Light Accent 1"/>
    <w:basedOn w:val="TableNormal"/>
    <w:uiPriority w:val="46"/>
    <w:rsid w:val="00CE3F6F"/>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CE3F6F"/>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CE3F6F"/>
    <w:rPr>
      <w:rFonts w:ascii="Book Antiqua" w:eastAsia="Times New Roman" w:hAnsi="Book Antiqua" w:cs="Times New Roman"/>
      <w:szCs w:val="22"/>
    </w:rPr>
  </w:style>
  <w:style w:type="paragraph" w:customStyle="1" w:styleId="zfaxdetails">
    <w:name w:val="zfax details"/>
    <w:basedOn w:val="Normal"/>
    <w:uiPriority w:val="99"/>
    <w:rsid w:val="00CE3F6F"/>
    <w:rPr>
      <w:rFonts w:ascii="Univers 55" w:hAnsi="Univers 55"/>
      <w:sz w:val="18"/>
      <w:szCs w:val="18"/>
      <w:lang w:bidi="th-TH"/>
    </w:rPr>
  </w:style>
  <w:style w:type="paragraph" w:customStyle="1" w:styleId="zbrand">
    <w:name w:val="zbrand"/>
    <w:basedOn w:val="Normal"/>
    <w:uiPriority w:val="99"/>
    <w:rsid w:val="00CE3F6F"/>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CE3F6F"/>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CE3F6F"/>
    <w:rPr>
      <w:rFonts w:ascii="CG Times (W1)" w:hAnsi="CG Times (W1)"/>
      <w:sz w:val="28"/>
      <w:lang w:val="th-TH"/>
    </w:rPr>
  </w:style>
  <w:style w:type="numbering" w:customStyle="1" w:styleId="Style1">
    <w:name w:val="Style1"/>
    <w:rsid w:val="00CE3F6F"/>
    <w:pPr>
      <w:numPr>
        <w:numId w:val="25"/>
      </w:numPr>
    </w:pPr>
  </w:style>
  <w:style w:type="numbering" w:customStyle="1" w:styleId="CurrentList1">
    <w:name w:val="Current List1"/>
    <w:rsid w:val="00CE3F6F"/>
    <w:pPr>
      <w:numPr>
        <w:numId w:val="26"/>
      </w:numPr>
    </w:pPr>
  </w:style>
  <w:style w:type="numbering" w:styleId="111111">
    <w:name w:val="Outline List 2"/>
    <w:aliases w:val="24 / 24.1"/>
    <w:basedOn w:val="NoList"/>
    <w:rsid w:val="00CE3F6F"/>
    <w:pPr>
      <w:numPr>
        <w:numId w:val="27"/>
      </w:numPr>
    </w:pPr>
  </w:style>
  <w:style w:type="paragraph" w:customStyle="1" w:styleId="E1">
    <w:name w:val="??E"/>
    <w:basedOn w:val="Normal"/>
    <w:uiPriority w:val="99"/>
    <w:rsid w:val="00CE3F6F"/>
    <w:pPr>
      <w:spacing w:line="240" w:lineRule="auto"/>
      <w:jc w:val="center"/>
    </w:pPr>
    <w:rPr>
      <w:rFonts w:eastAsia="Batang"/>
      <w:b/>
      <w:bCs/>
      <w:sz w:val="24"/>
      <w:szCs w:val="24"/>
      <w:lang w:val="th-TH" w:bidi="th-TH"/>
    </w:rPr>
  </w:style>
  <w:style w:type="paragraph" w:customStyle="1" w:styleId="E2">
    <w:name w:val="?????????? E"/>
    <w:basedOn w:val="Normal"/>
    <w:uiPriority w:val="99"/>
    <w:rsid w:val="00CE3F6F"/>
    <w:pPr>
      <w:spacing w:line="240" w:lineRule="auto"/>
      <w:jc w:val="center"/>
    </w:pPr>
    <w:rPr>
      <w:rFonts w:eastAsia="Batang"/>
      <w:b/>
      <w:bCs/>
      <w:szCs w:val="22"/>
      <w:lang w:val="th-TH" w:bidi="th-TH"/>
    </w:rPr>
  </w:style>
  <w:style w:type="paragraph" w:customStyle="1" w:styleId="5">
    <w:name w:val="5"/>
    <w:basedOn w:val="E1"/>
    <w:uiPriority w:val="99"/>
    <w:rsid w:val="00CE3F6F"/>
    <w:pPr>
      <w:jc w:val="left"/>
    </w:pPr>
    <w:rPr>
      <w:sz w:val="10"/>
      <w:szCs w:val="10"/>
    </w:rPr>
  </w:style>
  <w:style w:type="paragraph" w:customStyle="1" w:styleId="E3">
    <w:name w:val="?????? E"/>
    <w:basedOn w:val="Normal"/>
    <w:uiPriority w:val="99"/>
    <w:rsid w:val="00CE3F6F"/>
    <w:pPr>
      <w:spacing w:line="240" w:lineRule="auto"/>
      <w:ind w:left="5040" w:right="540"/>
      <w:jc w:val="center"/>
    </w:pPr>
    <w:rPr>
      <w:rFonts w:eastAsia="Batang"/>
      <w:szCs w:val="22"/>
      <w:lang w:val="th-TH" w:bidi="th-TH"/>
    </w:rPr>
  </w:style>
  <w:style w:type="paragraph" w:customStyle="1" w:styleId="10">
    <w:name w:val="10"/>
    <w:basedOn w:val="Normal"/>
    <w:uiPriority w:val="99"/>
    <w:rsid w:val="00CE3F6F"/>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CE3F6F"/>
    <w:pPr>
      <w:keepNext/>
      <w:spacing w:before="520"/>
    </w:pPr>
    <w:rPr>
      <w:rFonts w:eastAsia="Batang"/>
      <w:szCs w:val="22"/>
      <w:lang w:bidi="th-TH"/>
    </w:rPr>
  </w:style>
  <w:style w:type="paragraph" w:customStyle="1" w:styleId="zdisclaimer">
    <w:name w:val="zdisclaimer"/>
    <w:basedOn w:val="Normal"/>
    <w:next w:val="Footer"/>
    <w:uiPriority w:val="99"/>
    <w:rsid w:val="00CE3F6F"/>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CE3F6F"/>
    <w:pPr>
      <w:spacing w:after="520"/>
    </w:pPr>
    <w:rPr>
      <w:b/>
      <w:bCs/>
      <w:szCs w:val="22"/>
      <w:lang w:bidi="th-TH"/>
    </w:rPr>
  </w:style>
  <w:style w:type="paragraph" w:customStyle="1" w:styleId="zdetails">
    <w:name w:val="zdetails"/>
    <w:basedOn w:val="Normal"/>
    <w:uiPriority w:val="99"/>
    <w:rsid w:val="00CE3F6F"/>
    <w:pPr>
      <w:spacing w:line="240" w:lineRule="exact"/>
    </w:pPr>
    <w:rPr>
      <w:rFonts w:ascii="Univers 45 Light" w:hAnsi="Univers 45 Light"/>
      <w:sz w:val="16"/>
      <w:szCs w:val="16"/>
      <w:lang w:bidi="th-TH"/>
    </w:rPr>
  </w:style>
  <w:style w:type="paragraph" w:customStyle="1" w:styleId="Double">
    <w:name w:val="Double"/>
    <w:basedOn w:val="Normal"/>
    <w:uiPriority w:val="99"/>
    <w:rsid w:val="00CE3F6F"/>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CE3F6F"/>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CE3F6F"/>
    <w:rPr>
      <w:rFonts w:cs="Angsana New"/>
      <w:b/>
      <w:i/>
      <w:sz w:val="24"/>
      <w:lang w:val="en-GB" w:eastAsia="en-US" w:bidi="ar-SA"/>
    </w:rPr>
  </w:style>
  <w:style w:type="character" w:customStyle="1" w:styleId="19">
    <w:name w:val="อักขระ อักขระ19"/>
    <w:locked/>
    <w:rsid w:val="00CE3F6F"/>
    <w:rPr>
      <w:rFonts w:cs="Angsana New"/>
      <w:b/>
      <w:i/>
      <w:sz w:val="24"/>
      <w:lang w:val="en-GB" w:eastAsia="en-US" w:bidi="ar-SA"/>
    </w:rPr>
  </w:style>
  <w:style w:type="character" w:customStyle="1" w:styleId="CharChar9">
    <w:name w:val="Char Char9"/>
    <w:semiHidden/>
    <w:locked/>
    <w:rsid w:val="00CE3F6F"/>
    <w:rPr>
      <w:rFonts w:cs="Times New Roman"/>
      <w:sz w:val="20"/>
      <w:szCs w:val="20"/>
      <w:lang w:val="en-GB" w:bidi="ar-SA"/>
    </w:rPr>
  </w:style>
  <w:style w:type="character" w:customStyle="1" w:styleId="CharChar20">
    <w:name w:val="Char Char20"/>
    <w:locked/>
    <w:rsid w:val="00CE3F6F"/>
    <w:rPr>
      <w:rFonts w:ascii="Times New Roman" w:hAnsi="Times New Roman" w:cs="Angsana New"/>
      <w:b/>
      <w:bCs/>
      <w:i/>
      <w:iCs/>
      <w:sz w:val="24"/>
      <w:szCs w:val="24"/>
      <w:lang w:val="en-GB"/>
    </w:rPr>
  </w:style>
  <w:style w:type="character" w:customStyle="1" w:styleId="CharChar10">
    <w:name w:val="Char Char10"/>
    <w:semiHidden/>
    <w:locked/>
    <w:rsid w:val="00CE3F6F"/>
    <w:rPr>
      <w:rFonts w:cs="Angsana New"/>
      <w:sz w:val="18"/>
      <w:lang w:val="en-GB" w:eastAsia="en-US" w:bidi="ar-SA"/>
    </w:rPr>
  </w:style>
  <w:style w:type="character" w:customStyle="1" w:styleId="Heading2Char1">
    <w:name w:val="Heading 2 Char1"/>
    <w:rsid w:val="00CE3F6F"/>
    <w:rPr>
      <w:rFonts w:ascii="Arial" w:eastAsia="Times New Roman" w:hAnsi="Arial" w:cs="Times New Roman"/>
      <w:b/>
      <w:bCs/>
      <w:sz w:val="18"/>
      <w:szCs w:val="18"/>
    </w:rPr>
  </w:style>
  <w:style w:type="character" w:customStyle="1" w:styleId="Heading1Char1">
    <w:name w:val="Heading 1 Char1"/>
    <w:rsid w:val="00CE3F6F"/>
    <w:rPr>
      <w:rFonts w:ascii="Arial" w:eastAsia="Times New Roman" w:hAnsi="Arial" w:cs="Times New Roman"/>
      <w:b/>
      <w:bCs/>
      <w:sz w:val="18"/>
      <w:szCs w:val="18"/>
      <w:u w:val="single"/>
      <w:shd w:val="solid" w:color="FFFFFF" w:fill="FFFFFF"/>
    </w:rPr>
  </w:style>
  <w:style w:type="character" w:customStyle="1" w:styleId="atn">
    <w:name w:val="atn"/>
    <w:rsid w:val="00CE3F6F"/>
    <w:rPr>
      <w:rFonts w:ascii="Times New Roman" w:hAnsi="Times New Roman" w:cs="Times New Roman" w:hint="default"/>
    </w:rPr>
  </w:style>
  <w:style w:type="character" w:customStyle="1" w:styleId="Heading3Char1">
    <w:name w:val="Heading 3 Char1"/>
    <w:rsid w:val="00CE3F6F"/>
    <w:rPr>
      <w:rFonts w:ascii="Arial" w:eastAsia="Times New Roman" w:hAnsi="Arial" w:cs="Times New Roman"/>
      <w:i/>
      <w:iCs/>
      <w:sz w:val="18"/>
      <w:szCs w:val="18"/>
    </w:rPr>
  </w:style>
  <w:style w:type="character" w:customStyle="1" w:styleId="Heading4Char1">
    <w:name w:val="Heading 4 Char1"/>
    <w:rsid w:val="00CE3F6F"/>
    <w:rPr>
      <w:rFonts w:ascii="Arial" w:eastAsia="Times New Roman" w:hAnsi="Arial" w:cs="Times New Roman"/>
      <w:b/>
      <w:bCs/>
      <w:sz w:val="18"/>
      <w:szCs w:val="18"/>
    </w:rPr>
  </w:style>
  <w:style w:type="character" w:customStyle="1" w:styleId="Heading5Char1">
    <w:name w:val="Heading 5 Char1"/>
    <w:rsid w:val="00CE3F6F"/>
    <w:rPr>
      <w:rFonts w:ascii="Times New Roman" w:eastAsia="Times New Roman" w:hAnsi="Times New Roman" w:cs="EucrosiaUPC"/>
      <w:b/>
      <w:bCs/>
      <w:sz w:val="32"/>
      <w:szCs w:val="32"/>
    </w:rPr>
  </w:style>
  <w:style w:type="character" w:customStyle="1" w:styleId="Heading6Char1">
    <w:name w:val="Heading 6 Char1"/>
    <w:rsid w:val="00CE3F6F"/>
    <w:rPr>
      <w:rFonts w:ascii="Times New Roman" w:eastAsia="Times New Roman" w:hAnsi="Times New Roman" w:cs="EucrosiaUPC"/>
      <w:b/>
      <w:bCs/>
      <w:sz w:val="32"/>
      <w:szCs w:val="32"/>
      <w:u w:val="single"/>
    </w:rPr>
  </w:style>
  <w:style w:type="character" w:customStyle="1" w:styleId="Heading7Char1">
    <w:name w:val="Heading 7 Char1"/>
    <w:rsid w:val="00CE3F6F"/>
    <w:rPr>
      <w:rFonts w:ascii="Times New Roman" w:eastAsia="Times New Roman" w:hAnsi="Times New Roman" w:cs="EucrosiaUPC"/>
      <w:b/>
      <w:bCs/>
      <w:sz w:val="30"/>
      <w:szCs w:val="30"/>
    </w:rPr>
  </w:style>
  <w:style w:type="character" w:customStyle="1" w:styleId="Heading8Char1">
    <w:name w:val="Heading 8 Char1"/>
    <w:rsid w:val="00CE3F6F"/>
    <w:rPr>
      <w:rFonts w:ascii="Times New Roman" w:eastAsia="Times New Roman" w:hAnsi="Times New Roman" w:cs="EucrosiaUPC"/>
      <w:b/>
      <w:bCs/>
      <w:sz w:val="32"/>
      <w:szCs w:val="32"/>
    </w:rPr>
  </w:style>
  <w:style w:type="character" w:customStyle="1" w:styleId="Heading9Char1">
    <w:name w:val="Heading 9 Char1"/>
    <w:rsid w:val="00CE3F6F"/>
    <w:rPr>
      <w:rFonts w:ascii="Times New Roman" w:eastAsia="Times New Roman" w:hAnsi="Times New Roman" w:cs="EucrosiaUPC"/>
      <w:b/>
      <w:bCs/>
      <w:sz w:val="30"/>
      <w:szCs w:val="30"/>
    </w:rPr>
  </w:style>
  <w:style w:type="character" w:customStyle="1" w:styleId="HeaderChar1">
    <w:name w:val="Header Char1"/>
    <w:rsid w:val="00CE3F6F"/>
    <w:rPr>
      <w:rFonts w:ascii="Arial" w:eastAsia="Times New Roman" w:hAnsi="Arial" w:cs="Times New Roman"/>
      <w:sz w:val="18"/>
      <w:szCs w:val="18"/>
    </w:rPr>
  </w:style>
  <w:style w:type="character" w:customStyle="1" w:styleId="FooterChar1">
    <w:name w:val="Footer Char1"/>
    <w:uiPriority w:val="99"/>
    <w:rsid w:val="00CE3F6F"/>
    <w:rPr>
      <w:rFonts w:ascii="Arial" w:eastAsia="Times New Roman" w:hAnsi="Arial" w:cs="Times New Roman"/>
      <w:sz w:val="18"/>
      <w:szCs w:val="18"/>
    </w:rPr>
  </w:style>
  <w:style w:type="character" w:customStyle="1" w:styleId="BodyTextFirstIndentChar1">
    <w:name w:val="Body Text First Indent Char1"/>
    <w:rsid w:val="00CE3F6F"/>
    <w:rPr>
      <w:rFonts w:ascii="Arial" w:eastAsia="Times New Roman" w:hAnsi="Arial" w:cs="Angsana New"/>
      <w:sz w:val="18"/>
      <w:szCs w:val="18"/>
      <w:lang w:eastAsia="en-US"/>
    </w:rPr>
  </w:style>
  <w:style w:type="character" w:customStyle="1" w:styleId="BodyTextIndentChar1">
    <w:name w:val="Body Text Indent Char1"/>
    <w:aliases w:val="i Char1"/>
    <w:rsid w:val="00CE3F6F"/>
    <w:rPr>
      <w:rFonts w:ascii="Arial" w:eastAsia="Times New Roman" w:hAnsi="Arial" w:cs="Times New Roman"/>
      <w:sz w:val="18"/>
      <w:szCs w:val="18"/>
    </w:rPr>
  </w:style>
  <w:style w:type="character" w:customStyle="1" w:styleId="BodyTextFirstIndent2Char1">
    <w:name w:val="Body Text First Indent 2 Char1"/>
    <w:rsid w:val="00CE3F6F"/>
    <w:rPr>
      <w:rFonts w:ascii="Arial" w:eastAsia="Times New Roman" w:hAnsi="Arial" w:cs="Times New Roman"/>
      <w:sz w:val="18"/>
      <w:szCs w:val="18"/>
    </w:rPr>
  </w:style>
  <w:style w:type="character" w:customStyle="1" w:styleId="BodyText3Char1">
    <w:name w:val="Body Text 3 Char1"/>
    <w:rsid w:val="00CE3F6F"/>
    <w:rPr>
      <w:rFonts w:ascii="Times New Roman" w:eastAsia="Times New Roman" w:hAnsi="Times New Roman" w:cs="EucrosiaUPC"/>
      <w:sz w:val="30"/>
      <w:szCs w:val="30"/>
    </w:rPr>
  </w:style>
  <w:style w:type="character" w:customStyle="1" w:styleId="BodyTextIndent2Char1">
    <w:name w:val="Body Text Indent 2 Char1"/>
    <w:rsid w:val="00CE3F6F"/>
    <w:rPr>
      <w:rFonts w:ascii="Times New Roman" w:eastAsia="Times New Roman" w:hAnsi="Times New Roman" w:cs="EucrosiaUPC"/>
      <w:sz w:val="30"/>
      <w:szCs w:val="30"/>
    </w:rPr>
  </w:style>
  <w:style w:type="character" w:customStyle="1" w:styleId="SignatureChar1">
    <w:name w:val="Signature Char1"/>
    <w:rsid w:val="00CE3F6F"/>
    <w:rPr>
      <w:rFonts w:ascii="Arial" w:eastAsia="Times New Roman" w:hAnsi="Arial" w:cs="Times New Roman"/>
      <w:sz w:val="18"/>
      <w:szCs w:val="18"/>
    </w:rPr>
  </w:style>
  <w:style w:type="character" w:customStyle="1" w:styleId="CharChar22">
    <w:name w:val="Char Char22"/>
    <w:rsid w:val="00CE3F6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CE3F6F"/>
    <w:rPr>
      <w:rFonts w:ascii="Arial" w:eastAsia="Times New Roman" w:hAnsi="Arial" w:cs="Times New Roman"/>
      <w:b/>
      <w:bCs/>
      <w:sz w:val="18"/>
      <w:szCs w:val="18"/>
    </w:rPr>
  </w:style>
  <w:style w:type="character" w:customStyle="1" w:styleId="st1">
    <w:name w:val="st1"/>
    <w:basedOn w:val="DefaultParagraphFont"/>
    <w:rsid w:val="00CE3F6F"/>
  </w:style>
  <w:style w:type="character" w:customStyle="1" w:styleId="alt-edited1">
    <w:name w:val="alt-edited1"/>
    <w:rsid w:val="00CE3F6F"/>
    <w:rPr>
      <w:color w:val="4D90F0"/>
    </w:rPr>
  </w:style>
  <w:style w:type="paragraph" w:customStyle="1" w:styleId="NormalAngsanaNew">
    <w:name w:val="Normal + Angsana New"/>
    <w:aliases w:val="15 pt,Thai Distributed Justification,Left:  1 cm,Rig..."/>
    <w:basedOn w:val="Normal"/>
    <w:rsid w:val="00CE3F6F"/>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CE3F6F"/>
    <w:pPr>
      <w:ind w:left="142"/>
    </w:pPr>
  </w:style>
  <w:style w:type="table" w:customStyle="1" w:styleId="TableGrid4">
    <w:name w:val="Table Grid4"/>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E3F6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E3F6F"/>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CE3F6F"/>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CE3F6F"/>
    <w:rPr>
      <w:rFonts w:ascii="Tahoma" w:eastAsia="Times New Roman" w:hAnsi="Tahoma" w:cs="Angsana New"/>
      <w:sz w:val="16"/>
      <w:szCs w:val="20"/>
      <w:lang w:eastAsia="zh-CN"/>
    </w:rPr>
  </w:style>
  <w:style w:type="character" w:customStyle="1" w:styleId="BodyTextChar3">
    <w:name w:val="Body Text Char3"/>
    <w:rsid w:val="00CE3F6F"/>
    <w:rPr>
      <w:rFonts w:ascii="Angsana New" w:hAnsi="Angsana New"/>
      <w:color w:val="000000"/>
      <w:sz w:val="32"/>
      <w:szCs w:val="32"/>
      <w:lang w:eastAsia="zh-CN"/>
    </w:rPr>
  </w:style>
  <w:style w:type="character" w:customStyle="1" w:styleId="spell-diff-red">
    <w:name w:val="spell-diff-red"/>
    <w:rsid w:val="00CE3F6F"/>
  </w:style>
  <w:style w:type="character" w:customStyle="1" w:styleId="WW8Num4z1">
    <w:name w:val="WW8Num4z1"/>
    <w:rsid w:val="00CE3F6F"/>
    <w:rPr>
      <w:rFonts w:ascii="Courier New" w:hAnsi="Courier New" w:cs="Courier New"/>
    </w:rPr>
  </w:style>
  <w:style w:type="character" w:customStyle="1" w:styleId="WW8Num1z0">
    <w:name w:val="WW8Num1z0"/>
    <w:rsid w:val="00CE3F6F"/>
    <w:rPr>
      <w:rFonts w:ascii="Symbol" w:hAnsi="Symbol" w:cs="Symbol"/>
    </w:rPr>
  </w:style>
  <w:style w:type="character" w:customStyle="1" w:styleId="CharChar1">
    <w:name w:val="Char Char1"/>
    <w:rsid w:val="00CE3F6F"/>
    <w:rPr>
      <w:rFonts w:ascii="Arial" w:hAnsi="Arial"/>
      <w:b/>
      <w:bCs/>
      <w:sz w:val="18"/>
      <w:szCs w:val="18"/>
      <w:lang w:val="en-US" w:eastAsia="en-US" w:bidi="th-TH"/>
    </w:rPr>
  </w:style>
  <w:style w:type="table" w:customStyle="1" w:styleId="TableGridLight1">
    <w:name w:val="Table Grid Light1"/>
    <w:basedOn w:val="TableNormal"/>
    <w:uiPriority w:val="40"/>
    <w:rsid w:val="00CE3F6F"/>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CE3F6F"/>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CE3F6F"/>
    <w:rPr>
      <w:rFonts w:ascii="Angsana New" w:eastAsia="Times New Roman" w:hAnsi="Angsana New"/>
      <w:b/>
      <w:bCs/>
      <w:sz w:val="30"/>
      <w:szCs w:val="30"/>
    </w:rPr>
  </w:style>
  <w:style w:type="paragraph" w:customStyle="1" w:styleId="FSContent">
    <w:name w:val="FS_Content"/>
    <w:basedOn w:val="Normal"/>
    <w:link w:val="FSContentChar"/>
    <w:qFormat/>
    <w:rsid w:val="00CE3F6F"/>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CE3F6F"/>
    <w:rPr>
      <w:rFonts w:ascii="Angsana New" w:eastAsia="MS Mincho" w:hAnsi="Angsana New"/>
      <w:sz w:val="30"/>
      <w:szCs w:val="30"/>
    </w:rPr>
  </w:style>
  <w:style w:type="character" w:customStyle="1" w:styleId="blockChar">
    <w:name w:val="block Char"/>
    <w:aliases w:val="b Char"/>
    <w:locked/>
    <w:rsid w:val="00CE3F6F"/>
    <w:rPr>
      <w:sz w:val="22"/>
      <w:lang w:val="en-GB" w:bidi="ar-SA"/>
    </w:rPr>
  </w:style>
  <w:style w:type="paragraph" w:customStyle="1" w:styleId="Pa3">
    <w:name w:val="Pa3"/>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CE3F6F"/>
    <w:rPr>
      <w:sz w:val="28"/>
      <w:szCs w:val="28"/>
      <w:lang w:eastAsia="zh-CN"/>
    </w:rPr>
  </w:style>
  <w:style w:type="paragraph" w:customStyle="1" w:styleId="msonormal0">
    <w:name w:val="msonormal"/>
    <w:basedOn w:val="Normal"/>
    <w:uiPriority w:val="99"/>
    <w:rsid w:val="00CE3F6F"/>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CE3F6F"/>
    <w:rPr>
      <w:rFonts w:ascii="Arial" w:hAnsi="Arial"/>
      <w:szCs w:val="25"/>
    </w:rPr>
  </w:style>
  <w:style w:type="paragraph" w:customStyle="1" w:styleId="Pa64">
    <w:name w:val="Pa64"/>
    <w:basedOn w:val="Default"/>
    <w:next w:val="Default"/>
    <w:uiPriority w:val="99"/>
    <w:rsid w:val="00CE3F6F"/>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CE3F6F"/>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CE3F6F"/>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CE3F6F"/>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48264268">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5991172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74980646">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174617646">
      <w:bodyDiv w:val="1"/>
      <w:marLeft w:val="0"/>
      <w:marRight w:val="0"/>
      <w:marTop w:val="0"/>
      <w:marBottom w:val="0"/>
      <w:divBdr>
        <w:top w:val="none" w:sz="0" w:space="0" w:color="auto"/>
        <w:left w:val="none" w:sz="0" w:space="0" w:color="auto"/>
        <w:bottom w:val="none" w:sz="0" w:space="0" w:color="auto"/>
        <w:right w:val="none" w:sz="0" w:space="0" w:color="auto"/>
      </w:divBdr>
    </w:div>
    <w:div w:id="181013711">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99657110">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6581880">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1091085">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1538211">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5153518">
      <w:bodyDiv w:val="1"/>
      <w:marLeft w:val="0"/>
      <w:marRight w:val="0"/>
      <w:marTop w:val="0"/>
      <w:marBottom w:val="0"/>
      <w:divBdr>
        <w:top w:val="none" w:sz="0" w:space="0" w:color="auto"/>
        <w:left w:val="none" w:sz="0" w:space="0" w:color="auto"/>
        <w:bottom w:val="none" w:sz="0" w:space="0" w:color="auto"/>
        <w:right w:val="none" w:sz="0" w:space="0" w:color="auto"/>
      </w:divBdr>
      <w:divsChild>
        <w:div w:id="84612128">
          <w:marLeft w:val="0"/>
          <w:marRight w:val="0"/>
          <w:marTop w:val="0"/>
          <w:marBottom w:val="0"/>
          <w:divBdr>
            <w:top w:val="none" w:sz="0" w:space="0" w:color="auto"/>
            <w:left w:val="none" w:sz="0" w:space="0" w:color="auto"/>
            <w:bottom w:val="none" w:sz="0" w:space="0" w:color="auto"/>
            <w:right w:val="none" w:sz="0" w:space="0" w:color="auto"/>
          </w:divBdr>
          <w:divsChild>
            <w:div w:id="1624773623">
              <w:marLeft w:val="0"/>
              <w:marRight w:val="0"/>
              <w:marTop w:val="0"/>
              <w:marBottom w:val="0"/>
              <w:divBdr>
                <w:top w:val="none" w:sz="0" w:space="0" w:color="auto"/>
                <w:left w:val="none" w:sz="0" w:space="0" w:color="auto"/>
                <w:bottom w:val="none" w:sz="0" w:space="0" w:color="auto"/>
                <w:right w:val="none" w:sz="0" w:space="0" w:color="auto"/>
              </w:divBdr>
              <w:divsChild>
                <w:div w:id="54470674">
                  <w:marLeft w:val="0"/>
                  <w:marRight w:val="0"/>
                  <w:marTop w:val="0"/>
                  <w:marBottom w:val="0"/>
                  <w:divBdr>
                    <w:top w:val="none" w:sz="0" w:space="0" w:color="auto"/>
                    <w:left w:val="none" w:sz="0" w:space="0" w:color="auto"/>
                    <w:bottom w:val="none" w:sz="0" w:space="0" w:color="auto"/>
                    <w:right w:val="none" w:sz="0" w:space="0" w:color="auto"/>
                  </w:divBdr>
                  <w:divsChild>
                    <w:div w:id="1988626372">
                      <w:marLeft w:val="0"/>
                      <w:marRight w:val="0"/>
                      <w:marTop w:val="0"/>
                      <w:marBottom w:val="0"/>
                      <w:divBdr>
                        <w:top w:val="none" w:sz="0" w:space="0" w:color="auto"/>
                        <w:left w:val="none" w:sz="0" w:space="0" w:color="auto"/>
                        <w:bottom w:val="none" w:sz="0" w:space="0" w:color="auto"/>
                        <w:right w:val="none" w:sz="0" w:space="0" w:color="auto"/>
                      </w:divBdr>
                      <w:divsChild>
                        <w:div w:id="73012545">
                          <w:marLeft w:val="0"/>
                          <w:marRight w:val="0"/>
                          <w:marTop w:val="0"/>
                          <w:marBottom w:val="0"/>
                          <w:divBdr>
                            <w:top w:val="none" w:sz="0" w:space="0" w:color="auto"/>
                            <w:left w:val="none" w:sz="0" w:space="0" w:color="auto"/>
                            <w:bottom w:val="none" w:sz="0" w:space="0" w:color="auto"/>
                            <w:right w:val="none" w:sz="0" w:space="0" w:color="auto"/>
                          </w:divBdr>
                          <w:divsChild>
                            <w:div w:id="322859760">
                              <w:marLeft w:val="2700"/>
                              <w:marRight w:val="3960"/>
                              <w:marTop w:val="0"/>
                              <w:marBottom w:val="0"/>
                              <w:divBdr>
                                <w:top w:val="none" w:sz="0" w:space="0" w:color="auto"/>
                                <w:left w:val="none" w:sz="0" w:space="0" w:color="auto"/>
                                <w:bottom w:val="none" w:sz="0" w:space="0" w:color="auto"/>
                                <w:right w:val="none" w:sz="0" w:space="0" w:color="auto"/>
                              </w:divBdr>
                              <w:divsChild>
                                <w:div w:id="1578130092">
                                  <w:marLeft w:val="0"/>
                                  <w:marRight w:val="0"/>
                                  <w:marTop w:val="0"/>
                                  <w:marBottom w:val="0"/>
                                  <w:divBdr>
                                    <w:top w:val="none" w:sz="0" w:space="0" w:color="auto"/>
                                    <w:left w:val="none" w:sz="0" w:space="0" w:color="auto"/>
                                    <w:bottom w:val="none" w:sz="0" w:space="0" w:color="auto"/>
                                    <w:right w:val="none" w:sz="0" w:space="0" w:color="auto"/>
                                  </w:divBdr>
                                  <w:divsChild>
                                    <w:div w:id="892931165">
                                      <w:marLeft w:val="0"/>
                                      <w:marRight w:val="0"/>
                                      <w:marTop w:val="0"/>
                                      <w:marBottom w:val="0"/>
                                      <w:divBdr>
                                        <w:top w:val="none" w:sz="0" w:space="0" w:color="auto"/>
                                        <w:left w:val="none" w:sz="0" w:space="0" w:color="auto"/>
                                        <w:bottom w:val="none" w:sz="0" w:space="0" w:color="auto"/>
                                        <w:right w:val="none" w:sz="0" w:space="0" w:color="auto"/>
                                      </w:divBdr>
                                      <w:divsChild>
                                        <w:div w:id="1295015157">
                                          <w:marLeft w:val="0"/>
                                          <w:marRight w:val="0"/>
                                          <w:marTop w:val="0"/>
                                          <w:marBottom w:val="0"/>
                                          <w:divBdr>
                                            <w:top w:val="none" w:sz="0" w:space="0" w:color="auto"/>
                                            <w:left w:val="none" w:sz="0" w:space="0" w:color="auto"/>
                                            <w:bottom w:val="none" w:sz="0" w:space="0" w:color="auto"/>
                                            <w:right w:val="none" w:sz="0" w:space="0" w:color="auto"/>
                                          </w:divBdr>
                                          <w:divsChild>
                                            <w:div w:id="881753122">
                                              <w:marLeft w:val="0"/>
                                              <w:marRight w:val="0"/>
                                              <w:marTop w:val="90"/>
                                              <w:marBottom w:val="0"/>
                                              <w:divBdr>
                                                <w:top w:val="none" w:sz="0" w:space="0" w:color="auto"/>
                                                <w:left w:val="none" w:sz="0" w:space="0" w:color="auto"/>
                                                <w:bottom w:val="none" w:sz="0" w:space="0" w:color="auto"/>
                                                <w:right w:val="none" w:sz="0" w:space="0" w:color="auto"/>
                                              </w:divBdr>
                                              <w:divsChild>
                                                <w:div w:id="1859999121">
                                                  <w:marLeft w:val="0"/>
                                                  <w:marRight w:val="0"/>
                                                  <w:marTop w:val="0"/>
                                                  <w:marBottom w:val="420"/>
                                                  <w:divBdr>
                                                    <w:top w:val="none" w:sz="0" w:space="0" w:color="auto"/>
                                                    <w:left w:val="none" w:sz="0" w:space="0" w:color="auto"/>
                                                    <w:bottom w:val="none" w:sz="0" w:space="0" w:color="auto"/>
                                                    <w:right w:val="none" w:sz="0" w:space="0" w:color="auto"/>
                                                  </w:divBdr>
                                                  <w:divsChild>
                                                    <w:div w:id="645355345">
                                                      <w:marLeft w:val="0"/>
                                                      <w:marRight w:val="0"/>
                                                      <w:marTop w:val="0"/>
                                                      <w:marBottom w:val="0"/>
                                                      <w:divBdr>
                                                        <w:top w:val="none" w:sz="0" w:space="0" w:color="auto"/>
                                                        <w:left w:val="none" w:sz="0" w:space="0" w:color="auto"/>
                                                        <w:bottom w:val="none" w:sz="0" w:space="0" w:color="auto"/>
                                                        <w:right w:val="none" w:sz="0" w:space="0" w:color="auto"/>
                                                      </w:divBdr>
                                                      <w:divsChild>
                                                        <w:div w:id="37778858">
                                                          <w:marLeft w:val="0"/>
                                                          <w:marRight w:val="0"/>
                                                          <w:marTop w:val="0"/>
                                                          <w:marBottom w:val="0"/>
                                                          <w:divBdr>
                                                            <w:top w:val="single" w:sz="6" w:space="0" w:color="DFE1E5"/>
                                                            <w:left w:val="single" w:sz="6" w:space="0" w:color="DFE1E5"/>
                                                            <w:bottom w:val="single" w:sz="6" w:space="0" w:color="DFE1E5"/>
                                                            <w:right w:val="single" w:sz="6" w:space="0" w:color="DFE1E5"/>
                                                          </w:divBdr>
                                                          <w:divsChild>
                                                            <w:div w:id="580875262">
                                                              <w:marLeft w:val="0"/>
                                                              <w:marRight w:val="0"/>
                                                              <w:marTop w:val="0"/>
                                                              <w:marBottom w:val="0"/>
                                                              <w:divBdr>
                                                                <w:top w:val="none" w:sz="0" w:space="0" w:color="auto"/>
                                                                <w:left w:val="none" w:sz="0" w:space="0" w:color="auto"/>
                                                                <w:bottom w:val="none" w:sz="0" w:space="0" w:color="auto"/>
                                                                <w:right w:val="none" w:sz="0" w:space="0" w:color="auto"/>
                                                              </w:divBdr>
                                                              <w:divsChild>
                                                                <w:div w:id="2093577916">
                                                                  <w:marLeft w:val="0"/>
                                                                  <w:marRight w:val="0"/>
                                                                  <w:marTop w:val="0"/>
                                                                  <w:marBottom w:val="0"/>
                                                                  <w:divBdr>
                                                                    <w:top w:val="none" w:sz="0" w:space="0" w:color="auto"/>
                                                                    <w:left w:val="none" w:sz="0" w:space="0" w:color="auto"/>
                                                                    <w:bottom w:val="none" w:sz="0" w:space="0" w:color="auto"/>
                                                                    <w:right w:val="none" w:sz="0" w:space="0" w:color="auto"/>
                                                                  </w:divBdr>
                                                                  <w:divsChild>
                                                                    <w:div w:id="546570683">
                                                                      <w:marLeft w:val="0"/>
                                                                      <w:marRight w:val="0"/>
                                                                      <w:marTop w:val="0"/>
                                                                      <w:marBottom w:val="0"/>
                                                                      <w:divBdr>
                                                                        <w:top w:val="none" w:sz="0" w:space="0" w:color="auto"/>
                                                                        <w:left w:val="none" w:sz="0" w:space="0" w:color="auto"/>
                                                                        <w:bottom w:val="none" w:sz="0" w:space="0" w:color="auto"/>
                                                                        <w:right w:val="none" w:sz="0" w:space="0" w:color="auto"/>
                                                                      </w:divBdr>
                                                                      <w:divsChild>
                                                                        <w:div w:id="1829401579">
                                                                          <w:marLeft w:val="0"/>
                                                                          <w:marRight w:val="0"/>
                                                                          <w:marTop w:val="0"/>
                                                                          <w:marBottom w:val="0"/>
                                                                          <w:divBdr>
                                                                            <w:top w:val="none" w:sz="0" w:space="0" w:color="auto"/>
                                                                            <w:left w:val="none" w:sz="0" w:space="0" w:color="auto"/>
                                                                            <w:bottom w:val="none" w:sz="0" w:space="0" w:color="auto"/>
                                                                            <w:right w:val="none" w:sz="0" w:space="0" w:color="auto"/>
                                                                          </w:divBdr>
                                                                          <w:divsChild>
                                                                            <w:div w:id="430777786">
                                                                              <w:marLeft w:val="0"/>
                                                                              <w:marRight w:val="0"/>
                                                                              <w:marTop w:val="0"/>
                                                                              <w:marBottom w:val="0"/>
                                                                              <w:divBdr>
                                                                                <w:top w:val="none" w:sz="0" w:space="0" w:color="auto"/>
                                                                                <w:left w:val="none" w:sz="0" w:space="0" w:color="auto"/>
                                                                                <w:bottom w:val="none" w:sz="0" w:space="0" w:color="auto"/>
                                                                                <w:right w:val="none" w:sz="0" w:space="0" w:color="auto"/>
                                                                              </w:divBdr>
                                                                              <w:divsChild>
                                                                                <w:div w:id="2142457225">
                                                                                  <w:marLeft w:val="0"/>
                                                                                  <w:marRight w:val="0"/>
                                                                                  <w:marTop w:val="0"/>
                                                                                  <w:marBottom w:val="0"/>
                                                                                  <w:divBdr>
                                                                                    <w:top w:val="none" w:sz="0" w:space="0" w:color="auto"/>
                                                                                    <w:left w:val="none" w:sz="0" w:space="0" w:color="auto"/>
                                                                                    <w:bottom w:val="none" w:sz="0" w:space="0" w:color="auto"/>
                                                                                    <w:right w:val="none" w:sz="0" w:space="0" w:color="auto"/>
                                                                                  </w:divBdr>
                                                                                  <w:divsChild>
                                                                                    <w:div w:id="16805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801592">
      <w:bodyDiv w:val="1"/>
      <w:marLeft w:val="0"/>
      <w:marRight w:val="0"/>
      <w:marTop w:val="0"/>
      <w:marBottom w:val="0"/>
      <w:divBdr>
        <w:top w:val="none" w:sz="0" w:space="0" w:color="auto"/>
        <w:left w:val="none" w:sz="0" w:space="0" w:color="auto"/>
        <w:bottom w:val="none" w:sz="0" w:space="0" w:color="auto"/>
        <w:right w:val="none" w:sz="0" w:space="0" w:color="auto"/>
      </w:divBdr>
      <w:divsChild>
        <w:div w:id="214463651">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0393543">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27844554">
      <w:bodyDiv w:val="1"/>
      <w:marLeft w:val="0"/>
      <w:marRight w:val="0"/>
      <w:marTop w:val="0"/>
      <w:marBottom w:val="0"/>
      <w:divBdr>
        <w:top w:val="none" w:sz="0" w:space="0" w:color="auto"/>
        <w:left w:val="none" w:sz="0" w:space="0" w:color="auto"/>
        <w:bottom w:val="none" w:sz="0" w:space="0" w:color="auto"/>
        <w:right w:val="none" w:sz="0" w:space="0" w:color="auto"/>
      </w:divBdr>
      <w:divsChild>
        <w:div w:id="1199079304">
          <w:marLeft w:val="0"/>
          <w:marRight w:val="0"/>
          <w:marTop w:val="0"/>
          <w:marBottom w:val="0"/>
          <w:divBdr>
            <w:top w:val="none" w:sz="0" w:space="0" w:color="auto"/>
            <w:left w:val="none" w:sz="0" w:space="0" w:color="auto"/>
            <w:bottom w:val="none" w:sz="0" w:space="0" w:color="auto"/>
            <w:right w:val="none" w:sz="0" w:space="0" w:color="auto"/>
          </w:divBdr>
          <w:divsChild>
            <w:div w:id="2080014110">
              <w:marLeft w:val="0"/>
              <w:marRight w:val="0"/>
              <w:marTop w:val="0"/>
              <w:marBottom w:val="0"/>
              <w:divBdr>
                <w:top w:val="none" w:sz="0" w:space="0" w:color="auto"/>
                <w:left w:val="none" w:sz="0" w:space="0" w:color="auto"/>
                <w:bottom w:val="none" w:sz="0" w:space="0" w:color="auto"/>
                <w:right w:val="none" w:sz="0" w:space="0" w:color="auto"/>
              </w:divBdr>
            </w:div>
          </w:divsChild>
        </w:div>
        <w:div w:id="2088989196">
          <w:marLeft w:val="0"/>
          <w:marRight w:val="0"/>
          <w:marTop w:val="0"/>
          <w:marBottom w:val="0"/>
          <w:divBdr>
            <w:top w:val="none" w:sz="0" w:space="0" w:color="auto"/>
            <w:left w:val="none" w:sz="0" w:space="0" w:color="auto"/>
            <w:bottom w:val="none" w:sz="0" w:space="0" w:color="auto"/>
            <w:right w:val="none" w:sz="0" w:space="0" w:color="auto"/>
          </w:divBdr>
          <w:divsChild>
            <w:div w:id="95448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59052">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38157684">
      <w:bodyDiv w:val="1"/>
      <w:marLeft w:val="0"/>
      <w:marRight w:val="0"/>
      <w:marTop w:val="0"/>
      <w:marBottom w:val="0"/>
      <w:divBdr>
        <w:top w:val="none" w:sz="0" w:space="0" w:color="auto"/>
        <w:left w:val="none" w:sz="0" w:space="0" w:color="auto"/>
        <w:bottom w:val="none" w:sz="0" w:space="0" w:color="auto"/>
        <w:right w:val="none" w:sz="0" w:space="0" w:color="auto"/>
      </w:divBdr>
    </w:div>
    <w:div w:id="1565724864">
      <w:bodyDiv w:val="1"/>
      <w:marLeft w:val="0"/>
      <w:marRight w:val="0"/>
      <w:marTop w:val="0"/>
      <w:marBottom w:val="0"/>
      <w:divBdr>
        <w:top w:val="none" w:sz="0" w:space="0" w:color="auto"/>
        <w:left w:val="none" w:sz="0" w:space="0" w:color="auto"/>
        <w:bottom w:val="none" w:sz="0" w:space="0" w:color="auto"/>
        <w:right w:val="none" w:sz="0" w:space="0" w:color="auto"/>
      </w:divBdr>
      <w:divsChild>
        <w:div w:id="337077255">
          <w:marLeft w:val="0"/>
          <w:marRight w:val="0"/>
          <w:marTop w:val="0"/>
          <w:marBottom w:val="0"/>
          <w:divBdr>
            <w:top w:val="none" w:sz="0" w:space="0" w:color="auto"/>
            <w:left w:val="none" w:sz="0" w:space="0" w:color="auto"/>
            <w:bottom w:val="none" w:sz="0" w:space="0" w:color="auto"/>
            <w:right w:val="none" w:sz="0" w:space="0" w:color="auto"/>
          </w:divBdr>
          <w:divsChild>
            <w:div w:id="246234947">
              <w:marLeft w:val="0"/>
              <w:marRight w:val="0"/>
              <w:marTop w:val="0"/>
              <w:marBottom w:val="0"/>
              <w:divBdr>
                <w:top w:val="none" w:sz="0" w:space="0" w:color="auto"/>
                <w:left w:val="none" w:sz="0" w:space="0" w:color="auto"/>
                <w:bottom w:val="none" w:sz="0" w:space="0" w:color="auto"/>
                <w:right w:val="none" w:sz="0" w:space="0" w:color="auto"/>
              </w:divBdr>
            </w:div>
          </w:divsChild>
        </w:div>
        <w:div w:id="711879622">
          <w:marLeft w:val="0"/>
          <w:marRight w:val="0"/>
          <w:marTop w:val="0"/>
          <w:marBottom w:val="0"/>
          <w:divBdr>
            <w:top w:val="none" w:sz="0" w:space="0" w:color="auto"/>
            <w:left w:val="none" w:sz="0" w:space="0" w:color="auto"/>
            <w:bottom w:val="none" w:sz="0" w:space="0" w:color="auto"/>
            <w:right w:val="none" w:sz="0" w:space="0" w:color="auto"/>
          </w:divBdr>
          <w:divsChild>
            <w:div w:id="427578014">
              <w:marLeft w:val="0"/>
              <w:marRight w:val="0"/>
              <w:marTop w:val="0"/>
              <w:marBottom w:val="0"/>
              <w:divBdr>
                <w:top w:val="none" w:sz="0" w:space="0" w:color="auto"/>
                <w:left w:val="none" w:sz="0" w:space="0" w:color="auto"/>
                <w:bottom w:val="none" w:sz="0" w:space="0" w:color="auto"/>
                <w:right w:val="none" w:sz="0" w:space="0" w:color="auto"/>
              </w:divBdr>
            </w:div>
          </w:divsChild>
        </w:div>
        <w:div w:id="1084112421">
          <w:marLeft w:val="0"/>
          <w:marRight w:val="0"/>
          <w:marTop w:val="0"/>
          <w:marBottom w:val="0"/>
          <w:divBdr>
            <w:top w:val="none" w:sz="0" w:space="0" w:color="auto"/>
            <w:left w:val="none" w:sz="0" w:space="0" w:color="auto"/>
            <w:bottom w:val="none" w:sz="0" w:space="0" w:color="auto"/>
            <w:right w:val="none" w:sz="0" w:space="0" w:color="auto"/>
          </w:divBdr>
          <w:divsChild>
            <w:div w:id="679819693">
              <w:marLeft w:val="0"/>
              <w:marRight w:val="0"/>
              <w:marTop w:val="0"/>
              <w:marBottom w:val="0"/>
              <w:divBdr>
                <w:top w:val="none" w:sz="0" w:space="0" w:color="auto"/>
                <w:left w:val="none" w:sz="0" w:space="0" w:color="auto"/>
                <w:bottom w:val="none" w:sz="0" w:space="0" w:color="auto"/>
                <w:right w:val="none" w:sz="0" w:space="0" w:color="auto"/>
              </w:divBdr>
            </w:div>
          </w:divsChild>
        </w:div>
        <w:div w:id="1181819477">
          <w:marLeft w:val="0"/>
          <w:marRight w:val="0"/>
          <w:marTop w:val="0"/>
          <w:marBottom w:val="0"/>
          <w:divBdr>
            <w:top w:val="none" w:sz="0" w:space="0" w:color="auto"/>
            <w:left w:val="none" w:sz="0" w:space="0" w:color="auto"/>
            <w:bottom w:val="none" w:sz="0" w:space="0" w:color="auto"/>
            <w:right w:val="none" w:sz="0" w:space="0" w:color="auto"/>
          </w:divBdr>
          <w:divsChild>
            <w:div w:id="1044867294">
              <w:marLeft w:val="0"/>
              <w:marRight w:val="0"/>
              <w:marTop w:val="0"/>
              <w:marBottom w:val="0"/>
              <w:divBdr>
                <w:top w:val="none" w:sz="0" w:space="0" w:color="auto"/>
                <w:left w:val="none" w:sz="0" w:space="0" w:color="auto"/>
                <w:bottom w:val="none" w:sz="0" w:space="0" w:color="auto"/>
                <w:right w:val="none" w:sz="0" w:space="0" w:color="auto"/>
              </w:divBdr>
            </w:div>
          </w:divsChild>
        </w:div>
        <w:div w:id="1267033386">
          <w:marLeft w:val="0"/>
          <w:marRight w:val="0"/>
          <w:marTop w:val="0"/>
          <w:marBottom w:val="0"/>
          <w:divBdr>
            <w:top w:val="none" w:sz="0" w:space="0" w:color="auto"/>
            <w:left w:val="none" w:sz="0" w:space="0" w:color="auto"/>
            <w:bottom w:val="none" w:sz="0" w:space="0" w:color="auto"/>
            <w:right w:val="none" w:sz="0" w:space="0" w:color="auto"/>
          </w:divBdr>
          <w:divsChild>
            <w:div w:id="719325427">
              <w:marLeft w:val="0"/>
              <w:marRight w:val="0"/>
              <w:marTop w:val="0"/>
              <w:marBottom w:val="0"/>
              <w:divBdr>
                <w:top w:val="none" w:sz="0" w:space="0" w:color="auto"/>
                <w:left w:val="none" w:sz="0" w:space="0" w:color="auto"/>
                <w:bottom w:val="none" w:sz="0" w:space="0" w:color="auto"/>
                <w:right w:val="none" w:sz="0" w:space="0" w:color="auto"/>
              </w:divBdr>
            </w:div>
          </w:divsChild>
        </w:div>
        <w:div w:id="1987010447">
          <w:marLeft w:val="0"/>
          <w:marRight w:val="0"/>
          <w:marTop w:val="0"/>
          <w:marBottom w:val="0"/>
          <w:divBdr>
            <w:top w:val="none" w:sz="0" w:space="0" w:color="auto"/>
            <w:left w:val="none" w:sz="0" w:space="0" w:color="auto"/>
            <w:bottom w:val="none" w:sz="0" w:space="0" w:color="auto"/>
            <w:right w:val="none" w:sz="0" w:space="0" w:color="auto"/>
          </w:divBdr>
          <w:divsChild>
            <w:div w:id="1620061904">
              <w:marLeft w:val="0"/>
              <w:marRight w:val="0"/>
              <w:marTop w:val="0"/>
              <w:marBottom w:val="0"/>
              <w:divBdr>
                <w:top w:val="none" w:sz="0" w:space="0" w:color="auto"/>
                <w:left w:val="none" w:sz="0" w:space="0" w:color="auto"/>
                <w:bottom w:val="none" w:sz="0" w:space="0" w:color="auto"/>
                <w:right w:val="none" w:sz="0" w:space="0" w:color="auto"/>
              </w:divBdr>
            </w:div>
          </w:divsChild>
        </w:div>
        <w:div w:id="2134321206">
          <w:marLeft w:val="0"/>
          <w:marRight w:val="0"/>
          <w:marTop w:val="0"/>
          <w:marBottom w:val="0"/>
          <w:divBdr>
            <w:top w:val="none" w:sz="0" w:space="0" w:color="auto"/>
            <w:left w:val="none" w:sz="0" w:space="0" w:color="auto"/>
            <w:bottom w:val="none" w:sz="0" w:space="0" w:color="auto"/>
            <w:right w:val="none" w:sz="0" w:space="0" w:color="auto"/>
          </w:divBdr>
          <w:divsChild>
            <w:div w:id="35666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01523720">
      <w:bodyDiv w:val="1"/>
      <w:marLeft w:val="0"/>
      <w:marRight w:val="0"/>
      <w:marTop w:val="0"/>
      <w:marBottom w:val="0"/>
      <w:divBdr>
        <w:top w:val="none" w:sz="0" w:space="0" w:color="auto"/>
        <w:left w:val="none" w:sz="0" w:space="0" w:color="auto"/>
        <w:bottom w:val="none" w:sz="0" w:space="0" w:color="auto"/>
        <w:right w:val="none" w:sz="0" w:space="0" w:color="auto"/>
      </w:divBdr>
    </w:div>
    <w:div w:id="1601911663">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33233938">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8155726">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0718507">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C3E73971EFF145B5C231270DFF06A1" ma:contentTypeVersion="14" ma:contentTypeDescription="Create a new document." ma:contentTypeScope="" ma:versionID="a5ce61e1c89fb05877f7a9342d154782">
  <xsd:schema xmlns:xsd="http://www.w3.org/2001/XMLSchema" xmlns:xs="http://www.w3.org/2001/XMLSchema" xmlns:p="http://schemas.microsoft.com/office/2006/metadata/properties" xmlns:ns3="f64fedd0-6814-471c-b260-7efb2d083e15" xmlns:ns4="66915120-c566-46af-a995-ad50e1c1f39a" targetNamespace="http://schemas.microsoft.com/office/2006/metadata/properties" ma:root="true" ma:fieldsID="791c97c46fb1c91b72a383d111725dc5" ns3:_="" ns4:_="">
    <xsd:import namespace="f64fedd0-6814-471c-b260-7efb2d083e15"/>
    <xsd:import namespace="66915120-c566-46af-a995-ad50e1c1f39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fedd0-6814-471c-b260-7efb2d083e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15120-c566-46af-a995-ad50e1c1f39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6"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5F6E24-D45B-4FB1-B84F-3242A2C3AA1E}">
  <ds:schemaRefs>
    <ds:schemaRef ds:uri="http://schemas.openxmlformats.org/officeDocument/2006/bibliography"/>
  </ds:schemaRefs>
</ds:datastoreItem>
</file>

<file path=customXml/itemProps2.xml><?xml version="1.0" encoding="utf-8"?>
<ds:datastoreItem xmlns:ds="http://schemas.openxmlformats.org/officeDocument/2006/customXml" ds:itemID="{C54E1468-7925-4086-8226-1473E416DB09}">
  <ds:schemaRefs>
    <ds:schemaRef ds:uri="http://schemas.microsoft.com/sharepoint/v3/contenttype/forms"/>
  </ds:schemaRefs>
</ds:datastoreItem>
</file>

<file path=customXml/itemProps3.xml><?xml version="1.0" encoding="utf-8"?>
<ds:datastoreItem xmlns:ds="http://schemas.openxmlformats.org/officeDocument/2006/customXml" ds:itemID="{BEDAFB10-15A3-4FA7-8DBF-A68B14D1D612}">
  <ds:schemaRefs>
    <ds:schemaRef ds:uri="http://schemas.openxmlformats.org/package/2006/metadata/core-properties"/>
    <ds:schemaRef ds:uri="http://schemas.microsoft.com/office/infopath/2007/PartnerControls"/>
    <ds:schemaRef ds:uri="f64fedd0-6814-471c-b260-7efb2d083e15"/>
    <ds:schemaRef ds:uri="http://schemas.microsoft.com/office/2006/documentManagement/types"/>
    <ds:schemaRef ds:uri="http://www.w3.org/XML/1998/namespace"/>
    <ds:schemaRef ds:uri="http://purl.org/dc/terms/"/>
    <ds:schemaRef ds:uri="http://schemas.microsoft.com/office/2006/metadata/properties"/>
    <ds:schemaRef ds:uri="66915120-c566-46af-a995-ad50e1c1f39a"/>
    <ds:schemaRef ds:uri="http://purl.org/dc/dcmitype/"/>
    <ds:schemaRef ds:uri="http://purl.org/dc/elements/1.1/"/>
  </ds:schemaRefs>
</ds:datastoreItem>
</file>

<file path=customXml/itemProps4.xml><?xml version="1.0" encoding="utf-8"?>
<ds:datastoreItem xmlns:ds="http://schemas.openxmlformats.org/officeDocument/2006/customXml" ds:itemID="{2269F8C8-2169-4397-A980-10166575F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fedd0-6814-471c-b260-7efb2d083e15"/>
    <ds:schemaRef ds:uri="66915120-c566-46af-a995-ad50e1c1f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37</Pages>
  <Words>12288</Words>
  <Characters>70450</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TMB</dc:creator>
  <cp:keywords/>
  <cp:lastModifiedBy>Haruethai, Wongjalearn</cp:lastModifiedBy>
  <cp:revision>3</cp:revision>
  <cp:lastPrinted>2022-11-08T02:41:00Z</cp:lastPrinted>
  <dcterms:created xsi:type="dcterms:W3CDTF">2022-11-08T02:46:00Z</dcterms:created>
  <dcterms:modified xsi:type="dcterms:W3CDTF">2022-11-08T02:46:00Z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00000000E86FE3D7D81E9C468B7D15F1DDCC947807004AE8B7CA760B394DA1207BFA5AC1C1C400000000010C0000D2D6FAA01C30B8499ECE4F35FC8CC3B70002EFE1B4010000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0000000038A1BB1005E5101AA1BB08002B2A56C20000454D534D44422E444C4C00000000000000001B55FA20AA6611CD9BC800AA002FC45A0C00000050616E6B6165772E43686140746D6262616E6B2E636F6D002F6F3D45786368616E67654C6162732F6F753D45786368616E67652041646D696E697374726174697665204</vt:lpwstr>
  </property>
  <property fmtid="{D5CDD505-2E9C-101B-9397-08002B2CF9AE}" pid="9" name="_EmailStoreID1">
    <vt:lpwstr>7726F7570202846594449424F484632335350444C54292F636E3D526563697069656E74732F636E3D32666434313765663935623734343462613131343862383334353038613964322D50414E4B4145572043484100E94632F4420000000200000010000000500061006E006B006100650077002E0043006800610040007400</vt:lpwstr>
  </property>
  <property fmtid="{D5CDD505-2E9C-101B-9397-08002B2CF9AE}" pid="10" name="_EmailStoreID2">
    <vt:lpwstr>6D006200620061006E006B002E0063006F006D0000000000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EngagementID">
    <vt:lpwstr>d071ee86-85a3-4cee-918c-06ce58558359</vt:lpwstr>
  </property>
  <property fmtid="{D5CDD505-2E9C-101B-9397-08002B2CF9AE}" pid="19" name="LibraryID">
    <vt:lpwstr>Audit Files</vt:lpwstr>
  </property>
  <property fmtid="{D5CDD505-2E9C-101B-9397-08002B2CF9AE}" pid="20" name="DocumentID">
    <vt:lpwstr>1B58923F-5EF7-47E7-88D8-02218B125402</vt:lpwstr>
  </property>
  <property fmtid="{D5CDD505-2E9C-101B-9397-08002B2CF9AE}" pid="21" name="ComponentID">
    <vt:lpwstr>9F524CC5-BDDE-4620-8A3C-6D3D2F1A4B18</vt:lpwstr>
  </property>
  <property fmtid="{D5CDD505-2E9C-101B-9397-08002B2CF9AE}" pid="22" name="ComponentName">
    <vt:lpwstr>964319_SEPARATE_TMB Bank Public Company Limited_30 JUN 2020</vt:lpwstr>
  </property>
  <property fmtid="{D5CDD505-2E9C-101B-9397-08002B2CF9AE}" pid="23" name="Locale">
    <vt:lpwstr>en</vt:lpwstr>
  </property>
  <property fmtid="{D5CDD505-2E9C-101B-9397-08002B2CF9AE}" pid="24" name="FilePath">
    <vt:lpwstr>C:\ProgramData\eAudIT\DM\d071ee86-85a3-4cee-918c-06ce58558359\ReadOnlyDocs\\Q1.7.1.1.5.0080tha509a201b-03e-1 V 1.4.docx</vt:lpwstr>
  </property>
  <property fmtid="{D5CDD505-2E9C-101B-9397-08002B2CF9AE}" pid="25" name="SiteType">
    <vt:lpwstr>Engagement2018</vt:lpwstr>
  </property>
  <property fmtid="{D5CDD505-2E9C-101B-9397-08002B2CF9AE}" pid="26" name="ResourceDBName">
    <vt:lpwstr>eAudITAppDB2019_FSAV1</vt:lpwstr>
  </property>
  <property fmtid="{D5CDD505-2E9C-101B-9397-08002B2CF9AE}" pid="27" name="Product">
    <vt:lpwstr>eAudIT2018</vt:lpwstr>
  </property>
  <property fmtid="{D5CDD505-2E9C-101B-9397-08002B2CF9AE}" pid="28" name="Version">
    <vt:lpwstr>V1</vt:lpwstr>
  </property>
  <property fmtid="{D5CDD505-2E9C-101B-9397-08002B2CF9AE}" pid="29" name="IsMembershipServiceImplemented">
    <vt:lpwstr>False</vt:lpwstr>
  </property>
  <property fmtid="{D5CDD505-2E9C-101B-9397-08002B2CF9AE}" pid="30" name="OnLine">
    <vt:lpwstr>False</vt:lpwstr>
  </property>
  <property fmtid="{D5CDD505-2E9C-101B-9397-08002B2CF9AE}" pid="31" name="SiteSource">
    <vt:lpwstr>Workgroup</vt:lpwstr>
  </property>
  <property fmtid="{D5CDD505-2E9C-101B-9397-08002B2CF9AE}" pid="32" name="RestrictedRibbons">
    <vt:lpwstr>AI-T|CT-T</vt:lpwstr>
  </property>
  <property fmtid="{D5CDD505-2E9C-101B-9397-08002B2CF9AE}" pid="33" name="ContentTypeId">
    <vt:lpwstr>0x01010029C3E73971EFF145B5C231270DFF06A1</vt:lpwstr>
  </property>
  <property fmtid="{D5CDD505-2E9C-101B-9397-08002B2CF9AE}" pid="34" name="_ReviewingToolsShownOnce">
    <vt:lpwstr/>
  </property>
</Properties>
</file>